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1EE49" w14:textId="5A697AF5" w:rsidR="00183FB7" w:rsidRPr="00C10D98" w:rsidRDefault="00183FB7" w:rsidP="005748C7">
      <w:pPr>
        <w:spacing w:line="240" w:lineRule="atLeast"/>
        <w:rPr>
          <w:rFonts w:cstheme="minorBidi" w:hint="cs"/>
          <w:lang w:val="en-US" w:bidi="th-TH"/>
        </w:rPr>
      </w:pPr>
    </w:p>
    <w:tbl>
      <w:tblPr>
        <w:tblW w:w="0" w:type="auto"/>
        <w:tblInd w:w="-180" w:type="dxa"/>
        <w:tblLayout w:type="fixed"/>
        <w:tblLook w:val="0000" w:firstRow="0" w:lastRow="0" w:firstColumn="0" w:lastColumn="0" w:noHBand="0" w:noVBand="0"/>
      </w:tblPr>
      <w:tblGrid>
        <w:gridCol w:w="933"/>
        <w:gridCol w:w="252"/>
        <w:gridCol w:w="8283"/>
        <w:gridCol w:w="180"/>
      </w:tblGrid>
      <w:tr w:rsidR="00662628" w:rsidRPr="00392524" w14:paraId="5687438A" w14:textId="77777777" w:rsidTr="000419FF">
        <w:trPr>
          <w:tblHeader/>
        </w:trPr>
        <w:tc>
          <w:tcPr>
            <w:tcW w:w="933" w:type="dxa"/>
            <w:shd w:val="clear" w:color="auto" w:fill="auto"/>
          </w:tcPr>
          <w:p w14:paraId="019E8C22" w14:textId="77777777" w:rsidR="00662628" w:rsidRPr="00392524" w:rsidRDefault="00662628" w:rsidP="00247C88">
            <w:pPr>
              <w:pStyle w:val="acctmergecolhdg"/>
              <w:spacing w:line="240" w:lineRule="exact"/>
              <w:rPr>
                <w:rFonts w:ascii="CordiaUPC" w:hAnsi="CordiaUPC" w:cs="CordiaUPC"/>
                <w:color w:val="000000"/>
                <w:sz w:val="26"/>
                <w:szCs w:val="26"/>
              </w:rPr>
            </w:pPr>
            <w:bookmarkStart w:id="0" w:name="_Hlk71102097"/>
            <w:r w:rsidRPr="00392524">
              <w:rPr>
                <w:rFonts w:ascii="CordiaUPC" w:hAnsi="CordiaUPC" w:cs="CordiaUPC" w:hint="cs"/>
                <w:color w:val="000000"/>
                <w:sz w:val="26"/>
                <w:szCs w:val="26"/>
                <w:lang w:val="en-US" w:bidi="th-TH"/>
              </w:rPr>
              <w:t>Note</w:t>
            </w:r>
          </w:p>
        </w:tc>
        <w:tc>
          <w:tcPr>
            <w:tcW w:w="252" w:type="dxa"/>
            <w:shd w:val="clear" w:color="auto" w:fill="auto"/>
          </w:tcPr>
          <w:p w14:paraId="3A72A6A1" w14:textId="77777777" w:rsidR="00662628" w:rsidRPr="00392524" w:rsidRDefault="00662628" w:rsidP="00247C88">
            <w:pPr>
              <w:pStyle w:val="acctmergecolhdg"/>
              <w:snapToGrid w:val="0"/>
              <w:spacing w:line="240" w:lineRule="exact"/>
              <w:jc w:val="left"/>
              <w:rPr>
                <w:rFonts w:ascii="CordiaUPC" w:hAnsi="CordiaUPC" w:cs="CordiaUPC"/>
                <w:color w:val="000000"/>
                <w:sz w:val="26"/>
                <w:szCs w:val="26"/>
                <w:cs/>
                <w:lang w:bidi="th-TH"/>
              </w:rPr>
            </w:pPr>
          </w:p>
        </w:tc>
        <w:tc>
          <w:tcPr>
            <w:tcW w:w="8463" w:type="dxa"/>
            <w:gridSpan w:val="2"/>
            <w:shd w:val="clear" w:color="auto" w:fill="auto"/>
          </w:tcPr>
          <w:p w14:paraId="5B6F43C2" w14:textId="77777777" w:rsidR="00662628" w:rsidRPr="00392524" w:rsidRDefault="00662628" w:rsidP="00247C88">
            <w:pPr>
              <w:pStyle w:val="acctmergecolhdg"/>
              <w:spacing w:line="240" w:lineRule="exact"/>
              <w:jc w:val="left"/>
              <w:rPr>
                <w:rFonts w:ascii="CordiaUPC" w:hAnsi="CordiaUPC" w:cs="CordiaUPC"/>
                <w:sz w:val="26"/>
                <w:szCs w:val="26"/>
                <w:cs/>
                <w:lang w:bidi="th-TH"/>
              </w:rPr>
            </w:pPr>
            <w:r w:rsidRPr="00392524">
              <w:rPr>
                <w:rFonts w:ascii="CordiaUPC" w:hAnsi="CordiaUPC" w:cs="CordiaUPC" w:hint="cs"/>
                <w:color w:val="000000"/>
                <w:sz w:val="26"/>
                <w:szCs w:val="26"/>
              </w:rPr>
              <w:t>Contents</w:t>
            </w:r>
          </w:p>
        </w:tc>
      </w:tr>
      <w:tr w:rsidR="00662628" w:rsidRPr="00392524" w14:paraId="6F5A60EE" w14:textId="77777777" w:rsidTr="000419FF">
        <w:trPr>
          <w:tblHeader/>
        </w:trPr>
        <w:tc>
          <w:tcPr>
            <w:tcW w:w="933" w:type="dxa"/>
            <w:shd w:val="clear" w:color="auto" w:fill="auto"/>
          </w:tcPr>
          <w:p w14:paraId="1E36EBB6" w14:textId="77777777" w:rsidR="00662628" w:rsidRPr="00392524" w:rsidRDefault="00662628" w:rsidP="00247C88">
            <w:pPr>
              <w:pStyle w:val="acctmergecolhdg"/>
              <w:snapToGrid w:val="0"/>
              <w:spacing w:line="240" w:lineRule="exact"/>
              <w:rPr>
                <w:rFonts w:cs="Times New Roman"/>
                <w:b w:val="0"/>
                <w:bCs/>
                <w:color w:val="000000"/>
                <w:szCs w:val="22"/>
              </w:rPr>
            </w:pPr>
          </w:p>
        </w:tc>
        <w:tc>
          <w:tcPr>
            <w:tcW w:w="252" w:type="dxa"/>
            <w:shd w:val="clear" w:color="auto" w:fill="auto"/>
          </w:tcPr>
          <w:p w14:paraId="3BFD7225" w14:textId="77777777" w:rsidR="00662628" w:rsidRPr="00392524" w:rsidRDefault="00662628" w:rsidP="00247C88">
            <w:pPr>
              <w:pStyle w:val="acctmergecolhdg"/>
              <w:snapToGrid w:val="0"/>
              <w:spacing w:line="240" w:lineRule="exact"/>
              <w:jc w:val="left"/>
              <w:rPr>
                <w:rFonts w:cs="Times New Roman"/>
                <w:b w:val="0"/>
                <w:bCs/>
                <w:color w:val="000000"/>
                <w:szCs w:val="22"/>
              </w:rPr>
            </w:pPr>
          </w:p>
        </w:tc>
        <w:tc>
          <w:tcPr>
            <w:tcW w:w="8463" w:type="dxa"/>
            <w:gridSpan w:val="2"/>
            <w:shd w:val="clear" w:color="auto" w:fill="auto"/>
          </w:tcPr>
          <w:p w14:paraId="0510C4CB" w14:textId="77777777" w:rsidR="00662628" w:rsidRPr="00392524" w:rsidRDefault="00662628" w:rsidP="00247C88">
            <w:pPr>
              <w:pStyle w:val="acctmergecolhdg"/>
              <w:snapToGrid w:val="0"/>
              <w:spacing w:line="240" w:lineRule="exact"/>
              <w:jc w:val="left"/>
              <w:rPr>
                <w:rFonts w:cs="Times New Roman"/>
                <w:b w:val="0"/>
                <w:bCs/>
                <w:color w:val="000000"/>
                <w:szCs w:val="22"/>
                <w:lang w:bidi="th-TH"/>
              </w:rPr>
            </w:pPr>
          </w:p>
        </w:tc>
      </w:tr>
      <w:tr w:rsidR="009D269C" w:rsidRPr="00392524" w14:paraId="67716D98" w14:textId="77777777" w:rsidTr="000419FF">
        <w:tc>
          <w:tcPr>
            <w:tcW w:w="933" w:type="dxa"/>
            <w:shd w:val="clear" w:color="auto" w:fill="auto"/>
            <w:vAlign w:val="bottom"/>
          </w:tcPr>
          <w:p w14:paraId="79458BB6" w14:textId="77777777" w:rsidR="009D269C" w:rsidRPr="00392524" w:rsidRDefault="009D269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p>
        </w:tc>
        <w:tc>
          <w:tcPr>
            <w:tcW w:w="252" w:type="dxa"/>
            <w:shd w:val="clear" w:color="auto" w:fill="auto"/>
            <w:vAlign w:val="center"/>
          </w:tcPr>
          <w:p w14:paraId="7C0DABB1" w14:textId="77777777" w:rsidR="009D269C" w:rsidRPr="00392524"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338098C4" w14:textId="77777777" w:rsidR="009D269C" w:rsidRPr="00392524" w:rsidRDefault="009D269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General information </w:t>
            </w:r>
          </w:p>
        </w:tc>
      </w:tr>
      <w:tr w:rsidR="009D269C" w:rsidRPr="00392524" w14:paraId="366652B5" w14:textId="77777777" w:rsidTr="000419FF">
        <w:tc>
          <w:tcPr>
            <w:tcW w:w="933" w:type="dxa"/>
            <w:shd w:val="clear" w:color="auto" w:fill="auto"/>
            <w:vAlign w:val="bottom"/>
          </w:tcPr>
          <w:p w14:paraId="05864A9F" w14:textId="77777777" w:rsidR="009D269C" w:rsidRPr="00392524" w:rsidRDefault="009D269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2</w:t>
            </w:r>
          </w:p>
        </w:tc>
        <w:tc>
          <w:tcPr>
            <w:tcW w:w="252" w:type="dxa"/>
            <w:shd w:val="clear" w:color="auto" w:fill="auto"/>
            <w:vAlign w:val="center"/>
          </w:tcPr>
          <w:p w14:paraId="0BE9668B" w14:textId="77777777" w:rsidR="009D269C" w:rsidRPr="00392524"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40F9F7E" w14:textId="77777777" w:rsidR="009D269C" w:rsidRPr="00392524" w:rsidRDefault="009D269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Basis of preparation of</w:t>
            </w:r>
            <w:r w:rsidR="00687CDC" w:rsidRPr="00392524">
              <w:rPr>
                <w:rFonts w:ascii="CordiaUPC" w:hAnsi="CordiaUPC" w:cs="CordiaUPC" w:hint="cs"/>
                <w:b w:val="0"/>
                <w:bCs/>
                <w:color w:val="000000"/>
                <w:sz w:val="26"/>
                <w:szCs w:val="26"/>
              </w:rPr>
              <w:t xml:space="preserve"> the</w:t>
            </w:r>
            <w:r w:rsidRPr="00392524">
              <w:rPr>
                <w:rFonts w:ascii="CordiaUPC" w:hAnsi="CordiaUPC" w:cs="CordiaUPC" w:hint="cs"/>
                <w:b w:val="0"/>
                <w:bCs/>
                <w:color w:val="000000"/>
                <w:sz w:val="26"/>
                <w:szCs w:val="26"/>
              </w:rPr>
              <w:t xml:space="preserve"> </w:t>
            </w:r>
            <w:r w:rsidR="00C05432" w:rsidRPr="00392524">
              <w:rPr>
                <w:rFonts w:ascii="CordiaUPC" w:hAnsi="CordiaUPC" w:cs="CordiaUPC" w:hint="cs"/>
                <w:b w:val="0"/>
                <w:bCs/>
                <w:color w:val="000000"/>
                <w:sz w:val="26"/>
                <w:szCs w:val="26"/>
              </w:rPr>
              <w:t xml:space="preserve">interim </w:t>
            </w:r>
            <w:r w:rsidRPr="00392524">
              <w:rPr>
                <w:rFonts w:ascii="CordiaUPC" w:hAnsi="CordiaUPC" w:cs="CordiaUPC" w:hint="cs"/>
                <w:b w:val="0"/>
                <w:bCs/>
                <w:color w:val="000000"/>
                <w:sz w:val="26"/>
                <w:szCs w:val="26"/>
              </w:rPr>
              <w:t xml:space="preserve">financial statements </w:t>
            </w:r>
          </w:p>
        </w:tc>
      </w:tr>
      <w:tr w:rsidR="00DC43FC" w:rsidRPr="00392524" w14:paraId="4D14D30A" w14:textId="77777777" w:rsidTr="000419FF">
        <w:tc>
          <w:tcPr>
            <w:tcW w:w="933" w:type="dxa"/>
            <w:shd w:val="clear" w:color="auto" w:fill="auto"/>
            <w:vAlign w:val="bottom"/>
          </w:tcPr>
          <w:p w14:paraId="5B9FED5E" w14:textId="58A7492B"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3</w:t>
            </w:r>
          </w:p>
        </w:tc>
        <w:tc>
          <w:tcPr>
            <w:tcW w:w="252" w:type="dxa"/>
            <w:shd w:val="clear" w:color="auto" w:fill="auto"/>
            <w:vAlign w:val="center"/>
          </w:tcPr>
          <w:p w14:paraId="216210DB"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463" w:type="dxa"/>
            <w:gridSpan w:val="2"/>
            <w:shd w:val="clear" w:color="auto" w:fill="auto"/>
            <w:vAlign w:val="center"/>
          </w:tcPr>
          <w:p w14:paraId="4A2D7601" w14:textId="494FFE51"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Fair value of financial assets and financial liabilities </w:t>
            </w:r>
          </w:p>
        </w:tc>
      </w:tr>
      <w:tr w:rsidR="00DC43FC" w:rsidRPr="00392524" w14:paraId="6243D7A2" w14:textId="77777777" w:rsidTr="000419FF">
        <w:tc>
          <w:tcPr>
            <w:tcW w:w="933" w:type="dxa"/>
            <w:shd w:val="clear" w:color="auto" w:fill="auto"/>
            <w:vAlign w:val="bottom"/>
          </w:tcPr>
          <w:p w14:paraId="30DB512E" w14:textId="56DFB556"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4</w:t>
            </w:r>
          </w:p>
        </w:tc>
        <w:tc>
          <w:tcPr>
            <w:tcW w:w="252" w:type="dxa"/>
            <w:shd w:val="clear" w:color="auto" w:fill="auto"/>
            <w:vAlign w:val="center"/>
          </w:tcPr>
          <w:p w14:paraId="68C61B10" w14:textId="6040EE89"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463" w:type="dxa"/>
            <w:gridSpan w:val="2"/>
            <w:shd w:val="clear" w:color="auto" w:fill="auto"/>
            <w:vAlign w:val="center"/>
          </w:tcPr>
          <w:p w14:paraId="13092E59" w14:textId="1CDC54A7" w:rsidR="00DC43FC" w:rsidRPr="00392524" w:rsidRDefault="00DC43FC" w:rsidP="00247C88">
            <w:pPr>
              <w:pStyle w:val="acctmergecolhdg"/>
              <w:spacing w:line="240" w:lineRule="exact"/>
              <w:jc w:val="left"/>
              <w:rPr>
                <w:rFonts w:ascii="CordiaUPC" w:hAnsi="CordiaUPC" w:cs="CordiaUPC"/>
                <w:b w:val="0"/>
                <w:bCs/>
                <w:color w:val="000000"/>
                <w:sz w:val="26"/>
                <w:szCs w:val="26"/>
                <w:lang w:bidi="th-TH"/>
              </w:rPr>
            </w:pPr>
            <w:r w:rsidRPr="00392524">
              <w:rPr>
                <w:rFonts w:ascii="CordiaUPC" w:hAnsi="CordiaUPC" w:cs="CordiaUPC" w:hint="cs"/>
                <w:b w:val="0"/>
                <w:bCs/>
                <w:color w:val="000000"/>
                <w:sz w:val="26"/>
                <w:szCs w:val="26"/>
              </w:rPr>
              <w:t xml:space="preserve">Maintenance of capital fund </w:t>
            </w:r>
          </w:p>
        </w:tc>
      </w:tr>
      <w:tr w:rsidR="00DC43FC" w:rsidRPr="00392524" w14:paraId="20FBB709" w14:textId="77777777" w:rsidTr="000419FF">
        <w:trPr>
          <w:trHeight w:val="263"/>
        </w:trPr>
        <w:tc>
          <w:tcPr>
            <w:tcW w:w="933" w:type="dxa"/>
            <w:shd w:val="clear" w:color="auto" w:fill="auto"/>
            <w:vAlign w:val="bottom"/>
          </w:tcPr>
          <w:p w14:paraId="5FB450BE" w14:textId="2DF7663A"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5</w:t>
            </w:r>
          </w:p>
        </w:tc>
        <w:tc>
          <w:tcPr>
            <w:tcW w:w="252" w:type="dxa"/>
            <w:shd w:val="clear" w:color="auto" w:fill="auto"/>
            <w:vAlign w:val="center"/>
          </w:tcPr>
          <w:p w14:paraId="238A82A2"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3C25320" w14:textId="4BA83B5F" w:rsidR="00DC43FC" w:rsidRPr="000F7B0F" w:rsidRDefault="00DC43FC" w:rsidP="00247C88">
            <w:pPr>
              <w:pStyle w:val="acctmergecolhdg"/>
              <w:spacing w:line="240" w:lineRule="exact"/>
              <w:jc w:val="left"/>
              <w:rPr>
                <w:rFonts w:ascii="CordiaUPC" w:hAnsi="CordiaUPC" w:cs="CordiaUPC"/>
                <w:b w:val="0"/>
                <w:bCs/>
                <w:color w:val="000000"/>
                <w:sz w:val="26"/>
                <w:szCs w:val="26"/>
                <w:lang w:val="en-US"/>
              </w:rPr>
            </w:pPr>
            <w:r w:rsidRPr="00392524">
              <w:rPr>
                <w:rFonts w:ascii="CordiaUPC" w:hAnsi="CordiaUPC" w:cs="CordiaUPC" w:hint="cs"/>
                <w:b w:val="0"/>
                <w:bCs/>
                <w:color w:val="000000"/>
                <w:sz w:val="26"/>
                <w:szCs w:val="26"/>
              </w:rPr>
              <w:t>Investments, net</w:t>
            </w:r>
          </w:p>
        </w:tc>
      </w:tr>
      <w:tr w:rsidR="00DC43FC" w:rsidRPr="00392524" w14:paraId="67DC6130" w14:textId="77777777" w:rsidTr="000419FF">
        <w:trPr>
          <w:trHeight w:val="263"/>
        </w:trPr>
        <w:tc>
          <w:tcPr>
            <w:tcW w:w="933" w:type="dxa"/>
            <w:shd w:val="clear" w:color="auto" w:fill="auto"/>
            <w:vAlign w:val="bottom"/>
          </w:tcPr>
          <w:p w14:paraId="73A9A7E3" w14:textId="78997C04"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6</w:t>
            </w:r>
          </w:p>
        </w:tc>
        <w:tc>
          <w:tcPr>
            <w:tcW w:w="252" w:type="dxa"/>
            <w:shd w:val="clear" w:color="auto" w:fill="auto"/>
            <w:vAlign w:val="center"/>
          </w:tcPr>
          <w:p w14:paraId="4E9AA494"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DA89803" w14:textId="0FFA87E7" w:rsidR="00DC43FC" w:rsidRPr="00392524" w:rsidRDefault="00DC43FC" w:rsidP="00247C88">
            <w:pPr>
              <w:pStyle w:val="acctmergecolhdg"/>
              <w:spacing w:line="240" w:lineRule="exact"/>
              <w:jc w:val="left"/>
              <w:rPr>
                <w:rFonts w:ascii="CordiaUPC" w:hAnsi="CordiaUPC" w:cs="CordiaUPC"/>
                <w:b w:val="0"/>
                <w:bCs/>
                <w:color w:val="000000"/>
                <w:sz w:val="26"/>
                <w:szCs w:val="26"/>
                <w:cs/>
                <w:lang w:val="en-US" w:bidi="th-TH"/>
              </w:rPr>
            </w:pPr>
            <w:r w:rsidRPr="00392524">
              <w:rPr>
                <w:rFonts w:ascii="CordiaUPC" w:hAnsi="CordiaUPC" w:cs="CordiaUPC" w:hint="cs"/>
                <w:b w:val="0"/>
                <w:bCs/>
                <w:color w:val="000000"/>
                <w:sz w:val="26"/>
                <w:szCs w:val="26"/>
              </w:rPr>
              <w:t>Investments in subsidiaries and associate</w:t>
            </w:r>
            <w:r w:rsidRPr="00392524">
              <w:rPr>
                <w:rFonts w:ascii="CordiaUPC" w:hAnsi="CordiaUPC" w:cs="CordiaUPC" w:hint="cs"/>
                <w:b w:val="0"/>
                <w:bCs/>
                <w:color w:val="000000"/>
                <w:sz w:val="26"/>
                <w:szCs w:val="26"/>
                <w:lang w:val="en-US"/>
              </w:rPr>
              <w:t>s</w:t>
            </w:r>
            <w:r w:rsidRPr="00392524">
              <w:rPr>
                <w:rFonts w:ascii="CordiaUPC" w:hAnsi="CordiaUPC" w:cs="CordiaUPC" w:hint="cs"/>
                <w:b w:val="0"/>
                <w:bCs/>
                <w:color w:val="000000"/>
                <w:sz w:val="26"/>
                <w:szCs w:val="26"/>
              </w:rPr>
              <w:t>, net</w:t>
            </w:r>
          </w:p>
        </w:tc>
      </w:tr>
      <w:tr w:rsidR="00DC43FC" w:rsidRPr="00392524" w14:paraId="2FE74BFE" w14:textId="77777777" w:rsidTr="000419FF">
        <w:trPr>
          <w:trHeight w:val="263"/>
        </w:trPr>
        <w:tc>
          <w:tcPr>
            <w:tcW w:w="933" w:type="dxa"/>
            <w:shd w:val="clear" w:color="auto" w:fill="auto"/>
            <w:vAlign w:val="bottom"/>
          </w:tcPr>
          <w:p w14:paraId="0C894DD3" w14:textId="78AA120C"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7</w:t>
            </w:r>
          </w:p>
        </w:tc>
        <w:tc>
          <w:tcPr>
            <w:tcW w:w="252" w:type="dxa"/>
            <w:shd w:val="clear" w:color="auto" w:fill="auto"/>
            <w:vAlign w:val="center"/>
          </w:tcPr>
          <w:p w14:paraId="0A7B53E6"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384E5388" w14:textId="193C5AF9"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Loans to customers and accrued interest receivables, net</w:t>
            </w:r>
          </w:p>
        </w:tc>
      </w:tr>
      <w:tr w:rsidR="00DC43FC" w:rsidRPr="00392524" w14:paraId="73890089" w14:textId="77777777" w:rsidTr="000419FF">
        <w:tc>
          <w:tcPr>
            <w:tcW w:w="933" w:type="dxa"/>
            <w:shd w:val="clear" w:color="auto" w:fill="auto"/>
            <w:vAlign w:val="bottom"/>
          </w:tcPr>
          <w:p w14:paraId="575B22F8" w14:textId="5DA2385D"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8</w:t>
            </w:r>
          </w:p>
        </w:tc>
        <w:tc>
          <w:tcPr>
            <w:tcW w:w="252" w:type="dxa"/>
            <w:shd w:val="clear" w:color="auto" w:fill="auto"/>
            <w:vAlign w:val="center"/>
          </w:tcPr>
          <w:p w14:paraId="5E5959CF"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24D7529C" w14:textId="3B7AC2D2"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Allowance for expected credit loss </w:t>
            </w:r>
          </w:p>
        </w:tc>
      </w:tr>
      <w:tr w:rsidR="00956157" w:rsidRPr="00392524" w14:paraId="3CDB85FB" w14:textId="77777777" w:rsidTr="000419FF">
        <w:tc>
          <w:tcPr>
            <w:tcW w:w="933" w:type="dxa"/>
            <w:shd w:val="clear" w:color="auto" w:fill="auto"/>
            <w:vAlign w:val="bottom"/>
          </w:tcPr>
          <w:p w14:paraId="69E68E1D" w14:textId="00BBC2A6" w:rsidR="00956157" w:rsidRPr="002E5BBC" w:rsidRDefault="00956157" w:rsidP="00956157">
            <w:pPr>
              <w:pStyle w:val="acctmergecolhdg"/>
              <w:spacing w:line="240" w:lineRule="exact"/>
              <w:rPr>
                <w:rFonts w:ascii="CordiaUPC" w:hAnsi="CordiaUPC" w:cs="CordiaUPC"/>
                <w:b w:val="0"/>
                <w:bCs/>
                <w:color w:val="000000"/>
                <w:sz w:val="26"/>
                <w:szCs w:val="26"/>
                <w:highlight w:val="yellow"/>
              </w:rPr>
            </w:pPr>
            <w:r w:rsidRPr="00EF4385">
              <w:rPr>
                <w:rFonts w:ascii="CordiaUPC" w:hAnsi="CordiaUPC" w:cs="CordiaUPC"/>
                <w:b w:val="0"/>
                <w:bCs/>
                <w:color w:val="000000"/>
                <w:sz w:val="26"/>
                <w:szCs w:val="26"/>
              </w:rPr>
              <w:t>9</w:t>
            </w:r>
          </w:p>
        </w:tc>
        <w:tc>
          <w:tcPr>
            <w:tcW w:w="252" w:type="dxa"/>
            <w:shd w:val="clear" w:color="auto" w:fill="auto"/>
            <w:vAlign w:val="center"/>
          </w:tcPr>
          <w:p w14:paraId="4CE6E299" w14:textId="77777777" w:rsidR="00956157" w:rsidRPr="002E5BBC" w:rsidRDefault="00956157" w:rsidP="00956157">
            <w:pPr>
              <w:pStyle w:val="acctmergecolhdg"/>
              <w:snapToGrid w:val="0"/>
              <w:spacing w:line="240" w:lineRule="exact"/>
              <w:jc w:val="left"/>
              <w:rPr>
                <w:rFonts w:ascii="CordiaUPC" w:hAnsi="CordiaUPC" w:cs="CordiaUPC"/>
                <w:b w:val="0"/>
                <w:bCs/>
                <w:color w:val="000000"/>
                <w:sz w:val="26"/>
                <w:szCs w:val="26"/>
                <w:highlight w:val="yellow"/>
              </w:rPr>
            </w:pPr>
          </w:p>
        </w:tc>
        <w:tc>
          <w:tcPr>
            <w:tcW w:w="8463" w:type="dxa"/>
            <w:gridSpan w:val="2"/>
            <w:shd w:val="clear" w:color="auto" w:fill="auto"/>
            <w:vAlign w:val="center"/>
          </w:tcPr>
          <w:p w14:paraId="508FEF48" w14:textId="35A134C3" w:rsidR="00956157" w:rsidRPr="002E5BBC" w:rsidRDefault="00956157" w:rsidP="00956157">
            <w:pPr>
              <w:pStyle w:val="acctmergecolhdg"/>
              <w:spacing w:line="240" w:lineRule="exact"/>
              <w:jc w:val="left"/>
              <w:rPr>
                <w:rFonts w:ascii="CordiaUPC" w:hAnsi="CordiaUPC" w:cs="CordiaUPC"/>
                <w:b w:val="0"/>
                <w:bCs/>
                <w:color w:val="000000"/>
                <w:sz w:val="26"/>
                <w:szCs w:val="26"/>
                <w:highlight w:val="yellow"/>
              </w:rPr>
            </w:pPr>
            <w:r w:rsidRPr="00392524">
              <w:rPr>
                <w:rFonts w:ascii="CordiaUPC" w:hAnsi="CordiaUPC" w:cs="CordiaUPC" w:hint="cs"/>
                <w:b w:val="0"/>
                <w:bCs/>
                <w:color w:val="000000"/>
                <w:sz w:val="26"/>
                <w:szCs w:val="26"/>
              </w:rPr>
              <w:t>Debts issued and borrowings</w:t>
            </w:r>
          </w:p>
        </w:tc>
      </w:tr>
      <w:tr w:rsidR="00956157" w:rsidRPr="00392524" w14:paraId="11694FAF" w14:textId="77777777" w:rsidTr="000419FF">
        <w:tc>
          <w:tcPr>
            <w:tcW w:w="933" w:type="dxa"/>
            <w:shd w:val="clear" w:color="auto" w:fill="auto"/>
            <w:vAlign w:val="bottom"/>
          </w:tcPr>
          <w:p w14:paraId="4CAFCC71" w14:textId="0FF85BA5" w:rsidR="00956157" w:rsidRPr="00392524" w:rsidRDefault="00956157" w:rsidP="00956157">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10</w:t>
            </w:r>
          </w:p>
        </w:tc>
        <w:tc>
          <w:tcPr>
            <w:tcW w:w="252" w:type="dxa"/>
            <w:shd w:val="clear" w:color="auto" w:fill="auto"/>
            <w:vAlign w:val="center"/>
          </w:tcPr>
          <w:p w14:paraId="0F42F839"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7396F23" w14:textId="0471E29A" w:rsidR="00956157" w:rsidRPr="00392524" w:rsidRDefault="00956157" w:rsidP="00956157">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Assets pledged as collateral and under restriction</w:t>
            </w:r>
          </w:p>
        </w:tc>
      </w:tr>
      <w:tr w:rsidR="00956157" w:rsidRPr="00392524" w14:paraId="28B24A5D" w14:textId="77777777" w:rsidTr="000419FF">
        <w:tc>
          <w:tcPr>
            <w:tcW w:w="933" w:type="dxa"/>
            <w:shd w:val="clear" w:color="auto" w:fill="auto"/>
            <w:vAlign w:val="bottom"/>
          </w:tcPr>
          <w:p w14:paraId="1022A85F" w14:textId="4FFAE794" w:rsidR="00956157" w:rsidRPr="00392524" w:rsidRDefault="00956157" w:rsidP="00956157">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1</w:t>
            </w:r>
          </w:p>
        </w:tc>
        <w:tc>
          <w:tcPr>
            <w:tcW w:w="252" w:type="dxa"/>
            <w:shd w:val="clear" w:color="auto" w:fill="auto"/>
            <w:vAlign w:val="center"/>
          </w:tcPr>
          <w:p w14:paraId="1CA1F60B"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0C68B9F3" w14:textId="200EE58B" w:rsidR="00956157" w:rsidRPr="00392524" w:rsidRDefault="00956157" w:rsidP="00956157">
            <w:pPr>
              <w:pStyle w:val="acctmergecolhdg"/>
              <w:spacing w:line="240" w:lineRule="exact"/>
              <w:jc w:val="left"/>
              <w:rPr>
                <w:rFonts w:ascii="CordiaUPC" w:hAnsi="CordiaUPC" w:cs="CordiaUPC"/>
                <w:b w:val="0"/>
                <w:bCs/>
                <w:color w:val="000000"/>
                <w:sz w:val="26"/>
                <w:szCs w:val="26"/>
                <w:cs/>
                <w:lang w:bidi="th-TH"/>
              </w:rPr>
            </w:pPr>
            <w:r w:rsidRPr="00392524">
              <w:rPr>
                <w:rFonts w:ascii="CordiaUPC" w:hAnsi="CordiaUPC" w:cs="CordiaUPC" w:hint="cs"/>
                <w:b w:val="0"/>
                <w:bCs/>
                <w:color w:val="000000"/>
                <w:sz w:val="26"/>
                <w:szCs w:val="26"/>
              </w:rPr>
              <w:t>Commitments and contingent liabilities</w:t>
            </w:r>
          </w:p>
        </w:tc>
      </w:tr>
      <w:tr w:rsidR="00956157" w:rsidRPr="00392524" w14:paraId="03774BF1" w14:textId="77777777" w:rsidTr="000419FF">
        <w:tc>
          <w:tcPr>
            <w:tcW w:w="933" w:type="dxa"/>
            <w:shd w:val="clear" w:color="auto" w:fill="auto"/>
            <w:vAlign w:val="bottom"/>
          </w:tcPr>
          <w:p w14:paraId="5ADB9645" w14:textId="0A91C012" w:rsidR="00956157" w:rsidRPr="00392524" w:rsidRDefault="00956157" w:rsidP="00956157">
            <w:pPr>
              <w:pStyle w:val="acctmergecolhdg"/>
              <w:spacing w:line="240" w:lineRule="exact"/>
              <w:rPr>
                <w:rFonts w:ascii="CordiaUPC" w:hAnsi="CordiaUPC" w:cs="CordiaUPC"/>
                <w:b w:val="0"/>
                <w:bCs/>
                <w:color w:val="000000"/>
                <w:sz w:val="26"/>
                <w:szCs w:val="26"/>
                <w:cs/>
                <w:lang w:bidi="th-TH"/>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2</w:t>
            </w:r>
          </w:p>
        </w:tc>
        <w:tc>
          <w:tcPr>
            <w:tcW w:w="252" w:type="dxa"/>
            <w:shd w:val="clear" w:color="auto" w:fill="auto"/>
            <w:vAlign w:val="center"/>
          </w:tcPr>
          <w:p w14:paraId="3520AFA8"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1FF8AA9" w14:textId="7688D6CA" w:rsidR="00956157" w:rsidRPr="00392524" w:rsidRDefault="00956157" w:rsidP="00956157">
            <w:pPr>
              <w:pStyle w:val="acctmergecolhdg"/>
              <w:spacing w:line="240" w:lineRule="exact"/>
              <w:jc w:val="left"/>
              <w:rPr>
                <w:rFonts w:ascii="CordiaUPC" w:hAnsi="CordiaUPC" w:cs="CordiaUPC"/>
                <w:b w:val="0"/>
                <w:bCs/>
                <w:color w:val="000000"/>
                <w:sz w:val="26"/>
                <w:szCs w:val="26"/>
                <w:cs/>
                <w:lang w:val="en-US" w:bidi="th-TH"/>
              </w:rPr>
            </w:pPr>
            <w:r w:rsidRPr="00392524">
              <w:rPr>
                <w:rFonts w:ascii="CordiaUPC" w:hAnsi="CordiaUPC" w:cs="CordiaUPC" w:hint="cs"/>
                <w:b w:val="0"/>
                <w:bCs/>
                <w:color w:val="000000"/>
                <w:sz w:val="26"/>
                <w:szCs w:val="26"/>
              </w:rPr>
              <w:t xml:space="preserve">Related parties </w:t>
            </w:r>
          </w:p>
        </w:tc>
      </w:tr>
      <w:tr w:rsidR="00956157" w:rsidRPr="00392524" w14:paraId="77781E71" w14:textId="77777777" w:rsidTr="000419FF">
        <w:tc>
          <w:tcPr>
            <w:tcW w:w="933" w:type="dxa"/>
            <w:shd w:val="clear" w:color="auto" w:fill="auto"/>
            <w:vAlign w:val="bottom"/>
          </w:tcPr>
          <w:p w14:paraId="12A9082A" w14:textId="6215A0CF" w:rsidR="00956157" w:rsidRPr="00392524" w:rsidRDefault="00956157" w:rsidP="00956157">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3</w:t>
            </w:r>
          </w:p>
        </w:tc>
        <w:tc>
          <w:tcPr>
            <w:tcW w:w="252" w:type="dxa"/>
            <w:shd w:val="clear" w:color="auto" w:fill="auto"/>
            <w:vAlign w:val="center"/>
          </w:tcPr>
          <w:p w14:paraId="79AADBCA"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2ABEDEDA" w14:textId="7AA506A7" w:rsidR="00956157" w:rsidRPr="00392524" w:rsidRDefault="00956157" w:rsidP="00956157">
            <w:pPr>
              <w:pStyle w:val="acctmergecolhdg"/>
              <w:spacing w:line="240" w:lineRule="exact"/>
              <w:jc w:val="left"/>
              <w:rPr>
                <w:rFonts w:ascii="CordiaUPC" w:hAnsi="CordiaUPC" w:cs="CordiaUPC"/>
                <w:b w:val="0"/>
                <w:bCs/>
                <w:color w:val="000000"/>
                <w:sz w:val="26"/>
                <w:szCs w:val="26"/>
                <w:cs/>
                <w:lang w:bidi="th-TH"/>
              </w:rPr>
            </w:pPr>
            <w:r w:rsidRPr="00392524">
              <w:rPr>
                <w:rFonts w:ascii="CordiaUPC" w:hAnsi="CordiaUPC" w:cs="CordiaUPC" w:hint="cs"/>
                <w:b w:val="0"/>
                <w:bCs/>
                <w:color w:val="000000"/>
                <w:sz w:val="26"/>
                <w:szCs w:val="26"/>
              </w:rPr>
              <w:t xml:space="preserve">Segment information </w:t>
            </w:r>
          </w:p>
        </w:tc>
      </w:tr>
      <w:tr w:rsidR="00956157" w:rsidRPr="00392524" w14:paraId="435F8DD6" w14:textId="77777777" w:rsidTr="000419FF">
        <w:tc>
          <w:tcPr>
            <w:tcW w:w="933" w:type="dxa"/>
            <w:shd w:val="clear" w:color="auto" w:fill="auto"/>
            <w:vAlign w:val="bottom"/>
          </w:tcPr>
          <w:p w14:paraId="5634DFAB" w14:textId="5BC1FFCC" w:rsidR="00956157" w:rsidRPr="00392524" w:rsidRDefault="00956157" w:rsidP="00956157">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4</w:t>
            </w:r>
          </w:p>
        </w:tc>
        <w:tc>
          <w:tcPr>
            <w:tcW w:w="252" w:type="dxa"/>
            <w:shd w:val="clear" w:color="auto" w:fill="auto"/>
            <w:vAlign w:val="center"/>
          </w:tcPr>
          <w:p w14:paraId="45757E75"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7813874" w14:textId="27FD3DDD" w:rsidR="00956157" w:rsidRPr="00392524" w:rsidRDefault="00956157" w:rsidP="00956157">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Earnings per share </w:t>
            </w:r>
          </w:p>
        </w:tc>
      </w:tr>
      <w:tr w:rsidR="00956157" w:rsidRPr="00392524" w14:paraId="7F37EBD1" w14:textId="77777777" w:rsidTr="000419FF">
        <w:tc>
          <w:tcPr>
            <w:tcW w:w="933" w:type="dxa"/>
            <w:shd w:val="clear" w:color="auto" w:fill="auto"/>
            <w:vAlign w:val="bottom"/>
          </w:tcPr>
          <w:p w14:paraId="09A4677A" w14:textId="0BBE9332" w:rsidR="00956157" w:rsidRPr="00F777DA" w:rsidRDefault="00956157" w:rsidP="00956157">
            <w:pPr>
              <w:pStyle w:val="acctmergecolhdg"/>
              <w:spacing w:line="240" w:lineRule="exact"/>
              <w:rPr>
                <w:rFonts w:ascii="CordiaUPC" w:hAnsi="CordiaUPC" w:cs="CordiaUPC"/>
                <w:b w:val="0"/>
                <w:bCs/>
                <w:color w:val="000000"/>
                <w:sz w:val="26"/>
                <w:szCs w:val="26"/>
              </w:rPr>
            </w:pPr>
            <w:r w:rsidRPr="00F777DA">
              <w:rPr>
                <w:rFonts w:ascii="CordiaUPC" w:hAnsi="CordiaUPC" w:cs="CordiaUPC"/>
                <w:b w:val="0"/>
                <w:bCs/>
                <w:color w:val="000000"/>
                <w:sz w:val="26"/>
                <w:szCs w:val="26"/>
              </w:rPr>
              <w:t>15</w:t>
            </w:r>
          </w:p>
        </w:tc>
        <w:tc>
          <w:tcPr>
            <w:tcW w:w="252" w:type="dxa"/>
            <w:shd w:val="clear" w:color="auto" w:fill="auto"/>
            <w:vAlign w:val="center"/>
          </w:tcPr>
          <w:p w14:paraId="03226FDE" w14:textId="77777777" w:rsidR="00956157" w:rsidRPr="00F777DA"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5B2A4222" w14:textId="393B113D" w:rsidR="00956157" w:rsidRPr="00F777DA" w:rsidRDefault="00956157" w:rsidP="00956157">
            <w:pPr>
              <w:pStyle w:val="acctmergecolhdg"/>
              <w:spacing w:line="240" w:lineRule="exact"/>
              <w:jc w:val="left"/>
              <w:rPr>
                <w:rFonts w:ascii="CordiaUPC" w:hAnsi="CordiaUPC" w:cs="CordiaUPC"/>
                <w:b w:val="0"/>
                <w:bCs/>
                <w:color w:val="000000"/>
                <w:sz w:val="26"/>
                <w:szCs w:val="26"/>
              </w:rPr>
            </w:pPr>
            <w:r w:rsidRPr="00F777DA">
              <w:rPr>
                <w:rFonts w:ascii="CordiaUPC" w:hAnsi="CordiaUPC" w:cs="CordiaUPC"/>
                <w:b w:val="0"/>
                <w:bCs/>
                <w:color w:val="000000"/>
                <w:sz w:val="26"/>
                <w:szCs w:val="26"/>
              </w:rPr>
              <w:t>Share capital</w:t>
            </w:r>
          </w:p>
        </w:tc>
      </w:tr>
      <w:tr w:rsidR="00956157" w:rsidRPr="00392524" w14:paraId="7138B2C6" w14:textId="77777777" w:rsidTr="004D18FF">
        <w:trPr>
          <w:gridAfter w:val="1"/>
          <w:wAfter w:w="180" w:type="dxa"/>
        </w:trPr>
        <w:tc>
          <w:tcPr>
            <w:tcW w:w="933" w:type="dxa"/>
            <w:shd w:val="clear" w:color="auto" w:fill="auto"/>
            <w:vAlign w:val="bottom"/>
          </w:tcPr>
          <w:p w14:paraId="5A77DF3E" w14:textId="47C44C9E" w:rsidR="00956157" w:rsidRPr="00F777DA" w:rsidRDefault="00956157" w:rsidP="00956157">
            <w:pPr>
              <w:pStyle w:val="acctmergecolhdg"/>
              <w:spacing w:line="240" w:lineRule="exact"/>
              <w:rPr>
                <w:rFonts w:ascii="CordiaUPC" w:hAnsi="CordiaUPC" w:cs="CordiaUPC"/>
                <w:b w:val="0"/>
                <w:bCs/>
                <w:color w:val="000000"/>
                <w:sz w:val="26"/>
                <w:szCs w:val="26"/>
              </w:rPr>
            </w:pPr>
            <w:r>
              <w:rPr>
                <w:rFonts w:ascii="CordiaUPC" w:hAnsi="CordiaUPC" w:cs="CordiaUPC"/>
                <w:b w:val="0"/>
                <w:bCs/>
                <w:color w:val="000000"/>
                <w:sz w:val="26"/>
                <w:szCs w:val="26"/>
              </w:rPr>
              <w:t>16</w:t>
            </w:r>
          </w:p>
        </w:tc>
        <w:tc>
          <w:tcPr>
            <w:tcW w:w="252" w:type="dxa"/>
            <w:shd w:val="clear" w:color="auto" w:fill="auto"/>
            <w:vAlign w:val="center"/>
          </w:tcPr>
          <w:p w14:paraId="43BC39F2" w14:textId="77777777" w:rsidR="00956157" w:rsidRPr="00F777DA"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07CC63" w14:textId="2A1135B7" w:rsidR="00956157" w:rsidRPr="00F777DA" w:rsidRDefault="00956157" w:rsidP="00956157">
            <w:pPr>
              <w:pStyle w:val="acctmergecolhdg"/>
              <w:spacing w:line="240" w:lineRule="exact"/>
              <w:jc w:val="left"/>
              <w:rPr>
                <w:rFonts w:ascii="CordiaUPC" w:hAnsi="CordiaUPC" w:cs="CordiaUPC"/>
                <w:b w:val="0"/>
                <w:bCs/>
                <w:color w:val="000000"/>
                <w:sz w:val="26"/>
                <w:szCs w:val="26"/>
              </w:rPr>
            </w:pPr>
            <w:r w:rsidRPr="00425028">
              <w:rPr>
                <w:rFonts w:ascii="CordiaUPC" w:hAnsi="CordiaUPC" w:cs="CordiaUPC"/>
                <w:b w:val="0"/>
                <w:bCs/>
                <w:color w:val="000000"/>
                <w:sz w:val="26"/>
                <w:szCs w:val="26"/>
              </w:rPr>
              <w:t>Warrant - TTB-W1 Warrants Program</w:t>
            </w:r>
          </w:p>
        </w:tc>
      </w:tr>
      <w:tr w:rsidR="00956157" w:rsidRPr="00392524" w14:paraId="49B7291F" w14:textId="77777777" w:rsidTr="000419FF">
        <w:tc>
          <w:tcPr>
            <w:tcW w:w="933" w:type="dxa"/>
            <w:shd w:val="clear" w:color="auto" w:fill="auto"/>
            <w:vAlign w:val="bottom"/>
          </w:tcPr>
          <w:p w14:paraId="333457D2" w14:textId="753A51A8" w:rsidR="00956157" w:rsidRPr="00840F50" w:rsidRDefault="00956157" w:rsidP="00956157">
            <w:pPr>
              <w:pStyle w:val="acctmergecolhdg"/>
              <w:spacing w:line="240" w:lineRule="exact"/>
              <w:rPr>
                <w:rFonts w:ascii="CordiaUPC" w:hAnsi="CordiaUPC" w:cs="CordiaUPC"/>
                <w:b w:val="0"/>
                <w:bCs/>
                <w:color w:val="000000"/>
                <w:sz w:val="26"/>
                <w:szCs w:val="26"/>
                <w:lang w:bidi="th-TH"/>
              </w:rPr>
            </w:pPr>
            <w:r w:rsidRPr="00840F50">
              <w:rPr>
                <w:rFonts w:ascii="CordiaUPC" w:hAnsi="CordiaUPC" w:cs="CordiaUPC" w:hint="cs"/>
                <w:color w:val="000000"/>
                <w:sz w:val="26"/>
                <w:szCs w:val="26"/>
                <w:cs/>
                <w:lang w:bidi="th-TH"/>
              </w:rPr>
              <w:t>1</w:t>
            </w:r>
            <w:r w:rsidR="00840F50" w:rsidRPr="00840F50">
              <w:rPr>
                <w:rFonts w:ascii="CordiaUPC" w:hAnsi="CordiaUPC" w:cs="CordiaUPC"/>
                <w:b w:val="0"/>
                <w:bCs/>
                <w:color w:val="000000"/>
                <w:sz w:val="26"/>
                <w:szCs w:val="26"/>
                <w:lang w:bidi="th-TH"/>
              </w:rPr>
              <w:t>7</w:t>
            </w:r>
          </w:p>
        </w:tc>
        <w:tc>
          <w:tcPr>
            <w:tcW w:w="252" w:type="dxa"/>
            <w:shd w:val="clear" w:color="auto" w:fill="auto"/>
            <w:vAlign w:val="center"/>
          </w:tcPr>
          <w:p w14:paraId="7A19DF30" w14:textId="77777777" w:rsidR="00956157" w:rsidRPr="00840F50"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D9434B7" w14:textId="33756FFE" w:rsidR="00956157" w:rsidRPr="00840F50" w:rsidRDefault="00305472" w:rsidP="00956157">
            <w:pPr>
              <w:pStyle w:val="acctmergecolhdg"/>
              <w:spacing w:line="240" w:lineRule="exact"/>
              <w:jc w:val="left"/>
              <w:rPr>
                <w:rFonts w:ascii="CordiaUPC" w:hAnsi="CordiaUPC" w:cs="CordiaUPC"/>
                <w:b w:val="0"/>
                <w:bCs/>
                <w:color w:val="000000"/>
                <w:sz w:val="26"/>
                <w:szCs w:val="26"/>
              </w:rPr>
            </w:pPr>
            <w:r w:rsidRPr="00840F50">
              <w:rPr>
                <w:rFonts w:ascii="CordiaUPC" w:hAnsi="CordiaUPC" w:cs="CordiaUPC"/>
                <w:b w:val="0"/>
                <w:bCs/>
                <w:color w:val="000000"/>
                <w:sz w:val="26"/>
                <w:szCs w:val="26"/>
              </w:rPr>
              <w:t>Appropriation of profit and dividend payment</w:t>
            </w:r>
          </w:p>
        </w:tc>
      </w:tr>
      <w:tr w:rsidR="00956157" w:rsidRPr="00392524" w14:paraId="11537BAE" w14:textId="77777777" w:rsidTr="000419FF">
        <w:tc>
          <w:tcPr>
            <w:tcW w:w="933" w:type="dxa"/>
            <w:shd w:val="clear" w:color="auto" w:fill="auto"/>
            <w:vAlign w:val="bottom"/>
          </w:tcPr>
          <w:p w14:paraId="39BAEF24" w14:textId="2980C9D2" w:rsidR="00956157" w:rsidRPr="00392524" w:rsidRDefault="00956157" w:rsidP="00956157">
            <w:pPr>
              <w:pStyle w:val="acctmergecolhdg"/>
              <w:spacing w:line="240" w:lineRule="exact"/>
              <w:rPr>
                <w:rFonts w:ascii="CordiaUPC" w:hAnsi="CordiaUPC" w:cs="CordiaUPC"/>
                <w:b w:val="0"/>
                <w:bCs/>
                <w:color w:val="000000"/>
                <w:sz w:val="26"/>
                <w:szCs w:val="26"/>
                <w:lang w:bidi="th-TH"/>
              </w:rPr>
            </w:pPr>
            <w:r w:rsidRPr="00392524">
              <w:rPr>
                <w:rFonts w:ascii="CordiaUPC" w:hAnsi="CordiaUPC" w:cs="CordiaUPC" w:hint="cs"/>
                <w:color w:val="000000"/>
                <w:sz w:val="26"/>
                <w:szCs w:val="26"/>
                <w:cs/>
                <w:lang w:bidi="th-TH"/>
              </w:rPr>
              <w:t>1</w:t>
            </w:r>
            <w:r w:rsidR="00840F50">
              <w:rPr>
                <w:rFonts w:ascii="CordiaUPC" w:hAnsi="CordiaUPC" w:cs="CordiaUPC"/>
                <w:b w:val="0"/>
                <w:bCs/>
                <w:color w:val="000000"/>
                <w:sz w:val="26"/>
                <w:szCs w:val="26"/>
                <w:lang w:bidi="th-TH"/>
              </w:rPr>
              <w:t>8</w:t>
            </w:r>
          </w:p>
        </w:tc>
        <w:tc>
          <w:tcPr>
            <w:tcW w:w="252" w:type="dxa"/>
            <w:shd w:val="clear" w:color="auto" w:fill="auto"/>
            <w:vAlign w:val="center"/>
          </w:tcPr>
          <w:p w14:paraId="537506C1"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B90E950" w14:textId="5ABBDF98" w:rsidR="00956157" w:rsidRPr="00392524" w:rsidRDefault="00956157" w:rsidP="00956157">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b w:val="0"/>
                <w:bCs/>
                <w:color w:val="000000"/>
                <w:sz w:val="26"/>
                <w:szCs w:val="26"/>
                <w:lang w:val="en-US"/>
              </w:rPr>
              <w:t>Events after the reporting period</w:t>
            </w:r>
          </w:p>
        </w:tc>
      </w:tr>
      <w:tr w:rsidR="00956157" w:rsidRPr="00392524" w14:paraId="72700EC8" w14:textId="77777777" w:rsidTr="000419FF">
        <w:tc>
          <w:tcPr>
            <w:tcW w:w="933" w:type="dxa"/>
            <w:shd w:val="clear" w:color="auto" w:fill="auto"/>
            <w:vAlign w:val="bottom"/>
          </w:tcPr>
          <w:p w14:paraId="453289D6" w14:textId="46D6236E" w:rsidR="00956157" w:rsidRPr="002E5BBC" w:rsidRDefault="00956157" w:rsidP="00956157">
            <w:pPr>
              <w:pStyle w:val="acctmergecolhdg"/>
              <w:spacing w:line="240" w:lineRule="exact"/>
              <w:rPr>
                <w:rFonts w:ascii="CordiaUPC" w:hAnsi="CordiaUPC" w:cs="CordiaUPC"/>
                <w:b w:val="0"/>
                <w:bCs/>
                <w:color w:val="000000"/>
                <w:sz w:val="26"/>
                <w:szCs w:val="26"/>
                <w:lang w:val="en-US" w:bidi="th-TH"/>
              </w:rPr>
            </w:pPr>
          </w:p>
        </w:tc>
        <w:tc>
          <w:tcPr>
            <w:tcW w:w="252" w:type="dxa"/>
            <w:shd w:val="clear" w:color="auto" w:fill="auto"/>
            <w:vAlign w:val="center"/>
          </w:tcPr>
          <w:p w14:paraId="3EDEB201"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005FB359" w14:textId="78362928" w:rsidR="00956157" w:rsidRPr="00392524" w:rsidRDefault="00956157" w:rsidP="00956157">
            <w:pPr>
              <w:pStyle w:val="acctmergecolhdg"/>
              <w:spacing w:line="240" w:lineRule="exact"/>
              <w:jc w:val="left"/>
              <w:rPr>
                <w:rFonts w:ascii="CordiaUPC" w:hAnsi="CordiaUPC" w:cs="CordiaUPC"/>
                <w:b w:val="0"/>
                <w:bCs/>
                <w:color w:val="000000"/>
                <w:sz w:val="26"/>
                <w:szCs w:val="26"/>
                <w:lang w:val="en-US"/>
              </w:rPr>
            </w:pPr>
          </w:p>
        </w:tc>
      </w:tr>
      <w:tr w:rsidR="00956157" w:rsidRPr="00392524" w14:paraId="01054050" w14:textId="77777777" w:rsidTr="000419FF">
        <w:tc>
          <w:tcPr>
            <w:tcW w:w="933" w:type="dxa"/>
            <w:shd w:val="clear" w:color="auto" w:fill="auto"/>
            <w:vAlign w:val="bottom"/>
          </w:tcPr>
          <w:p w14:paraId="3AE71771" w14:textId="6A946C80" w:rsidR="00956157" w:rsidRPr="00392524" w:rsidRDefault="00956157" w:rsidP="00956157">
            <w:pPr>
              <w:pStyle w:val="acctmergecolhdg"/>
              <w:spacing w:line="240" w:lineRule="exact"/>
              <w:jc w:val="left"/>
              <w:rPr>
                <w:rFonts w:ascii="CordiaUPC" w:hAnsi="CordiaUPC" w:cs="CordiaUPC"/>
                <w:b w:val="0"/>
                <w:bCs/>
                <w:color w:val="000000"/>
                <w:sz w:val="26"/>
                <w:szCs w:val="26"/>
                <w:cs/>
                <w:lang w:val="en-US" w:bidi="th-TH"/>
              </w:rPr>
            </w:pPr>
          </w:p>
        </w:tc>
        <w:tc>
          <w:tcPr>
            <w:tcW w:w="252" w:type="dxa"/>
            <w:shd w:val="clear" w:color="auto" w:fill="auto"/>
            <w:vAlign w:val="center"/>
          </w:tcPr>
          <w:p w14:paraId="4E7B2CA8" w14:textId="77777777" w:rsidR="00956157" w:rsidRPr="00392524" w:rsidRDefault="00956157" w:rsidP="00956157">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666D0FD5" w14:textId="1A3628E7" w:rsidR="00956157" w:rsidRPr="00392524" w:rsidRDefault="00956157" w:rsidP="00956157">
            <w:pPr>
              <w:pStyle w:val="acctmergecolhdg"/>
              <w:spacing w:line="240" w:lineRule="exact"/>
              <w:jc w:val="left"/>
              <w:rPr>
                <w:rFonts w:ascii="CordiaUPC" w:hAnsi="CordiaUPC" w:cs="CordiaUPC"/>
                <w:b w:val="0"/>
                <w:bCs/>
                <w:color w:val="000000"/>
                <w:sz w:val="26"/>
                <w:szCs w:val="26"/>
                <w:lang w:val="en-US" w:bidi="th-TH"/>
              </w:rPr>
            </w:pPr>
          </w:p>
        </w:tc>
      </w:tr>
      <w:tr w:rsidR="00956157" w:rsidRPr="00392524" w14:paraId="59894E7E" w14:textId="77777777" w:rsidTr="000419FF">
        <w:tc>
          <w:tcPr>
            <w:tcW w:w="933" w:type="dxa"/>
            <w:shd w:val="clear" w:color="auto" w:fill="auto"/>
            <w:vAlign w:val="bottom"/>
          </w:tcPr>
          <w:p w14:paraId="05C3A405" w14:textId="77777777" w:rsidR="00956157" w:rsidRPr="00392524" w:rsidRDefault="00956157" w:rsidP="00956157">
            <w:pPr>
              <w:pStyle w:val="acctmergecolhdg"/>
              <w:spacing w:line="240" w:lineRule="atLeast"/>
              <w:rPr>
                <w:rFonts w:cs="Times New Roman"/>
                <w:b w:val="0"/>
                <w:bCs/>
                <w:color w:val="000000"/>
                <w:szCs w:val="22"/>
              </w:rPr>
            </w:pPr>
          </w:p>
        </w:tc>
        <w:tc>
          <w:tcPr>
            <w:tcW w:w="252" w:type="dxa"/>
            <w:shd w:val="clear" w:color="auto" w:fill="auto"/>
            <w:vAlign w:val="center"/>
          </w:tcPr>
          <w:p w14:paraId="3D78056B" w14:textId="77777777" w:rsidR="00956157" w:rsidRPr="00392524" w:rsidRDefault="00956157" w:rsidP="00956157">
            <w:pPr>
              <w:pStyle w:val="acctmergecolhdg"/>
              <w:snapToGrid w:val="0"/>
              <w:spacing w:line="240" w:lineRule="atLeast"/>
              <w:jc w:val="left"/>
              <w:rPr>
                <w:rFonts w:cs="Times New Roman"/>
                <w:b w:val="0"/>
                <w:bCs/>
                <w:color w:val="000000"/>
                <w:szCs w:val="22"/>
              </w:rPr>
            </w:pPr>
          </w:p>
        </w:tc>
        <w:tc>
          <w:tcPr>
            <w:tcW w:w="8463" w:type="dxa"/>
            <w:gridSpan w:val="2"/>
            <w:shd w:val="clear" w:color="auto" w:fill="auto"/>
            <w:vAlign w:val="center"/>
          </w:tcPr>
          <w:p w14:paraId="4074BD27" w14:textId="77777777" w:rsidR="00956157" w:rsidRPr="00392524" w:rsidRDefault="00956157" w:rsidP="00956157">
            <w:pPr>
              <w:pStyle w:val="acctmergecolhdg"/>
              <w:spacing w:line="240" w:lineRule="atLeast"/>
              <w:jc w:val="left"/>
              <w:rPr>
                <w:rFonts w:cs="Times New Roman"/>
                <w:b w:val="0"/>
                <w:bCs/>
                <w:color w:val="000000"/>
                <w:szCs w:val="22"/>
              </w:rPr>
            </w:pPr>
          </w:p>
        </w:tc>
      </w:tr>
      <w:tr w:rsidR="00956157" w:rsidRPr="00392524" w14:paraId="3B68EAB5" w14:textId="77777777" w:rsidTr="000419FF">
        <w:tc>
          <w:tcPr>
            <w:tcW w:w="933" w:type="dxa"/>
            <w:shd w:val="clear" w:color="auto" w:fill="auto"/>
            <w:vAlign w:val="bottom"/>
          </w:tcPr>
          <w:p w14:paraId="03952300" w14:textId="77777777" w:rsidR="00956157" w:rsidRPr="00392524" w:rsidRDefault="00956157" w:rsidP="00956157">
            <w:pPr>
              <w:pStyle w:val="acctmergecolhdg"/>
              <w:spacing w:line="240" w:lineRule="atLeast"/>
              <w:rPr>
                <w:rFonts w:cs="Times New Roman"/>
                <w:b w:val="0"/>
                <w:bCs/>
                <w:color w:val="000000"/>
                <w:szCs w:val="22"/>
              </w:rPr>
            </w:pPr>
          </w:p>
        </w:tc>
        <w:tc>
          <w:tcPr>
            <w:tcW w:w="252" w:type="dxa"/>
            <w:shd w:val="clear" w:color="auto" w:fill="auto"/>
            <w:vAlign w:val="center"/>
          </w:tcPr>
          <w:p w14:paraId="0B6C67B5" w14:textId="77777777" w:rsidR="00956157" w:rsidRPr="00392524" w:rsidRDefault="00956157" w:rsidP="00956157">
            <w:pPr>
              <w:pStyle w:val="acctmergecolhdg"/>
              <w:snapToGrid w:val="0"/>
              <w:spacing w:line="240" w:lineRule="atLeast"/>
              <w:jc w:val="left"/>
              <w:rPr>
                <w:rFonts w:cs="Times New Roman"/>
                <w:b w:val="0"/>
                <w:bCs/>
                <w:color w:val="000000"/>
                <w:szCs w:val="22"/>
              </w:rPr>
            </w:pPr>
          </w:p>
        </w:tc>
        <w:tc>
          <w:tcPr>
            <w:tcW w:w="8463" w:type="dxa"/>
            <w:gridSpan w:val="2"/>
            <w:shd w:val="clear" w:color="auto" w:fill="auto"/>
            <w:vAlign w:val="center"/>
          </w:tcPr>
          <w:p w14:paraId="58D340C7" w14:textId="77777777" w:rsidR="00956157" w:rsidRPr="00392524" w:rsidRDefault="00956157" w:rsidP="00956157">
            <w:pPr>
              <w:pStyle w:val="acctmergecolhdg"/>
              <w:spacing w:line="240" w:lineRule="atLeast"/>
              <w:jc w:val="left"/>
              <w:rPr>
                <w:b w:val="0"/>
                <w:bCs/>
              </w:rPr>
            </w:pPr>
          </w:p>
        </w:tc>
      </w:tr>
    </w:tbl>
    <w:p w14:paraId="42875E60" w14:textId="77777777" w:rsidR="00352CA3" w:rsidRPr="00392524" w:rsidRDefault="00352CA3" w:rsidP="00037103">
      <w:pPr>
        <w:rPr>
          <w:rFonts w:cs="Times New Roman"/>
          <w:lang w:val="en-US"/>
        </w:rPr>
      </w:pPr>
    </w:p>
    <w:p w14:paraId="4E505064" w14:textId="77777777" w:rsidR="00352CA3" w:rsidRPr="00392524" w:rsidRDefault="00352CA3" w:rsidP="00352CA3">
      <w:pPr>
        <w:rPr>
          <w:lang w:val="en-US"/>
        </w:rPr>
      </w:pPr>
    </w:p>
    <w:bookmarkEnd w:id="0"/>
    <w:p w14:paraId="1131ED58" w14:textId="77777777" w:rsidR="00352CA3" w:rsidRPr="00392524" w:rsidRDefault="00352CA3" w:rsidP="00352CA3">
      <w:pPr>
        <w:rPr>
          <w:lang w:val="en-US"/>
        </w:rPr>
      </w:pPr>
    </w:p>
    <w:p w14:paraId="7B1B6ACE" w14:textId="77777777" w:rsidR="00352CA3" w:rsidRPr="00392524" w:rsidRDefault="00352CA3" w:rsidP="00352CA3">
      <w:pPr>
        <w:rPr>
          <w:lang w:val="en-US"/>
        </w:rPr>
      </w:pPr>
    </w:p>
    <w:p w14:paraId="6DCF29BF" w14:textId="77777777" w:rsidR="00352CA3" w:rsidRPr="00392524" w:rsidRDefault="00352CA3" w:rsidP="00352CA3">
      <w:pPr>
        <w:rPr>
          <w:lang w:val="en-US"/>
        </w:rPr>
      </w:pPr>
    </w:p>
    <w:p w14:paraId="64334458" w14:textId="77777777" w:rsidR="00352CA3" w:rsidRPr="00392524" w:rsidRDefault="00352CA3" w:rsidP="00352CA3">
      <w:pPr>
        <w:rPr>
          <w:lang w:val="en-US"/>
        </w:rPr>
      </w:pPr>
    </w:p>
    <w:p w14:paraId="177625CE" w14:textId="77777777" w:rsidR="00352CA3" w:rsidRPr="00392524" w:rsidRDefault="00352CA3" w:rsidP="00352CA3">
      <w:pPr>
        <w:rPr>
          <w:lang w:val="en-US"/>
        </w:rPr>
      </w:pPr>
    </w:p>
    <w:p w14:paraId="360553B0" w14:textId="77777777" w:rsidR="00352CA3" w:rsidRPr="00392524" w:rsidRDefault="00352CA3" w:rsidP="00352CA3">
      <w:pPr>
        <w:rPr>
          <w:lang w:val="en-US"/>
        </w:rPr>
      </w:pPr>
    </w:p>
    <w:p w14:paraId="0CFA0AA3" w14:textId="77777777" w:rsidR="00352CA3" w:rsidRPr="00392524" w:rsidRDefault="00352CA3" w:rsidP="00352CA3">
      <w:pPr>
        <w:rPr>
          <w:lang w:val="en-US"/>
        </w:rPr>
      </w:pPr>
    </w:p>
    <w:p w14:paraId="3AB5EADC" w14:textId="77777777" w:rsidR="00352CA3" w:rsidRPr="00392524" w:rsidRDefault="00352CA3" w:rsidP="00037103">
      <w:pPr>
        <w:rPr>
          <w:lang w:val="en-US"/>
        </w:rPr>
      </w:pPr>
    </w:p>
    <w:p w14:paraId="44E46C14" w14:textId="77777777" w:rsidR="00352CA3" w:rsidRPr="00392524" w:rsidRDefault="00352CA3" w:rsidP="00037103">
      <w:pPr>
        <w:rPr>
          <w:rFonts w:cs="Times New Roman"/>
          <w:lang w:val="en-US"/>
        </w:rPr>
      </w:pPr>
    </w:p>
    <w:p w14:paraId="4301087B" w14:textId="77777777" w:rsidR="004C33A5" w:rsidRPr="00392524" w:rsidRDefault="00644F7B" w:rsidP="00AD7C76">
      <w:pPr>
        <w:spacing w:line="240" w:lineRule="exact"/>
        <w:ind w:left="547"/>
        <w:rPr>
          <w:rFonts w:ascii="CordiaUPC" w:hAnsi="CordiaUPC" w:cs="CordiaUPC"/>
          <w:sz w:val="26"/>
          <w:szCs w:val="26"/>
        </w:rPr>
      </w:pPr>
      <w:r w:rsidRPr="00392524">
        <w:rPr>
          <w:lang w:val="en-US"/>
        </w:rPr>
        <w:br w:type="page"/>
      </w:r>
      <w:r w:rsidR="004C33A5" w:rsidRPr="00392524">
        <w:rPr>
          <w:rFonts w:ascii="CordiaUPC" w:hAnsi="CordiaUPC" w:cs="CordiaUPC" w:hint="cs"/>
          <w:sz w:val="26"/>
          <w:szCs w:val="26"/>
          <w:lang w:val="en-US"/>
        </w:rPr>
        <w:lastRenderedPageBreak/>
        <w:t xml:space="preserve">These </w:t>
      </w:r>
      <w:r w:rsidR="00331298" w:rsidRPr="00392524">
        <w:rPr>
          <w:rFonts w:ascii="CordiaUPC" w:hAnsi="CordiaUPC" w:cs="CordiaUPC" w:hint="cs"/>
          <w:sz w:val="26"/>
          <w:szCs w:val="26"/>
          <w:lang w:val="en-US"/>
        </w:rPr>
        <w:t>note</w:t>
      </w:r>
      <w:r w:rsidR="004C33A5" w:rsidRPr="00392524">
        <w:rPr>
          <w:rFonts w:ascii="CordiaUPC" w:hAnsi="CordiaUPC" w:cs="CordiaUPC" w:hint="cs"/>
          <w:sz w:val="26"/>
          <w:szCs w:val="26"/>
          <w:lang w:val="en-US"/>
        </w:rPr>
        <w:t>s form an integral part of the</w:t>
      </w:r>
      <w:r w:rsidR="00842DD5" w:rsidRPr="00392524">
        <w:rPr>
          <w:rFonts w:ascii="CordiaUPC" w:hAnsi="CordiaUPC" w:cs="CordiaUPC" w:hint="cs"/>
          <w:sz w:val="26"/>
          <w:szCs w:val="26"/>
          <w:lang w:val="en-US" w:bidi="th-TH"/>
        </w:rPr>
        <w:t xml:space="preserve"> </w:t>
      </w:r>
      <w:r w:rsidR="00C739B6" w:rsidRPr="00392524">
        <w:rPr>
          <w:rFonts w:ascii="CordiaUPC" w:hAnsi="CordiaUPC" w:cs="CordiaUPC" w:hint="cs"/>
          <w:color w:val="000000"/>
          <w:sz w:val="26"/>
          <w:szCs w:val="26"/>
        </w:rPr>
        <w:t xml:space="preserve">interim </w:t>
      </w:r>
      <w:r w:rsidR="004C33A5" w:rsidRPr="00392524">
        <w:rPr>
          <w:rFonts w:ascii="CordiaUPC" w:hAnsi="CordiaUPC" w:cs="CordiaUPC" w:hint="cs"/>
          <w:sz w:val="26"/>
          <w:szCs w:val="26"/>
          <w:lang w:val="en-US"/>
        </w:rPr>
        <w:t>financial statements.</w:t>
      </w:r>
    </w:p>
    <w:p w14:paraId="19AF31A6" w14:textId="77777777" w:rsidR="000F02A4" w:rsidRPr="00392524" w:rsidRDefault="000F02A4" w:rsidP="00AD7C76">
      <w:pPr>
        <w:spacing w:line="240" w:lineRule="exact"/>
        <w:ind w:left="547" w:right="-28"/>
        <w:jc w:val="thaiDistribute"/>
        <w:rPr>
          <w:rFonts w:ascii="CordiaUPC" w:hAnsi="CordiaUPC" w:cs="CordiaUPC"/>
          <w:szCs w:val="22"/>
        </w:rPr>
      </w:pPr>
    </w:p>
    <w:p w14:paraId="71107469" w14:textId="372EE677" w:rsidR="009E549C" w:rsidRPr="00392524" w:rsidRDefault="0078376E" w:rsidP="00AD7C76">
      <w:pPr>
        <w:spacing w:line="240" w:lineRule="exact"/>
        <w:ind w:left="547" w:right="-28"/>
        <w:jc w:val="thaiDistribute"/>
        <w:rPr>
          <w:rFonts w:ascii="CordiaUPC" w:hAnsi="CordiaUPC" w:cs="CordiaUPC"/>
          <w:sz w:val="26"/>
          <w:szCs w:val="26"/>
          <w:cs/>
          <w:lang w:val="en-US"/>
        </w:rPr>
      </w:pPr>
      <w:r w:rsidRPr="00392524">
        <w:rPr>
          <w:rFonts w:ascii="CordiaUPC" w:hAnsi="CordiaUPC" w:cs="CordiaUPC" w:hint="cs"/>
          <w:sz w:val="26"/>
          <w:szCs w:val="26"/>
        </w:rPr>
        <w:t xml:space="preserve">The </w:t>
      </w:r>
      <w:r w:rsidR="00C739B6" w:rsidRPr="00392524">
        <w:rPr>
          <w:rFonts w:ascii="CordiaUPC" w:hAnsi="CordiaUPC" w:cs="CordiaUPC" w:hint="cs"/>
          <w:color w:val="000000"/>
          <w:sz w:val="26"/>
          <w:szCs w:val="26"/>
        </w:rPr>
        <w:t xml:space="preserve">interim </w:t>
      </w:r>
      <w:r w:rsidR="00CB2F1B" w:rsidRPr="00392524">
        <w:rPr>
          <w:rFonts w:ascii="CordiaUPC" w:hAnsi="CordiaUPC" w:cs="CordiaUPC" w:hint="cs"/>
          <w:sz w:val="26"/>
          <w:szCs w:val="26"/>
        </w:rPr>
        <w:t>financial statements issued for Thai statutory and regulatory reporting purposes are</w:t>
      </w:r>
      <w:r w:rsidR="00B2619F" w:rsidRPr="00392524">
        <w:rPr>
          <w:rFonts w:ascii="CordiaUPC" w:hAnsi="CordiaUPC" w:cs="CordiaUPC" w:hint="cs"/>
          <w:sz w:val="26"/>
          <w:szCs w:val="26"/>
        </w:rPr>
        <w:t xml:space="preserve"> </w:t>
      </w:r>
      <w:r w:rsidR="00CB2F1B" w:rsidRPr="00392524">
        <w:rPr>
          <w:rFonts w:ascii="CordiaUPC" w:hAnsi="CordiaUPC" w:cs="CordiaUPC" w:hint="cs"/>
          <w:sz w:val="26"/>
          <w:szCs w:val="26"/>
        </w:rPr>
        <w:t>prepared in the Thai language. These</w:t>
      </w:r>
      <w:r w:rsidR="00AC5A43">
        <w:rPr>
          <w:rFonts w:ascii="CordiaUPC" w:hAnsi="CordiaUPC" w:cs="CordiaUPC"/>
          <w:sz w:val="26"/>
          <w:szCs w:val="26"/>
        </w:rPr>
        <w:t xml:space="preserve"> </w:t>
      </w:r>
      <w:r w:rsidR="00CB2F1B" w:rsidRPr="00392524">
        <w:rPr>
          <w:rFonts w:ascii="CordiaUPC" w:hAnsi="CordiaUPC" w:cs="CordiaUPC" w:hint="cs"/>
          <w:sz w:val="26"/>
          <w:szCs w:val="26"/>
        </w:rPr>
        <w:t>English language financial statements have been prepared from</w:t>
      </w:r>
      <w:r w:rsidR="00B2619F" w:rsidRPr="00392524">
        <w:rPr>
          <w:rFonts w:ascii="CordiaUPC" w:hAnsi="CordiaUPC" w:cs="CordiaUPC" w:hint="cs"/>
          <w:sz w:val="26"/>
          <w:szCs w:val="26"/>
        </w:rPr>
        <w:t xml:space="preserve"> </w:t>
      </w:r>
      <w:r w:rsidR="00CB2F1B" w:rsidRPr="00392524">
        <w:rPr>
          <w:rFonts w:ascii="CordiaUPC" w:hAnsi="CordiaUPC" w:cs="CordiaUPC" w:hint="cs"/>
          <w:sz w:val="26"/>
          <w:szCs w:val="26"/>
        </w:rPr>
        <w:t xml:space="preserve">the Thai language statutory financial </w:t>
      </w:r>
      <w:proofErr w:type="gramStart"/>
      <w:r w:rsidR="00CB2F1B" w:rsidRPr="00392524">
        <w:rPr>
          <w:rFonts w:ascii="CordiaUPC" w:hAnsi="CordiaUPC" w:cs="CordiaUPC" w:hint="cs"/>
          <w:sz w:val="26"/>
          <w:szCs w:val="26"/>
        </w:rPr>
        <w:t>statements,</w:t>
      </w:r>
      <w:r w:rsidR="005626BD" w:rsidRPr="00392524">
        <w:rPr>
          <w:rFonts w:ascii="CordiaUPC" w:hAnsi="CordiaUPC" w:cs="CordiaUPC" w:hint="cs"/>
          <w:sz w:val="26"/>
          <w:szCs w:val="26"/>
          <w:cs/>
          <w:lang w:bidi="th-TH"/>
        </w:rPr>
        <w:t xml:space="preserve"> </w:t>
      </w:r>
      <w:r w:rsidR="00CB2F1B" w:rsidRPr="00392524">
        <w:rPr>
          <w:rFonts w:ascii="CordiaUPC" w:hAnsi="CordiaUPC" w:cs="CordiaUPC" w:hint="cs"/>
          <w:sz w:val="26"/>
          <w:szCs w:val="26"/>
        </w:rPr>
        <w:t>and</w:t>
      </w:r>
      <w:proofErr w:type="gramEnd"/>
      <w:r w:rsidR="00CB2F1B" w:rsidRPr="00392524">
        <w:rPr>
          <w:rFonts w:ascii="CordiaUPC" w:hAnsi="CordiaUPC" w:cs="CordiaUPC" w:hint="cs"/>
          <w:sz w:val="26"/>
          <w:szCs w:val="26"/>
        </w:rPr>
        <w:t xml:space="preserve"> were approved and authorised for issue by the </w:t>
      </w:r>
      <w:r w:rsidR="00891025" w:rsidRPr="00392524">
        <w:rPr>
          <w:rFonts w:ascii="CordiaUPC" w:hAnsi="CordiaUPC" w:cs="CordiaUPC" w:hint="cs"/>
          <w:sz w:val="26"/>
          <w:szCs w:val="26"/>
          <w:lang w:bidi="th-TH"/>
        </w:rPr>
        <w:t>Audit Committee</w:t>
      </w:r>
      <w:r w:rsidR="00CB2F1B" w:rsidRPr="00392524">
        <w:rPr>
          <w:rFonts w:ascii="CordiaUPC" w:hAnsi="CordiaUPC" w:cs="CordiaUPC" w:hint="cs"/>
          <w:sz w:val="26"/>
          <w:szCs w:val="26"/>
        </w:rPr>
        <w:t xml:space="preserve"> on</w:t>
      </w:r>
      <w:r w:rsidR="002C63DE" w:rsidRPr="00392524">
        <w:rPr>
          <w:rFonts w:ascii="CordiaUPC" w:hAnsi="CordiaUPC" w:cs="CordiaUPC" w:hint="cs"/>
          <w:sz w:val="26"/>
          <w:szCs w:val="26"/>
        </w:rPr>
        <w:t xml:space="preserve"> </w:t>
      </w:r>
      <w:r w:rsidR="001C1631">
        <w:rPr>
          <w:rFonts w:ascii="CordiaUPC" w:eastAsia="Times New Roman" w:hAnsi="CordiaUPC" w:cs="CordiaUPC"/>
          <w:sz w:val="26"/>
          <w:szCs w:val="26"/>
          <w:lang w:bidi="th-TH"/>
        </w:rPr>
        <w:t>9 November</w:t>
      </w:r>
      <w:r w:rsidR="00F2119F" w:rsidRPr="00392524">
        <w:rPr>
          <w:rFonts w:ascii="CordiaUPC" w:eastAsia="Times New Roman" w:hAnsi="CordiaUPC" w:cs="CordiaUPC" w:hint="cs"/>
          <w:sz w:val="26"/>
          <w:szCs w:val="26"/>
          <w:lang w:bidi="th-TH"/>
        </w:rPr>
        <w:t xml:space="preserve"> 202</w:t>
      </w:r>
      <w:r w:rsidR="00B43FF8">
        <w:rPr>
          <w:rFonts w:ascii="CordiaUPC" w:eastAsia="Times New Roman" w:hAnsi="CordiaUPC" w:cs="CordiaUPC"/>
          <w:sz w:val="26"/>
          <w:szCs w:val="26"/>
          <w:lang w:bidi="th-TH"/>
        </w:rPr>
        <w:t>3</w:t>
      </w:r>
      <w:r w:rsidR="00C451BF" w:rsidRPr="00392524">
        <w:rPr>
          <w:rFonts w:ascii="CordiaUPC" w:eastAsia="Times New Roman" w:hAnsi="CordiaUPC" w:cs="CordiaUPC" w:hint="cs"/>
          <w:sz w:val="26"/>
          <w:szCs w:val="26"/>
          <w:lang w:val="en-US" w:bidi="th-TH"/>
        </w:rPr>
        <w:t>.</w:t>
      </w:r>
    </w:p>
    <w:p w14:paraId="1F4EC872" w14:textId="77777777" w:rsidR="00CB2F1B" w:rsidRPr="00B43FF8" w:rsidRDefault="00CB2F1B" w:rsidP="00AD7C76">
      <w:pPr>
        <w:spacing w:line="240" w:lineRule="exact"/>
        <w:ind w:left="540" w:right="-28"/>
        <w:jc w:val="thaiDistribute"/>
        <w:rPr>
          <w:rFonts w:ascii="CordiaUPC" w:hAnsi="CordiaUPC" w:cs="CordiaUPC"/>
          <w:sz w:val="26"/>
          <w:szCs w:val="26"/>
          <w:cs/>
          <w:lang w:val="en-US" w:bidi="th-TH"/>
        </w:rPr>
      </w:pPr>
    </w:p>
    <w:p w14:paraId="2C6C9143" w14:textId="77777777" w:rsidR="00B23E6B" w:rsidRPr="004D0D65" w:rsidRDefault="00C766E6"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6"/>
          <w:szCs w:val="26"/>
        </w:rPr>
      </w:pPr>
      <w:r w:rsidRPr="004D0D65">
        <w:rPr>
          <w:rFonts w:ascii="CordiaUPC" w:hAnsi="CordiaUPC" w:cs="CordiaUPC" w:hint="cs"/>
          <w:i w:val="0"/>
          <w:iCs/>
          <w:sz w:val="26"/>
          <w:szCs w:val="26"/>
        </w:rPr>
        <w:t>General information</w:t>
      </w:r>
    </w:p>
    <w:p w14:paraId="5C0D74A1" w14:textId="77777777" w:rsidR="009E549C" w:rsidRPr="00392524" w:rsidRDefault="009E549C" w:rsidP="00AD7C76">
      <w:pPr>
        <w:pStyle w:val="block"/>
        <w:spacing w:after="0" w:line="240" w:lineRule="exact"/>
        <w:ind w:left="547"/>
        <w:jc w:val="both"/>
        <w:rPr>
          <w:rFonts w:ascii="CordiaUPC" w:hAnsi="CordiaUPC" w:cs="CordiaUPC"/>
          <w:sz w:val="26"/>
          <w:szCs w:val="26"/>
          <w:lang w:val="en-US"/>
        </w:rPr>
      </w:pPr>
    </w:p>
    <w:p w14:paraId="0B4034A9" w14:textId="55CFC734" w:rsidR="001B0B58" w:rsidRPr="00392524" w:rsidRDefault="004876CC" w:rsidP="00AD7C76">
      <w:pPr>
        <w:spacing w:line="240" w:lineRule="exact"/>
        <w:ind w:left="547"/>
        <w:jc w:val="thaiDistribute"/>
        <w:rPr>
          <w:rFonts w:ascii="CordiaUPC" w:hAnsi="CordiaUPC" w:cs="CordiaUPC"/>
          <w:sz w:val="26"/>
          <w:szCs w:val="26"/>
        </w:rPr>
      </w:pPr>
      <w:proofErr w:type="spellStart"/>
      <w:r w:rsidRPr="00392524">
        <w:rPr>
          <w:rFonts w:ascii="CordiaUPC" w:hAnsi="CordiaUPC" w:cs="CordiaUPC" w:hint="cs"/>
          <w:sz w:val="26"/>
          <w:szCs w:val="26"/>
        </w:rPr>
        <w:t>TMB</w:t>
      </w:r>
      <w:r w:rsidRPr="00392524">
        <w:rPr>
          <w:rFonts w:ascii="CordiaUPC" w:hAnsi="CordiaUPC" w:cs="CordiaUPC"/>
          <w:sz w:val="26"/>
          <w:szCs w:val="26"/>
        </w:rPr>
        <w:t>Thanachart</w:t>
      </w:r>
      <w:proofErr w:type="spellEnd"/>
      <w:r w:rsidRPr="00392524">
        <w:rPr>
          <w:rFonts w:ascii="CordiaUPC" w:hAnsi="CordiaUPC" w:cs="CordiaUPC" w:hint="cs"/>
          <w:sz w:val="26"/>
          <w:szCs w:val="26"/>
        </w:rPr>
        <w:t xml:space="preserve"> Bank </w:t>
      </w:r>
      <w:r w:rsidR="00F314B4" w:rsidRPr="00392524">
        <w:rPr>
          <w:rFonts w:ascii="CordiaUPC" w:hAnsi="CordiaUPC" w:cs="CordiaUPC" w:hint="cs"/>
          <w:sz w:val="26"/>
          <w:szCs w:val="26"/>
        </w:rPr>
        <w:t>Public Company Limited</w:t>
      </w:r>
      <w:r w:rsidR="003A5859" w:rsidRPr="00392524">
        <w:rPr>
          <w:rFonts w:ascii="CordiaUPC" w:hAnsi="CordiaUPC" w:cs="CordiaUPC" w:hint="cs"/>
          <w:sz w:val="26"/>
          <w:szCs w:val="26"/>
        </w:rPr>
        <w:t>,</w:t>
      </w:r>
      <w:r w:rsidR="00F314B4" w:rsidRPr="00392524">
        <w:rPr>
          <w:rFonts w:ascii="CordiaUPC" w:hAnsi="CordiaUPC" w:cs="CordiaUPC" w:hint="cs"/>
          <w:sz w:val="26"/>
          <w:szCs w:val="26"/>
        </w:rPr>
        <w:t xml:space="preserve"> </w:t>
      </w:r>
      <w:r w:rsidR="00D527CD" w:rsidRPr="00392524">
        <w:rPr>
          <w:rFonts w:ascii="CordiaUPC" w:hAnsi="CordiaUPC" w:cs="CordiaUPC" w:hint="cs"/>
          <w:sz w:val="26"/>
          <w:szCs w:val="26"/>
        </w:rPr>
        <w:t>(</w:t>
      </w:r>
      <w:r w:rsidR="003A5859" w:rsidRPr="00392524">
        <w:rPr>
          <w:rFonts w:ascii="CordiaUPC" w:hAnsi="CordiaUPC" w:cs="CordiaUPC" w:hint="cs"/>
          <w:sz w:val="26"/>
          <w:szCs w:val="26"/>
        </w:rPr>
        <w:t xml:space="preserve">the </w:t>
      </w:r>
      <w:r w:rsidR="00A40F9C" w:rsidRPr="00392524">
        <w:rPr>
          <w:rFonts w:ascii="CordiaUPC" w:hAnsi="CordiaUPC" w:cs="CordiaUPC" w:hint="cs"/>
          <w:sz w:val="26"/>
          <w:szCs w:val="26"/>
        </w:rPr>
        <w:t>“</w:t>
      </w:r>
      <w:r w:rsidR="003A5859" w:rsidRPr="00392524">
        <w:rPr>
          <w:rFonts w:ascii="CordiaUPC" w:hAnsi="CordiaUPC" w:cs="CordiaUPC" w:hint="cs"/>
          <w:sz w:val="26"/>
          <w:szCs w:val="26"/>
        </w:rPr>
        <w:t>Bank”</w:t>
      </w:r>
      <w:r w:rsidR="00D527CD" w:rsidRPr="00392524">
        <w:rPr>
          <w:rFonts w:ascii="CordiaUPC" w:hAnsi="CordiaUPC" w:cs="CordiaUPC" w:hint="cs"/>
          <w:sz w:val="26"/>
          <w:szCs w:val="26"/>
        </w:rPr>
        <w:t>)</w:t>
      </w:r>
      <w:r w:rsidR="003A5859" w:rsidRPr="00392524">
        <w:rPr>
          <w:rFonts w:ascii="CordiaUPC" w:hAnsi="CordiaUPC" w:cs="CordiaUPC" w:hint="cs"/>
          <w:sz w:val="26"/>
          <w:szCs w:val="26"/>
        </w:rPr>
        <w:t>, is incorporated</w:t>
      </w:r>
      <w:r w:rsidR="001B0B58" w:rsidRPr="00392524">
        <w:rPr>
          <w:rFonts w:ascii="CordiaUPC" w:hAnsi="CordiaUPC" w:cs="CordiaUPC" w:hint="cs"/>
          <w:sz w:val="26"/>
          <w:szCs w:val="26"/>
        </w:rPr>
        <w:t xml:space="preserve"> in Thailand and ha</w:t>
      </w:r>
      <w:r w:rsidR="00285BB0" w:rsidRPr="00392524">
        <w:rPr>
          <w:rFonts w:ascii="CordiaUPC" w:hAnsi="CordiaUPC" w:cs="CordiaUPC" w:hint="cs"/>
          <w:sz w:val="26"/>
          <w:szCs w:val="26"/>
        </w:rPr>
        <w:t>s its registered office at 3000</w:t>
      </w:r>
      <w:r w:rsidR="001B0B58" w:rsidRPr="00392524">
        <w:rPr>
          <w:rFonts w:ascii="CordiaUPC" w:hAnsi="CordiaUPC" w:cs="CordiaUPC" w:hint="cs"/>
          <w:sz w:val="26"/>
          <w:szCs w:val="26"/>
        </w:rPr>
        <w:t xml:space="preserve"> </w:t>
      </w:r>
      <w:proofErr w:type="spellStart"/>
      <w:r w:rsidR="001B0B58" w:rsidRPr="00392524">
        <w:rPr>
          <w:rFonts w:ascii="CordiaUPC" w:hAnsi="CordiaUPC" w:cs="CordiaUPC" w:hint="cs"/>
          <w:sz w:val="26"/>
          <w:szCs w:val="26"/>
        </w:rPr>
        <w:t>Phaho</w:t>
      </w:r>
      <w:r w:rsidR="00C76EE5" w:rsidRPr="00392524">
        <w:rPr>
          <w:rFonts w:ascii="CordiaUPC" w:hAnsi="CordiaUPC" w:cs="CordiaUPC" w:hint="cs"/>
          <w:sz w:val="26"/>
          <w:szCs w:val="26"/>
        </w:rPr>
        <w:t>n</w:t>
      </w:r>
      <w:r w:rsidR="001B0B58" w:rsidRPr="00392524">
        <w:rPr>
          <w:rFonts w:ascii="CordiaUPC" w:hAnsi="CordiaUPC" w:cs="CordiaUPC" w:hint="cs"/>
          <w:sz w:val="26"/>
          <w:szCs w:val="26"/>
        </w:rPr>
        <w:t>yothin</w:t>
      </w:r>
      <w:proofErr w:type="spellEnd"/>
      <w:r w:rsidR="001B0B58" w:rsidRPr="00392524">
        <w:rPr>
          <w:rFonts w:ascii="CordiaUPC" w:hAnsi="CordiaUPC" w:cs="CordiaUPC" w:hint="cs"/>
          <w:sz w:val="26"/>
          <w:szCs w:val="26"/>
        </w:rPr>
        <w:t xml:space="preserve"> Road, </w:t>
      </w:r>
      <w:proofErr w:type="spellStart"/>
      <w:r w:rsidR="001B0B58" w:rsidRPr="00392524">
        <w:rPr>
          <w:rFonts w:ascii="CordiaUPC" w:hAnsi="CordiaUPC" w:cs="CordiaUPC" w:hint="cs"/>
          <w:sz w:val="26"/>
          <w:szCs w:val="26"/>
        </w:rPr>
        <w:t>Chomphon</w:t>
      </w:r>
      <w:proofErr w:type="spellEnd"/>
      <w:r w:rsidR="001B0B58" w:rsidRPr="00392524">
        <w:rPr>
          <w:rFonts w:ascii="CordiaUPC" w:hAnsi="CordiaUPC" w:cs="CordiaUPC" w:hint="cs"/>
          <w:sz w:val="26"/>
          <w:szCs w:val="26"/>
        </w:rPr>
        <w:t>,</w:t>
      </w:r>
      <w:r w:rsidR="00A963A6" w:rsidRPr="00392524">
        <w:rPr>
          <w:rFonts w:ascii="CordiaUPC" w:hAnsi="CordiaUPC" w:cs="CordiaUPC" w:hint="cs"/>
          <w:sz w:val="26"/>
          <w:szCs w:val="26"/>
        </w:rPr>
        <w:t xml:space="preserve"> </w:t>
      </w:r>
      <w:proofErr w:type="spellStart"/>
      <w:r w:rsidR="001B0B58" w:rsidRPr="00392524">
        <w:rPr>
          <w:rFonts w:ascii="CordiaUPC" w:hAnsi="CordiaUPC" w:cs="CordiaUPC" w:hint="cs"/>
          <w:sz w:val="26"/>
          <w:szCs w:val="26"/>
        </w:rPr>
        <w:t>Chatuchak</w:t>
      </w:r>
      <w:proofErr w:type="spellEnd"/>
      <w:r w:rsidR="001B0B58" w:rsidRPr="00392524">
        <w:rPr>
          <w:rFonts w:ascii="CordiaUPC" w:hAnsi="CordiaUPC" w:cs="CordiaUPC" w:hint="cs"/>
          <w:sz w:val="26"/>
          <w:szCs w:val="26"/>
        </w:rPr>
        <w:t>, Bangkok.</w:t>
      </w:r>
    </w:p>
    <w:p w14:paraId="3930E7A6" w14:textId="77777777" w:rsidR="009E549C" w:rsidRPr="00392524" w:rsidRDefault="009E549C" w:rsidP="00AD7C76">
      <w:pPr>
        <w:pStyle w:val="block"/>
        <w:spacing w:after="0" w:line="240" w:lineRule="exact"/>
        <w:ind w:left="547"/>
        <w:jc w:val="both"/>
        <w:rPr>
          <w:rFonts w:ascii="CordiaUPC" w:hAnsi="CordiaUPC" w:cs="CordiaUPC"/>
          <w:sz w:val="26"/>
          <w:szCs w:val="26"/>
          <w:lang w:val="en-GB"/>
        </w:rPr>
      </w:pPr>
    </w:p>
    <w:p w14:paraId="2433A43F" w14:textId="77777777" w:rsidR="009A29F5" w:rsidRPr="00392524" w:rsidRDefault="009A29F5" w:rsidP="00AD7C76">
      <w:pPr>
        <w:spacing w:line="240" w:lineRule="exact"/>
        <w:ind w:left="547"/>
        <w:jc w:val="thaiDistribute"/>
        <w:rPr>
          <w:rFonts w:ascii="CordiaUPC" w:hAnsi="CordiaUPC" w:cs="CordiaUPC"/>
          <w:sz w:val="26"/>
          <w:szCs w:val="26"/>
          <w:cs/>
          <w:lang w:val="en-US" w:bidi="th-TH"/>
        </w:rPr>
      </w:pPr>
      <w:r w:rsidRPr="00392524">
        <w:rPr>
          <w:rFonts w:ascii="CordiaUPC" w:hAnsi="CordiaUPC" w:cs="CordiaUPC" w:hint="cs"/>
          <w:sz w:val="26"/>
          <w:szCs w:val="26"/>
          <w:lang w:val="en-US"/>
        </w:rPr>
        <w:t xml:space="preserve">The Bank was listed on the Stock Exchange of Thailand on </w:t>
      </w:r>
      <w:r w:rsidR="002D0C58" w:rsidRPr="00392524">
        <w:rPr>
          <w:rFonts w:ascii="CordiaUPC" w:hAnsi="CordiaUPC" w:cs="CordiaUPC" w:hint="cs"/>
          <w:sz w:val="26"/>
          <w:szCs w:val="26"/>
          <w:lang w:val="en-US"/>
        </w:rPr>
        <w:t>23 December 1983.</w:t>
      </w:r>
    </w:p>
    <w:p w14:paraId="6C30CFAA" w14:textId="77777777" w:rsidR="00285BB0" w:rsidRPr="00392524" w:rsidRDefault="00285BB0" w:rsidP="00AD7C76">
      <w:pPr>
        <w:spacing w:line="240" w:lineRule="exact"/>
        <w:ind w:left="547"/>
        <w:jc w:val="both"/>
        <w:rPr>
          <w:rFonts w:ascii="CordiaUPC" w:hAnsi="CordiaUPC" w:cs="CordiaUPC"/>
          <w:sz w:val="26"/>
          <w:szCs w:val="26"/>
        </w:rPr>
      </w:pPr>
    </w:p>
    <w:p w14:paraId="4126F7B2" w14:textId="4571EFF4" w:rsidR="00E41FB8" w:rsidRDefault="002212A6" w:rsidP="00036279">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 xml:space="preserve">The </w:t>
      </w:r>
      <w:r w:rsidR="00A963A6" w:rsidRPr="00392524">
        <w:rPr>
          <w:rFonts w:ascii="CordiaUPC" w:hAnsi="CordiaUPC" w:cs="CordiaUPC" w:hint="cs"/>
          <w:sz w:val="26"/>
          <w:szCs w:val="26"/>
          <w:lang w:val="en-US"/>
        </w:rPr>
        <w:t xml:space="preserve">principal business of the </w:t>
      </w:r>
      <w:r w:rsidRPr="00392524">
        <w:rPr>
          <w:rFonts w:ascii="CordiaUPC" w:hAnsi="CordiaUPC" w:cs="CordiaUPC" w:hint="cs"/>
          <w:sz w:val="26"/>
          <w:szCs w:val="26"/>
          <w:lang w:val="en-US"/>
        </w:rPr>
        <w:t xml:space="preserve">Bank </w:t>
      </w:r>
      <w:r w:rsidR="00A963A6" w:rsidRPr="00392524">
        <w:rPr>
          <w:rFonts w:ascii="CordiaUPC" w:hAnsi="CordiaUPC" w:cs="CordiaUPC" w:hint="cs"/>
          <w:sz w:val="26"/>
          <w:szCs w:val="26"/>
          <w:lang w:val="en-US"/>
        </w:rPr>
        <w:t>is</w:t>
      </w:r>
      <w:r w:rsidRPr="00392524">
        <w:rPr>
          <w:rFonts w:ascii="CordiaUPC" w:hAnsi="CordiaUPC" w:cs="CordiaUPC" w:hint="cs"/>
          <w:sz w:val="26"/>
          <w:szCs w:val="26"/>
          <w:lang w:val="en-US"/>
        </w:rPr>
        <w:t xml:space="preserve"> operating commercial banking businesses. </w:t>
      </w:r>
      <w:r w:rsidR="00A519C3" w:rsidRPr="00392524">
        <w:rPr>
          <w:rFonts w:ascii="CordiaUPC" w:hAnsi="CordiaUPC" w:cs="CordiaUPC" w:hint="cs"/>
          <w:sz w:val="26"/>
          <w:szCs w:val="26"/>
          <w:lang w:val="en-US"/>
        </w:rPr>
        <w:t>The</w:t>
      </w:r>
      <w:r w:rsidR="00C107B5" w:rsidRPr="00392524">
        <w:rPr>
          <w:rFonts w:ascii="CordiaUPC" w:hAnsi="CordiaUPC" w:cs="CordiaUPC" w:hint="cs"/>
          <w:sz w:val="26"/>
          <w:szCs w:val="26"/>
          <w:lang w:val="en-US"/>
        </w:rPr>
        <w:t xml:space="preserve"> subsidiar</w:t>
      </w:r>
      <w:r w:rsidR="00A519C3" w:rsidRPr="00392524">
        <w:rPr>
          <w:rFonts w:ascii="CordiaUPC" w:hAnsi="CordiaUPC" w:cs="CordiaUPC" w:hint="cs"/>
          <w:sz w:val="26"/>
          <w:szCs w:val="26"/>
          <w:lang w:val="en-US"/>
        </w:rPr>
        <w:t>ies</w:t>
      </w:r>
      <w:r w:rsidR="00C107B5" w:rsidRPr="00392524">
        <w:rPr>
          <w:rFonts w:ascii="CordiaUPC" w:hAnsi="CordiaUPC" w:cs="CordiaUPC" w:hint="cs"/>
          <w:sz w:val="26"/>
          <w:szCs w:val="26"/>
          <w:lang w:val="en-US"/>
        </w:rPr>
        <w:t xml:space="preserve"> </w:t>
      </w:r>
      <w:r w:rsidR="00A519C3" w:rsidRPr="00392524">
        <w:rPr>
          <w:rFonts w:ascii="CordiaUPC" w:hAnsi="CordiaUPC" w:cs="CordiaUPC" w:hint="cs"/>
          <w:sz w:val="26"/>
          <w:szCs w:val="26"/>
          <w:lang w:val="en-US"/>
        </w:rPr>
        <w:t>are</w:t>
      </w:r>
      <w:r w:rsidRPr="00392524">
        <w:rPr>
          <w:rFonts w:ascii="CordiaUPC" w:hAnsi="CordiaUPC" w:cs="CordiaUPC" w:hint="cs"/>
          <w:sz w:val="26"/>
          <w:szCs w:val="26"/>
          <w:lang w:val="en-US"/>
        </w:rPr>
        <w:t xml:space="preserve"> incorporated as compan</w:t>
      </w:r>
      <w:r w:rsidR="00C107B5" w:rsidRPr="00392524">
        <w:rPr>
          <w:rFonts w:ascii="CordiaUPC" w:hAnsi="CordiaUPC" w:cs="CordiaUPC" w:hint="cs"/>
          <w:sz w:val="26"/>
          <w:szCs w:val="26"/>
          <w:lang w:val="en-US"/>
        </w:rPr>
        <w:t>y</w:t>
      </w:r>
      <w:r w:rsidRPr="00392524">
        <w:rPr>
          <w:rFonts w:ascii="CordiaUPC" w:hAnsi="CordiaUPC" w:cs="CordiaUPC" w:hint="cs"/>
          <w:sz w:val="26"/>
          <w:szCs w:val="26"/>
          <w:lang w:val="en-US"/>
        </w:rPr>
        <w:t xml:space="preserve"> under Thai laws and ha</w:t>
      </w:r>
      <w:r w:rsidR="00C4466A" w:rsidRPr="00392524">
        <w:rPr>
          <w:rFonts w:ascii="CordiaUPC" w:hAnsi="CordiaUPC" w:cs="CordiaUPC" w:hint="cs"/>
          <w:sz w:val="26"/>
          <w:szCs w:val="26"/>
          <w:lang w:val="en-US"/>
        </w:rPr>
        <w:t>ve</w:t>
      </w:r>
      <w:r w:rsidRPr="00392524">
        <w:rPr>
          <w:rFonts w:ascii="CordiaUPC" w:hAnsi="CordiaUPC" w:cs="CordiaUPC" w:hint="cs"/>
          <w:sz w:val="26"/>
          <w:szCs w:val="26"/>
          <w:lang w:val="en-US"/>
        </w:rPr>
        <w:t xml:space="preserve"> been operating in Thailand, with </w:t>
      </w:r>
      <w:r w:rsidR="00C107B5" w:rsidRPr="00392524">
        <w:rPr>
          <w:rFonts w:ascii="CordiaUPC" w:hAnsi="CordiaUPC" w:cs="CordiaUPC" w:hint="cs"/>
          <w:sz w:val="26"/>
          <w:szCs w:val="26"/>
          <w:lang w:val="en-US"/>
        </w:rPr>
        <w:t>its</w:t>
      </w:r>
      <w:r w:rsidRPr="00392524">
        <w:rPr>
          <w:rFonts w:ascii="CordiaUPC" w:hAnsi="CordiaUPC" w:cs="CordiaUPC" w:hint="cs"/>
          <w:sz w:val="26"/>
          <w:szCs w:val="26"/>
          <w:lang w:val="en-US"/>
        </w:rPr>
        <w:t xml:space="preserve"> core </w:t>
      </w:r>
      <w:r w:rsidRPr="00392524">
        <w:rPr>
          <w:rFonts w:ascii="CordiaUPC" w:hAnsi="CordiaUPC" w:cs="CordiaUPC" w:hint="cs"/>
          <w:spacing w:val="-8"/>
          <w:sz w:val="26"/>
          <w:szCs w:val="26"/>
          <w:lang w:val="en-US"/>
        </w:rPr>
        <w:t>business</w:t>
      </w:r>
      <w:r w:rsidR="00071E81" w:rsidRPr="00392524">
        <w:rPr>
          <w:rFonts w:ascii="CordiaUPC" w:hAnsi="CordiaUPC" w:cs="CordiaUPC" w:hint="cs"/>
          <w:spacing w:val="-8"/>
          <w:sz w:val="26"/>
          <w:szCs w:val="26"/>
          <w:lang w:val="en-US"/>
        </w:rPr>
        <w:t xml:space="preserve"> </w:t>
      </w:r>
      <w:r w:rsidR="00071E81" w:rsidRPr="00392524">
        <w:rPr>
          <w:rFonts w:ascii="CordiaUPC" w:hAnsi="CordiaUPC" w:cs="CordiaUPC" w:hint="cs"/>
          <w:sz w:val="26"/>
          <w:szCs w:val="26"/>
          <w:lang w:val="en-US"/>
        </w:rPr>
        <w:t>being</w:t>
      </w:r>
      <w:r w:rsidR="00D40C04" w:rsidRPr="00392524">
        <w:rPr>
          <w:rFonts w:ascii="CordiaUPC" w:hAnsi="CordiaUPC" w:cs="CordiaUPC" w:hint="cs"/>
          <w:sz w:val="26"/>
          <w:szCs w:val="26"/>
          <w:lang w:val="en-US"/>
        </w:rPr>
        <w:t xml:space="preserve"> provision of </w:t>
      </w:r>
      <w:r w:rsidR="00044029" w:rsidRPr="00392524">
        <w:rPr>
          <w:rFonts w:ascii="CordiaUPC" w:hAnsi="CordiaUPC" w:cs="CordiaUPC" w:hint="cs"/>
          <w:sz w:val="26"/>
          <w:szCs w:val="26"/>
          <w:lang w:val="en-US"/>
        </w:rPr>
        <w:t>asset management</w:t>
      </w:r>
      <w:r w:rsidR="00633E02">
        <w:rPr>
          <w:rFonts w:ascii="CordiaUPC" w:hAnsi="CordiaUPC" w:cs="CordiaUPC"/>
          <w:sz w:val="26"/>
          <w:szCs w:val="26"/>
          <w:lang w:val="en-US"/>
        </w:rPr>
        <w:t xml:space="preserve"> and broker</w:t>
      </w:r>
      <w:r w:rsidR="00305BFE">
        <w:rPr>
          <w:rFonts w:ascii="CordiaUPC" w:hAnsi="CordiaUPC" w:cs="CordiaUPC"/>
          <w:sz w:val="26"/>
          <w:szCs w:val="26"/>
          <w:lang w:val="en-US"/>
        </w:rPr>
        <w:t>age service</w:t>
      </w:r>
      <w:r w:rsidRPr="00392524">
        <w:rPr>
          <w:rFonts w:ascii="CordiaUPC" w:hAnsi="CordiaUPC" w:cs="CordiaUPC" w:hint="cs"/>
          <w:sz w:val="26"/>
          <w:szCs w:val="26"/>
          <w:lang w:val="en-US"/>
        </w:rPr>
        <w:t xml:space="preserve">. </w:t>
      </w:r>
      <w:r w:rsidR="00C63254" w:rsidRPr="00392524">
        <w:rPr>
          <w:rFonts w:ascii="CordiaUPC" w:hAnsi="CordiaUPC" w:cs="CordiaUPC" w:hint="cs"/>
          <w:sz w:val="26"/>
          <w:szCs w:val="26"/>
          <w:lang w:val="en-US"/>
        </w:rPr>
        <w:t>Details of the Bank’s subsidiaries</w:t>
      </w:r>
      <w:r w:rsidRPr="00392524">
        <w:rPr>
          <w:rFonts w:ascii="CordiaUPC" w:hAnsi="CordiaUPC" w:cs="CordiaUPC" w:hint="cs"/>
          <w:sz w:val="26"/>
          <w:szCs w:val="26"/>
          <w:lang w:val="en-US"/>
        </w:rPr>
        <w:t xml:space="preserve"> </w:t>
      </w:r>
      <w:r w:rsidR="00071E81" w:rsidRPr="00392524">
        <w:rPr>
          <w:rFonts w:ascii="CordiaUPC" w:hAnsi="CordiaUPC" w:cs="CordiaUPC" w:hint="cs"/>
          <w:sz w:val="26"/>
          <w:szCs w:val="26"/>
          <w:lang w:val="en-US"/>
        </w:rPr>
        <w:t>and associate</w:t>
      </w:r>
      <w:r w:rsidR="00F45A3C" w:rsidRPr="00392524">
        <w:rPr>
          <w:rFonts w:ascii="CordiaUPC" w:hAnsi="CordiaUPC" w:cs="CordiaUPC" w:hint="cs"/>
          <w:sz w:val="26"/>
          <w:szCs w:val="26"/>
          <w:lang w:val="en-US"/>
        </w:rPr>
        <w:t>s</w:t>
      </w:r>
      <w:r w:rsidR="00071E81" w:rsidRPr="00392524">
        <w:rPr>
          <w:rFonts w:ascii="CordiaUPC" w:hAnsi="CordiaUPC" w:cs="CordiaUPC" w:hint="cs"/>
          <w:sz w:val="26"/>
          <w:szCs w:val="26"/>
          <w:lang w:val="en-US"/>
        </w:rPr>
        <w:t xml:space="preserve"> </w:t>
      </w:r>
      <w:r w:rsidR="00C63254" w:rsidRPr="00392524">
        <w:rPr>
          <w:rFonts w:ascii="CordiaUPC" w:hAnsi="CordiaUPC" w:cs="CordiaUPC" w:hint="cs"/>
          <w:sz w:val="26"/>
          <w:szCs w:val="26"/>
          <w:lang w:val="en-US"/>
        </w:rPr>
        <w:t xml:space="preserve">as </w:t>
      </w:r>
      <w:proofErr w:type="gramStart"/>
      <w:r w:rsidR="00C63254" w:rsidRPr="00392524">
        <w:rPr>
          <w:rFonts w:ascii="CordiaUPC" w:hAnsi="CordiaUPC" w:cs="CordiaUPC" w:hint="cs"/>
          <w:sz w:val="26"/>
          <w:szCs w:val="26"/>
          <w:lang w:val="en-US"/>
        </w:rPr>
        <w:t>at</w:t>
      </w:r>
      <w:proofErr w:type="gramEnd"/>
      <w:r w:rsidR="00C63254" w:rsidRPr="00392524">
        <w:rPr>
          <w:rFonts w:ascii="CordiaUPC" w:hAnsi="CordiaUPC" w:cs="CordiaUPC" w:hint="cs"/>
          <w:sz w:val="26"/>
          <w:szCs w:val="26"/>
          <w:lang w:val="en-US"/>
        </w:rPr>
        <w:t xml:space="preserve"> </w:t>
      </w:r>
      <w:bookmarkStart w:id="1" w:name="_Hlk82697358"/>
      <w:r w:rsidR="00091CB2" w:rsidRPr="005B2349">
        <w:rPr>
          <w:rFonts w:ascii="CordiaUPC" w:eastAsia="Times New Roman" w:hAnsi="CordiaUPC" w:cs="CordiaUPC"/>
          <w:sz w:val="26"/>
          <w:szCs w:val="26"/>
          <w:lang w:bidi="th-TH"/>
        </w:rPr>
        <w:t>30 September</w:t>
      </w:r>
      <w:bookmarkEnd w:id="1"/>
      <w:r w:rsidR="00091CB2" w:rsidRPr="005B2349">
        <w:rPr>
          <w:rFonts w:ascii="CordiaUPC" w:eastAsia="Times New Roman" w:hAnsi="CordiaUPC" w:cs="CordiaUPC" w:hint="cs"/>
          <w:sz w:val="26"/>
          <w:szCs w:val="26"/>
          <w:lang w:bidi="th-TH"/>
        </w:rPr>
        <w:t xml:space="preserve"> </w:t>
      </w:r>
      <w:r w:rsidR="00734F55" w:rsidRPr="00392524">
        <w:rPr>
          <w:rFonts w:ascii="CordiaUPC" w:eastAsia="Times New Roman" w:hAnsi="CordiaUPC" w:cs="CordiaUPC"/>
          <w:sz w:val="26"/>
          <w:szCs w:val="26"/>
          <w:lang w:bidi="th-TH"/>
        </w:rPr>
        <w:t>202</w:t>
      </w:r>
      <w:r w:rsidR="00B43FF8">
        <w:rPr>
          <w:rFonts w:ascii="CordiaUPC" w:eastAsia="Times New Roman" w:hAnsi="CordiaUPC" w:cs="CordiaUPC"/>
          <w:sz w:val="26"/>
          <w:szCs w:val="26"/>
          <w:lang w:bidi="th-TH"/>
        </w:rPr>
        <w:t>3</w:t>
      </w:r>
      <w:r w:rsidR="00AB2E3B" w:rsidRPr="00392524">
        <w:rPr>
          <w:rFonts w:ascii="CordiaUPC" w:hAnsi="CordiaUPC" w:cs="CordiaUPC" w:hint="cs"/>
          <w:sz w:val="26"/>
          <w:szCs w:val="26"/>
          <w:lang w:val="en-US"/>
        </w:rPr>
        <w:t xml:space="preserve"> and </w:t>
      </w:r>
      <w:r w:rsidR="00734F55" w:rsidRPr="00392524">
        <w:rPr>
          <w:rFonts w:ascii="CordiaUPC" w:hAnsi="CordiaUPC" w:cs="CordiaUPC" w:hint="cs"/>
          <w:sz w:val="26"/>
          <w:szCs w:val="26"/>
          <w:lang w:val="en-US"/>
        </w:rPr>
        <w:t>31 December 202</w:t>
      </w:r>
      <w:r w:rsidR="00B43FF8">
        <w:rPr>
          <w:rFonts w:ascii="CordiaUPC" w:hAnsi="CordiaUPC" w:cs="CordiaUPC"/>
          <w:sz w:val="26"/>
          <w:szCs w:val="26"/>
          <w:lang w:val="en-US"/>
        </w:rPr>
        <w:t>2</w:t>
      </w:r>
      <w:r w:rsidR="008428E9" w:rsidRPr="00392524">
        <w:rPr>
          <w:rFonts w:ascii="CordiaUPC" w:hAnsi="CordiaUPC" w:cs="CordiaUPC" w:hint="cs"/>
          <w:sz w:val="26"/>
          <w:szCs w:val="26"/>
          <w:lang w:val="en-US"/>
        </w:rPr>
        <w:t xml:space="preserve"> </w:t>
      </w:r>
      <w:r w:rsidR="004A04E7" w:rsidRPr="00392524">
        <w:rPr>
          <w:rFonts w:ascii="CordiaUPC" w:hAnsi="CordiaUPC" w:cs="CordiaUPC" w:hint="cs"/>
          <w:sz w:val="26"/>
          <w:szCs w:val="26"/>
          <w:lang w:val="en-US"/>
        </w:rPr>
        <w:t>are given in note</w:t>
      </w:r>
      <w:r w:rsidR="00765266" w:rsidRPr="00392524">
        <w:rPr>
          <w:rFonts w:ascii="CordiaUPC" w:hAnsi="CordiaUPC" w:cs="CordiaUPC" w:hint="cs"/>
          <w:sz w:val="26"/>
          <w:szCs w:val="26"/>
          <w:lang w:val="en-US"/>
        </w:rPr>
        <w:t xml:space="preserve"> </w:t>
      </w:r>
      <w:r w:rsidR="00CD77C9" w:rsidRPr="00392524">
        <w:rPr>
          <w:rFonts w:ascii="CordiaUPC" w:hAnsi="CordiaUPC" w:cs="CordiaUPC"/>
          <w:sz w:val="26"/>
          <w:szCs w:val="26"/>
          <w:lang w:val="en-US"/>
        </w:rPr>
        <w:t>6</w:t>
      </w:r>
      <w:r w:rsidR="00765266" w:rsidRPr="00392524">
        <w:rPr>
          <w:rFonts w:ascii="CordiaUPC" w:hAnsi="CordiaUPC" w:cs="CordiaUPC" w:hint="cs"/>
          <w:sz w:val="26"/>
          <w:szCs w:val="26"/>
          <w:lang w:val="en-US"/>
        </w:rPr>
        <w:t>.</w:t>
      </w:r>
    </w:p>
    <w:p w14:paraId="47F59C82" w14:textId="77777777" w:rsidR="00AE2081" w:rsidRPr="00392524" w:rsidRDefault="00AE2081" w:rsidP="00AE2081">
      <w:pPr>
        <w:spacing w:line="240" w:lineRule="exact"/>
        <w:ind w:left="547"/>
        <w:jc w:val="thaiDistribute"/>
        <w:rPr>
          <w:rFonts w:ascii="CordiaUPC" w:hAnsi="CordiaUPC" w:cs="CordiaUPC"/>
          <w:sz w:val="26"/>
          <w:szCs w:val="26"/>
          <w:cs/>
          <w:lang w:val="en-US" w:bidi="th-TH"/>
        </w:rPr>
      </w:pPr>
    </w:p>
    <w:p w14:paraId="5588CC59" w14:textId="77777777" w:rsidR="00A56307" w:rsidRPr="004D0D65" w:rsidRDefault="00A56307"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6"/>
          <w:szCs w:val="26"/>
        </w:rPr>
      </w:pPr>
      <w:r w:rsidRPr="004D0D65">
        <w:rPr>
          <w:rFonts w:ascii="CordiaUPC" w:hAnsi="CordiaUPC" w:cs="CordiaUPC" w:hint="cs"/>
          <w:i w:val="0"/>
          <w:iCs/>
          <w:sz w:val="26"/>
          <w:szCs w:val="26"/>
        </w:rPr>
        <w:t>Basis of preparation of the</w:t>
      </w:r>
      <w:r w:rsidR="00443FC7" w:rsidRPr="004D0D65">
        <w:rPr>
          <w:rFonts w:ascii="CordiaUPC" w:hAnsi="CordiaUPC" w:cs="CordiaUPC" w:hint="cs"/>
          <w:i w:val="0"/>
          <w:iCs/>
          <w:sz w:val="26"/>
          <w:szCs w:val="26"/>
        </w:rPr>
        <w:t xml:space="preserve"> </w:t>
      </w:r>
      <w:r w:rsidR="00AB2E3B" w:rsidRPr="004D0D65">
        <w:rPr>
          <w:rFonts w:ascii="CordiaUPC" w:hAnsi="CordiaUPC" w:cs="CordiaUPC" w:hint="cs"/>
          <w:i w:val="0"/>
          <w:iCs/>
          <w:sz w:val="26"/>
          <w:szCs w:val="26"/>
        </w:rPr>
        <w:t xml:space="preserve">interim </w:t>
      </w:r>
      <w:r w:rsidRPr="004D0D65">
        <w:rPr>
          <w:rFonts w:ascii="CordiaUPC" w:hAnsi="CordiaUPC" w:cs="CordiaUPC" w:hint="cs"/>
          <w:i w:val="0"/>
          <w:iCs/>
          <w:sz w:val="26"/>
          <w:szCs w:val="26"/>
        </w:rPr>
        <w:t>financial statements</w:t>
      </w:r>
    </w:p>
    <w:p w14:paraId="7C144B45" w14:textId="77777777" w:rsidR="009E549C" w:rsidRPr="00392524" w:rsidRDefault="009E549C" w:rsidP="00AD7C76">
      <w:pPr>
        <w:pStyle w:val="block"/>
        <w:spacing w:after="0" w:line="240" w:lineRule="exact"/>
        <w:ind w:left="547"/>
        <w:jc w:val="both"/>
        <w:rPr>
          <w:rFonts w:ascii="CordiaUPC" w:hAnsi="CordiaUPC" w:cs="CordiaUPC"/>
          <w:sz w:val="26"/>
          <w:szCs w:val="26"/>
        </w:rPr>
      </w:pPr>
    </w:p>
    <w:p w14:paraId="31988736" w14:textId="77777777" w:rsidR="00125DEC" w:rsidRPr="00392524" w:rsidRDefault="00125DEC" w:rsidP="00AD7C76">
      <w:pPr>
        <w:pStyle w:val="block"/>
        <w:numPr>
          <w:ilvl w:val="0"/>
          <w:numId w:val="17"/>
        </w:numPr>
        <w:spacing w:after="0" w:line="240" w:lineRule="exact"/>
        <w:ind w:left="0" w:firstLine="0"/>
        <w:jc w:val="both"/>
        <w:rPr>
          <w:rFonts w:ascii="CordiaUPC" w:hAnsi="CordiaUPC" w:cs="CordiaUPC"/>
          <w:b/>
          <w:bCs/>
          <w:i/>
          <w:iCs/>
          <w:sz w:val="26"/>
          <w:szCs w:val="26"/>
          <w:lang w:val="en-US"/>
        </w:rPr>
      </w:pPr>
      <w:r w:rsidRPr="00392524">
        <w:rPr>
          <w:rFonts w:ascii="CordiaUPC" w:hAnsi="CordiaUPC" w:cs="CordiaUPC" w:hint="cs"/>
          <w:b/>
          <w:bCs/>
          <w:i/>
          <w:iCs/>
          <w:sz w:val="26"/>
          <w:szCs w:val="26"/>
          <w:lang w:val="en-US"/>
        </w:rPr>
        <w:t>Statement of compliance</w:t>
      </w:r>
    </w:p>
    <w:p w14:paraId="4387E0E2" w14:textId="77777777" w:rsidR="00125DEC" w:rsidRPr="00392524" w:rsidRDefault="00125DEC" w:rsidP="00AD7C76">
      <w:pPr>
        <w:pStyle w:val="block"/>
        <w:spacing w:after="0" w:line="240" w:lineRule="exact"/>
        <w:ind w:left="547"/>
        <w:jc w:val="both"/>
        <w:rPr>
          <w:rFonts w:ascii="CordiaUPC" w:hAnsi="CordiaUPC" w:cs="CordiaUPC"/>
          <w:b/>
          <w:bCs/>
          <w:i/>
          <w:iCs/>
          <w:sz w:val="26"/>
          <w:szCs w:val="26"/>
          <w:lang w:val="en-US"/>
        </w:rPr>
      </w:pPr>
    </w:p>
    <w:p w14:paraId="66C26D33" w14:textId="3D7DCECE" w:rsidR="00E632A5" w:rsidRPr="00392524" w:rsidRDefault="00683D97" w:rsidP="00CD77C9">
      <w:pPr>
        <w:spacing w:line="240" w:lineRule="exact"/>
        <w:ind w:left="540"/>
        <w:jc w:val="thaiDistribute"/>
        <w:rPr>
          <w:rFonts w:ascii="CordiaUPC" w:hAnsi="CordiaUPC" w:cs="CordiaUPC"/>
          <w:spacing w:val="-4"/>
          <w:sz w:val="26"/>
          <w:szCs w:val="26"/>
          <w:lang w:bidi="th-TH"/>
        </w:rPr>
      </w:pPr>
      <w:r w:rsidRPr="00392524">
        <w:rPr>
          <w:rFonts w:ascii="CordiaUPC" w:hAnsi="CordiaUPC" w:cs="CordiaUPC"/>
          <w:sz w:val="26"/>
          <w:szCs w:val="26"/>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392524">
        <w:rPr>
          <w:rFonts w:ascii="CordiaUPC" w:hAnsi="CordiaUPC" w:cs="CordiaUPC"/>
          <w:sz w:val="26"/>
          <w:szCs w:val="26"/>
          <w:lang w:val="en-US" w:bidi="th-TH"/>
        </w:rPr>
        <w:t>BoT</w:t>
      </w:r>
      <w:proofErr w:type="spellEnd"/>
      <w:r w:rsidRPr="00392524">
        <w:rPr>
          <w:rFonts w:ascii="CordiaUPC" w:hAnsi="CordiaUPC" w:cs="CordiaUPC"/>
          <w:sz w:val="26"/>
          <w:szCs w:val="26"/>
          <w:lang w:val="en-US" w:bidi="th-TH"/>
        </w:rPr>
        <w:t xml:space="preserve">) and applicable rules and regulations of the Thai Securities and Exchange Commission. The interim financial statements are presented in accordance with the </w:t>
      </w:r>
      <w:proofErr w:type="spellStart"/>
      <w:r w:rsidRPr="00392524">
        <w:rPr>
          <w:rFonts w:ascii="CordiaUPC" w:hAnsi="CordiaUPC" w:cs="CordiaUPC"/>
          <w:sz w:val="26"/>
          <w:szCs w:val="26"/>
          <w:lang w:val="en-US" w:bidi="th-TH"/>
        </w:rPr>
        <w:t>BoT</w:t>
      </w:r>
      <w:proofErr w:type="spellEnd"/>
      <w:r w:rsidRPr="00392524">
        <w:rPr>
          <w:rFonts w:ascii="CordiaUPC" w:hAnsi="CordiaUPC" w:cs="CordiaUPC"/>
          <w:sz w:val="26"/>
          <w:szCs w:val="26"/>
          <w:lang w:val="en-US" w:bidi="th-TH"/>
        </w:rPr>
        <w:t xml:space="preserve"> notification number Sor </w:t>
      </w:r>
      <w:proofErr w:type="gramStart"/>
      <w:r w:rsidRPr="00392524">
        <w:rPr>
          <w:rFonts w:ascii="CordiaUPC" w:hAnsi="CordiaUPC" w:cs="CordiaUPC"/>
          <w:sz w:val="26"/>
          <w:szCs w:val="26"/>
          <w:lang w:val="en-US" w:bidi="th-TH"/>
        </w:rPr>
        <w:t>Nor</w:t>
      </w:r>
      <w:proofErr w:type="gramEnd"/>
      <w:r w:rsidRPr="00392524">
        <w:rPr>
          <w:rFonts w:ascii="CordiaUPC" w:hAnsi="CordiaUPC" w:cs="CordiaUPC"/>
          <w:sz w:val="26"/>
          <w:szCs w:val="26"/>
          <w:lang w:val="en-US" w:bidi="th-TH"/>
        </w:rPr>
        <w:t xml:space="preserve"> Sor 21/256</w:t>
      </w:r>
      <w:r w:rsidR="00234A82" w:rsidRPr="00392524">
        <w:rPr>
          <w:rFonts w:ascii="CordiaUPC" w:hAnsi="CordiaUPC" w:cs="CordiaUPC"/>
          <w:sz w:val="26"/>
          <w:szCs w:val="26"/>
          <w:lang w:val="en-US" w:bidi="th-TH"/>
        </w:rPr>
        <w:t>1</w:t>
      </w:r>
      <w:r w:rsidRPr="00392524">
        <w:rPr>
          <w:rFonts w:ascii="CordiaUPC" w:hAnsi="CordiaUPC" w:cs="CordiaUPC"/>
          <w:sz w:val="26"/>
          <w:szCs w:val="26"/>
          <w:lang w:val="en-US" w:bidi="th-TH"/>
        </w:rPr>
        <w:t xml:space="preserve">, regarding to </w:t>
      </w:r>
      <w:r w:rsidR="001C0B99" w:rsidRPr="00392524">
        <w:rPr>
          <w:rFonts w:ascii="CordiaUPC" w:hAnsi="CordiaUPC" w:cs="CordiaUPC"/>
          <w:i/>
          <w:iCs/>
          <w:sz w:val="26"/>
          <w:szCs w:val="26"/>
          <w:lang w:val="en-AU" w:bidi="th-TH"/>
        </w:rPr>
        <w:t>Preparation and Announcement of Financial Statements of a Commercial Bank and a Holding Company that is the Parent Company of a Financial Group</w:t>
      </w:r>
      <w:r w:rsidR="001C0B99" w:rsidRPr="00392524">
        <w:rPr>
          <w:rFonts w:ascii="CordiaUPC" w:hAnsi="CordiaUPC" w:cs="CordiaUPC"/>
          <w:sz w:val="26"/>
          <w:szCs w:val="26"/>
          <w:lang w:val="en-AU" w:bidi="th-TH"/>
        </w:rPr>
        <w:t xml:space="preserve">; </w:t>
      </w:r>
      <w:r w:rsidR="004E3C52" w:rsidRPr="00392524">
        <w:rPr>
          <w:rFonts w:ascii="CordiaUPC" w:eastAsia="Times New Roman" w:hAnsi="CordiaUPC" w:cs="CordiaUPC"/>
          <w:sz w:val="26"/>
          <w:szCs w:val="26"/>
        </w:rPr>
        <w:t xml:space="preserve">and other additional </w:t>
      </w:r>
      <w:proofErr w:type="spellStart"/>
      <w:r w:rsidR="004E3C52" w:rsidRPr="00392524">
        <w:rPr>
          <w:rFonts w:ascii="CordiaUPC" w:eastAsia="Times New Roman" w:hAnsi="CordiaUPC" w:cs="CordiaUPC"/>
          <w:sz w:val="26"/>
          <w:szCs w:val="26"/>
        </w:rPr>
        <w:t>BoT</w:t>
      </w:r>
      <w:proofErr w:type="spellEnd"/>
      <w:r w:rsidR="004E3C52" w:rsidRPr="00392524">
        <w:rPr>
          <w:rFonts w:ascii="CordiaUPC" w:eastAsia="Times New Roman" w:hAnsi="CordiaUPC" w:cs="CordiaUPC"/>
          <w:sz w:val="26"/>
          <w:szCs w:val="26"/>
        </w:rPr>
        <w:t xml:space="preserve"> notification</w:t>
      </w:r>
      <w:r w:rsidR="00CD77C9" w:rsidRPr="00392524">
        <w:rPr>
          <w:rFonts w:ascii="CordiaUPC" w:eastAsia="Times New Roman" w:hAnsi="CordiaUPC" w:cs="CordiaUPC"/>
          <w:sz w:val="26"/>
          <w:szCs w:val="26"/>
        </w:rPr>
        <w:t>.</w:t>
      </w:r>
      <w:r w:rsidR="00733FBF" w:rsidRPr="00392524">
        <w:rPr>
          <w:rFonts w:ascii="CordiaUPC" w:eastAsia="Times New Roman" w:hAnsi="CordiaUPC" w:cs="CordiaUPC"/>
          <w:sz w:val="26"/>
          <w:szCs w:val="26"/>
        </w:rPr>
        <w:t xml:space="preserve"> </w:t>
      </w:r>
    </w:p>
    <w:p w14:paraId="729918E5" w14:textId="77777777" w:rsidR="00733FBF" w:rsidRPr="00392524" w:rsidRDefault="00733FBF" w:rsidP="00AD7C76">
      <w:pPr>
        <w:spacing w:line="240" w:lineRule="exact"/>
        <w:rPr>
          <w:rFonts w:ascii="CordiaUPC" w:hAnsi="CordiaUPC" w:cs="CordiaUPC"/>
          <w:sz w:val="26"/>
          <w:szCs w:val="26"/>
          <w:lang w:val="en-US" w:bidi="th-TH"/>
        </w:rPr>
      </w:pPr>
    </w:p>
    <w:p w14:paraId="792C6BBF" w14:textId="37296425" w:rsidR="00AC40A4" w:rsidRPr="00392524" w:rsidRDefault="005A0857" w:rsidP="00AD7C76">
      <w:pPr>
        <w:spacing w:line="240" w:lineRule="exact"/>
        <w:ind w:left="540"/>
        <w:jc w:val="thaiDistribute"/>
        <w:rPr>
          <w:rFonts w:ascii="CordiaUPC" w:hAnsi="CordiaUPC" w:cs="CordiaUPC"/>
          <w:sz w:val="26"/>
          <w:szCs w:val="26"/>
          <w:lang w:val="en-US" w:bidi="th-TH"/>
        </w:rPr>
      </w:pPr>
      <w:r w:rsidRPr="00392524">
        <w:rPr>
          <w:rFonts w:ascii="CordiaUPC" w:hAnsi="CordiaUPC" w:cs="CordiaUPC"/>
          <w:sz w:val="26"/>
          <w:szCs w:val="26"/>
          <w:lang w:val="en-US" w:bidi="th-TH"/>
        </w:rPr>
        <w:t xml:space="preserve">The interim financial statements do not include </w:t>
      </w:r>
      <w:proofErr w:type="gramStart"/>
      <w:r w:rsidRPr="00392524">
        <w:rPr>
          <w:rFonts w:ascii="CordiaUPC" w:hAnsi="CordiaUPC" w:cs="CordiaUPC"/>
          <w:sz w:val="26"/>
          <w:szCs w:val="26"/>
          <w:lang w:val="en-US" w:bidi="th-TH"/>
        </w:rPr>
        <w:t>all of</w:t>
      </w:r>
      <w:proofErr w:type="gramEnd"/>
      <w:r w:rsidRPr="00392524">
        <w:rPr>
          <w:rFonts w:ascii="CordiaUPC" w:hAnsi="CordiaUPC" w:cs="CordiaUPC"/>
          <w:sz w:val="26"/>
          <w:szCs w:val="26"/>
          <w:lang w:val="en-US" w:bidi="th-TH"/>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w:t>
      </w:r>
      <w:r w:rsidR="00B43FF8">
        <w:rPr>
          <w:rFonts w:ascii="CordiaUPC" w:hAnsi="CordiaUPC" w:cs="CordiaUPC"/>
          <w:sz w:val="26"/>
          <w:szCs w:val="26"/>
          <w:lang w:val="en-US" w:bidi="th-TH"/>
        </w:rPr>
        <w:t>2</w:t>
      </w:r>
      <w:r w:rsidR="001C50D4" w:rsidRPr="001C50D4">
        <w:t xml:space="preserve"> </w:t>
      </w:r>
      <w:r w:rsidR="001C50D4" w:rsidRPr="001C50D4">
        <w:rPr>
          <w:rFonts w:ascii="CordiaUPC" w:hAnsi="CordiaUPC" w:cs="CordiaUPC"/>
          <w:sz w:val="26"/>
          <w:szCs w:val="26"/>
          <w:lang w:val="en-US" w:bidi="th-TH"/>
        </w:rPr>
        <w:t>and for the six-month period ended 30 June 202</w:t>
      </w:r>
      <w:r w:rsidR="00B43FF8">
        <w:rPr>
          <w:rFonts w:ascii="CordiaUPC" w:hAnsi="CordiaUPC" w:cs="CordiaUPC"/>
          <w:sz w:val="26"/>
          <w:szCs w:val="26"/>
          <w:lang w:val="en-US" w:bidi="th-TH"/>
        </w:rPr>
        <w:t>3</w:t>
      </w:r>
      <w:r w:rsidRPr="00392524">
        <w:rPr>
          <w:rFonts w:ascii="CordiaUPC" w:hAnsi="CordiaUPC" w:cs="CordiaUPC"/>
          <w:sz w:val="26"/>
          <w:szCs w:val="26"/>
          <w:lang w:val="en-US" w:bidi="th-TH"/>
        </w:rPr>
        <w:t>.</w:t>
      </w:r>
    </w:p>
    <w:p w14:paraId="0EEC7E11" w14:textId="137562F2" w:rsidR="006019DC" w:rsidRPr="00392524" w:rsidRDefault="006019DC" w:rsidP="00AD7C76">
      <w:pPr>
        <w:spacing w:line="240" w:lineRule="exact"/>
        <w:rPr>
          <w:rFonts w:ascii="CordiaUPC" w:hAnsi="CordiaUPC" w:cs="CordiaUPC"/>
          <w:spacing w:val="-4"/>
          <w:sz w:val="26"/>
          <w:szCs w:val="26"/>
          <w:lang w:val="en-US" w:bidi="th-TH"/>
        </w:rPr>
      </w:pPr>
    </w:p>
    <w:p w14:paraId="003D6828" w14:textId="77777777" w:rsidR="00A852BE" w:rsidRPr="001F3C01" w:rsidRDefault="00A852BE" w:rsidP="00A852BE">
      <w:pPr>
        <w:pStyle w:val="block"/>
        <w:spacing w:after="0" w:line="240" w:lineRule="exact"/>
        <w:ind w:left="540"/>
        <w:jc w:val="both"/>
        <w:rPr>
          <w:rFonts w:ascii="CordiaUPC" w:hAnsi="CordiaUPC" w:cs="CordiaUPC"/>
          <w:sz w:val="26"/>
          <w:szCs w:val="26"/>
          <w:lang w:val="en-US"/>
        </w:rPr>
      </w:pPr>
      <w:r w:rsidRPr="001F3C01">
        <w:rPr>
          <w:rFonts w:ascii="CordiaUPC" w:hAnsi="CordiaUPC" w:cs="CordiaUPC" w:hint="cs"/>
          <w:sz w:val="26"/>
          <w:szCs w:val="26"/>
          <w:lang w:val="en-US"/>
        </w:rPr>
        <w:t xml:space="preserve">The </w:t>
      </w:r>
      <w:r>
        <w:rPr>
          <w:rFonts w:ascii="CordiaUPC" w:hAnsi="CordiaUPC" w:cs="CordiaUPC"/>
          <w:sz w:val="26"/>
          <w:szCs w:val="26"/>
          <w:lang w:val="en-US"/>
        </w:rPr>
        <w:t xml:space="preserve">interim </w:t>
      </w:r>
      <w:r w:rsidRPr="001F3C01">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C806EB1" w14:textId="77777777" w:rsidR="002321B8" w:rsidRPr="00A852BE" w:rsidRDefault="002321B8" w:rsidP="000F29B6">
      <w:pPr>
        <w:spacing w:line="240" w:lineRule="exact"/>
        <w:ind w:left="540" w:right="-28"/>
        <w:jc w:val="thaiDistribute"/>
        <w:rPr>
          <w:rFonts w:ascii="CordiaUPC" w:eastAsia="Times New Roman" w:hAnsi="CordiaUPC" w:cs="CordiaUPC"/>
          <w:sz w:val="26"/>
          <w:szCs w:val="26"/>
          <w:lang w:val="en-US"/>
        </w:rPr>
      </w:pPr>
    </w:p>
    <w:p w14:paraId="0522367E" w14:textId="7ABBAFD7" w:rsidR="00125DEC" w:rsidRPr="00392524" w:rsidRDefault="00A76571" w:rsidP="00AD7C76">
      <w:pPr>
        <w:pStyle w:val="block"/>
        <w:numPr>
          <w:ilvl w:val="0"/>
          <w:numId w:val="17"/>
        </w:numPr>
        <w:spacing w:after="0" w:line="240" w:lineRule="exact"/>
        <w:ind w:left="540" w:hanging="540"/>
        <w:jc w:val="both"/>
        <w:rPr>
          <w:rFonts w:ascii="CordiaUPC" w:hAnsi="CordiaUPC" w:cs="CordiaUPC"/>
          <w:b/>
          <w:bCs/>
          <w:i/>
          <w:iCs/>
          <w:sz w:val="26"/>
          <w:szCs w:val="26"/>
          <w:lang w:val="en-US"/>
        </w:rPr>
      </w:pPr>
      <w:r w:rsidRPr="00392524">
        <w:rPr>
          <w:rFonts w:ascii="CordiaUPC" w:hAnsi="CordiaUPC" w:cs="CordiaUPC" w:hint="cs"/>
          <w:b/>
          <w:bCs/>
          <w:i/>
          <w:iCs/>
          <w:sz w:val="26"/>
          <w:szCs w:val="26"/>
          <w:lang w:val="en-US"/>
        </w:rPr>
        <w:t>Use of judgements</w:t>
      </w:r>
      <w:r w:rsidR="009C1976" w:rsidRPr="00392524">
        <w:rPr>
          <w:rFonts w:ascii="CordiaUPC" w:hAnsi="CordiaUPC" w:cs="CordiaUPC" w:hint="cs"/>
          <w:b/>
          <w:bCs/>
          <w:i/>
          <w:iCs/>
          <w:sz w:val="26"/>
          <w:szCs w:val="26"/>
          <w:lang w:val="en-US"/>
        </w:rPr>
        <w:t>,</w:t>
      </w:r>
      <w:r w:rsidR="004C5CF1" w:rsidRPr="00392524">
        <w:rPr>
          <w:rFonts w:ascii="CordiaUPC" w:hAnsi="CordiaUPC" w:cs="CordiaUPC" w:hint="cs"/>
          <w:b/>
          <w:bCs/>
          <w:i/>
          <w:iCs/>
          <w:sz w:val="26"/>
          <w:szCs w:val="26"/>
          <w:lang w:val="en-US"/>
        </w:rPr>
        <w:t xml:space="preserve"> </w:t>
      </w:r>
      <w:r w:rsidRPr="00392524">
        <w:rPr>
          <w:rFonts w:ascii="CordiaUPC" w:hAnsi="CordiaUPC" w:cs="CordiaUPC" w:hint="cs"/>
          <w:b/>
          <w:bCs/>
          <w:i/>
          <w:iCs/>
          <w:sz w:val="26"/>
          <w:szCs w:val="26"/>
          <w:lang w:val="en-US"/>
        </w:rPr>
        <w:t>estimates</w:t>
      </w:r>
      <w:r w:rsidR="009C1976" w:rsidRPr="00392524">
        <w:rPr>
          <w:rFonts w:ascii="CordiaUPC" w:hAnsi="CordiaUPC" w:cs="CordiaUPC" w:hint="cs"/>
          <w:b/>
          <w:bCs/>
          <w:i/>
          <w:iCs/>
          <w:sz w:val="26"/>
          <w:szCs w:val="26"/>
          <w:lang w:val="en-US"/>
        </w:rPr>
        <w:t xml:space="preserve"> </w:t>
      </w:r>
      <w:r w:rsidR="009C1976" w:rsidRPr="00392524">
        <w:rPr>
          <w:rFonts w:ascii="CordiaUPC" w:hAnsi="CordiaUPC" w:cs="CordiaUPC" w:hint="cs"/>
          <w:b/>
          <w:bCs/>
          <w:i/>
          <w:iCs/>
          <w:sz w:val="26"/>
          <w:szCs w:val="26"/>
        </w:rPr>
        <w:t xml:space="preserve">and accounting </w:t>
      </w:r>
      <w:proofErr w:type="gramStart"/>
      <w:r w:rsidR="009C1976" w:rsidRPr="00392524">
        <w:rPr>
          <w:rFonts w:ascii="CordiaUPC" w:hAnsi="CordiaUPC" w:cs="CordiaUPC" w:hint="cs"/>
          <w:b/>
          <w:bCs/>
          <w:i/>
          <w:iCs/>
          <w:sz w:val="26"/>
          <w:szCs w:val="26"/>
        </w:rPr>
        <w:t>policies</w:t>
      </w:r>
      <w:proofErr w:type="gramEnd"/>
    </w:p>
    <w:p w14:paraId="0D55D547" w14:textId="77777777" w:rsidR="006930E2" w:rsidRPr="00392524" w:rsidRDefault="006930E2" w:rsidP="00AD7C76">
      <w:pPr>
        <w:pStyle w:val="block"/>
        <w:spacing w:after="0" w:line="240" w:lineRule="exact"/>
        <w:ind w:left="540"/>
        <w:jc w:val="both"/>
        <w:rPr>
          <w:rFonts w:ascii="CordiaUPC" w:hAnsi="CordiaUPC" w:cs="CordiaUPC"/>
          <w:b/>
          <w:bCs/>
          <w:i/>
          <w:iCs/>
          <w:sz w:val="26"/>
          <w:szCs w:val="26"/>
          <w:lang w:val="en-US"/>
        </w:rPr>
      </w:pPr>
    </w:p>
    <w:p w14:paraId="2416586C" w14:textId="4CF2AFDC" w:rsidR="000517D8" w:rsidRPr="00392524" w:rsidRDefault="006F6FD1" w:rsidP="00AD7C76">
      <w:pPr>
        <w:pStyle w:val="BodyTextIndent"/>
        <w:spacing w:after="0" w:line="240" w:lineRule="exact"/>
        <w:ind w:left="540" w:right="29"/>
        <w:jc w:val="thaiDistribute"/>
        <w:rPr>
          <w:rFonts w:ascii="CordiaUPC" w:hAnsi="CordiaUPC" w:cs="CordiaUPC"/>
          <w:sz w:val="26"/>
          <w:szCs w:val="26"/>
        </w:rPr>
      </w:pPr>
      <w:r w:rsidRPr="00392524">
        <w:rPr>
          <w:rFonts w:ascii="CordiaUPC" w:hAnsi="CordiaUPC" w:cs="CordiaUPC"/>
          <w:sz w:val="26"/>
          <w:szCs w:val="26"/>
        </w:rPr>
        <w:t xml:space="preserve">In preparing these interim financial statements, </w:t>
      </w:r>
      <w:r w:rsidR="00584F00" w:rsidRPr="004D0EAF">
        <w:rPr>
          <w:rFonts w:ascii="CordiaUPC" w:hAnsi="CordiaUPC" w:cs="CordiaUPC"/>
          <w:sz w:val="26"/>
          <w:szCs w:val="26"/>
          <w:lang w:val="en-US" w:bidi="th-TH"/>
        </w:rPr>
        <w:t xml:space="preserve">judgments, </w:t>
      </w:r>
      <w:proofErr w:type="gramStart"/>
      <w:r w:rsidR="00584F00" w:rsidRPr="004D0EAF">
        <w:rPr>
          <w:rFonts w:ascii="CordiaUPC" w:hAnsi="CordiaUPC" w:cs="CordiaUPC"/>
          <w:sz w:val="26"/>
          <w:szCs w:val="26"/>
          <w:lang w:val="en-US" w:bidi="th-TH"/>
        </w:rPr>
        <w:t>estimates</w:t>
      </w:r>
      <w:proofErr w:type="gramEnd"/>
      <w:r w:rsidR="00584F00" w:rsidRPr="004D0EAF">
        <w:rPr>
          <w:rFonts w:ascii="CordiaUPC" w:hAnsi="CordiaUPC" w:cs="CordiaUPC"/>
          <w:sz w:val="26"/>
          <w:szCs w:val="26"/>
          <w:lang w:val="en-US" w:bidi="th-TH"/>
        </w:rPr>
        <w:t xml:space="preserve"> and assumptions </w:t>
      </w:r>
      <w:r w:rsidRPr="00392524">
        <w:rPr>
          <w:rFonts w:ascii="CordiaUPC" w:hAnsi="CordiaUPC" w:cs="CordiaUPC"/>
          <w:sz w:val="26"/>
          <w:szCs w:val="26"/>
        </w:rPr>
        <w:t xml:space="preserve">are made by management in applying the </w:t>
      </w:r>
      <w:r w:rsidRPr="00392524">
        <w:rPr>
          <w:rFonts w:ascii="CordiaUPC" w:hAnsi="CordiaUPC" w:cs="CordiaUPC" w:hint="cs"/>
          <w:sz w:val="26"/>
          <w:szCs w:val="26"/>
        </w:rPr>
        <w:t>Bank and its subsidiaries</w:t>
      </w:r>
      <w:r w:rsidRPr="00392524">
        <w:rPr>
          <w:rFonts w:ascii="CordiaUPC" w:hAnsi="CordiaUPC" w:cs="CordiaUPC"/>
          <w:sz w:val="26"/>
          <w:szCs w:val="26"/>
        </w:rPr>
        <w:t xml:space="preserve">’ accounting policies. Actual results may differ from these estimates. The accounting policies, methods of computation and the key sources of </w:t>
      </w:r>
      <w:r w:rsidR="00171869">
        <w:rPr>
          <w:rFonts w:ascii="CordiaUPC" w:hAnsi="CordiaUPC" w:cs="CordiaUPC"/>
          <w:sz w:val="26"/>
          <w:szCs w:val="26"/>
        </w:rPr>
        <w:t xml:space="preserve">assumptions and </w:t>
      </w:r>
      <w:r w:rsidRPr="00392524">
        <w:rPr>
          <w:rFonts w:ascii="CordiaUPC" w:hAnsi="CordiaUPC" w:cs="CordiaUPC"/>
          <w:sz w:val="26"/>
          <w:szCs w:val="26"/>
        </w:rPr>
        <w:t xml:space="preserve">estimation </w:t>
      </w:r>
      <w:r w:rsidR="00171869" w:rsidRPr="00392524">
        <w:rPr>
          <w:rFonts w:ascii="CordiaUPC" w:hAnsi="CordiaUPC" w:cs="CordiaUPC"/>
          <w:sz w:val="26"/>
          <w:szCs w:val="26"/>
        </w:rPr>
        <w:t>uncertaint</w:t>
      </w:r>
      <w:r w:rsidR="00171869">
        <w:rPr>
          <w:rFonts w:ascii="CordiaUPC" w:hAnsi="CordiaUPC" w:cs="CordiaUPC"/>
          <w:sz w:val="26"/>
          <w:szCs w:val="26"/>
        </w:rPr>
        <w:t>ies</w:t>
      </w:r>
      <w:r w:rsidRPr="00392524">
        <w:rPr>
          <w:rFonts w:ascii="CordiaUPC" w:hAnsi="CordiaUPC" w:cs="CordiaUPC"/>
          <w:sz w:val="26"/>
          <w:szCs w:val="26"/>
        </w:rPr>
        <w:t xml:space="preserve"> were the same as those that described in the financial statements for the year ended 31 December 202</w:t>
      </w:r>
      <w:r w:rsidR="00B43FF8">
        <w:rPr>
          <w:rFonts w:ascii="CordiaUPC" w:hAnsi="CordiaUPC" w:cs="CordiaUPC"/>
          <w:sz w:val="26"/>
          <w:szCs w:val="26"/>
        </w:rPr>
        <w:t>2</w:t>
      </w:r>
      <w:r w:rsidR="00A94F7B">
        <w:rPr>
          <w:rFonts w:ascii="CordiaUPC" w:hAnsi="CordiaUPC" w:cs="CordiaUPC" w:hint="cs"/>
          <w:sz w:val="26"/>
          <w:szCs w:val="26"/>
          <w:cs/>
          <w:lang w:bidi="th-TH"/>
        </w:rPr>
        <w:t xml:space="preserve"> </w:t>
      </w:r>
      <w:r w:rsidR="00A94F7B" w:rsidRPr="001C50D4">
        <w:rPr>
          <w:rFonts w:ascii="CordiaUPC" w:hAnsi="CordiaUPC" w:cs="CordiaUPC"/>
          <w:sz w:val="26"/>
          <w:szCs w:val="26"/>
          <w:lang w:val="en-US" w:bidi="th-TH"/>
        </w:rPr>
        <w:t>and for the six-month period ended 30 June 202</w:t>
      </w:r>
      <w:r w:rsidR="00B43FF8">
        <w:rPr>
          <w:rFonts w:ascii="CordiaUPC" w:hAnsi="CordiaUPC" w:cs="CordiaUPC"/>
          <w:sz w:val="26"/>
          <w:szCs w:val="26"/>
          <w:lang w:val="en-US" w:bidi="th-TH"/>
        </w:rPr>
        <w:t>3</w:t>
      </w:r>
      <w:r w:rsidR="000C26A2" w:rsidRPr="00392524">
        <w:rPr>
          <w:rFonts w:ascii="CordiaUPC" w:hAnsi="CordiaUPC" w:cs="CordiaUPC"/>
          <w:sz w:val="26"/>
          <w:szCs w:val="26"/>
        </w:rPr>
        <w:t xml:space="preserve">. </w:t>
      </w:r>
    </w:p>
    <w:p w14:paraId="0732C542" w14:textId="4E7D9501" w:rsidR="009029F5" w:rsidRDefault="009029F5">
      <w:pPr>
        <w:spacing w:line="240" w:lineRule="auto"/>
        <w:rPr>
          <w:rFonts w:ascii="CordiaUPC" w:hAnsi="CordiaUPC" w:cs="CordiaUPC"/>
          <w:b/>
          <w:bCs/>
          <w:sz w:val="26"/>
          <w:szCs w:val="26"/>
          <w:cs/>
          <w:lang w:bidi="th-TH"/>
        </w:rPr>
      </w:pPr>
      <w:bookmarkStart w:id="2" w:name="_Hlk86100220"/>
      <w:r>
        <w:rPr>
          <w:rFonts w:ascii="CordiaUPC" w:hAnsi="CordiaUPC" w:cs="CordiaUPC"/>
          <w:b/>
          <w:bCs/>
          <w:sz w:val="26"/>
          <w:szCs w:val="26"/>
          <w:lang w:bidi="th-TH"/>
        </w:rPr>
        <w:br w:type="page"/>
      </w:r>
    </w:p>
    <w:p w14:paraId="0FF9FFF0" w14:textId="67ABE982" w:rsidR="005448EE" w:rsidRPr="006030D9" w:rsidRDefault="006030D9" w:rsidP="006030D9">
      <w:pPr>
        <w:pStyle w:val="Heading1"/>
        <w:numPr>
          <w:ilvl w:val="0"/>
          <w:numId w:val="0"/>
        </w:numPr>
        <w:spacing w:before="0" w:after="0" w:line="240" w:lineRule="exact"/>
        <w:ind w:left="540" w:hanging="540"/>
        <w:rPr>
          <w:rFonts w:ascii="CordiaUPC" w:hAnsi="CordiaUPC" w:cs="CordiaUPC"/>
          <w:i w:val="0"/>
          <w:iCs/>
          <w:sz w:val="26"/>
          <w:szCs w:val="26"/>
          <w:highlight w:val="green"/>
          <w:lang w:bidi="th-TH"/>
        </w:rPr>
      </w:pPr>
      <w:bookmarkStart w:id="3" w:name="_Hlk101979421"/>
      <w:r w:rsidRPr="004106CA">
        <w:rPr>
          <w:rFonts w:ascii="CordiaUPC" w:hAnsi="CordiaUPC" w:cs="CordiaUPC"/>
          <w:i w:val="0"/>
          <w:iCs/>
          <w:sz w:val="26"/>
          <w:szCs w:val="26"/>
          <w:lang w:bidi="th-TH"/>
        </w:rPr>
        <w:lastRenderedPageBreak/>
        <w:t>3</w:t>
      </w:r>
      <w:r w:rsidRPr="004106CA">
        <w:rPr>
          <w:rFonts w:ascii="CordiaUPC" w:hAnsi="CordiaUPC" w:cs="CordiaUPC"/>
          <w:i w:val="0"/>
          <w:iCs/>
          <w:sz w:val="26"/>
          <w:szCs w:val="26"/>
          <w:lang w:bidi="th-TH"/>
        </w:rPr>
        <w:tab/>
      </w:r>
      <w:r w:rsidR="00C11AEC" w:rsidRPr="004106CA">
        <w:rPr>
          <w:rFonts w:ascii="CordiaUPC" w:hAnsi="CordiaUPC" w:cs="CordiaUPC" w:hint="cs"/>
          <w:i w:val="0"/>
          <w:iCs/>
          <w:sz w:val="26"/>
          <w:szCs w:val="26"/>
          <w:lang w:bidi="th-TH"/>
        </w:rPr>
        <w:t xml:space="preserve">Fair value of </w:t>
      </w:r>
      <w:r w:rsidR="00AA05FB" w:rsidRPr="004106CA">
        <w:rPr>
          <w:rFonts w:ascii="CordiaUPC" w:hAnsi="CordiaUPC" w:cs="CordiaUPC" w:hint="cs"/>
          <w:i w:val="0"/>
          <w:iCs/>
          <w:sz w:val="26"/>
          <w:szCs w:val="26"/>
          <w:lang w:bidi="th-TH"/>
        </w:rPr>
        <w:t xml:space="preserve">financial </w:t>
      </w:r>
      <w:r w:rsidR="00C11AEC" w:rsidRPr="004106CA">
        <w:rPr>
          <w:rFonts w:ascii="CordiaUPC" w:hAnsi="CordiaUPC" w:cs="CordiaUPC" w:hint="cs"/>
          <w:i w:val="0"/>
          <w:iCs/>
          <w:sz w:val="26"/>
          <w:szCs w:val="26"/>
          <w:lang w:bidi="th-TH"/>
        </w:rPr>
        <w:t xml:space="preserve">assets and </w:t>
      </w:r>
      <w:r w:rsidR="00AA05FB" w:rsidRPr="004106CA">
        <w:rPr>
          <w:rFonts w:ascii="CordiaUPC" w:hAnsi="CordiaUPC" w:cs="CordiaUPC" w:hint="cs"/>
          <w:i w:val="0"/>
          <w:iCs/>
          <w:sz w:val="26"/>
          <w:szCs w:val="26"/>
          <w:lang w:bidi="th-TH"/>
        </w:rPr>
        <w:t xml:space="preserve">financial </w:t>
      </w:r>
      <w:r w:rsidR="00C11AEC" w:rsidRPr="004106CA">
        <w:rPr>
          <w:rFonts w:ascii="CordiaUPC" w:hAnsi="CordiaUPC" w:cs="CordiaUPC" w:hint="cs"/>
          <w:i w:val="0"/>
          <w:iCs/>
          <w:sz w:val="26"/>
          <w:szCs w:val="26"/>
          <w:lang w:bidi="th-TH"/>
        </w:rPr>
        <w:t>liabilities</w:t>
      </w:r>
      <w:r w:rsidR="00125C7D" w:rsidRPr="004106CA">
        <w:rPr>
          <w:rFonts w:ascii="CordiaUPC" w:hAnsi="CordiaUPC" w:cs="CordiaUPC" w:hint="cs"/>
          <w:i w:val="0"/>
          <w:iCs/>
          <w:sz w:val="26"/>
          <w:szCs w:val="26"/>
          <w:cs/>
          <w:lang w:bidi="th-TH"/>
        </w:rPr>
        <w:t xml:space="preserve">  </w:t>
      </w:r>
    </w:p>
    <w:p w14:paraId="5BF25E39" w14:textId="30F343CA" w:rsidR="005448EE" w:rsidRPr="004D0D65" w:rsidRDefault="005448EE" w:rsidP="005448EE">
      <w:pPr>
        <w:spacing w:line="240" w:lineRule="exact"/>
        <w:jc w:val="both"/>
        <w:rPr>
          <w:rFonts w:ascii="CordiaUPC" w:hAnsi="CordiaUPC" w:cs="CordiaUPC"/>
          <w:b/>
          <w:bCs/>
          <w:sz w:val="26"/>
          <w:szCs w:val="26"/>
          <w:lang w:bidi="th-TH"/>
        </w:rPr>
      </w:pPr>
    </w:p>
    <w:p w14:paraId="7F7C7252" w14:textId="236A6611" w:rsidR="005448EE" w:rsidRPr="004D0D65" w:rsidRDefault="005448EE" w:rsidP="005448EE">
      <w:pPr>
        <w:spacing w:line="240" w:lineRule="exact"/>
        <w:jc w:val="both"/>
        <w:rPr>
          <w:rFonts w:ascii="CordiaUPC" w:hAnsi="CordiaUPC" w:cs="CordiaUPC"/>
          <w:b/>
          <w:bCs/>
          <w:sz w:val="26"/>
          <w:szCs w:val="26"/>
          <w:lang w:bidi="th-TH"/>
        </w:rPr>
      </w:pPr>
      <w:r w:rsidRPr="004D0D65">
        <w:rPr>
          <w:rFonts w:ascii="CordiaUPC" w:hAnsi="CordiaUPC" w:cs="CordiaUPC"/>
          <w:b/>
          <w:bCs/>
          <w:iCs/>
          <w:sz w:val="26"/>
          <w:szCs w:val="26"/>
        </w:rPr>
        <w:t>3.1</w:t>
      </w:r>
      <w:r w:rsidRPr="004D0D65">
        <w:rPr>
          <w:rFonts w:ascii="CordiaUPC" w:hAnsi="CordiaUPC" w:cs="CordiaUPC" w:hint="cs"/>
          <w:b/>
          <w:bCs/>
          <w:iCs/>
          <w:sz w:val="26"/>
          <w:szCs w:val="26"/>
        </w:rPr>
        <w:tab/>
        <w:t>Financial assets and financial liabilities</w:t>
      </w:r>
      <w:r w:rsidRPr="004D0D65">
        <w:rPr>
          <w:rFonts w:ascii="CordiaUPC" w:hAnsi="CordiaUPC" w:cs="CordiaUPC"/>
          <w:b/>
          <w:bCs/>
          <w:iCs/>
          <w:sz w:val="26"/>
          <w:szCs w:val="26"/>
        </w:rPr>
        <w:t xml:space="preserve"> </w:t>
      </w:r>
      <w:r w:rsidRPr="004D0D65">
        <w:rPr>
          <w:rFonts w:ascii="CordiaUPC" w:hAnsi="CordiaUPC" w:cs="CordiaUPC" w:hint="cs"/>
          <w:b/>
          <w:bCs/>
          <w:iCs/>
          <w:sz w:val="26"/>
          <w:szCs w:val="26"/>
        </w:rPr>
        <w:t xml:space="preserve">measured at fair </w:t>
      </w:r>
      <w:proofErr w:type="gramStart"/>
      <w:r w:rsidRPr="004D0D65">
        <w:rPr>
          <w:rFonts w:ascii="CordiaUPC" w:hAnsi="CordiaUPC" w:cs="CordiaUPC" w:hint="cs"/>
          <w:b/>
          <w:bCs/>
          <w:iCs/>
          <w:sz w:val="26"/>
          <w:szCs w:val="26"/>
        </w:rPr>
        <w:t>value</w:t>
      </w:r>
      <w:proofErr w:type="gramEnd"/>
    </w:p>
    <w:p w14:paraId="2810EDE3" w14:textId="77777777" w:rsidR="006B529D" w:rsidRPr="00392524" w:rsidRDefault="006B529D" w:rsidP="00AD7C76">
      <w:pPr>
        <w:spacing w:line="240" w:lineRule="exact"/>
        <w:ind w:left="544"/>
        <w:jc w:val="both"/>
        <w:rPr>
          <w:rFonts w:ascii="CordiaUPC" w:hAnsi="CordiaUPC" w:cs="CordiaUPC"/>
          <w:sz w:val="26"/>
          <w:szCs w:val="26"/>
          <w:lang w:bidi="th-TH"/>
        </w:rPr>
      </w:pPr>
    </w:p>
    <w:p w14:paraId="4792FA97" w14:textId="612758BD" w:rsidR="00CE3F6F" w:rsidRPr="00392524" w:rsidRDefault="00CE3F6F" w:rsidP="00AD7C76">
      <w:pPr>
        <w:pStyle w:val="BodyTextIndent"/>
        <w:spacing w:after="0" w:line="240" w:lineRule="exact"/>
        <w:ind w:left="540" w:right="29"/>
        <w:jc w:val="thaiDistribute"/>
        <w:rPr>
          <w:rFonts w:ascii="CordiaUPC" w:hAnsi="CordiaUPC" w:cs="CordiaUPC"/>
          <w:sz w:val="26"/>
          <w:szCs w:val="26"/>
        </w:rPr>
      </w:pPr>
      <w:r w:rsidRPr="00392524">
        <w:rPr>
          <w:rFonts w:ascii="CordiaUPC" w:hAnsi="CordiaUPC" w:cs="CordiaUPC" w:hint="cs"/>
          <w:sz w:val="26"/>
          <w:szCs w:val="26"/>
        </w:rPr>
        <w:t>The following table shows the carrying amounts and fair values of financial assets and financial</w:t>
      </w:r>
      <w:r w:rsidRPr="00392524">
        <w:rPr>
          <w:rFonts w:ascii="CordiaUPC" w:hAnsi="CordiaUPC" w:cs="CordiaUPC" w:hint="cs"/>
          <w:sz w:val="26"/>
          <w:szCs w:val="26"/>
          <w:cs/>
        </w:rPr>
        <w:t xml:space="preserve"> </w:t>
      </w:r>
      <w:r w:rsidRPr="00392524">
        <w:rPr>
          <w:rFonts w:ascii="CordiaUPC" w:hAnsi="CordiaUPC" w:cs="CordiaUPC" w:hint="cs"/>
          <w:sz w:val="26"/>
          <w:szCs w:val="26"/>
        </w:rPr>
        <w:t xml:space="preserve">liabilities, including their levels in the fair value hierarchy for the financial instruments measured at fair value 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r w:rsidR="00091CB2" w:rsidRPr="005B2349">
        <w:rPr>
          <w:rFonts w:ascii="CordiaUPC" w:eastAsia="Times New Roman" w:hAnsi="CordiaUPC" w:cs="CordiaUPC"/>
          <w:sz w:val="26"/>
          <w:szCs w:val="26"/>
          <w:lang w:bidi="th-TH"/>
        </w:rPr>
        <w:t>30 September</w:t>
      </w:r>
      <w:r w:rsidR="00091CB2" w:rsidRPr="005B2349">
        <w:rPr>
          <w:rFonts w:ascii="CordiaUPC" w:eastAsia="Times New Roman" w:hAnsi="CordiaUPC" w:cs="CordiaUPC" w:hint="cs"/>
          <w:sz w:val="26"/>
          <w:szCs w:val="26"/>
          <w:lang w:bidi="th-TH"/>
        </w:rPr>
        <w:t xml:space="preserve"> </w:t>
      </w:r>
      <w:r w:rsidR="000D77C8" w:rsidRPr="00392524">
        <w:rPr>
          <w:rFonts w:ascii="CordiaUPC" w:hAnsi="CordiaUPC" w:cs="CordiaUPC"/>
          <w:sz w:val="26"/>
          <w:szCs w:val="26"/>
        </w:rPr>
        <w:t>202</w:t>
      </w:r>
      <w:r w:rsidR="00B43FF8">
        <w:rPr>
          <w:rFonts w:ascii="CordiaUPC" w:hAnsi="CordiaUPC" w:cs="CordiaUPC"/>
          <w:sz w:val="26"/>
          <w:szCs w:val="26"/>
        </w:rPr>
        <w:t>3</w:t>
      </w:r>
      <w:r w:rsidR="0073691F" w:rsidRPr="00392524">
        <w:rPr>
          <w:rFonts w:ascii="CordiaUPC" w:hAnsi="CordiaUPC" w:cs="CordiaUPC"/>
          <w:sz w:val="26"/>
          <w:szCs w:val="26"/>
        </w:rPr>
        <w:t xml:space="preserve"> and </w:t>
      </w:r>
      <w:r w:rsidR="009949B1" w:rsidRPr="00392524">
        <w:rPr>
          <w:rFonts w:ascii="CordiaUPC" w:hAnsi="CordiaUPC" w:cs="CordiaUPC"/>
          <w:sz w:val="26"/>
          <w:szCs w:val="26"/>
        </w:rPr>
        <w:br/>
      </w:r>
      <w:r w:rsidR="0073691F" w:rsidRPr="00392524">
        <w:rPr>
          <w:rFonts w:ascii="CordiaUPC" w:hAnsi="CordiaUPC" w:cs="CordiaUPC"/>
          <w:sz w:val="26"/>
          <w:szCs w:val="26"/>
        </w:rPr>
        <w:t>31 December 202</w:t>
      </w:r>
      <w:r w:rsidR="00B43FF8">
        <w:rPr>
          <w:rFonts w:ascii="CordiaUPC" w:hAnsi="CordiaUPC" w:cs="CordiaUPC"/>
          <w:sz w:val="26"/>
          <w:szCs w:val="26"/>
        </w:rPr>
        <w:t>2</w:t>
      </w:r>
      <w:r w:rsidRPr="00392524">
        <w:rPr>
          <w:rFonts w:ascii="CordiaUPC" w:hAnsi="CordiaUPC" w:cs="CordiaUPC" w:hint="cs"/>
          <w:sz w:val="26"/>
          <w:szCs w:val="26"/>
          <w:cs/>
        </w:rPr>
        <w:t>.</w:t>
      </w:r>
    </w:p>
    <w:p w14:paraId="6F3171CD" w14:textId="3FC3D04F" w:rsidR="00AD7C76" w:rsidRDefault="00AD7C76" w:rsidP="00AD7C76">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A11238" w:rsidRPr="001E59E7" w14:paraId="4DC1EE97" w14:textId="77777777" w:rsidTr="00F9258E">
        <w:trPr>
          <w:trHeight w:val="256"/>
          <w:tblHeader/>
        </w:trPr>
        <w:tc>
          <w:tcPr>
            <w:tcW w:w="3413" w:type="dxa"/>
          </w:tcPr>
          <w:p w14:paraId="0F5D7CDA" w14:textId="77777777" w:rsidR="00A11238" w:rsidRPr="001E59E7" w:rsidRDefault="00A11238" w:rsidP="006B1063">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108B5ED6" w14:textId="77777777" w:rsidR="00A11238" w:rsidRPr="00762BF4"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E59E7">
              <w:rPr>
                <w:rFonts w:ascii="CordiaUPC" w:eastAsia="Times New Roman" w:hAnsi="CordiaUPC" w:cs="CordiaUPC" w:hint="cs"/>
                <w:b/>
                <w:bCs/>
                <w:sz w:val="26"/>
                <w:szCs w:val="26"/>
                <w:lang w:eastAsia="zh-CN"/>
              </w:rPr>
              <w:t>Consolidated</w:t>
            </w:r>
          </w:p>
        </w:tc>
      </w:tr>
      <w:tr w:rsidR="00A11238" w:rsidRPr="001E59E7" w14:paraId="14A99AA4" w14:textId="77777777" w:rsidTr="00F9258E">
        <w:trPr>
          <w:trHeight w:val="256"/>
          <w:tblHeader/>
        </w:trPr>
        <w:tc>
          <w:tcPr>
            <w:tcW w:w="3413" w:type="dxa"/>
          </w:tcPr>
          <w:p w14:paraId="23EAEF33" w14:textId="77777777" w:rsidR="00A11238" w:rsidRPr="001E59E7" w:rsidRDefault="00A11238" w:rsidP="006B1063">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06E730ED" w14:textId="77777777" w:rsidR="00A11238" w:rsidRPr="001E59E7" w:rsidRDefault="00A11238" w:rsidP="006B1063">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Carrying</w:t>
            </w:r>
          </w:p>
        </w:tc>
        <w:tc>
          <w:tcPr>
            <w:tcW w:w="270" w:type="dxa"/>
          </w:tcPr>
          <w:p w14:paraId="6E4CACD1" w14:textId="77777777" w:rsidR="00A11238" w:rsidRPr="001E59E7" w:rsidRDefault="00A11238"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0E8EBB06" w14:textId="77777777" w:rsidR="00A11238" w:rsidRPr="001E59E7"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Fair value</w:t>
            </w:r>
          </w:p>
        </w:tc>
      </w:tr>
      <w:tr w:rsidR="00A11238" w:rsidRPr="001E59E7" w14:paraId="6B6431AA" w14:textId="77777777" w:rsidTr="00F9258E">
        <w:trPr>
          <w:trHeight w:val="200"/>
          <w:tblHeader/>
        </w:trPr>
        <w:tc>
          <w:tcPr>
            <w:tcW w:w="3413" w:type="dxa"/>
          </w:tcPr>
          <w:p w14:paraId="499E47AA" w14:textId="77777777" w:rsidR="00A11238" w:rsidRPr="001E59E7" w:rsidRDefault="00A11238" w:rsidP="006B1063">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5830268A" w14:textId="77777777" w:rsidR="00A11238" w:rsidRPr="001E59E7" w:rsidRDefault="00A11238" w:rsidP="006B1063">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amount</w:t>
            </w:r>
          </w:p>
        </w:tc>
        <w:tc>
          <w:tcPr>
            <w:tcW w:w="270" w:type="dxa"/>
          </w:tcPr>
          <w:p w14:paraId="4A43578C" w14:textId="77777777" w:rsidR="00A11238" w:rsidRPr="001E59E7" w:rsidRDefault="00A11238"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1482606A" w14:textId="77777777" w:rsidR="00A11238" w:rsidRPr="001E59E7" w:rsidRDefault="00A11238" w:rsidP="006B1063">
            <w:pPr>
              <w:tabs>
                <w:tab w:val="decimal" w:pos="615"/>
              </w:tabs>
              <w:suppressAutoHyphens/>
              <w:spacing w:line="240" w:lineRule="exact"/>
              <w:ind w:left="-14" w:right="-86"/>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Level 1</w:t>
            </w:r>
          </w:p>
        </w:tc>
        <w:tc>
          <w:tcPr>
            <w:tcW w:w="270" w:type="dxa"/>
          </w:tcPr>
          <w:p w14:paraId="68B99214"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322605B9"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2</w:t>
            </w:r>
          </w:p>
        </w:tc>
        <w:tc>
          <w:tcPr>
            <w:tcW w:w="273" w:type="dxa"/>
          </w:tcPr>
          <w:p w14:paraId="77B658BB"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2976E590"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3</w:t>
            </w:r>
          </w:p>
        </w:tc>
        <w:tc>
          <w:tcPr>
            <w:tcW w:w="271" w:type="dxa"/>
          </w:tcPr>
          <w:p w14:paraId="515180E1"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3ECA2116"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Total</w:t>
            </w:r>
          </w:p>
        </w:tc>
      </w:tr>
      <w:tr w:rsidR="00A11238" w:rsidRPr="001E59E7" w14:paraId="68ED59FB" w14:textId="77777777" w:rsidTr="00F9258E">
        <w:trPr>
          <w:trHeight w:val="256"/>
          <w:tblHeader/>
        </w:trPr>
        <w:tc>
          <w:tcPr>
            <w:tcW w:w="3413" w:type="dxa"/>
          </w:tcPr>
          <w:p w14:paraId="7DD23D71" w14:textId="77777777" w:rsidR="00A11238" w:rsidRPr="001E59E7" w:rsidRDefault="00A11238" w:rsidP="006B1063">
            <w:pPr>
              <w:suppressAutoHyphens/>
              <w:spacing w:line="240" w:lineRule="exact"/>
              <w:ind w:left="-14" w:right="-90" w:hanging="180"/>
              <w:rPr>
                <w:rFonts w:ascii="CordiaUPC" w:eastAsia="Times New Roman" w:hAnsi="CordiaUPC" w:cs="CordiaUPC"/>
                <w:sz w:val="26"/>
                <w:szCs w:val="26"/>
                <w:lang w:eastAsia="zh-CN"/>
              </w:rPr>
            </w:pPr>
          </w:p>
        </w:tc>
        <w:tc>
          <w:tcPr>
            <w:tcW w:w="5936" w:type="dxa"/>
            <w:gridSpan w:val="9"/>
            <w:hideMark/>
          </w:tcPr>
          <w:p w14:paraId="058C0D78" w14:textId="77777777" w:rsidR="00A11238" w:rsidRPr="001E59E7"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i/>
                <w:iCs/>
                <w:sz w:val="26"/>
                <w:szCs w:val="26"/>
                <w:cs/>
                <w:lang w:eastAsia="zh-CN"/>
              </w:rPr>
              <w:t>(</w:t>
            </w:r>
            <w:r w:rsidRPr="001E59E7">
              <w:rPr>
                <w:rFonts w:ascii="CordiaUPC" w:eastAsia="Times New Roman" w:hAnsi="CordiaUPC" w:cs="CordiaUPC" w:hint="cs"/>
                <w:i/>
                <w:iCs/>
                <w:sz w:val="26"/>
                <w:szCs w:val="26"/>
                <w:lang w:eastAsia="zh-CN"/>
              </w:rPr>
              <w:t>in million Baht</w:t>
            </w:r>
            <w:r w:rsidRPr="001E59E7">
              <w:rPr>
                <w:rFonts w:ascii="CordiaUPC" w:eastAsia="Times New Roman" w:hAnsi="CordiaUPC" w:cs="CordiaUPC" w:hint="cs"/>
                <w:i/>
                <w:iCs/>
                <w:sz w:val="26"/>
                <w:szCs w:val="26"/>
                <w:cs/>
                <w:lang w:eastAsia="zh-CN"/>
              </w:rPr>
              <w:t>)</w:t>
            </w:r>
          </w:p>
        </w:tc>
      </w:tr>
      <w:tr w:rsidR="00A11238" w:rsidRPr="001E59E7" w14:paraId="00B368D7" w14:textId="77777777" w:rsidTr="00F9258E">
        <w:trPr>
          <w:trHeight w:val="256"/>
        </w:trPr>
        <w:tc>
          <w:tcPr>
            <w:tcW w:w="3413" w:type="dxa"/>
            <w:hideMark/>
          </w:tcPr>
          <w:p w14:paraId="74A1E485" w14:textId="13929BFE" w:rsidR="00A11238" w:rsidRPr="001E59E7" w:rsidRDefault="00A11238" w:rsidP="006B1063">
            <w:pPr>
              <w:suppressAutoHyphens/>
              <w:spacing w:line="240" w:lineRule="exact"/>
              <w:ind w:left="164" w:right="-90" w:hanging="164"/>
              <w:rPr>
                <w:rFonts w:ascii="CordiaUPC" w:eastAsia="Times New Roman" w:hAnsi="CordiaUPC" w:cs="CordiaUPC"/>
                <w:sz w:val="26"/>
                <w:szCs w:val="26"/>
                <w:lang w:eastAsia="zh-CN"/>
              </w:rPr>
            </w:pPr>
            <w:proofErr w:type="gramStart"/>
            <w:r>
              <w:rPr>
                <w:rFonts w:ascii="CordiaUPC" w:eastAsia="Times New Roman" w:hAnsi="CordiaUPC" w:cs="CordiaUPC"/>
                <w:b/>
                <w:bCs/>
                <w:i/>
                <w:iCs/>
                <w:sz w:val="26"/>
                <w:szCs w:val="26"/>
                <w:lang w:bidi="th-TH"/>
              </w:rPr>
              <w:t>At</w:t>
            </w:r>
            <w:proofErr w:type="gramEnd"/>
            <w:r>
              <w:rPr>
                <w:rFonts w:ascii="CordiaUPC" w:eastAsia="Times New Roman" w:hAnsi="CordiaUPC" w:cs="CordiaUPC"/>
                <w:b/>
                <w:bCs/>
                <w:i/>
                <w:iCs/>
                <w:sz w:val="26"/>
                <w:szCs w:val="26"/>
                <w:lang w:bidi="th-TH"/>
              </w:rPr>
              <w:t xml:space="preserve"> </w:t>
            </w:r>
            <w:r w:rsidRPr="00091CB2">
              <w:rPr>
                <w:rFonts w:ascii="CordiaUPC" w:eastAsia="Times New Roman" w:hAnsi="CordiaUPC" w:cs="CordiaUPC"/>
                <w:b/>
                <w:bCs/>
                <w:i/>
                <w:iCs/>
                <w:sz w:val="26"/>
                <w:szCs w:val="26"/>
                <w:lang w:bidi="th-TH"/>
              </w:rPr>
              <w:t>30 September</w:t>
            </w:r>
            <w:r w:rsidRPr="005B2349">
              <w:rPr>
                <w:rFonts w:ascii="CordiaUPC" w:eastAsia="Times New Roman" w:hAnsi="CordiaUPC" w:cs="CordiaUPC" w:hint="cs"/>
                <w:sz w:val="26"/>
                <w:szCs w:val="26"/>
                <w:lang w:bidi="th-TH"/>
              </w:rPr>
              <w:t xml:space="preserve"> </w:t>
            </w:r>
            <w:r w:rsidRPr="00392524">
              <w:rPr>
                <w:rFonts w:ascii="CordiaUPC" w:eastAsia="Times New Roman" w:hAnsi="CordiaUPC" w:cs="CordiaUPC"/>
                <w:b/>
                <w:bCs/>
                <w:i/>
                <w:iCs/>
                <w:sz w:val="26"/>
                <w:szCs w:val="26"/>
                <w:lang w:bidi="th-TH"/>
              </w:rPr>
              <w:t>202</w:t>
            </w:r>
            <w:r w:rsidR="00B43FF8">
              <w:rPr>
                <w:rFonts w:ascii="CordiaUPC" w:eastAsia="Times New Roman" w:hAnsi="CordiaUPC" w:cs="CordiaUPC"/>
                <w:b/>
                <w:bCs/>
                <w:i/>
                <w:iCs/>
                <w:sz w:val="26"/>
                <w:szCs w:val="26"/>
                <w:lang w:bidi="th-TH"/>
              </w:rPr>
              <w:t>3</w:t>
            </w:r>
          </w:p>
        </w:tc>
        <w:tc>
          <w:tcPr>
            <w:tcW w:w="1082" w:type="dxa"/>
          </w:tcPr>
          <w:p w14:paraId="01C8C991"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0EE96DE9"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2C2A39E6"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AFBE426"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5C6C7D77"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9161B37"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701EF6C7"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6EEE1C69"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3FC4EC8B"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11238" w:rsidRPr="001E59E7" w14:paraId="69CF2B25" w14:textId="77777777" w:rsidTr="00F9258E">
        <w:trPr>
          <w:trHeight w:val="256"/>
        </w:trPr>
        <w:tc>
          <w:tcPr>
            <w:tcW w:w="3413" w:type="dxa"/>
            <w:hideMark/>
          </w:tcPr>
          <w:p w14:paraId="7DC9B97F" w14:textId="77777777" w:rsidR="00A11238" w:rsidRPr="001E59E7" w:rsidRDefault="00A11238" w:rsidP="006B1063">
            <w:pPr>
              <w:suppressAutoHyphens/>
              <w:spacing w:line="240" w:lineRule="exact"/>
              <w:ind w:left="164" w:right="-90" w:hanging="164"/>
              <w:rPr>
                <w:rFonts w:ascii="CordiaUPC" w:eastAsia="Times New Roman" w:hAnsi="CordiaUPC" w:cs="CordiaUPC"/>
                <w:b/>
                <w:bCs/>
                <w:i/>
                <w:iCs/>
                <w:sz w:val="26"/>
                <w:szCs w:val="26"/>
                <w:lang w:eastAsia="zh-CN"/>
              </w:rPr>
            </w:pPr>
            <w:r w:rsidRPr="001E59E7">
              <w:rPr>
                <w:rFonts w:ascii="CordiaUPC" w:eastAsia="Times New Roman" w:hAnsi="CordiaUPC" w:cs="CordiaUPC" w:hint="cs"/>
                <w:b/>
                <w:bCs/>
                <w:i/>
                <w:iCs/>
                <w:sz w:val="26"/>
                <w:szCs w:val="26"/>
                <w:lang w:eastAsia="zh-CN"/>
              </w:rPr>
              <w:t>Financial assets</w:t>
            </w:r>
          </w:p>
        </w:tc>
        <w:tc>
          <w:tcPr>
            <w:tcW w:w="1082" w:type="dxa"/>
          </w:tcPr>
          <w:p w14:paraId="3EDE4296"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FAD46D6"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583717B"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A571B1"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2C0796BA"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3A2E2820"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7C62334"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2741319F"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0B196F4A"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A5F3D" w:rsidRPr="001E59E7" w14:paraId="08FA9807" w14:textId="77777777" w:rsidTr="00F9258E">
        <w:trPr>
          <w:trHeight w:val="256"/>
        </w:trPr>
        <w:tc>
          <w:tcPr>
            <w:tcW w:w="3413" w:type="dxa"/>
            <w:hideMark/>
          </w:tcPr>
          <w:p w14:paraId="4BB70C4C" w14:textId="77777777" w:rsidR="00AA5F3D" w:rsidRPr="001E59E7" w:rsidRDefault="00AA5F3D" w:rsidP="00AA5F3D">
            <w:pPr>
              <w:suppressAutoHyphens/>
              <w:spacing w:line="240" w:lineRule="exact"/>
              <w:ind w:left="164" w:right="-90" w:hanging="164"/>
              <w:rPr>
                <w:rFonts w:ascii="CordiaUPC" w:eastAsia="Times New Roman" w:hAnsi="CordiaUPC" w:cs="CordiaUPC"/>
                <w:b/>
                <w:bCs/>
                <w:sz w:val="26"/>
                <w:szCs w:val="26"/>
                <w:lang w:eastAsia="zh-CN"/>
              </w:rPr>
            </w:pPr>
            <w:r w:rsidRPr="001E59E7">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485FA1FD" w14:textId="712D98F6" w:rsidR="00AA5F3D" w:rsidRPr="001E59E7" w:rsidRDefault="00AA5F3D" w:rsidP="00AA5F3D">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Pr>
                <w:rFonts w:ascii="CordiaUPC" w:hAnsi="CordiaUPC" w:cs="CordiaUPC"/>
                <w:b/>
                <w:bCs/>
                <w:sz w:val="26"/>
                <w:szCs w:val="26"/>
                <w:lang w:val="en-US" w:bidi="th-TH"/>
              </w:rPr>
              <w:t>979</w:t>
            </w:r>
          </w:p>
        </w:tc>
        <w:tc>
          <w:tcPr>
            <w:tcW w:w="270" w:type="dxa"/>
            <w:vAlign w:val="bottom"/>
          </w:tcPr>
          <w:p w14:paraId="17D653B5" w14:textId="77777777" w:rsidR="00AA5F3D" w:rsidRPr="001E59E7"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145616B5" w14:textId="7D51FF77" w:rsidR="00AA5F3D" w:rsidRPr="001E59E7" w:rsidRDefault="00AA5F3D" w:rsidP="004106CA">
            <w:pPr>
              <w:tabs>
                <w:tab w:val="decimal" w:pos="618"/>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45B1C9F6" w14:textId="77777777" w:rsidR="00AA5F3D" w:rsidRPr="001E59E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09DC2A6" w14:textId="4DC26567" w:rsidR="00AA5F3D" w:rsidRPr="001E59E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546</w:t>
            </w:r>
          </w:p>
        </w:tc>
        <w:tc>
          <w:tcPr>
            <w:tcW w:w="273" w:type="dxa"/>
            <w:vAlign w:val="bottom"/>
          </w:tcPr>
          <w:p w14:paraId="4F4143CE" w14:textId="77777777" w:rsidR="00AA5F3D" w:rsidRPr="001E59E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15D30616" w14:textId="35B8ECEC" w:rsidR="00AA5F3D" w:rsidRPr="001E59E7" w:rsidRDefault="00AA5F3D" w:rsidP="00AA5F3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433</w:t>
            </w:r>
          </w:p>
        </w:tc>
        <w:tc>
          <w:tcPr>
            <w:tcW w:w="271" w:type="dxa"/>
            <w:vAlign w:val="bottom"/>
          </w:tcPr>
          <w:p w14:paraId="5B9D4212" w14:textId="77777777" w:rsidR="00AA5F3D" w:rsidRPr="001E59E7"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AFCA2B4" w14:textId="1265DEAC" w:rsidR="00AA5F3D" w:rsidRPr="001E59E7" w:rsidRDefault="00AA5F3D" w:rsidP="004106C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979</w:t>
            </w:r>
          </w:p>
        </w:tc>
      </w:tr>
      <w:tr w:rsidR="00AA5F3D" w:rsidRPr="001E59E7" w14:paraId="59846D62" w14:textId="77777777" w:rsidTr="00F9258E">
        <w:trPr>
          <w:trHeight w:val="256"/>
        </w:trPr>
        <w:tc>
          <w:tcPr>
            <w:tcW w:w="3413" w:type="dxa"/>
            <w:hideMark/>
          </w:tcPr>
          <w:p w14:paraId="10A706B5" w14:textId="77777777" w:rsidR="00AA5F3D" w:rsidRPr="001E59E7" w:rsidRDefault="00AA5F3D" w:rsidP="00AA5F3D">
            <w:pPr>
              <w:suppressAutoHyphens/>
              <w:spacing w:line="240" w:lineRule="exact"/>
              <w:ind w:left="164" w:right="-90" w:hanging="164"/>
              <w:rPr>
                <w:rFonts w:ascii="CordiaUPC" w:eastAsia="Times New Roman" w:hAnsi="CordiaUPC" w:cs="CordiaUPC"/>
                <w:b/>
                <w:bCs/>
                <w:sz w:val="26"/>
                <w:szCs w:val="26"/>
                <w:lang w:eastAsia="zh-CN"/>
              </w:rPr>
            </w:pPr>
            <w:r w:rsidRPr="001E59E7">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72B91023" w14:textId="77777777" w:rsidR="00AA5F3D" w:rsidRPr="001E59E7" w:rsidRDefault="00AA5F3D" w:rsidP="00AA5F3D">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0AD0C5F" w14:textId="77777777" w:rsidR="00AA5F3D" w:rsidRPr="001E59E7"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49C06384" w14:textId="77777777" w:rsidR="00AA5F3D" w:rsidRPr="001E59E7" w:rsidRDefault="00AA5F3D" w:rsidP="004106CA">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4B691F9" w14:textId="77777777" w:rsidR="00AA5F3D" w:rsidRPr="001E59E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1B0AE130" w14:textId="77777777" w:rsidR="00AA5F3D" w:rsidRPr="001E59E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B6DBF4A" w14:textId="77777777" w:rsidR="00AA5F3D" w:rsidRPr="001E59E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0C502CFD" w14:textId="77777777" w:rsidR="00AA5F3D" w:rsidRPr="001E59E7" w:rsidRDefault="00AA5F3D" w:rsidP="00AA5F3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7ADA94BD" w14:textId="77777777" w:rsidR="00AA5F3D" w:rsidRPr="001E59E7"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E8904A8" w14:textId="77777777" w:rsidR="00AA5F3D" w:rsidRPr="001E59E7" w:rsidRDefault="00AA5F3D" w:rsidP="004106CA">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AA5F3D" w:rsidRPr="001E59E7" w14:paraId="7569C5C6" w14:textId="77777777" w:rsidTr="00F9258E">
        <w:trPr>
          <w:trHeight w:val="256"/>
        </w:trPr>
        <w:tc>
          <w:tcPr>
            <w:tcW w:w="3413" w:type="dxa"/>
            <w:hideMark/>
          </w:tcPr>
          <w:p w14:paraId="486525F6" w14:textId="77777777" w:rsidR="00AA5F3D" w:rsidRPr="001E59E7" w:rsidRDefault="00AA5F3D" w:rsidP="00AA5F3D">
            <w:pPr>
              <w:suppressAutoHyphens/>
              <w:spacing w:line="240" w:lineRule="exact"/>
              <w:ind w:left="164" w:right="-90" w:hanging="1"/>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B6E34A4" w14:textId="691C2427" w:rsidR="00AA5F3D" w:rsidRPr="001E59E7" w:rsidRDefault="00AA5F3D" w:rsidP="00AA5F3D">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10,373</w:t>
            </w:r>
          </w:p>
        </w:tc>
        <w:tc>
          <w:tcPr>
            <w:tcW w:w="270" w:type="dxa"/>
            <w:vAlign w:val="bottom"/>
          </w:tcPr>
          <w:p w14:paraId="7DE67574" w14:textId="77777777" w:rsidR="00AA5F3D" w:rsidRPr="001E59E7" w:rsidRDefault="00AA5F3D" w:rsidP="00AA5F3D">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0D34E957" w14:textId="77A3EACB" w:rsidR="00AA5F3D" w:rsidRPr="001E59E7" w:rsidRDefault="00AA5F3D" w:rsidP="004106C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0" w:type="dxa"/>
            <w:vAlign w:val="bottom"/>
          </w:tcPr>
          <w:p w14:paraId="41E86E5F" w14:textId="77777777" w:rsidR="00AA5F3D" w:rsidRPr="001E59E7" w:rsidRDefault="00AA5F3D" w:rsidP="00AA5F3D">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0CDEFC18" w14:textId="66736CE6" w:rsidR="00AA5F3D" w:rsidRPr="001E59E7" w:rsidRDefault="00AA5F3D" w:rsidP="00AA5F3D">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rPr>
              <w:t>10,373</w:t>
            </w:r>
          </w:p>
        </w:tc>
        <w:tc>
          <w:tcPr>
            <w:tcW w:w="273" w:type="dxa"/>
            <w:vAlign w:val="bottom"/>
          </w:tcPr>
          <w:p w14:paraId="6179E66E" w14:textId="77777777" w:rsidR="00AA5F3D" w:rsidRPr="001E59E7" w:rsidRDefault="00AA5F3D" w:rsidP="00AA5F3D">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C89EF44" w14:textId="752596D5" w:rsidR="00AA5F3D" w:rsidRPr="001E59E7" w:rsidRDefault="00AA5F3D" w:rsidP="00AA5F3D">
            <w:pPr>
              <w:tabs>
                <w:tab w:val="decimal" w:pos="703"/>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72ACCD5B" w14:textId="77777777" w:rsidR="00AA5F3D" w:rsidRPr="001E59E7" w:rsidRDefault="00AA5F3D" w:rsidP="00AA5F3D">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6A4F0B1A" w14:textId="3E185D12" w:rsidR="00AA5F3D" w:rsidRPr="001E59E7" w:rsidRDefault="00AA5F3D" w:rsidP="004106CA">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rPr>
              <w:t>10,373</w:t>
            </w:r>
          </w:p>
        </w:tc>
      </w:tr>
      <w:tr w:rsidR="00CB003F" w:rsidRPr="005B5DC1" w14:paraId="40617161" w14:textId="77777777" w:rsidTr="00F9258E">
        <w:trPr>
          <w:trHeight w:val="256"/>
        </w:trPr>
        <w:tc>
          <w:tcPr>
            <w:tcW w:w="3413" w:type="dxa"/>
            <w:hideMark/>
          </w:tcPr>
          <w:p w14:paraId="75D53B41" w14:textId="77777777" w:rsidR="00CB003F" w:rsidRPr="00CB003F" w:rsidRDefault="00CB003F" w:rsidP="00CB003F">
            <w:pPr>
              <w:suppressAutoHyphens/>
              <w:spacing w:line="240" w:lineRule="exact"/>
              <w:ind w:left="164" w:right="-90" w:hanging="1"/>
              <w:rPr>
                <w:rFonts w:ascii="CordiaUPC" w:eastAsia="Times New Roman" w:hAnsi="CordiaUPC" w:cs="CordiaUPC"/>
                <w:sz w:val="26"/>
                <w:szCs w:val="26"/>
                <w:lang w:val="en-US" w:eastAsia="zh-CN"/>
              </w:rPr>
            </w:pPr>
            <w:r w:rsidRPr="00297A65">
              <w:rPr>
                <w:rFonts w:ascii="CordiaUPC" w:eastAsia="Times New Roman" w:hAnsi="CordiaUPC" w:cs="CordiaUPC" w:hint="cs"/>
                <w:sz w:val="26"/>
                <w:szCs w:val="26"/>
                <w:lang w:eastAsia="zh-CN"/>
              </w:rPr>
              <w:t>Interest rate</w:t>
            </w:r>
          </w:p>
        </w:tc>
        <w:tc>
          <w:tcPr>
            <w:tcW w:w="1082" w:type="dxa"/>
            <w:shd w:val="clear" w:color="auto" w:fill="auto"/>
            <w:vAlign w:val="bottom"/>
          </w:tcPr>
          <w:p w14:paraId="104F3669" w14:textId="7D2C5F7D" w:rsidR="00CB003F" w:rsidRPr="00297A65" w:rsidRDefault="00CB003F" w:rsidP="00CB003F">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939</w:t>
            </w:r>
          </w:p>
        </w:tc>
        <w:tc>
          <w:tcPr>
            <w:tcW w:w="270" w:type="dxa"/>
            <w:vAlign w:val="bottom"/>
          </w:tcPr>
          <w:p w14:paraId="49E70F1E" w14:textId="77777777" w:rsidR="00CB003F" w:rsidRPr="00297A65" w:rsidRDefault="00CB003F" w:rsidP="00CB003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03BDBD9" w14:textId="16E55918" w:rsidR="00CB003F" w:rsidRPr="00E46D5D" w:rsidRDefault="00CB003F" w:rsidP="004106C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0" w:type="dxa"/>
            <w:vAlign w:val="bottom"/>
          </w:tcPr>
          <w:p w14:paraId="536DE787" w14:textId="77777777" w:rsidR="00CB003F" w:rsidRPr="00297A65" w:rsidRDefault="00CB003F" w:rsidP="00CB003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3A57FBC3" w14:textId="119C4F7B" w:rsidR="00CB003F" w:rsidRPr="00297A65" w:rsidRDefault="00CB003F" w:rsidP="00CB003F">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939</w:t>
            </w:r>
          </w:p>
        </w:tc>
        <w:tc>
          <w:tcPr>
            <w:tcW w:w="273" w:type="dxa"/>
            <w:vAlign w:val="bottom"/>
          </w:tcPr>
          <w:p w14:paraId="5C6239E3" w14:textId="77777777" w:rsidR="00CB003F" w:rsidRPr="00297A65" w:rsidRDefault="00CB003F" w:rsidP="00CB003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F538F55" w14:textId="42F66F7A" w:rsidR="00CB003F" w:rsidRPr="00E46D5D" w:rsidRDefault="00CB003F" w:rsidP="00CB003F">
            <w:pPr>
              <w:tabs>
                <w:tab w:val="decimal" w:pos="703"/>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03AE8FDE" w14:textId="77777777" w:rsidR="00CB003F" w:rsidRPr="00297A65" w:rsidRDefault="00CB003F" w:rsidP="00CB003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5AD1DEE9" w14:textId="67128C42" w:rsidR="00CB003F" w:rsidRPr="005B5DC1" w:rsidRDefault="00CB003F" w:rsidP="004106CA">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rPr>
              <w:t>939</w:t>
            </w:r>
          </w:p>
        </w:tc>
      </w:tr>
      <w:tr w:rsidR="00CB003F" w:rsidRPr="005B5DC1" w14:paraId="5FC0121C" w14:textId="77777777" w:rsidTr="00F9258E">
        <w:trPr>
          <w:trHeight w:val="256"/>
        </w:trPr>
        <w:tc>
          <w:tcPr>
            <w:tcW w:w="3413" w:type="dxa"/>
          </w:tcPr>
          <w:p w14:paraId="4F1BA30E" w14:textId="3A6C24EB" w:rsidR="00CB003F" w:rsidRPr="00CB003F" w:rsidRDefault="00CB003F" w:rsidP="00CB003F">
            <w:pPr>
              <w:suppressAutoHyphens/>
              <w:spacing w:line="240" w:lineRule="exact"/>
              <w:ind w:left="164" w:right="-90" w:hanging="1"/>
              <w:rPr>
                <w:rFonts w:ascii="CordiaUPC" w:eastAsia="Times New Roman" w:hAnsi="CordiaUPC" w:cs="CordiaUPC"/>
                <w:b/>
                <w:bCs/>
                <w:sz w:val="26"/>
                <w:szCs w:val="26"/>
                <w:lang w:val="en-US" w:eastAsia="zh-CN" w:bidi="th-TH"/>
              </w:rPr>
            </w:pPr>
            <w:r w:rsidRPr="00CB003F">
              <w:rPr>
                <w:rFonts w:ascii="CordiaUPC" w:eastAsia="Times New Roman" w:hAnsi="CordiaUPC" w:cs="CordiaUPC"/>
                <w:sz w:val="26"/>
                <w:szCs w:val="26"/>
                <w:lang w:val="en-US" w:eastAsia="zh-CN"/>
              </w:rPr>
              <w:t>Other</w:t>
            </w:r>
            <w:r w:rsidRPr="00CB003F">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724B3B28" w14:textId="4D9BA090" w:rsidR="00CB003F" w:rsidRDefault="00CB003F" w:rsidP="00CB003F">
            <w:pPr>
              <w:tabs>
                <w:tab w:val="decimal" w:pos="881"/>
              </w:tabs>
              <w:suppressAutoHyphens/>
              <w:spacing w:line="240" w:lineRule="exact"/>
              <w:ind w:left="-14" w:right="-86"/>
              <w:rPr>
                <w:rFonts w:ascii="CordiaUPC" w:hAnsi="CordiaUPC" w:cs="CordiaUPC"/>
                <w:b/>
                <w:bCs/>
                <w:sz w:val="26"/>
                <w:szCs w:val="26"/>
                <w:lang w:val="en-US"/>
              </w:rPr>
            </w:pPr>
            <w:r w:rsidRPr="004638B2">
              <w:rPr>
                <w:rFonts w:ascii="CordiaUPC" w:hAnsi="CordiaUPC" w:cs="CordiaUPC"/>
                <w:sz w:val="26"/>
                <w:szCs w:val="26"/>
                <w:lang w:val="en-US"/>
              </w:rPr>
              <w:t>19</w:t>
            </w:r>
          </w:p>
        </w:tc>
        <w:tc>
          <w:tcPr>
            <w:tcW w:w="270" w:type="dxa"/>
            <w:vAlign w:val="bottom"/>
          </w:tcPr>
          <w:p w14:paraId="4B295D06" w14:textId="77777777" w:rsidR="00CB003F" w:rsidRPr="00297A65" w:rsidRDefault="00CB003F" w:rsidP="00CB003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0CE293D0" w14:textId="666B83F6" w:rsidR="00CB003F" w:rsidRDefault="00CB003F" w:rsidP="004106CA">
            <w:pPr>
              <w:tabs>
                <w:tab w:val="decimal" w:pos="618"/>
              </w:tabs>
              <w:suppressAutoHyphens/>
              <w:spacing w:line="240" w:lineRule="exact"/>
              <w:ind w:left="-14" w:right="-86"/>
              <w:rPr>
                <w:rFonts w:ascii="CordiaUPC" w:hAnsi="CordiaUPC" w:cs="CordiaUPC"/>
                <w:b/>
                <w:bCs/>
                <w:sz w:val="26"/>
                <w:szCs w:val="26"/>
              </w:rPr>
            </w:pPr>
            <w:r>
              <w:rPr>
                <w:rFonts w:ascii="CordiaUPC" w:hAnsi="CordiaUPC" w:cs="CordiaUPC"/>
                <w:sz w:val="26"/>
                <w:szCs w:val="26"/>
              </w:rPr>
              <w:t>-</w:t>
            </w:r>
          </w:p>
        </w:tc>
        <w:tc>
          <w:tcPr>
            <w:tcW w:w="270" w:type="dxa"/>
            <w:vAlign w:val="bottom"/>
          </w:tcPr>
          <w:p w14:paraId="6B4D43DD" w14:textId="77777777" w:rsidR="00CB003F" w:rsidRPr="00297A65" w:rsidRDefault="00CB003F" w:rsidP="00CB003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0E31630F" w14:textId="45B2516E" w:rsidR="00CB003F" w:rsidRDefault="00CB003F" w:rsidP="00CB003F">
            <w:pPr>
              <w:tabs>
                <w:tab w:val="decimal" w:pos="769"/>
              </w:tabs>
              <w:suppressAutoHyphens/>
              <w:spacing w:line="240" w:lineRule="exact"/>
              <w:ind w:left="-14" w:right="-86"/>
              <w:rPr>
                <w:rFonts w:ascii="CordiaUPC" w:hAnsi="CordiaUPC" w:cs="CordiaUPC"/>
                <w:b/>
                <w:bCs/>
                <w:sz w:val="26"/>
                <w:szCs w:val="26"/>
                <w:lang w:val="en-US"/>
              </w:rPr>
            </w:pPr>
            <w:r w:rsidRPr="004638B2">
              <w:rPr>
                <w:rFonts w:ascii="CordiaUPC" w:hAnsi="CordiaUPC" w:cs="CordiaUPC"/>
                <w:sz w:val="26"/>
                <w:szCs w:val="26"/>
                <w:lang w:val="en-US"/>
              </w:rPr>
              <w:t>19</w:t>
            </w:r>
          </w:p>
        </w:tc>
        <w:tc>
          <w:tcPr>
            <w:tcW w:w="273" w:type="dxa"/>
            <w:vAlign w:val="bottom"/>
          </w:tcPr>
          <w:p w14:paraId="17B1EDF9" w14:textId="77777777" w:rsidR="00CB003F" w:rsidRPr="00297A65" w:rsidRDefault="00CB003F" w:rsidP="00CB003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200333CA" w14:textId="64EAB35D" w:rsidR="00CB003F" w:rsidRDefault="00CB003F" w:rsidP="00CB003F">
            <w:pPr>
              <w:tabs>
                <w:tab w:val="decimal" w:pos="703"/>
              </w:tabs>
              <w:suppressAutoHyphens/>
              <w:spacing w:line="240" w:lineRule="exact"/>
              <w:ind w:left="-14" w:right="-86"/>
              <w:rPr>
                <w:rFonts w:ascii="CordiaUPC" w:hAnsi="CordiaUPC" w:cs="CordiaUPC"/>
                <w:b/>
                <w:bCs/>
                <w:sz w:val="26"/>
                <w:szCs w:val="26"/>
              </w:rPr>
            </w:pPr>
            <w:r>
              <w:rPr>
                <w:rFonts w:ascii="CordiaUPC" w:hAnsi="CordiaUPC" w:cs="CordiaUPC"/>
                <w:sz w:val="26"/>
                <w:szCs w:val="26"/>
              </w:rPr>
              <w:t>-</w:t>
            </w:r>
          </w:p>
        </w:tc>
        <w:tc>
          <w:tcPr>
            <w:tcW w:w="271" w:type="dxa"/>
            <w:vAlign w:val="bottom"/>
          </w:tcPr>
          <w:p w14:paraId="35E6870D" w14:textId="77777777" w:rsidR="00CB003F" w:rsidRPr="00297A65" w:rsidRDefault="00CB003F" w:rsidP="00CB003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67D7E02D" w14:textId="1AEFDECA" w:rsidR="00CB003F" w:rsidRPr="00982722" w:rsidRDefault="00CB003F" w:rsidP="004106CA">
            <w:pPr>
              <w:tabs>
                <w:tab w:val="decimal" w:pos="750"/>
              </w:tabs>
              <w:suppressAutoHyphens/>
              <w:spacing w:line="240" w:lineRule="exact"/>
              <w:ind w:right="-36"/>
              <w:rPr>
                <w:rFonts w:ascii="CordiaUPC" w:hAnsi="CordiaUPC" w:cs="CordiaUPC"/>
                <w:b/>
                <w:bCs/>
                <w:sz w:val="26"/>
                <w:szCs w:val="26"/>
                <w:lang w:val="en-US"/>
              </w:rPr>
            </w:pPr>
            <w:r w:rsidRPr="004638B2">
              <w:rPr>
                <w:rFonts w:ascii="CordiaUPC" w:hAnsi="CordiaUPC" w:cs="CordiaUPC"/>
                <w:sz w:val="26"/>
                <w:szCs w:val="26"/>
                <w:lang w:val="en-US"/>
              </w:rPr>
              <w:t>19</w:t>
            </w:r>
          </w:p>
        </w:tc>
      </w:tr>
      <w:tr w:rsidR="00CB003F" w:rsidRPr="005B5DC1" w14:paraId="2B02AD93" w14:textId="77777777" w:rsidTr="00F9258E">
        <w:trPr>
          <w:trHeight w:val="256"/>
        </w:trPr>
        <w:tc>
          <w:tcPr>
            <w:tcW w:w="3413" w:type="dxa"/>
            <w:hideMark/>
          </w:tcPr>
          <w:p w14:paraId="75475CD1" w14:textId="77777777" w:rsidR="00CB003F" w:rsidRPr="00297A65" w:rsidRDefault="00CB003F" w:rsidP="00CB003F">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4DC0C22C" w14:textId="3A81A7D6" w:rsidR="00CB003F" w:rsidRPr="00297A65" w:rsidRDefault="00CB003F" w:rsidP="00CB003F">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11,331</w:t>
            </w:r>
          </w:p>
        </w:tc>
        <w:tc>
          <w:tcPr>
            <w:tcW w:w="270" w:type="dxa"/>
            <w:vAlign w:val="bottom"/>
          </w:tcPr>
          <w:p w14:paraId="76E602C0" w14:textId="77777777" w:rsidR="00CB003F" w:rsidRPr="00297A65" w:rsidRDefault="00CB003F" w:rsidP="00CB003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710467BF" w14:textId="63D2C1CD" w:rsidR="00CB003F" w:rsidRPr="00E46D5D" w:rsidRDefault="00CB003F" w:rsidP="004106C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rPr>
              <w:t>-</w:t>
            </w:r>
          </w:p>
        </w:tc>
        <w:tc>
          <w:tcPr>
            <w:tcW w:w="270" w:type="dxa"/>
            <w:vAlign w:val="bottom"/>
          </w:tcPr>
          <w:p w14:paraId="510D0F16" w14:textId="77777777" w:rsidR="00CB003F" w:rsidRPr="00297A65" w:rsidRDefault="00CB003F" w:rsidP="00CB003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7D088CD7" w14:textId="6ECAE577" w:rsidR="00CB003F" w:rsidRPr="00297A65" w:rsidRDefault="00CB003F" w:rsidP="00CB003F">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11,331</w:t>
            </w:r>
          </w:p>
        </w:tc>
        <w:tc>
          <w:tcPr>
            <w:tcW w:w="273" w:type="dxa"/>
            <w:vAlign w:val="bottom"/>
          </w:tcPr>
          <w:p w14:paraId="4C1009BE" w14:textId="77777777" w:rsidR="00CB003F" w:rsidRPr="00297A65" w:rsidRDefault="00CB003F" w:rsidP="00CB003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1E529EC2" w14:textId="2BE626BA" w:rsidR="00CB003F" w:rsidRPr="00E46D5D" w:rsidRDefault="00CB003F" w:rsidP="00CB003F">
            <w:pPr>
              <w:tabs>
                <w:tab w:val="decimal" w:pos="703"/>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rPr>
              <w:t>-</w:t>
            </w:r>
          </w:p>
        </w:tc>
        <w:tc>
          <w:tcPr>
            <w:tcW w:w="271" w:type="dxa"/>
            <w:vAlign w:val="bottom"/>
          </w:tcPr>
          <w:p w14:paraId="62A13F0F" w14:textId="77777777" w:rsidR="00CB003F" w:rsidRPr="00297A65" w:rsidRDefault="00CB003F" w:rsidP="00CB003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5EFD0055" w14:textId="4059163B" w:rsidR="00CB003F" w:rsidRPr="005B5DC1" w:rsidRDefault="00CB003F" w:rsidP="004106CA">
            <w:pPr>
              <w:tabs>
                <w:tab w:val="decimal" w:pos="750"/>
              </w:tabs>
              <w:suppressAutoHyphens/>
              <w:spacing w:line="240" w:lineRule="exact"/>
              <w:ind w:right="-36"/>
              <w:rPr>
                <w:rFonts w:ascii="CordiaUPC" w:hAnsi="CordiaUPC" w:cs="CordiaUPC"/>
                <w:b/>
                <w:bCs/>
                <w:sz w:val="26"/>
                <w:szCs w:val="26"/>
              </w:rPr>
            </w:pPr>
            <w:r w:rsidRPr="00982722">
              <w:rPr>
                <w:rFonts w:ascii="CordiaUPC" w:hAnsi="CordiaUPC" w:cs="CordiaUPC"/>
                <w:b/>
                <w:bCs/>
                <w:sz w:val="26"/>
                <w:szCs w:val="26"/>
                <w:lang w:val="en-US"/>
              </w:rPr>
              <w:t>11,331</w:t>
            </w:r>
          </w:p>
        </w:tc>
      </w:tr>
      <w:tr w:rsidR="00AA5F3D" w:rsidRPr="00297A65" w14:paraId="4135C9EC" w14:textId="77777777" w:rsidTr="00F9258E">
        <w:trPr>
          <w:trHeight w:val="256"/>
        </w:trPr>
        <w:tc>
          <w:tcPr>
            <w:tcW w:w="3413" w:type="dxa"/>
            <w:hideMark/>
          </w:tcPr>
          <w:p w14:paraId="20C99B13" w14:textId="77777777" w:rsidR="00AA5F3D" w:rsidRPr="00297A65" w:rsidRDefault="00AA5F3D" w:rsidP="00AA5F3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714EE3FE"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A8D7B09"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0B5FA8A" w14:textId="77777777" w:rsidR="00AA5F3D" w:rsidRPr="00E46D5D" w:rsidRDefault="00AA5F3D" w:rsidP="004106CA">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005933C3"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9237915"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60E91224"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869CC83" w14:textId="77777777" w:rsidR="00AA5F3D" w:rsidRPr="00297A65" w:rsidRDefault="00AA5F3D" w:rsidP="00AA5F3D">
            <w:pPr>
              <w:tabs>
                <w:tab w:val="left" w:pos="164"/>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3DD7AAD6"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5C1A724" w14:textId="77777777" w:rsidR="00AA5F3D" w:rsidRPr="00297A65" w:rsidRDefault="00AA5F3D" w:rsidP="004106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A5F3D" w:rsidRPr="005B5DC1" w14:paraId="16BE276F" w14:textId="77777777" w:rsidTr="00F9258E">
        <w:trPr>
          <w:trHeight w:val="269"/>
        </w:trPr>
        <w:tc>
          <w:tcPr>
            <w:tcW w:w="3413" w:type="dxa"/>
            <w:hideMark/>
          </w:tcPr>
          <w:p w14:paraId="4CA52666" w14:textId="6B5832CE" w:rsidR="00AA5F3D" w:rsidRPr="004106CA" w:rsidRDefault="00AA5F3D" w:rsidP="00AA5F3D">
            <w:pPr>
              <w:suppressAutoHyphens/>
              <w:spacing w:line="240" w:lineRule="exact"/>
              <w:ind w:left="346" w:right="-90" w:hanging="180"/>
              <w:rPr>
                <w:rFonts w:ascii="CordiaUPC" w:eastAsia="Times New Roman" w:hAnsi="CordiaUPC" w:cs="CordiaUPC"/>
                <w:sz w:val="26"/>
                <w:szCs w:val="26"/>
                <w:lang w:eastAsia="zh-CN"/>
              </w:rPr>
            </w:pPr>
            <w:r w:rsidRPr="004106CA">
              <w:rPr>
                <w:rFonts w:ascii="CordiaUPC" w:eastAsia="Times New Roman" w:hAnsi="CordiaUPC" w:cs="CordiaUPC" w:hint="cs"/>
                <w:sz w:val="26"/>
                <w:szCs w:val="26"/>
                <w:lang w:eastAsia="zh-CN"/>
              </w:rPr>
              <w:t xml:space="preserve">Investments in debt </w:t>
            </w:r>
            <w:r w:rsidRPr="004106CA">
              <w:rPr>
                <w:rFonts w:ascii="CordiaUPC" w:eastAsia="Times New Roman" w:hAnsi="CordiaUPC" w:cs="CordiaUPC"/>
                <w:sz w:val="26"/>
                <w:szCs w:val="26"/>
                <w:lang w:eastAsia="zh-CN"/>
              </w:rPr>
              <w:t>securities</w:t>
            </w:r>
            <w:r w:rsidRPr="004106CA">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6BEFF47" w14:textId="7551E8C5" w:rsidR="00AA5F3D" w:rsidRPr="00B549E0" w:rsidRDefault="00AA5F3D" w:rsidP="00AA5F3D">
            <w:pPr>
              <w:tabs>
                <w:tab w:val="decimal" w:pos="881"/>
              </w:tabs>
              <w:suppressAutoHyphens/>
              <w:spacing w:line="240" w:lineRule="exact"/>
              <w:ind w:left="-14" w:right="-86"/>
              <w:rPr>
                <w:rFonts w:ascii="CordiaUPC" w:eastAsia="Times New Roman" w:hAnsi="CordiaUPC" w:cs="CordiaUPC"/>
                <w:sz w:val="26"/>
                <w:szCs w:val="26"/>
                <w:lang w:val="en-US" w:eastAsia="zh-CN"/>
              </w:rPr>
            </w:pPr>
            <w:r>
              <w:rPr>
                <w:rFonts w:ascii="CordiaUPC" w:hAnsi="CordiaUPC" w:cs="CordiaUPC"/>
                <w:sz w:val="26"/>
                <w:szCs w:val="26"/>
              </w:rPr>
              <w:t>124,970</w:t>
            </w:r>
          </w:p>
        </w:tc>
        <w:tc>
          <w:tcPr>
            <w:tcW w:w="270" w:type="dxa"/>
            <w:vAlign w:val="bottom"/>
          </w:tcPr>
          <w:p w14:paraId="18543A09"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2432CD4" w14:textId="625BD1ED" w:rsidR="00AA5F3D" w:rsidRPr="00E46D5D" w:rsidRDefault="00AA5F3D" w:rsidP="004106CA">
            <w:pPr>
              <w:tabs>
                <w:tab w:val="decimal" w:pos="618"/>
              </w:tabs>
              <w:suppressAutoHyphens/>
              <w:spacing w:line="240" w:lineRule="exact"/>
              <w:ind w:left="-14" w:right="-86"/>
              <w:rPr>
                <w:rFonts w:ascii="CordiaUPC" w:hAnsi="CordiaUPC" w:cs="CordiaUPC"/>
                <w:sz w:val="26"/>
                <w:szCs w:val="26"/>
                <w:cs/>
                <w:lang w:val="en-US" w:bidi="th-TH"/>
              </w:rPr>
            </w:pPr>
            <w:r>
              <w:rPr>
                <w:rFonts w:ascii="CordiaUPC" w:hAnsi="CordiaUPC" w:cs="CordiaUPC"/>
                <w:sz w:val="26"/>
                <w:szCs w:val="26"/>
                <w:lang w:val="en-US"/>
              </w:rPr>
              <w:t>-</w:t>
            </w:r>
          </w:p>
        </w:tc>
        <w:tc>
          <w:tcPr>
            <w:tcW w:w="270" w:type="dxa"/>
            <w:vAlign w:val="bottom"/>
          </w:tcPr>
          <w:p w14:paraId="161BBEC0"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4171776F" w14:textId="7791592C"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124,655</w:t>
            </w:r>
          </w:p>
        </w:tc>
        <w:tc>
          <w:tcPr>
            <w:tcW w:w="273" w:type="dxa"/>
            <w:vAlign w:val="bottom"/>
          </w:tcPr>
          <w:p w14:paraId="38FFB331"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48A3EC9" w14:textId="1E16D24A" w:rsidR="00AA5F3D" w:rsidRPr="00297A65"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315</w:t>
            </w:r>
          </w:p>
        </w:tc>
        <w:tc>
          <w:tcPr>
            <w:tcW w:w="271" w:type="dxa"/>
            <w:vAlign w:val="bottom"/>
          </w:tcPr>
          <w:p w14:paraId="069772A6"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B1604AC" w14:textId="6C8E2A89" w:rsidR="00AA5F3D" w:rsidRPr="005B5DC1" w:rsidRDefault="00AA5F3D" w:rsidP="004106CA">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124,970</w:t>
            </w:r>
          </w:p>
        </w:tc>
      </w:tr>
      <w:tr w:rsidR="00AA5F3D" w:rsidRPr="005B5DC1" w14:paraId="06012E44" w14:textId="77777777" w:rsidTr="00F9258E">
        <w:trPr>
          <w:trHeight w:val="256"/>
        </w:trPr>
        <w:tc>
          <w:tcPr>
            <w:tcW w:w="3413" w:type="dxa"/>
            <w:hideMark/>
          </w:tcPr>
          <w:p w14:paraId="17FB8500" w14:textId="139A0338" w:rsidR="00AA5F3D" w:rsidRPr="004106CA" w:rsidRDefault="00AA5F3D" w:rsidP="00AA5F3D">
            <w:pPr>
              <w:suppressAutoHyphens/>
              <w:spacing w:line="240" w:lineRule="exact"/>
              <w:ind w:left="346" w:right="-90" w:hanging="180"/>
              <w:rPr>
                <w:rFonts w:ascii="CordiaUPC" w:eastAsia="Times New Roman" w:hAnsi="CordiaUPC" w:cs="CordiaUPC"/>
                <w:sz w:val="26"/>
                <w:szCs w:val="26"/>
                <w:lang w:eastAsia="zh-CN"/>
              </w:rPr>
            </w:pPr>
            <w:r w:rsidRPr="004106CA">
              <w:rPr>
                <w:rFonts w:ascii="CordiaUPC" w:eastAsia="Times New Roman" w:hAnsi="CordiaUPC" w:cs="CordiaUPC" w:hint="cs"/>
                <w:sz w:val="26"/>
                <w:szCs w:val="26"/>
                <w:lang w:eastAsia="zh-CN"/>
              </w:rPr>
              <w:t xml:space="preserve">Investments in equity </w:t>
            </w:r>
            <w:r w:rsidRPr="004106CA">
              <w:rPr>
                <w:rFonts w:ascii="CordiaUPC" w:eastAsia="Times New Roman" w:hAnsi="CordiaUPC" w:cs="CordiaUPC"/>
                <w:sz w:val="26"/>
                <w:szCs w:val="26"/>
                <w:lang w:eastAsia="zh-CN"/>
              </w:rPr>
              <w:t>securities</w:t>
            </w:r>
            <w:r w:rsidRPr="004106CA">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272A02E7" w14:textId="2502B8D1"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2,152</w:t>
            </w:r>
          </w:p>
        </w:tc>
        <w:tc>
          <w:tcPr>
            <w:tcW w:w="270" w:type="dxa"/>
            <w:vAlign w:val="bottom"/>
          </w:tcPr>
          <w:p w14:paraId="11BE30B6"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485F72F5" w14:textId="64EE81A8" w:rsidR="00AA5F3D" w:rsidRPr="001E1F1B" w:rsidRDefault="00AA5F3D" w:rsidP="004106CA">
            <w:pPr>
              <w:tabs>
                <w:tab w:val="decimal" w:pos="618"/>
              </w:tabs>
              <w:suppressAutoHyphens/>
              <w:spacing w:line="240" w:lineRule="exact"/>
              <w:ind w:left="-14" w:right="-86"/>
              <w:rPr>
                <w:rFonts w:ascii="CordiaUPC" w:eastAsia="Times New Roman" w:hAnsi="CordiaUPC" w:cs="CordiaUPC"/>
                <w:sz w:val="26"/>
                <w:szCs w:val="26"/>
                <w:lang w:eastAsia="zh-CN"/>
              </w:rPr>
            </w:pPr>
            <w:r w:rsidRPr="001E1F1B">
              <w:rPr>
                <w:rFonts w:ascii="CordiaUPC" w:hAnsi="CordiaUPC" w:cs="CordiaUPC"/>
                <w:color w:val="000000"/>
                <w:sz w:val="26"/>
                <w:szCs w:val="26"/>
                <w:lang w:val="en-US" w:bidi="th-TH"/>
              </w:rPr>
              <w:t>15</w:t>
            </w:r>
            <w:r w:rsidR="004106CA" w:rsidRPr="001E1F1B">
              <w:rPr>
                <w:rFonts w:ascii="CordiaUPC" w:hAnsi="CordiaUPC" w:cs="CordiaUPC" w:hint="cs"/>
                <w:color w:val="000000"/>
                <w:sz w:val="26"/>
                <w:szCs w:val="26"/>
                <w:cs/>
                <w:lang w:val="en-US" w:bidi="th-TH"/>
              </w:rPr>
              <w:t>7</w:t>
            </w:r>
          </w:p>
        </w:tc>
        <w:tc>
          <w:tcPr>
            <w:tcW w:w="270" w:type="dxa"/>
            <w:vAlign w:val="bottom"/>
          </w:tcPr>
          <w:p w14:paraId="10CA0DBA" w14:textId="77777777" w:rsidR="00AA5F3D" w:rsidRPr="001E1F1B"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327D618D" w14:textId="5CF1FD28" w:rsidR="00AA5F3D" w:rsidRPr="001E1F1B" w:rsidRDefault="00AA5F3D" w:rsidP="00AA5F3D">
            <w:pPr>
              <w:tabs>
                <w:tab w:val="decimal" w:pos="791"/>
              </w:tabs>
              <w:suppressAutoHyphens/>
              <w:spacing w:line="240" w:lineRule="exact"/>
              <w:ind w:left="-14" w:right="-86"/>
              <w:rPr>
                <w:rFonts w:ascii="CordiaUPC" w:eastAsia="Times New Roman" w:hAnsi="CordiaUPC" w:cs="CordiaUPC"/>
                <w:sz w:val="26"/>
                <w:szCs w:val="26"/>
                <w:lang w:eastAsia="zh-CN"/>
              </w:rPr>
            </w:pPr>
            <w:r w:rsidRPr="001E1F1B">
              <w:rPr>
                <w:rFonts w:ascii="CordiaUPC" w:hAnsi="CordiaUPC" w:cs="CordiaUPC"/>
                <w:sz w:val="26"/>
                <w:szCs w:val="26"/>
              </w:rPr>
              <w:t>-</w:t>
            </w:r>
          </w:p>
        </w:tc>
        <w:tc>
          <w:tcPr>
            <w:tcW w:w="273" w:type="dxa"/>
            <w:vAlign w:val="bottom"/>
          </w:tcPr>
          <w:p w14:paraId="0F1434EB" w14:textId="77777777" w:rsidR="00AA5F3D" w:rsidRPr="001E1F1B"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153ED4EB" w14:textId="5D58E1EE" w:rsidR="00AA5F3D" w:rsidRPr="001E1F1B"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E1F1B">
              <w:rPr>
                <w:rFonts w:ascii="CordiaUPC" w:hAnsi="CordiaUPC" w:cs="CordiaUPC"/>
                <w:color w:val="000000"/>
                <w:sz w:val="26"/>
                <w:szCs w:val="26"/>
              </w:rPr>
              <w:t>1,99</w:t>
            </w:r>
            <w:r w:rsidR="004106CA" w:rsidRPr="001E1F1B">
              <w:rPr>
                <w:rFonts w:ascii="CordiaUPC" w:hAnsi="CordiaUPC" w:cs="CordiaUPC" w:hint="cs"/>
                <w:color w:val="000000"/>
                <w:sz w:val="26"/>
                <w:szCs w:val="26"/>
                <w:cs/>
                <w:lang w:bidi="th-TH"/>
              </w:rPr>
              <w:t>5</w:t>
            </w:r>
          </w:p>
        </w:tc>
        <w:tc>
          <w:tcPr>
            <w:tcW w:w="271" w:type="dxa"/>
            <w:vAlign w:val="bottom"/>
          </w:tcPr>
          <w:p w14:paraId="267B0208"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5809AB65" w14:textId="233C1AA2" w:rsidR="00AA5F3D" w:rsidRPr="005B5DC1" w:rsidRDefault="00AA5F3D" w:rsidP="004106CA">
            <w:pPr>
              <w:tabs>
                <w:tab w:val="decimal" w:pos="750"/>
              </w:tabs>
              <w:suppressAutoHyphens/>
              <w:spacing w:line="240" w:lineRule="exact"/>
              <w:ind w:right="-36"/>
              <w:rPr>
                <w:rFonts w:ascii="CordiaUPC" w:hAnsi="CordiaUPC" w:cs="CordiaUPC"/>
                <w:sz w:val="26"/>
                <w:szCs w:val="26"/>
              </w:rPr>
            </w:pPr>
            <w:r>
              <w:rPr>
                <w:rFonts w:ascii="CordiaUPC" w:hAnsi="CordiaUPC" w:cs="CordiaUPC"/>
                <w:color w:val="000000"/>
                <w:sz w:val="26"/>
                <w:szCs w:val="26"/>
              </w:rPr>
              <w:t>2,152</w:t>
            </w:r>
          </w:p>
        </w:tc>
      </w:tr>
      <w:tr w:rsidR="00AA5F3D" w:rsidRPr="005F639D" w14:paraId="7E43351E" w14:textId="77777777" w:rsidTr="00F9258E">
        <w:trPr>
          <w:trHeight w:val="145"/>
        </w:trPr>
        <w:tc>
          <w:tcPr>
            <w:tcW w:w="3413" w:type="dxa"/>
            <w:hideMark/>
          </w:tcPr>
          <w:p w14:paraId="7658A1BE" w14:textId="77777777" w:rsidR="00AA5F3D" w:rsidRPr="00297A65" w:rsidRDefault="00AA5F3D" w:rsidP="00AA5F3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4141FB52" w14:textId="53D67578" w:rsidR="00AA5F3D" w:rsidRPr="00297A65" w:rsidRDefault="00AA5F3D" w:rsidP="00AA5F3D">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b/>
                <w:bCs/>
                <w:color w:val="000000"/>
                <w:sz w:val="26"/>
                <w:szCs w:val="26"/>
                <w:lang w:val="en-US"/>
              </w:rPr>
              <w:t>127,122</w:t>
            </w:r>
          </w:p>
        </w:tc>
        <w:tc>
          <w:tcPr>
            <w:tcW w:w="270" w:type="dxa"/>
            <w:vAlign w:val="bottom"/>
          </w:tcPr>
          <w:p w14:paraId="1B535807"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764B2D9" w14:textId="32FD95AE" w:rsidR="00AA5F3D" w:rsidRPr="001E1F1B" w:rsidRDefault="00AA5F3D" w:rsidP="004106C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E1F1B">
              <w:rPr>
                <w:rFonts w:ascii="CordiaUPC" w:hAnsi="CordiaUPC" w:cs="CordiaUPC"/>
                <w:b/>
                <w:bCs/>
                <w:color w:val="000000"/>
                <w:sz w:val="26"/>
                <w:szCs w:val="26"/>
              </w:rPr>
              <w:t>15</w:t>
            </w:r>
            <w:r w:rsidR="004106CA" w:rsidRPr="001E1F1B">
              <w:rPr>
                <w:rFonts w:ascii="CordiaUPC" w:hAnsi="CordiaUPC" w:cs="CordiaUPC" w:hint="cs"/>
                <w:b/>
                <w:bCs/>
                <w:color w:val="000000"/>
                <w:sz w:val="26"/>
                <w:szCs w:val="26"/>
                <w:cs/>
                <w:lang w:bidi="th-TH"/>
              </w:rPr>
              <w:t>7</w:t>
            </w:r>
          </w:p>
        </w:tc>
        <w:tc>
          <w:tcPr>
            <w:tcW w:w="270" w:type="dxa"/>
            <w:vAlign w:val="bottom"/>
          </w:tcPr>
          <w:p w14:paraId="1D2E126A" w14:textId="77777777" w:rsidR="00AA5F3D" w:rsidRPr="001E1F1B"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0B852F59" w14:textId="7B64157C" w:rsidR="00AA5F3D" w:rsidRPr="001E1F1B"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sidRPr="001E1F1B">
              <w:rPr>
                <w:rFonts w:ascii="CordiaUPC" w:hAnsi="CordiaUPC" w:cs="CordiaUPC"/>
                <w:b/>
                <w:bCs/>
                <w:color w:val="000000"/>
                <w:sz w:val="26"/>
                <w:szCs w:val="26"/>
              </w:rPr>
              <w:t>124,655</w:t>
            </w:r>
          </w:p>
        </w:tc>
        <w:tc>
          <w:tcPr>
            <w:tcW w:w="273" w:type="dxa"/>
            <w:vAlign w:val="bottom"/>
          </w:tcPr>
          <w:p w14:paraId="0F761DB6" w14:textId="77777777" w:rsidR="00AA5F3D" w:rsidRPr="001E1F1B"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415E8152" w14:textId="778954E4" w:rsidR="00AA5F3D" w:rsidRPr="001E1F1B" w:rsidRDefault="00AA5F3D" w:rsidP="00AA5F3D">
            <w:pPr>
              <w:tabs>
                <w:tab w:val="decimal" w:pos="703"/>
              </w:tabs>
              <w:suppressAutoHyphens/>
              <w:spacing w:line="240" w:lineRule="exact"/>
              <w:ind w:left="-14" w:right="-86"/>
              <w:rPr>
                <w:rFonts w:ascii="CordiaUPC" w:eastAsia="Times New Roman" w:hAnsi="CordiaUPC" w:cs="CordiaUPC"/>
                <w:b/>
                <w:bCs/>
                <w:sz w:val="26"/>
                <w:szCs w:val="26"/>
                <w:lang w:eastAsia="zh-CN" w:bidi="th-TH"/>
              </w:rPr>
            </w:pPr>
            <w:r w:rsidRPr="001E1F1B">
              <w:rPr>
                <w:rFonts w:ascii="CordiaUPC" w:hAnsi="CordiaUPC" w:cs="CordiaUPC"/>
                <w:b/>
                <w:bCs/>
                <w:color w:val="000000"/>
                <w:sz w:val="26"/>
                <w:szCs w:val="26"/>
              </w:rPr>
              <w:t>2,31</w:t>
            </w:r>
            <w:r w:rsidR="004106CA" w:rsidRPr="001E1F1B">
              <w:rPr>
                <w:rFonts w:ascii="CordiaUPC" w:hAnsi="CordiaUPC" w:cs="CordiaUPC" w:hint="cs"/>
                <w:b/>
                <w:bCs/>
                <w:color w:val="000000"/>
                <w:sz w:val="26"/>
                <w:szCs w:val="26"/>
                <w:cs/>
                <w:lang w:bidi="th-TH"/>
              </w:rPr>
              <w:t>0</w:t>
            </w:r>
          </w:p>
        </w:tc>
        <w:tc>
          <w:tcPr>
            <w:tcW w:w="271" w:type="dxa"/>
            <w:vAlign w:val="bottom"/>
          </w:tcPr>
          <w:p w14:paraId="6193F516"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42E4615" w14:textId="151F2E72" w:rsidR="00AA5F3D" w:rsidRPr="005B5DC1" w:rsidRDefault="00AA5F3D" w:rsidP="004106C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lang w:val="en-US"/>
              </w:rPr>
              <w:t>127,122</w:t>
            </w:r>
          </w:p>
        </w:tc>
      </w:tr>
      <w:tr w:rsidR="00AA5F3D" w:rsidRPr="00297A65" w14:paraId="5D1023C8" w14:textId="77777777" w:rsidTr="00F9258E">
        <w:trPr>
          <w:trHeight w:val="256"/>
        </w:trPr>
        <w:tc>
          <w:tcPr>
            <w:tcW w:w="3413" w:type="dxa"/>
            <w:hideMark/>
          </w:tcPr>
          <w:p w14:paraId="70FFFFE5" w14:textId="77777777" w:rsidR="00AA5F3D" w:rsidRPr="00297A65" w:rsidRDefault="00AA5F3D" w:rsidP="00AA5F3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2808E08A" w14:textId="68459118" w:rsidR="00AA5F3D" w:rsidRPr="00297A65"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139,432</w:t>
            </w:r>
          </w:p>
        </w:tc>
        <w:tc>
          <w:tcPr>
            <w:tcW w:w="270" w:type="dxa"/>
            <w:vAlign w:val="bottom"/>
          </w:tcPr>
          <w:p w14:paraId="779ADAC8"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0AC823E5" w14:textId="2ADD9600" w:rsidR="00AA5F3D" w:rsidRPr="001E1F1B" w:rsidRDefault="00AA5F3D" w:rsidP="004106C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E1F1B">
              <w:rPr>
                <w:rFonts w:ascii="CordiaUPC" w:hAnsi="CordiaUPC" w:cs="CordiaUPC"/>
                <w:b/>
                <w:bCs/>
                <w:sz w:val="26"/>
                <w:szCs w:val="26"/>
              </w:rPr>
              <w:t>15</w:t>
            </w:r>
            <w:r w:rsidR="004106CA" w:rsidRPr="001E1F1B">
              <w:rPr>
                <w:rFonts w:ascii="CordiaUPC" w:hAnsi="CordiaUPC" w:cs="CordiaUPC" w:hint="cs"/>
                <w:b/>
                <w:bCs/>
                <w:sz w:val="26"/>
                <w:szCs w:val="26"/>
                <w:cs/>
                <w:lang w:bidi="th-TH"/>
              </w:rPr>
              <w:t>7</w:t>
            </w:r>
          </w:p>
        </w:tc>
        <w:tc>
          <w:tcPr>
            <w:tcW w:w="270" w:type="dxa"/>
            <w:vAlign w:val="bottom"/>
          </w:tcPr>
          <w:p w14:paraId="3B15B7C6" w14:textId="77777777" w:rsidR="00AA5F3D" w:rsidRPr="001E1F1B"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4B37E784" w14:textId="50060552" w:rsidR="00AA5F3D" w:rsidRPr="001E1F1B"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sidRPr="001E1F1B">
              <w:rPr>
                <w:rFonts w:ascii="CordiaUPC" w:hAnsi="CordiaUPC" w:cs="CordiaUPC"/>
                <w:b/>
                <w:bCs/>
                <w:sz w:val="26"/>
                <w:szCs w:val="26"/>
                <w:lang w:bidi="th-TH"/>
              </w:rPr>
              <w:t>136,532</w:t>
            </w:r>
          </w:p>
        </w:tc>
        <w:tc>
          <w:tcPr>
            <w:tcW w:w="273" w:type="dxa"/>
            <w:vAlign w:val="bottom"/>
          </w:tcPr>
          <w:p w14:paraId="3AB9A2D2" w14:textId="77777777" w:rsidR="00AA5F3D" w:rsidRPr="001E1F1B"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7EA83365" w14:textId="64AEC022" w:rsidR="00AA5F3D" w:rsidRPr="001E1F1B" w:rsidRDefault="00AA5F3D" w:rsidP="00AA5F3D">
            <w:pPr>
              <w:tabs>
                <w:tab w:val="decimal" w:pos="703"/>
              </w:tabs>
              <w:suppressAutoHyphens/>
              <w:spacing w:line="240" w:lineRule="exact"/>
              <w:ind w:left="-14" w:right="-86"/>
              <w:rPr>
                <w:rFonts w:ascii="CordiaUPC" w:eastAsia="Times New Roman" w:hAnsi="CordiaUPC" w:cs="CordiaUPC"/>
                <w:b/>
                <w:bCs/>
                <w:sz w:val="26"/>
                <w:szCs w:val="26"/>
                <w:lang w:eastAsia="zh-CN" w:bidi="th-TH"/>
              </w:rPr>
            </w:pPr>
            <w:r w:rsidRPr="001E1F1B">
              <w:rPr>
                <w:rFonts w:ascii="CordiaUPC" w:hAnsi="CordiaUPC" w:cs="CordiaUPC"/>
                <w:b/>
                <w:bCs/>
                <w:sz w:val="26"/>
                <w:szCs w:val="26"/>
              </w:rPr>
              <w:t>2,74</w:t>
            </w:r>
            <w:r w:rsidR="004106CA" w:rsidRPr="001E1F1B">
              <w:rPr>
                <w:rFonts w:ascii="CordiaUPC" w:hAnsi="CordiaUPC" w:cs="CordiaUPC" w:hint="cs"/>
                <w:b/>
                <w:bCs/>
                <w:sz w:val="26"/>
                <w:szCs w:val="26"/>
                <w:cs/>
                <w:lang w:bidi="th-TH"/>
              </w:rPr>
              <w:t>3</w:t>
            </w:r>
          </w:p>
        </w:tc>
        <w:tc>
          <w:tcPr>
            <w:tcW w:w="271" w:type="dxa"/>
            <w:vAlign w:val="bottom"/>
          </w:tcPr>
          <w:p w14:paraId="15C8931E"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AC0AF41" w14:textId="304B1181" w:rsidR="00AA5F3D" w:rsidRPr="00297A65" w:rsidRDefault="00AA5F3D" w:rsidP="004106CA">
            <w:pPr>
              <w:tabs>
                <w:tab w:val="decimal" w:pos="750"/>
              </w:tabs>
              <w:suppressAutoHyphens/>
              <w:spacing w:line="240" w:lineRule="exact"/>
              <w:ind w:right="-36"/>
              <w:rPr>
                <w:rFonts w:ascii="CordiaUPC" w:eastAsia="Times New Roman" w:hAnsi="CordiaUPC" w:cs="CordiaUPC"/>
                <w:b/>
                <w:bCs/>
                <w:sz w:val="26"/>
                <w:szCs w:val="26"/>
                <w:lang w:eastAsia="zh-CN"/>
              </w:rPr>
            </w:pPr>
            <w:r>
              <w:rPr>
                <w:rFonts w:ascii="CordiaUPC" w:hAnsi="CordiaUPC" w:cs="CordiaUPC"/>
                <w:b/>
                <w:bCs/>
                <w:sz w:val="26"/>
                <w:szCs w:val="26"/>
              </w:rPr>
              <w:t>139,432</w:t>
            </w:r>
          </w:p>
        </w:tc>
      </w:tr>
      <w:tr w:rsidR="00AA5F3D" w:rsidRPr="00297A65" w14:paraId="6206398B" w14:textId="77777777" w:rsidTr="00F9258E">
        <w:trPr>
          <w:trHeight w:val="256"/>
        </w:trPr>
        <w:tc>
          <w:tcPr>
            <w:tcW w:w="3413" w:type="dxa"/>
            <w:vAlign w:val="bottom"/>
          </w:tcPr>
          <w:p w14:paraId="4F39A152" w14:textId="77777777" w:rsidR="00AA5F3D" w:rsidRPr="00297A65" w:rsidRDefault="00AA5F3D" w:rsidP="00AA5F3D">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70EEB5AE"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0BCCDD3"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630C3A3" w14:textId="77777777" w:rsidR="00AA5F3D" w:rsidRPr="00297A65" w:rsidRDefault="00AA5F3D" w:rsidP="004106CA">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CE0F99"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073909B9"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3236A6F8"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75B04ABD" w14:textId="77777777" w:rsidR="00AA5F3D" w:rsidRPr="00297A65"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7301BEA"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5BAB9F2C" w14:textId="77777777" w:rsidR="00AA5F3D" w:rsidRPr="00297A65" w:rsidRDefault="00AA5F3D" w:rsidP="004106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A5F3D" w:rsidRPr="00297A65" w14:paraId="40C885C4" w14:textId="77777777" w:rsidTr="00F9258E">
        <w:trPr>
          <w:trHeight w:val="256"/>
        </w:trPr>
        <w:tc>
          <w:tcPr>
            <w:tcW w:w="3413" w:type="dxa"/>
            <w:vAlign w:val="bottom"/>
            <w:hideMark/>
          </w:tcPr>
          <w:p w14:paraId="23DA6C2E" w14:textId="77777777" w:rsidR="00AA5F3D" w:rsidRPr="00297A65" w:rsidRDefault="00AA5F3D" w:rsidP="00AA5F3D">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0D74DCA8"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741D87F"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41B5436" w14:textId="77777777" w:rsidR="00AA5F3D" w:rsidRPr="00297A65" w:rsidRDefault="00AA5F3D" w:rsidP="004106CA">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77A4772"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913EA95"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C1B2DDE"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39BB9263" w14:textId="77777777" w:rsidR="00AA5F3D" w:rsidRPr="00297A65"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BEBB9CD"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D43E582" w14:textId="77777777" w:rsidR="00AA5F3D" w:rsidRPr="00297A65" w:rsidRDefault="00AA5F3D" w:rsidP="004106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A5F3D" w:rsidRPr="00297A65" w14:paraId="794BA989" w14:textId="77777777" w:rsidTr="00F9258E">
        <w:trPr>
          <w:trHeight w:val="269"/>
        </w:trPr>
        <w:tc>
          <w:tcPr>
            <w:tcW w:w="3413" w:type="dxa"/>
            <w:vAlign w:val="bottom"/>
            <w:hideMark/>
          </w:tcPr>
          <w:p w14:paraId="66E3188F" w14:textId="77777777" w:rsidR="00AA5F3D" w:rsidRPr="00297A65" w:rsidRDefault="00AA5F3D" w:rsidP="00AA5F3D">
            <w:pPr>
              <w:suppressAutoHyphens/>
              <w:spacing w:line="240" w:lineRule="exact"/>
              <w:ind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Financial liabilities measured at</w:t>
            </w:r>
            <w:r w:rsidRPr="00297A65">
              <w:rPr>
                <w:rFonts w:ascii="CordiaUPC" w:eastAsia="Times New Roman" w:hAnsi="CordiaUPC" w:cs="CordiaUPC" w:hint="cs"/>
                <w:b/>
                <w:bCs/>
                <w:sz w:val="26"/>
                <w:szCs w:val="26"/>
                <w:lang w:eastAsia="zh-CN"/>
              </w:rPr>
              <w:t xml:space="preserve"> FVTPL</w:t>
            </w:r>
          </w:p>
        </w:tc>
        <w:tc>
          <w:tcPr>
            <w:tcW w:w="1082" w:type="dxa"/>
            <w:shd w:val="clear" w:color="auto" w:fill="auto"/>
            <w:vAlign w:val="bottom"/>
          </w:tcPr>
          <w:p w14:paraId="31322388" w14:textId="4AEB6059" w:rsidR="00AA5F3D" w:rsidRPr="00297A65"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1,133</w:t>
            </w:r>
          </w:p>
        </w:tc>
        <w:tc>
          <w:tcPr>
            <w:tcW w:w="270" w:type="dxa"/>
            <w:shd w:val="clear" w:color="auto" w:fill="auto"/>
            <w:vAlign w:val="bottom"/>
          </w:tcPr>
          <w:p w14:paraId="6B89DC5D"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2D7D253" w14:textId="42DC120B" w:rsidR="00AA5F3D" w:rsidRPr="00E46D5D" w:rsidRDefault="00AA5F3D" w:rsidP="004106C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4CAC7B6A"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1007735E" w14:textId="0FAD166D" w:rsidR="00AA5F3D" w:rsidRPr="00297A65"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1,133</w:t>
            </w:r>
          </w:p>
        </w:tc>
        <w:tc>
          <w:tcPr>
            <w:tcW w:w="273" w:type="dxa"/>
            <w:shd w:val="clear" w:color="auto" w:fill="auto"/>
            <w:vAlign w:val="bottom"/>
          </w:tcPr>
          <w:p w14:paraId="08E1992B"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51BDCD0E" w14:textId="7E4212AF" w:rsidR="00AA5F3D" w:rsidRPr="00E46D5D" w:rsidRDefault="00AA5F3D" w:rsidP="00AA5F3D">
            <w:pPr>
              <w:tabs>
                <w:tab w:val="decimal" w:pos="703"/>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79706208"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676DC5D7" w14:textId="47D3C187" w:rsidR="00AA5F3D" w:rsidRPr="00297A65" w:rsidRDefault="00AA5F3D" w:rsidP="004106CA">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lang w:bidi="th-TH"/>
              </w:rPr>
              <w:t>1,133</w:t>
            </w:r>
          </w:p>
        </w:tc>
      </w:tr>
      <w:tr w:rsidR="00AA5F3D" w:rsidRPr="00297A65" w14:paraId="5677C332" w14:textId="77777777" w:rsidTr="00F9258E">
        <w:trPr>
          <w:trHeight w:val="269"/>
        </w:trPr>
        <w:tc>
          <w:tcPr>
            <w:tcW w:w="3413" w:type="dxa"/>
            <w:vAlign w:val="bottom"/>
            <w:hideMark/>
          </w:tcPr>
          <w:p w14:paraId="66B3E434" w14:textId="77777777" w:rsidR="00AA5F3D" w:rsidRPr="00297A65" w:rsidRDefault="00AA5F3D" w:rsidP="00AA5F3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1E468D6A"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3ABCBEA"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0BA9085" w14:textId="77777777" w:rsidR="00AA5F3D" w:rsidRPr="00297A65" w:rsidRDefault="00AA5F3D" w:rsidP="004106CA">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472737"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4B84E35"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3D9D304E"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252ED23" w14:textId="77777777" w:rsidR="00AA5F3D" w:rsidRPr="00297A65" w:rsidRDefault="00AA5F3D" w:rsidP="00AA5F3D">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52603885"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50653A3B" w14:textId="77777777" w:rsidR="00AA5F3D" w:rsidRPr="00297A65" w:rsidRDefault="00AA5F3D" w:rsidP="004106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A5F3D" w:rsidRPr="00297A65" w14:paraId="6A8EF9F2" w14:textId="77777777" w:rsidTr="00F9258E">
        <w:trPr>
          <w:trHeight w:val="256"/>
        </w:trPr>
        <w:tc>
          <w:tcPr>
            <w:tcW w:w="3413" w:type="dxa"/>
            <w:vAlign w:val="bottom"/>
            <w:hideMark/>
          </w:tcPr>
          <w:p w14:paraId="4B88463B" w14:textId="77777777" w:rsidR="00AA5F3D" w:rsidRPr="00297A65" w:rsidRDefault="00AA5F3D" w:rsidP="00AA5F3D">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45FB22F2" w14:textId="21B43EEC"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9,355</w:t>
            </w:r>
          </w:p>
        </w:tc>
        <w:tc>
          <w:tcPr>
            <w:tcW w:w="270" w:type="dxa"/>
            <w:shd w:val="clear" w:color="auto" w:fill="auto"/>
            <w:vAlign w:val="bottom"/>
          </w:tcPr>
          <w:p w14:paraId="4E786BC4"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CCB0D79" w14:textId="1ADEA646" w:rsidR="00AA5F3D" w:rsidRPr="00B76C87" w:rsidRDefault="00AA5F3D" w:rsidP="004106C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14D0E1E8"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C773A01" w14:textId="6A9D8A4B"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9,355</w:t>
            </w:r>
          </w:p>
        </w:tc>
        <w:tc>
          <w:tcPr>
            <w:tcW w:w="273" w:type="dxa"/>
            <w:vAlign w:val="bottom"/>
          </w:tcPr>
          <w:p w14:paraId="74F8FF18"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F5F278B" w14:textId="38CF484C" w:rsidR="00AA5F3D" w:rsidRPr="00E46D5D" w:rsidRDefault="00AA5F3D" w:rsidP="00AA5F3D">
            <w:pPr>
              <w:tabs>
                <w:tab w:val="decimal" w:pos="703"/>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507CC1A8"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5D1E32C8" w14:textId="0315586A" w:rsidR="00AA5F3D" w:rsidRPr="00297A65" w:rsidRDefault="00AA5F3D" w:rsidP="004106C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lang w:val="en-US"/>
              </w:rPr>
              <w:t>9,355</w:t>
            </w:r>
          </w:p>
        </w:tc>
      </w:tr>
      <w:tr w:rsidR="00AA5F3D" w:rsidRPr="00297A65" w14:paraId="67FB81EB" w14:textId="77777777" w:rsidTr="00F9258E">
        <w:trPr>
          <w:trHeight w:val="256"/>
        </w:trPr>
        <w:tc>
          <w:tcPr>
            <w:tcW w:w="3413" w:type="dxa"/>
            <w:vAlign w:val="bottom"/>
            <w:hideMark/>
          </w:tcPr>
          <w:p w14:paraId="0A17AA36" w14:textId="77777777" w:rsidR="00AA5F3D" w:rsidRPr="00297A65" w:rsidRDefault="00AA5F3D" w:rsidP="00AA5F3D">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48E97F4E" w14:textId="64ED94F3"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996</w:t>
            </w:r>
          </w:p>
        </w:tc>
        <w:tc>
          <w:tcPr>
            <w:tcW w:w="270" w:type="dxa"/>
            <w:shd w:val="clear" w:color="auto" w:fill="auto"/>
            <w:vAlign w:val="bottom"/>
          </w:tcPr>
          <w:p w14:paraId="40C5BB30"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7CAAF0D5" w14:textId="09782233" w:rsidR="00AA5F3D" w:rsidRPr="00B76C87" w:rsidRDefault="00AA5F3D" w:rsidP="004106CA">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44E617C3"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4A2A5B65" w14:textId="60C4A291"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996</w:t>
            </w:r>
          </w:p>
        </w:tc>
        <w:tc>
          <w:tcPr>
            <w:tcW w:w="273" w:type="dxa"/>
            <w:vAlign w:val="bottom"/>
          </w:tcPr>
          <w:p w14:paraId="56011D70"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03D3332C" w14:textId="729D7CAC" w:rsidR="00AA5F3D" w:rsidRPr="00E46D5D" w:rsidRDefault="00AA5F3D" w:rsidP="00AA5F3D">
            <w:pPr>
              <w:tabs>
                <w:tab w:val="decimal" w:pos="703"/>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585EDE86"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4A8B95B8" w14:textId="1EC4D72F" w:rsidR="00AA5F3D" w:rsidRPr="00297A65" w:rsidRDefault="00AA5F3D" w:rsidP="004106C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996</w:t>
            </w:r>
          </w:p>
        </w:tc>
      </w:tr>
      <w:tr w:rsidR="00AA5F3D" w:rsidRPr="00297A65" w14:paraId="434B3BD5" w14:textId="77777777" w:rsidTr="00F9258E">
        <w:trPr>
          <w:trHeight w:val="256"/>
        </w:trPr>
        <w:tc>
          <w:tcPr>
            <w:tcW w:w="3413" w:type="dxa"/>
            <w:vAlign w:val="bottom"/>
            <w:hideMark/>
          </w:tcPr>
          <w:p w14:paraId="36B3F88D" w14:textId="77777777" w:rsidR="00AA5F3D" w:rsidRPr="00297A65" w:rsidRDefault="00AA5F3D" w:rsidP="00AA5F3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1530D71" w14:textId="007FF3EE"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rtl/>
                <w:cs/>
                <w:lang w:eastAsia="zh-CN"/>
              </w:rPr>
            </w:pPr>
            <w:r>
              <w:rPr>
                <w:rFonts w:ascii="CordiaUPC" w:hAnsi="CordiaUPC" w:cs="CordiaUPC"/>
                <w:b/>
                <w:bCs/>
                <w:color w:val="000000"/>
                <w:sz w:val="26"/>
                <w:szCs w:val="26"/>
              </w:rPr>
              <w:t>10,351</w:t>
            </w:r>
          </w:p>
        </w:tc>
        <w:tc>
          <w:tcPr>
            <w:tcW w:w="270" w:type="dxa"/>
            <w:shd w:val="clear" w:color="auto" w:fill="auto"/>
            <w:vAlign w:val="bottom"/>
          </w:tcPr>
          <w:p w14:paraId="5A37882F"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1F704EA4" w14:textId="47BD9A5F" w:rsidR="00AA5F3D" w:rsidRPr="00B76C87" w:rsidRDefault="00AA5F3D" w:rsidP="004106C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32859BB5"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4AB33616" w14:textId="4FD80F18"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10,351</w:t>
            </w:r>
          </w:p>
        </w:tc>
        <w:tc>
          <w:tcPr>
            <w:tcW w:w="273" w:type="dxa"/>
            <w:shd w:val="clear" w:color="auto" w:fill="auto"/>
            <w:vAlign w:val="bottom"/>
          </w:tcPr>
          <w:p w14:paraId="582EC0D5"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14A8993A" w14:textId="2EC7F631" w:rsidR="00AA5F3D" w:rsidRPr="00E46D5D" w:rsidRDefault="00AA5F3D" w:rsidP="00AA5F3D">
            <w:pPr>
              <w:tabs>
                <w:tab w:val="decimal" w:pos="703"/>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230B047D"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78B7EEA6" w14:textId="483C93E9" w:rsidR="00AA5F3D" w:rsidRPr="00297A65" w:rsidRDefault="00AA5F3D" w:rsidP="004106C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b/>
                <w:bCs/>
                <w:color w:val="000000"/>
                <w:sz w:val="26"/>
                <w:szCs w:val="26"/>
              </w:rPr>
              <w:t>10,351</w:t>
            </w:r>
          </w:p>
        </w:tc>
      </w:tr>
      <w:tr w:rsidR="00AA5F3D" w:rsidRPr="00297A65" w14:paraId="6D2B7711" w14:textId="77777777" w:rsidTr="00F9258E">
        <w:trPr>
          <w:trHeight w:val="256"/>
        </w:trPr>
        <w:tc>
          <w:tcPr>
            <w:tcW w:w="3413" w:type="dxa"/>
            <w:vAlign w:val="bottom"/>
            <w:hideMark/>
          </w:tcPr>
          <w:p w14:paraId="3C371C0E" w14:textId="77777777" w:rsidR="00AA5F3D" w:rsidRPr="00297A65" w:rsidRDefault="00AA5F3D" w:rsidP="00AA5F3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293C175C" w14:textId="570330E1" w:rsidR="00AA5F3D" w:rsidRPr="00072920" w:rsidRDefault="00AA5F3D" w:rsidP="00AA5F3D">
            <w:pPr>
              <w:tabs>
                <w:tab w:val="decimal" w:pos="881"/>
              </w:tabs>
              <w:suppressAutoHyphens/>
              <w:spacing w:line="240" w:lineRule="exact"/>
              <w:ind w:left="-14" w:right="-86"/>
              <w:rPr>
                <w:rFonts w:ascii="CordiaUPC" w:eastAsia="Times New Roman" w:hAnsi="CordiaUPC" w:cs="CordiaUPC"/>
                <w:b/>
                <w:bCs/>
                <w:sz w:val="26"/>
                <w:szCs w:val="26"/>
                <w:lang w:val="en-US" w:eastAsia="zh-CN"/>
              </w:rPr>
            </w:pPr>
            <w:r>
              <w:rPr>
                <w:rFonts w:ascii="CordiaUPC" w:hAnsi="CordiaUPC" w:cs="CordiaUPC"/>
                <w:b/>
                <w:bCs/>
                <w:color w:val="000000"/>
                <w:sz w:val="26"/>
                <w:szCs w:val="26"/>
              </w:rPr>
              <w:t>11,484</w:t>
            </w:r>
          </w:p>
        </w:tc>
        <w:tc>
          <w:tcPr>
            <w:tcW w:w="270" w:type="dxa"/>
            <w:shd w:val="clear" w:color="auto" w:fill="auto"/>
            <w:vAlign w:val="bottom"/>
          </w:tcPr>
          <w:p w14:paraId="0158E8D6" w14:textId="77777777" w:rsidR="00AA5F3D" w:rsidRPr="00297A65"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AE90700" w14:textId="3076FC69" w:rsidR="00AA5F3D" w:rsidRPr="00B76C87" w:rsidRDefault="00AA5F3D" w:rsidP="004106CA">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68BE59C0"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6985FC61" w14:textId="5FBE055C" w:rsidR="00AA5F3D" w:rsidRPr="00297A65"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11,484</w:t>
            </w:r>
          </w:p>
        </w:tc>
        <w:tc>
          <w:tcPr>
            <w:tcW w:w="273" w:type="dxa"/>
            <w:shd w:val="clear" w:color="auto" w:fill="auto"/>
            <w:vAlign w:val="bottom"/>
          </w:tcPr>
          <w:p w14:paraId="54300914" w14:textId="77777777" w:rsidR="00AA5F3D" w:rsidRPr="00297A65"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51D91710" w14:textId="17E083A0" w:rsidR="00AA5F3D" w:rsidRPr="00E46D5D" w:rsidRDefault="00AA5F3D" w:rsidP="00AA5F3D">
            <w:pPr>
              <w:tabs>
                <w:tab w:val="decimal" w:pos="703"/>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0568FA4" w14:textId="77777777" w:rsidR="00AA5F3D" w:rsidRPr="00297A65"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63D13D59" w14:textId="1B264581" w:rsidR="00AA5F3D" w:rsidRPr="00297A65" w:rsidRDefault="00AA5F3D" w:rsidP="004106CA">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11,484</w:t>
            </w:r>
          </w:p>
        </w:tc>
      </w:tr>
      <w:tr w:rsidR="00A11238" w:rsidRPr="00297A65" w14:paraId="32994485" w14:textId="77777777" w:rsidTr="00F9258E">
        <w:trPr>
          <w:trHeight w:val="269"/>
        </w:trPr>
        <w:tc>
          <w:tcPr>
            <w:tcW w:w="3413" w:type="dxa"/>
            <w:vAlign w:val="bottom"/>
          </w:tcPr>
          <w:p w14:paraId="3783AB0E" w14:textId="77777777" w:rsidR="00A11238" w:rsidRPr="00297A65" w:rsidRDefault="00A11238" w:rsidP="006B1063">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14616DF" w14:textId="77777777" w:rsidR="00A11238" w:rsidRPr="00017B2D" w:rsidRDefault="00A11238" w:rsidP="006B1063">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08E83A3D"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500EE5BD" w14:textId="77777777" w:rsidR="00A11238" w:rsidRPr="00297A65" w:rsidRDefault="00A11238" w:rsidP="006B1063">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66906A9C"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4D56D28A" w14:textId="77777777" w:rsidR="00A11238" w:rsidRPr="00297A65" w:rsidRDefault="00A11238" w:rsidP="006B1063">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16D7D93E"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71B5E295" w14:textId="77777777" w:rsidR="00A11238" w:rsidRPr="00297A65" w:rsidRDefault="00A11238" w:rsidP="006B1063">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69C25DC5"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60944148" w14:textId="77777777" w:rsidR="00A11238" w:rsidRPr="00297A65" w:rsidRDefault="00A11238" w:rsidP="004106CA">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381749E3" w14:textId="28D949DB" w:rsidR="00852BAE" w:rsidRDefault="00852BAE" w:rsidP="00AD7C76">
      <w:pPr>
        <w:spacing w:line="240" w:lineRule="exact"/>
        <w:rPr>
          <w:rFonts w:eastAsia="Times New Roman" w:cs="Times New Roman"/>
          <w:szCs w:val="22"/>
          <w:lang w:eastAsia="zh-CN"/>
        </w:rPr>
      </w:pPr>
    </w:p>
    <w:p w14:paraId="7A50EA89" w14:textId="77777777" w:rsidR="00F9258E" w:rsidRDefault="00F9258E" w:rsidP="00AD7C76">
      <w:pPr>
        <w:spacing w:line="240" w:lineRule="exact"/>
        <w:rPr>
          <w:rFonts w:eastAsia="Times New Roman" w:cs="Times New Roman"/>
          <w:szCs w:val="22"/>
          <w:lang w:eastAsia="zh-CN"/>
        </w:rPr>
      </w:pPr>
    </w:p>
    <w:p w14:paraId="4DADFC07" w14:textId="77777777" w:rsidR="00F9258E" w:rsidRDefault="00F9258E" w:rsidP="00AD7C76">
      <w:pPr>
        <w:spacing w:line="240" w:lineRule="exact"/>
        <w:rPr>
          <w:rFonts w:eastAsia="Times New Roman" w:cs="Times New Roman"/>
          <w:szCs w:val="22"/>
          <w:lang w:eastAsia="zh-CN"/>
        </w:rPr>
      </w:pPr>
    </w:p>
    <w:p w14:paraId="73FB8AE2" w14:textId="77777777" w:rsidR="00F9258E" w:rsidRDefault="00F9258E" w:rsidP="00AD7C76">
      <w:pPr>
        <w:spacing w:line="240" w:lineRule="exact"/>
        <w:rPr>
          <w:rFonts w:eastAsia="Times New Roman" w:cs="Times New Roman"/>
          <w:szCs w:val="22"/>
          <w:lang w:eastAsia="zh-CN"/>
        </w:rPr>
      </w:pPr>
    </w:p>
    <w:p w14:paraId="2988F820" w14:textId="77777777" w:rsidR="00F9258E" w:rsidRDefault="00F9258E" w:rsidP="00AD7C76">
      <w:pPr>
        <w:spacing w:line="240" w:lineRule="exact"/>
        <w:rPr>
          <w:rFonts w:eastAsia="Times New Roman" w:cs="Times New Roman"/>
          <w:szCs w:val="22"/>
          <w:lang w:eastAsia="zh-CN"/>
        </w:rPr>
      </w:pPr>
    </w:p>
    <w:p w14:paraId="4EF69A73" w14:textId="77777777" w:rsidR="00F9258E" w:rsidRDefault="00F9258E" w:rsidP="00AD7C76">
      <w:pPr>
        <w:spacing w:line="240" w:lineRule="exact"/>
        <w:rPr>
          <w:rFonts w:eastAsia="Times New Roman" w:cs="Times New Roman"/>
          <w:szCs w:val="22"/>
          <w:lang w:eastAsia="zh-CN"/>
        </w:rPr>
      </w:pPr>
    </w:p>
    <w:p w14:paraId="6366D436" w14:textId="77777777" w:rsidR="00F9258E" w:rsidRDefault="00F9258E" w:rsidP="00AD7C76">
      <w:pPr>
        <w:spacing w:line="240" w:lineRule="exact"/>
        <w:rPr>
          <w:rFonts w:eastAsia="Times New Roman" w:cs="Times New Roman"/>
          <w:szCs w:val="22"/>
          <w:lang w:eastAsia="zh-CN"/>
        </w:rPr>
      </w:pPr>
    </w:p>
    <w:p w14:paraId="348BC3F4" w14:textId="77777777" w:rsidR="00F9258E" w:rsidRDefault="00F9258E" w:rsidP="00AD7C76">
      <w:pPr>
        <w:spacing w:line="240" w:lineRule="exact"/>
        <w:rPr>
          <w:rFonts w:eastAsia="Times New Roman" w:cs="Times New Roman"/>
          <w:szCs w:val="22"/>
          <w:lang w:eastAsia="zh-CN"/>
        </w:rPr>
      </w:pPr>
    </w:p>
    <w:p w14:paraId="40341556" w14:textId="77777777" w:rsidR="00F9258E" w:rsidRDefault="00F9258E" w:rsidP="00AD7C76">
      <w:pPr>
        <w:spacing w:line="240" w:lineRule="exact"/>
        <w:rPr>
          <w:rFonts w:eastAsia="Times New Roman" w:cs="Times New Roman"/>
          <w:szCs w:val="22"/>
          <w:lang w:eastAsia="zh-CN"/>
        </w:rPr>
      </w:pPr>
    </w:p>
    <w:p w14:paraId="4EC00793" w14:textId="77777777" w:rsidR="00F9258E" w:rsidRDefault="00F9258E" w:rsidP="00AD7C76">
      <w:pPr>
        <w:spacing w:line="240" w:lineRule="exact"/>
        <w:rPr>
          <w:rFonts w:eastAsia="Times New Roman" w:cs="Times New Roman"/>
          <w:szCs w:val="22"/>
          <w:lang w:eastAsia="zh-CN"/>
        </w:rPr>
      </w:pPr>
    </w:p>
    <w:p w14:paraId="76C21C12" w14:textId="77777777" w:rsidR="00F9258E" w:rsidRDefault="00F9258E" w:rsidP="00AD7C76">
      <w:pPr>
        <w:spacing w:line="240" w:lineRule="exact"/>
        <w:rPr>
          <w:rFonts w:eastAsia="Times New Roman" w:cs="Times New Roman"/>
          <w:szCs w:val="22"/>
          <w:lang w:eastAsia="zh-CN"/>
        </w:rPr>
      </w:pPr>
    </w:p>
    <w:p w14:paraId="369362CE" w14:textId="77777777" w:rsidR="00F9258E" w:rsidRDefault="00F9258E" w:rsidP="00AD7C76">
      <w:pPr>
        <w:spacing w:line="240" w:lineRule="exact"/>
        <w:rPr>
          <w:rFonts w:eastAsia="Times New Roman" w:cs="Times New Roman"/>
          <w:szCs w:val="22"/>
          <w:lang w:eastAsia="zh-CN"/>
        </w:rPr>
      </w:pPr>
    </w:p>
    <w:p w14:paraId="3BEF451A" w14:textId="77777777" w:rsidR="00F9258E" w:rsidRDefault="00F9258E" w:rsidP="00AD7C76">
      <w:pPr>
        <w:spacing w:line="240" w:lineRule="exact"/>
        <w:rPr>
          <w:rFonts w:eastAsia="Times New Roman" w:cs="Times New Roman"/>
          <w:szCs w:val="22"/>
          <w:lang w:eastAsia="zh-CN"/>
        </w:rPr>
      </w:pPr>
    </w:p>
    <w:p w14:paraId="1AC5C42C" w14:textId="77777777" w:rsidR="00F9258E" w:rsidRDefault="00F9258E" w:rsidP="00AD7C76">
      <w:pPr>
        <w:spacing w:line="240" w:lineRule="exact"/>
        <w:rPr>
          <w:rFonts w:eastAsia="Times New Roman" w:cs="Times New Roman"/>
          <w:szCs w:val="22"/>
          <w:lang w:eastAsia="zh-CN"/>
        </w:rPr>
      </w:pPr>
    </w:p>
    <w:tbl>
      <w:tblPr>
        <w:tblW w:w="9364" w:type="dxa"/>
        <w:tblInd w:w="450" w:type="dxa"/>
        <w:tblLayout w:type="fixed"/>
        <w:tblLook w:val="04A0" w:firstRow="1" w:lastRow="0" w:firstColumn="1" w:lastColumn="0" w:noHBand="0" w:noVBand="1"/>
      </w:tblPr>
      <w:tblGrid>
        <w:gridCol w:w="3413"/>
        <w:gridCol w:w="1082"/>
        <w:gridCol w:w="270"/>
        <w:gridCol w:w="899"/>
        <w:gridCol w:w="6"/>
        <w:gridCol w:w="264"/>
        <w:gridCol w:w="6"/>
        <w:gridCol w:w="982"/>
        <w:gridCol w:w="273"/>
        <w:gridCol w:w="897"/>
        <w:gridCol w:w="271"/>
        <w:gridCol w:w="986"/>
        <w:gridCol w:w="15"/>
      </w:tblGrid>
      <w:tr w:rsidR="00F9258E" w:rsidRPr="00762BF4" w14:paraId="0FEA1FF1" w14:textId="77777777">
        <w:trPr>
          <w:gridAfter w:val="1"/>
          <w:wAfter w:w="15" w:type="dxa"/>
          <w:trHeight w:val="256"/>
          <w:tblHeader/>
        </w:trPr>
        <w:tc>
          <w:tcPr>
            <w:tcW w:w="3413" w:type="dxa"/>
          </w:tcPr>
          <w:p w14:paraId="1A484E01" w14:textId="77777777" w:rsidR="00F9258E" w:rsidRPr="001E59E7" w:rsidRDefault="00F9258E">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11"/>
            <w:hideMark/>
          </w:tcPr>
          <w:p w14:paraId="62E5408C" w14:textId="77777777" w:rsidR="00F9258E" w:rsidRPr="00762BF4" w:rsidRDefault="00F9258E">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E59E7">
              <w:rPr>
                <w:rFonts w:ascii="CordiaUPC" w:eastAsia="Times New Roman" w:hAnsi="CordiaUPC" w:cs="CordiaUPC" w:hint="cs"/>
                <w:b/>
                <w:bCs/>
                <w:sz w:val="26"/>
                <w:szCs w:val="26"/>
                <w:lang w:eastAsia="zh-CN"/>
              </w:rPr>
              <w:t>Consolidated</w:t>
            </w:r>
          </w:p>
        </w:tc>
      </w:tr>
      <w:tr w:rsidR="00F9258E" w:rsidRPr="001E59E7" w14:paraId="70D9C6AF" w14:textId="77777777">
        <w:trPr>
          <w:gridAfter w:val="1"/>
          <w:wAfter w:w="15" w:type="dxa"/>
          <w:trHeight w:val="256"/>
          <w:tblHeader/>
        </w:trPr>
        <w:tc>
          <w:tcPr>
            <w:tcW w:w="3413" w:type="dxa"/>
          </w:tcPr>
          <w:p w14:paraId="23D8154D" w14:textId="77777777" w:rsidR="00F9258E" w:rsidRPr="001E59E7" w:rsidRDefault="00F9258E">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33B60004" w14:textId="77777777" w:rsidR="00F9258E" w:rsidRPr="001E59E7" w:rsidRDefault="00F9258E">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Carrying</w:t>
            </w:r>
          </w:p>
        </w:tc>
        <w:tc>
          <w:tcPr>
            <w:tcW w:w="270" w:type="dxa"/>
          </w:tcPr>
          <w:p w14:paraId="682B7982" w14:textId="77777777" w:rsidR="00F9258E" w:rsidRPr="001E59E7" w:rsidRDefault="00F9258E">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9"/>
            <w:hideMark/>
          </w:tcPr>
          <w:p w14:paraId="66E16B2F" w14:textId="77777777" w:rsidR="00F9258E" w:rsidRPr="001E59E7" w:rsidRDefault="00F9258E">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Fair value</w:t>
            </w:r>
          </w:p>
        </w:tc>
      </w:tr>
      <w:tr w:rsidR="00F9258E" w:rsidRPr="001E59E7" w14:paraId="7932952E" w14:textId="77777777">
        <w:trPr>
          <w:gridAfter w:val="1"/>
          <w:wAfter w:w="15" w:type="dxa"/>
          <w:trHeight w:val="200"/>
          <w:tblHeader/>
        </w:trPr>
        <w:tc>
          <w:tcPr>
            <w:tcW w:w="3413" w:type="dxa"/>
          </w:tcPr>
          <w:p w14:paraId="6DA814E4" w14:textId="77777777" w:rsidR="00F9258E" w:rsidRPr="001E59E7" w:rsidRDefault="00F9258E">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64366FA1" w14:textId="77777777" w:rsidR="00F9258E" w:rsidRPr="001E59E7" w:rsidRDefault="00F9258E">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amount</w:t>
            </w:r>
          </w:p>
        </w:tc>
        <w:tc>
          <w:tcPr>
            <w:tcW w:w="270" w:type="dxa"/>
          </w:tcPr>
          <w:p w14:paraId="1765569F" w14:textId="77777777" w:rsidR="00F9258E" w:rsidRPr="001E59E7" w:rsidRDefault="00F9258E">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25B8D127" w14:textId="77777777" w:rsidR="00F9258E" w:rsidRPr="001E59E7" w:rsidRDefault="00F9258E">
            <w:pPr>
              <w:tabs>
                <w:tab w:val="decimal" w:pos="615"/>
              </w:tabs>
              <w:suppressAutoHyphens/>
              <w:spacing w:line="240" w:lineRule="exact"/>
              <w:ind w:left="-14" w:right="-86"/>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Level 1</w:t>
            </w:r>
          </w:p>
        </w:tc>
        <w:tc>
          <w:tcPr>
            <w:tcW w:w="270" w:type="dxa"/>
            <w:gridSpan w:val="2"/>
          </w:tcPr>
          <w:p w14:paraId="3E3C9245" w14:textId="77777777" w:rsidR="00F9258E" w:rsidRPr="001E59E7" w:rsidRDefault="00F9258E">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gridSpan w:val="2"/>
            <w:vAlign w:val="bottom"/>
            <w:hideMark/>
          </w:tcPr>
          <w:p w14:paraId="34C43763" w14:textId="77777777" w:rsidR="00F9258E" w:rsidRPr="001E59E7" w:rsidRDefault="00F9258E">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2</w:t>
            </w:r>
          </w:p>
        </w:tc>
        <w:tc>
          <w:tcPr>
            <w:tcW w:w="273" w:type="dxa"/>
          </w:tcPr>
          <w:p w14:paraId="668D8E08" w14:textId="77777777" w:rsidR="00F9258E" w:rsidRPr="001E59E7" w:rsidRDefault="00F9258E">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5F8EA42B" w14:textId="77777777" w:rsidR="00F9258E" w:rsidRPr="001E59E7" w:rsidRDefault="00F9258E">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3</w:t>
            </w:r>
          </w:p>
        </w:tc>
        <w:tc>
          <w:tcPr>
            <w:tcW w:w="271" w:type="dxa"/>
          </w:tcPr>
          <w:p w14:paraId="7E3CE899" w14:textId="77777777" w:rsidR="00F9258E" w:rsidRPr="001E59E7" w:rsidRDefault="00F9258E">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01B433C4" w14:textId="77777777" w:rsidR="00F9258E" w:rsidRPr="001E59E7" w:rsidRDefault="00F9258E">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Total</w:t>
            </w:r>
          </w:p>
        </w:tc>
      </w:tr>
      <w:tr w:rsidR="00F9258E" w:rsidRPr="001E59E7" w14:paraId="4C36B800" w14:textId="77777777">
        <w:trPr>
          <w:gridAfter w:val="1"/>
          <w:wAfter w:w="15" w:type="dxa"/>
          <w:trHeight w:val="256"/>
          <w:tblHeader/>
        </w:trPr>
        <w:tc>
          <w:tcPr>
            <w:tcW w:w="3413" w:type="dxa"/>
          </w:tcPr>
          <w:p w14:paraId="249201A6" w14:textId="77777777" w:rsidR="00F9258E" w:rsidRPr="001E59E7" w:rsidRDefault="00F9258E">
            <w:pPr>
              <w:suppressAutoHyphens/>
              <w:spacing w:line="240" w:lineRule="exact"/>
              <w:ind w:left="-14" w:right="-90" w:hanging="180"/>
              <w:rPr>
                <w:rFonts w:ascii="CordiaUPC" w:eastAsia="Times New Roman" w:hAnsi="CordiaUPC" w:cs="CordiaUPC"/>
                <w:sz w:val="26"/>
                <w:szCs w:val="26"/>
                <w:lang w:eastAsia="zh-CN"/>
              </w:rPr>
            </w:pPr>
          </w:p>
        </w:tc>
        <w:tc>
          <w:tcPr>
            <w:tcW w:w="5936" w:type="dxa"/>
            <w:gridSpan w:val="11"/>
            <w:hideMark/>
          </w:tcPr>
          <w:p w14:paraId="1055F222" w14:textId="77777777" w:rsidR="00F9258E" w:rsidRPr="001E59E7" w:rsidRDefault="00F9258E">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i/>
                <w:iCs/>
                <w:sz w:val="26"/>
                <w:szCs w:val="26"/>
                <w:cs/>
                <w:lang w:eastAsia="zh-CN"/>
              </w:rPr>
              <w:t>(</w:t>
            </w:r>
            <w:r w:rsidRPr="001E59E7">
              <w:rPr>
                <w:rFonts w:ascii="CordiaUPC" w:eastAsia="Times New Roman" w:hAnsi="CordiaUPC" w:cs="CordiaUPC" w:hint="cs"/>
                <w:i/>
                <w:iCs/>
                <w:sz w:val="26"/>
                <w:szCs w:val="26"/>
                <w:lang w:eastAsia="zh-CN"/>
              </w:rPr>
              <w:t>in million Baht</w:t>
            </w:r>
            <w:r w:rsidRPr="001E59E7">
              <w:rPr>
                <w:rFonts w:ascii="CordiaUPC" w:eastAsia="Times New Roman" w:hAnsi="CordiaUPC" w:cs="CordiaUPC" w:hint="cs"/>
                <w:i/>
                <w:iCs/>
                <w:sz w:val="26"/>
                <w:szCs w:val="26"/>
                <w:cs/>
                <w:lang w:eastAsia="zh-CN"/>
              </w:rPr>
              <w:t>)</w:t>
            </w:r>
          </w:p>
        </w:tc>
      </w:tr>
      <w:tr w:rsidR="00F9258E" w:rsidRPr="00392524" w14:paraId="12060D32" w14:textId="77777777">
        <w:trPr>
          <w:trHeight w:val="256"/>
        </w:trPr>
        <w:tc>
          <w:tcPr>
            <w:tcW w:w="3413" w:type="dxa"/>
            <w:hideMark/>
          </w:tcPr>
          <w:p w14:paraId="6A3DB3EF" w14:textId="77777777" w:rsidR="00F9258E" w:rsidRPr="00392524" w:rsidRDefault="00F9258E">
            <w:pPr>
              <w:suppressAutoHyphens/>
              <w:spacing w:line="240" w:lineRule="exact"/>
              <w:ind w:left="164" w:right="-90" w:hanging="164"/>
              <w:rPr>
                <w:rFonts w:ascii="CordiaUPC" w:eastAsia="Times New Roman" w:hAnsi="CordiaUPC" w:cs="CordiaUPC"/>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w:t>
            </w:r>
            <w:r>
              <w:rPr>
                <w:rFonts w:ascii="CordiaUPC" w:hAnsi="CordiaUPC" w:cs="CordiaUPC"/>
                <w:b/>
                <w:bCs/>
                <w:i/>
                <w:iCs/>
                <w:color w:val="000000"/>
                <w:sz w:val="26"/>
                <w:szCs w:val="26"/>
                <w:lang w:val="en-US" w:bidi="th-TH"/>
              </w:rPr>
              <w:t>2</w:t>
            </w:r>
          </w:p>
        </w:tc>
        <w:tc>
          <w:tcPr>
            <w:tcW w:w="1082" w:type="dxa"/>
          </w:tcPr>
          <w:p w14:paraId="5C2CD328" w14:textId="77777777" w:rsidR="00F9258E" w:rsidRPr="00392524" w:rsidRDefault="00F9258E">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3EAD7E9F"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5" w:type="dxa"/>
            <w:gridSpan w:val="2"/>
          </w:tcPr>
          <w:p w14:paraId="20DF727B" w14:textId="77777777" w:rsidR="00F9258E" w:rsidRPr="00392524" w:rsidRDefault="00F9258E">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gridSpan w:val="2"/>
          </w:tcPr>
          <w:p w14:paraId="37378E8F"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2" w:type="dxa"/>
          </w:tcPr>
          <w:p w14:paraId="6964CE6D" w14:textId="77777777" w:rsidR="00F9258E" w:rsidRPr="00392524" w:rsidRDefault="00F9258E">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5B501A91"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2B1806E4"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53CD26FA"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Pr>
          <w:p w14:paraId="005D2FF9" w14:textId="77777777" w:rsidR="00F9258E" w:rsidRPr="00392524" w:rsidRDefault="00F9258E">
            <w:pPr>
              <w:tabs>
                <w:tab w:val="decimal" w:pos="595"/>
                <w:tab w:val="decimal" w:pos="750"/>
              </w:tabs>
              <w:suppressAutoHyphens/>
              <w:spacing w:line="240" w:lineRule="exact"/>
              <w:ind w:left="-14" w:right="-86"/>
              <w:jc w:val="right"/>
              <w:rPr>
                <w:rFonts w:ascii="CordiaUPC" w:eastAsia="Times New Roman" w:hAnsi="CordiaUPC" w:cs="CordiaUPC"/>
                <w:sz w:val="26"/>
                <w:szCs w:val="26"/>
                <w:lang w:eastAsia="zh-CN"/>
              </w:rPr>
            </w:pPr>
          </w:p>
        </w:tc>
      </w:tr>
      <w:tr w:rsidR="00F9258E" w:rsidRPr="00392524" w14:paraId="0D37E315" w14:textId="77777777">
        <w:trPr>
          <w:trHeight w:val="256"/>
        </w:trPr>
        <w:tc>
          <w:tcPr>
            <w:tcW w:w="3413" w:type="dxa"/>
            <w:hideMark/>
          </w:tcPr>
          <w:p w14:paraId="0D34F150" w14:textId="77777777" w:rsidR="00F9258E" w:rsidRPr="00392524" w:rsidRDefault="00F9258E">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1082" w:type="dxa"/>
          </w:tcPr>
          <w:p w14:paraId="431A4A1C" w14:textId="77777777" w:rsidR="00F9258E" w:rsidRPr="00392524" w:rsidRDefault="00F9258E">
            <w:pPr>
              <w:tabs>
                <w:tab w:val="decimal" w:pos="658"/>
              </w:tabs>
              <w:suppressAutoHyphens/>
              <w:spacing w:line="240" w:lineRule="exact"/>
              <w:ind w:left="-14" w:right="-86"/>
              <w:jc w:val="right"/>
              <w:rPr>
                <w:rFonts w:ascii="CordiaUPC" w:eastAsia="Times New Roman" w:hAnsi="CordiaUPC" w:cs="CordiaUPC"/>
                <w:sz w:val="26"/>
                <w:szCs w:val="26"/>
                <w:cs/>
                <w:lang w:eastAsia="zh-CN" w:bidi="th-TH"/>
              </w:rPr>
            </w:pPr>
          </w:p>
        </w:tc>
        <w:tc>
          <w:tcPr>
            <w:tcW w:w="270" w:type="dxa"/>
          </w:tcPr>
          <w:p w14:paraId="6299DB1C"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5" w:type="dxa"/>
            <w:gridSpan w:val="2"/>
          </w:tcPr>
          <w:p w14:paraId="4377A367" w14:textId="77777777" w:rsidR="00F9258E" w:rsidRPr="00392524" w:rsidRDefault="00F9258E">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gridSpan w:val="2"/>
          </w:tcPr>
          <w:p w14:paraId="5FC48547"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2" w:type="dxa"/>
          </w:tcPr>
          <w:p w14:paraId="1139CCFD" w14:textId="77777777" w:rsidR="00F9258E" w:rsidRPr="00392524" w:rsidRDefault="00F9258E">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179B15E"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64964A79"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74B3F060" w14:textId="77777777" w:rsidR="00F9258E" w:rsidRPr="00392524" w:rsidRDefault="00F9258E">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Pr>
          <w:p w14:paraId="36198CB6" w14:textId="77777777" w:rsidR="00F9258E" w:rsidRPr="00392524" w:rsidRDefault="00F9258E">
            <w:pPr>
              <w:tabs>
                <w:tab w:val="decimal" w:pos="595"/>
                <w:tab w:val="decimal" w:pos="750"/>
              </w:tabs>
              <w:suppressAutoHyphens/>
              <w:spacing w:line="240" w:lineRule="exact"/>
              <w:ind w:left="-14" w:right="-86"/>
              <w:jc w:val="right"/>
              <w:rPr>
                <w:rFonts w:ascii="CordiaUPC" w:eastAsia="Times New Roman" w:hAnsi="CordiaUPC" w:cs="CordiaUPC"/>
                <w:sz w:val="26"/>
                <w:szCs w:val="26"/>
                <w:lang w:eastAsia="zh-CN"/>
              </w:rPr>
            </w:pPr>
          </w:p>
        </w:tc>
      </w:tr>
      <w:tr w:rsidR="00F9258E" w:rsidRPr="004106CA" w14:paraId="6F87A76D" w14:textId="77777777">
        <w:trPr>
          <w:trHeight w:val="256"/>
        </w:trPr>
        <w:tc>
          <w:tcPr>
            <w:tcW w:w="3413" w:type="dxa"/>
            <w:hideMark/>
          </w:tcPr>
          <w:p w14:paraId="340F629D" w14:textId="77777777" w:rsidR="00F9258E" w:rsidRPr="00392524" w:rsidRDefault="00F9258E">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4D46ED89" w14:textId="77777777" w:rsidR="00F9258E" w:rsidRPr="00392524" w:rsidRDefault="00F9258E">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392524">
              <w:rPr>
                <w:rFonts w:ascii="CordiaUPC" w:hAnsi="CordiaUPC" w:cs="CordiaUPC"/>
                <w:b/>
                <w:bCs/>
                <w:sz w:val="26"/>
                <w:szCs w:val="26"/>
                <w:lang w:val="en-US" w:bidi="th-TH"/>
              </w:rPr>
              <w:t>1,</w:t>
            </w:r>
            <w:r>
              <w:rPr>
                <w:rFonts w:ascii="CordiaUPC" w:hAnsi="CordiaUPC" w:cs="CordiaUPC"/>
                <w:b/>
                <w:bCs/>
                <w:sz w:val="26"/>
                <w:szCs w:val="26"/>
                <w:lang w:val="en-US" w:bidi="th-TH"/>
              </w:rPr>
              <w:t>533</w:t>
            </w:r>
          </w:p>
        </w:tc>
        <w:tc>
          <w:tcPr>
            <w:tcW w:w="270" w:type="dxa"/>
            <w:vAlign w:val="bottom"/>
          </w:tcPr>
          <w:p w14:paraId="35138C11" w14:textId="77777777" w:rsidR="00F9258E" w:rsidRPr="00392524" w:rsidRDefault="00F9258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vAlign w:val="center"/>
          </w:tcPr>
          <w:p w14:paraId="49F14636" w14:textId="77777777" w:rsidR="00F9258E" w:rsidRPr="00392524" w:rsidRDefault="00F9258E">
            <w:pPr>
              <w:tabs>
                <w:tab w:val="decimal" w:pos="618"/>
              </w:tabs>
              <w:suppressAutoHyphens/>
              <w:spacing w:line="240" w:lineRule="exact"/>
              <w:ind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23</w:t>
            </w:r>
          </w:p>
        </w:tc>
        <w:tc>
          <w:tcPr>
            <w:tcW w:w="270" w:type="dxa"/>
            <w:gridSpan w:val="2"/>
            <w:vAlign w:val="bottom"/>
          </w:tcPr>
          <w:p w14:paraId="481F5DE2"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vAlign w:val="bottom"/>
          </w:tcPr>
          <w:p w14:paraId="76617FE3"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w:t>
            </w:r>
            <w:r>
              <w:rPr>
                <w:rFonts w:ascii="CordiaUPC" w:hAnsi="CordiaUPC" w:cs="CordiaUPC"/>
                <w:b/>
                <w:bCs/>
                <w:sz w:val="26"/>
                <w:szCs w:val="26"/>
                <w:lang w:val="en-US"/>
              </w:rPr>
              <w:t>106</w:t>
            </w:r>
          </w:p>
        </w:tc>
        <w:tc>
          <w:tcPr>
            <w:tcW w:w="273" w:type="dxa"/>
            <w:vAlign w:val="bottom"/>
          </w:tcPr>
          <w:p w14:paraId="15743109"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589ECA1" w14:textId="77777777" w:rsidR="00F9258E" w:rsidRPr="00392524" w:rsidRDefault="00F9258E">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404</w:t>
            </w:r>
          </w:p>
        </w:tc>
        <w:tc>
          <w:tcPr>
            <w:tcW w:w="271" w:type="dxa"/>
            <w:vAlign w:val="bottom"/>
          </w:tcPr>
          <w:p w14:paraId="3747A578"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shd w:val="clear" w:color="auto" w:fill="auto"/>
            <w:vAlign w:val="bottom"/>
          </w:tcPr>
          <w:p w14:paraId="52A3C349" w14:textId="77777777" w:rsidR="00F9258E" w:rsidRPr="004106CA" w:rsidRDefault="00F9258E" w:rsidP="00EC6F9E">
            <w:pPr>
              <w:tabs>
                <w:tab w:val="decimal" w:pos="750"/>
              </w:tabs>
              <w:suppressAutoHyphens/>
              <w:spacing w:line="240" w:lineRule="exact"/>
              <w:ind w:right="-36"/>
              <w:rPr>
                <w:rFonts w:ascii="CordiaUPC" w:hAnsi="CordiaUPC" w:cs="CordiaUPC"/>
                <w:b/>
                <w:bCs/>
                <w:sz w:val="26"/>
                <w:szCs w:val="26"/>
                <w:lang w:val="en-US"/>
              </w:rPr>
            </w:pPr>
            <w:r w:rsidRPr="00392524">
              <w:rPr>
                <w:rFonts w:ascii="CordiaUPC" w:hAnsi="CordiaUPC" w:cs="CordiaUPC"/>
                <w:b/>
                <w:bCs/>
                <w:sz w:val="26"/>
                <w:szCs w:val="26"/>
                <w:lang w:val="en-US"/>
              </w:rPr>
              <w:t>1,</w:t>
            </w:r>
            <w:r>
              <w:rPr>
                <w:rFonts w:ascii="CordiaUPC" w:hAnsi="CordiaUPC" w:cs="CordiaUPC"/>
                <w:b/>
                <w:bCs/>
                <w:sz w:val="26"/>
                <w:szCs w:val="26"/>
                <w:lang w:val="en-US"/>
              </w:rPr>
              <w:t>533</w:t>
            </w:r>
          </w:p>
        </w:tc>
      </w:tr>
      <w:tr w:rsidR="00F9258E" w:rsidRPr="004106CA" w14:paraId="14E800D3" w14:textId="77777777">
        <w:trPr>
          <w:trHeight w:val="256"/>
        </w:trPr>
        <w:tc>
          <w:tcPr>
            <w:tcW w:w="3413" w:type="dxa"/>
            <w:hideMark/>
          </w:tcPr>
          <w:p w14:paraId="422EED9E" w14:textId="77777777" w:rsidR="00F9258E" w:rsidRPr="00392524" w:rsidRDefault="00F9258E">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1D5EAB54" w14:textId="77777777" w:rsidR="00F9258E" w:rsidRPr="00392524" w:rsidRDefault="00F9258E">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53DF82B1" w14:textId="77777777" w:rsidR="00F9258E" w:rsidRPr="00392524" w:rsidRDefault="00F9258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vAlign w:val="center"/>
          </w:tcPr>
          <w:p w14:paraId="40A59D96" w14:textId="77777777" w:rsidR="00F9258E" w:rsidRPr="00392524" w:rsidRDefault="00F9258E">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gridSpan w:val="2"/>
            <w:vAlign w:val="bottom"/>
          </w:tcPr>
          <w:p w14:paraId="2C9B62CD"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vAlign w:val="bottom"/>
          </w:tcPr>
          <w:p w14:paraId="602A2E1C"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D37C7A1"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6FF2550F" w14:textId="77777777" w:rsidR="00F9258E" w:rsidRPr="00392524" w:rsidRDefault="00F9258E">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EB61E08"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shd w:val="clear" w:color="auto" w:fill="auto"/>
            <w:vAlign w:val="bottom"/>
          </w:tcPr>
          <w:p w14:paraId="6BAADCDD" w14:textId="77777777" w:rsidR="00F9258E" w:rsidRPr="004106CA" w:rsidRDefault="00F9258E">
            <w:pPr>
              <w:tabs>
                <w:tab w:val="decimal" w:pos="750"/>
              </w:tabs>
              <w:suppressAutoHyphens/>
              <w:spacing w:line="240" w:lineRule="exact"/>
              <w:ind w:right="-36"/>
              <w:rPr>
                <w:rFonts w:ascii="CordiaUPC" w:hAnsi="CordiaUPC" w:cs="CordiaUPC"/>
                <w:b/>
                <w:bCs/>
                <w:sz w:val="26"/>
                <w:szCs w:val="26"/>
                <w:cs/>
                <w:lang w:val="en-US" w:bidi="th-TH"/>
              </w:rPr>
            </w:pPr>
          </w:p>
        </w:tc>
      </w:tr>
      <w:tr w:rsidR="00F9258E" w:rsidRPr="004106CA" w14:paraId="58D12672" w14:textId="77777777">
        <w:trPr>
          <w:trHeight w:val="256"/>
        </w:trPr>
        <w:tc>
          <w:tcPr>
            <w:tcW w:w="3413" w:type="dxa"/>
            <w:hideMark/>
          </w:tcPr>
          <w:p w14:paraId="23745FEB" w14:textId="77777777" w:rsidR="00F9258E" w:rsidRPr="00392524" w:rsidRDefault="00F9258E">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429075DD" w14:textId="77777777" w:rsidR="00F9258E" w:rsidRPr="00392524" w:rsidRDefault="00F9258E">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9,507</w:t>
            </w:r>
          </w:p>
        </w:tc>
        <w:tc>
          <w:tcPr>
            <w:tcW w:w="270" w:type="dxa"/>
            <w:vAlign w:val="bottom"/>
          </w:tcPr>
          <w:p w14:paraId="3B0681AB" w14:textId="77777777" w:rsidR="00F9258E" w:rsidRPr="00392524" w:rsidRDefault="00F9258E">
            <w:pPr>
              <w:tabs>
                <w:tab w:val="decimal" w:pos="881"/>
              </w:tabs>
              <w:suppressAutoHyphens/>
              <w:spacing w:line="240" w:lineRule="exact"/>
              <w:ind w:left="-14" w:right="-86"/>
              <w:rPr>
                <w:rFonts w:ascii="CordiaUPC" w:hAnsi="CordiaUPC" w:cs="CordiaUPC"/>
                <w:sz w:val="26"/>
                <w:szCs w:val="26"/>
                <w:lang w:val="en-US" w:bidi="th-TH"/>
              </w:rPr>
            </w:pPr>
          </w:p>
        </w:tc>
        <w:tc>
          <w:tcPr>
            <w:tcW w:w="905" w:type="dxa"/>
            <w:gridSpan w:val="2"/>
            <w:vAlign w:val="center"/>
          </w:tcPr>
          <w:p w14:paraId="03A9438F" w14:textId="77777777" w:rsidR="00F9258E" w:rsidRPr="00392524" w:rsidRDefault="00F9258E">
            <w:pPr>
              <w:tabs>
                <w:tab w:val="decimal" w:pos="618"/>
              </w:tabs>
              <w:suppressAutoHyphens/>
              <w:spacing w:line="240" w:lineRule="exact"/>
              <w:ind w:right="-86"/>
              <w:rPr>
                <w:rFonts w:ascii="CordiaUPC" w:hAnsi="CordiaUPC" w:cs="CordiaUPC"/>
                <w:sz w:val="26"/>
                <w:szCs w:val="26"/>
                <w:lang w:val="en-US" w:bidi="th-TH"/>
              </w:rPr>
            </w:pPr>
            <w:r>
              <w:rPr>
                <w:rFonts w:ascii="CordiaUPC" w:hAnsi="CordiaUPC" w:cs="CordiaUPC"/>
                <w:sz w:val="26"/>
                <w:szCs w:val="26"/>
                <w:lang w:val="en-US" w:bidi="th-TH"/>
              </w:rPr>
              <w:t>-</w:t>
            </w:r>
          </w:p>
        </w:tc>
        <w:tc>
          <w:tcPr>
            <w:tcW w:w="270" w:type="dxa"/>
            <w:gridSpan w:val="2"/>
            <w:vAlign w:val="bottom"/>
          </w:tcPr>
          <w:p w14:paraId="0F916E8A" w14:textId="77777777" w:rsidR="00F9258E" w:rsidRPr="00392524" w:rsidRDefault="00F9258E">
            <w:pPr>
              <w:tabs>
                <w:tab w:val="decimal" w:pos="769"/>
              </w:tabs>
              <w:suppressAutoHyphens/>
              <w:spacing w:line="240" w:lineRule="exact"/>
              <w:ind w:left="-14" w:right="-86"/>
              <w:jc w:val="center"/>
              <w:rPr>
                <w:rFonts w:ascii="CordiaUPC" w:hAnsi="CordiaUPC" w:cs="CordiaUPC"/>
                <w:sz w:val="26"/>
                <w:szCs w:val="26"/>
                <w:lang w:val="en-US" w:bidi="th-TH"/>
              </w:rPr>
            </w:pPr>
          </w:p>
        </w:tc>
        <w:tc>
          <w:tcPr>
            <w:tcW w:w="982" w:type="dxa"/>
            <w:shd w:val="clear" w:color="auto" w:fill="auto"/>
            <w:vAlign w:val="bottom"/>
          </w:tcPr>
          <w:p w14:paraId="594A5057" w14:textId="77777777" w:rsidR="00F9258E" w:rsidRPr="00392524" w:rsidRDefault="00F9258E">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9,507</w:t>
            </w:r>
          </w:p>
        </w:tc>
        <w:tc>
          <w:tcPr>
            <w:tcW w:w="273" w:type="dxa"/>
            <w:vAlign w:val="bottom"/>
          </w:tcPr>
          <w:p w14:paraId="12F8F9E4" w14:textId="77777777" w:rsidR="00F9258E" w:rsidRPr="00392524" w:rsidRDefault="00F9258E">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749762F6" w14:textId="77777777" w:rsidR="00F9258E" w:rsidRPr="00392524" w:rsidRDefault="00F9258E">
            <w:pPr>
              <w:tabs>
                <w:tab w:val="decimal" w:pos="703"/>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271" w:type="dxa"/>
            <w:vAlign w:val="bottom"/>
          </w:tcPr>
          <w:p w14:paraId="6EBC6DFA" w14:textId="77777777" w:rsidR="00F9258E" w:rsidRPr="00392524" w:rsidRDefault="00F9258E">
            <w:pPr>
              <w:tabs>
                <w:tab w:val="decimal" w:pos="710"/>
              </w:tabs>
              <w:suppressAutoHyphens/>
              <w:spacing w:line="240" w:lineRule="exact"/>
              <w:ind w:left="-14" w:right="-86"/>
              <w:jc w:val="right"/>
              <w:rPr>
                <w:rFonts w:ascii="CordiaUPC" w:hAnsi="CordiaUPC" w:cs="CordiaUPC"/>
                <w:sz w:val="26"/>
                <w:szCs w:val="26"/>
                <w:lang w:val="en-US" w:bidi="th-TH"/>
              </w:rPr>
            </w:pPr>
          </w:p>
        </w:tc>
        <w:tc>
          <w:tcPr>
            <w:tcW w:w="1001" w:type="dxa"/>
            <w:gridSpan w:val="2"/>
            <w:shd w:val="clear" w:color="auto" w:fill="auto"/>
            <w:vAlign w:val="bottom"/>
          </w:tcPr>
          <w:p w14:paraId="4DD3FE57" w14:textId="77777777" w:rsidR="00F9258E" w:rsidRPr="004106CA" w:rsidRDefault="00F9258E">
            <w:pPr>
              <w:tabs>
                <w:tab w:val="decimal" w:pos="750"/>
              </w:tabs>
              <w:suppressAutoHyphens/>
              <w:spacing w:line="240" w:lineRule="exact"/>
              <w:ind w:right="-36"/>
              <w:rPr>
                <w:rFonts w:ascii="CordiaUPC" w:hAnsi="CordiaUPC" w:cs="CordiaUPC"/>
                <w:sz w:val="26"/>
                <w:szCs w:val="26"/>
                <w:lang w:val="en-US"/>
              </w:rPr>
            </w:pPr>
            <w:r w:rsidRPr="004106CA">
              <w:rPr>
                <w:rFonts w:ascii="CordiaUPC" w:hAnsi="CordiaUPC" w:cs="CordiaUPC"/>
                <w:sz w:val="26"/>
                <w:szCs w:val="26"/>
                <w:lang w:val="en-US"/>
              </w:rPr>
              <w:t>9,507</w:t>
            </w:r>
          </w:p>
        </w:tc>
      </w:tr>
      <w:tr w:rsidR="00F9258E" w:rsidRPr="004106CA" w14:paraId="0F7A313C" w14:textId="77777777">
        <w:trPr>
          <w:trHeight w:val="256"/>
        </w:trPr>
        <w:tc>
          <w:tcPr>
            <w:tcW w:w="3413" w:type="dxa"/>
            <w:hideMark/>
          </w:tcPr>
          <w:p w14:paraId="6ABCD142" w14:textId="77777777" w:rsidR="00F9258E" w:rsidRPr="00392524" w:rsidRDefault="00F9258E">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1082" w:type="dxa"/>
            <w:shd w:val="clear" w:color="auto" w:fill="auto"/>
            <w:vAlign w:val="bottom"/>
          </w:tcPr>
          <w:p w14:paraId="68B4B5C1"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869</w:t>
            </w:r>
          </w:p>
        </w:tc>
        <w:tc>
          <w:tcPr>
            <w:tcW w:w="270" w:type="dxa"/>
            <w:vAlign w:val="bottom"/>
          </w:tcPr>
          <w:p w14:paraId="77AD92B7"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vAlign w:val="center"/>
          </w:tcPr>
          <w:p w14:paraId="58E25C02" w14:textId="77777777" w:rsidR="00F9258E" w:rsidRPr="00392524" w:rsidRDefault="00F9258E">
            <w:pPr>
              <w:tabs>
                <w:tab w:val="decimal" w:pos="618"/>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gridSpan w:val="2"/>
            <w:vAlign w:val="bottom"/>
          </w:tcPr>
          <w:p w14:paraId="7EF0975C"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shd w:val="clear" w:color="auto" w:fill="auto"/>
            <w:vAlign w:val="bottom"/>
          </w:tcPr>
          <w:p w14:paraId="6EEB8E11"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869</w:t>
            </w:r>
          </w:p>
        </w:tc>
        <w:tc>
          <w:tcPr>
            <w:tcW w:w="273" w:type="dxa"/>
            <w:vAlign w:val="bottom"/>
          </w:tcPr>
          <w:p w14:paraId="5DB626DF"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2FFE2D3A" w14:textId="77777777" w:rsidR="00F9258E" w:rsidRPr="00392524" w:rsidRDefault="00F9258E">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1" w:type="dxa"/>
            <w:vAlign w:val="bottom"/>
          </w:tcPr>
          <w:p w14:paraId="4519D958"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shd w:val="clear" w:color="auto" w:fill="auto"/>
            <w:vAlign w:val="bottom"/>
          </w:tcPr>
          <w:p w14:paraId="0BB3E58E" w14:textId="77777777" w:rsidR="00F9258E" w:rsidRPr="004106CA" w:rsidRDefault="00F9258E">
            <w:pPr>
              <w:tabs>
                <w:tab w:val="decimal" w:pos="750"/>
              </w:tabs>
              <w:suppressAutoHyphens/>
              <w:spacing w:line="240" w:lineRule="exact"/>
              <w:ind w:right="-36"/>
              <w:rPr>
                <w:rFonts w:ascii="CordiaUPC" w:hAnsi="CordiaUPC" w:cs="CordiaUPC"/>
                <w:sz w:val="26"/>
                <w:szCs w:val="26"/>
                <w:lang w:val="en-US"/>
              </w:rPr>
            </w:pPr>
            <w:r w:rsidRPr="004106CA">
              <w:rPr>
                <w:rFonts w:ascii="CordiaUPC" w:hAnsi="CordiaUPC" w:cs="CordiaUPC"/>
                <w:sz w:val="26"/>
                <w:szCs w:val="26"/>
                <w:lang w:val="en-US"/>
              </w:rPr>
              <w:t>869</w:t>
            </w:r>
          </w:p>
        </w:tc>
      </w:tr>
      <w:tr w:rsidR="00F9258E" w:rsidRPr="004106CA" w14:paraId="42C13B4B" w14:textId="77777777">
        <w:trPr>
          <w:trHeight w:val="256"/>
        </w:trPr>
        <w:tc>
          <w:tcPr>
            <w:tcW w:w="3413" w:type="dxa"/>
            <w:hideMark/>
          </w:tcPr>
          <w:p w14:paraId="5DBF8A8F" w14:textId="77777777" w:rsidR="00F9258E" w:rsidRPr="00392524" w:rsidRDefault="00F9258E">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18337FE5" w14:textId="77777777" w:rsidR="00F9258E" w:rsidRPr="00392524" w:rsidRDefault="00F9258E">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10,376</w:t>
            </w:r>
          </w:p>
        </w:tc>
        <w:tc>
          <w:tcPr>
            <w:tcW w:w="270" w:type="dxa"/>
            <w:vAlign w:val="bottom"/>
          </w:tcPr>
          <w:p w14:paraId="0ABE35E8" w14:textId="77777777" w:rsidR="00F9258E" w:rsidRPr="00392524" w:rsidRDefault="00F9258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single" w:sz="4" w:space="0" w:color="auto"/>
            </w:tcBorders>
            <w:vAlign w:val="center"/>
          </w:tcPr>
          <w:p w14:paraId="3E26C439" w14:textId="77777777" w:rsidR="00F9258E" w:rsidRPr="00392524" w:rsidRDefault="00F9258E">
            <w:pPr>
              <w:tabs>
                <w:tab w:val="decimal" w:pos="618"/>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gridSpan w:val="2"/>
            <w:vAlign w:val="bottom"/>
          </w:tcPr>
          <w:p w14:paraId="7042885C"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bottom w:val="single" w:sz="4" w:space="0" w:color="auto"/>
            </w:tcBorders>
            <w:shd w:val="clear" w:color="auto" w:fill="auto"/>
            <w:vAlign w:val="bottom"/>
          </w:tcPr>
          <w:p w14:paraId="43762077"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10,376</w:t>
            </w:r>
          </w:p>
        </w:tc>
        <w:tc>
          <w:tcPr>
            <w:tcW w:w="273" w:type="dxa"/>
            <w:vAlign w:val="bottom"/>
          </w:tcPr>
          <w:p w14:paraId="25C85690"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11ADAA48" w14:textId="77777777" w:rsidR="00F9258E" w:rsidRPr="00392524" w:rsidRDefault="00F9258E">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1" w:type="dxa"/>
            <w:vAlign w:val="bottom"/>
          </w:tcPr>
          <w:p w14:paraId="4E6A4913"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bottom w:val="single" w:sz="4" w:space="0" w:color="auto"/>
            </w:tcBorders>
            <w:shd w:val="clear" w:color="auto" w:fill="auto"/>
            <w:vAlign w:val="bottom"/>
          </w:tcPr>
          <w:p w14:paraId="5E822B3A" w14:textId="77777777" w:rsidR="00F9258E" w:rsidRPr="004106CA" w:rsidRDefault="00F9258E">
            <w:pPr>
              <w:tabs>
                <w:tab w:val="decimal" w:pos="750"/>
              </w:tabs>
              <w:suppressAutoHyphens/>
              <w:spacing w:line="240" w:lineRule="exact"/>
              <w:ind w:right="-36"/>
              <w:rPr>
                <w:rFonts w:ascii="CordiaUPC" w:hAnsi="CordiaUPC" w:cs="CordiaUPC"/>
                <w:b/>
                <w:bCs/>
                <w:sz w:val="26"/>
                <w:szCs w:val="26"/>
                <w:lang w:val="en-US"/>
              </w:rPr>
            </w:pPr>
            <w:r>
              <w:rPr>
                <w:rFonts w:ascii="CordiaUPC" w:hAnsi="CordiaUPC" w:cs="CordiaUPC"/>
                <w:b/>
                <w:bCs/>
                <w:sz w:val="26"/>
                <w:szCs w:val="26"/>
                <w:lang w:val="en-US"/>
              </w:rPr>
              <w:t>10,376</w:t>
            </w:r>
          </w:p>
        </w:tc>
      </w:tr>
      <w:tr w:rsidR="00F9258E" w:rsidRPr="004106CA" w14:paraId="50CF4B51" w14:textId="77777777">
        <w:trPr>
          <w:trHeight w:val="256"/>
        </w:trPr>
        <w:tc>
          <w:tcPr>
            <w:tcW w:w="3413" w:type="dxa"/>
            <w:hideMark/>
          </w:tcPr>
          <w:p w14:paraId="0A0C8351" w14:textId="77777777" w:rsidR="00F9258E" w:rsidRPr="00392524" w:rsidRDefault="00F9258E">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Investments, net</w:t>
            </w:r>
          </w:p>
        </w:tc>
        <w:tc>
          <w:tcPr>
            <w:tcW w:w="1082" w:type="dxa"/>
            <w:tcBorders>
              <w:left w:val="nil"/>
              <w:right w:val="nil"/>
            </w:tcBorders>
          </w:tcPr>
          <w:p w14:paraId="1D167074"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0E4C432"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left w:val="nil"/>
              <w:right w:val="nil"/>
            </w:tcBorders>
          </w:tcPr>
          <w:p w14:paraId="63477287" w14:textId="77777777" w:rsidR="00F9258E" w:rsidRPr="00392524" w:rsidRDefault="00F9258E">
            <w:pPr>
              <w:tabs>
                <w:tab w:val="decimal" w:pos="618"/>
              </w:tabs>
              <w:suppressAutoHyphens/>
              <w:spacing w:line="240" w:lineRule="exact"/>
              <w:ind w:left="-14" w:right="-86"/>
              <w:jc w:val="center"/>
              <w:rPr>
                <w:rFonts w:ascii="CordiaUPC" w:eastAsia="Times New Roman" w:hAnsi="CordiaUPC" w:cs="CordiaUPC"/>
                <w:sz w:val="26"/>
                <w:szCs w:val="26"/>
                <w:lang w:eastAsia="zh-CN"/>
              </w:rPr>
            </w:pPr>
          </w:p>
        </w:tc>
        <w:tc>
          <w:tcPr>
            <w:tcW w:w="270" w:type="dxa"/>
            <w:gridSpan w:val="2"/>
          </w:tcPr>
          <w:p w14:paraId="47018002"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left w:val="nil"/>
              <w:right w:val="nil"/>
            </w:tcBorders>
          </w:tcPr>
          <w:p w14:paraId="1F989F4D"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3D2406E5"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left w:val="nil"/>
              <w:right w:val="nil"/>
            </w:tcBorders>
          </w:tcPr>
          <w:p w14:paraId="2A294254" w14:textId="77777777" w:rsidR="00F9258E" w:rsidRPr="00392524" w:rsidRDefault="00F9258E">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1" w:type="dxa"/>
          </w:tcPr>
          <w:p w14:paraId="0BE260C4"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left w:val="nil"/>
              <w:right w:val="nil"/>
            </w:tcBorders>
          </w:tcPr>
          <w:p w14:paraId="06A7074A" w14:textId="77777777" w:rsidR="00F9258E" w:rsidRPr="004106CA" w:rsidRDefault="00F9258E">
            <w:pPr>
              <w:tabs>
                <w:tab w:val="decimal" w:pos="750"/>
              </w:tabs>
              <w:suppressAutoHyphens/>
              <w:spacing w:line="240" w:lineRule="exact"/>
              <w:ind w:right="-36"/>
              <w:rPr>
                <w:rFonts w:ascii="CordiaUPC" w:hAnsi="CordiaUPC" w:cs="CordiaUPC"/>
                <w:b/>
                <w:bCs/>
                <w:sz w:val="26"/>
                <w:szCs w:val="26"/>
                <w:lang w:val="en-US"/>
              </w:rPr>
            </w:pPr>
          </w:p>
        </w:tc>
      </w:tr>
      <w:tr w:rsidR="00F9258E" w:rsidRPr="004106CA" w14:paraId="08110482" w14:textId="77777777">
        <w:trPr>
          <w:trHeight w:val="269"/>
        </w:trPr>
        <w:tc>
          <w:tcPr>
            <w:tcW w:w="3413" w:type="dxa"/>
            <w:hideMark/>
          </w:tcPr>
          <w:p w14:paraId="3B894D6D" w14:textId="77777777" w:rsidR="00F9258E" w:rsidRPr="004106CA" w:rsidRDefault="00F9258E">
            <w:pPr>
              <w:suppressAutoHyphens/>
              <w:spacing w:line="240" w:lineRule="exact"/>
              <w:ind w:left="346" w:right="-90" w:hanging="180"/>
              <w:rPr>
                <w:rFonts w:ascii="CordiaUPC" w:eastAsia="Times New Roman" w:hAnsi="CordiaUPC" w:cs="CordiaUPC"/>
                <w:sz w:val="26"/>
                <w:szCs w:val="26"/>
                <w:lang w:eastAsia="zh-CN"/>
              </w:rPr>
            </w:pPr>
            <w:r w:rsidRPr="004106CA">
              <w:rPr>
                <w:rFonts w:ascii="CordiaUPC" w:eastAsia="Times New Roman" w:hAnsi="CordiaUPC" w:cs="CordiaUPC" w:hint="cs"/>
                <w:sz w:val="26"/>
                <w:szCs w:val="26"/>
                <w:lang w:eastAsia="zh-CN"/>
              </w:rPr>
              <w:t xml:space="preserve">Investments in debt </w:t>
            </w:r>
            <w:r w:rsidRPr="004106CA">
              <w:rPr>
                <w:rFonts w:ascii="CordiaUPC" w:eastAsia="Times New Roman" w:hAnsi="CordiaUPC" w:cs="CordiaUPC"/>
                <w:sz w:val="26"/>
                <w:szCs w:val="26"/>
                <w:lang w:eastAsia="zh-CN"/>
              </w:rPr>
              <w:t>securities</w:t>
            </w:r>
            <w:r w:rsidRPr="004106CA">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1D6C10C3"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159,470</w:t>
            </w:r>
          </w:p>
        </w:tc>
        <w:tc>
          <w:tcPr>
            <w:tcW w:w="270" w:type="dxa"/>
            <w:vAlign w:val="bottom"/>
          </w:tcPr>
          <w:p w14:paraId="55CBCB3A"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vAlign w:val="bottom"/>
          </w:tcPr>
          <w:p w14:paraId="0640475E" w14:textId="77777777" w:rsidR="00F9258E" w:rsidRPr="00392524" w:rsidRDefault="00F9258E">
            <w:pPr>
              <w:tabs>
                <w:tab w:val="decimal" w:pos="618"/>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gridSpan w:val="2"/>
            <w:vAlign w:val="bottom"/>
          </w:tcPr>
          <w:p w14:paraId="6AFE85B6"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vAlign w:val="bottom"/>
          </w:tcPr>
          <w:p w14:paraId="415C8988"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159,155</w:t>
            </w:r>
          </w:p>
        </w:tc>
        <w:tc>
          <w:tcPr>
            <w:tcW w:w="273" w:type="dxa"/>
            <w:vAlign w:val="bottom"/>
          </w:tcPr>
          <w:p w14:paraId="16150E56"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0D3AA3F" w14:textId="77777777" w:rsidR="00F9258E" w:rsidRPr="00392524" w:rsidRDefault="00F9258E">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315</w:t>
            </w:r>
          </w:p>
        </w:tc>
        <w:tc>
          <w:tcPr>
            <w:tcW w:w="271" w:type="dxa"/>
            <w:vAlign w:val="bottom"/>
          </w:tcPr>
          <w:p w14:paraId="133704C9"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shd w:val="clear" w:color="auto" w:fill="auto"/>
            <w:vAlign w:val="bottom"/>
          </w:tcPr>
          <w:p w14:paraId="40BF5AF3" w14:textId="77777777" w:rsidR="00F9258E" w:rsidRPr="004106CA" w:rsidRDefault="00F9258E">
            <w:pPr>
              <w:tabs>
                <w:tab w:val="decimal" w:pos="750"/>
              </w:tabs>
              <w:suppressAutoHyphens/>
              <w:spacing w:line="240" w:lineRule="exact"/>
              <w:ind w:right="-36"/>
              <w:rPr>
                <w:rFonts w:ascii="CordiaUPC" w:hAnsi="CordiaUPC" w:cs="CordiaUPC"/>
                <w:sz w:val="26"/>
                <w:szCs w:val="26"/>
                <w:lang w:val="en-US"/>
              </w:rPr>
            </w:pPr>
            <w:r w:rsidRPr="004106CA">
              <w:rPr>
                <w:rFonts w:ascii="CordiaUPC" w:hAnsi="CordiaUPC" w:cs="CordiaUPC"/>
                <w:sz w:val="26"/>
                <w:szCs w:val="26"/>
                <w:lang w:val="en-US"/>
              </w:rPr>
              <w:t>159,470</w:t>
            </w:r>
          </w:p>
        </w:tc>
      </w:tr>
      <w:tr w:rsidR="00F9258E" w:rsidRPr="004106CA" w14:paraId="20302B7F" w14:textId="77777777" w:rsidTr="00F9258E">
        <w:trPr>
          <w:trHeight w:val="256"/>
        </w:trPr>
        <w:tc>
          <w:tcPr>
            <w:tcW w:w="3413" w:type="dxa"/>
            <w:hideMark/>
          </w:tcPr>
          <w:p w14:paraId="0FE695BE" w14:textId="77777777" w:rsidR="00F9258E" w:rsidRPr="004106CA" w:rsidRDefault="00F9258E">
            <w:pPr>
              <w:suppressAutoHyphens/>
              <w:spacing w:line="240" w:lineRule="exact"/>
              <w:ind w:left="346" w:right="-90" w:hanging="180"/>
              <w:rPr>
                <w:rFonts w:ascii="CordiaUPC" w:eastAsia="Times New Roman" w:hAnsi="CordiaUPC" w:cs="CordiaUPC"/>
                <w:sz w:val="26"/>
                <w:szCs w:val="26"/>
                <w:lang w:eastAsia="zh-CN"/>
              </w:rPr>
            </w:pPr>
            <w:r w:rsidRPr="004106CA">
              <w:rPr>
                <w:rFonts w:ascii="CordiaUPC" w:eastAsia="Times New Roman" w:hAnsi="CordiaUPC" w:cs="CordiaUPC" w:hint="cs"/>
                <w:sz w:val="26"/>
                <w:szCs w:val="26"/>
                <w:lang w:eastAsia="zh-CN"/>
              </w:rPr>
              <w:t xml:space="preserve">Investments in equity </w:t>
            </w:r>
            <w:r w:rsidRPr="004106CA">
              <w:rPr>
                <w:rFonts w:ascii="CordiaUPC" w:eastAsia="Times New Roman" w:hAnsi="CordiaUPC" w:cs="CordiaUPC"/>
                <w:sz w:val="26"/>
                <w:szCs w:val="26"/>
                <w:lang w:eastAsia="zh-CN"/>
              </w:rPr>
              <w:t>securities</w:t>
            </w:r>
            <w:r w:rsidRPr="004106CA">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1C0B5B70"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2,856</w:t>
            </w:r>
          </w:p>
        </w:tc>
        <w:tc>
          <w:tcPr>
            <w:tcW w:w="270" w:type="dxa"/>
            <w:vAlign w:val="bottom"/>
          </w:tcPr>
          <w:p w14:paraId="7ABFA11D" w14:textId="77777777" w:rsidR="00F9258E" w:rsidRPr="00392524" w:rsidRDefault="00F9258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bottom w:val="single" w:sz="4" w:space="0" w:color="auto"/>
            </w:tcBorders>
            <w:vAlign w:val="bottom"/>
          </w:tcPr>
          <w:p w14:paraId="2494D60A" w14:textId="77777777" w:rsidR="00F9258E" w:rsidRPr="00392524" w:rsidRDefault="00F9258E">
            <w:pPr>
              <w:tabs>
                <w:tab w:val="decimal" w:pos="618"/>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bidi="th-TH"/>
              </w:rPr>
              <w:t>174</w:t>
            </w:r>
          </w:p>
        </w:tc>
        <w:tc>
          <w:tcPr>
            <w:tcW w:w="270" w:type="dxa"/>
            <w:gridSpan w:val="2"/>
            <w:vAlign w:val="bottom"/>
          </w:tcPr>
          <w:p w14:paraId="7CE404E3"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bottom w:val="single" w:sz="4" w:space="0" w:color="auto"/>
            </w:tcBorders>
            <w:vAlign w:val="bottom"/>
          </w:tcPr>
          <w:p w14:paraId="529C6EB3"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vAlign w:val="bottom"/>
          </w:tcPr>
          <w:p w14:paraId="564FBB24" w14:textId="77777777" w:rsidR="00F9258E" w:rsidRPr="00392524" w:rsidRDefault="00F9258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4BCB466B" w14:textId="77777777" w:rsidR="00F9258E" w:rsidRPr="00392524" w:rsidRDefault="00F9258E">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2,682</w:t>
            </w:r>
          </w:p>
        </w:tc>
        <w:tc>
          <w:tcPr>
            <w:tcW w:w="271" w:type="dxa"/>
            <w:vAlign w:val="bottom"/>
          </w:tcPr>
          <w:p w14:paraId="505957C1"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bottom w:val="single" w:sz="4" w:space="0" w:color="auto"/>
            </w:tcBorders>
            <w:shd w:val="clear" w:color="auto" w:fill="auto"/>
            <w:vAlign w:val="bottom"/>
          </w:tcPr>
          <w:p w14:paraId="0E885BA3" w14:textId="77777777" w:rsidR="00F9258E" w:rsidRPr="004106CA" w:rsidRDefault="00F9258E">
            <w:pPr>
              <w:tabs>
                <w:tab w:val="decimal" w:pos="750"/>
              </w:tabs>
              <w:suppressAutoHyphens/>
              <w:spacing w:line="240" w:lineRule="exact"/>
              <w:ind w:right="-36"/>
              <w:rPr>
                <w:rFonts w:ascii="CordiaUPC" w:hAnsi="CordiaUPC" w:cs="CordiaUPC"/>
                <w:sz w:val="26"/>
                <w:szCs w:val="26"/>
                <w:lang w:val="en-US"/>
              </w:rPr>
            </w:pPr>
            <w:r w:rsidRPr="004106CA">
              <w:rPr>
                <w:rFonts w:ascii="CordiaUPC" w:hAnsi="CordiaUPC" w:cs="CordiaUPC"/>
                <w:sz w:val="26"/>
                <w:szCs w:val="26"/>
                <w:lang w:val="en-US"/>
              </w:rPr>
              <w:t>2,856</w:t>
            </w:r>
          </w:p>
        </w:tc>
      </w:tr>
      <w:tr w:rsidR="00F9258E" w:rsidRPr="004106CA" w14:paraId="27340DE6" w14:textId="77777777" w:rsidTr="00C76C86">
        <w:trPr>
          <w:trHeight w:val="145"/>
        </w:trPr>
        <w:tc>
          <w:tcPr>
            <w:tcW w:w="3413" w:type="dxa"/>
            <w:hideMark/>
          </w:tcPr>
          <w:p w14:paraId="73017236" w14:textId="77777777" w:rsidR="00F9258E" w:rsidRPr="00392524" w:rsidRDefault="00F9258E">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198781F9" w14:textId="77777777" w:rsidR="00F9258E" w:rsidRPr="00392524" w:rsidRDefault="00F9258E">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E0137">
              <w:rPr>
                <w:rFonts w:ascii="CordiaUPC" w:hAnsi="CordiaUPC" w:cs="CordiaUPC"/>
                <w:b/>
                <w:bCs/>
                <w:color w:val="000000"/>
                <w:sz w:val="26"/>
                <w:szCs w:val="26"/>
                <w:lang w:val="en-US"/>
              </w:rPr>
              <w:t>162,326</w:t>
            </w:r>
          </w:p>
        </w:tc>
        <w:tc>
          <w:tcPr>
            <w:tcW w:w="270" w:type="dxa"/>
            <w:vAlign w:val="bottom"/>
          </w:tcPr>
          <w:p w14:paraId="7E91E6C6" w14:textId="77777777" w:rsidR="00F9258E" w:rsidRPr="00392524" w:rsidRDefault="00F9258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single" w:sz="4" w:space="0" w:color="auto"/>
            </w:tcBorders>
            <w:vAlign w:val="bottom"/>
          </w:tcPr>
          <w:p w14:paraId="3E4F3869" w14:textId="77777777" w:rsidR="00F9258E" w:rsidRPr="00392524" w:rsidRDefault="00F9258E">
            <w:pPr>
              <w:tabs>
                <w:tab w:val="decimal" w:pos="618"/>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174</w:t>
            </w:r>
          </w:p>
        </w:tc>
        <w:tc>
          <w:tcPr>
            <w:tcW w:w="270" w:type="dxa"/>
            <w:gridSpan w:val="2"/>
            <w:vAlign w:val="bottom"/>
          </w:tcPr>
          <w:p w14:paraId="0033DF01"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bottom w:val="single" w:sz="4" w:space="0" w:color="auto"/>
            </w:tcBorders>
            <w:vAlign w:val="bottom"/>
          </w:tcPr>
          <w:p w14:paraId="60FEC815"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159,155</w:t>
            </w:r>
          </w:p>
        </w:tc>
        <w:tc>
          <w:tcPr>
            <w:tcW w:w="273" w:type="dxa"/>
            <w:vAlign w:val="bottom"/>
          </w:tcPr>
          <w:p w14:paraId="294EB99B" w14:textId="77777777" w:rsidR="00F9258E" w:rsidRPr="00392524" w:rsidRDefault="00F9258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4C33275B" w14:textId="77777777" w:rsidR="00F9258E" w:rsidRPr="00392524" w:rsidRDefault="00F9258E">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2,997</w:t>
            </w:r>
          </w:p>
        </w:tc>
        <w:tc>
          <w:tcPr>
            <w:tcW w:w="271" w:type="dxa"/>
            <w:vAlign w:val="bottom"/>
          </w:tcPr>
          <w:p w14:paraId="6179A2CD" w14:textId="77777777" w:rsidR="00F9258E" w:rsidRPr="00392524" w:rsidRDefault="00F9258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bottom w:val="single" w:sz="4" w:space="0" w:color="auto"/>
            </w:tcBorders>
            <w:shd w:val="clear" w:color="auto" w:fill="auto"/>
            <w:vAlign w:val="bottom"/>
          </w:tcPr>
          <w:p w14:paraId="12677D06" w14:textId="77777777" w:rsidR="00F9258E" w:rsidRPr="004106CA" w:rsidRDefault="00F9258E">
            <w:pPr>
              <w:tabs>
                <w:tab w:val="decimal" w:pos="750"/>
              </w:tabs>
              <w:suppressAutoHyphens/>
              <w:spacing w:line="240" w:lineRule="exact"/>
              <w:ind w:right="-36"/>
              <w:rPr>
                <w:rFonts w:ascii="CordiaUPC" w:hAnsi="CordiaUPC" w:cs="CordiaUPC"/>
                <w:b/>
                <w:bCs/>
                <w:sz w:val="26"/>
                <w:szCs w:val="26"/>
                <w:lang w:val="en-US"/>
              </w:rPr>
            </w:pPr>
            <w:r w:rsidRPr="004106CA">
              <w:rPr>
                <w:rFonts w:ascii="CordiaUPC" w:hAnsi="CordiaUPC" w:cs="CordiaUPC"/>
                <w:b/>
                <w:bCs/>
                <w:sz w:val="26"/>
                <w:szCs w:val="26"/>
                <w:lang w:val="en-US"/>
              </w:rPr>
              <w:t>162,326</w:t>
            </w:r>
          </w:p>
        </w:tc>
      </w:tr>
      <w:tr w:rsidR="00C76C86" w:rsidRPr="004106CA" w14:paraId="7A71EE95" w14:textId="77777777" w:rsidTr="00C76C86">
        <w:trPr>
          <w:trHeight w:val="145"/>
        </w:trPr>
        <w:tc>
          <w:tcPr>
            <w:tcW w:w="3413" w:type="dxa"/>
          </w:tcPr>
          <w:p w14:paraId="20EC12BA" w14:textId="0B9A80E4" w:rsidR="00C76C86" w:rsidRPr="00F11678" w:rsidRDefault="00C76C86" w:rsidP="00C76C86">
            <w:pPr>
              <w:suppressAutoHyphens/>
              <w:spacing w:line="240" w:lineRule="exact"/>
              <w:ind w:left="164" w:right="-90" w:hanging="164"/>
              <w:rPr>
                <w:rFonts w:ascii="CordiaUPC" w:eastAsia="Times New Roman" w:hAnsi="CordiaUPC" w:cs="CordiaUPC"/>
                <w:b/>
                <w:bCs/>
                <w:sz w:val="26"/>
                <w:szCs w:val="26"/>
                <w:lang w:eastAsia="zh-CN"/>
              </w:rPr>
            </w:pPr>
            <w:r w:rsidRPr="00C76C86">
              <w:rPr>
                <w:rFonts w:ascii="CordiaUPC" w:eastAsia="Times New Roman" w:hAnsi="CordiaUPC" w:cs="CordiaUPC"/>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1B972F2E" w14:textId="15AABBD1" w:rsidR="00C76C86" w:rsidRPr="002E0137" w:rsidRDefault="00C76C86" w:rsidP="00C76C86">
            <w:pPr>
              <w:tabs>
                <w:tab w:val="decimal" w:pos="881"/>
              </w:tabs>
              <w:suppressAutoHyphens/>
              <w:spacing w:line="240" w:lineRule="exact"/>
              <w:ind w:left="-14" w:right="-86"/>
              <w:rPr>
                <w:rFonts w:ascii="CordiaUPC" w:hAnsi="CordiaUPC" w:cs="CordiaUPC"/>
                <w:b/>
                <w:bCs/>
                <w:color w:val="000000"/>
                <w:sz w:val="26"/>
                <w:szCs w:val="26"/>
                <w:lang w:val="en-US"/>
              </w:rPr>
            </w:pPr>
            <w:r w:rsidRPr="006018A0">
              <w:rPr>
                <w:rFonts w:ascii="CordiaUPC" w:hAnsi="CordiaUPC" w:cs="CordiaUPC"/>
                <w:b/>
                <w:bCs/>
                <w:sz w:val="26"/>
                <w:szCs w:val="26"/>
              </w:rPr>
              <w:t>174,235</w:t>
            </w:r>
          </w:p>
        </w:tc>
        <w:tc>
          <w:tcPr>
            <w:tcW w:w="270" w:type="dxa"/>
            <w:vAlign w:val="bottom"/>
          </w:tcPr>
          <w:p w14:paraId="11F9C7BD" w14:textId="77777777" w:rsidR="00C76C86" w:rsidRPr="00392524" w:rsidRDefault="00C76C86" w:rsidP="00C76C8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double" w:sz="4" w:space="0" w:color="auto"/>
            </w:tcBorders>
            <w:vAlign w:val="bottom"/>
          </w:tcPr>
          <w:p w14:paraId="367050D6" w14:textId="51F3F081" w:rsidR="00C76C86" w:rsidRPr="002E0137" w:rsidRDefault="00C76C86" w:rsidP="00C76C86">
            <w:pPr>
              <w:tabs>
                <w:tab w:val="decimal" w:pos="618"/>
              </w:tabs>
              <w:suppressAutoHyphens/>
              <w:spacing w:line="240" w:lineRule="exact"/>
              <w:ind w:left="-14" w:right="-86"/>
              <w:rPr>
                <w:rFonts w:ascii="CordiaUPC" w:hAnsi="CordiaUPC" w:cs="CordiaUPC"/>
                <w:b/>
                <w:bCs/>
                <w:color w:val="000000"/>
                <w:sz w:val="26"/>
                <w:szCs w:val="26"/>
              </w:rPr>
            </w:pPr>
            <w:r w:rsidRPr="006018A0">
              <w:rPr>
                <w:rFonts w:ascii="CordiaUPC" w:hAnsi="CordiaUPC" w:cs="CordiaUPC"/>
                <w:b/>
                <w:bCs/>
                <w:sz w:val="26"/>
                <w:szCs w:val="26"/>
              </w:rPr>
              <w:t>197</w:t>
            </w:r>
          </w:p>
        </w:tc>
        <w:tc>
          <w:tcPr>
            <w:tcW w:w="270" w:type="dxa"/>
            <w:gridSpan w:val="2"/>
            <w:vAlign w:val="bottom"/>
          </w:tcPr>
          <w:p w14:paraId="0DD9FDE8" w14:textId="77777777" w:rsidR="00C76C86" w:rsidRPr="00392524"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bottom w:val="double" w:sz="4" w:space="0" w:color="auto"/>
            </w:tcBorders>
            <w:vAlign w:val="bottom"/>
          </w:tcPr>
          <w:p w14:paraId="7EEE70CA" w14:textId="165E6BD1" w:rsidR="00C76C86" w:rsidRPr="002E0137" w:rsidRDefault="00C76C86" w:rsidP="00C76C86">
            <w:pPr>
              <w:tabs>
                <w:tab w:val="decimal" w:pos="769"/>
              </w:tabs>
              <w:suppressAutoHyphens/>
              <w:spacing w:line="240" w:lineRule="exact"/>
              <w:ind w:left="-14" w:right="-86"/>
              <w:rPr>
                <w:rFonts w:ascii="CordiaUPC" w:hAnsi="CordiaUPC" w:cs="CordiaUPC"/>
                <w:b/>
                <w:bCs/>
                <w:color w:val="000000"/>
                <w:sz w:val="26"/>
                <w:szCs w:val="26"/>
              </w:rPr>
            </w:pPr>
            <w:r w:rsidRPr="006018A0">
              <w:rPr>
                <w:rFonts w:ascii="CordiaUPC" w:hAnsi="CordiaUPC" w:cs="CordiaUPC"/>
                <w:b/>
                <w:bCs/>
                <w:sz w:val="26"/>
                <w:szCs w:val="26"/>
                <w:lang w:bidi="th-TH"/>
              </w:rPr>
              <w:t>170,637</w:t>
            </w:r>
          </w:p>
        </w:tc>
        <w:tc>
          <w:tcPr>
            <w:tcW w:w="273" w:type="dxa"/>
            <w:vAlign w:val="bottom"/>
          </w:tcPr>
          <w:p w14:paraId="1C69E87A" w14:textId="77777777" w:rsidR="00C76C86" w:rsidRPr="00392524"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260843CC" w14:textId="3F5AFA6E" w:rsidR="00C76C86" w:rsidRPr="002E0137" w:rsidRDefault="00C76C86" w:rsidP="00C76C86">
            <w:pPr>
              <w:tabs>
                <w:tab w:val="decimal" w:pos="703"/>
              </w:tabs>
              <w:suppressAutoHyphens/>
              <w:spacing w:line="240" w:lineRule="exact"/>
              <w:ind w:left="-14" w:right="-86"/>
              <w:rPr>
                <w:rFonts w:ascii="CordiaUPC" w:hAnsi="CordiaUPC" w:cs="CordiaUPC"/>
                <w:b/>
                <w:bCs/>
                <w:color w:val="000000"/>
                <w:sz w:val="26"/>
                <w:szCs w:val="26"/>
              </w:rPr>
            </w:pPr>
            <w:r w:rsidRPr="006018A0">
              <w:rPr>
                <w:rFonts w:ascii="CordiaUPC" w:hAnsi="CordiaUPC" w:cs="CordiaUPC"/>
                <w:b/>
                <w:bCs/>
                <w:sz w:val="26"/>
                <w:szCs w:val="26"/>
              </w:rPr>
              <w:t>3,401</w:t>
            </w:r>
          </w:p>
        </w:tc>
        <w:tc>
          <w:tcPr>
            <w:tcW w:w="271" w:type="dxa"/>
            <w:vAlign w:val="bottom"/>
          </w:tcPr>
          <w:p w14:paraId="261DBAC8" w14:textId="77777777" w:rsidR="00C76C86" w:rsidRPr="00392524" w:rsidRDefault="00C76C86" w:rsidP="00C76C8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bottom w:val="double" w:sz="4" w:space="0" w:color="auto"/>
            </w:tcBorders>
            <w:shd w:val="clear" w:color="auto" w:fill="auto"/>
            <w:vAlign w:val="bottom"/>
          </w:tcPr>
          <w:p w14:paraId="5D93640B" w14:textId="20462F12" w:rsidR="00C76C86" w:rsidRPr="004106CA" w:rsidRDefault="00C76C86" w:rsidP="00C76C86">
            <w:pPr>
              <w:tabs>
                <w:tab w:val="decimal" w:pos="750"/>
              </w:tabs>
              <w:suppressAutoHyphens/>
              <w:spacing w:line="240" w:lineRule="exact"/>
              <w:ind w:right="-36"/>
              <w:rPr>
                <w:rFonts w:ascii="CordiaUPC" w:hAnsi="CordiaUPC" w:cs="CordiaUPC"/>
                <w:b/>
                <w:bCs/>
                <w:sz w:val="26"/>
                <w:szCs w:val="26"/>
                <w:lang w:val="en-US"/>
              </w:rPr>
            </w:pPr>
            <w:r w:rsidRPr="006018A0">
              <w:rPr>
                <w:rFonts w:ascii="CordiaUPC" w:hAnsi="CordiaUPC" w:cs="CordiaUPC"/>
                <w:b/>
                <w:bCs/>
                <w:sz w:val="26"/>
                <w:szCs w:val="26"/>
              </w:rPr>
              <w:t>174,235</w:t>
            </w:r>
          </w:p>
        </w:tc>
      </w:tr>
      <w:tr w:rsidR="00C76C86" w:rsidRPr="004106CA" w14:paraId="7E1E4A87" w14:textId="77777777" w:rsidTr="00C76C86">
        <w:trPr>
          <w:trHeight w:val="145"/>
        </w:trPr>
        <w:tc>
          <w:tcPr>
            <w:tcW w:w="3413" w:type="dxa"/>
          </w:tcPr>
          <w:p w14:paraId="017489C4" w14:textId="77777777" w:rsidR="00C76C86" w:rsidRPr="00F11678" w:rsidRDefault="00C76C86" w:rsidP="00C76C86">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tcBorders>
            <w:shd w:val="clear" w:color="auto" w:fill="auto"/>
            <w:vAlign w:val="bottom"/>
          </w:tcPr>
          <w:p w14:paraId="6ED5DA39" w14:textId="77777777" w:rsidR="00C76C86" w:rsidRPr="002E0137" w:rsidRDefault="00C76C86" w:rsidP="00C76C86">
            <w:pPr>
              <w:tabs>
                <w:tab w:val="decimal" w:pos="881"/>
              </w:tabs>
              <w:suppressAutoHyphens/>
              <w:spacing w:line="240" w:lineRule="exact"/>
              <w:ind w:left="-14" w:right="-86"/>
              <w:rPr>
                <w:rFonts w:ascii="CordiaUPC" w:hAnsi="CordiaUPC" w:cs="CordiaUPC"/>
                <w:b/>
                <w:bCs/>
                <w:color w:val="000000"/>
                <w:sz w:val="26"/>
                <w:szCs w:val="26"/>
                <w:lang w:val="en-US"/>
              </w:rPr>
            </w:pPr>
          </w:p>
        </w:tc>
        <w:tc>
          <w:tcPr>
            <w:tcW w:w="270" w:type="dxa"/>
            <w:vAlign w:val="bottom"/>
          </w:tcPr>
          <w:p w14:paraId="1D21BB7D" w14:textId="77777777" w:rsidR="00C76C86" w:rsidRPr="00392524" w:rsidRDefault="00C76C86" w:rsidP="00C76C8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double" w:sz="4" w:space="0" w:color="auto"/>
            </w:tcBorders>
            <w:vAlign w:val="bottom"/>
          </w:tcPr>
          <w:p w14:paraId="32227650" w14:textId="77777777" w:rsidR="00C76C86" w:rsidRPr="002E0137" w:rsidRDefault="00C76C86" w:rsidP="00C76C86">
            <w:pPr>
              <w:tabs>
                <w:tab w:val="decimal" w:pos="618"/>
              </w:tabs>
              <w:suppressAutoHyphens/>
              <w:spacing w:line="240" w:lineRule="exact"/>
              <w:ind w:left="-14" w:right="-86"/>
              <w:rPr>
                <w:rFonts w:ascii="CordiaUPC" w:hAnsi="CordiaUPC" w:cs="CordiaUPC"/>
                <w:b/>
                <w:bCs/>
                <w:color w:val="000000"/>
                <w:sz w:val="26"/>
                <w:szCs w:val="26"/>
              </w:rPr>
            </w:pPr>
          </w:p>
        </w:tc>
        <w:tc>
          <w:tcPr>
            <w:tcW w:w="270" w:type="dxa"/>
            <w:gridSpan w:val="2"/>
            <w:vAlign w:val="bottom"/>
          </w:tcPr>
          <w:p w14:paraId="6F21B4F9" w14:textId="77777777" w:rsidR="00C76C86" w:rsidRPr="00392524"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double" w:sz="4" w:space="0" w:color="auto"/>
            </w:tcBorders>
            <w:vAlign w:val="bottom"/>
          </w:tcPr>
          <w:p w14:paraId="7B28B375" w14:textId="77777777" w:rsidR="00C76C86" w:rsidRPr="002E0137" w:rsidRDefault="00C76C86" w:rsidP="00C76C86">
            <w:pPr>
              <w:tabs>
                <w:tab w:val="decimal" w:pos="769"/>
              </w:tabs>
              <w:suppressAutoHyphens/>
              <w:spacing w:line="240" w:lineRule="exact"/>
              <w:ind w:left="-14" w:right="-86"/>
              <w:rPr>
                <w:rFonts w:ascii="CordiaUPC" w:hAnsi="CordiaUPC" w:cs="CordiaUPC"/>
                <w:b/>
                <w:bCs/>
                <w:color w:val="000000"/>
                <w:sz w:val="26"/>
                <w:szCs w:val="26"/>
              </w:rPr>
            </w:pPr>
          </w:p>
        </w:tc>
        <w:tc>
          <w:tcPr>
            <w:tcW w:w="273" w:type="dxa"/>
            <w:vAlign w:val="bottom"/>
          </w:tcPr>
          <w:p w14:paraId="63798B35" w14:textId="77777777" w:rsidR="00C76C86" w:rsidRPr="00392524"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double" w:sz="4" w:space="0" w:color="auto"/>
            </w:tcBorders>
            <w:vAlign w:val="bottom"/>
          </w:tcPr>
          <w:p w14:paraId="48DE6C43" w14:textId="77777777" w:rsidR="00C76C86" w:rsidRPr="002E0137" w:rsidRDefault="00C76C86" w:rsidP="00C76C86">
            <w:pPr>
              <w:tabs>
                <w:tab w:val="decimal" w:pos="703"/>
              </w:tabs>
              <w:suppressAutoHyphens/>
              <w:spacing w:line="240" w:lineRule="exact"/>
              <w:ind w:left="-14" w:right="-86"/>
              <w:rPr>
                <w:rFonts w:ascii="CordiaUPC" w:hAnsi="CordiaUPC" w:cs="CordiaUPC"/>
                <w:b/>
                <w:bCs/>
                <w:color w:val="000000"/>
                <w:sz w:val="26"/>
                <w:szCs w:val="26"/>
              </w:rPr>
            </w:pPr>
          </w:p>
        </w:tc>
        <w:tc>
          <w:tcPr>
            <w:tcW w:w="271" w:type="dxa"/>
            <w:vAlign w:val="bottom"/>
          </w:tcPr>
          <w:p w14:paraId="17EC116C" w14:textId="77777777" w:rsidR="00C76C86" w:rsidRPr="00392524" w:rsidRDefault="00C76C86" w:rsidP="00C76C8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double" w:sz="4" w:space="0" w:color="auto"/>
            </w:tcBorders>
            <w:shd w:val="clear" w:color="auto" w:fill="auto"/>
            <w:vAlign w:val="bottom"/>
          </w:tcPr>
          <w:p w14:paraId="56650FDC" w14:textId="77777777" w:rsidR="00C76C86" w:rsidRPr="004106CA" w:rsidRDefault="00C76C86" w:rsidP="00C76C86">
            <w:pPr>
              <w:tabs>
                <w:tab w:val="decimal" w:pos="750"/>
              </w:tabs>
              <w:suppressAutoHyphens/>
              <w:spacing w:line="240" w:lineRule="exact"/>
              <w:ind w:right="-36"/>
              <w:rPr>
                <w:rFonts w:ascii="CordiaUPC" w:hAnsi="CordiaUPC" w:cs="CordiaUPC"/>
                <w:b/>
                <w:bCs/>
                <w:sz w:val="26"/>
                <w:szCs w:val="26"/>
                <w:lang w:val="en-US"/>
              </w:rPr>
            </w:pPr>
          </w:p>
        </w:tc>
      </w:tr>
      <w:tr w:rsidR="00C76C86" w:rsidRPr="00F11678" w14:paraId="40B667E2" w14:textId="77777777">
        <w:trPr>
          <w:trHeight w:val="256"/>
        </w:trPr>
        <w:tc>
          <w:tcPr>
            <w:tcW w:w="3413" w:type="dxa"/>
            <w:vAlign w:val="bottom"/>
            <w:hideMark/>
          </w:tcPr>
          <w:p w14:paraId="08561ACA" w14:textId="77777777" w:rsidR="00C76C86" w:rsidRPr="00F11678" w:rsidRDefault="00C76C86" w:rsidP="00C76C86">
            <w:pPr>
              <w:suppressAutoHyphens/>
              <w:spacing w:line="240" w:lineRule="exact"/>
              <w:ind w:left="164" w:right="-90" w:hanging="164"/>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liabilities</w:t>
            </w:r>
          </w:p>
        </w:tc>
        <w:tc>
          <w:tcPr>
            <w:tcW w:w="1082" w:type="dxa"/>
          </w:tcPr>
          <w:p w14:paraId="6A4E5ABF"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5AFC4766"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Pr>
          <w:p w14:paraId="1B4BF11E" w14:textId="77777777" w:rsidR="00C76C86" w:rsidRPr="00F11678" w:rsidRDefault="00C76C86" w:rsidP="00C76C86">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gridSpan w:val="2"/>
          </w:tcPr>
          <w:p w14:paraId="4B6DD64D"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Pr>
          <w:p w14:paraId="4FC32FF9"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0E1441CC"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3A2CD686" w14:textId="77777777" w:rsidR="00C76C86" w:rsidRPr="00F11678" w:rsidRDefault="00C76C86" w:rsidP="00C76C86">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1" w:type="dxa"/>
          </w:tcPr>
          <w:p w14:paraId="652E9AFC" w14:textId="77777777" w:rsidR="00C76C86" w:rsidRPr="00F11678" w:rsidRDefault="00C76C86" w:rsidP="00C76C8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Pr>
          <w:p w14:paraId="47FC9A40" w14:textId="77777777" w:rsidR="00C76C86" w:rsidRPr="00F11678" w:rsidRDefault="00C76C86" w:rsidP="00C76C86">
            <w:pPr>
              <w:tabs>
                <w:tab w:val="decimal" w:pos="750"/>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C76C86" w:rsidRPr="00F11678" w14:paraId="3CFEAE01" w14:textId="77777777">
        <w:trPr>
          <w:trHeight w:val="269"/>
        </w:trPr>
        <w:tc>
          <w:tcPr>
            <w:tcW w:w="3413" w:type="dxa"/>
            <w:vAlign w:val="bottom"/>
            <w:hideMark/>
          </w:tcPr>
          <w:p w14:paraId="30BC32C0" w14:textId="77777777" w:rsidR="00C76C86" w:rsidRPr="00F11678" w:rsidRDefault="00C76C86" w:rsidP="00C76C86">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liabilities measured at FVTPL</w:t>
            </w:r>
          </w:p>
        </w:tc>
        <w:tc>
          <w:tcPr>
            <w:tcW w:w="1082" w:type="dxa"/>
            <w:tcBorders>
              <w:top w:val="nil"/>
              <w:left w:val="nil"/>
              <w:right w:val="nil"/>
            </w:tcBorders>
            <w:vAlign w:val="bottom"/>
          </w:tcPr>
          <w:p w14:paraId="3EF3CDEF"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F11678">
              <w:rPr>
                <w:rFonts w:ascii="CordiaUPC" w:hAnsi="CordiaUPC" w:cs="CordiaUPC"/>
                <w:b/>
                <w:bCs/>
                <w:color w:val="000000"/>
                <w:sz w:val="26"/>
                <w:szCs w:val="26"/>
              </w:rPr>
              <w:t>438</w:t>
            </w:r>
          </w:p>
        </w:tc>
        <w:tc>
          <w:tcPr>
            <w:tcW w:w="270" w:type="dxa"/>
            <w:vAlign w:val="bottom"/>
          </w:tcPr>
          <w:p w14:paraId="2A303007"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top w:val="nil"/>
              <w:left w:val="nil"/>
              <w:right w:val="nil"/>
            </w:tcBorders>
            <w:vAlign w:val="bottom"/>
          </w:tcPr>
          <w:p w14:paraId="15AF4D18" w14:textId="77777777" w:rsidR="00C76C86" w:rsidRPr="00F11678" w:rsidRDefault="00C76C86" w:rsidP="00C76C86">
            <w:pPr>
              <w:tabs>
                <w:tab w:val="decimal" w:pos="604"/>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gridSpan w:val="2"/>
            <w:vAlign w:val="bottom"/>
          </w:tcPr>
          <w:p w14:paraId="012D4F50"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vAlign w:val="bottom"/>
          </w:tcPr>
          <w:p w14:paraId="42486F61" w14:textId="77777777" w:rsidR="00C76C86" w:rsidRPr="00F11678" w:rsidRDefault="00C76C86" w:rsidP="00C76C86">
            <w:pPr>
              <w:tabs>
                <w:tab w:val="decimal" w:pos="76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438</w:t>
            </w:r>
          </w:p>
        </w:tc>
        <w:tc>
          <w:tcPr>
            <w:tcW w:w="273" w:type="dxa"/>
            <w:vAlign w:val="bottom"/>
          </w:tcPr>
          <w:p w14:paraId="6FE5A25F"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5792FC6A" w14:textId="77777777" w:rsidR="00C76C86" w:rsidRPr="00F11678" w:rsidRDefault="00C76C86" w:rsidP="00C76C86">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1" w:type="dxa"/>
            <w:vAlign w:val="bottom"/>
          </w:tcPr>
          <w:p w14:paraId="3CEA498C" w14:textId="77777777" w:rsidR="00C76C86" w:rsidRPr="00F11678" w:rsidRDefault="00C76C86" w:rsidP="00C76C8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vAlign w:val="bottom"/>
          </w:tcPr>
          <w:p w14:paraId="03144DF0" w14:textId="77777777" w:rsidR="00C76C86" w:rsidRPr="004106CA" w:rsidRDefault="00C76C86" w:rsidP="00C76C86">
            <w:pPr>
              <w:tabs>
                <w:tab w:val="decimal" w:pos="750"/>
              </w:tabs>
              <w:suppressAutoHyphens/>
              <w:spacing w:line="240" w:lineRule="exact"/>
              <w:ind w:right="-36"/>
              <w:rPr>
                <w:rFonts w:ascii="CordiaUPC" w:hAnsi="CordiaUPC" w:cs="CordiaUPC"/>
                <w:b/>
                <w:bCs/>
                <w:sz w:val="26"/>
                <w:szCs w:val="26"/>
                <w:lang w:val="en-US"/>
              </w:rPr>
            </w:pPr>
            <w:r w:rsidRPr="004106CA">
              <w:rPr>
                <w:rFonts w:ascii="CordiaUPC" w:hAnsi="CordiaUPC" w:cs="CordiaUPC"/>
                <w:b/>
                <w:bCs/>
                <w:sz w:val="26"/>
                <w:szCs w:val="26"/>
                <w:lang w:val="en-US"/>
              </w:rPr>
              <w:t>438</w:t>
            </w:r>
          </w:p>
        </w:tc>
      </w:tr>
      <w:tr w:rsidR="00C76C86" w:rsidRPr="00F11678" w14:paraId="2CD44790" w14:textId="77777777">
        <w:trPr>
          <w:trHeight w:val="269"/>
        </w:trPr>
        <w:tc>
          <w:tcPr>
            <w:tcW w:w="3413" w:type="dxa"/>
            <w:vAlign w:val="bottom"/>
            <w:hideMark/>
          </w:tcPr>
          <w:p w14:paraId="11663097" w14:textId="77777777" w:rsidR="00C76C86" w:rsidRPr="00F11678" w:rsidRDefault="00C76C86" w:rsidP="00C76C86">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Derivative liabilities</w:t>
            </w:r>
          </w:p>
        </w:tc>
        <w:tc>
          <w:tcPr>
            <w:tcW w:w="1082" w:type="dxa"/>
            <w:tcBorders>
              <w:left w:val="nil"/>
              <w:bottom w:val="nil"/>
              <w:right w:val="nil"/>
            </w:tcBorders>
            <w:vAlign w:val="bottom"/>
          </w:tcPr>
          <w:p w14:paraId="1862BB45"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EB6F234"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left w:val="nil"/>
              <w:bottom w:val="nil"/>
              <w:right w:val="nil"/>
            </w:tcBorders>
            <w:vAlign w:val="bottom"/>
          </w:tcPr>
          <w:p w14:paraId="6B7667D7" w14:textId="77777777" w:rsidR="00C76C86" w:rsidRPr="00F11678" w:rsidRDefault="00C76C86" w:rsidP="00C76C86">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gridSpan w:val="2"/>
            <w:vAlign w:val="bottom"/>
          </w:tcPr>
          <w:p w14:paraId="387A90BA"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vAlign w:val="bottom"/>
          </w:tcPr>
          <w:p w14:paraId="510EFF85" w14:textId="77777777" w:rsidR="00C76C86" w:rsidRPr="00F11678" w:rsidRDefault="00C76C86" w:rsidP="00C76C86">
            <w:pPr>
              <w:tabs>
                <w:tab w:val="decimal" w:pos="763"/>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476D63E3"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A9DDBBF" w14:textId="77777777" w:rsidR="00C76C86" w:rsidRPr="00F11678" w:rsidRDefault="00C76C86" w:rsidP="00C76C86">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50417E3" w14:textId="77777777" w:rsidR="00C76C86" w:rsidRPr="00F11678" w:rsidRDefault="00C76C86" w:rsidP="00C76C8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vAlign w:val="bottom"/>
          </w:tcPr>
          <w:p w14:paraId="29152FB7" w14:textId="77777777" w:rsidR="00C76C86" w:rsidRPr="004106CA" w:rsidRDefault="00C76C86" w:rsidP="00C76C86">
            <w:pPr>
              <w:tabs>
                <w:tab w:val="decimal" w:pos="750"/>
              </w:tabs>
              <w:suppressAutoHyphens/>
              <w:spacing w:line="240" w:lineRule="exact"/>
              <w:ind w:right="-36"/>
              <w:rPr>
                <w:rFonts w:ascii="CordiaUPC" w:hAnsi="CordiaUPC" w:cs="CordiaUPC"/>
                <w:sz w:val="26"/>
                <w:szCs w:val="26"/>
                <w:lang w:val="en-US"/>
              </w:rPr>
            </w:pPr>
          </w:p>
        </w:tc>
      </w:tr>
      <w:tr w:rsidR="00C76C86" w:rsidRPr="00F11678" w14:paraId="102BD6F0" w14:textId="77777777">
        <w:trPr>
          <w:trHeight w:val="256"/>
        </w:trPr>
        <w:tc>
          <w:tcPr>
            <w:tcW w:w="3413" w:type="dxa"/>
            <w:vAlign w:val="bottom"/>
            <w:hideMark/>
          </w:tcPr>
          <w:p w14:paraId="66CA2F1C" w14:textId="77777777" w:rsidR="00C76C86" w:rsidRPr="00F11678" w:rsidRDefault="00C76C86" w:rsidP="00C76C86">
            <w:pPr>
              <w:suppressAutoHyphens/>
              <w:spacing w:line="240" w:lineRule="exact"/>
              <w:ind w:left="16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57E302B"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c>
          <w:tcPr>
            <w:tcW w:w="270" w:type="dxa"/>
            <w:shd w:val="clear" w:color="auto" w:fill="auto"/>
            <w:vAlign w:val="bottom"/>
          </w:tcPr>
          <w:p w14:paraId="050ACA26"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vAlign w:val="bottom"/>
          </w:tcPr>
          <w:p w14:paraId="09F9D645" w14:textId="77777777" w:rsidR="00C76C86" w:rsidRPr="00F11678" w:rsidRDefault="00C76C86" w:rsidP="00C76C86">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gridSpan w:val="2"/>
            <w:vAlign w:val="bottom"/>
          </w:tcPr>
          <w:p w14:paraId="509DCCF6"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vAlign w:val="bottom"/>
          </w:tcPr>
          <w:p w14:paraId="50CCE689" w14:textId="77777777" w:rsidR="00C76C86" w:rsidRPr="00F11678" w:rsidRDefault="00C76C86" w:rsidP="00C76C86">
            <w:pPr>
              <w:tabs>
                <w:tab w:val="decimal" w:pos="76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c>
          <w:tcPr>
            <w:tcW w:w="273" w:type="dxa"/>
            <w:vAlign w:val="bottom"/>
          </w:tcPr>
          <w:p w14:paraId="5FB5088F"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F163A47" w14:textId="77777777" w:rsidR="00C76C86" w:rsidRPr="00F11678" w:rsidRDefault="00C76C86" w:rsidP="00C76C86">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1" w:type="dxa"/>
            <w:vAlign w:val="bottom"/>
          </w:tcPr>
          <w:p w14:paraId="52C697F3" w14:textId="77777777" w:rsidR="00C76C86" w:rsidRPr="00F11678" w:rsidRDefault="00C76C86" w:rsidP="00C76C8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vAlign w:val="bottom"/>
          </w:tcPr>
          <w:p w14:paraId="27C01D2C" w14:textId="77777777" w:rsidR="00C76C86" w:rsidRPr="004106CA" w:rsidRDefault="00C76C86" w:rsidP="00C76C86">
            <w:pPr>
              <w:tabs>
                <w:tab w:val="decimal" w:pos="750"/>
              </w:tabs>
              <w:suppressAutoHyphens/>
              <w:spacing w:line="240" w:lineRule="exact"/>
              <w:ind w:right="-36"/>
              <w:rPr>
                <w:rFonts w:ascii="CordiaUPC" w:hAnsi="CordiaUPC" w:cs="CordiaUPC"/>
                <w:sz w:val="26"/>
                <w:szCs w:val="26"/>
                <w:lang w:val="en-US"/>
              </w:rPr>
            </w:pPr>
            <w:r w:rsidRPr="004106CA">
              <w:rPr>
                <w:rFonts w:ascii="CordiaUPC" w:hAnsi="CordiaUPC" w:cs="CordiaUPC"/>
                <w:sz w:val="26"/>
                <w:szCs w:val="26"/>
                <w:lang w:val="en-US"/>
              </w:rPr>
              <w:t>8,727</w:t>
            </w:r>
          </w:p>
        </w:tc>
      </w:tr>
      <w:tr w:rsidR="00C76C86" w:rsidRPr="00F11678" w14:paraId="08856A82" w14:textId="77777777">
        <w:trPr>
          <w:trHeight w:val="256"/>
        </w:trPr>
        <w:tc>
          <w:tcPr>
            <w:tcW w:w="3413" w:type="dxa"/>
            <w:vAlign w:val="bottom"/>
            <w:hideMark/>
          </w:tcPr>
          <w:p w14:paraId="7CE16045" w14:textId="77777777" w:rsidR="00C76C86" w:rsidRPr="00F11678" w:rsidRDefault="00C76C86" w:rsidP="00C76C86">
            <w:pPr>
              <w:suppressAutoHyphens/>
              <w:spacing w:line="240" w:lineRule="exact"/>
              <w:ind w:left="16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6D3721E9"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c>
          <w:tcPr>
            <w:tcW w:w="270" w:type="dxa"/>
            <w:shd w:val="clear" w:color="auto" w:fill="auto"/>
            <w:vAlign w:val="bottom"/>
          </w:tcPr>
          <w:p w14:paraId="771CE8BE"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bottom w:val="single" w:sz="4" w:space="0" w:color="auto"/>
            </w:tcBorders>
            <w:vAlign w:val="bottom"/>
          </w:tcPr>
          <w:p w14:paraId="2B19C007" w14:textId="77777777" w:rsidR="00C76C86" w:rsidRPr="00F11678" w:rsidRDefault="00C76C86" w:rsidP="00C76C86">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gridSpan w:val="2"/>
            <w:vAlign w:val="bottom"/>
          </w:tcPr>
          <w:p w14:paraId="15E8A1E4"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top w:val="nil"/>
              <w:left w:val="nil"/>
              <w:bottom w:val="single" w:sz="4" w:space="0" w:color="auto"/>
              <w:right w:val="nil"/>
            </w:tcBorders>
            <w:vAlign w:val="bottom"/>
          </w:tcPr>
          <w:p w14:paraId="18975709" w14:textId="77777777" w:rsidR="00C76C86" w:rsidRPr="00F11678" w:rsidRDefault="00C76C86" w:rsidP="00C76C86">
            <w:pPr>
              <w:tabs>
                <w:tab w:val="decimal" w:pos="76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c>
          <w:tcPr>
            <w:tcW w:w="273" w:type="dxa"/>
            <w:vAlign w:val="bottom"/>
          </w:tcPr>
          <w:p w14:paraId="00F2B862"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nil"/>
              <w:left w:val="nil"/>
              <w:bottom w:val="single" w:sz="4" w:space="0" w:color="auto"/>
              <w:right w:val="nil"/>
            </w:tcBorders>
            <w:vAlign w:val="bottom"/>
          </w:tcPr>
          <w:p w14:paraId="7A983F58" w14:textId="77777777" w:rsidR="00C76C86" w:rsidRPr="00F11678" w:rsidRDefault="00C76C86" w:rsidP="00C76C86">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1" w:type="dxa"/>
            <w:vAlign w:val="bottom"/>
          </w:tcPr>
          <w:p w14:paraId="3DC31891" w14:textId="77777777" w:rsidR="00C76C86" w:rsidRPr="00F11678" w:rsidRDefault="00C76C86" w:rsidP="00C76C8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top w:val="nil"/>
              <w:left w:val="nil"/>
              <w:bottom w:val="single" w:sz="4" w:space="0" w:color="auto"/>
              <w:right w:val="nil"/>
            </w:tcBorders>
            <w:vAlign w:val="bottom"/>
          </w:tcPr>
          <w:p w14:paraId="009252F6" w14:textId="77777777" w:rsidR="00C76C86" w:rsidRPr="004106CA" w:rsidRDefault="00C76C86" w:rsidP="00C76C86">
            <w:pPr>
              <w:tabs>
                <w:tab w:val="decimal" w:pos="750"/>
              </w:tabs>
              <w:suppressAutoHyphens/>
              <w:spacing w:line="240" w:lineRule="exact"/>
              <w:ind w:right="-36"/>
              <w:rPr>
                <w:rFonts w:ascii="CordiaUPC" w:hAnsi="CordiaUPC" w:cs="CordiaUPC"/>
                <w:sz w:val="26"/>
                <w:szCs w:val="26"/>
                <w:lang w:val="en-US"/>
              </w:rPr>
            </w:pPr>
            <w:r w:rsidRPr="004106CA">
              <w:rPr>
                <w:rFonts w:ascii="CordiaUPC" w:hAnsi="CordiaUPC" w:cs="CordiaUPC"/>
                <w:sz w:val="26"/>
                <w:szCs w:val="26"/>
                <w:lang w:val="en-US"/>
              </w:rPr>
              <w:t>772</w:t>
            </w:r>
          </w:p>
        </w:tc>
      </w:tr>
      <w:tr w:rsidR="00C76C86" w:rsidRPr="00F11678" w14:paraId="3E33FB22" w14:textId="77777777">
        <w:trPr>
          <w:trHeight w:val="256"/>
        </w:trPr>
        <w:tc>
          <w:tcPr>
            <w:tcW w:w="3413" w:type="dxa"/>
            <w:vAlign w:val="bottom"/>
            <w:hideMark/>
          </w:tcPr>
          <w:p w14:paraId="0153A71E" w14:textId="77777777" w:rsidR="00C76C86" w:rsidRPr="00F11678" w:rsidRDefault="00C76C86" w:rsidP="00C76C86">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013ED71F"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F11678">
              <w:rPr>
                <w:rFonts w:ascii="CordiaUPC" w:hAnsi="CordiaUPC" w:cs="CordiaUPC"/>
                <w:b/>
                <w:bCs/>
                <w:color w:val="000000"/>
                <w:sz w:val="26"/>
                <w:szCs w:val="26"/>
              </w:rPr>
              <w:t>9,499</w:t>
            </w:r>
          </w:p>
        </w:tc>
        <w:tc>
          <w:tcPr>
            <w:tcW w:w="270" w:type="dxa"/>
            <w:shd w:val="clear" w:color="auto" w:fill="auto"/>
            <w:vAlign w:val="bottom"/>
          </w:tcPr>
          <w:p w14:paraId="62CF7858"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top w:val="single" w:sz="4" w:space="0" w:color="auto"/>
              <w:bottom w:val="single" w:sz="4" w:space="0" w:color="auto"/>
            </w:tcBorders>
            <w:shd w:val="clear" w:color="auto" w:fill="auto"/>
            <w:vAlign w:val="bottom"/>
          </w:tcPr>
          <w:p w14:paraId="4C48BEE1" w14:textId="77777777" w:rsidR="00C76C86" w:rsidRPr="00F11678" w:rsidRDefault="00C76C86" w:rsidP="00C76C86">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gridSpan w:val="2"/>
            <w:shd w:val="clear" w:color="auto" w:fill="auto"/>
            <w:vAlign w:val="bottom"/>
          </w:tcPr>
          <w:p w14:paraId="1DCF8AB1"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top w:val="single" w:sz="4" w:space="0" w:color="auto"/>
              <w:left w:val="nil"/>
              <w:bottom w:val="single" w:sz="4" w:space="0" w:color="auto"/>
              <w:right w:val="nil"/>
            </w:tcBorders>
            <w:vAlign w:val="bottom"/>
          </w:tcPr>
          <w:p w14:paraId="3E0870AF" w14:textId="77777777" w:rsidR="00C76C86" w:rsidRPr="00F11678" w:rsidRDefault="00C76C86" w:rsidP="00C76C86">
            <w:pPr>
              <w:tabs>
                <w:tab w:val="decimal" w:pos="76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9,499</w:t>
            </w:r>
          </w:p>
        </w:tc>
        <w:tc>
          <w:tcPr>
            <w:tcW w:w="273" w:type="dxa"/>
            <w:vAlign w:val="bottom"/>
          </w:tcPr>
          <w:p w14:paraId="64D7AEE2"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single" w:sz="4" w:space="0" w:color="auto"/>
              <w:right w:val="nil"/>
            </w:tcBorders>
            <w:vAlign w:val="bottom"/>
          </w:tcPr>
          <w:p w14:paraId="415CEE9D" w14:textId="77777777" w:rsidR="00C76C86" w:rsidRPr="00F11678" w:rsidRDefault="00C76C86" w:rsidP="00C76C86">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1" w:type="dxa"/>
            <w:vAlign w:val="bottom"/>
          </w:tcPr>
          <w:p w14:paraId="253AE710" w14:textId="77777777" w:rsidR="00C76C86" w:rsidRPr="00F11678" w:rsidRDefault="00C76C86" w:rsidP="00C76C8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top w:val="single" w:sz="4" w:space="0" w:color="auto"/>
              <w:left w:val="nil"/>
              <w:bottom w:val="single" w:sz="4" w:space="0" w:color="auto"/>
              <w:right w:val="nil"/>
            </w:tcBorders>
            <w:vAlign w:val="bottom"/>
          </w:tcPr>
          <w:p w14:paraId="5FBF051C" w14:textId="77777777" w:rsidR="00C76C86" w:rsidRPr="004106CA" w:rsidRDefault="00C76C86" w:rsidP="00C76C86">
            <w:pPr>
              <w:tabs>
                <w:tab w:val="decimal" w:pos="750"/>
              </w:tabs>
              <w:suppressAutoHyphens/>
              <w:spacing w:line="240" w:lineRule="exact"/>
              <w:ind w:right="-36"/>
              <w:rPr>
                <w:rFonts w:ascii="CordiaUPC" w:hAnsi="CordiaUPC" w:cs="CordiaUPC"/>
                <w:b/>
                <w:bCs/>
                <w:sz w:val="26"/>
                <w:szCs w:val="26"/>
                <w:lang w:val="en-US"/>
              </w:rPr>
            </w:pPr>
            <w:r w:rsidRPr="004106CA">
              <w:rPr>
                <w:rFonts w:ascii="CordiaUPC" w:hAnsi="CordiaUPC" w:cs="CordiaUPC"/>
                <w:b/>
                <w:bCs/>
                <w:sz w:val="26"/>
                <w:szCs w:val="26"/>
                <w:lang w:val="en-US"/>
              </w:rPr>
              <w:t>9,499</w:t>
            </w:r>
          </w:p>
        </w:tc>
      </w:tr>
      <w:tr w:rsidR="00C76C86" w:rsidRPr="00F11678" w14:paraId="62F1E51F" w14:textId="77777777">
        <w:trPr>
          <w:trHeight w:val="256"/>
        </w:trPr>
        <w:tc>
          <w:tcPr>
            <w:tcW w:w="3413" w:type="dxa"/>
            <w:vAlign w:val="bottom"/>
            <w:hideMark/>
          </w:tcPr>
          <w:p w14:paraId="6B3619C5" w14:textId="77777777" w:rsidR="00C76C86" w:rsidRPr="00F11678" w:rsidRDefault="00C76C86" w:rsidP="00C76C86">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5879347"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9,937</w:t>
            </w:r>
          </w:p>
        </w:tc>
        <w:tc>
          <w:tcPr>
            <w:tcW w:w="270" w:type="dxa"/>
            <w:shd w:val="clear" w:color="auto" w:fill="auto"/>
            <w:vAlign w:val="bottom"/>
          </w:tcPr>
          <w:p w14:paraId="0D29D640" w14:textId="77777777" w:rsidR="00C76C86" w:rsidRPr="00F11678" w:rsidRDefault="00C76C86" w:rsidP="00C76C8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double" w:sz="4" w:space="0" w:color="auto"/>
            </w:tcBorders>
            <w:shd w:val="clear" w:color="auto" w:fill="auto"/>
            <w:vAlign w:val="bottom"/>
          </w:tcPr>
          <w:p w14:paraId="190D055B" w14:textId="77777777" w:rsidR="00C76C86" w:rsidRPr="00F11678" w:rsidRDefault="00C76C86" w:rsidP="00C76C86">
            <w:pPr>
              <w:tabs>
                <w:tab w:val="decimal" w:pos="604"/>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0" w:type="dxa"/>
            <w:gridSpan w:val="2"/>
            <w:shd w:val="clear" w:color="auto" w:fill="auto"/>
            <w:vAlign w:val="bottom"/>
          </w:tcPr>
          <w:p w14:paraId="23933F10"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left w:val="nil"/>
              <w:bottom w:val="double" w:sz="4" w:space="0" w:color="auto"/>
              <w:right w:val="nil"/>
            </w:tcBorders>
            <w:vAlign w:val="bottom"/>
          </w:tcPr>
          <w:p w14:paraId="62E71BD5" w14:textId="77777777" w:rsidR="00C76C86" w:rsidRPr="00F11678" w:rsidRDefault="00C76C86" w:rsidP="00C76C86">
            <w:pPr>
              <w:tabs>
                <w:tab w:val="decimal" w:pos="76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9,937</w:t>
            </w:r>
          </w:p>
        </w:tc>
        <w:tc>
          <w:tcPr>
            <w:tcW w:w="273" w:type="dxa"/>
            <w:vAlign w:val="bottom"/>
          </w:tcPr>
          <w:p w14:paraId="57239E1B" w14:textId="77777777" w:rsidR="00C76C86" w:rsidRPr="00F11678" w:rsidRDefault="00C76C86" w:rsidP="00C76C8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double" w:sz="4" w:space="0" w:color="auto"/>
              <w:right w:val="nil"/>
            </w:tcBorders>
            <w:vAlign w:val="bottom"/>
          </w:tcPr>
          <w:p w14:paraId="0C7568F3" w14:textId="77777777" w:rsidR="00C76C86" w:rsidRPr="00F11678" w:rsidRDefault="00C76C86" w:rsidP="00C76C86">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1" w:type="dxa"/>
            <w:vAlign w:val="bottom"/>
          </w:tcPr>
          <w:p w14:paraId="0F47DE6A" w14:textId="77777777" w:rsidR="00C76C86" w:rsidRPr="00F11678" w:rsidRDefault="00C76C86" w:rsidP="00C76C8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left w:val="nil"/>
              <w:bottom w:val="double" w:sz="4" w:space="0" w:color="auto"/>
              <w:right w:val="nil"/>
            </w:tcBorders>
            <w:vAlign w:val="bottom"/>
          </w:tcPr>
          <w:p w14:paraId="532C3B75" w14:textId="77777777" w:rsidR="00C76C86" w:rsidRPr="004106CA" w:rsidRDefault="00C76C86" w:rsidP="00C76C86">
            <w:pPr>
              <w:tabs>
                <w:tab w:val="decimal" w:pos="750"/>
              </w:tabs>
              <w:suppressAutoHyphens/>
              <w:spacing w:line="240" w:lineRule="exact"/>
              <w:ind w:right="-36"/>
              <w:rPr>
                <w:rFonts w:ascii="CordiaUPC" w:hAnsi="CordiaUPC" w:cs="CordiaUPC"/>
                <w:b/>
                <w:bCs/>
                <w:sz w:val="26"/>
                <w:szCs w:val="26"/>
                <w:lang w:val="en-US"/>
              </w:rPr>
            </w:pPr>
            <w:r w:rsidRPr="004106CA">
              <w:rPr>
                <w:rFonts w:ascii="CordiaUPC" w:hAnsi="CordiaUPC" w:cs="CordiaUPC"/>
                <w:b/>
                <w:bCs/>
                <w:sz w:val="26"/>
                <w:szCs w:val="26"/>
                <w:lang w:val="en-US"/>
              </w:rPr>
              <w:t>9,937</w:t>
            </w:r>
          </w:p>
        </w:tc>
      </w:tr>
    </w:tbl>
    <w:p w14:paraId="149B062B" w14:textId="77777777" w:rsidR="00F9258E" w:rsidRDefault="00F9258E" w:rsidP="00AD7C76">
      <w:pPr>
        <w:spacing w:line="240" w:lineRule="exact"/>
        <w:rPr>
          <w:rFonts w:eastAsia="Times New Roman" w:cs="Times New Roman"/>
          <w:szCs w:val="22"/>
          <w:lang w:eastAsia="zh-CN"/>
        </w:rPr>
      </w:pPr>
    </w:p>
    <w:tbl>
      <w:tblPr>
        <w:tblW w:w="9360" w:type="dxa"/>
        <w:tblInd w:w="450" w:type="dxa"/>
        <w:tblLayout w:type="fixed"/>
        <w:tblLook w:val="04A0" w:firstRow="1" w:lastRow="0" w:firstColumn="1" w:lastColumn="0" w:noHBand="0" w:noVBand="1"/>
      </w:tblPr>
      <w:tblGrid>
        <w:gridCol w:w="3405"/>
        <w:gridCol w:w="9"/>
        <w:gridCol w:w="1076"/>
        <w:gridCol w:w="10"/>
        <w:gridCol w:w="267"/>
        <w:gridCol w:w="903"/>
        <w:gridCol w:w="267"/>
        <w:gridCol w:w="6"/>
        <w:gridCol w:w="983"/>
        <w:gridCol w:w="275"/>
        <w:gridCol w:w="886"/>
        <w:gridCol w:w="15"/>
        <w:gridCol w:w="255"/>
        <w:gridCol w:w="15"/>
        <w:gridCol w:w="973"/>
        <w:gridCol w:w="15"/>
      </w:tblGrid>
      <w:tr w:rsidR="00B62F7A" w:rsidRPr="00297A65" w14:paraId="7D135675" w14:textId="77777777" w:rsidTr="00F9258E">
        <w:trPr>
          <w:gridAfter w:val="1"/>
          <w:wAfter w:w="15" w:type="dxa"/>
        </w:trPr>
        <w:tc>
          <w:tcPr>
            <w:tcW w:w="3414" w:type="dxa"/>
            <w:gridSpan w:val="2"/>
          </w:tcPr>
          <w:p w14:paraId="5631AC2B" w14:textId="77777777" w:rsidR="00B62F7A" w:rsidRPr="00297A65" w:rsidRDefault="00B62F7A" w:rsidP="006B1063">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br w:type="page"/>
            </w:r>
          </w:p>
        </w:tc>
        <w:tc>
          <w:tcPr>
            <w:tcW w:w="5931" w:type="dxa"/>
            <w:gridSpan w:val="13"/>
            <w:hideMark/>
          </w:tcPr>
          <w:p w14:paraId="4AA6D3AC" w14:textId="77777777" w:rsidR="00B62F7A" w:rsidRPr="00297A65" w:rsidRDefault="00B62F7A" w:rsidP="006B1063">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B62F7A" w:rsidRPr="00297A65" w14:paraId="7EB0BBF1" w14:textId="77777777" w:rsidTr="00F9258E">
        <w:trPr>
          <w:gridAfter w:val="1"/>
          <w:wAfter w:w="15" w:type="dxa"/>
        </w:trPr>
        <w:tc>
          <w:tcPr>
            <w:tcW w:w="3414" w:type="dxa"/>
            <w:gridSpan w:val="2"/>
          </w:tcPr>
          <w:p w14:paraId="69E8B2B3" w14:textId="77777777" w:rsidR="00B62F7A" w:rsidRPr="00297A65" w:rsidRDefault="00B62F7A" w:rsidP="006B1063">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1F1C61F5" w14:textId="77777777" w:rsidR="00B62F7A" w:rsidRPr="00297A65" w:rsidRDefault="00B62F7A" w:rsidP="006B1063">
            <w:pPr>
              <w:tabs>
                <w:tab w:val="decimal" w:pos="519"/>
              </w:tabs>
              <w:suppressAutoHyphens/>
              <w:spacing w:line="240" w:lineRule="exact"/>
              <w:ind w:left="-112" w:right="-108"/>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 xml:space="preserve"> </w:t>
            </w:r>
            <w:r w:rsidRPr="00297A65">
              <w:rPr>
                <w:rFonts w:ascii="CordiaUPC" w:eastAsia="Times New Roman" w:hAnsi="CordiaUPC" w:cs="CordiaUPC" w:hint="cs"/>
                <w:sz w:val="26"/>
                <w:szCs w:val="26"/>
                <w:lang w:eastAsia="zh-CN"/>
              </w:rPr>
              <w:t>Carrying</w:t>
            </w:r>
          </w:p>
        </w:tc>
        <w:tc>
          <w:tcPr>
            <w:tcW w:w="277" w:type="dxa"/>
            <w:gridSpan w:val="2"/>
          </w:tcPr>
          <w:p w14:paraId="1EE6C12F"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78" w:type="dxa"/>
            <w:gridSpan w:val="10"/>
            <w:hideMark/>
          </w:tcPr>
          <w:p w14:paraId="158DDF00" w14:textId="77777777" w:rsidR="00B62F7A" w:rsidRPr="00297A65" w:rsidRDefault="00B62F7A" w:rsidP="006B106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B62F7A" w:rsidRPr="00297A65" w14:paraId="4081E0AE" w14:textId="77777777" w:rsidTr="00F9258E">
        <w:trPr>
          <w:gridAfter w:val="1"/>
          <w:wAfter w:w="15" w:type="dxa"/>
        </w:trPr>
        <w:tc>
          <w:tcPr>
            <w:tcW w:w="3414" w:type="dxa"/>
            <w:gridSpan w:val="2"/>
          </w:tcPr>
          <w:p w14:paraId="5D270E8D" w14:textId="77777777" w:rsidR="00B62F7A" w:rsidRPr="00297A65" w:rsidRDefault="00B62F7A" w:rsidP="006B1063">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3E6616C2" w14:textId="77777777" w:rsidR="00B62F7A" w:rsidRPr="00297A65" w:rsidRDefault="00B62F7A" w:rsidP="006B1063">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7" w:type="dxa"/>
            <w:gridSpan w:val="2"/>
          </w:tcPr>
          <w:p w14:paraId="6D83DAA7"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76683220"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gridSpan w:val="2"/>
          </w:tcPr>
          <w:p w14:paraId="1657E067"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983" w:type="dxa"/>
            <w:vAlign w:val="bottom"/>
            <w:hideMark/>
          </w:tcPr>
          <w:p w14:paraId="44487CC0"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5" w:type="dxa"/>
          </w:tcPr>
          <w:p w14:paraId="2BE6A778"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4AB378A4"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gridSpan w:val="2"/>
          </w:tcPr>
          <w:p w14:paraId="62280172"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988" w:type="dxa"/>
            <w:gridSpan w:val="2"/>
            <w:vAlign w:val="bottom"/>
            <w:hideMark/>
          </w:tcPr>
          <w:p w14:paraId="33CC5266"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B62F7A" w:rsidRPr="00297A65" w14:paraId="7CF1B305" w14:textId="77777777" w:rsidTr="00F9258E">
        <w:trPr>
          <w:gridAfter w:val="1"/>
          <w:wAfter w:w="15" w:type="dxa"/>
        </w:trPr>
        <w:tc>
          <w:tcPr>
            <w:tcW w:w="3414" w:type="dxa"/>
            <w:gridSpan w:val="2"/>
          </w:tcPr>
          <w:p w14:paraId="519553F1" w14:textId="77777777" w:rsidR="00B62F7A" w:rsidRPr="00297A65" w:rsidRDefault="00B62F7A" w:rsidP="006B1063">
            <w:pPr>
              <w:suppressAutoHyphens/>
              <w:spacing w:line="240" w:lineRule="exact"/>
              <w:ind w:left="160" w:right="-90" w:hanging="180"/>
              <w:rPr>
                <w:rFonts w:ascii="CordiaUPC" w:eastAsia="Times New Roman" w:hAnsi="CordiaUPC" w:cs="CordiaUPC"/>
                <w:sz w:val="26"/>
                <w:szCs w:val="26"/>
                <w:lang w:eastAsia="zh-CN"/>
              </w:rPr>
            </w:pPr>
          </w:p>
        </w:tc>
        <w:tc>
          <w:tcPr>
            <w:tcW w:w="5931" w:type="dxa"/>
            <w:gridSpan w:val="13"/>
            <w:hideMark/>
          </w:tcPr>
          <w:p w14:paraId="68C2317F" w14:textId="77777777" w:rsidR="00B62F7A" w:rsidRPr="00297A65" w:rsidRDefault="00B62F7A" w:rsidP="006B106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B62F7A" w:rsidRPr="005C023D" w14:paraId="4006B29E" w14:textId="77777777" w:rsidTr="00F9258E">
        <w:trPr>
          <w:gridAfter w:val="1"/>
          <w:wAfter w:w="15" w:type="dxa"/>
        </w:trPr>
        <w:tc>
          <w:tcPr>
            <w:tcW w:w="3414" w:type="dxa"/>
            <w:gridSpan w:val="2"/>
            <w:hideMark/>
          </w:tcPr>
          <w:p w14:paraId="5F6DB782" w14:textId="14AE8449" w:rsidR="00B62F7A" w:rsidRPr="00297A65" w:rsidRDefault="00B62F7A" w:rsidP="006B1063">
            <w:pPr>
              <w:suppressAutoHyphens/>
              <w:spacing w:line="240" w:lineRule="exact"/>
              <w:ind w:left="160" w:right="-90" w:hanging="180"/>
              <w:rPr>
                <w:rFonts w:ascii="CordiaUPC" w:eastAsia="Times New Roman" w:hAnsi="CordiaUPC" w:cs="CordiaUPC"/>
                <w:sz w:val="26"/>
                <w:szCs w:val="26"/>
                <w:lang w:eastAsia="zh-CN"/>
              </w:rPr>
            </w:pPr>
            <w:proofErr w:type="gramStart"/>
            <w:r w:rsidRPr="00297A65">
              <w:rPr>
                <w:rFonts w:ascii="CordiaUPC" w:eastAsia="Times New Roman" w:hAnsi="CordiaUPC" w:cs="CordiaUPC" w:hint="cs"/>
                <w:b/>
                <w:bCs/>
                <w:i/>
                <w:iCs/>
                <w:sz w:val="26"/>
                <w:szCs w:val="26"/>
                <w:lang w:eastAsia="zh-CN"/>
              </w:rPr>
              <w:t>At</w:t>
            </w:r>
            <w:proofErr w:type="gramEnd"/>
            <w:r w:rsidRPr="00297A65">
              <w:rPr>
                <w:rFonts w:ascii="CordiaUPC" w:eastAsia="Times New Roman" w:hAnsi="CordiaUPC" w:cs="CordiaUPC" w:hint="cs"/>
                <w:b/>
                <w:bCs/>
                <w:i/>
                <w:iCs/>
                <w:sz w:val="26"/>
                <w:szCs w:val="26"/>
                <w:lang w:eastAsia="zh-CN"/>
              </w:rPr>
              <w:t xml:space="preserve"> </w:t>
            </w:r>
            <w:r w:rsidRPr="00091CB2">
              <w:rPr>
                <w:rFonts w:ascii="CordiaUPC" w:eastAsia="Times New Roman" w:hAnsi="CordiaUPC" w:cs="CordiaUPC"/>
                <w:b/>
                <w:bCs/>
                <w:i/>
                <w:iCs/>
                <w:sz w:val="26"/>
                <w:szCs w:val="26"/>
                <w:lang w:bidi="th-TH"/>
              </w:rPr>
              <w:t>30 September</w:t>
            </w:r>
            <w:r w:rsidRPr="005B2349">
              <w:rPr>
                <w:rFonts w:ascii="CordiaUPC" w:eastAsia="Times New Roman" w:hAnsi="CordiaUPC" w:cs="CordiaUPC" w:hint="cs"/>
                <w:sz w:val="26"/>
                <w:szCs w:val="26"/>
                <w:lang w:bidi="th-TH"/>
              </w:rPr>
              <w:t xml:space="preserve"> </w:t>
            </w:r>
            <w:r w:rsidRPr="00392524">
              <w:rPr>
                <w:rFonts w:ascii="CordiaUPC" w:eastAsia="Times New Roman" w:hAnsi="CordiaUPC" w:cs="CordiaUPC"/>
                <w:b/>
                <w:bCs/>
                <w:i/>
                <w:iCs/>
                <w:sz w:val="26"/>
                <w:szCs w:val="26"/>
                <w:lang w:bidi="th-TH"/>
              </w:rPr>
              <w:t>202</w:t>
            </w:r>
            <w:r w:rsidR="00B43FF8">
              <w:rPr>
                <w:rFonts w:ascii="CordiaUPC" w:eastAsia="Times New Roman" w:hAnsi="CordiaUPC" w:cs="CordiaUPC"/>
                <w:b/>
                <w:bCs/>
                <w:i/>
                <w:iCs/>
                <w:sz w:val="26"/>
                <w:szCs w:val="26"/>
                <w:lang w:bidi="th-TH"/>
              </w:rPr>
              <w:t>3</w:t>
            </w:r>
          </w:p>
        </w:tc>
        <w:tc>
          <w:tcPr>
            <w:tcW w:w="1076" w:type="dxa"/>
          </w:tcPr>
          <w:p w14:paraId="0F25D743"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7" w:type="dxa"/>
            <w:gridSpan w:val="2"/>
          </w:tcPr>
          <w:p w14:paraId="39BFE16F"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11382CBA"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gridSpan w:val="2"/>
          </w:tcPr>
          <w:p w14:paraId="3318A766"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3" w:type="dxa"/>
          </w:tcPr>
          <w:p w14:paraId="53DAC700"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5" w:type="dxa"/>
          </w:tcPr>
          <w:p w14:paraId="0B1127C4"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C2F38BC"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2AA0566B"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8" w:type="dxa"/>
            <w:gridSpan w:val="2"/>
          </w:tcPr>
          <w:p w14:paraId="642023B5"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B62F7A" w:rsidRPr="00297A65" w14:paraId="799274E2" w14:textId="77777777" w:rsidTr="00F9258E">
        <w:trPr>
          <w:gridAfter w:val="1"/>
          <w:wAfter w:w="15" w:type="dxa"/>
        </w:trPr>
        <w:tc>
          <w:tcPr>
            <w:tcW w:w="3414" w:type="dxa"/>
            <w:gridSpan w:val="2"/>
            <w:hideMark/>
          </w:tcPr>
          <w:p w14:paraId="5BFF2566" w14:textId="77777777" w:rsidR="00B62F7A" w:rsidRPr="00297A65" w:rsidRDefault="00B62F7A" w:rsidP="006B1063">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6" w:type="dxa"/>
          </w:tcPr>
          <w:p w14:paraId="664A9743"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7" w:type="dxa"/>
            <w:gridSpan w:val="2"/>
          </w:tcPr>
          <w:p w14:paraId="5699E40B"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8CE59C1"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gridSpan w:val="2"/>
          </w:tcPr>
          <w:p w14:paraId="4F562032"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3" w:type="dxa"/>
          </w:tcPr>
          <w:p w14:paraId="361E0B43"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5" w:type="dxa"/>
          </w:tcPr>
          <w:p w14:paraId="39A2CECD"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35E4508F"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12F35FBC"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8" w:type="dxa"/>
            <w:gridSpan w:val="2"/>
          </w:tcPr>
          <w:p w14:paraId="1DAC6459"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AA5F3D" w:rsidRPr="00297A65" w14:paraId="02C09D7C" w14:textId="77777777" w:rsidTr="00F9258E">
        <w:trPr>
          <w:gridAfter w:val="1"/>
          <w:wAfter w:w="15" w:type="dxa"/>
        </w:trPr>
        <w:tc>
          <w:tcPr>
            <w:tcW w:w="3414" w:type="dxa"/>
            <w:gridSpan w:val="2"/>
            <w:hideMark/>
          </w:tcPr>
          <w:p w14:paraId="029AF80B" w14:textId="77777777" w:rsidR="00AA5F3D" w:rsidRPr="00297A65" w:rsidRDefault="00AA5F3D" w:rsidP="00AA5F3D">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6" w:type="dxa"/>
            <w:shd w:val="clear" w:color="auto" w:fill="auto"/>
            <w:vAlign w:val="bottom"/>
          </w:tcPr>
          <w:p w14:paraId="0E2A6DE1" w14:textId="5EA155FF"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bidi="th-TH"/>
              </w:rPr>
              <w:t>979</w:t>
            </w:r>
          </w:p>
        </w:tc>
        <w:tc>
          <w:tcPr>
            <w:tcW w:w="277" w:type="dxa"/>
            <w:gridSpan w:val="2"/>
            <w:vAlign w:val="bottom"/>
          </w:tcPr>
          <w:p w14:paraId="0CC606D8"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24013622" w14:textId="6E6CFF56" w:rsidR="00AA5F3D" w:rsidRPr="00297A65" w:rsidRDefault="00AA5F3D" w:rsidP="00AA5F3D">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gridSpan w:val="2"/>
            <w:vAlign w:val="bottom"/>
          </w:tcPr>
          <w:p w14:paraId="5D866987"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vAlign w:val="bottom"/>
          </w:tcPr>
          <w:p w14:paraId="088B3C35" w14:textId="668C6F11" w:rsidR="00AA5F3D" w:rsidRPr="00297A65" w:rsidRDefault="00AA5F3D" w:rsidP="00AA5F3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546</w:t>
            </w:r>
          </w:p>
        </w:tc>
        <w:tc>
          <w:tcPr>
            <w:tcW w:w="275" w:type="dxa"/>
            <w:vAlign w:val="bottom"/>
          </w:tcPr>
          <w:p w14:paraId="609180C3"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4905ABEE" w14:textId="348DBD83"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433</w:t>
            </w:r>
          </w:p>
        </w:tc>
        <w:tc>
          <w:tcPr>
            <w:tcW w:w="270" w:type="dxa"/>
            <w:gridSpan w:val="2"/>
            <w:vAlign w:val="bottom"/>
          </w:tcPr>
          <w:p w14:paraId="79A1A34C"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shd w:val="clear" w:color="auto" w:fill="auto"/>
            <w:vAlign w:val="bottom"/>
          </w:tcPr>
          <w:p w14:paraId="490292A5" w14:textId="3CAC185E" w:rsidR="00AA5F3D" w:rsidRPr="00297A65" w:rsidRDefault="00AA5F3D" w:rsidP="00F9258E">
            <w:pPr>
              <w:tabs>
                <w:tab w:val="decimal" w:pos="714"/>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979</w:t>
            </w:r>
          </w:p>
        </w:tc>
      </w:tr>
      <w:tr w:rsidR="00AA5F3D" w:rsidRPr="00297A65" w14:paraId="49686EDA" w14:textId="77777777" w:rsidTr="00F9258E">
        <w:trPr>
          <w:gridAfter w:val="1"/>
          <w:wAfter w:w="15" w:type="dxa"/>
        </w:trPr>
        <w:tc>
          <w:tcPr>
            <w:tcW w:w="3414" w:type="dxa"/>
            <w:gridSpan w:val="2"/>
            <w:hideMark/>
          </w:tcPr>
          <w:p w14:paraId="326653D9" w14:textId="77777777" w:rsidR="00AA5F3D" w:rsidRPr="00297A65" w:rsidRDefault="00AA5F3D" w:rsidP="00AA5F3D">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6" w:type="dxa"/>
            <w:shd w:val="clear" w:color="auto" w:fill="auto"/>
            <w:vAlign w:val="bottom"/>
          </w:tcPr>
          <w:p w14:paraId="1AAB6F59"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7" w:type="dxa"/>
            <w:gridSpan w:val="2"/>
            <w:vAlign w:val="bottom"/>
          </w:tcPr>
          <w:p w14:paraId="3DDB66B3"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4FFB1CD"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gridSpan w:val="2"/>
            <w:vAlign w:val="bottom"/>
          </w:tcPr>
          <w:p w14:paraId="0054D7F9"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51EE1E68" w14:textId="77777777" w:rsidR="00AA5F3D" w:rsidRPr="00297A65" w:rsidRDefault="00AA5F3D" w:rsidP="00AA5F3D">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37116967"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20572AE"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gridSpan w:val="2"/>
            <w:vAlign w:val="bottom"/>
          </w:tcPr>
          <w:p w14:paraId="160D4405"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15F7403F" w14:textId="77777777" w:rsidR="00AA5F3D" w:rsidRPr="00297A6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p>
        </w:tc>
      </w:tr>
      <w:tr w:rsidR="00CB003F" w:rsidRPr="00297A65" w14:paraId="7493E435" w14:textId="77777777" w:rsidTr="00F9258E">
        <w:trPr>
          <w:gridAfter w:val="1"/>
          <w:wAfter w:w="15" w:type="dxa"/>
        </w:trPr>
        <w:tc>
          <w:tcPr>
            <w:tcW w:w="3414" w:type="dxa"/>
            <w:gridSpan w:val="2"/>
            <w:hideMark/>
          </w:tcPr>
          <w:p w14:paraId="4671835A" w14:textId="176117FC" w:rsidR="00CB003F" w:rsidRPr="00297A65" w:rsidRDefault="00CB003F" w:rsidP="00CB003F">
            <w:pPr>
              <w:suppressAutoHyphens/>
              <w:spacing w:line="240" w:lineRule="exact"/>
              <w:ind w:left="160" w:right="-90" w:firstLine="6"/>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Foreign exchange rate</w:t>
            </w:r>
          </w:p>
        </w:tc>
        <w:tc>
          <w:tcPr>
            <w:tcW w:w="1076" w:type="dxa"/>
            <w:shd w:val="clear" w:color="auto" w:fill="auto"/>
            <w:vAlign w:val="bottom"/>
          </w:tcPr>
          <w:p w14:paraId="0BC8EB97" w14:textId="3092D031" w:rsidR="00CB003F" w:rsidRPr="00297A65" w:rsidRDefault="00CB003F" w:rsidP="00CB003F">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10,373</w:t>
            </w:r>
          </w:p>
        </w:tc>
        <w:tc>
          <w:tcPr>
            <w:tcW w:w="277" w:type="dxa"/>
            <w:gridSpan w:val="2"/>
            <w:vAlign w:val="bottom"/>
          </w:tcPr>
          <w:p w14:paraId="3602B5CE" w14:textId="77777777" w:rsidR="00CB003F" w:rsidRPr="00297A65" w:rsidRDefault="00CB003F" w:rsidP="00CB003F">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1057149" w14:textId="26156A96"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gridSpan w:val="2"/>
            <w:vAlign w:val="bottom"/>
          </w:tcPr>
          <w:p w14:paraId="68D7C200"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shd w:val="clear" w:color="auto" w:fill="auto"/>
            <w:vAlign w:val="bottom"/>
          </w:tcPr>
          <w:p w14:paraId="383A7AF4" w14:textId="7C912510" w:rsidR="00CB003F" w:rsidRPr="00297A65" w:rsidRDefault="00CB003F" w:rsidP="00CB003F">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10,373</w:t>
            </w:r>
          </w:p>
        </w:tc>
        <w:tc>
          <w:tcPr>
            <w:tcW w:w="275" w:type="dxa"/>
            <w:vAlign w:val="bottom"/>
          </w:tcPr>
          <w:p w14:paraId="368BAD45"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783069C" w14:textId="49ABEAA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gridSpan w:val="2"/>
            <w:vAlign w:val="bottom"/>
          </w:tcPr>
          <w:p w14:paraId="68A160A4"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120568D8" w14:textId="6F6C9794" w:rsidR="00CB003F" w:rsidRPr="00297A65" w:rsidRDefault="00CB003F" w:rsidP="00F9258E">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10,373</w:t>
            </w:r>
          </w:p>
        </w:tc>
      </w:tr>
      <w:tr w:rsidR="00CB003F" w:rsidRPr="00297A65" w14:paraId="3619F06E" w14:textId="77777777" w:rsidTr="00F9258E">
        <w:trPr>
          <w:gridAfter w:val="1"/>
          <w:wAfter w:w="15" w:type="dxa"/>
        </w:trPr>
        <w:tc>
          <w:tcPr>
            <w:tcW w:w="3414" w:type="dxa"/>
            <w:gridSpan w:val="2"/>
          </w:tcPr>
          <w:p w14:paraId="1AF56F81" w14:textId="3400030D" w:rsidR="00CB003F" w:rsidRPr="00297A65" w:rsidRDefault="00CB003F" w:rsidP="00CB003F">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6" w:type="dxa"/>
            <w:shd w:val="clear" w:color="auto" w:fill="auto"/>
            <w:vAlign w:val="bottom"/>
          </w:tcPr>
          <w:p w14:paraId="54C37663" w14:textId="7F81CDFB" w:rsidR="00CB003F" w:rsidRDefault="00CB003F" w:rsidP="00CB003F">
            <w:pPr>
              <w:tabs>
                <w:tab w:val="decimal" w:pos="858"/>
              </w:tabs>
              <w:suppressAutoHyphens/>
              <w:spacing w:line="240" w:lineRule="exact"/>
              <w:ind w:left="-43" w:right="-86"/>
              <w:rPr>
                <w:rFonts w:ascii="CordiaUPC" w:hAnsi="CordiaUPC" w:cs="CordiaUPC"/>
                <w:sz w:val="26"/>
                <w:szCs w:val="26"/>
                <w:lang w:val="en-US" w:bidi="th-TH"/>
              </w:rPr>
            </w:pPr>
            <w:r>
              <w:rPr>
                <w:rFonts w:ascii="CordiaUPC" w:hAnsi="CordiaUPC" w:cs="CordiaUPC"/>
                <w:sz w:val="26"/>
                <w:szCs w:val="26"/>
                <w:lang w:val="en-US" w:bidi="th-TH"/>
              </w:rPr>
              <w:t>939</w:t>
            </w:r>
          </w:p>
        </w:tc>
        <w:tc>
          <w:tcPr>
            <w:tcW w:w="277" w:type="dxa"/>
            <w:gridSpan w:val="2"/>
            <w:vAlign w:val="bottom"/>
          </w:tcPr>
          <w:p w14:paraId="69A19B97" w14:textId="77777777" w:rsidR="00CB003F" w:rsidRPr="00297A65" w:rsidRDefault="00CB003F" w:rsidP="00CB003F">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7DAD1B5" w14:textId="31C8023B" w:rsidR="00CB003F" w:rsidRDefault="00CB003F" w:rsidP="00CB003F">
            <w:pPr>
              <w:tabs>
                <w:tab w:val="decimal" w:pos="699"/>
              </w:tabs>
              <w:suppressAutoHyphens/>
              <w:spacing w:line="240" w:lineRule="exact"/>
              <w:ind w:left="-43" w:right="-86"/>
              <w:rPr>
                <w:rFonts w:ascii="CordiaUPC" w:hAnsi="CordiaUPC" w:cs="CordiaUPC"/>
                <w:sz w:val="26"/>
                <w:szCs w:val="26"/>
              </w:rPr>
            </w:pPr>
            <w:r>
              <w:rPr>
                <w:rFonts w:ascii="CordiaUPC" w:hAnsi="CordiaUPC" w:cs="CordiaUPC"/>
                <w:sz w:val="26"/>
                <w:szCs w:val="26"/>
              </w:rPr>
              <w:t>-</w:t>
            </w:r>
          </w:p>
        </w:tc>
        <w:tc>
          <w:tcPr>
            <w:tcW w:w="273" w:type="dxa"/>
            <w:gridSpan w:val="2"/>
            <w:vAlign w:val="bottom"/>
          </w:tcPr>
          <w:p w14:paraId="20AC1580"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shd w:val="clear" w:color="auto" w:fill="auto"/>
            <w:vAlign w:val="bottom"/>
          </w:tcPr>
          <w:p w14:paraId="04C19603" w14:textId="610A6893" w:rsidR="00CB003F" w:rsidRDefault="00CB003F" w:rsidP="00CB003F">
            <w:pPr>
              <w:tabs>
                <w:tab w:val="decimal" w:pos="766"/>
              </w:tabs>
              <w:suppressAutoHyphens/>
              <w:spacing w:line="240" w:lineRule="exact"/>
              <w:ind w:left="-43" w:right="-86"/>
              <w:rPr>
                <w:rFonts w:ascii="CordiaUPC" w:hAnsi="CordiaUPC" w:cs="CordiaUPC"/>
                <w:sz w:val="26"/>
                <w:szCs w:val="26"/>
                <w:lang w:val="en-US"/>
              </w:rPr>
            </w:pPr>
            <w:r>
              <w:rPr>
                <w:rFonts w:ascii="CordiaUPC" w:hAnsi="CordiaUPC" w:cs="CordiaUPC"/>
                <w:sz w:val="26"/>
                <w:szCs w:val="26"/>
                <w:lang w:val="en-US"/>
              </w:rPr>
              <w:t>939</w:t>
            </w:r>
          </w:p>
        </w:tc>
        <w:tc>
          <w:tcPr>
            <w:tcW w:w="275" w:type="dxa"/>
            <w:vAlign w:val="bottom"/>
          </w:tcPr>
          <w:p w14:paraId="11A4A1A6"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3DA0563" w14:textId="675AB2C1" w:rsidR="00CB003F" w:rsidRDefault="00CB003F" w:rsidP="00CB003F">
            <w:pPr>
              <w:tabs>
                <w:tab w:val="decimal" w:pos="699"/>
              </w:tabs>
              <w:suppressAutoHyphens/>
              <w:spacing w:line="240" w:lineRule="exact"/>
              <w:ind w:left="-43" w:right="-86"/>
              <w:rPr>
                <w:rFonts w:ascii="CordiaUPC" w:hAnsi="CordiaUPC" w:cs="CordiaUPC"/>
                <w:sz w:val="26"/>
                <w:szCs w:val="26"/>
              </w:rPr>
            </w:pPr>
            <w:r>
              <w:rPr>
                <w:rFonts w:ascii="CordiaUPC" w:hAnsi="CordiaUPC" w:cs="CordiaUPC"/>
                <w:sz w:val="26"/>
                <w:szCs w:val="26"/>
              </w:rPr>
              <w:t>-</w:t>
            </w:r>
          </w:p>
        </w:tc>
        <w:tc>
          <w:tcPr>
            <w:tcW w:w="270" w:type="dxa"/>
            <w:gridSpan w:val="2"/>
            <w:vAlign w:val="bottom"/>
          </w:tcPr>
          <w:p w14:paraId="0E0DADFD"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3DD882AD" w14:textId="1D8890C6" w:rsidR="00CB003F" w:rsidRDefault="00CB003F" w:rsidP="00F9258E">
            <w:pPr>
              <w:tabs>
                <w:tab w:val="decimal" w:pos="714"/>
              </w:tabs>
              <w:suppressAutoHyphens/>
              <w:spacing w:line="240" w:lineRule="exact"/>
              <w:ind w:left="-43" w:right="-86"/>
              <w:rPr>
                <w:rFonts w:ascii="CordiaUPC" w:hAnsi="CordiaUPC" w:cs="CordiaUPC"/>
                <w:sz w:val="26"/>
                <w:szCs w:val="26"/>
                <w:lang w:val="en-US"/>
              </w:rPr>
            </w:pPr>
            <w:r>
              <w:rPr>
                <w:rFonts w:ascii="CordiaUPC" w:hAnsi="CordiaUPC" w:cs="CordiaUPC"/>
                <w:sz w:val="26"/>
                <w:szCs w:val="26"/>
                <w:lang w:val="en-US"/>
              </w:rPr>
              <w:t>939</w:t>
            </w:r>
          </w:p>
        </w:tc>
      </w:tr>
      <w:tr w:rsidR="00CB003F" w:rsidRPr="00297A65" w14:paraId="6119BA44" w14:textId="77777777" w:rsidTr="00F9258E">
        <w:trPr>
          <w:gridAfter w:val="1"/>
          <w:wAfter w:w="15" w:type="dxa"/>
        </w:trPr>
        <w:tc>
          <w:tcPr>
            <w:tcW w:w="3414" w:type="dxa"/>
            <w:gridSpan w:val="2"/>
            <w:hideMark/>
          </w:tcPr>
          <w:p w14:paraId="68A6B8DE" w14:textId="3820C390" w:rsidR="00CB003F" w:rsidRPr="00297A65" w:rsidRDefault="00CB003F" w:rsidP="00CB003F">
            <w:pPr>
              <w:suppressAutoHyphens/>
              <w:spacing w:line="240" w:lineRule="exact"/>
              <w:ind w:left="160" w:right="-90" w:firstLine="6"/>
              <w:rPr>
                <w:rFonts w:ascii="CordiaUPC" w:eastAsia="Times New Roman" w:hAnsi="CordiaUPC" w:cs="CordiaUPC"/>
                <w:sz w:val="26"/>
                <w:szCs w:val="26"/>
                <w:lang w:eastAsia="zh-CN"/>
              </w:rPr>
            </w:pPr>
            <w:r w:rsidRPr="00CB003F">
              <w:rPr>
                <w:rFonts w:ascii="CordiaUPC" w:eastAsia="Times New Roman" w:hAnsi="CordiaUPC" w:cs="CordiaUPC"/>
                <w:sz w:val="26"/>
                <w:szCs w:val="26"/>
                <w:lang w:val="en-US" w:eastAsia="zh-CN"/>
              </w:rPr>
              <w:t>Other</w:t>
            </w:r>
            <w:r w:rsidRPr="00CB003F">
              <w:rPr>
                <w:rFonts w:ascii="CordiaUPC" w:eastAsia="Times New Roman" w:hAnsi="CordiaUPC" w:cs="CordiaUPC"/>
                <w:sz w:val="26"/>
                <w:szCs w:val="26"/>
                <w:lang w:val="en-US" w:eastAsia="zh-CN" w:bidi="th-TH"/>
              </w:rPr>
              <w:t>s</w:t>
            </w:r>
          </w:p>
        </w:tc>
        <w:tc>
          <w:tcPr>
            <w:tcW w:w="1076" w:type="dxa"/>
            <w:tcBorders>
              <w:bottom w:val="single" w:sz="4" w:space="0" w:color="auto"/>
            </w:tcBorders>
            <w:shd w:val="clear" w:color="auto" w:fill="auto"/>
            <w:vAlign w:val="bottom"/>
          </w:tcPr>
          <w:p w14:paraId="5F0F00FA" w14:textId="51735C85" w:rsidR="00CB003F" w:rsidRPr="00297A65" w:rsidRDefault="00CB003F" w:rsidP="00CB003F">
            <w:pPr>
              <w:tabs>
                <w:tab w:val="decimal" w:pos="858"/>
              </w:tabs>
              <w:suppressAutoHyphens/>
              <w:spacing w:line="240" w:lineRule="exact"/>
              <w:ind w:left="-43" w:right="-86"/>
              <w:rPr>
                <w:rFonts w:ascii="CordiaUPC" w:eastAsia="Times New Roman" w:hAnsi="CordiaUPC" w:cs="CordiaUPC"/>
                <w:sz w:val="26"/>
                <w:szCs w:val="26"/>
                <w:lang w:eastAsia="zh-CN"/>
              </w:rPr>
            </w:pPr>
            <w:r w:rsidRPr="004638B2">
              <w:rPr>
                <w:rFonts w:ascii="CordiaUPC" w:hAnsi="CordiaUPC" w:cs="CordiaUPC"/>
                <w:sz w:val="26"/>
                <w:szCs w:val="26"/>
                <w:lang w:val="en-US"/>
              </w:rPr>
              <w:t>19</w:t>
            </w:r>
          </w:p>
        </w:tc>
        <w:tc>
          <w:tcPr>
            <w:tcW w:w="277" w:type="dxa"/>
            <w:gridSpan w:val="2"/>
            <w:vAlign w:val="bottom"/>
          </w:tcPr>
          <w:p w14:paraId="5DA558FA" w14:textId="77777777" w:rsidR="00CB003F" w:rsidRPr="00297A65" w:rsidRDefault="00CB003F" w:rsidP="00CB003F">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vAlign w:val="bottom"/>
          </w:tcPr>
          <w:p w14:paraId="2B5346B6" w14:textId="1860FABB"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gridSpan w:val="2"/>
            <w:vAlign w:val="bottom"/>
          </w:tcPr>
          <w:p w14:paraId="34CC906E"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bottom w:val="single" w:sz="4" w:space="0" w:color="auto"/>
            </w:tcBorders>
            <w:shd w:val="clear" w:color="auto" w:fill="auto"/>
            <w:vAlign w:val="bottom"/>
          </w:tcPr>
          <w:p w14:paraId="26CD9D69" w14:textId="46143854" w:rsidR="00CB003F" w:rsidRPr="00297A65" w:rsidRDefault="00CB003F" w:rsidP="00CB003F">
            <w:pPr>
              <w:tabs>
                <w:tab w:val="decimal" w:pos="766"/>
              </w:tabs>
              <w:suppressAutoHyphens/>
              <w:spacing w:line="240" w:lineRule="exact"/>
              <w:ind w:left="-43" w:right="-86"/>
              <w:rPr>
                <w:rFonts w:ascii="CordiaUPC" w:eastAsia="Times New Roman" w:hAnsi="CordiaUPC" w:cs="CordiaUPC"/>
                <w:sz w:val="26"/>
                <w:szCs w:val="26"/>
                <w:lang w:eastAsia="zh-CN"/>
              </w:rPr>
            </w:pPr>
            <w:r w:rsidRPr="004638B2">
              <w:rPr>
                <w:rFonts w:ascii="CordiaUPC" w:hAnsi="CordiaUPC" w:cs="CordiaUPC"/>
                <w:sz w:val="26"/>
                <w:szCs w:val="26"/>
                <w:lang w:val="en-US"/>
              </w:rPr>
              <w:t>19</w:t>
            </w:r>
          </w:p>
        </w:tc>
        <w:tc>
          <w:tcPr>
            <w:tcW w:w="275" w:type="dxa"/>
            <w:vAlign w:val="bottom"/>
          </w:tcPr>
          <w:p w14:paraId="391C89A1"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16D8C014" w14:textId="72981A9A"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gridSpan w:val="2"/>
            <w:vAlign w:val="bottom"/>
          </w:tcPr>
          <w:p w14:paraId="144D89E6" w14:textId="77777777" w:rsidR="00CB003F" w:rsidRPr="00297A65" w:rsidRDefault="00CB003F" w:rsidP="00CB003F">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bottom w:val="single" w:sz="4" w:space="0" w:color="auto"/>
            </w:tcBorders>
            <w:shd w:val="clear" w:color="auto" w:fill="auto"/>
            <w:vAlign w:val="bottom"/>
          </w:tcPr>
          <w:p w14:paraId="7DAFECBB" w14:textId="7BA1DEAF" w:rsidR="00CB003F" w:rsidRPr="00297A65" w:rsidRDefault="00CB003F" w:rsidP="00F9258E">
            <w:pPr>
              <w:tabs>
                <w:tab w:val="decimal" w:pos="714"/>
              </w:tabs>
              <w:suppressAutoHyphens/>
              <w:spacing w:line="240" w:lineRule="exact"/>
              <w:ind w:left="-43" w:right="-86"/>
              <w:rPr>
                <w:rFonts w:ascii="CordiaUPC" w:eastAsia="Times New Roman" w:hAnsi="CordiaUPC" w:cs="CordiaUPC"/>
                <w:sz w:val="26"/>
                <w:szCs w:val="26"/>
                <w:lang w:eastAsia="zh-CN"/>
              </w:rPr>
            </w:pPr>
            <w:r w:rsidRPr="004638B2">
              <w:rPr>
                <w:rFonts w:ascii="CordiaUPC" w:hAnsi="CordiaUPC" w:cs="CordiaUPC"/>
                <w:sz w:val="26"/>
                <w:szCs w:val="26"/>
                <w:lang w:val="en-US"/>
              </w:rPr>
              <w:t>19</w:t>
            </w:r>
          </w:p>
        </w:tc>
      </w:tr>
      <w:tr w:rsidR="00CB003F" w:rsidRPr="00297A65" w14:paraId="7B56631B" w14:textId="77777777" w:rsidTr="00F9258E">
        <w:trPr>
          <w:gridAfter w:val="1"/>
          <w:wAfter w:w="15" w:type="dxa"/>
        </w:trPr>
        <w:tc>
          <w:tcPr>
            <w:tcW w:w="3414" w:type="dxa"/>
            <w:gridSpan w:val="2"/>
            <w:hideMark/>
          </w:tcPr>
          <w:p w14:paraId="330BB81E" w14:textId="0105B9CC" w:rsidR="00CB003F" w:rsidRPr="00297A65" w:rsidRDefault="00CB003F" w:rsidP="00CB003F">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6" w:type="dxa"/>
            <w:tcBorders>
              <w:top w:val="single" w:sz="4" w:space="0" w:color="auto"/>
              <w:bottom w:val="single" w:sz="4" w:space="0" w:color="auto"/>
            </w:tcBorders>
            <w:shd w:val="clear" w:color="auto" w:fill="auto"/>
            <w:vAlign w:val="bottom"/>
          </w:tcPr>
          <w:p w14:paraId="63A32293" w14:textId="75D32B27" w:rsidR="00CB003F" w:rsidRPr="00297A65" w:rsidRDefault="00CB003F" w:rsidP="00CB003F">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11,331</w:t>
            </w:r>
          </w:p>
        </w:tc>
        <w:tc>
          <w:tcPr>
            <w:tcW w:w="277" w:type="dxa"/>
            <w:gridSpan w:val="2"/>
            <w:vAlign w:val="bottom"/>
          </w:tcPr>
          <w:p w14:paraId="04724CC7" w14:textId="77777777" w:rsidR="00CB003F" w:rsidRPr="00297A65" w:rsidRDefault="00CB003F" w:rsidP="00CB003F">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2FF82CEF" w14:textId="38A9AAA0" w:rsidR="00CB003F" w:rsidRPr="007B1485" w:rsidRDefault="00CB003F" w:rsidP="00CB003F">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gridSpan w:val="2"/>
            <w:vAlign w:val="bottom"/>
          </w:tcPr>
          <w:p w14:paraId="5EE0A0F8" w14:textId="77777777" w:rsidR="00CB003F" w:rsidRPr="007B1485" w:rsidRDefault="00CB003F" w:rsidP="00CB003F">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single" w:sz="4" w:space="0" w:color="auto"/>
            </w:tcBorders>
            <w:shd w:val="clear" w:color="auto" w:fill="auto"/>
            <w:vAlign w:val="bottom"/>
          </w:tcPr>
          <w:p w14:paraId="6A8C2342" w14:textId="03F35E09" w:rsidR="00CB003F" w:rsidRPr="007B1485" w:rsidRDefault="00CB003F" w:rsidP="00CB003F">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11,331</w:t>
            </w:r>
          </w:p>
        </w:tc>
        <w:tc>
          <w:tcPr>
            <w:tcW w:w="275" w:type="dxa"/>
            <w:vAlign w:val="bottom"/>
          </w:tcPr>
          <w:p w14:paraId="1D317AAA" w14:textId="77777777" w:rsidR="00CB003F" w:rsidRPr="007B1485" w:rsidRDefault="00CB003F" w:rsidP="00CB003F">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vAlign w:val="bottom"/>
          </w:tcPr>
          <w:p w14:paraId="0E3B7D83" w14:textId="6F66A575" w:rsidR="00CB003F" w:rsidRPr="007B1485" w:rsidRDefault="00CB003F" w:rsidP="00CB003F">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gridSpan w:val="2"/>
            <w:vAlign w:val="bottom"/>
          </w:tcPr>
          <w:p w14:paraId="1B4AD572" w14:textId="77777777" w:rsidR="00CB003F" w:rsidRPr="007B1485" w:rsidRDefault="00CB003F" w:rsidP="00CB003F">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20EB3B80" w14:textId="581FC331" w:rsidR="00CB003F" w:rsidRPr="007B1485" w:rsidRDefault="00CB003F" w:rsidP="00F9258E">
            <w:pPr>
              <w:tabs>
                <w:tab w:val="decimal" w:pos="714"/>
              </w:tabs>
              <w:suppressAutoHyphens/>
              <w:spacing w:line="240" w:lineRule="exact"/>
              <w:ind w:left="-43" w:right="-86"/>
              <w:rPr>
                <w:rFonts w:ascii="CordiaUPC" w:eastAsia="Times New Roman" w:hAnsi="CordiaUPC" w:cs="CordiaUPC"/>
                <w:b/>
                <w:bCs/>
                <w:sz w:val="26"/>
                <w:szCs w:val="26"/>
                <w:lang w:eastAsia="zh-CN"/>
              </w:rPr>
            </w:pPr>
            <w:r w:rsidRPr="00982722">
              <w:rPr>
                <w:rFonts w:ascii="CordiaUPC" w:hAnsi="CordiaUPC" w:cs="CordiaUPC"/>
                <w:b/>
                <w:bCs/>
                <w:sz w:val="26"/>
                <w:szCs w:val="26"/>
                <w:lang w:val="en-US"/>
              </w:rPr>
              <w:t>11,331</w:t>
            </w:r>
          </w:p>
        </w:tc>
      </w:tr>
      <w:tr w:rsidR="00AA5F3D" w:rsidRPr="00297A65" w14:paraId="1F4E2E30" w14:textId="77777777" w:rsidTr="00F9258E">
        <w:trPr>
          <w:gridAfter w:val="1"/>
          <w:wAfter w:w="15" w:type="dxa"/>
        </w:trPr>
        <w:tc>
          <w:tcPr>
            <w:tcW w:w="3414" w:type="dxa"/>
            <w:gridSpan w:val="2"/>
            <w:hideMark/>
          </w:tcPr>
          <w:p w14:paraId="3C24F932" w14:textId="77777777" w:rsidR="00AA5F3D" w:rsidRPr="00297A65" w:rsidRDefault="00AA5F3D" w:rsidP="00AA5F3D">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6" w:type="dxa"/>
            <w:shd w:val="clear" w:color="auto" w:fill="auto"/>
            <w:vAlign w:val="bottom"/>
          </w:tcPr>
          <w:p w14:paraId="7178CCB3"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7" w:type="dxa"/>
            <w:gridSpan w:val="2"/>
            <w:shd w:val="clear" w:color="auto" w:fill="auto"/>
            <w:vAlign w:val="bottom"/>
          </w:tcPr>
          <w:p w14:paraId="4251F18D"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5CAC983F"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gridSpan w:val="2"/>
            <w:shd w:val="clear" w:color="auto" w:fill="auto"/>
            <w:vAlign w:val="bottom"/>
          </w:tcPr>
          <w:p w14:paraId="6459838C" w14:textId="77777777" w:rsidR="00AA5F3D" w:rsidRPr="00297A65" w:rsidRDefault="00AA5F3D" w:rsidP="00AA5F3D">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3" w:type="dxa"/>
            <w:shd w:val="clear" w:color="auto" w:fill="auto"/>
            <w:vAlign w:val="bottom"/>
          </w:tcPr>
          <w:p w14:paraId="591889D2" w14:textId="77777777" w:rsidR="00AA5F3D" w:rsidRPr="00297A65" w:rsidRDefault="00AA5F3D" w:rsidP="00AA5F3D">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5" w:type="dxa"/>
            <w:shd w:val="clear" w:color="auto" w:fill="auto"/>
            <w:vAlign w:val="bottom"/>
          </w:tcPr>
          <w:p w14:paraId="1D6C0FB6"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55A38B76"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gridSpan w:val="2"/>
            <w:shd w:val="clear" w:color="auto" w:fill="auto"/>
            <w:vAlign w:val="bottom"/>
          </w:tcPr>
          <w:p w14:paraId="7E2A1F9B" w14:textId="77777777" w:rsidR="00AA5F3D" w:rsidRPr="00297A65" w:rsidRDefault="00AA5F3D" w:rsidP="00AA5F3D">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8" w:type="dxa"/>
            <w:gridSpan w:val="2"/>
            <w:shd w:val="clear" w:color="auto" w:fill="auto"/>
            <w:vAlign w:val="bottom"/>
          </w:tcPr>
          <w:p w14:paraId="310B732C" w14:textId="77777777" w:rsidR="00AA5F3D" w:rsidRPr="00297A65" w:rsidRDefault="00AA5F3D" w:rsidP="00AA5F3D">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AA5F3D" w:rsidRPr="00297A65" w14:paraId="77BBFB7D" w14:textId="77777777" w:rsidTr="00F9258E">
        <w:trPr>
          <w:gridAfter w:val="1"/>
          <w:wAfter w:w="15" w:type="dxa"/>
        </w:trPr>
        <w:tc>
          <w:tcPr>
            <w:tcW w:w="3414" w:type="dxa"/>
            <w:gridSpan w:val="2"/>
            <w:hideMark/>
          </w:tcPr>
          <w:p w14:paraId="15195809" w14:textId="7E313D1A" w:rsidR="00AA5F3D" w:rsidRPr="00F9258E" w:rsidRDefault="00AA5F3D" w:rsidP="00AA5F3D">
            <w:pPr>
              <w:suppressAutoHyphens/>
              <w:spacing w:line="240" w:lineRule="exact"/>
              <w:ind w:left="344" w:right="-90" w:hanging="160"/>
              <w:rPr>
                <w:rFonts w:ascii="CordiaUPC" w:eastAsia="Times New Roman" w:hAnsi="CordiaUPC" w:cs="CordiaUPC"/>
                <w:b/>
                <w:bCs/>
                <w:sz w:val="26"/>
                <w:szCs w:val="26"/>
                <w:lang w:eastAsia="zh-CN"/>
              </w:rPr>
            </w:pPr>
            <w:r w:rsidRPr="00F9258E">
              <w:rPr>
                <w:rFonts w:ascii="CordiaUPC" w:eastAsia="Times New Roman" w:hAnsi="CordiaUPC" w:cs="CordiaUPC" w:hint="cs"/>
                <w:sz w:val="26"/>
                <w:szCs w:val="26"/>
                <w:lang w:eastAsia="zh-CN"/>
              </w:rPr>
              <w:t xml:space="preserve">Investments in debt </w:t>
            </w:r>
            <w:r w:rsidRPr="00F9258E">
              <w:rPr>
                <w:rFonts w:ascii="CordiaUPC" w:eastAsia="Times New Roman" w:hAnsi="CordiaUPC" w:cs="CordiaUPC"/>
                <w:sz w:val="26"/>
                <w:szCs w:val="26"/>
                <w:lang w:eastAsia="zh-CN"/>
              </w:rPr>
              <w:t>securities</w:t>
            </w:r>
            <w:r w:rsidRPr="00F9258E">
              <w:rPr>
                <w:rFonts w:ascii="CordiaUPC" w:eastAsia="Times New Roman" w:hAnsi="CordiaUPC" w:cs="CordiaUPC" w:hint="cs"/>
                <w:sz w:val="26"/>
                <w:szCs w:val="26"/>
                <w:lang w:eastAsia="zh-CN"/>
              </w:rPr>
              <w:t xml:space="preserve">     measured at FVOCI</w:t>
            </w:r>
          </w:p>
        </w:tc>
        <w:tc>
          <w:tcPr>
            <w:tcW w:w="1076" w:type="dxa"/>
            <w:shd w:val="clear" w:color="auto" w:fill="auto"/>
            <w:vAlign w:val="bottom"/>
          </w:tcPr>
          <w:p w14:paraId="08531588" w14:textId="12BFD794"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124,970</w:t>
            </w:r>
          </w:p>
        </w:tc>
        <w:tc>
          <w:tcPr>
            <w:tcW w:w="277" w:type="dxa"/>
            <w:gridSpan w:val="2"/>
            <w:vAlign w:val="bottom"/>
          </w:tcPr>
          <w:p w14:paraId="766DC816"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CA1F158" w14:textId="64BE00A9"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w:t>
            </w:r>
          </w:p>
        </w:tc>
        <w:tc>
          <w:tcPr>
            <w:tcW w:w="273" w:type="dxa"/>
            <w:gridSpan w:val="2"/>
            <w:vAlign w:val="bottom"/>
          </w:tcPr>
          <w:p w14:paraId="1BB4B8D4"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7F235A3A" w14:textId="682C4090" w:rsidR="00AA5F3D" w:rsidRPr="00297A65" w:rsidRDefault="00AA5F3D" w:rsidP="00AA5F3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124,655</w:t>
            </w:r>
          </w:p>
        </w:tc>
        <w:tc>
          <w:tcPr>
            <w:tcW w:w="275" w:type="dxa"/>
            <w:vAlign w:val="bottom"/>
          </w:tcPr>
          <w:p w14:paraId="0A4972A3"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EBF8B97" w14:textId="04B5C71B"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gridSpan w:val="2"/>
            <w:vAlign w:val="bottom"/>
          </w:tcPr>
          <w:p w14:paraId="555AF86B"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1DF91589" w14:textId="4CA414C6" w:rsidR="00AA5F3D" w:rsidRPr="00297A6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124,970</w:t>
            </w:r>
          </w:p>
        </w:tc>
      </w:tr>
      <w:tr w:rsidR="00AA5F3D" w:rsidRPr="00297A65" w14:paraId="2B9646A0" w14:textId="77777777" w:rsidTr="00F9258E">
        <w:trPr>
          <w:gridAfter w:val="1"/>
          <w:wAfter w:w="15" w:type="dxa"/>
        </w:trPr>
        <w:tc>
          <w:tcPr>
            <w:tcW w:w="3414" w:type="dxa"/>
            <w:gridSpan w:val="2"/>
            <w:hideMark/>
          </w:tcPr>
          <w:p w14:paraId="01ABD8A2" w14:textId="6385CD39" w:rsidR="00AA5F3D" w:rsidRPr="00F9258E" w:rsidRDefault="00AA5F3D" w:rsidP="00AA5F3D">
            <w:pPr>
              <w:suppressAutoHyphens/>
              <w:spacing w:line="240" w:lineRule="exact"/>
              <w:ind w:left="346" w:right="-90" w:hanging="180"/>
              <w:rPr>
                <w:rFonts w:ascii="CordiaUPC" w:eastAsia="Times New Roman" w:hAnsi="CordiaUPC" w:cs="CordiaUPC"/>
                <w:sz w:val="26"/>
                <w:szCs w:val="26"/>
                <w:lang w:eastAsia="zh-CN"/>
              </w:rPr>
            </w:pPr>
            <w:r w:rsidRPr="00F9258E">
              <w:rPr>
                <w:rFonts w:ascii="CordiaUPC" w:eastAsia="Times New Roman" w:hAnsi="CordiaUPC" w:cs="CordiaUPC" w:hint="cs"/>
                <w:sz w:val="26"/>
                <w:szCs w:val="26"/>
                <w:lang w:eastAsia="zh-CN"/>
              </w:rPr>
              <w:t xml:space="preserve">Investments in equity </w:t>
            </w:r>
            <w:r w:rsidRPr="00F9258E">
              <w:rPr>
                <w:rFonts w:ascii="CordiaUPC" w:eastAsia="Times New Roman" w:hAnsi="CordiaUPC" w:cs="CordiaUPC"/>
                <w:sz w:val="26"/>
                <w:szCs w:val="26"/>
                <w:lang w:eastAsia="zh-CN"/>
              </w:rPr>
              <w:t>securities</w:t>
            </w:r>
            <w:r w:rsidRPr="00F9258E">
              <w:rPr>
                <w:rFonts w:ascii="CordiaUPC" w:eastAsia="Times New Roman" w:hAnsi="CordiaUPC" w:cs="CordiaUPC" w:hint="cs"/>
                <w:sz w:val="26"/>
                <w:szCs w:val="26"/>
                <w:lang w:eastAsia="zh-CN"/>
              </w:rPr>
              <w:t xml:space="preserve"> designated at FVOCI</w:t>
            </w:r>
          </w:p>
        </w:tc>
        <w:tc>
          <w:tcPr>
            <w:tcW w:w="1076" w:type="dxa"/>
            <w:tcBorders>
              <w:bottom w:val="single" w:sz="4" w:space="0" w:color="auto"/>
            </w:tcBorders>
            <w:shd w:val="clear" w:color="auto" w:fill="auto"/>
            <w:vAlign w:val="bottom"/>
          </w:tcPr>
          <w:p w14:paraId="38A279D2" w14:textId="4DBDD216"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cs/>
                <w:lang w:eastAsia="zh-CN" w:bidi="th-TH"/>
              </w:rPr>
            </w:pPr>
            <w:r>
              <w:rPr>
                <w:rFonts w:ascii="CordiaUPC" w:hAnsi="CordiaUPC" w:cs="CordiaUPC"/>
                <w:color w:val="000000"/>
                <w:sz w:val="26"/>
                <w:szCs w:val="26"/>
              </w:rPr>
              <w:t>2,152</w:t>
            </w:r>
          </w:p>
        </w:tc>
        <w:tc>
          <w:tcPr>
            <w:tcW w:w="277" w:type="dxa"/>
            <w:gridSpan w:val="2"/>
            <w:vAlign w:val="bottom"/>
          </w:tcPr>
          <w:p w14:paraId="4C284542"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vAlign w:val="bottom"/>
          </w:tcPr>
          <w:p w14:paraId="3FF5C8E6" w14:textId="54E412F9" w:rsidR="00AA5F3D" w:rsidRPr="001E1F1B"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sidRPr="001E1F1B">
              <w:rPr>
                <w:rFonts w:ascii="CordiaUPC" w:hAnsi="CordiaUPC" w:cs="CordiaUPC"/>
                <w:color w:val="000000"/>
                <w:sz w:val="26"/>
                <w:szCs w:val="26"/>
                <w:lang w:val="en-US" w:bidi="th-TH"/>
              </w:rPr>
              <w:t>15</w:t>
            </w:r>
            <w:r w:rsidR="00C76C86" w:rsidRPr="001E1F1B">
              <w:rPr>
                <w:rFonts w:ascii="CordiaUPC" w:hAnsi="CordiaUPC" w:cs="CordiaUPC"/>
                <w:color w:val="000000"/>
                <w:sz w:val="26"/>
                <w:szCs w:val="26"/>
                <w:lang w:val="en-US" w:bidi="th-TH"/>
              </w:rPr>
              <w:t>7</w:t>
            </w:r>
          </w:p>
        </w:tc>
        <w:tc>
          <w:tcPr>
            <w:tcW w:w="273" w:type="dxa"/>
            <w:gridSpan w:val="2"/>
            <w:vAlign w:val="bottom"/>
          </w:tcPr>
          <w:p w14:paraId="5328E3D0" w14:textId="77777777" w:rsidR="00AA5F3D" w:rsidRPr="001E1F1B"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bottom w:val="single" w:sz="4" w:space="0" w:color="auto"/>
            </w:tcBorders>
            <w:vAlign w:val="bottom"/>
          </w:tcPr>
          <w:p w14:paraId="62B88E9B" w14:textId="3151536A" w:rsidR="00AA5F3D" w:rsidRPr="001E1F1B" w:rsidRDefault="00AA5F3D" w:rsidP="00AA5F3D">
            <w:pPr>
              <w:tabs>
                <w:tab w:val="decimal" w:pos="766"/>
              </w:tabs>
              <w:suppressAutoHyphens/>
              <w:spacing w:line="240" w:lineRule="exact"/>
              <w:ind w:left="-43" w:right="-86"/>
              <w:rPr>
                <w:rFonts w:ascii="CordiaUPC" w:eastAsia="Times New Roman" w:hAnsi="CordiaUPC" w:cs="CordiaUPC"/>
                <w:sz w:val="26"/>
                <w:szCs w:val="26"/>
                <w:lang w:eastAsia="zh-CN"/>
              </w:rPr>
            </w:pPr>
            <w:r w:rsidRPr="001E1F1B">
              <w:rPr>
                <w:rFonts w:ascii="CordiaUPC" w:hAnsi="CordiaUPC" w:cs="CordiaUPC"/>
                <w:sz w:val="26"/>
                <w:szCs w:val="26"/>
              </w:rPr>
              <w:t>-</w:t>
            </w:r>
          </w:p>
        </w:tc>
        <w:tc>
          <w:tcPr>
            <w:tcW w:w="275" w:type="dxa"/>
            <w:vAlign w:val="bottom"/>
          </w:tcPr>
          <w:p w14:paraId="5D43CDAA" w14:textId="77777777" w:rsidR="00AA5F3D" w:rsidRPr="001E1F1B"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0D35C82E" w14:textId="1FBF8837" w:rsidR="00AA5F3D" w:rsidRPr="001E1F1B"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sidRPr="001E1F1B">
              <w:rPr>
                <w:rFonts w:ascii="CordiaUPC" w:hAnsi="CordiaUPC" w:cs="CordiaUPC"/>
                <w:color w:val="000000"/>
                <w:sz w:val="26"/>
                <w:szCs w:val="26"/>
              </w:rPr>
              <w:t>1,99</w:t>
            </w:r>
            <w:r w:rsidR="00C76C86" w:rsidRPr="001E1F1B">
              <w:rPr>
                <w:rFonts w:ascii="CordiaUPC" w:hAnsi="CordiaUPC" w:cs="CordiaUPC"/>
                <w:color w:val="000000"/>
                <w:sz w:val="26"/>
                <w:szCs w:val="26"/>
              </w:rPr>
              <w:t>5</w:t>
            </w:r>
          </w:p>
        </w:tc>
        <w:tc>
          <w:tcPr>
            <w:tcW w:w="270" w:type="dxa"/>
            <w:gridSpan w:val="2"/>
            <w:vAlign w:val="bottom"/>
          </w:tcPr>
          <w:p w14:paraId="634D42E2"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bottom w:val="single" w:sz="4" w:space="0" w:color="auto"/>
            </w:tcBorders>
            <w:shd w:val="clear" w:color="auto" w:fill="auto"/>
            <w:vAlign w:val="bottom"/>
          </w:tcPr>
          <w:p w14:paraId="260BBE75" w14:textId="6751AD7C" w:rsidR="00AA5F3D" w:rsidRPr="00297A6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2,152</w:t>
            </w:r>
          </w:p>
        </w:tc>
      </w:tr>
      <w:tr w:rsidR="00AA5F3D" w:rsidRPr="00297A65" w14:paraId="6F277F4C" w14:textId="77777777" w:rsidTr="00F9258E">
        <w:trPr>
          <w:gridAfter w:val="1"/>
          <w:wAfter w:w="15" w:type="dxa"/>
        </w:trPr>
        <w:tc>
          <w:tcPr>
            <w:tcW w:w="3414" w:type="dxa"/>
            <w:gridSpan w:val="2"/>
            <w:hideMark/>
          </w:tcPr>
          <w:p w14:paraId="3F2043D6" w14:textId="77777777" w:rsidR="00AA5F3D" w:rsidRPr="00297A65" w:rsidRDefault="00AA5F3D" w:rsidP="00AA5F3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6" w:type="dxa"/>
            <w:tcBorders>
              <w:top w:val="single" w:sz="4" w:space="0" w:color="auto"/>
              <w:bottom w:val="single" w:sz="4" w:space="0" w:color="auto"/>
            </w:tcBorders>
            <w:shd w:val="clear" w:color="auto" w:fill="auto"/>
            <w:vAlign w:val="bottom"/>
          </w:tcPr>
          <w:p w14:paraId="53D74F2B" w14:textId="43796F00"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lang w:val="en-US"/>
              </w:rPr>
              <w:t>127,122</w:t>
            </w:r>
          </w:p>
        </w:tc>
        <w:tc>
          <w:tcPr>
            <w:tcW w:w="277" w:type="dxa"/>
            <w:gridSpan w:val="2"/>
            <w:vAlign w:val="bottom"/>
          </w:tcPr>
          <w:p w14:paraId="06050A14"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0A60527F" w14:textId="681434CF" w:rsidR="00AA5F3D" w:rsidRPr="001E1F1B"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r w:rsidRPr="001E1F1B">
              <w:rPr>
                <w:rFonts w:ascii="CordiaUPC" w:hAnsi="CordiaUPC" w:cs="CordiaUPC"/>
                <w:b/>
                <w:bCs/>
                <w:color w:val="000000"/>
                <w:sz w:val="26"/>
                <w:szCs w:val="26"/>
              </w:rPr>
              <w:t>15</w:t>
            </w:r>
            <w:r w:rsidR="00C76C86" w:rsidRPr="001E1F1B">
              <w:rPr>
                <w:rFonts w:ascii="CordiaUPC" w:hAnsi="CordiaUPC" w:cs="CordiaUPC"/>
                <w:b/>
                <w:bCs/>
                <w:color w:val="000000"/>
                <w:sz w:val="26"/>
                <w:szCs w:val="26"/>
              </w:rPr>
              <w:t>7</w:t>
            </w:r>
          </w:p>
        </w:tc>
        <w:tc>
          <w:tcPr>
            <w:tcW w:w="273" w:type="dxa"/>
            <w:gridSpan w:val="2"/>
            <w:vAlign w:val="bottom"/>
          </w:tcPr>
          <w:p w14:paraId="2C499294" w14:textId="77777777" w:rsidR="00AA5F3D" w:rsidRPr="001E1F1B"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top w:val="single" w:sz="4" w:space="0" w:color="auto"/>
              <w:bottom w:val="single" w:sz="4" w:space="0" w:color="auto"/>
            </w:tcBorders>
            <w:vAlign w:val="bottom"/>
          </w:tcPr>
          <w:p w14:paraId="1D88F356" w14:textId="47118008" w:rsidR="00AA5F3D" w:rsidRPr="001E1F1B" w:rsidRDefault="00AA5F3D" w:rsidP="00AA5F3D">
            <w:pPr>
              <w:tabs>
                <w:tab w:val="decimal" w:pos="766"/>
              </w:tabs>
              <w:suppressAutoHyphens/>
              <w:spacing w:line="240" w:lineRule="exact"/>
              <w:ind w:left="-43" w:right="-86"/>
              <w:rPr>
                <w:rFonts w:ascii="CordiaUPC" w:eastAsia="Times New Roman" w:hAnsi="CordiaUPC" w:cs="CordiaUPC"/>
                <w:sz w:val="26"/>
                <w:szCs w:val="26"/>
                <w:lang w:eastAsia="zh-CN"/>
              </w:rPr>
            </w:pPr>
            <w:r w:rsidRPr="001E1F1B">
              <w:rPr>
                <w:rFonts w:ascii="CordiaUPC" w:hAnsi="CordiaUPC" w:cs="CordiaUPC"/>
                <w:b/>
                <w:bCs/>
                <w:color w:val="000000"/>
                <w:sz w:val="26"/>
                <w:szCs w:val="26"/>
              </w:rPr>
              <w:t>124,655</w:t>
            </w:r>
          </w:p>
        </w:tc>
        <w:tc>
          <w:tcPr>
            <w:tcW w:w="275" w:type="dxa"/>
            <w:vAlign w:val="bottom"/>
          </w:tcPr>
          <w:p w14:paraId="29EBED3B" w14:textId="77777777" w:rsidR="00AA5F3D" w:rsidRPr="001E1F1B"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bottom w:val="single" w:sz="4" w:space="0" w:color="auto"/>
            </w:tcBorders>
            <w:vAlign w:val="bottom"/>
          </w:tcPr>
          <w:p w14:paraId="5AF8B2BE" w14:textId="59F932CC" w:rsidR="00AA5F3D" w:rsidRPr="001E1F1B"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sidRPr="001E1F1B">
              <w:rPr>
                <w:rFonts w:ascii="CordiaUPC" w:hAnsi="CordiaUPC" w:cs="CordiaUPC"/>
                <w:b/>
                <w:bCs/>
                <w:color w:val="000000"/>
                <w:sz w:val="26"/>
                <w:szCs w:val="26"/>
              </w:rPr>
              <w:t>2,31</w:t>
            </w:r>
            <w:r w:rsidR="00C76C86" w:rsidRPr="001E1F1B">
              <w:rPr>
                <w:rFonts w:ascii="CordiaUPC" w:hAnsi="CordiaUPC" w:cs="CordiaUPC"/>
                <w:b/>
                <w:bCs/>
                <w:color w:val="000000"/>
                <w:sz w:val="26"/>
                <w:szCs w:val="26"/>
              </w:rPr>
              <w:t>0</w:t>
            </w:r>
          </w:p>
        </w:tc>
        <w:tc>
          <w:tcPr>
            <w:tcW w:w="270" w:type="dxa"/>
            <w:gridSpan w:val="2"/>
            <w:vAlign w:val="bottom"/>
          </w:tcPr>
          <w:p w14:paraId="11EE19B7"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765D2A2A" w14:textId="3C1B7AA3" w:rsidR="00AA5F3D" w:rsidRPr="00297A6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lang w:val="en-US"/>
              </w:rPr>
              <w:t>127,122</w:t>
            </w:r>
          </w:p>
        </w:tc>
      </w:tr>
      <w:tr w:rsidR="00AA5F3D" w:rsidRPr="00297A65" w14:paraId="206E824A" w14:textId="77777777" w:rsidTr="00F9258E">
        <w:trPr>
          <w:gridAfter w:val="1"/>
          <w:wAfter w:w="15" w:type="dxa"/>
        </w:trPr>
        <w:tc>
          <w:tcPr>
            <w:tcW w:w="3414" w:type="dxa"/>
            <w:gridSpan w:val="2"/>
            <w:hideMark/>
          </w:tcPr>
          <w:p w14:paraId="39FC19C7" w14:textId="77777777" w:rsidR="00AA5F3D" w:rsidRPr="00297A65" w:rsidRDefault="00AA5F3D" w:rsidP="00AA5F3D">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6" w:type="dxa"/>
            <w:tcBorders>
              <w:top w:val="single" w:sz="4" w:space="0" w:color="auto"/>
              <w:bottom w:val="double" w:sz="4" w:space="0" w:color="auto"/>
            </w:tcBorders>
            <w:shd w:val="clear" w:color="auto" w:fill="auto"/>
            <w:vAlign w:val="bottom"/>
          </w:tcPr>
          <w:p w14:paraId="1775B765" w14:textId="053CA353"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b/>
                <w:bCs/>
                <w:sz w:val="26"/>
                <w:szCs w:val="26"/>
              </w:rPr>
              <w:t>139,432</w:t>
            </w:r>
          </w:p>
        </w:tc>
        <w:tc>
          <w:tcPr>
            <w:tcW w:w="277" w:type="dxa"/>
            <w:gridSpan w:val="2"/>
            <w:vAlign w:val="bottom"/>
          </w:tcPr>
          <w:p w14:paraId="1A0957D7"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bottom w:val="double" w:sz="4" w:space="0" w:color="auto"/>
            </w:tcBorders>
            <w:vAlign w:val="bottom"/>
          </w:tcPr>
          <w:p w14:paraId="737B84C8" w14:textId="6F587A43" w:rsidR="00AA5F3D" w:rsidRPr="001E1F1B" w:rsidRDefault="00AA5F3D" w:rsidP="00AA5F3D">
            <w:pPr>
              <w:tabs>
                <w:tab w:val="decimal" w:pos="699"/>
              </w:tabs>
              <w:suppressAutoHyphens/>
              <w:spacing w:line="240" w:lineRule="exact"/>
              <w:ind w:left="-25" w:right="-86"/>
              <w:rPr>
                <w:rFonts w:ascii="CordiaUPC" w:eastAsia="Times New Roman" w:hAnsi="CordiaUPC" w:cs="CordiaUPC"/>
                <w:b/>
                <w:bCs/>
                <w:sz w:val="26"/>
                <w:szCs w:val="26"/>
                <w:lang w:eastAsia="zh-CN"/>
              </w:rPr>
            </w:pPr>
            <w:r w:rsidRPr="001E1F1B">
              <w:rPr>
                <w:rFonts w:ascii="CordiaUPC" w:hAnsi="CordiaUPC" w:cs="CordiaUPC"/>
                <w:b/>
                <w:bCs/>
                <w:sz w:val="26"/>
                <w:szCs w:val="26"/>
              </w:rPr>
              <w:t>15</w:t>
            </w:r>
            <w:r w:rsidR="00C76C86" w:rsidRPr="001E1F1B">
              <w:rPr>
                <w:rFonts w:ascii="CordiaUPC" w:hAnsi="CordiaUPC" w:cs="CordiaUPC"/>
                <w:b/>
                <w:bCs/>
                <w:sz w:val="26"/>
                <w:szCs w:val="26"/>
              </w:rPr>
              <w:t>7</w:t>
            </w:r>
          </w:p>
        </w:tc>
        <w:tc>
          <w:tcPr>
            <w:tcW w:w="273" w:type="dxa"/>
            <w:gridSpan w:val="2"/>
            <w:vAlign w:val="bottom"/>
          </w:tcPr>
          <w:p w14:paraId="64A1D6E7" w14:textId="77777777" w:rsidR="00AA5F3D" w:rsidRPr="001E1F1B"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double" w:sz="4" w:space="0" w:color="auto"/>
            </w:tcBorders>
            <w:vAlign w:val="bottom"/>
          </w:tcPr>
          <w:p w14:paraId="2FBE4BA3" w14:textId="2A88B9E3" w:rsidR="00AA5F3D" w:rsidRPr="001E1F1B" w:rsidRDefault="00AA5F3D" w:rsidP="00AA5F3D">
            <w:pPr>
              <w:tabs>
                <w:tab w:val="decimal" w:pos="766"/>
              </w:tabs>
              <w:suppressAutoHyphens/>
              <w:spacing w:line="240" w:lineRule="exact"/>
              <w:ind w:left="-43" w:right="-86"/>
              <w:rPr>
                <w:rFonts w:ascii="CordiaUPC" w:eastAsia="Times New Roman" w:hAnsi="CordiaUPC" w:cs="CordiaUPC"/>
                <w:b/>
                <w:bCs/>
                <w:sz w:val="26"/>
                <w:szCs w:val="26"/>
                <w:lang w:eastAsia="zh-CN"/>
              </w:rPr>
            </w:pPr>
            <w:r w:rsidRPr="001E1F1B">
              <w:rPr>
                <w:rFonts w:ascii="CordiaUPC" w:hAnsi="CordiaUPC" w:cs="CordiaUPC"/>
                <w:b/>
                <w:bCs/>
                <w:sz w:val="26"/>
                <w:szCs w:val="26"/>
                <w:lang w:bidi="th-TH"/>
              </w:rPr>
              <w:t>136,532</w:t>
            </w:r>
          </w:p>
        </w:tc>
        <w:tc>
          <w:tcPr>
            <w:tcW w:w="275" w:type="dxa"/>
            <w:vAlign w:val="bottom"/>
          </w:tcPr>
          <w:p w14:paraId="32687F63" w14:textId="77777777" w:rsidR="00AA5F3D" w:rsidRPr="001E1F1B"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vAlign w:val="bottom"/>
          </w:tcPr>
          <w:p w14:paraId="6DEBC444" w14:textId="58659D35" w:rsidR="00AA5F3D" w:rsidRPr="001E1F1B"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r w:rsidRPr="001E1F1B">
              <w:rPr>
                <w:rFonts w:ascii="CordiaUPC" w:hAnsi="CordiaUPC" w:cs="CordiaUPC"/>
                <w:b/>
                <w:bCs/>
                <w:sz w:val="26"/>
                <w:szCs w:val="26"/>
              </w:rPr>
              <w:t>2,74</w:t>
            </w:r>
            <w:r w:rsidR="00C76C86" w:rsidRPr="001E1F1B">
              <w:rPr>
                <w:rFonts w:ascii="CordiaUPC" w:hAnsi="CordiaUPC" w:cs="CordiaUPC"/>
                <w:b/>
                <w:bCs/>
                <w:sz w:val="26"/>
                <w:szCs w:val="26"/>
              </w:rPr>
              <w:t>3</w:t>
            </w:r>
          </w:p>
        </w:tc>
        <w:tc>
          <w:tcPr>
            <w:tcW w:w="270" w:type="dxa"/>
            <w:gridSpan w:val="2"/>
            <w:vAlign w:val="bottom"/>
          </w:tcPr>
          <w:p w14:paraId="08D5539A"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Borders>
              <w:top w:val="single" w:sz="4" w:space="0" w:color="auto"/>
              <w:bottom w:val="double" w:sz="4" w:space="0" w:color="auto"/>
            </w:tcBorders>
            <w:shd w:val="clear" w:color="auto" w:fill="auto"/>
            <w:vAlign w:val="bottom"/>
          </w:tcPr>
          <w:p w14:paraId="7AF4E7D3" w14:textId="4D353DAF" w:rsidR="00AA5F3D" w:rsidRPr="00297A65" w:rsidRDefault="00AA5F3D" w:rsidP="00F9258E">
            <w:pPr>
              <w:tabs>
                <w:tab w:val="decimal" w:pos="714"/>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139,432</w:t>
            </w:r>
          </w:p>
        </w:tc>
      </w:tr>
      <w:tr w:rsidR="00AA5F3D" w:rsidRPr="00297A65" w14:paraId="4254ADF9" w14:textId="77777777" w:rsidTr="00F9258E">
        <w:trPr>
          <w:gridAfter w:val="1"/>
          <w:wAfter w:w="15" w:type="dxa"/>
        </w:trPr>
        <w:tc>
          <w:tcPr>
            <w:tcW w:w="3414" w:type="dxa"/>
            <w:gridSpan w:val="2"/>
          </w:tcPr>
          <w:p w14:paraId="4A891571" w14:textId="77777777" w:rsidR="00AA5F3D" w:rsidRPr="00297A65" w:rsidRDefault="00AA5F3D" w:rsidP="00AA5F3D">
            <w:pPr>
              <w:suppressAutoHyphens/>
              <w:spacing w:line="240" w:lineRule="exact"/>
              <w:ind w:right="-90"/>
              <w:rPr>
                <w:rFonts w:ascii="CordiaUPC" w:eastAsia="Times New Roman" w:hAnsi="CordiaUPC" w:cs="CordiaUPC"/>
                <w:b/>
                <w:bCs/>
                <w:sz w:val="26"/>
                <w:szCs w:val="26"/>
                <w:lang w:eastAsia="zh-CN"/>
              </w:rPr>
            </w:pPr>
          </w:p>
        </w:tc>
        <w:tc>
          <w:tcPr>
            <w:tcW w:w="1076" w:type="dxa"/>
            <w:shd w:val="clear" w:color="auto" w:fill="auto"/>
            <w:vAlign w:val="bottom"/>
          </w:tcPr>
          <w:p w14:paraId="0808719C"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7" w:type="dxa"/>
            <w:gridSpan w:val="2"/>
            <w:shd w:val="clear" w:color="auto" w:fill="auto"/>
            <w:vAlign w:val="bottom"/>
          </w:tcPr>
          <w:p w14:paraId="46FB342E"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2E0D9FA1" w14:textId="77777777" w:rsidR="00AA5F3D" w:rsidRPr="00297A65" w:rsidRDefault="00AA5F3D" w:rsidP="00AA5F3D">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gridSpan w:val="2"/>
            <w:shd w:val="clear" w:color="auto" w:fill="auto"/>
            <w:vAlign w:val="bottom"/>
          </w:tcPr>
          <w:p w14:paraId="5BB1B1F0"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shd w:val="clear" w:color="auto" w:fill="auto"/>
            <w:vAlign w:val="bottom"/>
          </w:tcPr>
          <w:p w14:paraId="4B0424D8" w14:textId="77777777" w:rsidR="00AA5F3D" w:rsidRPr="00297A65" w:rsidRDefault="00AA5F3D" w:rsidP="00AA5F3D">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5" w:type="dxa"/>
            <w:shd w:val="clear" w:color="auto" w:fill="auto"/>
            <w:vAlign w:val="bottom"/>
          </w:tcPr>
          <w:p w14:paraId="79065871"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037BEF6D"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gridSpan w:val="2"/>
            <w:shd w:val="clear" w:color="auto" w:fill="auto"/>
            <w:vAlign w:val="bottom"/>
          </w:tcPr>
          <w:p w14:paraId="449CCC30"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shd w:val="clear" w:color="auto" w:fill="auto"/>
            <w:vAlign w:val="bottom"/>
          </w:tcPr>
          <w:p w14:paraId="4E5231FE" w14:textId="77777777" w:rsidR="00AA5F3D" w:rsidRPr="00297A65" w:rsidRDefault="00AA5F3D" w:rsidP="00AA5F3D">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AA5F3D" w:rsidRPr="00297A65" w14:paraId="327160E9" w14:textId="77777777" w:rsidTr="00F9258E">
        <w:trPr>
          <w:gridAfter w:val="1"/>
          <w:wAfter w:w="15" w:type="dxa"/>
        </w:trPr>
        <w:tc>
          <w:tcPr>
            <w:tcW w:w="3414" w:type="dxa"/>
            <w:gridSpan w:val="2"/>
            <w:hideMark/>
          </w:tcPr>
          <w:p w14:paraId="45A2F4FC" w14:textId="77777777" w:rsidR="00AA5F3D" w:rsidRPr="00297A65" w:rsidRDefault="00AA5F3D" w:rsidP="00AA5F3D">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6" w:type="dxa"/>
            <w:shd w:val="clear" w:color="auto" w:fill="auto"/>
            <w:vAlign w:val="bottom"/>
          </w:tcPr>
          <w:p w14:paraId="179D44FC"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7" w:type="dxa"/>
            <w:gridSpan w:val="2"/>
            <w:shd w:val="clear" w:color="auto" w:fill="auto"/>
            <w:vAlign w:val="bottom"/>
          </w:tcPr>
          <w:p w14:paraId="076C3E6F"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vAlign w:val="bottom"/>
          </w:tcPr>
          <w:p w14:paraId="5EA3D55B" w14:textId="77777777" w:rsidR="00AA5F3D" w:rsidRPr="00297A65" w:rsidRDefault="00AA5F3D" w:rsidP="00AA5F3D">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gridSpan w:val="2"/>
            <w:shd w:val="clear" w:color="auto" w:fill="auto"/>
            <w:vAlign w:val="bottom"/>
          </w:tcPr>
          <w:p w14:paraId="4E3CE444"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shd w:val="clear" w:color="auto" w:fill="auto"/>
            <w:vAlign w:val="bottom"/>
          </w:tcPr>
          <w:p w14:paraId="110DE73D" w14:textId="77777777" w:rsidR="00AA5F3D" w:rsidRPr="00297A65" w:rsidRDefault="00AA5F3D" w:rsidP="00AA5F3D">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5" w:type="dxa"/>
            <w:shd w:val="clear" w:color="auto" w:fill="auto"/>
            <w:vAlign w:val="bottom"/>
          </w:tcPr>
          <w:p w14:paraId="5D6CBD2A"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2FA1E254"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gridSpan w:val="2"/>
            <w:shd w:val="clear" w:color="auto" w:fill="auto"/>
            <w:vAlign w:val="bottom"/>
          </w:tcPr>
          <w:p w14:paraId="707483D5"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shd w:val="clear" w:color="auto" w:fill="auto"/>
            <w:vAlign w:val="bottom"/>
          </w:tcPr>
          <w:p w14:paraId="40F281FB" w14:textId="77777777" w:rsidR="00AA5F3D" w:rsidRPr="00297A65" w:rsidRDefault="00AA5F3D" w:rsidP="00AA5F3D">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AA5F3D" w:rsidRPr="00297A65" w14:paraId="7615027C" w14:textId="77777777" w:rsidTr="00F9258E">
        <w:trPr>
          <w:gridAfter w:val="1"/>
          <w:wAfter w:w="15" w:type="dxa"/>
        </w:trPr>
        <w:tc>
          <w:tcPr>
            <w:tcW w:w="3414" w:type="dxa"/>
            <w:gridSpan w:val="2"/>
          </w:tcPr>
          <w:p w14:paraId="396B7102" w14:textId="77777777" w:rsidR="00AA5F3D" w:rsidRPr="00297A65" w:rsidRDefault="00AA5F3D" w:rsidP="00AA5F3D">
            <w:pPr>
              <w:suppressAutoHyphens/>
              <w:spacing w:line="240" w:lineRule="exact"/>
              <w:ind w:left="-14"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Financial liabilities measured at</w:t>
            </w:r>
            <w:r w:rsidRPr="00297A65">
              <w:rPr>
                <w:rFonts w:ascii="CordiaUPC" w:eastAsia="Times New Roman" w:hAnsi="CordiaUPC" w:cs="CordiaUPC" w:hint="cs"/>
                <w:b/>
                <w:bCs/>
                <w:sz w:val="26"/>
                <w:szCs w:val="26"/>
                <w:lang w:eastAsia="zh-CN"/>
              </w:rPr>
              <w:t xml:space="preserve"> FVTPL</w:t>
            </w:r>
          </w:p>
        </w:tc>
        <w:tc>
          <w:tcPr>
            <w:tcW w:w="1076" w:type="dxa"/>
            <w:shd w:val="clear" w:color="auto" w:fill="auto"/>
            <w:vAlign w:val="bottom"/>
          </w:tcPr>
          <w:p w14:paraId="69DB34C3" w14:textId="0E8C3573" w:rsidR="00AA5F3D" w:rsidRPr="00297A65" w:rsidRDefault="00AA5F3D" w:rsidP="00AA5F3D">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1,133</w:t>
            </w:r>
          </w:p>
        </w:tc>
        <w:tc>
          <w:tcPr>
            <w:tcW w:w="277" w:type="dxa"/>
            <w:gridSpan w:val="2"/>
            <w:shd w:val="clear" w:color="auto" w:fill="auto"/>
            <w:vAlign w:val="bottom"/>
          </w:tcPr>
          <w:p w14:paraId="19841148"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7A97B4F8" w14:textId="33EB2C35" w:rsidR="00AA5F3D" w:rsidRPr="00297A65" w:rsidRDefault="00AA5F3D" w:rsidP="00AA5F3D">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gridSpan w:val="2"/>
            <w:shd w:val="clear" w:color="auto" w:fill="auto"/>
            <w:vAlign w:val="bottom"/>
          </w:tcPr>
          <w:p w14:paraId="290688AE"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shd w:val="clear" w:color="auto" w:fill="auto"/>
            <w:vAlign w:val="bottom"/>
          </w:tcPr>
          <w:p w14:paraId="7AB634FA" w14:textId="600BC644" w:rsidR="00AA5F3D" w:rsidRPr="00297A65" w:rsidRDefault="00AA5F3D" w:rsidP="00AA5F3D">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1,133</w:t>
            </w:r>
          </w:p>
        </w:tc>
        <w:tc>
          <w:tcPr>
            <w:tcW w:w="275" w:type="dxa"/>
            <w:shd w:val="clear" w:color="auto" w:fill="auto"/>
            <w:vAlign w:val="bottom"/>
          </w:tcPr>
          <w:p w14:paraId="3B1B5CBF"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23C1E407" w14:textId="3EC216D0" w:rsidR="00AA5F3D" w:rsidRPr="00297A65" w:rsidRDefault="00AA5F3D" w:rsidP="00AA5F3D">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gridSpan w:val="2"/>
            <w:shd w:val="clear" w:color="auto" w:fill="auto"/>
            <w:vAlign w:val="bottom"/>
          </w:tcPr>
          <w:p w14:paraId="6055B5CF"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shd w:val="clear" w:color="auto" w:fill="auto"/>
            <w:vAlign w:val="bottom"/>
          </w:tcPr>
          <w:p w14:paraId="532CBB29" w14:textId="36F209EC" w:rsidR="00AA5F3D" w:rsidRPr="00297A65" w:rsidRDefault="00AA5F3D" w:rsidP="00F9258E">
            <w:pPr>
              <w:tabs>
                <w:tab w:val="decimal" w:pos="714"/>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lang w:bidi="th-TH"/>
              </w:rPr>
              <w:t>1,133</w:t>
            </w:r>
          </w:p>
        </w:tc>
      </w:tr>
      <w:tr w:rsidR="00AA5F3D" w:rsidRPr="00297A65" w14:paraId="11E2D6C6" w14:textId="77777777" w:rsidTr="00F9258E">
        <w:trPr>
          <w:gridAfter w:val="1"/>
          <w:wAfter w:w="15" w:type="dxa"/>
        </w:trPr>
        <w:tc>
          <w:tcPr>
            <w:tcW w:w="3414" w:type="dxa"/>
            <w:gridSpan w:val="2"/>
          </w:tcPr>
          <w:p w14:paraId="1F0D5326" w14:textId="77777777" w:rsidR="00AA5F3D" w:rsidRPr="00297A65" w:rsidRDefault="00AA5F3D" w:rsidP="00AA5F3D">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6" w:type="dxa"/>
            <w:shd w:val="clear" w:color="auto" w:fill="auto"/>
            <w:vAlign w:val="bottom"/>
          </w:tcPr>
          <w:p w14:paraId="5D3B9545"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7" w:type="dxa"/>
            <w:gridSpan w:val="2"/>
            <w:shd w:val="clear" w:color="auto" w:fill="auto"/>
            <w:vAlign w:val="bottom"/>
          </w:tcPr>
          <w:p w14:paraId="51DA684F"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2E07C49"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gridSpan w:val="2"/>
            <w:vAlign w:val="bottom"/>
          </w:tcPr>
          <w:p w14:paraId="390CD157"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3BC7C1C2" w14:textId="77777777" w:rsidR="00AA5F3D" w:rsidRPr="00297A65" w:rsidRDefault="00AA5F3D" w:rsidP="00AA5F3D">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7961106E"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BC04DD0"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gridSpan w:val="2"/>
            <w:vAlign w:val="bottom"/>
          </w:tcPr>
          <w:p w14:paraId="3B75F629"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37715551" w14:textId="77777777" w:rsidR="00AA5F3D" w:rsidRPr="00297A6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p>
        </w:tc>
      </w:tr>
      <w:tr w:rsidR="00AA5F3D" w:rsidRPr="00297A65" w14:paraId="1A9AFB88" w14:textId="77777777" w:rsidTr="00F9258E">
        <w:trPr>
          <w:gridAfter w:val="1"/>
          <w:wAfter w:w="15" w:type="dxa"/>
        </w:trPr>
        <w:tc>
          <w:tcPr>
            <w:tcW w:w="3414" w:type="dxa"/>
            <w:gridSpan w:val="2"/>
          </w:tcPr>
          <w:p w14:paraId="4656354F" w14:textId="77777777" w:rsidR="00AA5F3D" w:rsidRPr="00297A65" w:rsidRDefault="00AA5F3D" w:rsidP="00AA5F3D">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6" w:type="dxa"/>
            <w:shd w:val="clear" w:color="auto" w:fill="auto"/>
            <w:vAlign w:val="bottom"/>
          </w:tcPr>
          <w:p w14:paraId="7447E732" w14:textId="7E736CD6"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9,355</w:t>
            </w:r>
          </w:p>
        </w:tc>
        <w:tc>
          <w:tcPr>
            <w:tcW w:w="277" w:type="dxa"/>
            <w:gridSpan w:val="2"/>
            <w:shd w:val="clear" w:color="auto" w:fill="auto"/>
            <w:vAlign w:val="bottom"/>
          </w:tcPr>
          <w:p w14:paraId="057D5EA8"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35A4FF51" w14:textId="2D23403C"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gridSpan w:val="2"/>
            <w:vAlign w:val="bottom"/>
          </w:tcPr>
          <w:p w14:paraId="15E38751"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shd w:val="clear" w:color="auto" w:fill="auto"/>
            <w:vAlign w:val="bottom"/>
          </w:tcPr>
          <w:p w14:paraId="54CAED71" w14:textId="3C640641" w:rsidR="00AA5F3D" w:rsidRPr="007B1485" w:rsidRDefault="00AA5F3D" w:rsidP="00AA5F3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9,355</w:t>
            </w:r>
          </w:p>
        </w:tc>
        <w:tc>
          <w:tcPr>
            <w:tcW w:w="275" w:type="dxa"/>
            <w:vAlign w:val="bottom"/>
          </w:tcPr>
          <w:p w14:paraId="0803D8AD"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69C2969" w14:textId="6450B7E3"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gridSpan w:val="2"/>
            <w:vAlign w:val="bottom"/>
          </w:tcPr>
          <w:p w14:paraId="7FED5C56"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4FFC3C1D" w14:textId="07AB7C39" w:rsidR="00AA5F3D" w:rsidRPr="007B148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9,355</w:t>
            </w:r>
          </w:p>
        </w:tc>
      </w:tr>
      <w:tr w:rsidR="00AA5F3D" w:rsidRPr="00297A65" w14:paraId="14DE3EC3" w14:textId="77777777" w:rsidTr="00F9258E">
        <w:trPr>
          <w:gridAfter w:val="1"/>
          <w:wAfter w:w="15" w:type="dxa"/>
        </w:trPr>
        <w:tc>
          <w:tcPr>
            <w:tcW w:w="3414" w:type="dxa"/>
            <w:gridSpan w:val="2"/>
            <w:hideMark/>
          </w:tcPr>
          <w:p w14:paraId="46B03F76" w14:textId="77777777" w:rsidR="00AA5F3D" w:rsidRPr="00297A65" w:rsidRDefault="00AA5F3D" w:rsidP="00AA5F3D">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6" w:type="dxa"/>
            <w:tcBorders>
              <w:bottom w:val="single" w:sz="4" w:space="0" w:color="auto"/>
            </w:tcBorders>
            <w:shd w:val="clear" w:color="auto" w:fill="auto"/>
            <w:vAlign w:val="bottom"/>
          </w:tcPr>
          <w:p w14:paraId="727F6E67" w14:textId="58C95ABE"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996</w:t>
            </w:r>
          </w:p>
        </w:tc>
        <w:tc>
          <w:tcPr>
            <w:tcW w:w="277" w:type="dxa"/>
            <w:gridSpan w:val="2"/>
            <w:shd w:val="clear" w:color="auto" w:fill="auto"/>
            <w:vAlign w:val="bottom"/>
          </w:tcPr>
          <w:p w14:paraId="1DBB4BC6"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vAlign w:val="bottom"/>
          </w:tcPr>
          <w:p w14:paraId="3556A334" w14:textId="3FAB022A"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gridSpan w:val="2"/>
            <w:vAlign w:val="bottom"/>
          </w:tcPr>
          <w:p w14:paraId="57BFC52D"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bottom w:val="single" w:sz="4" w:space="0" w:color="auto"/>
            </w:tcBorders>
            <w:shd w:val="clear" w:color="auto" w:fill="auto"/>
            <w:vAlign w:val="bottom"/>
          </w:tcPr>
          <w:p w14:paraId="72FC2D88" w14:textId="1E7EE89D" w:rsidR="00AA5F3D" w:rsidRPr="007B1485" w:rsidRDefault="00AA5F3D" w:rsidP="00AA5F3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996</w:t>
            </w:r>
          </w:p>
        </w:tc>
        <w:tc>
          <w:tcPr>
            <w:tcW w:w="275" w:type="dxa"/>
            <w:vAlign w:val="bottom"/>
          </w:tcPr>
          <w:p w14:paraId="4F6BA09C"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6EFD5138" w14:textId="05AEA355"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gridSpan w:val="2"/>
            <w:vAlign w:val="bottom"/>
          </w:tcPr>
          <w:p w14:paraId="0721B54D"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bottom w:val="single" w:sz="4" w:space="0" w:color="auto"/>
            </w:tcBorders>
            <w:shd w:val="clear" w:color="auto" w:fill="auto"/>
            <w:vAlign w:val="bottom"/>
          </w:tcPr>
          <w:p w14:paraId="33350A70" w14:textId="17BCB49F" w:rsidR="00AA5F3D" w:rsidRPr="007B148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996</w:t>
            </w:r>
          </w:p>
        </w:tc>
      </w:tr>
      <w:tr w:rsidR="00AA5F3D" w:rsidRPr="00297A65" w14:paraId="1137347A" w14:textId="77777777" w:rsidTr="00F9258E">
        <w:trPr>
          <w:gridAfter w:val="1"/>
          <w:wAfter w:w="15" w:type="dxa"/>
        </w:trPr>
        <w:tc>
          <w:tcPr>
            <w:tcW w:w="3414" w:type="dxa"/>
            <w:gridSpan w:val="2"/>
            <w:hideMark/>
          </w:tcPr>
          <w:p w14:paraId="2D1A6AAD" w14:textId="77777777" w:rsidR="00AA5F3D" w:rsidRPr="00297A65" w:rsidRDefault="00AA5F3D" w:rsidP="00AA5F3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6" w:type="dxa"/>
            <w:tcBorders>
              <w:top w:val="single" w:sz="4" w:space="0" w:color="auto"/>
              <w:bottom w:val="single" w:sz="4" w:space="0" w:color="auto"/>
            </w:tcBorders>
            <w:shd w:val="clear" w:color="auto" w:fill="auto"/>
            <w:vAlign w:val="bottom"/>
          </w:tcPr>
          <w:p w14:paraId="697B2C49" w14:textId="3D69E8D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10,351</w:t>
            </w:r>
          </w:p>
        </w:tc>
        <w:tc>
          <w:tcPr>
            <w:tcW w:w="277" w:type="dxa"/>
            <w:gridSpan w:val="2"/>
            <w:shd w:val="clear" w:color="auto" w:fill="auto"/>
            <w:vAlign w:val="bottom"/>
          </w:tcPr>
          <w:p w14:paraId="355EEAA0"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155BCA81" w14:textId="231658F9"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gridSpan w:val="2"/>
            <w:shd w:val="clear" w:color="auto" w:fill="auto"/>
            <w:vAlign w:val="bottom"/>
          </w:tcPr>
          <w:p w14:paraId="7D746A30"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single" w:sz="4" w:space="0" w:color="auto"/>
            </w:tcBorders>
            <w:shd w:val="clear" w:color="auto" w:fill="auto"/>
            <w:vAlign w:val="bottom"/>
          </w:tcPr>
          <w:p w14:paraId="761A9D88" w14:textId="2B600C45" w:rsidR="00AA5F3D" w:rsidRPr="007B1485" w:rsidRDefault="00AA5F3D" w:rsidP="00AA5F3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10,351</w:t>
            </w:r>
          </w:p>
        </w:tc>
        <w:tc>
          <w:tcPr>
            <w:tcW w:w="275" w:type="dxa"/>
            <w:shd w:val="clear" w:color="auto" w:fill="auto"/>
            <w:vAlign w:val="bottom"/>
          </w:tcPr>
          <w:p w14:paraId="761A7266"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shd w:val="clear" w:color="auto" w:fill="auto"/>
            <w:vAlign w:val="bottom"/>
          </w:tcPr>
          <w:p w14:paraId="6FA3A6F7" w14:textId="1EC3754E"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gridSpan w:val="2"/>
            <w:shd w:val="clear" w:color="auto" w:fill="auto"/>
            <w:vAlign w:val="bottom"/>
          </w:tcPr>
          <w:p w14:paraId="744951EE"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3BD90F92" w14:textId="4B77FAB1" w:rsidR="00AA5F3D" w:rsidRPr="00297A65" w:rsidRDefault="00AA5F3D" w:rsidP="00F9258E">
            <w:pPr>
              <w:tabs>
                <w:tab w:val="decimal" w:pos="714"/>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10,351</w:t>
            </w:r>
          </w:p>
        </w:tc>
      </w:tr>
      <w:tr w:rsidR="00AA5F3D" w:rsidRPr="00297A65" w14:paraId="3B0C9912" w14:textId="77777777" w:rsidTr="00F9258E">
        <w:trPr>
          <w:gridAfter w:val="1"/>
          <w:wAfter w:w="15" w:type="dxa"/>
        </w:trPr>
        <w:tc>
          <w:tcPr>
            <w:tcW w:w="3414" w:type="dxa"/>
            <w:gridSpan w:val="2"/>
            <w:hideMark/>
          </w:tcPr>
          <w:p w14:paraId="18ECA607" w14:textId="77777777" w:rsidR="00AA5F3D" w:rsidRPr="00297A65" w:rsidRDefault="00AA5F3D" w:rsidP="00AA5F3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6" w:type="dxa"/>
            <w:tcBorders>
              <w:top w:val="single" w:sz="4" w:space="0" w:color="auto"/>
              <w:bottom w:val="double" w:sz="4" w:space="0" w:color="auto"/>
            </w:tcBorders>
            <w:shd w:val="clear" w:color="auto" w:fill="auto"/>
            <w:vAlign w:val="bottom"/>
          </w:tcPr>
          <w:p w14:paraId="49AA0F4B" w14:textId="54D92B78"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11,484</w:t>
            </w:r>
          </w:p>
        </w:tc>
        <w:tc>
          <w:tcPr>
            <w:tcW w:w="277" w:type="dxa"/>
            <w:gridSpan w:val="2"/>
            <w:shd w:val="clear" w:color="auto" w:fill="auto"/>
            <w:vAlign w:val="bottom"/>
          </w:tcPr>
          <w:p w14:paraId="1C19854B" w14:textId="77777777" w:rsidR="00AA5F3D" w:rsidRPr="00297A65" w:rsidRDefault="00AA5F3D" w:rsidP="00AA5F3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shd w:val="clear" w:color="auto" w:fill="auto"/>
            <w:vAlign w:val="bottom"/>
          </w:tcPr>
          <w:p w14:paraId="1A1B47F2" w14:textId="2A658C43"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bidi="th-TH"/>
              </w:rPr>
            </w:pPr>
            <w:r>
              <w:rPr>
                <w:rFonts w:ascii="CordiaUPC" w:hAnsi="CordiaUPC" w:cs="CordiaUPC"/>
                <w:b/>
                <w:bCs/>
                <w:color w:val="000000"/>
                <w:sz w:val="26"/>
                <w:szCs w:val="26"/>
              </w:rPr>
              <w:t>-</w:t>
            </w:r>
          </w:p>
        </w:tc>
        <w:tc>
          <w:tcPr>
            <w:tcW w:w="273" w:type="dxa"/>
            <w:gridSpan w:val="2"/>
            <w:shd w:val="clear" w:color="auto" w:fill="auto"/>
            <w:vAlign w:val="bottom"/>
          </w:tcPr>
          <w:p w14:paraId="23A3BD26"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double" w:sz="4" w:space="0" w:color="auto"/>
            </w:tcBorders>
            <w:shd w:val="clear" w:color="auto" w:fill="auto"/>
            <w:vAlign w:val="bottom"/>
          </w:tcPr>
          <w:p w14:paraId="5B9C110D" w14:textId="14C2AEE0" w:rsidR="00AA5F3D" w:rsidRPr="007B1485" w:rsidRDefault="00AA5F3D" w:rsidP="00AA5F3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11,484</w:t>
            </w:r>
          </w:p>
        </w:tc>
        <w:tc>
          <w:tcPr>
            <w:tcW w:w="275" w:type="dxa"/>
            <w:shd w:val="clear" w:color="auto" w:fill="auto"/>
            <w:vAlign w:val="bottom"/>
          </w:tcPr>
          <w:p w14:paraId="0D470D0C" w14:textId="77777777"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shd w:val="clear" w:color="auto" w:fill="auto"/>
            <w:vAlign w:val="bottom"/>
          </w:tcPr>
          <w:p w14:paraId="79CC395B" w14:textId="0BBB7443" w:rsidR="00AA5F3D" w:rsidRPr="007B1485" w:rsidRDefault="00AA5F3D" w:rsidP="00AA5F3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gridSpan w:val="2"/>
            <w:shd w:val="clear" w:color="auto" w:fill="auto"/>
            <w:vAlign w:val="bottom"/>
          </w:tcPr>
          <w:p w14:paraId="2AC15A83" w14:textId="77777777" w:rsidR="00AA5F3D" w:rsidRPr="00297A65" w:rsidRDefault="00AA5F3D" w:rsidP="00AA5F3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bottom w:val="double" w:sz="4" w:space="0" w:color="auto"/>
            </w:tcBorders>
            <w:shd w:val="clear" w:color="auto" w:fill="auto"/>
            <w:vAlign w:val="bottom"/>
          </w:tcPr>
          <w:p w14:paraId="56BA1035" w14:textId="3167DA40" w:rsidR="00AA5F3D" w:rsidRPr="00297A65" w:rsidRDefault="00AA5F3D" w:rsidP="00F9258E">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11,484</w:t>
            </w:r>
          </w:p>
        </w:tc>
      </w:tr>
      <w:tr w:rsidR="00F9258E" w:rsidRPr="00297A65" w14:paraId="65408B87" w14:textId="77777777">
        <w:trPr>
          <w:gridAfter w:val="1"/>
          <w:wAfter w:w="15" w:type="dxa"/>
          <w:tblHeader/>
        </w:trPr>
        <w:tc>
          <w:tcPr>
            <w:tcW w:w="3414" w:type="dxa"/>
            <w:gridSpan w:val="2"/>
          </w:tcPr>
          <w:p w14:paraId="01DF4F24" w14:textId="77777777" w:rsidR="00F9258E" w:rsidRPr="00297A65" w:rsidRDefault="00F9258E">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lastRenderedPageBreak/>
              <w:br w:type="page"/>
            </w:r>
          </w:p>
        </w:tc>
        <w:tc>
          <w:tcPr>
            <w:tcW w:w="5931" w:type="dxa"/>
            <w:gridSpan w:val="13"/>
            <w:hideMark/>
          </w:tcPr>
          <w:p w14:paraId="6EEBC063" w14:textId="77777777" w:rsidR="00F9258E" w:rsidRPr="00297A65" w:rsidRDefault="00F9258E">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F9258E" w:rsidRPr="00297A65" w14:paraId="2B5E8C50" w14:textId="77777777">
        <w:trPr>
          <w:gridAfter w:val="1"/>
          <w:wAfter w:w="15" w:type="dxa"/>
          <w:tblHeader/>
        </w:trPr>
        <w:tc>
          <w:tcPr>
            <w:tcW w:w="3414" w:type="dxa"/>
            <w:gridSpan w:val="2"/>
          </w:tcPr>
          <w:p w14:paraId="7835AAA8" w14:textId="77777777" w:rsidR="00F9258E" w:rsidRPr="00297A65" w:rsidRDefault="00F9258E">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3DE0EF75" w14:textId="77777777" w:rsidR="00F9258E" w:rsidRPr="00297A65" w:rsidRDefault="00F9258E">
            <w:pPr>
              <w:tabs>
                <w:tab w:val="decimal" w:pos="519"/>
              </w:tabs>
              <w:suppressAutoHyphens/>
              <w:spacing w:line="240" w:lineRule="exact"/>
              <w:ind w:left="-112" w:right="-108"/>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 xml:space="preserve"> </w:t>
            </w:r>
            <w:r w:rsidRPr="00297A65">
              <w:rPr>
                <w:rFonts w:ascii="CordiaUPC" w:eastAsia="Times New Roman" w:hAnsi="CordiaUPC" w:cs="CordiaUPC" w:hint="cs"/>
                <w:sz w:val="26"/>
                <w:szCs w:val="26"/>
                <w:lang w:eastAsia="zh-CN"/>
              </w:rPr>
              <w:t>Carrying</w:t>
            </w:r>
          </w:p>
        </w:tc>
        <w:tc>
          <w:tcPr>
            <w:tcW w:w="277" w:type="dxa"/>
            <w:gridSpan w:val="2"/>
          </w:tcPr>
          <w:p w14:paraId="794F423A" w14:textId="77777777" w:rsidR="00F9258E" w:rsidRPr="00297A65"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78" w:type="dxa"/>
            <w:gridSpan w:val="10"/>
            <w:hideMark/>
          </w:tcPr>
          <w:p w14:paraId="70ACAC65" w14:textId="77777777" w:rsidR="00F9258E" w:rsidRPr="00297A65" w:rsidRDefault="00F9258E">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F9258E" w:rsidRPr="00297A65" w14:paraId="184F30FF" w14:textId="77777777">
        <w:trPr>
          <w:gridAfter w:val="1"/>
          <w:wAfter w:w="15" w:type="dxa"/>
          <w:tblHeader/>
        </w:trPr>
        <w:tc>
          <w:tcPr>
            <w:tcW w:w="3414" w:type="dxa"/>
            <w:gridSpan w:val="2"/>
          </w:tcPr>
          <w:p w14:paraId="6539A902" w14:textId="77777777" w:rsidR="00F9258E" w:rsidRPr="00297A65" w:rsidRDefault="00F9258E">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7015AAA9" w14:textId="77777777" w:rsidR="00F9258E" w:rsidRPr="00297A65" w:rsidRDefault="00F9258E">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7" w:type="dxa"/>
            <w:gridSpan w:val="2"/>
          </w:tcPr>
          <w:p w14:paraId="0A40F5AE" w14:textId="77777777" w:rsidR="00F9258E" w:rsidRPr="00297A65"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791DD76B" w14:textId="77777777" w:rsidR="00F9258E" w:rsidRPr="00297A65" w:rsidRDefault="00F9258E">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gridSpan w:val="2"/>
          </w:tcPr>
          <w:p w14:paraId="08DE2174" w14:textId="77777777" w:rsidR="00F9258E" w:rsidRPr="00297A65" w:rsidRDefault="00F9258E">
            <w:pPr>
              <w:suppressAutoHyphens/>
              <w:spacing w:line="240" w:lineRule="exact"/>
              <w:ind w:left="-43" w:right="-86"/>
              <w:jc w:val="center"/>
              <w:rPr>
                <w:rFonts w:ascii="CordiaUPC" w:eastAsia="Times New Roman" w:hAnsi="CordiaUPC" w:cs="CordiaUPC"/>
                <w:sz w:val="26"/>
                <w:szCs w:val="26"/>
                <w:lang w:eastAsia="zh-CN"/>
              </w:rPr>
            </w:pPr>
          </w:p>
        </w:tc>
        <w:tc>
          <w:tcPr>
            <w:tcW w:w="983" w:type="dxa"/>
            <w:vAlign w:val="bottom"/>
            <w:hideMark/>
          </w:tcPr>
          <w:p w14:paraId="4CB6231A" w14:textId="77777777" w:rsidR="00F9258E" w:rsidRPr="00297A65" w:rsidRDefault="00F9258E">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5" w:type="dxa"/>
          </w:tcPr>
          <w:p w14:paraId="026D6C9F" w14:textId="77777777" w:rsidR="00F9258E" w:rsidRPr="00297A65" w:rsidRDefault="00F9258E">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3AECD0E0" w14:textId="77777777" w:rsidR="00F9258E" w:rsidRPr="00297A65" w:rsidRDefault="00F9258E">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gridSpan w:val="2"/>
          </w:tcPr>
          <w:p w14:paraId="2A15F54C" w14:textId="77777777" w:rsidR="00F9258E" w:rsidRPr="00297A65" w:rsidRDefault="00F9258E">
            <w:pPr>
              <w:suppressAutoHyphens/>
              <w:spacing w:line="240" w:lineRule="exact"/>
              <w:ind w:left="-43" w:right="-86"/>
              <w:jc w:val="center"/>
              <w:rPr>
                <w:rFonts w:ascii="CordiaUPC" w:eastAsia="Times New Roman" w:hAnsi="CordiaUPC" w:cs="CordiaUPC"/>
                <w:sz w:val="26"/>
                <w:szCs w:val="26"/>
                <w:lang w:eastAsia="zh-CN"/>
              </w:rPr>
            </w:pPr>
          </w:p>
        </w:tc>
        <w:tc>
          <w:tcPr>
            <w:tcW w:w="988" w:type="dxa"/>
            <w:gridSpan w:val="2"/>
            <w:vAlign w:val="bottom"/>
            <w:hideMark/>
          </w:tcPr>
          <w:p w14:paraId="27703FE0" w14:textId="77777777" w:rsidR="00F9258E" w:rsidRPr="00297A65" w:rsidRDefault="00F9258E">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F9258E" w:rsidRPr="00297A65" w14:paraId="49E78B98" w14:textId="77777777">
        <w:trPr>
          <w:gridAfter w:val="1"/>
          <w:wAfter w:w="15" w:type="dxa"/>
          <w:tblHeader/>
        </w:trPr>
        <w:tc>
          <w:tcPr>
            <w:tcW w:w="3414" w:type="dxa"/>
            <w:gridSpan w:val="2"/>
          </w:tcPr>
          <w:p w14:paraId="31175817" w14:textId="77777777" w:rsidR="00F9258E" w:rsidRPr="00297A65" w:rsidRDefault="00F9258E">
            <w:pPr>
              <w:suppressAutoHyphens/>
              <w:spacing w:line="240" w:lineRule="exact"/>
              <w:ind w:left="160" w:right="-90" w:hanging="180"/>
              <w:rPr>
                <w:rFonts w:ascii="CordiaUPC" w:eastAsia="Times New Roman" w:hAnsi="CordiaUPC" w:cs="CordiaUPC"/>
                <w:sz w:val="26"/>
                <w:szCs w:val="26"/>
                <w:lang w:eastAsia="zh-CN"/>
              </w:rPr>
            </w:pPr>
          </w:p>
        </w:tc>
        <w:tc>
          <w:tcPr>
            <w:tcW w:w="5931" w:type="dxa"/>
            <w:gridSpan w:val="13"/>
            <w:hideMark/>
          </w:tcPr>
          <w:p w14:paraId="679B3FB2" w14:textId="77777777" w:rsidR="00F9258E" w:rsidRPr="00297A65" w:rsidRDefault="00F9258E">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F9258E" w:rsidRPr="00392524" w14:paraId="79CD4A6D" w14:textId="77777777">
        <w:tc>
          <w:tcPr>
            <w:tcW w:w="3405" w:type="dxa"/>
          </w:tcPr>
          <w:p w14:paraId="52E330B1" w14:textId="77777777" w:rsidR="00F9258E" w:rsidRPr="00392524" w:rsidRDefault="00F9258E">
            <w:pPr>
              <w:suppressAutoHyphens/>
              <w:spacing w:line="240" w:lineRule="exact"/>
              <w:ind w:left="160" w:right="-90" w:hanging="180"/>
              <w:rPr>
                <w:rFonts w:ascii="CordiaUPC" w:eastAsia="Times New Roman" w:hAnsi="CordiaUPC" w:cs="CordiaUPC"/>
                <w:b/>
                <w:bCs/>
                <w:i/>
                <w:iCs/>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w:t>
            </w:r>
            <w:r>
              <w:rPr>
                <w:rFonts w:ascii="CordiaUPC" w:hAnsi="CordiaUPC" w:cs="CordiaUPC"/>
                <w:b/>
                <w:bCs/>
                <w:i/>
                <w:iCs/>
                <w:color w:val="000000"/>
                <w:sz w:val="26"/>
                <w:szCs w:val="26"/>
                <w:lang w:val="en-US" w:bidi="th-TH"/>
              </w:rPr>
              <w:t>2</w:t>
            </w:r>
          </w:p>
        </w:tc>
        <w:tc>
          <w:tcPr>
            <w:tcW w:w="1095" w:type="dxa"/>
            <w:gridSpan w:val="3"/>
          </w:tcPr>
          <w:p w14:paraId="70CFD468" w14:textId="77777777" w:rsidR="00F9258E" w:rsidRPr="00392524" w:rsidRDefault="00F9258E">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67" w:type="dxa"/>
          </w:tcPr>
          <w:p w14:paraId="70149F60"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23320FB" w14:textId="77777777" w:rsidR="00F9258E" w:rsidRPr="00392524" w:rsidRDefault="00F9258E">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67" w:type="dxa"/>
          </w:tcPr>
          <w:p w14:paraId="5E8527CE"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9" w:type="dxa"/>
            <w:gridSpan w:val="2"/>
          </w:tcPr>
          <w:p w14:paraId="3554F5E2" w14:textId="77777777" w:rsidR="00F9258E" w:rsidRPr="00392524" w:rsidRDefault="00F9258E">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5" w:type="dxa"/>
          </w:tcPr>
          <w:p w14:paraId="1769B619"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1" w:type="dxa"/>
            <w:gridSpan w:val="2"/>
          </w:tcPr>
          <w:p w14:paraId="4D7B8C23"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17BBF741"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8" w:type="dxa"/>
            <w:gridSpan w:val="2"/>
          </w:tcPr>
          <w:p w14:paraId="2109389B" w14:textId="77777777" w:rsidR="00F9258E" w:rsidRPr="00392524" w:rsidRDefault="00F9258E">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F9258E" w:rsidRPr="00392524" w14:paraId="09A8DFF7" w14:textId="77777777">
        <w:tc>
          <w:tcPr>
            <w:tcW w:w="3405" w:type="dxa"/>
            <w:hideMark/>
          </w:tcPr>
          <w:p w14:paraId="53AD39AC" w14:textId="77777777" w:rsidR="00F9258E" w:rsidRPr="00392524" w:rsidRDefault="00F9258E">
            <w:pPr>
              <w:suppressAutoHyphens/>
              <w:spacing w:line="240" w:lineRule="exact"/>
              <w:ind w:left="160" w:right="-90" w:hanging="18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1095" w:type="dxa"/>
            <w:gridSpan w:val="3"/>
          </w:tcPr>
          <w:p w14:paraId="378A61EA" w14:textId="77777777" w:rsidR="00F9258E" w:rsidRPr="00392524" w:rsidRDefault="00F9258E">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67" w:type="dxa"/>
          </w:tcPr>
          <w:p w14:paraId="52DB0D19"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38924FAD" w14:textId="77777777" w:rsidR="00F9258E" w:rsidRPr="00392524" w:rsidRDefault="00F9258E">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67" w:type="dxa"/>
          </w:tcPr>
          <w:p w14:paraId="60076049" w14:textId="77777777" w:rsidR="00F9258E" w:rsidRPr="00392524" w:rsidRDefault="00F9258E">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9" w:type="dxa"/>
            <w:gridSpan w:val="2"/>
          </w:tcPr>
          <w:p w14:paraId="1605B274" w14:textId="77777777" w:rsidR="00F9258E" w:rsidRPr="00392524" w:rsidRDefault="00F9258E">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5" w:type="dxa"/>
          </w:tcPr>
          <w:p w14:paraId="739BCF20"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1" w:type="dxa"/>
            <w:gridSpan w:val="2"/>
          </w:tcPr>
          <w:p w14:paraId="3B65E74D"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4F67455F" w14:textId="77777777" w:rsidR="00F9258E" w:rsidRPr="00392524" w:rsidRDefault="00F9258E">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8" w:type="dxa"/>
            <w:gridSpan w:val="2"/>
          </w:tcPr>
          <w:p w14:paraId="47DD2387" w14:textId="77777777" w:rsidR="00F9258E" w:rsidRPr="00392524" w:rsidRDefault="00F9258E">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F9258E" w:rsidRPr="00392524" w14:paraId="48A4C45E" w14:textId="77777777">
        <w:tc>
          <w:tcPr>
            <w:tcW w:w="3405" w:type="dxa"/>
            <w:hideMark/>
          </w:tcPr>
          <w:p w14:paraId="2EA4CC1E" w14:textId="77777777" w:rsidR="00F9258E" w:rsidRPr="00392524" w:rsidRDefault="00F9258E">
            <w:pPr>
              <w:suppressAutoHyphens/>
              <w:spacing w:line="240" w:lineRule="exact"/>
              <w:ind w:left="160" w:right="-90" w:hanging="18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assets measured at FVTPL</w:t>
            </w:r>
          </w:p>
        </w:tc>
        <w:tc>
          <w:tcPr>
            <w:tcW w:w="1095" w:type="dxa"/>
            <w:gridSpan w:val="3"/>
            <w:shd w:val="clear" w:color="auto" w:fill="auto"/>
            <w:vAlign w:val="bottom"/>
          </w:tcPr>
          <w:p w14:paraId="03375605" w14:textId="77777777" w:rsidR="00F9258E" w:rsidRPr="00392524" w:rsidRDefault="00F9258E">
            <w:pPr>
              <w:tabs>
                <w:tab w:val="decimal" w:pos="803"/>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bidi="th-TH"/>
              </w:rPr>
              <w:t>1,533</w:t>
            </w:r>
          </w:p>
        </w:tc>
        <w:tc>
          <w:tcPr>
            <w:tcW w:w="267" w:type="dxa"/>
            <w:vAlign w:val="bottom"/>
          </w:tcPr>
          <w:p w14:paraId="7CEBBD5A" w14:textId="77777777" w:rsidR="00F9258E" w:rsidRPr="00392524" w:rsidRDefault="00F9258E">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7ACC2718" w14:textId="77777777" w:rsidR="00F9258E" w:rsidRPr="00392524" w:rsidRDefault="00F9258E">
            <w:pPr>
              <w:tabs>
                <w:tab w:val="decimal" w:pos="609"/>
              </w:tabs>
              <w:suppressAutoHyphens/>
              <w:spacing w:line="240" w:lineRule="exact"/>
              <w:ind w:left="-25" w:right="-86"/>
              <w:rPr>
                <w:rFonts w:ascii="CordiaUPC" w:eastAsia="Times New Roman" w:hAnsi="CordiaUPC" w:cs="CordiaUPC"/>
                <w:b/>
                <w:bCs/>
                <w:sz w:val="26"/>
                <w:szCs w:val="26"/>
                <w:lang w:eastAsia="zh-CN"/>
              </w:rPr>
            </w:pPr>
            <w:r w:rsidRPr="00F11678">
              <w:rPr>
                <w:rFonts w:ascii="CordiaUPC" w:hAnsi="CordiaUPC" w:cs="CordiaUPC"/>
                <w:b/>
                <w:bCs/>
                <w:sz w:val="26"/>
                <w:szCs w:val="26"/>
              </w:rPr>
              <w:t>23</w:t>
            </w:r>
          </w:p>
        </w:tc>
        <w:tc>
          <w:tcPr>
            <w:tcW w:w="267" w:type="dxa"/>
            <w:vAlign w:val="bottom"/>
          </w:tcPr>
          <w:p w14:paraId="0504CF2A"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vAlign w:val="bottom"/>
          </w:tcPr>
          <w:p w14:paraId="248C3316"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1,106</w:t>
            </w:r>
          </w:p>
        </w:tc>
        <w:tc>
          <w:tcPr>
            <w:tcW w:w="275" w:type="dxa"/>
            <w:vAlign w:val="bottom"/>
          </w:tcPr>
          <w:p w14:paraId="319088A4"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vAlign w:val="bottom"/>
          </w:tcPr>
          <w:p w14:paraId="10D6D785"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404</w:t>
            </w:r>
          </w:p>
        </w:tc>
        <w:tc>
          <w:tcPr>
            <w:tcW w:w="270" w:type="dxa"/>
            <w:gridSpan w:val="2"/>
            <w:vAlign w:val="bottom"/>
          </w:tcPr>
          <w:p w14:paraId="1D16B7ED"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shd w:val="clear" w:color="auto" w:fill="auto"/>
            <w:vAlign w:val="bottom"/>
          </w:tcPr>
          <w:p w14:paraId="0B9AB1D4" w14:textId="77777777" w:rsidR="00F9258E" w:rsidRPr="00392524" w:rsidRDefault="00F9258E">
            <w:pPr>
              <w:tabs>
                <w:tab w:val="decimal" w:pos="702"/>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1,533</w:t>
            </w:r>
          </w:p>
        </w:tc>
      </w:tr>
      <w:tr w:rsidR="00F9258E" w:rsidRPr="00392524" w14:paraId="39AD9FB9" w14:textId="77777777">
        <w:tc>
          <w:tcPr>
            <w:tcW w:w="3405" w:type="dxa"/>
            <w:hideMark/>
          </w:tcPr>
          <w:p w14:paraId="740E2662" w14:textId="77777777" w:rsidR="00F9258E" w:rsidRPr="00392524" w:rsidRDefault="00F9258E">
            <w:pPr>
              <w:suppressAutoHyphens/>
              <w:spacing w:line="240" w:lineRule="exact"/>
              <w:ind w:left="160" w:right="-90" w:hanging="18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Derivative assets</w:t>
            </w:r>
          </w:p>
        </w:tc>
        <w:tc>
          <w:tcPr>
            <w:tcW w:w="1095" w:type="dxa"/>
            <w:gridSpan w:val="3"/>
            <w:shd w:val="clear" w:color="auto" w:fill="auto"/>
            <w:vAlign w:val="bottom"/>
          </w:tcPr>
          <w:p w14:paraId="5DE36E71"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rtl/>
                <w:cs/>
                <w:lang w:eastAsia="zh-CN"/>
              </w:rPr>
            </w:pPr>
          </w:p>
        </w:tc>
        <w:tc>
          <w:tcPr>
            <w:tcW w:w="267" w:type="dxa"/>
            <w:vAlign w:val="bottom"/>
          </w:tcPr>
          <w:p w14:paraId="7910D42B"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5A85DC6"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67" w:type="dxa"/>
            <w:vAlign w:val="bottom"/>
          </w:tcPr>
          <w:p w14:paraId="77223AFC"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vAlign w:val="bottom"/>
          </w:tcPr>
          <w:p w14:paraId="773DCF61"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1949A391"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3914B7BC"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gridSpan w:val="2"/>
            <w:vAlign w:val="bottom"/>
          </w:tcPr>
          <w:p w14:paraId="6AD97AC4"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34479861" w14:textId="77777777" w:rsidR="00F9258E" w:rsidRPr="00392524" w:rsidRDefault="00F9258E">
            <w:pPr>
              <w:tabs>
                <w:tab w:val="decimal" w:pos="702"/>
              </w:tabs>
              <w:suppressAutoHyphens/>
              <w:spacing w:line="240" w:lineRule="exact"/>
              <w:ind w:left="-43" w:right="-86"/>
              <w:rPr>
                <w:rFonts w:ascii="CordiaUPC" w:eastAsia="Times New Roman" w:hAnsi="CordiaUPC" w:cs="CordiaUPC"/>
                <w:sz w:val="26"/>
                <w:szCs w:val="26"/>
                <w:lang w:eastAsia="zh-CN"/>
              </w:rPr>
            </w:pPr>
          </w:p>
        </w:tc>
      </w:tr>
      <w:tr w:rsidR="00F9258E" w:rsidRPr="00392524" w14:paraId="27F4AAEA" w14:textId="77777777">
        <w:tc>
          <w:tcPr>
            <w:tcW w:w="3405" w:type="dxa"/>
            <w:hideMark/>
          </w:tcPr>
          <w:p w14:paraId="54D557EB" w14:textId="77777777" w:rsidR="00F9258E" w:rsidRPr="00392524" w:rsidRDefault="00F9258E">
            <w:pPr>
              <w:suppressAutoHyphens/>
              <w:spacing w:line="240" w:lineRule="exact"/>
              <w:ind w:left="160" w:right="-90" w:firstLine="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1095" w:type="dxa"/>
            <w:gridSpan w:val="3"/>
            <w:shd w:val="clear" w:color="auto" w:fill="auto"/>
            <w:vAlign w:val="bottom"/>
          </w:tcPr>
          <w:p w14:paraId="179AB8CD"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9,507</w:t>
            </w:r>
          </w:p>
        </w:tc>
        <w:tc>
          <w:tcPr>
            <w:tcW w:w="267" w:type="dxa"/>
            <w:vAlign w:val="bottom"/>
          </w:tcPr>
          <w:p w14:paraId="25B04F90"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7E91EE7"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67" w:type="dxa"/>
            <w:vAlign w:val="bottom"/>
          </w:tcPr>
          <w:p w14:paraId="45536AB8"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2C31F6C7"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9,507</w:t>
            </w:r>
          </w:p>
        </w:tc>
        <w:tc>
          <w:tcPr>
            <w:tcW w:w="275" w:type="dxa"/>
            <w:vAlign w:val="bottom"/>
          </w:tcPr>
          <w:p w14:paraId="13D4F348"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6B85D377"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gridSpan w:val="2"/>
            <w:vAlign w:val="bottom"/>
          </w:tcPr>
          <w:p w14:paraId="080E72EC"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2D5B706C" w14:textId="77777777" w:rsidR="00F9258E" w:rsidRPr="00392524" w:rsidRDefault="00F9258E">
            <w:pPr>
              <w:tabs>
                <w:tab w:val="decimal" w:pos="702"/>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9,507</w:t>
            </w:r>
          </w:p>
        </w:tc>
      </w:tr>
      <w:tr w:rsidR="00F9258E" w:rsidRPr="00392524" w14:paraId="20B6300F" w14:textId="77777777">
        <w:tc>
          <w:tcPr>
            <w:tcW w:w="3405" w:type="dxa"/>
            <w:hideMark/>
          </w:tcPr>
          <w:p w14:paraId="704D9804" w14:textId="77777777" w:rsidR="00F9258E" w:rsidRPr="00392524" w:rsidRDefault="00F9258E">
            <w:pPr>
              <w:suppressAutoHyphens/>
              <w:spacing w:line="240" w:lineRule="exact"/>
              <w:ind w:left="160" w:right="-90" w:firstLine="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1095" w:type="dxa"/>
            <w:gridSpan w:val="3"/>
            <w:shd w:val="clear" w:color="auto" w:fill="auto"/>
            <w:vAlign w:val="bottom"/>
          </w:tcPr>
          <w:p w14:paraId="6BCDB674"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c>
          <w:tcPr>
            <w:tcW w:w="267" w:type="dxa"/>
            <w:vAlign w:val="bottom"/>
          </w:tcPr>
          <w:p w14:paraId="4DDD7AA6"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4B70B8B"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67" w:type="dxa"/>
            <w:vAlign w:val="bottom"/>
          </w:tcPr>
          <w:p w14:paraId="3D42BA26"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43EC17CD"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c>
          <w:tcPr>
            <w:tcW w:w="275" w:type="dxa"/>
            <w:vAlign w:val="bottom"/>
          </w:tcPr>
          <w:p w14:paraId="5359DEB3"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39C160F4"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gridSpan w:val="2"/>
            <w:vAlign w:val="bottom"/>
          </w:tcPr>
          <w:p w14:paraId="4AB14802"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0E2446A0" w14:textId="77777777" w:rsidR="00F9258E" w:rsidRPr="00392524" w:rsidRDefault="00F9258E">
            <w:pPr>
              <w:tabs>
                <w:tab w:val="decimal" w:pos="702"/>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r>
      <w:tr w:rsidR="00F9258E" w:rsidRPr="00392524" w14:paraId="7EBD44F5" w14:textId="77777777">
        <w:tc>
          <w:tcPr>
            <w:tcW w:w="3405" w:type="dxa"/>
            <w:hideMark/>
          </w:tcPr>
          <w:p w14:paraId="085E7151" w14:textId="77777777" w:rsidR="00F9258E" w:rsidRPr="00392524" w:rsidRDefault="00F9258E">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 xml:space="preserve">Total </w:t>
            </w:r>
          </w:p>
        </w:tc>
        <w:tc>
          <w:tcPr>
            <w:tcW w:w="1095" w:type="dxa"/>
            <w:gridSpan w:val="3"/>
            <w:tcBorders>
              <w:top w:val="single" w:sz="4" w:space="0" w:color="auto"/>
              <w:bottom w:val="single" w:sz="4" w:space="0" w:color="auto"/>
            </w:tcBorders>
            <w:shd w:val="clear" w:color="auto" w:fill="auto"/>
            <w:vAlign w:val="bottom"/>
          </w:tcPr>
          <w:p w14:paraId="2A2DD6F1"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lang w:val="en-US"/>
              </w:rPr>
              <w:t>10,376</w:t>
            </w:r>
          </w:p>
        </w:tc>
        <w:tc>
          <w:tcPr>
            <w:tcW w:w="267" w:type="dxa"/>
            <w:vAlign w:val="bottom"/>
          </w:tcPr>
          <w:p w14:paraId="3B9B9CF7"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5BE17929" w14:textId="77777777" w:rsidR="00F9258E" w:rsidRPr="00392524" w:rsidRDefault="00F9258E">
            <w:pPr>
              <w:tabs>
                <w:tab w:val="decimal" w:pos="60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67" w:type="dxa"/>
            <w:vAlign w:val="bottom"/>
          </w:tcPr>
          <w:p w14:paraId="73F1F408"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bottom w:val="single" w:sz="4" w:space="0" w:color="auto"/>
            </w:tcBorders>
            <w:shd w:val="clear" w:color="auto" w:fill="auto"/>
            <w:vAlign w:val="bottom"/>
          </w:tcPr>
          <w:p w14:paraId="242BC474"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10,376</w:t>
            </w:r>
          </w:p>
        </w:tc>
        <w:tc>
          <w:tcPr>
            <w:tcW w:w="275" w:type="dxa"/>
            <w:vAlign w:val="bottom"/>
          </w:tcPr>
          <w:p w14:paraId="3E1C5F32"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bottom w:val="single" w:sz="4" w:space="0" w:color="auto"/>
            </w:tcBorders>
            <w:vAlign w:val="bottom"/>
          </w:tcPr>
          <w:p w14:paraId="617CDED3"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gridSpan w:val="2"/>
            <w:vAlign w:val="bottom"/>
          </w:tcPr>
          <w:p w14:paraId="0E7D2071"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71525615" w14:textId="77777777" w:rsidR="00F9258E" w:rsidRPr="00392524" w:rsidRDefault="00F9258E">
            <w:pPr>
              <w:tabs>
                <w:tab w:val="decimal" w:pos="702"/>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10,376</w:t>
            </w:r>
          </w:p>
        </w:tc>
      </w:tr>
      <w:tr w:rsidR="00F9258E" w:rsidRPr="00392524" w14:paraId="2799148B" w14:textId="77777777">
        <w:tc>
          <w:tcPr>
            <w:tcW w:w="3405" w:type="dxa"/>
            <w:hideMark/>
          </w:tcPr>
          <w:p w14:paraId="3E0B6969" w14:textId="77777777" w:rsidR="00F9258E" w:rsidRPr="00392524" w:rsidRDefault="00F9258E">
            <w:pPr>
              <w:suppressAutoHyphens/>
              <w:spacing w:line="240" w:lineRule="exact"/>
              <w:ind w:right="-90" w:firstLine="6"/>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Investments, net</w:t>
            </w:r>
          </w:p>
        </w:tc>
        <w:tc>
          <w:tcPr>
            <w:tcW w:w="1095" w:type="dxa"/>
            <w:gridSpan w:val="3"/>
            <w:tcBorders>
              <w:top w:val="single" w:sz="4" w:space="0" w:color="auto"/>
              <w:left w:val="nil"/>
              <w:bottom w:val="nil"/>
              <w:right w:val="nil"/>
            </w:tcBorders>
          </w:tcPr>
          <w:p w14:paraId="56D7A51A" w14:textId="77777777" w:rsidR="00F9258E" w:rsidRPr="00392524" w:rsidRDefault="00F9258E">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67" w:type="dxa"/>
          </w:tcPr>
          <w:p w14:paraId="29E5CCFC" w14:textId="77777777" w:rsidR="00F9258E" w:rsidRPr="00392524" w:rsidRDefault="00F9258E">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6FF5A0A8" w14:textId="77777777" w:rsidR="00F9258E" w:rsidRPr="00392524" w:rsidRDefault="00F9258E">
            <w:pPr>
              <w:tabs>
                <w:tab w:val="decimal" w:pos="609"/>
              </w:tabs>
              <w:suppressAutoHyphens/>
              <w:spacing w:line="240" w:lineRule="exact"/>
              <w:ind w:left="-43" w:right="-86"/>
              <w:rPr>
                <w:rFonts w:ascii="CordiaUPC" w:eastAsia="Times New Roman" w:hAnsi="CordiaUPC" w:cs="CordiaUPC"/>
                <w:b/>
                <w:bCs/>
                <w:sz w:val="26"/>
                <w:szCs w:val="26"/>
                <w:lang w:eastAsia="zh-CN"/>
              </w:rPr>
            </w:pPr>
          </w:p>
        </w:tc>
        <w:tc>
          <w:tcPr>
            <w:tcW w:w="267" w:type="dxa"/>
          </w:tcPr>
          <w:p w14:paraId="3D214751" w14:textId="77777777" w:rsidR="00F9258E" w:rsidRPr="00392524" w:rsidRDefault="00F9258E">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9" w:type="dxa"/>
            <w:gridSpan w:val="2"/>
            <w:tcBorders>
              <w:top w:val="single" w:sz="4" w:space="0" w:color="auto"/>
              <w:left w:val="nil"/>
              <w:bottom w:val="nil"/>
              <w:right w:val="nil"/>
            </w:tcBorders>
          </w:tcPr>
          <w:p w14:paraId="40B9B2B0"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5" w:type="dxa"/>
          </w:tcPr>
          <w:p w14:paraId="2F08CF9F"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left w:val="nil"/>
              <w:bottom w:val="nil"/>
              <w:right w:val="nil"/>
            </w:tcBorders>
          </w:tcPr>
          <w:p w14:paraId="0011DDC2"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gridSpan w:val="2"/>
          </w:tcPr>
          <w:p w14:paraId="48750A88" w14:textId="77777777" w:rsidR="00F9258E" w:rsidRPr="00392524" w:rsidRDefault="00F9258E">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8" w:type="dxa"/>
            <w:gridSpan w:val="2"/>
            <w:tcBorders>
              <w:top w:val="single" w:sz="4" w:space="0" w:color="auto"/>
              <w:left w:val="nil"/>
              <w:bottom w:val="nil"/>
              <w:right w:val="nil"/>
            </w:tcBorders>
          </w:tcPr>
          <w:p w14:paraId="4D21DFF2" w14:textId="77777777" w:rsidR="00F9258E" w:rsidRPr="00392524" w:rsidRDefault="00F9258E">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F9258E" w:rsidRPr="00392524" w14:paraId="5A2CF874" w14:textId="77777777">
        <w:tc>
          <w:tcPr>
            <w:tcW w:w="3405" w:type="dxa"/>
            <w:hideMark/>
          </w:tcPr>
          <w:p w14:paraId="36B5D2DE" w14:textId="77777777" w:rsidR="00F9258E" w:rsidRPr="00F9258E" w:rsidRDefault="00F9258E">
            <w:pPr>
              <w:suppressAutoHyphens/>
              <w:spacing w:line="240" w:lineRule="exact"/>
              <w:ind w:left="346" w:right="-90" w:hanging="180"/>
              <w:rPr>
                <w:rFonts w:ascii="CordiaUPC" w:eastAsia="Times New Roman" w:hAnsi="CordiaUPC" w:cs="CordiaUPC"/>
                <w:sz w:val="26"/>
                <w:szCs w:val="26"/>
                <w:lang w:eastAsia="zh-CN"/>
              </w:rPr>
            </w:pPr>
            <w:r w:rsidRPr="00F9258E">
              <w:rPr>
                <w:rFonts w:ascii="CordiaUPC" w:eastAsia="Times New Roman" w:hAnsi="CordiaUPC" w:cs="CordiaUPC" w:hint="cs"/>
                <w:sz w:val="26"/>
                <w:szCs w:val="26"/>
                <w:lang w:eastAsia="zh-CN"/>
              </w:rPr>
              <w:t xml:space="preserve">Investments in debt </w:t>
            </w:r>
            <w:r w:rsidRPr="00F9258E">
              <w:rPr>
                <w:rFonts w:ascii="CordiaUPC" w:eastAsia="Times New Roman" w:hAnsi="CordiaUPC" w:cs="CordiaUPC"/>
                <w:sz w:val="26"/>
                <w:szCs w:val="26"/>
                <w:lang w:eastAsia="zh-CN"/>
              </w:rPr>
              <w:t>securities</w:t>
            </w:r>
            <w:r w:rsidRPr="00F9258E">
              <w:rPr>
                <w:rFonts w:ascii="CordiaUPC" w:eastAsia="Times New Roman" w:hAnsi="CordiaUPC" w:cs="CordiaUPC" w:hint="cs"/>
                <w:sz w:val="26"/>
                <w:szCs w:val="26"/>
                <w:lang w:eastAsia="zh-CN"/>
              </w:rPr>
              <w:t xml:space="preserve">    measured at FVOCI</w:t>
            </w:r>
          </w:p>
        </w:tc>
        <w:tc>
          <w:tcPr>
            <w:tcW w:w="1095" w:type="dxa"/>
            <w:gridSpan w:val="3"/>
            <w:vAlign w:val="bottom"/>
          </w:tcPr>
          <w:p w14:paraId="7867553A"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159,</w:t>
            </w:r>
            <w:r w:rsidRPr="005C023D">
              <w:rPr>
                <w:rFonts w:ascii="CordiaUPC" w:eastAsia="Times New Roman" w:hAnsi="CordiaUPC" w:cs="CordiaUPC"/>
                <w:sz w:val="26"/>
                <w:szCs w:val="26"/>
                <w:lang w:eastAsia="zh-CN"/>
              </w:rPr>
              <w:t>470</w:t>
            </w:r>
          </w:p>
        </w:tc>
        <w:tc>
          <w:tcPr>
            <w:tcW w:w="267" w:type="dxa"/>
            <w:vAlign w:val="bottom"/>
          </w:tcPr>
          <w:p w14:paraId="2F3D9652"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8BC9231"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67" w:type="dxa"/>
            <w:vAlign w:val="bottom"/>
          </w:tcPr>
          <w:p w14:paraId="254149CE"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vAlign w:val="bottom"/>
          </w:tcPr>
          <w:p w14:paraId="54B91BCE"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159,155</w:t>
            </w:r>
          </w:p>
        </w:tc>
        <w:tc>
          <w:tcPr>
            <w:tcW w:w="275" w:type="dxa"/>
            <w:vAlign w:val="bottom"/>
          </w:tcPr>
          <w:p w14:paraId="5C6CA1F9"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4E8EBC20"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315</w:t>
            </w:r>
          </w:p>
        </w:tc>
        <w:tc>
          <w:tcPr>
            <w:tcW w:w="270" w:type="dxa"/>
            <w:gridSpan w:val="2"/>
            <w:vAlign w:val="bottom"/>
          </w:tcPr>
          <w:p w14:paraId="54D3FC54"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vAlign w:val="bottom"/>
          </w:tcPr>
          <w:p w14:paraId="63840126" w14:textId="77777777" w:rsidR="00F9258E" w:rsidRPr="00392524" w:rsidRDefault="00F9258E">
            <w:pPr>
              <w:tabs>
                <w:tab w:val="decimal" w:pos="702"/>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159,470</w:t>
            </w:r>
          </w:p>
        </w:tc>
      </w:tr>
      <w:tr w:rsidR="00F9258E" w:rsidRPr="00392524" w14:paraId="651AE386" w14:textId="77777777">
        <w:tc>
          <w:tcPr>
            <w:tcW w:w="3405" w:type="dxa"/>
            <w:hideMark/>
          </w:tcPr>
          <w:p w14:paraId="0A445854" w14:textId="77777777" w:rsidR="00F9258E" w:rsidRPr="00F9258E" w:rsidRDefault="00F9258E">
            <w:pPr>
              <w:suppressAutoHyphens/>
              <w:spacing w:line="240" w:lineRule="exact"/>
              <w:ind w:left="346" w:right="-90" w:hanging="180"/>
              <w:rPr>
                <w:rFonts w:ascii="CordiaUPC" w:eastAsia="Times New Roman" w:hAnsi="CordiaUPC" w:cs="CordiaUPC"/>
                <w:sz w:val="26"/>
                <w:szCs w:val="26"/>
                <w:lang w:eastAsia="zh-CN"/>
              </w:rPr>
            </w:pPr>
            <w:r w:rsidRPr="00F9258E">
              <w:rPr>
                <w:rFonts w:ascii="CordiaUPC" w:eastAsia="Times New Roman" w:hAnsi="CordiaUPC" w:cs="CordiaUPC" w:hint="cs"/>
                <w:sz w:val="26"/>
                <w:szCs w:val="26"/>
                <w:lang w:eastAsia="zh-CN"/>
              </w:rPr>
              <w:t xml:space="preserve">Investments in equity </w:t>
            </w:r>
            <w:r w:rsidRPr="00F9258E">
              <w:rPr>
                <w:rFonts w:ascii="CordiaUPC" w:eastAsia="Times New Roman" w:hAnsi="CordiaUPC" w:cs="CordiaUPC"/>
                <w:sz w:val="26"/>
                <w:szCs w:val="26"/>
                <w:lang w:eastAsia="zh-CN"/>
              </w:rPr>
              <w:t>securities</w:t>
            </w:r>
            <w:r w:rsidRPr="00F9258E">
              <w:rPr>
                <w:rFonts w:ascii="CordiaUPC" w:eastAsia="Times New Roman" w:hAnsi="CordiaUPC" w:cs="CordiaUPC" w:hint="cs"/>
                <w:sz w:val="26"/>
                <w:szCs w:val="26"/>
                <w:lang w:eastAsia="zh-CN"/>
              </w:rPr>
              <w:t xml:space="preserve"> designated at FVOCI</w:t>
            </w:r>
          </w:p>
        </w:tc>
        <w:tc>
          <w:tcPr>
            <w:tcW w:w="1095" w:type="dxa"/>
            <w:gridSpan w:val="3"/>
            <w:tcBorders>
              <w:top w:val="nil"/>
              <w:left w:val="nil"/>
              <w:bottom w:val="single" w:sz="4" w:space="0" w:color="auto"/>
              <w:right w:val="nil"/>
            </w:tcBorders>
            <w:vAlign w:val="bottom"/>
          </w:tcPr>
          <w:p w14:paraId="7AFD4E5A"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2,856</w:t>
            </w:r>
          </w:p>
        </w:tc>
        <w:tc>
          <w:tcPr>
            <w:tcW w:w="267" w:type="dxa"/>
            <w:vAlign w:val="bottom"/>
          </w:tcPr>
          <w:p w14:paraId="62B3C99B"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nil"/>
              <w:left w:val="nil"/>
              <w:bottom w:val="single" w:sz="4" w:space="0" w:color="auto"/>
              <w:right w:val="nil"/>
            </w:tcBorders>
            <w:vAlign w:val="bottom"/>
          </w:tcPr>
          <w:p w14:paraId="264A2357" w14:textId="77777777" w:rsidR="00F9258E" w:rsidRPr="00392524" w:rsidRDefault="00F9258E">
            <w:pPr>
              <w:tabs>
                <w:tab w:val="decimal" w:pos="60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color w:val="000000"/>
                <w:sz w:val="26"/>
                <w:szCs w:val="26"/>
                <w:lang w:val="en-US" w:bidi="th-TH"/>
              </w:rPr>
              <w:t>174</w:t>
            </w:r>
          </w:p>
        </w:tc>
        <w:tc>
          <w:tcPr>
            <w:tcW w:w="267" w:type="dxa"/>
            <w:vAlign w:val="bottom"/>
          </w:tcPr>
          <w:p w14:paraId="053A86E4"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tcBorders>
              <w:top w:val="nil"/>
              <w:left w:val="nil"/>
              <w:bottom w:val="single" w:sz="4" w:space="0" w:color="auto"/>
              <w:right w:val="nil"/>
            </w:tcBorders>
            <w:vAlign w:val="bottom"/>
          </w:tcPr>
          <w:p w14:paraId="31559AD7"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5" w:type="dxa"/>
            <w:vAlign w:val="bottom"/>
          </w:tcPr>
          <w:p w14:paraId="3C2204EB"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tcBorders>
              <w:top w:val="nil"/>
              <w:left w:val="nil"/>
              <w:bottom w:val="single" w:sz="4" w:space="0" w:color="auto"/>
              <w:right w:val="nil"/>
            </w:tcBorders>
            <w:vAlign w:val="bottom"/>
          </w:tcPr>
          <w:p w14:paraId="00238AE9"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2,682</w:t>
            </w:r>
          </w:p>
        </w:tc>
        <w:tc>
          <w:tcPr>
            <w:tcW w:w="270" w:type="dxa"/>
            <w:gridSpan w:val="2"/>
            <w:vAlign w:val="bottom"/>
          </w:tcPr>
          <w:p w14:paraId="6E94B075"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nil"/>
              <w:left w:val="nil"/>
              <w:bottom w:val="single" w:sz="4" w:space="0" w:color="auto"/>
              <w:right w:val="nil"/>
            </w:tcBorders>
            <w:vAlign w:val="bottom"/>
          </w:tcPr>
          <w:p w14:paraId="594271F7" w14:textId="77777777" w:rsidR="00F9258E" w:rsidRPr="00392524" w:rsidRDefault="00F9258E">
            <w:pPr>
              <w:tabs>
                <w:tab w:val="decimal" w:pos="702"/>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2,856</w:t>
            </w:r>
          </w:p>
        </w:tc>
      </w:tr>
      <w:tr w:rsidR="00F9258E" w:rsidRPr="00392524" w14:paraId="2F666E8D" w14:textId="77777777">
        <w:tc>
          <w:tcPr>
            <w:tcW w:w="3405" w:type="dxa"/>
            <w:hideMark/>
          </w:tcPr>
          <w:p w14:paraId="539780DE" w14:textId="77777777" w:rsidR="00F9258E" w:rsidRPr="00392524" w:rsidRDefault="00F9258E">
            <w:pPr>
              <w:suppressAutoHyphens/>
              <w:spacing w:line="240" w:lineRule="exact"/>
              <w:ind w:left="209" w:right="-90" w:hanging="18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 xml:space="preserve">Total </w:t>
            </w:r>
          </w:p>
        </w:tc>
        <w:tc>
          <w:tcPr>
            <w:tcW w:w="1095" w:type="dxa"/>
            <w:gridSpan w:val="3"/>
            <w:tcBorders>
              <w:top w:val="single" w:sz="4" w:space="0" w:color="auto"/>
              <w:bottom w:val="single" w:sz="4" w:space="0" w:color="auto"/>
            </w:tcBorders>
            <w:shd w:val="clear" w:color="auto" w:fill="auto"/>
            <w:vAlign w:val="bottom"/>
          </w:tcPr>
          <w:p w14:paraId="7637A1C8"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lang w:val="en-US"/>
              </w:rPr>
              <w:t>162,326</w:t>
            </w:r>
          </w:p>
        </w:tc>
        <w:tc>
          <w:tcPr>
            <w:tcW w:w="267" w:type="dxa"/>
            <w:vAlign w:val="bottom"/>
          </w:tcPr>
          <w:p w14:paraId="4F466D64"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5BDF795B" w14:textId="77777777" w:rsidR="00F9258E" w:rsidRPr="00392524" w:rsidRDefault="00F9258E">
            <w:pPr>
              <w:tabs>
                <w:tab w:val="decimal" w:pos="609"/>
              </w:tabs>
              <w:suppressAutoHyphens/>
              <w:spacing w:line="240" w:lineRule="exact"/>
              <w:ind w:left="-25"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174</w:t>
            </w:r>
          </w:p>
        </w:tc>
        <w:tc>
          <w:tcPr>
            <w:tcW w:w="267" w:type="dxa"/>
            <w:vAlign w:val="bottom"/>
          </w:tcPr>
          <w:p w14:paraId="273F84B5"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tcBorders>
              <w:top w:val="single" w:sz="4" w:space="0" w:color="auto"/>
              <w:bottom w:val="single" w:sz="4" w:space="0" w:color="auto"/>
            </w:tcBorders>
            <w:vAlign w:val="bottom"/>
          </w:tcPr>
          <w:p w14:paraId="4AD2D5C4"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159,155</w:t>
            </w:r>
          </w:p>
        </w:tc>
        <w:tc>
          <w:tcPr>
            <w:tcW w:w="275" w:type="dxa"/>
            <w:vAlign w:val="bottom"/>
          </w:tcPr>
          <w:p w14:paraId="155F9B05"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tcBorders>
              <w:top w:val="single" w:sz="4" w:space="0" w:color="auto"/>
              <w:bottom w:val="single" w:sz="4" w:space="0" w:color="auto"/>
            </w:tcBorders>
            <w:vAlign w:val="bottom"/>
          </w:tcPr>
          <w:p w14:paraId="0FCAC7FD"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2,997</w:t>
            </w:r>
          </w:p>
        </w:tc>
        <w:tc>
          <w:tcPr>
            <w:tcW w:w="270" w:type="dxa"/>
            <w:gridSpan w:val="2"/>
            <w:vAlign w:val="bottom"/>
          </w:tcPr>
          <w:p w14:paraId="7166FF16"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1754E874" w14:textId="77777777" w:rsidR="00F9258E" w:rsidRPr="00392524" w:rsidRDefault="00F9258E">
            <w:pPr>
              <w:tabs>
                <w:tab w:val="decimal" w:pos="702"/>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lang w:val="en-US"/>
              </w:rPr>
              <w:t>162,326</w:t>
            </w:r>
          </w:p>
        </w:tc>
      </w:tr>
      <w:tr w:rsidR="00F9258E" w:rsidRPr="00392524" w14:paraId="13D57EE4" w14:textId="77777777">
        <w:tc>
          <w:tcPr>
            <w:tcW w:w="3405" w:type="dxa"/>
          </w:tcPr>
          <w:p w14:paraId="07ABEAD9" w14:textId="77777777" w:rsidR="00F9258E" w:rsidRPr="00392524" w:rsidRDefault="00F9258E">
            <w:pPr>
              <w:suppressAutoHyphens/>
              <w:spacing w:line="240" w:lineRule="exact"/>
              <w:ind w:right="-90"/>
              <w:rPr>
                <w:rFonts w:ascii="CordiaUPC" w:eastAsia="Times New Roman" w:hAnsi="CordiaUPC" w:cs="CordiaUPC"/>
                <w:b/>
                <w:bCs/>
                <w:i/>
                <w:iCs/>
                <w:sz w:val="26"/>
                <w:szCs w:val="26"/>
                <w:lang w:eastAsia="zh-CN"/>
              </w:rPr>
            </w:pPr>
            <w:r w:rsidRPr="00F11678">
              <w:rPr>
                <w:rFonts w:ascii="CordiaUPC" w:eastAsia="Times New Roman" w:hAnsi="CordiaUPC" w:cs="CordiaUPC" w:hint="cs"/>
                <w:b/>
                <w:bCs/>
                <w:sz w:val="26"/>
                <w:szCs w:val="26"/>
                <w:lang w:eastAsia="zh-CN"/>
              </w:rPr>
              <w:t>Total financial assets</w:t>
            </w:r>
          </w:p>
        </w:tc>
        <w:tc>
          <w:tcPr>
            <w:tcW w:w="1095" w:type="dxa"/>
            <w:gridSpan w:val="3"/>
            <w:tcBorders>
              <w:top w:val="single" w:sz="4" w:space="0" w:color="auto"/>
              <w:bottom w:val="double" w:sz="4" w:space="0" w:color="auto"/>
            </w:tcBorders>
            <w:shd w:val="clear" w:color="auto" w:fill="auto"/>
            <w:vAlign w:val="bottom"/>
          </w:tcPr>
          <w:p w14:paraId="695D2F37" w14:textId="77777777" w:rsidR="00F9258E" w:rsidRPr="00392524" w:rsidRDefault="00F9258E">
            <w:pPr>
              <w:tabs>
                <w:tab w:val="decimal" w:pos="803"/>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174,235</w:t>
            </w:r>
          </w:p>
        </w:tc>
        <w:tc>
          <w:tcPr>
            <w:tcW w:w="267" w:type="dxa"/>
            <w:vAlign w:val="bottom"/>
          </w:tcPr>
          <w:p w14:paraId="36E94D83"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vAlign w:val="bottom"/>
          </w:tcPr>
          <w:p w14:paraId="2F4F7016" w14:textId="77777777" w:rsidR="00F9258E" w:rsidRPr="00392524" w:rsidRDefault="00F9258E">
            <w:pPr>
              <w:tabs>
                <w:tab w:val="decimal" w:pos="609"/>
              </w:tabs>
              <w:suppressAutoHyphens/>
              <w:spacing w:line="240" w:lineRule="exact"/>
              <w:ind w:left="-25" w:right="-86"/>
              <w:rPr>
                <w:rFonts w:ascii="CordiaUPC" w:eastAsia="Times New Roman" w:hAnsi="CordiaUPC" w:cs="CordiaUPC"/>
                <w:b/>
                <w:bCs/>
                <w:sz w:val="26"/>
                <w:szCs w:val="26"/>
                <w:lang w:eastAsia="zh-CN"/>
              </w:rPr>
            </w:pPr>
            <w:r w:rsidRPr="002E0137">
              <w:rPr>
                <w:rFonts w:ascii="CordiaUPC" w:hAnsi="CordiaUPC" w:cs="CordiaUPC"/>
                <w:b/>
                <w:bCs/>
                <w:sz w:val="26"/>
                <w:szCs w:val="26"/>
              </w:rPr>
              <w:t>197</w:t>
            </w:r>
          </w:p>
        </w:tc>
        <w:tc>
          <w:tcPr>
            <w:tcW w:w="267" w:type="dxa"/>
            <w:vAlign w:val="bottom"/>
          </w:tcPr>
          <w:p w14:paraId="158BB923"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bottom w:val="double" w:sz="4" w:space="0" w:color="auto"/>
            </w:tcBorders>
            <w:vAlign w:val="bottom"/>
          </w:tcPr>
          <w:p w14:paraId="2C4A2F96"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bidi="th-TH"/>
              </w:rPr>
              <w:t>170,637</w:t>
            </w:r>
          </w:p>
        </w:tc>
        <w:tc>
          <w:tcPr>
            <w:tcW w:w="275" w:type="dxa"/>
            <w:vAlign w:val="bottom"/>
          </w:tcPr>
          <w:p w14:paraId="351045FD"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bottom w:val="double" w:sz="4" w:space="0" w:color="auto"/>
            </w:tcBorders>
            <w:vAlign w:val="bottom"/>
          </w:tcPr>
          <w:p w14:paraId="4C59D31A"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3,401</w:t>
            </w:r>
          </w:p>
        </w:tc>
        <w:tc>
          <w:tcPr>
            <w:tcW w:w="270" w:type="dxa"/>
            <w:gridSpan w:val="2"/>
            <w:vAlign w:val="bottom"/>
          </w:tcPr>
          <w:p w14:paraId="2D045E45"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Borders>
              <w:top w:val="single" w:sz="4" w:space="0" w:color="auto"/>
              <w:bottom w:val="double" w:sz="4" w:space="0" w:color="auto"/>
            </w:tcBorders>
            <w:shd w:val="clear" w:color="auto" w:fill="auto"/>
            <w:vAlign w:val="bottom"/>
          </w:tcPr>
          <w:p w14:paraId="1BA13E08" w14:textId="77777777" w:rsidR="00F9258E" w:rsidRPr="00392524" w:rsidRDefault="00F9258E">
            <w:pPr>
              <w:tabs>
                <w:tab w:val="decimal" w:pos="702"/>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174,235</w:t>
            </w:r>
          </w:p>
        </w:tc>
      </w:tr>
      <w:tr w:rsidR="00F9258E" w:rsidRPr="00392524" w14:paraId="10FBE32D" w14:textId="77777777">
        <w:tc>
          <w:tcPr>
            <w:tcW w:w="3405" w:type="dxa"/>
          </w:tcPr>
          <w:p w14:paraId="0071BD56" w14:textId="77777777" w:rsidR="00F9258E" w:rsidRPr="00392524" w:rsidRDefault="00F9258E">
            <w:pPr>
              <w:suppressAutoHyphens/>
              <w:spacing w:line="240" w:lineRule="exact"/>
              <w:ind w:right="-90"/>
              <w:rPr>
                <w:rFonts w:ascii="CordiaUPC" w:eastAsia="Times New Roman" w:hAnsi="CordiaUPC" w:cs="CordiaUPC"/>
                <w:b/>
                <w:bCs/>
                <w:i/>
                <w:iCs/>
                <w:sz w:val="26"/>
                <w:szCs w:val="26"/>
                <w:lang w:eastAsia="zh-CN"/>
              </w:rPr>
            </w:pPr>
          </w:p>
        </w:tc>
        <w:tc>
          <w:tcPr>
            <w:tcW w:w="1095" w:type="dxa"/>
            <w:gridSpan w:val="3"/>
            <w:tcBorders>
              <w:top w:val="double" w:sz="4" w:space="0" w:color="auto"/>
            </w:tcBorders>
          </w:tcPr>
          <w:p w14:paraId="26792AD1" w14:textId="77777777" w:rsidR="00F9258E" w:rsidRPr="00392524" w:rsidRDefault="00F9258E">
            <w:pPr>
              <w:tabs>
                <w:tab w:val="decimal" w:pos="803"/>
              </w:tabs>
              <w:suppressAutoHyphens/>
              <w:spacing w:line="240" w:lineRule="exact"/>
              <w:ind w:left="-43" w:right="-86"/>
              <w:rPr>
                <w:rFonts w:ascii="CordiaUPC" w:eastAsia="Times New Roman" w:hAnsi="CordiaUPC" w:cs="CordiaUPC"/>
                <w:b/>
                <w:bCs/>
                <w:sz w:val="26"/>
                <w:szCs w:val="26"/>
                <w:cs/>
                <w:lang w:eastAsia="zh-CN" w:bidi="th-TH"/>
              </w:rPr>
            </w:pPr>
          </w:p>
        </w:tc>
        <w:tc>
          <w:tcPr>
            <w:tcW w:w="267" w:type="dxa"/>
          </w:tcPr>
          <w:p w14:paraId="116C4B9A"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029D105A" w14:textId="77777777" w:rsidR="00F9258E" w:rsidRPr="00392524" w:rsidRDefault="00F9258E">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67" w:type="dxa"/>
          </w:tcPr>
          <w:p w14:paraId="5E890DC5"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Pr>
          <w:p w14:paraId="4AE22230"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5" w:type="dxa"/>
          </w:tcPr>
          <w:p w14:paraId="6046558A"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Pr>
          <w:p w14:paraId="054C81A1"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gridSpan w:val="2"/>
          </w:tcPr>
          <w:p w14:paraId="63159F94"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Pr>
          <w:p w14:paraId="4F97E368" w14:textId="77777777" w:rsidR="00F9258E" w:rsidRPr="00392524" w:rsidRDefault="00F9258E">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F9258E" w:rsidRPr="00392524" w14:paraId="027442A9" w14:textId="77777777">
        <w:tc>
          <w:tcPr>
            <w:tcW w:w="3405" w:type="dxa"/>
          </w:tcPr>
          <w:p w14:paraId="2A46F962" w14:textId="77777777" w:rsidR="00F9258E" w:rsidRPr="00392524" w:rsidRDefault="00F9258E">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b/>
                <w:bCs/>
                <w:i/>
                <w:iCs/>
                <w:sz w:val="26"/>
                <w:szCs w:val="26"/>
                <w:lang w:eastAsia="zh-CN"/>
              </w:rPr>
              <w:t>Financial liabilities</w:t>
            </w:r>
          </w:p>
        </w:tc>
        <w:tc>
          <w:tcPr>
            <w:tcW w:w="1095" w:type="dxa"/>
            <w:gridSpan w:val="3"/>
            <w:shd w:val="clear" w:color="auto" w:fill="auto"/>
          </w:tcPr>
          <w:p w14:paraId="7FD9FBBD"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cs/>
                <w:lang w:eastAsia="zh-CN" w:bidi="th-TH"/>
              </w:rPr>
            </w:pPr>
          </w:p>
        </w:tc>
        <w:tc>
          <w:tcPr>
            <w:tcW w:w="267" w:type="dxa"/>
            <w:shd w:val="clear" w:color="auto" w:fill="auto"/>
          </w:tcPr>
          <w:p w14:paraId="689B8B60"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tcPr>
          <w:p w14:paraId="323EDCAF"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67" w:type="dxa"/>
            <w:shd w:val="clear" w:color="auto" w:fill="auto"/>
          </w:tcPr>
          <w:p w14:paraId="30A4F440"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tcPr>
          <w:p w14:paraId="433B0A73"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5" w:type="dxa"/>
          </w:tcPr>
          <w:p w14:paraId="4B0CB764"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tcPr>
          <w:p w14:paraId="41E45A75"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706F2041"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Pr>
          <w:p w14:paraId="72355113" w14:textId="77777777" w:rsidR="00F9258E" w:rsidRPr="00392524" w:rsidRDefault="00F9258E">
            <w:pPr>
              <w:tabs>
                <w:tab w:val="decimal" w:pos="800"/>
              </w:tabs>
              <w:suppressAutoHyphens/>
              <w:spacing w:line="240" w:lineRule="exact"/>
              <w:ind w:left="-43" w:right="-86"/>
              <w:rPr>
                <w:rFonts w:ascii="CordiaUPC" w:eastAsia="Times New Roman" w:hAnsi="CordiaUPC" w:cs="CordiaUPC"/>
                <w:sz w:val="26"/>
                <w:szCs w:val="26"/>
                <w:lang w:eastAsia="zh-CN"/>
              </w:rPr>
            </w:pPr>
          </w:p>
        </w:tc>
      </w:tr>
      <w:tr w:rsidR="00F9258E" w:rsidRPr="00392524" w14:paraId="6D4A76BE" w14:textId="77777777">
        <w:tc>
          <w:tcPr>
            <w:tcW w:w="3405" w:type="dxa"/>
          </w:tcPr>
          <w:p w14:paraId="412E1181" w14:textId="77777777" w:rsidR="00F9258E" w:rsidRPr="00392524" w:rsidRDefault="00F9258E">
            <w:pPr>
              <w:suppressAutoHyphens/>
              <w:spacing w:line="240" w:lineRule="exact"/>
              <w:ind w:left="-14" w:right="-90"/>
              <w:rPr>
                <w:rFonts w:ascii="CordiaUPC" w:eastAsia="Times New Roman" w:hAnsi="CordiaUPC" w:cs="CordiaUPC"/>
                <w:b/>
                <w:bCs/>
                <w:i/>
                <w:iCs/>
                <w:sz w:val="26"/>
                <w:szCs w:val="26"/>
                <w:lang w:eastAsia="zh-CN"/>
              </w:rPr>
            </w:pPr>
            <w:r w:rsidRPr="00F11678">
              <w:rPr>
                <w:rFonts w:ascii="CordiaUPC" w:eastAsia="Times New Roman" w:hAnsi="CordiaUPC" w:cs="CordiaUPC" w:hint="cs"/>
                <w:b/>
                <w:bCs/>
                <w:sz w:val="26"/>
                <w:szCs w:val="26"/>
                <w:lang w:eastAsia="zh-CN"/>
              </w:rPr>
              <w:t>Financial liabilities measured at FVTPL</w:t>
            </w:r>
          </w:p>
        </w:tc>
        <w:tc>
          <w:tcPr>
            <w:tcW w:w="1095" w:type="dxa"/>
            <w:gridSpan w:val="3"/>
            <w:shd w:val="clear" w:color="auto" w:fill="auto"/>
            <w:vAlign w:val="bottom"/>
          </w:tcPr>
          <w:p w14:paraId="1F625FFA"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438</w:t>
            </w:r>
          </w:p>
        </w:tc>
        <w:tc>
          <w:tcPr>
            <w:tcW w:w="267" w:type="dxa"/>
            <w:shd w:val="clear" w:color="auto" w:fill="auto"/>
            <w:vAlign w:val="bottom"/>
          </w:tcPr>
          <w:p w14:paraId="1C08C9B2"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82E7D45"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67" w:type="dxa"/>
            <w:vAlign w:val="bottom"/>
          </w:tcPr>
          <w:p w14:paraId="4A887E1B"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vAlign w:val="bottom"/>
          </w:tcPr>
          <w:p w14:paraId="715ABAEE"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438</w:t>
            </w:r>
          </w:p>
        </w:tc>
        <w:tc>
          <w:tcPr>
            <w:tcW w:w="275" w:type="dxa"/>
            <w:vAlign w:val="bottom"/>
          </w:tcPr>
          <w:p w14:paraId="40C23698"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75B5420D"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gridSpan w:val="2"/>
            <w:vAlign w:val="bottom"/>
          </w:tcPr>
          <w:p w14:paraId="45B3EEF3"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22E2AE6E" w14:textId="77777777" w:rsidR="00F9258E" w:rsidRPr="00392524" w:rsidRDefault="00F9258E" w:rsidP="009F3E60">
            <w:pPr>
              <w:tabs>
                <w:tab w:val="decimal" w:pos="7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438</w:t>
            </w:r>
          </w:p>
        </w:tc>
      </w:tr>
      <w:tr w:rsidR="00F9258E" w:rsidRPr="00392524" w14:paraId="3D2A7975" w14:textId="77777777" w:rsidTr="004A4BFB">
        <w:tc>
          <w:tcPr>
            <w:tcW w:w="3405" w:type="dxa"/>
          </w:tcPr>
          <w:p w14:paraId="5CBA4D7C" w14:textId="77777777" w:rsidR="00F9258E" w:rsidRPr="00392524" w:rsidRDefault="00F9258E">
            <w:pPr>
              <w:suppressAutoHyphens/>
              <w:spacing w:line="240" w:lineRule="exact"/>
              <w:ind w:left="-14"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Derivative liabilities</w:t>
            </w:r>
          </w:p>
        </w:tc>
        <w:tc>
          <w:tcPr>
            <w:tcW w:w="1095" w:type="dxa"/>
            <w:gridSpan w:val="3"/>
            <w:shd w:val="clear" w:color="auto" w:fill="auto"/>
            <w:vAlign w:val="bottom"/>
          </w:tcPr>
          <w:p w14:paraId="723B6EA0"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p>
        </w:tc>
        <w:tc>
          <w:tcPr>
            <w:tcW w:w="267" w:type="dxa"/>
            <w:shd w:val="clear" w:color="auto" w:fill="auto"/>
            <w:vAlign w:val="bottom"/>
          </w:tcPr>
          <w:p w14:paraId="6D0FF57F"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849EF44"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67" w:type="dxa"/>
            <w:vAlign w:val="bottom"/>
          </w:tcPr>
          <w:p w14:paraId="676CCD5B"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540F0B1A"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6029C5A0"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3D8F7B85"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gridSpan w:val="2"/>
            <w:vAlign w:val="bottom"/>
          </w:tcPr>
          <w:p w14:paraId="4482627A"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5908AEE5" w14:textId="77777777" w:rsidR="00F9258E" w:rsidRPr="00392524" w:rsidRDefault="00F9258E" w:rsidP="009F3E60">
            <w:pPr>
              <w:tabs>
                <w:tab w:val="decimal" w:pos="700"/>
              </w:tabs>
              <w:suppressAutoHyphens/>
              <w:spacing w:line="240" w:lineRule="exact"/>
              <w:ind w:left="-43" w:right="-86"/>
              <w:rPr>
                <w:rFonts w:ascii="CordiaUPC" w:eastAsia="Times New Roman" w:hAnsi="CordiaUPC" w:cs="CordiaUPC"/>
                <w:sz w:val="26"/>
                <w:szCs w:val="26"/>
                <w:lang w:eastAsia="zh-CN"/>
              </w:rPr>
            </w:pPr>
          </w:p>
        </w:tc>
      </w:tr>
      <w:tr w:rsidR="00F9258E" w:rsidRPr="00392524" w14:paraId="3F74FEF0" w14:textId="77777777" w:rsidTr="004A4BFB">
        <w:tc>
          <w:tcPr>
            <w:tcW w:w="3405" w:type="dxa"/>
            <w:hideMark/>
          </w:tcPr>
          <w:p w14:paraId="2182576C" w14:textId="77777777" w:rsidR="00F9258E" w:rsidRPr="00392524" w:rsidRDefault="00F9258E">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 xml:space="preserve">   Foreign exchange rate</w:t>
            </w:r>
          </w:p>
        </w:tc>
        <w:tc>
          <w:tcPr>
            <w:tcW w:w="1095" w:type="dxa"/>
            <w:gridSpan w:val="3"/>
            <w:shd w:val="clear" w:color="auto" w:fill="auto"/>
            <w:vAlign w:val="bottom"/>
          </w:tcPr>
          <w:p w14:paraId="20607C83" w14:textId="77777777" w:rsidR="00F9258E" w:rsidRPr="00392524" w:rsidRDefault="00F9258E">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F11678">
              <w:rPr>
                <w:rFonts w:ascii="CordiaUPC" w:hAnsi="CordiaUPC" w:cs="CordiaUPC"/>
                <w:color w:val="000000"/>
                <w:sz w:val="26"/>
                <w:szCs w:val="26"/>
              </w:rPr>
              <w:t>8,727</w:t>
            </w:r>
          </w:p>
        </w:tc>
        <w:tc>
          <w:tcPr>
            <w:tcW w:w="267" w:type="dxa"/>
            <w:shd w:val="clear" w:color="auto" w:fill="auto"/>
            <w:vAlign w:val="bottom"/>
          </w:tcPr>
          <w:p w14:paraId="309582DC" w14:textId="77777777" w:rsidR="00F9258E" w:rsidRPr="00392524" w:rsidRDefault="00F9258E">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72CA0085" w14:textId="77777777" w:rsidR="00F9258E" w:rsidRPr="00392524" w:rsidRDefault="00F9258E">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67" w:type="dxa"/>
            <w:vAlign w:val="bottom"/>
          </w:tcPr>
          <w:p w14:paraId="4A82DCE9"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1961B462" w14:textId="77777777" w:rsidR="00F9258E" w:rsidRPr="00392524" w:rsidRDefault="00F9258E">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c>
          <w:tcPr>
            <w:tcW w:w="275" w:type="dxa"/>
            <w:vAlign w:val="bottom"/>
          </w:tcPr>
          <w:p w14:paraId="5451CFFE"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61A52C8C"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gridSpan w:val="2"/>
            <w:vAlign w:val="bottom"/>
          </w:tcPr>
          <w:p w14:paraId="18AAD892"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6D43071E" w14:textId="77777777" w:rsidR="00F9258E" w:rsidRPr="00392524" w:rsidRDefault="00F9258E" w:rsidP="009F3E60">
            <w:pPr>
              <w:tabs>
                <w:tab w:val="decimal" w:pos="7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r>
      <w:tr w:rsidR="00F9258E" w:rsidRPr="00392524" w14:paraId="43343C33" w14:textId="77777777" w:rsidTr="004A4BFB">
        <w:tc>
          <w:tcPr>
            <w:tcW w:w="3405" w:type="dxa"/>
            <w:hideMark/>
          </w:tcPr>
          <w:p w14:paraId="06650C8A" w14:textId="77777777" w:rsidR="00F9258E" w:rsidRPr="00392524" w:rsidRDefault="00F9258E">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 xml:space="preserve">   Interest rate</w:t>
            </w:r>
          </w:p>
        </w:tc>
        <w:tc>
          <w:tcPr>
            <w:tcW w:w="1095" w:type="dxa"/>
            <w:gridSpan w:val="3"/>
            <w:tcBorders>
              <w:bottom w:val="single" w:sz="4" w:space="0" w:color="auto"/>
            </w:tcBorders>
            <w:shd w:val="clear" w:color="auto" w:fill="auto"/>
            <w:vAlign w:val="bottom"/>
          </w:tcPr>
          <w:p w14:paraId="6D9ECB51"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c>
          <w:tcPr>
            <w:tcW w:w="267" w:type="dxa"/>
            <w:shd w:val="clear" w:color="auto" w:fill="auto"/>
            <w:vAlign w:val="bottom"/>
          </w:tcPr>
          <w:p w14:paraId="7FEAE3AC"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shd w:val="clear" w:color="auto" w:fill="auto"/>
            <w:vAlign w:val="bottom"/>
          </w:tcPr>
          <w:p w14:paraId="712D4A6C" w14:textId="77777777" w:rsidR="00F9258E" w:rsidRPr="00392524" w:rsidRDefault="00F9258E">
            <w:pPr>
              <w:tabs>
                <w:tab w:val="decimal" w:pos="60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color w:val="000000"/>
                <w:sz w:val="26"/>
                <w:szCs w:val="26"/>
              </w:rPr>
              <w:t>-</w:t>
            </w:r>
          </w:p>
        </w:tc>
        <w:tc>
          <w:tcPr>
            <w:tcW w:w="267" w:type="dxa"/>
            <w:shd w:val="clear" w:color="auto" w:fill="auto"/>
            <w:vAlign w:val="bottom"/>
          </w:tcPr>
          <w:p w14:paraId="718D04B2"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bottom w:val="single" w:sz="4" w:space="0" w:color="auto"/>
            </w:tcBorders>
            <w:shd w:val="clear" w:color="auto" w:fill="auto"/>
            <w:vAlign w:val="bottom"/>
          </w:tcPr>
          <w:p w14:paraId="49FA1D6B"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color w:val="000000"/>
                <w:sz w:val="26"/>
                <w:szCs w:val="26"/>
              </w:rPr>
              <w:t>772</w:t>
            </w:r>
          </w:p>
        </w:tc>
        <w:tc>
          <w:tcPr>
            <w:tcW w:w="275" w:type="dxa"/>
            <w:shd w:val="clear" w:color="auto" w:fill="auto"/>
            <w:vAlign w:val="bottom"/>
          </w:tcPr>
          <w:p w14:paraId="1B477C59"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bottom w:val="single" w:sz="4" w:space="0" w:color="auto"/>
            </w:tcBorders>
            <w:shd w:val="clear" w:color="auto" w:fill="auto"/>
            <w:vAlign w:val="bottom"/>
          </w:tcPr>
          <w:p w14:paraId="207A1A15"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color w:val="000000"/>
                <w:sz w:val="26"/>
                <w:szCs w:val="26"/>
              </w:rPr>
              <w:t>-</w:t>
            </w:r>
          </w:p>
        </w:tc>
        <w:tc>
          <w:tcPr>
            <w:tcW w:w="270" w:type="dxa"/>
            <w:gridSpan w:val="2"/>
            <w:shd w:val="clear" w:color="auto" w:fill="auto"/>
            <w:vAlign w:val="bottom"/>
          </w:tcPr>
          <w:p w14:paraId="07475081"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bottom w:val="single" w:sz="4" w:space="0" w:color="auto"/>
            </w:tcBorders>
            <w:shd w:val="clear" w:color="auto" w:fill="auto"/>
            <w:vAlign w:val="bottom"/>
          </w:tcPr>
          <w:p w14:paraId="55E8132B" w14:textId="77777777" w:rsidR="00F9258E" w:rsidRPr="00392524" w:rsidRDefault="00F9258E" w:rsidP="009F3E60">
            <w:pPr>
              <w:tabs>
                <w:tab w:val="decimal" w:pos="700"/>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color w:val="000000"/>
                <w:sz w:val="26"/>
                <w:szCs w:val="26"/>
              </w:rPr>
              <w:t>772</w:t>
            </w:r>
          </w:p>
        </w:tc>
      </w:tr>
      <w:tr w:rsidR="00F9258E" w:rsidRPr="00392524" w14:paraId="1BD102E4" w14:textId="77777777">
        <w:tc>
          <w:tcPr>
            <w:tcW w:w="3405" w:type="dxa"/>
          </w:tcPr>
          <w:p w14:paraId="45F659BA" w14:textId="77777777" w:rsidR="00F9258E" w:rsidRPr="00392524" w:rsidRDefault="00F9258E">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w:t>
            </w:r>
          </w:p>
        </w:tc>
        <w:tc>
          <w:tcPr>
            <w:tcW w:w="1095" w:type="dxa"/>
            <w:gridSpan w:val="3"/>
            <w:tcBorders>
              <w:top w:val="single" w:sz="4" w:space="0" w:color="auto"/>
              <w:bottom w:val="single" w:sz="4" w:space="0" w:color="auto"/>
            </w:tcBorders>
            <w:shd w:val="clear" w:color="auto" w:fill="auto"/>
            <w:vAlign w:val="bottom"/>
          </w:tcPr>
          <w:p w14:paraId="16DD0F50" w14:textId="77777777" w:rsidR="00F9258E" w:rsidRPr="00392524" w:rsidRDefault="00F9258E">
            <w:pPr>
              <w:tabs>
                <w:tab w:val="decimal" w:pos="803"/>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9,499</w:t>
            </w:r>
          </w:p>
        </w:tc>
        <w:tc>
          <w:tcPr>
            <w:tcW w:w="267" w:type="dxa"/>
            <w:shd w:val="clear" w:color="auto" w:fill="auto"/>
            <w:vAlign w:val="bottom"/>
          </w:tcPr>
          <w:p w14:paraId="39A12244"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75AC5900" w14:textId="77777777" w:rsidR="00F9258E" w:rsidRPr="00392524" w:rsidRDefault="00F9258E">
            <w:pPr>
              <w:tabs>
                <w:tab w:val="decimal" w:pos="60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67" w:type="dxa"/>
            <w:shd w:val="clear" w:color="auto" w:fill="auto"/>
            <w:vAlign w:val="bottom"/>
          </w:tcPr>
          <w:p w14:paraId="6FDF4E15"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bottom w:val="single" w:sz="4" w:space="0" w:color="auto"/>
            </w:tcBorders>
            <w:shd w:val="clear" w:color="auto" w:fill="auto"/>
            <w:vAlign w:val="bottom"/>
          </w:tcPr>
          <w:p w14:paraId="64C369D9"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9,499</w:t>
            </w:r>
          </w:p>
        </w:tc>
        <w:tc>
          <w:tcPr>
            <w:tcW w:w="275" w:type="dxa"/>
            <w:shd w:val="clear" w:color="auto" w:fill="auto"/>
            <w:vAlign w:val="bottom"/>
          </w:tcPr>
          <w:p w14:paraId="37C08B2A"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bottom w:val="single" w:sz="4" w:space="0" w:color="auto"/>
            </w:tcBorders>
            <w:shd w:val="clear" w:color="auto" w:fill="auto"/>
            <w:vAlign w:val="bottom"/>
          </w:tcPr>
          <w:p w14:paraId="70A7A239"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r w:rsidRPr="008C4069">
              <w:rPr>
                <w:rFonts w:ascii="CordiaUPC" w:hAnsi="CordiaUPC" w:cs="CordiaUPC"/>
                <w:b/>
                <w:bCs/>
                <w:color w:val="000000"/>
                <w:sz w:val="26"/>
                <w:szCs w:val="26"/>
              </w:rPr>
              <w:t>-</w:t>
            </w:r>
          </w:p>
        </w:tc>
        <w:tc>
          <w:tcPr>
            <w:tcW w:w="270" w:type="dxa"/>
            <w:gridSpan w:val="2"/>
            <w:shd w:val="clear" w:color="auto" w:fill="auto"/>
            <w:vAlign w:val="bottom"/>
          </w:tcPr>
          <w:p w14:paraId="6A0747FC"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34618250" w14:textId="77777777" w:rsidR="00F9258E" w:rsidRPr="00392524" w:rsidRDefault="00F9258E" w:rsidP="009F3E60">
            <w:pPr>
              <w:tabs>
                <w:tab w:val="decimal" w:pos="700"/>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9,499</w:t>
            </w:r>
          </w:p>
        </w:tc>
      </w:tr>
      <w:tr w:rsidR="00F9258E" w:rsidRPr="00392524" w14:paraId="6CA9D368" w14:textId="77777777">
        <w:tc>
          <w:tcPr>
            <w:tcW w:w="3405" w:type="dxa"/>
            <w:hideMark/>
          </w:tcPr>
          <w:p w14:paraId="3C68B7C6" w14:textId="77777777" w:rsidR="00F9258E" w:rsidRPr="00392524" w:rsidRDefault="00F9258E">
            <w:pPr>
              <w:suppressAutoHyphens/>
              <w:spacing w:line="240" w:lineRule="exact"/>
              <w:ind w:right="-90"/>
              <w:rPr>
                <w:rFonts w:ascii="CordiaUPC" w:eastAsia="Times New Roman" w:hAnsi="CordiaUPC" w:cs="CordiaUPC"/>
                <w:sz w:val="26"/>
                <w:szCs w:val="26"/>
                <w:lang w:eastAsia="zh-CN"/>
              </w:rPr>
            </w:pPr>
            <w:r w:rsidRPr="00F9258E">
              <w:rPr>
                <w:rFonts w:ascii="CordiaUPC" w:eastAsia="Times New Roman" w:hAnsi="CordiaUPC" w:cs="CordiaUPC"/>
                <w:b/>
                <w:bCs/>
                <w:sz w:val="26"/>
                <w:szCs w:val="26"/>
                <w:lang w:eastAsia="zh-CN"/>
              </w:rPr>
              <w:t>Total financial liabilities</w:t>
            </w:r>
          </w:p>
        </w:tc>
        <w:tc>
          <w:tcPr>
            <w:tcW w:w="1095" w:type="dxa"/>
            <w:gridSpan w:val="3"/>
            <w:tcBorders>
              <w:top w:val="single" w:sz="4" w:space="0" w:color="auto"/>
              <w:bottom w:val="double" w:sz="4" w:space="0" w:color="auto"/>
            </w:tcBorders>
            <w:shd w:val="clear" w:color="auto" w:fill="auto"/>
            <w:vAlign w:val="bottom"/>
          </w:tcPr>
          <w:p w14:paraId="185F03B2" w14:textId="77777777" w:rsidR="00F9258E" w:rsidRPr="00392524" w:rsidRDefault="00F9258E">
            <w:pPr>
              <w:tabs>
                <w:tab w:val="decimal" w:pos="803"/>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9,937</w:t>
            </w:r>
          </w:p>
        </w:tc>
        <w:tc>
          <w:tcPr>
            <w:tcW w:w="267" w:type="dxa"/>
            <w:shd w:val="clear" w:color="auto" w:fill="auto"/>
            <w:vAlign w:val="bottom"/>
          </w:tcPr>
          <w:p w14:paraId="101D7233" w14:textId="77777777" w:rsidR="00F9258E" w:rsidRPr="00392524" w:rsidRDefault="00F9258E">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shd w:val="clear" w:color="auto" w:fill="auto"/>
            <w:vAlign w:val="bottom"/>
          </w:tcPr>
          <w:p w14:paraId="54B2BA49" w14:textId="77777777" w:rsidR="00F9258E" w:rsidRPr="00392524" w:rsidRDefault="00F9258E">
            <w:pPr>
              <w:tabs>
                <w:tab w:val="decimal" w:pos="609"/>
              </w:tabs>
              <w:suppressAutoHyphens/>
              <w:spacing w:line="240" w:lineRule="exact"/>
              <w:ind w:left="-43" w:right="-86"/>
              <w:rPr>
                <w:rFonts w:ascii="CordiaUPC" w:eastAsia="Times New Roman" w:hAnsi="CordiaUPC" w:cs="CordiaUPC"/>
                <w:b/>
                <w:bCs/>
                <w:sz w:val="26"/>
                <w:szCs w:val="26"/>
                <w:lang w:eastAsia="zh-CN" w:bidi="th-TH"/>
              </w:rPr>
            </w:pPr>
            <w:r w:rsidRPr="002E0137">
              <w:rPr>
                <w:rFonts w:ascii="CordiaUPC" w:hAnsi="CordiaUPC" w:cs="CordiaUPC"/>
                <w:b/>
                <w:bCs/>
                <w:color w:val="000000"/>
                <w:sz w:val="26"/>
                <w:szCs w:val="26"/>
              </w:rPr>
              <w:t>-</w:t>
            </w:r>
          </w:p>
        </w:tc>
        <w:tc>
          <w:tcPr>
            <w:tcW w:w="267" w:type="dxa"/>
            <w:shd w:val="clear" w:color="auto" w:fill="auto"/>
            <w:vAlign w:val="bottom"/>
          </w:tcPr>
          <w:p w14:paraId="67A15F5B"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left w:val="nil"/>
              <w:bottom w:val="double" w:sz="4" w:space="0" w:color="auto"/>
              <w:right w:val="nil"/>
            </w:tcBorders>
            <w:vAlign w:val="bottom"/>
          </w:tcPr>
          <w:p w14:paraId="34D401EC" w14:textId="77777777" w:rsidR="00F9258E" w:rsidRPr="00392524" w:rsidRDefault="00F9258E">
            <w:pPr>
              <w:tabs>
                <w:tab w:val="decimal" w:pos="774"/>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9,937</w:t>
            </w:r>
          </w:p>
        </w:tc>
        <w:tc>
          <w:tcPr>
            <w:tcW w:w="275" w:type="dxa"/>
            <w:vAlign w:val="bottom"/>
          </w:tcPr>
          <w:p w14:paraId="445A88BC"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left w:val="nil"/>
              <w:bottom w:val="double" w:sz="4" w:space="0" w:color="auto"/>
              <w:right w:val="nil"/>
            </w:tcBorders>
            <w:vAlign w:val="bottom"/>
          </w:tcPr>
          <w:p w14:paraId="603C7182" w14:textId="77777777" w:rsidR="00F9258E" w:rsidRPr="00392524" w:rsidRDefault="00F9258E">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gridSpan w:val="2"/>
            <w:vAlign w:val="bottom"/>
          </w:tcPr>
          <w:p w14:paraId="09DB6092" w14:textId="77777777" w:rsidR="00F9258E" w:rsidRPr="00392524" w:rsidRDefault="00F9258E">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left w:val="nil"/>
              <w:bottom w:val="double" w:sz="4" w:space="0" w:color="auto"/>
              <w:right w:val="nil"/>
            </w:tcBorders>
            <w:vAlign w:val="bottom"/>
          </w:tcPr>
          <w:p w14:paraId="40147A6F" w14:textId="77777777" w:rsidR="00F9258E" w:rsidRPr="00392524" w:rsidRDefault="00F9258E" w:rsidP="009F3E60">
            <w:pPr>
              <w:tabs>
                <w:tab w:val="decimal" w:pos="700"/>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9,937</w:t>
            </w:r>
          </w:p>
        </w:tc>
      </w:tr>
      <w:tr w:rsidR="00F9258E" w:rsidRPr="00392524" w14:paraId="201BC3CD" w14:textId="77777777">
        <w:tc>
          <w:tcPr>
            <w:tcW w:w="3405" w:type="dxa"/>
          </w:tcPr>
          <w:p w14:paraId="4A2029E0" w14:textId="77777777" w:rsidR="00F9258E" w:rsidRPr="00392524" w:rsidRDefault="00F9258E">
            <w:pPr>
              <w:suppressAutoHyphens/>
              <w:spacing w:line="240" w:lineRule="exact"/>
              <w:ind w:right="-90"/>
              <w:rPr>
                <w:rFonts w:ascii="CordiaUPC" w:eastAsia="Times New Roman" w:hAnsi="CordiaUPC" w:cs="CordiaUPC"/>
                <w:b/>
                <w:bCs/>
                <w:sz w:val="26"/>
                <w:szCs w:val="26"/>
                <w:lang w:eastAsia="zh-CN"/>
              </w:rPr>
            </w:pPr>
          </w:p>
        </w:tc>
        <w:tc>
          <w:tcPr>
            <w:tcW w:w="1095" w:type="dxa"/>
            <w:gridSpan w:val="3"/>
            <w:shd w:val="clear" w:color="auto" w:fill="auto"/>
            <w:vAlign w:val="bottom"/>
          </w:tcPr>
          <w:p w14:paraId="4EF36232" w14:textId="77777777" w:rsidR="00F9258E" w:rsidRPr="00392524" w:rsidRDefault="00F9258E">
            <w:pPr>
              <w:tabs>
                <w:tab w:val="decimal" w:pos="716"/>
              </w:tabs>
              <w:suppressAutoHyphens/>
              <w:spacing w:line="240" w:lineRule="exact"/>
              <w:ind w:left="-43" w:right="-86"/>
              <w:rPr>
                <w:rFonts w:ascii="CordiaUPC" w:hAnsi="CordiaUPC" w:cs="CordiaUPC"/>
                <w:b/>
                <w:bCs/>
                <w:color w:val="000000"/>
                <w:sz w:val="26"/>
                <w:szCs w:val="26"/>
              </w:rPr>
            </w:pPr>
          </w:p>
        </w:tc>
        <w:tc>
          <w:tcPr>
            <w:tcW w:w="267" w:type="dxa"/>
            <w:shd w:val="clear" w:color="auto" w:fill="auto"/>
            <w:vAlign w:val="bottom"/>
          </w:tcPr>
          <w:p w14:paraId="6A0B009D" w14:textId="77777777" w:rsidR="00F9258E" w:rsidRPr="00392524" w:rsidRDefault="00F9258E">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vAlign w:val="bottom"/>
          </w:tcPr>
          <w:p w14:paraId="432368D1" w14:textId="77777777" w:rsidR="00F9258E" w:rsidRPr="00392524" w:rsidRDefault="00F9258E">
            <w:pPr>
              <w:tabs>
                <w:tab w:val="decimal" w:pos="609"/>
              </w:tabs>
              <w:suppressAutoHyphens/>
              <w:spacing w:line="240" w:lineRule="exact"/>
              <w:ind w:left="-43" w:right="-86"/>
              <w:rPr>
                <w:rFonts w:ascii="CordiaUPC" w:hAnsi="CordiaUPC" w:cs="CordiaUPC"/>
                <w:b/>
                <w:bCs/>
                <w:color w:val="000000"/>
                <w:sz w:val="26"/>
                <w:szCs w:val="26"/>
              </w:rPr>
            </w:pPr>
          </w:p>
        </w:tc>
        <w:tc>
          <w:tcPr>
            <w:tcW w:w="267" w:type="dxa"/>
            <w:shd w:val="clear" w:color="auto" w:fill="auto"/>
            <w:vAlign w:val="bottom"/>
          </w:tcPr>
          <w:p w14:paraId="4078F557" w14:textId="77777777" w:rsidR="00F9258E" w:rsidRPr="00392524" w:rsidRDefault="00F9258E">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9" w:type="dxa"/>
            <w:gridSpan w:val="2"/>
            <w:tcBorders>
              <w:left w:val="nil"/>
              <w:right w:val="nil"/>
            </w:tcBorders>
            <w:vAlign w:val="bottom"/>
          </w:tcPr>
          <w:p w14:paraId="7B68D528" w14:textId="77777777" w:rsidR="00F9258E" w:rsidRPr="00392524" w:rsidRDefault="00F9258E">
            <w:pPr>
              <w:tabs>
                <w:tab w:val="decimal" w:pos="716"/>
              </w:tabs>
              <w:suppressAutoHyphens/>
              <w:spacing w:line="240" w:lineRule="exact"/>
              <w:ind w:left="-43" w:right="-86"/>
              <w:rPr>
                <w:rFonts w:ascii="CordiaUPC" w:hAnsi="CordiaUPC" w:cs="CordiaUPC"/>
                <w:b/>
                <w:bCs/>
                <w:color w:val="000000"/>
                <w:sz w:val="26"/>
                <w:szCs w:val="26"/>
              </w:rPr>
            </w:pPr>
          </w:p>
        </w:tc>
        <w:tc>
          <w:tcPr>
            <w:tcW w:w="275" w:type="dxa"/>
            <w:vAlign w:val="bottom"/>
          </w:tcPr>
          <w:p w14:paraId="7FC65577" w14:textId="77777777" w:rsidR="00F9258E" w:rsidRPr="00392524" w:rsidRDefault="00F9258E">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left w:val="nil"/>
              <w:right w:val="nil"/>
            </w:tcBorders>
            <w:vAlign w:val="bottom"/>
          </w:tcPr>
          <w:p w14:paraId="76C9B2D5" w14:textId="77777777" w:rsidR="00F9258E" w:rsidRPr="00392524" w:rsidRDefault="00F9258E">
            <w:pPr>
              <w:tabs>
                <w:tab w:val="decimal" w:pos="716"/>
              </w:tabs>
              <w:suppressAutoHyphens/>
              <w:spacing w:line="240" w:lineRule="exact"/>
              <w:ind w:left="-43" w:right="-86"/>
              <w:rPr>
                <w:rFonts w:ascii="CordiaUPC" w:hAnsi="CordiaUPC" w:cs="CordiaUPC"/>
                <w:b/>
                <w:bCs/>
                <w:color w:val="000000"/>
                <w:sz w:val="26"/>
                <w:szCs w:val="26"/>
              </w:rPr>
            </w:pPr>
          </w:p>
        </w:tc>
        <w:tc>
          <w:tcPr>
            <w:tcW w:w="270" w:type="dxa"/>
            <w:gridSpan w:val="2"/>
            <w:vAlign w:val="bottom"/>
          </w:tcPr>
          <w:p w14:paraId="32DE9848" w14:textId="77777777" w:rsidR="00F9258E" w:rsidRPr="00392524" w:rsidRDefault="00F9258E">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left w:val="nil"/>
              <w:right w:val="nil"/>
            </w:tcBorders>
            <w:vAlign w:val="bottom"/>
          </w:tcPr>
          <w:p w14:paraId="2084C239" w14:textId="77777777" w:rsidR="00F9258E" w:rsidRPr="00392524" w:rsidRDefault="00F9258E">
            <w:pPr>
              <w:tabs>
                <w:tab w:val="decimal" w:pos="716"/>
              </w:tabs>
              <w:suppressAutoHyphens/>
              <w:spacing w:line="240" w:lineRule="exact"/>
              <w:ind w:left="-43" w:right="-86"/>
              <w:rPr>
                <w:rFonts w:ascii="CordiaUPC" w:hAnsi="CordiaUPC" w:cs="CordiaUPC"/>
                <w:b/>
                <w:bCs/>
                <w:color w:val="000000"/>
                <w:sz w:val="26"/>
                <w:szCs w:val="26"/>
              </w:rPr>
            </w:pPr>
          </w:p>
        </w:tc>
      </w:tr>
    </w:tbl>
    <w:p w14:paraId="71C55CC4" w14:textId="2E352D85" w:rsidR="004442BA" w:rsidRDefault="004442BA" w:rsidP="004442BA">
      <w:pPr>
        <w:autoSpaceDE w:val="0"/>
        <w:autoSpaceDN w:val="0"/>
        <w:spacing w:line="240" w:lineRule="exact"/>
        <w:ind w:left="560"/>
        <w:jc w:val="thaiDistribute"/>
        <w:rPr>
          <w:rFonts w:ascii="CordiaUPC" w:hAnsi="CordiaUPC" w:cs="CordiaUPC"/>
          <w:b/>
          <w:bCs/>
          <w:i/>
          <w:iCs/>
          <w:sz w:val="26"/>
          <w:szCs w:val="26"/>
          <w:lang w:val="en-US" w:bidi="th-TH"/>
        </w:rPr>
      </w:pPr>
    </w:p>
    <w:p w14:paraId="68F0F2B2" w14:textId="72E2E80F" w:rsidR="004442BA" w:rsidRDefault="004442BA" w:rsidP="004442BA">
      <w:pPr>
        <w:autoSpaceDE w:val="0"/>
        <w:autoSpaceDN w:val="0"/>
        <w:spacing w:line="240" w:lineRule="exact"/>
        <w:ind w:left="560"/>
        <w:jc w:val="thaiDistribute"/>
        <w:rPr>
          <w:rFonts w:ascii="CordiaUPC" w:hAnsi="CordiaUPC" w:cs="CordiaUPC"/>
          <w:b/>
          <w:bCs/>
          <w:i/>
          <w:iCs/>
          <w:sz w:val="26"/>
          <w:szCs w:val="26"/>
          <w:lang w:val="en-AU" w:bidi="th-TH"/>
        </w:rPr>
      </w:pPr>
      <w:r w:rsidRPr="009D76A6">
        <w:rPr>
          <w:rFonts w:ascii="CordiaUPC" w:hAnsi="CordiaUPC" w:cs="CordiaUPC"/>
          <w:b/>
          <w:bCs/>
          <w:i/>
          <w:iCs/>
          <w:sz w:val="26"/>
          <w:szCs w:val="26"/>
          <w:lang w:val="en-US" w:bidi="th-TH"/>
        </w:rPr>
        <w:t xml:space="preserve">Reconciliation of </w:t>
      </w:r>
      <w:proofErr w:type="spellStart"/>
      <w:r w:rsidRPr="009D76A6">
        <w:rPr>
          <w:rFonts w:ascii="CordiaUPC" w:hAnsi="CordiaUPC" w:cs="CordiaUPC"/>
          <w:b/>
          <w:bCs/>
          <w:i/>
          <w:iCs/>
          <w:sz w:val="26"/>
          <w:szCs w:val="26"/>
          <w:lang w:val="en-US" w:bidi="th-TH"/>
        </w:rPr>
        <w:t>i</w:t>
      </w:r>
      <w:r w:rsidRPr="009D76A6">
        <w:rPr>
          <w:rFonts w:ascii="CordiaUPC" w:hAnsi="CordiaUPC" w:cs="CordiaUPC"/>
          <w:b/>
          <w:bCs/>
          <w:i/>
          <w:iCs/>
          <w:sz w:val="26"/>
          <w:szCs w:val="26"/>
          <w:lang w:val="en-AU" w:bidi="th-TH"/>
        </w:rPr>
        <w:t>nvestments</w:t>
      </w:r>
      <w:proofErr w:type="spellEnd"/>
      <w:r w:rsidRPr="009D76A6">
        <w:rPr>
          <w:rFonts w:ascii="CordiaUPC" w:hAnsi="CordiaUPC" w:cs="CordiaUPC"/>
          <w:b/>
          <w:bCs/>
          <w:i/>
          <w:iCs/>
          <w:sz w:val="26"/>
          <w:szCs w:val="26"/>
          <w:lang w:val="en-AU" w:bidi="th-TH"/>
        </w:rPr>
        <w:t xml:space="preserve"> in equity instruments </w:t>
      </w:r>
      <w:r>
        <w:rPr>
          <w:rFonts w:ascii="CordiaUPC" w:hAnsi="CordiaUPC" w:cs="CordiaUPC"/>
          <w:b/>
          <w:bCs/>
          <w:i/>
          <w:iCs/>
          <w:sz w:val="26"/>
          <w:szCs w:val="26"/>
          <w:lang w:val="en-AU" w:bidi="th-TH"/>
        </w:rPr>
        <w:t>designated</w:t>
      </w:r>
      <w:r w:rsidRPr="009D76A6">
        <w:rPr>
          <w:rFonts w:ascii="CordiaUPC" w:hAnsi="CordiaUPC" w:cs="CordiaUPC"/>
          <w:b/>
          <w:bCs/>
          <w:i/>
          <w:iCs/>
          <w:sz w:val="26"/>
          <w:szCs w:val="26"/>
          <w:lang w:val="en-AU" w:bidi="th-TH"/>
        </w:rPr>
        <w:t xml:space="preserve"> at FVOCI using significant unobservable inputs (level 3) </w:t>
      </w:r>
    </w:p>
    <w:p w14:paraId="7E9B7BAA" w14:textId="6D3CA03A" w:rsidR="004442BA" w:rsidRDefault="004442BA" w:rsidP="004442BA">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3"/>
        <w:gridCol w:w="2430"/>
      </w:tblGrid>
      <w:tr w:rsidR="004442BA" w:rsidRPr="007C3FE5" w14:paraId="70DBC433" w14:textId="77777777" w:rsidTr="004B4BA3">
        <w:trPr>
          <w:trHeight w:val="60"/>
        </w:trPr>
        <w:tc>
          <w:tcPr>
            <w:tcW w:w="6473" w:type="dxa"/>
          </w:tcPr>
          <w:p w14:paraId="2DE42344" w14:textId="77777777" w:rsidR="004442BA" w:rsidRPr="00FC233A" w:rsidRDefault="004442BA" w:rsidP="004B4BA3">
            <w:pPr>
              <w:spacing w:line="240" w:lineRule="exact"/>
              <w:jc w:val="thaiDistribute"/>
              <w:rPr>
                <w:rFonts w:ascii="CordiaUPC" w:hAnsi="CordiaUPC" w:cs="CordiaUPC"/>
                <w:b/>
                <w:sz w:val="26"/>
                <w:szCs w:val="26"/>
              </w:rPr>
            </w:pPr>
          </w:p>
        </w:tc>
        <w:tc>
          <w:tcPr>
            <w:tcW w:w="2430" w:type="dxa"/>
          </w:tcPr>
          <w:p w14:paraId="2429C0F2" w14:textId="77777777" w:rsidR="004442BA" w:rsidRPr="00FC233A" w:rsidRDefault="004442BA" w:rsidP="004B4BA3">
            <w:pPr>
              <w:spacing w:line="240" w:lineRule="exact"/>
              <w:jc w:val="center"/>
              <w:rPr>
                <w:rFonts w:ascii="CordiaUPC" w:hAnsi="CordiaUPC" w:cs="CordiaUPC"/>
                <w:b/>
                <w:sz w:val="26"/>
                <w:szCs w:val="26"/>
              </w:rPr>
            </w:pPr>
            <w:r w:rsidRPr="00FC233A">
              <w:rPr>
                <w:rFonts w:ascii="CordiaUPC" w:hAnsi="CordiaUPC" w:cs="CordiaUPC"/>
                <w:b/>
                <w:sz w:val="26"/>
                <w:szCs w:val="26"/>
              </w:rPr>
              <w:t>Consolidated and Bank only</w:t>
            </w:r>
          </w:p>
        </w:tc>
      </w:tr>
      <w:tr w:rsidR="004442BA" w:rsidRPr="007C3FE5" w14:paraId="3D266319" w14:textId="77777777" w:rsidTr="004B4BA3">
        <w:trPr>
          <w:trHeight w:val="155"/>
        </w:trPr>
        <w:tc>
          <w:tcPr>
            <w:tcW w:w="6473" w:type="dxa"/>
          </w:tcPr>
          <w:p w14:paraId="3A02D2E3" w14:textId="77777777" w:rsidR="004442BA" w:rsidRPr="00FC233A" w:rsidRDefault="004442BA" w:rsidP="004B4BA3">
            <w:pPr>
              <w:spacing w:line="240" w:lineRule="exact"/>
              <w:jc w:val="thaiDistribute"/>
              <w:rPr>
                <w:rFonts w:ascii="CordiaUPC" w:hAnsi="CordiaUPC" w:cs="CordiaUPC"/>
                <w:b/>
                <w:sz w:val="26"/>
                <w:szCs w:val="26"/>
                <w:cs/>
                <w:lang w:bidi="th-TH"/>
              </w:rPr>
            </w:pPr>
            <w:r w:rsidRPr="00FC233A">
              <w:rPr>
                <w:rFonts w:ascii="CordiaUPC" w:hAnsi="CordiaUPC" w:cs="CordiaUPC" w:hint="cs"/>
                <w:b/>
                <w:bCs/>
                <w:i/>
                <w:iCs/>
                <w:sz w:val="26"/>
                <w:szCs w:val="26"/>
                <w:lang w:val="en-US"/>
              </w:rPr>
              <w:t xml:space="preserve">For the </w:t>
            </w:r>
            <w:r w:rsidRPr="00FC233A">
              <w:rPr>
                <w:rFonts w:ascii="CordiaUPC" w:hAnsi="CordiaUPC" w:cs="CordiaUPC"/>
                <w:b/>
                <w:bCs/>
                <w:i/>
                <w:iCs/>
                <w:sz w:val="26"/>
                <w:szCs w:val="26"/>
                <w:lang w:val="en-US"/>
              </w:rPr>
              <w:t>three</w:t>
            </w:r>
            <w:r w:rsidRPr="00FC233A">
              <w:rPr>
                <w:rFonts w:ascii="CordiaUPC" w:hAnsi="CordiaUPC" w:cs="CordiaUPC"/>
                <w:b/>
                <w:bCs/>
                <w:i/>
                <w:iCs/>
                <w:sz w:val="26"/>
                <w:szCs w:val="26"/>
              </w:rPr>
              <w:t>-month period ended 30 September</w:t>
            </w:r>
            <w:r w:rsidRPr="00FC233A">
              <w:rPr>
                <w:rFonts w:ascii="CordiaUPC" w:eastAsia="Times New Roman" w:hAnsi="CordiaUPC" w:cs="CordiaUPC"/>
                <w:b/>
                <w:bCs/>
                <w:i/>
                <w:iCs/>
                <w:sz w:val="26"/>
                <w:szCs w:val="26"/>
                <w:lang w:bidi="th-TH"/>
              </w:rPr>
              <w:t xml:space="preserve"> 2023</w:t>
            </w:r>
          </w:p>
        </w:tc>
        <w:tc>
          <w:tcPr>
            <w:tcW w:w="2430" w:type="dxa"/>
          </w:tcPr>
          <w:p w14:paraId="196119C5" w14:textId="77777777" w:rsidR="004442BA" w:rsidRPr="00FC233A" w:rsidRDefault="004442BA" w:rsidP="004B4BA3">
            <w:pPr>
              <w:spacing w:line="240" w:lineRule="exact"/>
              <w:jc w:val="center"/>
              <w:rPr>
                <w:rFonts w:ascii="CordiaUPC" w:hAnsi="CordiaUPC" w:cs="CordiaUPC"/>
                <w:bCs/>
                <w:sz w:val="26"/>
                <w:szCs w:val="26"/>
                <w:lang w:val="en-US"/>
              </w:rPr>
            </w:pPr>
            <w:r w:rsidRPr="00FC233A">
              <w:rPr>
                <w:rFonts w:ascii="CordiaUPC" w:hAnsi="CordiaUPC" w:cs="CordiaUPC" w:hint="cs"/>
                <w:i/>
                <w:iCs/>
                <w:sz w:val="26"/>
                <w:szCs w:val="26"/>
                <w:lang w:val="en-US"/>
              </w:rPr>
              <w:t>(</w:t>
            </w:r>
            <w:proofErr w:type="gramStart"/>
            <w:r w:rsidRPr="00FC233A">
              <w:rPr>
                <w:rFonts w:ascii="CordiaUPC" w:hAnsi="CordiaUPC" w:cs="CordiaUPC" w:hint="cs"/>
                <w:i/>
                <w:iCs/>
                <w:sz w:val="26"/>
                <w:szCs w:val="26"/>
                <w:lang w:val="en-US"/>
              </w:rPr>
              <w:t>in</w:t>
            </w:r>
            <w:proofErr w:type="gramEnd"/>
            <w:r w:rsidRPr="00FC233A">
              <w:rPr>
                <w:rFonts w:ascii="CordiaUPC" w:hAnsi="CordiaUPC" w:cs="CordiaUPC" w:hint="cs"/>
                <w:i/>
                <w:iCs/>
                <w:sz w:val="26"/>
                <w:szCs w:val="26"/>
                <w:lang w:val="en-US"/>
              </w:rPr>
              <w:t xml:space="preserve"> million Baht)</w:t>
            </w:r>
          </w:p>
        </w:tc>
      </w:tr>
      <w:tr w:rsidR="004442BA" w:rsidRPr="007C3FE5" w14:paraId="6ABA62CA" w14:textId="77777777" w:rsidTr="004B4BA3">
        <w:trPr>
          <w:trHeight w:val="92"/>
        </w:trPr>
        <w:tc>
          <w:tcPr>
            <w:tcW w:w="6473" w:type="dxa"/>
          </w:tcPr>
          <w:p w14:paraId="04B48955" w14:textId="77777777" w:rsidR="004442BA" w:rsidRPr="00FC233A" w:rsidRDefault="004442BA" w:rsidP="004B4BA3">
            <w:pPr>
              <w:spacing w:line="240" w:lineRule="exact"/>
              <w:jc w:val="thaiDistribute"/>
              <w:rPr>
                <w:rFonts w:ascii="CordiaUPC" w:hAnsi="CordiaUPC" w:cs="CordiaUPC"/>
                <w:bCs/>
                <w:sz w:val="26"/>
                <w:szCs w:val="26"/>
                <w:lang w:val="en-US" w:bidi="th-TH"/>
              </w:rPr>
            </w:pPr>
            <w:r w:rsidRPr="00FC233A">
              <w:rPr>
                <w:rFonts w:ascii="CordiaUPC" w:hAnsi="CordiaUPC" w:cs="CordiaUPC"/>
                <w:bCs/>
                <w:sz w:val="26"/>
                <w:szCs w:val="26"/>
                <w:lang w:val="en-US" w:bidi="th-TH"/>
              </w:rPr>
              <w:t>Beginning balance</w:t>
            </w:r>
          </w:p>
        </w:tc>
        <w:tc>
          <w:tcPr>
            <w:tcW w:w="2430" w:type="dxa"/>
            <w:vAlign w:val="bottom"/>
          </w:tcPr>
          <w:p w14:paraId="1D052DCA" w14:textId="77777777" w:rsidR="004442BA" w:rsidRPr="00FC233A" w:rsidRDefault="004442BA" w:rsidP="004B4BA3">
            <w:pPr>
              <w:spacing w:line="240" w:lineRule="exact"/>
              <w:ind w:right="615"/>
              <w:jc w:val="right"/>
              <w:rPr>
                <w:rFonts w:ascii="CordiaUPC" w:hAnsi="CordiaUPC" w:cs="CordiaUPC"/>
                <w:bCs/>
                <w:sz w:val="26"/>
                <w:szCs w:val="26"/>
                <w:lang w:val="en-US" w:bidi="th-TH"/>
              </w:rPr>
            </w:pPr>
            <w:r w:rsidRPr="00FC233A">
              <w:rPr>
                <w:rFonts w:ascii="CordiaUPC" w:hAnsi="CordiaUPC" w:cs="CordiaUPC"/>
                <w:sz w:val="26"/>
                <w:szCs w:val="26"/>
                <w:lang w:val="en-US"/>
              </w:rPr>
              <w:t>2,257</w:t>
            </w:r>
          </w:p>
        </w:tc>
      </w:tr>
      <w:tr w:rsidR="004442BA" w:rsidRPr="007C3FE5" w14:paraId="2D7782B9" w14:textId="77777777" w:rsidTr="004B4BA3">
        <w:trPr>
          <w:trHeight w:val="60"/>
        </w:trPr>
        <w:tc>
          <w:tcPr>
            <w:tcW w:w="6473" w:type="dxa"/>
          </w:tcPr>
          <w:p w14:paraId="0B6CD95F" w14:textId="77777777" w:rsidR="004442BA" w:rsidRPr="00FC233A" w:rsidRDefault="004442BA" w:rsidP="004B4BA3">
            <w:pPr>
              <w:spacing w:line="240" w:lineRule="exact"/>
              <w:rPr>
                <w:rFonts w:ascii="CordiaUPC" w:hAnsi="CordiaUPC" w:cs="CordiaUPC"/>
                <w:bCs/>
                <w:sz w:val="26"/>
                <w:szCs w:val="26"/>
                <w:lang w:val="en-US" w:bidi="th-TH"/>
              </w:rPr>
            </w:pPr>
            <w:r w:rsidRPr="00FC233A">
              <w:rPr>
                <w:rFonts w:ascii="CordiaUPC" w:hAnsi="CordiaUPC" w:cs="CordiaUPC"/>
                <w:bCs/>
                <w:sz w:val="26"/>
                <w:szCs w:val="26"/>
              </w:rPr>
              <w:t xml:space="preserve">Disposal during the </w:t>
            </w:r>
            <w:r w:rsidRPr="00FC233A">
              <w:rPr>
                <w:rFonts w:ascii="CordiaUPC" w:hAnsi="CordiaUPC" w:cs="CordiaUPC"/>
                <w:bCs/>
                <w:sz w:val="26"/>
                <w:szCs w:val="26"/>
                <w:lang w:val="en-US"/>
              </w:rPr>
              <w:t>period</w:t>
            </w:r>
          </w:p>
        </w:tc>
        <w:tc>
          <w:tcPr>
            <w:tcW w:w="2430" w:type="dxa"/>
            <w:vAlign w:val="bottom"/>
          </w:tcPr>
          <w:p w14:paraId="69DBB9E5" w14:textId="77777777" w:rsidR="004442BA" w:rsidRPr="001E1F1B" w:rsidRDefault="004442BA" w:rsidP="004B4BA3">
            <w:pPr>
              <w:spacing w:line="240" w:lineRule="exact"/>
              <w:ind w:right="615"/>
              <w:jc w:val="right"/>
              <w:rPr>
                <w:rFonts w:ascii="CordiaUPC" w:hAnsi="CordiaUPC" w:cs="CordiaUPC"/>
                <w:bCs/>
                <w:sz w:val="26"/>
                <w:szCs w:val="26"/>
                <w:cs/>
                <w:lang w:val="en-US" w:bidi="th-TH"/>
              </w:rPr>
            </w:pPr>
            <w:r w:rsidRPr="001E1F1B">
              <w:rPr>
                <w:rFonts w:ascii="CordiaUPC" w:hAnsi="CordiaUPC" w:cs="CordiaUPC"/>
                <w:sz w:val="26"/>
                <w:szCs w:val="26"/>
                <w:lang w:val="en-US"/>
              </w:rPr>
              <w:t>(190)</w:t>
            </w:r>
          </w:p>
        </w:tc>
      </w:tr>
      <w:tr w:rsidR="004442BA" w:rsidRPr="007C3FE5" w14:paraId="7A2569A2" w14:textId="77777777" w:rsidTr="004B4BA3">
        <w:trPr>
          <w:trHeight w:val="60"/>
        </w:trPr>
        <w:tc>
          <w:tcPr>
            <w:tcW w:w="6473" w:type="dxa"/>
          </w:tcPr>
          <w:p w14:paraId="5CDEC8B3" w14:textId="77777777" w:rsidR="004442BA" w:rsidRPr="00FC233A" w:rsidRDefault="004442BA" w:rsidP="004B4BA3">
            <w:pPr>
              <w:spacing w:line="240" w:lineRule="exact"/>
              <w:rPr>
                <w:rFonts w:ascii="CordiaUPC" w:hAnsi="CordiaUPC" w:cs="CordiaUPC"/>
                <w:bCs/>
                <w:sz w:val="26"/>
                <w:szCs w:val="26"/>
              </w:rPr>
            </w:pPr>
            <w:r w:rsidRPr="00FC233A">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69C65E88" w14:textId="77777777" w:rsidR="004442BA" w:rsidRPr="001E1F1B" w:rsidRDefault="004442BA" w:rsidP="004B4BA3">
            <w:pPr>
              <w:spacing w:line="240" w:lineRule="exact"/>
              <w:ind w:right="615"/>
              <w:jc w:val="right"/>
              <w:rPr>
                <w:rFonts w:ascii="CordiaUPC" w:hAnsi="CordiaUPC" w:cs="CordiaUPC"/>
                <w:bCs/>
                <w:sz w:val="26"/>
                <w:szCs w:val="26"/>
                <w:cs/>
                <w:lang w:val="en-US" w:bidi="th-TH"/>
              </w:rPr>
            </w:pPr>
            <w:r w:rsidRPr="001E1F1B">
              <w:rPr>
                <w:rFonts w:ascii="CordiaUPC" w:hAnsi="CordiaUPC" w:cs="CordiaUPC"/>
                <w:sz w:val="26"/>
                <w:szCs w:val="26"/>
                <w:lang w:val="en-US"/>
              </w:rPr>
              <w:t>(72)</w:t>
            </w:r>
          </w:p>
        </w:tc>
      </w:tr>
      <w:tr w:rsidR="004442BA" w:rsidRPr="007C3FE5" w14:paraId="79373047" w14:textId="77777777" w:rsidTr="004B4BA3">
        <w:trPr>
          <w:trHeight w:val="173"/>
        </w:trPr>
        <w:tc>
          <w:tcPr>
            <w:tcW w:w="6473" w:type="dxa"/>
          </w:tcPr>
          <w:p w14:paraId="08527114" w14:textId="77777777" w:rsidR="004442BA" w:rsidRPr="00FC233A" w:rsidRDefault="004442BA" w:rsidP="004B4BA3">
            <w:pPr>
              <w:spacing w:line="240" w:lineRule="exact"/>
              <w:jc w:val="thaiDistribute"/>
              <w:rPr>
                <w:rFonts w:ascii="CordiaUPC" w:hAnsi="CordiaUPC" w:cs="CordiaUPC"/>
                <w:b/>
                <w:sz w:val="26"/>
                <w:szCs w:val="26"/>
                <w:lang w:val="en-US"/>
              </w:rPr>
            </w:pPr>
            <w:r w:rsidRPr="00FC233A">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5DC8BE3E" w14:textId="77777777" w:rsidR="004442BA" w:rsidRPr="007C3FE5" w:rsidRDefault="004442BA" w:rsidP="004B4BA3">
            <w:pPr>
              <w:spacing w:line="240" w:lineRule="exact"/>
              <w:ind w:right="615"/>
              <w:jc w:val="right"/>
              <w:rPr>
                <w:rFonts w:ascii="CordiaUPC" w:hAnsi="CordiaUPC" w:cs="CordiaUPC"/>
                <w:b/>
                <w:sz w:val="26"/>
                <w:szCs w:val="26"/>
                <w:highlight w:val="cyan"/>
                <w:lang w:val="en-US" w:bidi="th-TH"/>
              </w:rPr>
            </w:pPr>
            <w:r w:rsidRPr="00FC233A">
              <w:rPr>
                <w:rFonts w:ascii="CordiaUPC" w:hAnsi="CordiaUPC" w:cs="CordiaUPC"/>
                <w:b/>
                <w:bCs/>
                <w:sz w:val="26"/>
                <w:szCs w:val="26"/>
                <w:lang w:val="en-US"/>
              </w:rPr>
              <w:t>1,99</w:t>
            </w:r>
            <w:r>
              <w:rPr>
                <w:rFonts w:ascii="CordiaUPC" w:hAnsi="CordiaUPC" w:cs="CordiaUPC"/>
                <w:b/>
                <w:bCs/>
                <w:sz w:val="26"/>
                <w:szCs w:val="26"/>
                <w:lang w:val="en-US"/>
              </w:rPr>
              <w:t>5</w:t>
            </w:r>
          </w:p>
        </w:tc>
      </w:tr>
    </w:tbl>
    <w:p w14:paraId="30892655" w14:textId="1315DACA" w:rsidR="004442BA" w:rsidRDefault="004442BA" w:rsidP="004442BA">
      <w:pPr>
        <w:spacing w:line="240" w:lineRule="auto"/>
        <w:rPr>
          <w:rFonts w:ascii="CordiaUPC" w:hAnsi="CordiaUPC" w:cs="CordiaUPC"/>
          <w:b/>
          <w:bCs/>
          <w:i/>
          <w:iCs/>
          <w:sz w:val="26"/>
          <w:szCs w:val="26"/>
          <w:highlight w:val="cyan"/>
          <w:lang w:val="en-AU" w:bidi="th-TH"/>
        </w:rPr>
      </w:pP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3"/>
        <w:gridCol w:w="2430"/>
      </w:tblGrid>
      <w:tr w:rsidR="004442BA" w:rsidRPr="007C3FE5" w14:paraId="5B9B6EEA" w14:textId="77777777" w:rsidTr="004B4BA3">
        <w:trPr>
          <w:trHeight w:val="60"/>
        </w:trPr>
        <w:tc>
          <w:tcPr>
            <w:tcW w:w="6473" w:type="dxa"/>
          </w:tcPr>
          <w:p w14:paraId="1890574F" w14:textId="77777777" w:rsidR="004442BA" w:rsidRPr="00E30E56" w:rsidRDefault="004442BA" w:rsidP="004B4BA3">
            <w:pPr>
              <w:spacing w:line="240" w:lineRule="exact"/>
              <w:jc w:val="thaiDistribute"/>
              <w:rPr>
                <w:rFonts w:ascii="CordiaUPC" w:hAnsi="CordiaUPC" w:cs="CordiaUPC"/>
                <w:b/>
                <w:sz w:val="26"/>
                <w:szCs w:val="26"/>
              </w:rPr>
            </w:pPr>
          </w:p>
        </w:tc>
        <w:tc>
          <w:tcPr>
            <w:tcW w:w="2430" w:type="dxa"/>
          </w:tcPr>
          <w:p w14:paraId="74722FA9" w14:textId="77777777" w:rsidR="004442BA" w:rsidRPr="00E30E56" w:rsidRDefault="004442BA" w:rsidP="004B4BA3">
            <w:pPr>
              <w:spacing w:line="240" w:lineRule="exact"/>
              <w:jc w:val="center"/>
              <w:rPr>
                <w:rFonts w:ascii="CordiaUPC" w:hAnsi="CordiaUPC" w:cs="CordiaUPC"/>
                <w:b/>
                <w:sz w:val="26"/>
                <w:szCs w:val="26"/>
              </w:rPr>
            </w:pPr>
            <w:r w:rsidRPr="00E30E56">
              <w:rPr>
                <w:rFonts w:ascii="CordiaUPC" w:hAnsi="CordiaUPC" w:cs="CordiaUPC"/>
                <w:b/>
                <w:sz w:val="26"/>
                <w:szCs w:val="26"/>
              </w:rPr>
              <w:t>Consolidated and Bank only</w:t>
            </w:r>
          </w:p>
        </w:tc>
      </w:tr>
      <w:tr w:rsidR="004442BA" w:rsidRPr="007C3FE5" w14:paraId="0F1C5F08" w14:textId="77777777" w:rsidTr="004B4BA3">
        <w:trPr>
          <w:trHeight w:val="155"/>
        </w:trPr>
        <w:tc>
          <w:tcPr>
            <w:tcW w:w="6473" w:type="dxa"/>
          </w:tcPr>
          <w:p w14:paraId="74FADF0C" w14:textId="77777777" w:rsidR="004442BA" w:rsidRPr="00E30E56" w:rsidRDefault="004442BA" w:rsidP="004B4BA3">
            <w:pPr>
              <w:spacing w:line="240" w:lineRule="exact"/>
              <w:jc w:val="thaiDistribute"/>
              <w:rPr>
                <w:rFonts w:ascii="CordiaUPC" w:hAnsi="CordiaUPC" w:cs="CordiaUPC"/>
                <w:b/>
                <w:sz w:val="26"/>
                <w:szCs w:val="26"/>
                <w:cs/>
                <w:lang w:bidi="th-TH"/>
              </w:rPr>
            </w:pPr>
            <w:r w:rsidRPr="00E30E56">
              <w:rPr>
                <w:rFonts w:ascii="CordiaUPC" w:hAnsi="CordiaUPC" w:cs="CordiaUPC" w:hint="cs"/>
                <w:b/>
                <w:bCs/>
                <w:i/>
                <w:iCs/>
                <w:sz w:val="26"/>
                <w:szCs w:val="26"/>
                <w:lang w:val="en-US"/>
              </w:rPr>
              <w:t xml:space="preserve">For the </w:t>
            </w:r>
            <w:r w:rsidRPr="00E30E56">
              <w:rPr>
                <w:rFonts w:ascii="CordiaUPC" w:hAnsi="CordiaUPC" w:cs="CordiaUPC"/>
                <w:b/>
                <w:bCs/>
                <w:i/>
                <w:iCs/>
                <w:sz w:val="26"/>
                <w:szCs w:val="26"/>
                <w:lang w:val="en-US"/>
              </w:rPr>
              <w:t>nine</w:t>
            </w:r>
            <w:r w:rsidRPr="00E30E56">
              <w:rPr>
                <w:rFonts w:ascii="CordiaUPC" w:hAnsi="CordiaUPC" w:cs="CordiaUPC"/>
                <w:b/>
                <w:bCs/>
                <w:i/>
                <w:iCs/>
                <w:sz w:val="26"/>
                <w:szCs w:val="26"/>
              </w:rPr>
              <w:t>-month period ended 30 September</w:t>
            </w:r>
            <w:r w:rsidRPr="00E30E56">
              <w:rPr>
                <w:rFonts w:ascii="CordiaUPC" w:eastAsia="Times New Roman" w:hAnsi="CordiaUPC" w:cs="CordiaUPC"/>
                <w:b/>
                <w:bCs/>
                <w:i/>
                <w:iCs/>
                <w:sz w:val="26"/>
                <w:szCs w:val="26"/>
                <w:lang w:bidi="th-TH"/>
              </w:rPr>
              <w:t xml:space="preserve"> 2023</w:t>
            </w:r>
          </w:p>
        </w:tc>
        <w:tc>
          <w:tcPr>
            <w:tcW w:w="2430" w:type="dxa"/>
          </w:tcPr>
          <w:p w14:paraId="574BB99B" w14:textId="77777777" w:rsidR="004442BA" w:rsidRPr="00E30E56" w:rsidRDefault="004442BA" w:rsidP="004B4BA3">
            <w:pPr>
              <w:spacing w:line="240" w:lineRule="exact"/>
              <w:jc w:val="center"/>
              <w:rPr>
                <w:rFonts w:ascii="CordiaUPC" w:hAnsi="CordiaUPC" w:cs="CordiaUPC"/>
                <w:bCs/>
                <w:sz w:val="26"/>
                <w:szCs w:val="26"/>
              </w:rPr>
            </w:pPr>
            <w:r w:rsidRPr="00E30E56">
              <w:rPr>
                <w:rFonts w:ascii="CordiaUPC" w:hAnsi="CordiaUPC" w:cs="CordiaUPC" w:hint="cs"/>
                <w:i/>
                <w:iCs/>
                <w:sz w:val="26"/>
                <w:szCs w:val="26"/>
                <w:lang w:val="en-US"/>
              </w:rPr>
              <w:t>(</w:t>
            </w:r>
            <w:proofErr w:type="gramStart"/>
            <w:r w:rsidRPr="00E30E56">
              <w:rPr>
                <w:rFonts w:ascii="CordiaUPC" w:hAnsi="CordiaUPC" w:cs="CordiaUPC" w:hint="cs"/>
                <w:i/>
                <w:iCs/>
                <w:sz w:val="26"/>
                <w:szCs w:val="26"/>
                <w:lang w:val="en-US"/>
              </w:rPr>
              <w:t>in</w:t>
            </w:r>
            <w:proofErr w:type="gramEnd"/>
            <w:r w:rsidRPr="00E30E56">
              <w:rPr>
                <w:rFonts w:ascii="CordiaUPC" w:hAnsi="CordiaUPC" w:cs="CordiaUPC" w:hint="cs"/>
                <w:i/>
                <w:iCs/>
                <w:sz w:val="26"/>
                <w:szCs w:val="26"/>
                <w:lang w:val="en-US"/>
              </w:rPr>
              <w:t xml:space="preserve"> million Baht)</w:t>
            </w:r>
          </w:p>
        </w:tc>
      </w:tr>
      <w:tr w:rsidR="004442BA" w:rsidRPr="007C3FE5" w14:paraId="103DD48E" w14:textId="77777777" w:rsidTr="004B4BA3">
        <w:trPr>
          <w:trHeight w:val="92"/>
        </w:trPr>
        <w:tc>
          <w:tcPr>
            <w:tcW w:w="6473" w:type="dxa"/>
          </w:tcPr>
          <w:p w14:paraId="4E7662B6" w14:textId="77777777" w:rsidR="004442BA" w:rsidRPr="00E30E56" w:rsidRDefault="004442BA" w:rsidP="004B4BA3">
            <w:pPr>
              <w:spacing w:line="240" w:lineRule="exact"/>
              <w:jc w:val="thaiDistribute"/>
              <w:rPr>
                <w:rFonts w:ascii="CordiaUPC" w:hAnsi="CordiaUPC" w:cs="CordiaUPC"/>
                <w:bCs/>
                <w:sz w:val="26"/>
                <w:szCs w:val="26"/>
                <w:lang w:val="en-US" w:bidi="th-TH"/>
              </w:rPr>
            </w:pPr>
            <w:r w:rsidRPr="00E30E56">
              <w:rPr>
                <w:rFonts w:ascii="CordiaUPC" w:hAnsi="CordiaUPC" w:cs="CordiaUPC"/>
                <w:bCs/>
                <w:sz w:val="26"/>
                <w:szCs w:val="26"/>
                <w:lang w:val="en-US" w:bidi="th-TH"/>
              </w:rPr>
              <w:t>Beginning balance</w:t>
            </w:r>
          </w:p>
        </w:tc>
        <w:tc>
          <w:tcPr>
            <w:tcW w:w="2430" w:type="dxa"/>
            <w:vAlign w:val="bottom"/>
          </w:tcPr>
          <w:p w14:paraId="2EB5D1C9" w14:textId="77777777" w:rsidR="004442BA" w:rsidRPr="00E30E56" w:rsidRDefault="004442BA" w:rsidP="004B4BA3">
            <w:pPr>
              <w:spacing w:line="240" w:lineRule="exact"/>
              <w:ind w:right="615"/>
              <w:jc w:val="right"/>
              <w:rPr>
                <w:rFonts w:ascii="CordiaUPC" w:hAnsi="CordiaUPC" w:cs="CordiaUPC"/>
                <w:bCs/>
                <w:sz w:val="26"/>
                <w:szCs w:val="26"/>
              </w:rPr>
            </w:pPr>
            <w:r w:rsidRPr="00E30E56">
              <w:rPr>
                <w:rFonts w:ascii="CordiaUPC" w:hAnsi="CordiaUPC" w:cs="CordiaUPC"/>
                <w:sz w:val="26"/>
                <w:szCs w:val="26"/>
                <w:lang w:val="en-US"/>
              </w:rPr>
              <w:t>2,682</w:t>
            </w:r>
          </w:p>
        </w:tc>
      </w:tr>
      <w:tr w:rsidR="004442BA" w:rsidRPr="007C3FE5" w14:paraId="4D6E3A0F" w14:textId="77777777" w:rsidTr="004B4BA3">
        <w:trPr>
          <w:trHeight w:val="60"/>
        </w:trPr>
        <w:tc>
          <w:tcPr>
            <w:tcW w:w="6473" w:type="dxa"/>
          </w:tcPr>
          <w:p w14:paraId="2F0FF878" w14:textId="77777777" w:rsidR="004442BA" w:rsidRPr="00E30E56" w:rsidRDefault="004442BA" w:rsidP="004B4BA3">
            <w:pPr>
              <w:spacing w:line="240" w:lineRule="exact"/>
              <w:rPr>
                <w:rFonts w:ascii="CordiaUPC" w:hAnsi="CordiaUPC" w:cs="CordiaUPC"/>
                <w:bCs/>
                <w:sz w:val="26"/>
                <w:szCs w:val="26"/>
              </w:rPr>
            </w:pPr>
            <w:r w:rsidRPr="00E30E56">
              <w:rPr>
                <w:rFonts w:ascii="CordiaUPC" w:hAnsi="CordiaUPC" w:cs="CordiaUPC"/>
                <w:bCs/>
                <w:sz w:val="26"/>
                <w:szCs w:val="26"/>
              </w:rPr>
              <w:t xml:space="preserve">Disposal during the </w:t>
            </w:r>
            <w:r w:rsidRPr="00E30E56">
              <w:rPr>
                <w:rFonts w:ascii="CordiaUPC" w:hAnsi="CordiaUPC" w:cs="CordiaUPC"/>
                <w:bCs/>
                <w:sz w:val="26"/>
                <w:szCs w:val="26"/>
                <w:lang w:val="en-US"/>
              </w:rPr>
              <w:t>period</w:t>
            </w:r>
          </w:p>
        </w:tc>
        <w:tc>
          <w:tcPr>
            <w:tcW w:w="2430" w:type="dxa"/>
            <w:vAlign w:val="bottom"/>
          </w:tcPr>
          <w:p w14:paraId="12BBE5DE" w14:textId="77777777" w:rsidR="004442BA" w:rsidRPr="001E1F1B" w:rsidRDefault="004442BA" w:rsidP="004B4BA3">
            <w:pPr>
              <w:spacing w:line="240" w:lineRule="exact"/>
              <w:ind w:right="615"/>
              <w:jc w:val="right"/>
              <w:rPr>
                <w:rFonts w:ascii="CordiaUPC" w:hAnsi="CordiaUPC" w:cs="CordiaUPC"/>
                <w:bCs/>
                <w:sz w:val="26"/>
                <w:szCs w:val="26"/>
                <w:cs/>
                <w:lang w:val="en-US" w:bidi="th-TH"/>
              </w:rPr>
            </w:pPr>
            <w:r w:rsidRPr="001E1F1B">
              <w:rPr>
                <w:rFonts w:ascii="CordiaUPC" w:hAnsi="CordiaUPC" w:cs="CordiaUPC"/>
                <w:sz w:val="26"/>
                <w:szCs w:val="26"/>
                <w:lang w:val="en-US"/>
              </w:rPr>
              <w:t>(190)</w:t>
            </w:r>
          </w:p>
        </w:tc>
      </w:tr>
      <w:tr w:rsidR="004442BA" w:rsidRPr="007C3FE5" w14:paraId="3833D70D" w14:textId="77777777" w:rsidTr="004B4BA3">
        <w:trPr>
          <w:trHeight w:val="60"/>
        </w:trPr>
        <w:tc>
          <w:tcPr>
            <w:tcW w:w="6473" w:type="dxa"/>
          </w:tcPr>
          <w:p w14:paraId="18B62512" w14:textId="77777777" w:rsidR="004442BA" w:rsidRPr="00E30E56" w:rsidRDefault="004442BA" w:rsidP="004B4BA3">
            <w:pPr>
              <w:spacing w:line="240" w:lineRule="exact"/>
              <w:rPr>
                <w:rFonts w:ascii="CordiaUPC" w:hAnsi="CordiaUPC" w:cs="CordiaUPC"/>
                <w:bCs/>
                <w:sz w:val="26"/>
                <w:szCs w:val="26"/>
              </w:rPr>
            </w:pPr>
            <w:r w:rsidRPr="00E30E56">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1EB8F24B" w14:textId="77777777" w:rsidR="004442BA" w:rsidRPr="001E1F1B" w:rsidRDefault="004442BA" w:rsidP="004B4BA3">
            <w:pPr>
              <w:spacing w:line="240" w:lineRule="exact"/>
              <w:ind w:right="615"/>
              <w:jc w:val="right"/>
              <w:rPr>
                <w:rFonts w:ascii="CordiaUPC" w:hAnsi="CordiaUPC" w:cs="CordiaUPC"/>
                <w:bCs/>
                <w:sz w:val="26"/>
                <w:szCs w:val="26"/>
                <w:cs/>
                <w:lang w:val="en-US" w:bidi="th-TH"/>
              </w:rPr>
            </w:pPr>
            <w:r w:rsidRPr="001E1F1B">
              <w:rPr>
                <w:rFonts w:ascii="CordiaUPC" w:hAnsi="CordiaUPC" w:cs="CordiaUPC"/>
                <w:sz w:val="26"/>
                <w:szCs w:val="26"/>
                <w:lang w:val="en-US"/>
              </w:rPr>
              <w:t>(497)</w:t>
            </w:r>
          </w:p>
        </w:tc>
      </w:tr>
      <w:tr w:rsidR="004442BA" w:rsidRPr="00E30E56" w14:paraId="42F0AF47" w14:textId="77777777" w:rsidTr="004B4BA3">
        <w:trPr>
          <w:trHeight w:val="173"/>
        </w:trPr>
        <w:tc>
          <w:tcPr>
            <w:tcW w:w="6473" w:type="dxa"/>
          </w:tcPr>
          <w:p w14:paraId="37CDE337" w14:textId="77777777" w:rsidR="004442BA" w:rsidRPr="00E30E56" w:rsidRDefault="004442BA" w:rsidP="004B4BA3">
            <w:pPr>
              <w:spacing w:line="240" w:lineRule="exact"/>
              <w:jc w:val="thaiDistribute"/>
              <w:rPr>
                <w:rFonts w:ascii="CordiaUPC" w:hAnsi="CordiaUPC" w:cs="CordiaUPC"/>
                <w:b/>
                <w:sz w:val="26"/>
                <w:szCs w:val="26"/>
                <w:lang w:val="en-US"/>
              </w:rPr>
            </w:pPr>
            <w:r w:rsidRPr="00E30E56">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7092987C" w14:textId="77777777" w:rsidR="004442BA" w:rsidRPr="00E30E56" w:rsidRDefault="004442BA" w:rsidP="004B4BA3">
            <w:pPr>
              <w:spacing w:line="240" w:lineRule="exact"/>
              <w:ind w:right="615"/>
              <w:jc w:val="right"/>
              <w:rPr>
                <w:rFonts w:ascii="CordiaUPC" w:hAnsi="CordiaUPC" w:cs="CordiaUPC"/>
                <w:b/>
                <w:sz w:val="26"/>
                <w:szCs w:val="26"/>
                <w:lang w:val="en-US" w:bidi="th-TH"/>
              </w:rPr>
            </w:pPr>
            <w:r w:rsidRPr="00E30E56">
              <w:rPr>
                <w:rFonts w:ascii="CordiaUPC" w:hAnsi="CordiaUPC" w:cs="CordiaUPC"/>
                <w:b/>
                <w:bCs/>
                <w:sz w:val="26"/>
                <w:szCs w:val="26"/>
                <w:lang w:val="en-US"/>
              </w:rPr>
              <w:t>1,99</w:t>
            </w:r>
            <w:r>
              <w:rPr>
                <w:rFonts w:ascii="CordiaUPC" w:hAnsi="CordiaUPC" w:cs="CordiaUPC"/>
                <w:b/>
                <w:bCs/>
                <w:sz w:val="26"/>
                <w:szCs w:val="26"/>
                <w:lang w:val="en-US"/>
              </w:rPr>
              <w:t>5</w:t>
            </w:r>
          </w:p>
        </w:tc>
      </w:tr>
    </w:tbl>
    <w:p w14:paraId="268115BB" w14:textId="7476A2B6" w:rsidR="004442BA" w:rsidRPr="00E30E56" w:rsidRDefault="004442BA" w:rsidP="004442BA">
      <w:pPr>
        <w:pStyle w:val="BodyText"/>
        <w:spacing w:after="0"/>
        <w:rPr>
          <w:lang w:val="en-GB" w:bidi="th-TH"/>
        </w:rPr>
      </w:pP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3"/>
        <w:gridCol w:w="2430"/>
      </w:tblGrid>
      <w:tr w:rsidR="004442BA" w:rsidRPr="00E30E56" w14:paraId="197C6C8E" w14:textId="77777777" w:rsidTr="004B4BA3">
        <w:trPr>
          <w:trHeight w:val="60"/>
        </w:trPr>
        <w:tc>
          <w:tcPr>
            <w:tcW w:w="6473" w:type="dxa"/>
          </w:tcPr>
          <w:p w14:paraId="412B5FBB" w14:textId="77777777" w:rsidR="004442BA" w:rsidRPr="00E30E56" w:rsidRDefault="004442BA" w:rsidP="004B4BA3">
            <w:pPr>
              <w:spacing w:line="240" w:lineRule="exact"/>
              <w:jc w:val="thaiDistribute"/>
              <w:rPr>
                <w:rFonts w:ascii="CordiaUPC" w:hAnsi="CordiaUPC" w:cs="CordiaUPC"/>
                <w:b/>
                <w:sz w:val="26"/>
                <w:szCs w:val="26"/>
              </w:rPr>
            </w:pPr>
          </w:p>
        </w:tc>
        <w:tc>
          <w:tcPr>
            <w:tcW w:w="2430" w:type="dxa"/>
          </w:tcPr>
          <w:p w14:paraId="380456A3" w14:textId="77777777" w:rsidR="004442BA" w:rsidRPr="00E30E56" w:rsidRDefault="004442BA" w:rsidP="004B4BA3">
            <w:pPr>
              <w:spacing w:line="240" w:lineRule="exact"/>
              <w:jc w:val="center"/>
              <w:rPr>
                <w:rFonts w:ascii="CordiaUPC" w:hAnsi="CordiaUPC" w:cs="CordiaUPC"/>
                <w:b/>
                <w:sz w:val="26"/>
                <w:szCs w:val="26"/>
              </w:rPr>
            </w:pPr>
            <w:r w:rsidRPr="00E30E56">
              <w:rPr>
                <w:rFonts w:ascii="CordiaUPC" w:hAnsi="CordiaUPC" w:cs="CordiaUPC"/>
                <w:b/>
                <w:sz w:val="26"/>
                <w:szCs w:val="26"/>
              </w:rPr>
              <w:t>Consolidated and Bank only</w:t>
            </w:r>
          </w:p>
        </w:tc>
      </w:tr>
      <w:tr w:rsidR="004442BA" w:rsidRPr="00E30E56" w14:paraId="399E5292" w14:textId="77777777" w:rsidTr="004B4BA3">
        <w:trPr>
          <w:trHeight w:val="155"/>
        </w:trPr>
        <w:tc>
          <w:tcPr>
            <w:tcW w:w="6473" w:type="dxa"/>
          </w:tcPr>
          <w:p w14:paraId="555D460C" w14:textId="77777777" w:rsidR="004442BA" w:rsidRPr="00E30E56" w:rsidRDefault="004442BA" w:rsidP="004B4BA3">
            <w:pPr>
              <w:spacing w:line="240" w:lineRule="exact"/>
              <w:jc w:val="thaiDistribute"/>
              <w:rPr>
                <w:rFonts w:ascii="CordiaUPC" w:hAnsi="CordiaUPC" w:cs="CordiaUPC"/>
                <w:b/>
                <w:sz w:val="26"/>
                <w:szCs w:val="26"/>
                <w:cs/>
                <w:lang w:bidi="th-TH"/>
              </w:rPr>
            </w:pPr>
            <w:r w:rsidRPr="00E30E56">
              <w:rPr>
                <w:rFonts w:ascii="CordiaUPC" w:hAnsi="CordiaUPC" w:cs="CordiaUPC" w:hint="cs"/>
                <w:b/>
                <w:bCs/>
                <w:i/>
                <w:iCs/>
                <w:sz w:val="26"/>
                <w:szCs w:val="26"/>
                <w:lang w:val="en-US"/>
              </w:rPr>
              <w:t>For the year ended 31 December</w:t>
            </w:r>
            <w:r w:rsidRPr="00E30E56">
              <w:rPr>
                <w:rFonts w:ascii="CordiaUPC" w:hAnsi="CordiaUPC" w:cs="CordiaUPC"/>
                <w:b/>
                <w:bCs/>
                <w:i/>
                <w:iCs/>
                <w:sz w:val="26"/>
                <w:szCs w:val="26"/>
                <w:lang w:val="en-US"/>
              </w:rPr>
              <w:t xml:space="preserve"> 2022</w:t>
            </w:r>
          </w:p>
        </w:tc>
        <w:tc>
          <w:tcPr>
            <w:tcW w:w="2430" w:type="dxa"/>
          </w:tcPr>
          <w:p w14:paraId="7655189E" w14:textId="77777777" w:rsidR="004442BA" w:rsidRPr="00E30E56" w:rsidRDefault="004442BA" w:rsidP="004B4BA3">
            <w:pPr>
              <w:spacing w:line="240" w:lineRule="exact"/>
              <w:jc w:val="center"/>
              <w:rPr>
                <w:rFonts w:ascii="CordiaUPC" w:hAnsi="CordiaUPC" w:cs="CordiaUPC"/>
                <w:bCs/>
                <w:sz w:val="26"/>
                <w:szCs w:val="26"/>
              </w:rPr>
            </w:pPr>
            <w:r w:rsidRPr="00E30E56">
              <w:rPr>
                <w:rFonts w:ascii="CordiaUPC" w:hAnsi="CordiaUPC" w:cs="CordiaUPC" w:hint="cs"/>
                <w:i/>
                <w:iCs/>
                <w:sz w:val="26"/>
                <w:szCs w:val="26"/>
                <w:lang w:val="en-US"/>
              </w:rPr>
              <w:t>(</w:t>
            </w:r>
            <w:proofErr w:type="gramStart"/>
            <w:r w:rsidRPr="00E30E56">
              <w:rPr>
                <w:rFonts w:ascii="CordiaUPC" w:hAnsi="CordiaUPC" w:cs="CordiaUPC" w:hint="cs"/>
                <w:i/>
                <w:iCs/>
                <w:sz w:val="26"/>
                <w:szCs w:val="26"/>
                <w:lang w:val="en-US"/>
              </w:rPr>
              <w:t>in</w:t>
            </w:r>
            <w:proofErr w:type="gramEnd"/>
            <w:r w:rsidRPr="00E30E56">
              <w:rPr>
                <w:rFonts w:ascii="CordiaUPC" w:hAnsi="CordiaUPC" w:cs="CordiaUPC" w:hint="cs"/>
                <w:i/>
                <w:iCs/>
                <w:sz w:val="26"/>
                <w:szCs w:val="26"/>
                <w:lang w:val="en-US"/>
              </w:rPr>
              <w:t xml:space="preserve"> million Baht)</w:t>
            </w:r>
          </w:p>
        </w:tc>
      </w:tr>
      <w:tr w:rsidR="004442BA" w:rsidRPr="00E30E56" w14:paraId="54225DFF" w14:textId="77777777" w:rsidTr="004B4BA3">
        <w:trPr>
          <w:trHeight w:val="92"/>
        </w:trPr>
        <w:tc>
          <w:tcPr>
            <w:tcW w:w="6473" w:type="dxa"/>
          </w:tcPr>
          <w:p w14:paraId="09D2778B" w14:textId="77777777" w:rsidR="004442BA" w:rsidRPr="00E30E56" w:rsidRDefault="004442BA" w:rsidP="004B4BA3">
            <w:pPr>
              <w:spacing w:line="240" w:lineRule="exact"/>
              <w:jc w:val="thaiDistribute"/>
              <w:rPr>
                <w:rFonts w:ascii="CordiaUPC" w:hAnsi="CordiaUPC" w:cs="CordiaUPC"/>
                <w:bCs/>
                <w:sz w:val="26"/>
                <w:szCs w:val="26"/>
                <w:lang w:val="en-US" w:bidi="th-TH"/>
              </w:rPr>
            </w:pPr>
            <w:r w:rsidRPr="00E30E56">
              <w:rPr>
                <w:rFonts w:ascii="CordiaUPC" w:hAnsi="CordiaUPC" w:cs="CordiaUPC"/>
                <w:bCs/>
                <w:sz w:val="26"/>
                <w:szCs w:val="26"/>
                <w:lang w:val="en-US" w:bidi="th-TH"/>
              </w:rPr>
              <w:t>Beginning balance</w:t>
            </w:r>
          </w:p>
        </w:tc>
        <w:tc>
          <w:tcPr>
            <w:tcW w:w="2430" w:type="dxa"/>
          </w:tcPr>
          <w:p w14:paraId="6A40D46E" w14:textId="77777777" w:rsidR="004442BA" w:rsidRPr="00E30E56" w:rsidRDefault="004442BA" w:rsidP="004B4BA3">
            <w:pPr>
              <w:spacing w:line="240" w:lineRule="exact"/>
              <w:ind w:right="615"/>
              <w:jc w:val="right"/>
              <w:rPr>
                <w:rFonts w:ascii="CordiaUPC" w:hAnsi="CordiaUPC" w:cs="CordiaUPC"/>
                <w:bCs/>
                <w:sz w:val="26"/>
                <w:szCs w:val="26"/>
              </w:rPr>
            </w:pPr>
            <w:r w:rsidRPr="00E30E56">
              <w:rPr>
                <w:rFonts w:ascii="CordiaUPC" w:hAnsi="CordiaUPC" w:cs="CordiaUPC"/>
                <w:bCs/>
                <w:sz w:val="26"/>
                <w:szCs w:val="26"/>
              </w:rPr>
              <w:t>2,693</w:t>
            </w:r>
          </w:p>
        </w:tc>
      </w:tr>
      <w:tr w:rsidR="004442BA" w:rsidRPr="00E30E56" w14:paraId="29A9AFF6" w14:textId="77777777" w:rsidTr="004B4BA3">
        <w:trPr>
          <w:trHeight w:val="60"/>
        </w:trPr>
        <w:tc>
          <w:tcPr>
            <w:tcW w:w="6473" w:type="dxa"/>
          </w:tcPr>
          <w:p w14:paraId="457CD7E7" w14:textId="77777777" w:rsidR="004442BA" w:rsidRPr="00E30E56" w:rsidRDefault="004442BA" w:rsidP="004B4BA3">
            <w:pPr>
              <w:spacing w:line="240" w:lineRule="exact"/>
              <w:rPr>
                <w:rFonts w:ascii="CordiaUPC" w:hAnsi="CordiaUPC" w:cs="CordiaUPC"/>
                <w:bCs/>
                <w:sz w:val="26"/>
                <w:szCs w:val="26"/>
              </w:rPr>
            </w:pPr>
            <w:r w:rsidRPr="00E30E56">
              <w:rPr>
                <w:rFonts w:ascii="CordiaUPC" w:hAnsi="CordiaUPC" w:cs="CordiaUPC"/>
                <w:bCs/>
                <w:sz w:val="26"/>
                <w:szCs w:val="26"/>
              </w:rPr>
              <w:t>Loss recognised in other comprehensive income</w:t>
            </w:r>
          </w:p>
        </w:tc>
        <w:tc>
          <w:tcPr>
            <w:tcW w:w="2430" w:type="dxa"/>
            <w:tcBorders>
              <w:bottom w:val="single" w:sz="4" w:space="0" w:color="auto"/>
            </w:tcBorders>
          </w:tcPr>
          <w:p w14:paraId="617391B5" w14:textId="77777777" w:rsidR="004442BA" w:rsidRPr="00E30E56" w:rsidRDefault="004442BA" w:rsidP="004B4BA3">
            <w:pPr>
              <w:spacing w:line="240" w:lineRule="exact"/>
              <w:ind w:right="615"/>
              <w:jc w:val="right"/>
              <w:rPr>
                <w:rFonts w:ascii="CordiaUPC" w:hAnsi="CordiaUPC" w:cs="CordiaUPC"/>
                <w:bCs/>
                <w:sz w:val="26"/>
                <w:szCs w:val="26"/>
                <w:cs/>
                <w:lang w:val="en-US" w:bidi="th-TH"/>
              </w:rPr>
            </w:pPr>
            <w:r w:rsidRPr="00E30E56">
              <w:rPr>
                <w:rFonts w:ascii="CordiaUPC" w:hAnsi="CordiaUPC" w:cs="CordiaUPC"/>
                <w:bCs/>
                <w:sz w:val="26"/>
                <w:szCs w:val="26"/>
                <w:lang w:bidi="th-TH"/>
              </w:rPr>
              <w:t>(11)</w:t>
            </w:r>
          </w:p>
        </w:tc>
      </w:tr>
      <w:tr w:rsidR="004442BA" w:rsidRPr="002E0137" w14:paraId="3C2F6611" w14:textId="77777777" w:rsidTr="004B4BA3">
        <w:trPr>
          <w:trHeight w:val="173"/>
        </w:trPr>
        <w:tc>
          <w:tcPr>
            <w:tcW w:w="6473" w:type="dxa"/>
          </w:tcPr>
          <w:p w14:paraId="6DD036B9" w14:textId="77777777" w:rsidR="004442BA" w:rsidRPr="00E30E56" w:rsidRDefault="004442BA" w:rsidP="004B4BA3">
            <w:pPr>
              <w:spacing w:line="240" w:lineRule="exact"/>
              <w:jc w:val="thaiDistribute"/>
              <w:rPr>
                <w:rFonts w:ascii="CordiaUPC" w:hAnsi="CordiaUPC" w:cs="CordiaUPC"/>
                <w:b/>
                <w:sz w:val="26"/>
                <w:szCs w:val="26"/>
                <w:lang w:val="en-US"/>
              </w:rPr>
            </w:pPr>
            <w:r w:rsidRPr="00E30E56">
              <w:rPr>
                <w:rFonts w:ascii="CordiaUPC" w:hAnsi="CordiaUPC" w:cs="CordiaUPC"/>
                <w:b/>
                <w:sz w:val="26"/>
                <w:szCs w:val="26"/>
              </w:rPr>
              <w:t>Ending balance</w:t>
            </w:r>
          </w:p>
        </w:tc>
        <w:tc>
          <w:tcPr>
            <w:tcW w:w="2430" w:type="dxa"/>
            <w:tcBorders>
              <w:top w:val="single" w:sz="4" w:space="0" w:color="auto"/>
              <w:bottom w:val="double" w:sz="4" w:space="0" w:color="auto"/>
            </w:tcBorders>
          </w:tcPr>
          <w:p w14:paraId="67D0468C" w14:textId="77777777" w:rsidR="004442BA" w:rsidRPr="002E0137" w:rsidRDefault="004442BA" w:rsidP="004B4BA3">
            <w:pPr>
              <w:spacing w:line="240" w:lineRule="exact"/>
              <w:ind w:right="615"/>
              <w:jc w:val="right"/>
              <w:rPr>
                <w:rFonts w:ascii="CordiaUPC" w:hAnsi="CordiaUPC" w:cs="CordiaUPC"/>
                <w:b/>
                <w:sz w:val="26"/>
                <w:szCs w:val="26"/>
                <w:lang w:val="en-US" w:bidi="th-TH"/>
              </w:rPr>
            </w:pPr>
            <w:r w:rsidRPr="00E30E56">
              <w:rPr>
                <w:rFonts w:ascii="CordiaUPC" w:hAnsi="CordiaUPC" w:cs="CordiaUPC"/>
                <w:b/>
                <w:sz w:val="26"/>
                <w:szCs w:val="26"/>
                <w:lang w:val="en-US" w:bidi="th-TH"/>
              </w:rPr>
              <w:t>2,682</w:t>
            </w:r>
          </w:p>
        </w:tc>
      </w:tr>
    </w:tbl>
    <w:p w14:paraId="7FCAD6C2" w14:textId="77777777" w:rsidR="00C76C86" w:rsidRDefault="00C76C86" w:rsidP="000F6E2D">
      <w:pPr>
        <w:pStyle w:val="Heading1"/>
        <w:numPr>
          <w:ilvl w:val="0"/>
          <w:numId w:val="0"/>
        </w:numPr>
        <w:spacing w:before="0" w:after="0" w:line="240" w:lineRule="exact"/>
        <w:ind w:left="540" w:hanging="540"/>
        <w:rPr>
          <w:rFonts w:ascii="CordiaUPC" w:hAnsi="CordiaUPC" w:cs="CordiaUPC"/>
          <w:i w:val="0"/>
          <w:iCs/>
          <w:sz w:val="26"/>
          <w:szCs w:val="26"/>
          <w:highlight w:val="green"/>
          <w:lang w:bidi="th-TH"/>
        </w:rPr>
      </w:pPr>
    </w:p>
    <w:p w14:paraId="718D9DF3" w14:textId="77777777" w:rsidR="004B4BA3" w:rsidRDefault="004B4BA3">
      <w:pPr>
        <w:spacing w:line="240" w:lineRule="auto"/>
        <w:rPr>
          <w:rFonts w:ascii="CordiaUPC" w:hAnsi="CordiaUPC" w:cs="CordiaUPC"/>
          <w:b/>
          <w:iCs/>
          <w:sz w:val="26"/>
          <w:szCs w:val="26"/>
          <w:lang w:bidi="th-TH"/>
        </w:rPr>
      </w:pPr>
      <w:r>
        <w:rPr>
          <w:rFonts w:ascii="CordiaUPC" w:hAnsi="CordiaUPC" w:cs="CordiaUPC"/>
          <w:i/>
          <w:iCs/>
          <w:sz w:val="26"/>
          <w:szCs w:val="26"/>
          <w:lang w:bidi="th-TH"/>
        </w:rPr>
        <w:br w:type="page"/>
      </w:r>
    </w:p>
    <w:p w14:paraId="67673E7A" w14:textId="169F7EA9" w:rsidR="000F6E2D" w:rsidRPr="004D0D65" w:rsidRDefault="00C30BBF" w:rsidP="000F6E2D">
      <w:pPr>
        <w:pStyle w:val="Heading1"/>
        <w:numPr>
          <w:ilvl w:val="0"/>
          <w:numId w:val="0"/>
        </w:numPr>
        <w:spacing w:before="0" w:after="0" w:line="240" w:lineRule="exact"/>
        <w:ind w:left="540" w:hanging="540"/>
        <w:rPr>
          <w:rFonts w:ascii="CordiaUPC" w:hAnsi="CordiaUPC" w:cs="CordiaUPC"/>
          <w:sz w:val="26"/>
          <w:szCs w:val="26"/>
          <w:cs/>
          <w:lang w:bidi="th-TH"/>
        </w:rPr>
      </w:pPr>
      <w:r w:rsidRPr="00797171">
        <w:rPr>
          <w:rFonts w:ascii="CordiaUPC" w:hAnsi="CordiaUPC" w:cs="CordiaUPC"/>
          <w:i w:val="0"/>
          <w:iCs/>
          <w:sz w:val="26"/>
          <w:szCs w:val="26"/>
          <w:lang w:bidi="th-TH"/>
        </w:rPr>
        <w:lastRenderedPageBreak/>
        <w:t>3</w:t>
      </w:r>
      <w:r w:rsidR="000F6E2D" w:rsidRPr="00797171">
        <w:rPr>
          <w:rFonts w:ascii="CordiaUPC" w:hAnsi="CordiaUPC" w:cs="CordiaUPC"/>
          <w:i w:val="0"/>
          <w:iCs/>
          <w:sz w:val="26"/>
          <w:szCs w:val="26"/>
        </w:rPr>
        <w:t>.2</w:t>
      </w:r>
      <w:r w:rsidR="000F6E2D" w:rsidRPr="00797171">
        <w:rPr>
          <w:rFonts w:ascii="CordiaUPC" w:hAnsi="CordiaUPC" w:cs="CordiaUPC" w:hint="cs"/>
          <w:i w:val="0"/>
          <w:iCs/>
          <w:sz w:val="26"/>
          <w:szCs w:val="26"/>
        </w:rPr>
        <w:tab/>
        <w:t>Financial assets and financial liabilities</w:t>
      </w:r>
      <w:r w:rsidR="000F6E2D" w:rsidRPr="00797171">
        <w:rPr>
          <w:rFonts w:ascii="CordiaUPC" w:hAnsi="CordiaUPC" w:cs="CordiaUPC"/>
          <w:i w:val="0"/>
          <w:iCs/>
          <w:sz w:val="26"/>
          <w:szCs w:val="26"/>
        </w:rPr>
        <w:t xml:space="preserve"> not </w:t>
      </w:r>
      <w:r w:rsidR="000F6E2D" w:rsidRPr="00797171">
        <w:rPr>
          <w:rFonts w:ascii="CordiaUPC" w:hAnsi="CordiaUPC" w:cs="CordiaUPC" w:hint="cs"/>
          <w:i w:val="0"/>
          <w:iCs/>
          <w:sz w:val="26"/>
          <w:szCs w:val="26"/>
        </w:rPr>
        <w:t xml:space="preserve">measured at fair </w:t>
      </w:r>
      <w:proofErr w:type="gramStart"/>
      <w:r w:rsidR="000F6E2D" w:rsidRPr="00797171">
        <w:rPr>
          <w:rFonts w:ascii="CordiaUPC" w:hAnsi="CordiaUPC" w:cs="CordiaUPC" w:hint="cs"/>
          <w:i w:val="0"/>
          <w:iCs/>
          <w:sz w:val="26"/>
          <w:szCs w:val="26"/>
        </w:rPr>
        <w:t>value</w:t>
      </w:r>
      <w:proofErr w:type="gramEnd"/>
      <w:r w:rsidR="000F6E2D" w:rsidRPr="004D0D65">
        <w:rPr>
          <w:rFonts w:ascii="CordiaUPC" w:hAnsi="CordiaUPC" w:cs="CordiaUPC"/>
          <w:i w:val="0"/>
          <w:iCs/>
          <w:sz w:val="26"/>
          <w:szCs w:val="26"/>
        </w:rPr>
        <w:t xml:space="preserve"> </w:t>
      </w:r>
    </w:p>
    <w:p w14:paraId="3561D375" w14:textId="77777777" w:rsidR="000F6E2D" w:rsidRDefault="000F6E2D" w:rsidP="00700F8A">
      <w:pPr>
        <w:tabs>
          <w:tab w:val="left" w:pos="540"/>
          <w:tab w:val="left" w:pos="1170"/>
        </w:tabs>
        <w:spacing w:line="240" w:lineRule="exact"/>
        <w:ind w:left="540" w:right="9"/>
        <w:jc w:val="thaiDistribute"/>
        <w:rPr>
          <w:rFonts w:ascii="CordiaUPC" w:hAnsi="CordiaUPC" w:cs="CordiaUPC"/>
          <w:sz w:val="26"/>
          <w:szCs w:val="26"/>
        </w:rPr>
      </w:pPr>
    </w:p>
    <w:p w14:paraId="668A5EA9" w14:textId="4FB54236" w:rsidR="000F6E2D" w:rsidRPr="002E0137" w:rsidRDefault="000F6E2D" w:rsidP="000F6E2D">
      <w:pPr>
        <w:suppressAutoHyphens/>
        <w:spacing w:line="240" w:lineRule="exact"/>
        <w:ind w:left="540"/>
        <w:jc w:val="thaiDistribute"/>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The following table shows the carrying amounts and fair values of financial assets and financial</w:t>
      </w:r>
      <w:r w:rsidRPr="002E0137">
        <w:rPr>
          <w:rFonts w:ascii="CordiaUPC" w:eastAsia="Times New Roman" w:hAnsi="CordiaUPC" w:cs="CordiaUPC" w:hint="cs"/>
          <w:sz w:val="26"/>
          <w:szCs w:val="26"/>
          <w:cs/>
          <w:lang w:eastAsia="zh-CN"/>
        </w:rPr>
        <w:t xml:space="preserve"> </w:t>
      </w:r>
      <w:r w:rsidRPr="002E0137">
        <w:rPr>
          <w:rFonts w:ascii="CordiaUPC" w:eastAsia="Times New Roman" w:hAnsi="CordiaUPC" w:cs="CordiaUPC" w:hint="cs"/>
          <w:sz w:val="26"/>
          <w:szCs w:val="26"/>
          <w:lang w:eastAsia="zh-CN"/>
        </w:rPr>
        <w:t xml:space="preserve">liabilities, including their levels in the fair value hierarchy for the financial instruments </w:t>
      </w:r>
      <w:r w:rsidRPr="002E0137">
        <w:rPr>
          <w:rFonts w:ascii="CordiaUPC" w:eastAsia="Times New Roman" w:hAnsi="CordiaUPC" w:cs="CordiaUPC"/>
          <w:sz w:val="26"/>
          <w:szCs w:val="26"/>
          <w:lang w:eastAsia="zh-CN"/>
        </w:rPr>
        <w:t xml:space="preserve">not </w:t>
      </w:r>
      <w:r w:rsidRPr="002E0137">
        <w:rPr>
          <w:rFonts w:ascii="CordiaUPC" w:eastAsia="Times New Roman" w:hAnsi="CordiaUPC" w:cs="CordiaUPC" w:hint="cs"/>
          <w:sz w:val="26"/>
          <w:szCs w:val="26"/>
          <w:lang w:eastAsia="zh-CN"/>
        </w:rPr>
        <w:t>measured at fair value</w:t>
      </w:r>
      <w:r w:rsidRPr="002E0137">
        <w:rPr>
          <w:rFonts w:ascii="CordiaUPC" w:eastAsia="Times New Roman" w:hAnsi="CordiaUPC" w:cs="CordiaUPC" w:hint="cs"/>
          <w:sz w:val="26"/>
          <w:szCs w:val="26"/>
          <w:cs/>
          <w:lang w:eastAsia="zh-CN" w:bidi="th-TH"/>
        </w:rPr>
        <w:t xml:space="preserve"> </w:t>
      </w:r>
      <w:r w:rsidRPr="002E0137">
        <w:rPr>
          <w:rFonts w:ascii="CordiaUPC" w:eastAsia="Times New Roman" w:hAnsi="CordiaUPC" w:cs="CordiaUPC"/>
          <w:sz w:val="26"/>
          <w:szCs w:val="26"/>
          <w:lang w:val="en-US" w:eastAsia="zh-CN" w:bidi="th-TH"/>
        </w:rPr>
        <w:t>which have significant difference between carrying amounts and fair value</w:t>
      </w:r>
      <w:r w:rsidRPr="002E0137">
        <w:rPr>
          <w:rFonts w:ascii="CordiaUPC" w:eastAsia="Times New Roman" w:hAnsi="CordiaUPC" w:cs="CordiaUPC" w:hint="cs"/>
          <w:sz w:val="26"/>
          <w:szCs w:val="26"/>
          <w:lang w:eastAsia="zh-CN"/>
        </w:rPr>
        <w:t xml:space="preserve"> as </w:t>
      </w:r>
      <w:proofErr w:type="gramStart"/>
      <w:r w:rsidRPr="002E0137">
        <w:rPr>
          <w:rFonts w:ascii="CordiaUPC" w:eastAsia="Times New Roman" w:hAnsi="CordiaUPC" w:cs="CordiaUPC" w:hint="cs"/>
          <w:sz w:val="26"/>
          <w:szCs w:val="26"/>
          <w:lang w:eastAsia="zh-CN"/>
        </w:rPr>
        <w:t>at</w:t>
      </w:r>
      <w:proofErr w:type="gramEnd"/>
      <w:r w:rsidRPr="002E0137">
        <w:rPr>
          <w:rFonts w:ascii="CordiaUPC" w:eastAsia="Times New Roman" w:hAnsi="CordiaUPC" w:cs="CordiaUPC" w:hint="cs"/>
          <w:sz w:val="26"/>
          <w:szCs w:val="26"/>
          <w:lang w:eastAsia="zh-CN"/>
        </w:rPr>
        <w:t xml:space="preserve"> </w:t>
      </w:r>
      <w:r>
        <w:rPr>
          <w:rFonts w:ascii="CordiaUPC" w:eastAsia="Times New Roman" w:hAnsi="CordiaUPC" w:cs="CordiaUPC"/>
          <w:sz w:val="26"/>
          <w:szCs w:val="26"/>
          <w:lang w:eastAsia="zh-CN"/>
        </w:rPr>
        <w:t>30 September</w:t>
      </w:r>
      <w:r w:rsidRPr="002E0137">
        <w:rPr>
          <w:rFonts w:ascii="CordiaUPC" w:eastAsia="Times New Roman" w:hAnsi="CordiaUPC" w:cs="CordiaUPC"/>
          <w:sz w:val="26"/>
          <w:szCs w:val="26"/>
          <w:lang w:eastAsia="zh-CN"/>
        </w:rPr>
        <w:t xml:space="preserve"> 2023 and </w:t>
      </w:r>
      <w:r w:rsidRPr="002E0137">
        <w:rPr>
          <w:rFonts w:ascii="CordiaUPC" w:hAnsi="CordiaUPC" w:cs="CordiaUPC" w:hint="cs"/>
          <w:color w:val="000000"/>
          <w:sz w:val="26"/>
          <w:szCs w:val="26"/>
          <w:lang w:val="en-US" w:bidi="th-TH"/>
        </w:rPr>
        <w:t xml:space="preserve">31 December </w:t>
      </w:r>
      <w:r w:rsidRPr="002E0137">
        <w:rPr>
          <w:rFonts w:ascii="CordiaUPC" w:eastAsia="Times New Roman" w:hAnsi="CordiaUPC" w:cs="CordiaUPC"/>
          <w:sz w:val="26"/>
          <w:szCs w:val="26"/>
          <w:lang w:eastAsia="zh-CN"/>
        </w:rPr>
        <w:t>2022</w:t>
      </w:r>
      <w:r w:rsidRPr="002E0137">
        <w:rPr>
          <w:rFonts w:ascii="CordiaUPC" w:eastAsia="Times New Roman" w:hAnsi="CordiaUPC" w:cs="CordiaUPC" w:hint="cs"/>
          <w:sz w:val="26"/>
          <w:szCs w:val="26"/>
          <w:cs/>
          <w:lang w:eastAsia="zh-CN"/>
        </w:rPr>
        <w:t xml:space="preserve">. </w:t>
      </w:r>
    </w:p>
    <w:p w14:paraId="655E6B22" w14:textId="77777777" w:rsidR="000F6E2D" w:rsidRPr="00C76C86" w:rsidRDefault="000F6E2D" w:rsidP="000F6E2D">
      <w:pPr>
        <w:spacing w:line="240" w:lineRule="auto"/>
        <w:rPr>
          <w:rFonts w:ascii="CordiaUPC" w:hAnsi="CordiaUPC" w:cs="CordiaUPC"/>
          <w:sz w:val="26"/>
          <w:szCs w:val="26"/>
          <w:lang w:val="en-US"/>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0F6E2D" w:rsidRPr="002E0137" w14:paraId="0897AC75" w14:textId="77777777">
        <w:trPr>
          <w:trHeight w:val="256"/>
          <w:tblHeader/>
        </w:trPr>
        <w:tc>
          <w:tcPr>
            <w:tcW w:w="3420" w:type="dxa"/>
          </w:tcPr>
          <w:p w14:paraId="7240ED36" w14:textId="77777777" w:rsidR="000F6E2D" w:rsidRPr="002E0137" w:rsidRDefault="000F6E2D">
            <w:pPr>
              <w:suppressAutoHyphens/>
              <w:spacing w:line="240" w:lineRule="exact"/>
              <w:ind w:left="-14" w:right="-90"/>
              <w:rPr>
                <w:rFonts w:ascii="CordiaUPC" w:eastAsia="Times New Roman" w:hAnsi="CordiaUPC" w:cs="CordiaUPC"/>
                <w:b/>
                <w:bCs/>
                <w:i/>
                <w:iCs/>
                <w:sz w:val="26"/>
                <w:szCs w:val="26"/>
                <w:lang w:eastAsia="zh-CN"/>
              </w:rPr>
            </w:pPr>
            <w:bookmarkStart w:id="4" w:name="_Hlk138959181"/>
          </w:p>
        </w:tc>
        <w:tc>
          <w:tcPr>
            <w:tcW w:w="5937" w:type="dxa"/>
            <w:gridSpan w:val="9"/>
            <w:hideMark/>
          </w:tcPr>
          <w:p w14:paraId="3FD9261B" w14:textId="77777777" w:rsidR="000F6E2D" w:rsidRPr="002E0137" w:rsidRDefault="000F6E2D">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E0137">
              <w:rPr>
                <w:rFonts w:ascii="CordiaUPC" w:eastAsia="Times New Roman" w:hAnsi="CordiaUPC" w:cs="CordiaUPC" w:hint="cs"/>
                <w:b/>
                <w:bCs/>
                <w:sz w:val="26"/>
                <w:szCs w:val="26"/>
                <w:lang w:eastAsia="zh-CN"/>
              </w:rPr>
              <w:t>Consolidated</w:t>
            </w:r>
          </w:p>
        </w:tc>
      </w:tr>
      <w:tr w:rsidR="000F6E2D" w:rsidRPr="002E0137" w14:paraId="5436222B" w14:textId="77777777">
        <w:trPr>
          <w:trHeight w:val="256"/>
          <w:tblHeader/>
        </w:trPr>
        <w:tc>
          <w:tcPr>
            <w:tcW w:w="3420" w:type="dxa"/>
          </w:tcPr>
          <w:p w14:paraId="3DBFC564" w14:textId="77777777" w:rsidR="000F6E2D" w:rsidRPr="002E0137" w:rsidRDefault="000F6E2D">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010472B6" w14:textId="77777777" w:rsidR="000F6E2D" w:rsidRPr="002E0137" w:rsidRDefault="000F6E2D">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Carrying</w:t>
            </w:r>
          </w:p>
        </w:tc>
        <w:tc>
          <w:tcPr>
            <w:tcW w:w="270" w:type="dxa"/>
          </w:tcPr>
          <w:p w14:paraId="22B15A61" w14:textId="77777777" w:rsidR="000F6E2D" w:rsidRPr="002E0137" w:rsidRDefault="000F6E2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08E4FFCD" w14:textId="77777777" w:rsidR="000F6E2D" w:rsidRPr="002E0137" w:rsidRDefault="000F6E2D">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Fair value</w:t>
            </w:r>
          </w:p>
        </w:tc>
      </w:tr>
      <w:tr w:rsidR="000F6E2D" w:rsidRPr="002E0137" w14:paraId="225BD5BE" w14:textId="77777777">
        <w:trPr>
          <w:trHeight w:val="200"/>
          <w:tblHeader/>
        </w:trPr>
        <w:tc>
          <w:tcPr>
            <w:tcW w:w="3420" w:type="dxa"/>
          </w:tcPr>
          <w:p w14:paraId="3BC9A0C7" w14:textId="77777777" w:rsidR="000F6E2D" w:rsidRPr="002E0137" w:rsidRDefault="000F6E2D">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129C9A9" w14:textId="77777777" w:rsidR="000F6E2D" w:rsidRPr="002E0137" w:rsidRDefault="000F6E2D">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amount</w:t>
            </w:r>
          </w:p>
        </w:tc>
        <w:tc>
          <w:tcPr>
            <w:tcW w:w="270" w:type="dxa"/>
          </w:tcPr>
          <w:p w14:paraId="7B2A2A4A" w14:textId="77777777" w:rsidR="000F6E2D" w:rsidRPr="002E0137" w:rsidRDefault="000F6E2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BA5472E" w14:textId="77777777" w:rsidR="000F6E2D" w:rsidRPr="002E0137" w:rsidRDefault="000F6E2D">
            <w:pPr>
              <w:tabs>
                <w:tab w:val="decimal" w:pos="615"/>
              </w:tabs>
              <w:suppressAutoHyphens/>
              <w:spacing w:line="240" w:lineRule="exact"/>
              <w:ind w:left="-14" w:right="-8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Level 1</w:t>
            </w:r>
          </w:p>
        </w:tc>
        <w:tc>
          <w:tcPr>
            <w:tcW w:w="270" w:type="dxa"/>
          </w:tcPr>
          <w:p w14:paraId="2EA87193"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F19E148"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2</w:t>
            </w:r>
          </w:p>
        </w:tc>
        <w:tc>
          <w:tcPr>
            <w:tcW w:w="270" w:type="dxa"/>
          </w:tcPr>
          <w:p w14:paraId="6EE44891"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6C0D278"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3</w:t>
            </w:r>
          </w:p>
        </w:tc>
        <w:tc>
          <w:tcPr>
            <w:tcW w:w="270" w:type="dxa"/>
          </w:tcPr>
          <w:p w14:paraId="6E571FBB"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F69367B" w14:textId="77777777" w:rsidR="000F6E2D" w:rsidRPr="002E0137" w:rsidRDefault="000F6E2D">
            <w:pPr>
              <w:tabs>
                <w:tab w:val="decimal" w:pos="525"/>
              </w:tabs>
              <w:suppressAutoHyphens/>
              <w:spacing w:line="240" w:lineRule="exact"/>
              <w:ind w:left="-105"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Total</w:t>
            </w:r>
          </w:p>
        </w:tc>
      </w:tr>
      <w:tr w:rsidR="000F6E2D" w:rsidRPr="002E0137" w14:paraId="33BD3ECC" w14:textId="77777777">
        <w:trPr>
          <w:trHeight w:val="256"/>
          <w:tblHeader/>
        </w:trPr>
        <w:tc>
          <w:tcPr>
            <w:tcW w:w="3420" w:type="dxa"/>
          </w:tcPr>
          <w:p w14:paraId="38239152" w14:textId="77777777" w:rsidR="000F6E2D" w:rsidRPr="002E0137" w:rsidRDefault="000F6E2D">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78AD293" w14:textId="77777777" w:rsidR="000F6E2D" w:rsidRPr="002E0137" w:rsidRDefault="000F6E2D">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0F6E2D" w:rsidRPr="002E0137" w14:paraId="550EC0B7" w14:textId="77777777">
        <w:trPr>
          <w:trHeight w:val="256"/>
        </w:trPr>
        <w:tc>
          <w:tcPr>
            <w:tcW w:w="3420" w:type="dxa"/>
            <w:hideMark/>
          </w:tcPr>
          <w:p w14:paraId="7E1EF970" w14:textId="1A5B1079" w:rsidR="000F6E2D" w:rsidRPr="002E0137" w:rsidRDefault="000F6E2D">
            <w:pPr>
              <w:suppressAutoHyphens/>
              <w:spacing w:line="240" w:lineRule="exact"/>
              <w:ind w:left="164" w:right="-90" w:hanging="164"/>
              <w:rPr>
                <w:rFonts w:ascii="CordiaUPC" w:eastAsia="Times New Roman" w:hAnsi="CordiaUPC" w:cs="CordiaUPC"/>
                <w:sz w:val="26"/>
                <w:szCs w:val="26"/>
                <w:lang w:eastAsia="zh-CN"/>
              </w:rPr>
            </w:pPr>
            <w:proofErr w:type="gramStart"/>
            <w:r w:rsidRPr="002E0137">
              <w:rPr>
                <w:rFonts w:ascii="CordiaUPC" w:eastAsia="Times New Roman" w:hAnsi="CordiaUPC" w:cs="CordiaUPC" w:hint="cs"/>
                <w:b/>
                <w:bCs/>
                <w:i/>
                <w:iCs/>
                <w:sz w:val="26"/>
                <w:szCs w:val="26"/>
                <w:lang w:eastAsia="zh-CN"/>
              </w:rPr>
              <w:t>At</w:t>
            </w:r>
            <w:proofErr w:type="gramEnd"/>
            <w:r w:rsidRPr="002E0137">
              <w:rPr>
                <w:rFonts w:ascii="CordiaUPC" w:eastAsia="Times New Roman" w:hAnsi="CordiaUPC" w:cs="CordiaUPC" w:hint="cs"/>
                <w:b/>
                <w:bCs/>
                <w:i/>
                <w:iCs/>
                <w:sz w:val="26"/>
                <w:szCs w:val="26"/>
                <w:lang w:eastAsia="zh-CN"/>
              </w:rPr>
              <w:t xml:space="preserve"> </w:t>
            </w:r>
            <w:r w:rsidRPr="002E0137">
              <w:rPr>
                <w:rFonts w:ascii="CordiaUPC" w:hAnsi="CordiaUPC" w:cs="CordiaUPC"/>
                <w:b/>
                <w:bCs/>
                <w:i/>
                <w:iCs/>
                <w:color w:val="000000"/>
                <w:sz w:val="26"/>
                <w:szCs w:val="26"/>
                <w:lang w:val="en-US" w:bidi="th-TH"/>
              </w:rPr>
              <w:t xml:space="preserve">30 </w:t>
            </w:r>
            <w:r>
              <w:rPr>
                <w:rFonts w:ascii="CordiaUPC" w:hAnsi="CordiaUPC" w:cs="CordiaUPC"/>
                <w:b/>
                <w:bCs/>
                <w:i/>
                <w:iCs/>
                <w:color w:val="000000"/>
                <w:sz w:val="26"/>
                <w:szCs w:val="26"/>
                <w:lang w:val="en-US" w:bidi="th-TH"/>
              </w:rPr>
              <w:t>September</w:t>
            </w:r>
            <w:r w:rsidRPr="002E0137">
              <w:rPr>
                <w:rFonts w:ascii="CordiaUPC" w:hAnsi="CordiaUPC" w:cs="CordiaUPC"/>
                <w:b/>
                <w:bCs/>
                <w:i/>
                <w:iCs/>
                <w:color w:val="000000"/>
                <w:sz w:val="26"/>
                <w:szCs w:val="26"/>
                <w:lang w:val="en-US" w:bidi="th-TH"/>
              </w:rPr>
              <w:t xml:space="preserve"> 2023</w:t>
            </w:r>
          </w:p>
        </w:tc>
        <w:tc>
          <w:tcPr>
            <w:tcW w:w="1080" w:type="dxa"/>
          </w:tcPr>
          <w:p w14:paraId="05543C05"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0B8F48E3"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2EBE15E"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318FC3"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E652A05"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A09D72A"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690157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0943A5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18EF9B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F6E2D" w:rsidRPr="002E0137" w14:paraId="06C3926B" w14:textId="77777777">
        <w:trPr>
          <w:trHeight w:val="256"/>
        </w:trPr>
        <w:tc>
          <w:tcPr>
            <w:tcW w:w="3420" w:type="dxa"/>
            <w:hideMark/>
          </w:tcPr>
          <w:p w14:paraId="32040127" w14:textId="77777777" w:rsidR="000F6E2D" w:rsidRPr="002E0137" w:rsidRDefault="000F6E2D">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5EACF262"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BDB82CD"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F35CD37"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0E692E"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9E5FE60"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75C7BAC"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201444F"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5A667D6"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BEA4E1E"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AA5F3D" w:rsidRPr="002E0137" w14:paraId="79AF19E2" w14:textId="77777777">
        <w:trPr>
          <w:trHeight w:val="256"/>
        </w:trPr>
        <w:tc>
          <w:tcPr>
            <w:tcW w:w="3420" w:type="dxa"/>
            <w:hideMark/>
          </w:tcPr>
          <w:p w14:paraId="17D4CB38" w14:textId="77777777" w:rsidR="00AA5F3D" w:rsidRPr="002E0137" w:rsidRDefault="00AA5F3D" w:rsidP="00AA5F3D">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984ED99" w14:textId="530546D1" w:rsidR="00AA5F3D" w:rsidRPr="002E0137" w:rsidRDefault="00AA5F3D" w:rsidP="00AA5F3D">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sz w:val="26"/>
                <w:szCs w:val="26"/>
                <w:lang w:val="en-US"/>
              </w:rPr>
              <w:t>55,897</w:t>
            </w:r>
          </w:p>
        </w:tc>
        <w:tc>
          <w:tcPr>
            <w:tcW w:w="270" w:type="dxa"/>
            <w:vAlign w:val="bottom"/>
          </w:tcPr>
          <w:p w14:paraId="5B9BE0A5"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6060086" w14:textId="0C7A9858"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lang w:bidi="th-TH"/>
              </w:rPr>
              <w:t>-</w:t>
            </w:r>
          </w:p>
        </w:tc>
        <w:tc>
          <w:tcPr>
            <w:tcW w:w="270" w:type="dxa"/>
            <w:vAlign w:val="bottom"/>
          </w:tcPr>
          <w:p w14:paraId="2F4EBB58"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7A75EE51" w14:textId="56332855"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52,988</w:t>
            </w:r>
          </w:p>
        </w:tc>
        <w:tc>
          <w:tcPr>
            <w:tcW w:w="270" w:type="dxa"/>
            <w:vAlign w:val="bottom"/>
          </w:tcPr>
          <w:p w14:paraId="194480FB"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414D1DB" w14:textId="039F1FD9"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5DC3B2FF"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37B6C4F7" w14:textId="0A956894" w:rsidR="00AA5F3D" w:rsidRPr="002E0137" w:rsidRDefault="00AA5F3D" w:rsidP="00AA5F3D">
            <w:pPr>
              <w:tabs>
                <w:tab w:val="decimal" w:pos="75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52,988</w:t>
            </w:r>
          </w:p>
        </w:tc>
      </w:tr>
      <w:tr w:rsidR="00AA5F3D" w:rsidRPr="002E0137" w14:paraId="67AB148A" w14:textId="77777777">
        <w:trPr>
          <w:trHeight w:val="269"/>
        </w:trPr>
        <w:tc>
          <w:tcPr>
            <w:tcW w:w="3420" w:type="dxa"/>
            <w:vAlign w:val="bottom"/>
            <w:hideMark/>
          </w:tcPr>
          <w:p w14:paraId="4D80F15B" w14:textId="77777777" w:rsidR="00AA5F3D" w:rsidRPr="002E0137" w:rsidRDefault="00AA5F3D" w:rsidP="00AA5F3D">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66B80C71"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DC249D4"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19730BE"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035C3FE"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9AC8805"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AEAE9C1"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1167359"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553D5D4"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C3EFE36" w14:textId="77777777" w:rsidR="00AA5F3D" w:rsidRPr="002E0137" w:rsidRDefault="00AA5F3D" w:rsidP="00AA5F3D">
            <w:pPr>
              <w:tabs>
                <w:tab w:val="decimal" w:pos="750"/>
              </w:tabs>
              <w:suppressAutoHyphens/>
              <w:spacing w:line="240" w:lineRule="exact"/>
              <w:ind w:right="-36"/>
              <w:rPr>
                <w:rFonts w:ascii="CordiaUPC" w:hAnsi="CordiaUPC" w:cs="CordiaUPC"/>
                <w:sz w:val="26"/>
                <w:szCs w:val="26"/>
              </w:rPr>
            </w:pPr>
          </w:p>
        </w:tc>
      </w:tr>
      <w:tr w:rsidR="00AA5F3D" w:rsidRPr="002E0137" w14:paraId="1EE7B06B" w14:textId="77777777">
        <w:trPr>
          <w:trHeight w:val="256"/>
        </w:trPr>
        <w:tc>
          <w:tcPr>
            <w:tcW w:w="3420" w:type="dxa"/>
            <w:vAlign w:val="bottom"/>
            <w:hideMark/>
          </w:tcPr>
          <w:p w14:paraId="293FD171" w14:textId="77777777" w:rsidR="00AA5F3D" w:rsidRPr="002E0137" w:rsidRDefault="00AA5F3D" w:rsidP="00AA5F3D">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1052B7B1"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5DBA65"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6C49E44"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FF86DEC"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89DBAB1"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6100ED7"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160F38"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652AB44"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C8113F7" w14:textId="77777777" w:rsidR="00AA5F3D" w:rsidRPr="002E0137" w:rsidRDefault="00AA5F3D" w:rsidP="00AA5F3D">
            <w:pPr>
              <w:tabs>
                <w:tab w:val="decimal" w:pos="750"/>
              </w:tabs>
              <w:suppressAutoHyphens/>
              <w:spacing w:line="240" w:lineRule="exact"/>
              <w:ind w:right="-36"/>
              <w:rPr>
                <w:rFonts w:ascii="CordiaUPC" w:hAnsi="CordiaUPC" w:cs="CordiaUPC"/>
                <w:sz w:val="26"/>
                <w:szCs w:val="26"/>
              </w:rPr>
            </w:pPr>
          </w:p>
        </w:tc>
      </w:tr>
      <w:tr w:rsidR="00AA5F3D" w:rsidRPr="002E0137" w14:paraId="72FA401B" w14:textId="77777777">
        <w:trPr>
          <w:trHeight w:val="269"/>
        </w:trPr>
        <w:tc>
          <w:tcPr>
            <w:tcW w:w="3420" w:type="dxa"/>
            <w:vAlign w:val="bottom"/>
            <w:hideMark/>
          </w:tcPr>
          <w:p w14:paraId="3967A980" w14:textId="77777777" w:rsidR="00AA5F3D" w:rsidRPr="002E0137" w:rsidRDefault="00AA5F3D" w:rsidP="00AA5F3D">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58DE68EB" w14:textId="20D9B7B4" w:rsidR="00AA5F3D" w:rsidRPr="002E0137"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59,975</w:t>
            </w:r>
          </w:p>
        </w:tc>
        <w:tc>
          <w:tcPr>
            <w:tcW w:w="270" w:type="dxa"/>
            <w:vAlign w:val="bottom"/>
          </w:tcPr>
          <w:p w14:paraId="676BDBE8"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FE039A2" w14:textId="5B69483C" w:rsidR="00AA5F3D" w:rsidRPr="002E0137" w:rsidRDefault="00AA5F3D" w:rsidP="00AA5F3D">
            <w:pPr>
              <w:tabs>
                <w:tab w:val="decimal" w:pos="703"/>
              </w:tabs>
              <w:suppressAutoHyphens/>
              <w:spacing w:line="240" w:lineRule="exact"/>
              <w:ind w:left="-25" w:right="-86"/>
              <w:rPr>
                <w:rFonts w:ascii="CordiaUPC" w:eastAsia="Times New Roman" w:hAnsi="CordiaUPC" w:cs="CordiaUPC"/>
                <w:sz w:val="26"/>
                <w:szCs w:val="26"/>
                <w:lang w:eastAsia="zh-CN" w:bidi="th-TH"/>
              </w:rPr>
            </w:pPr>
            <w:r>
              <w:rPr>
                <w:rFonts w:ascii="CordiaUPC" w:hAnsi="CordiaUPC" w:cs="CordiaUPC"/>
                <w:sz w:val="26"/>
                <w:szCs w:val="26"/>
                <w:lang w:bidi="th-TH"/>
              </w:rPr>
              <w:t>-</w:t>
            </w:r>
          </w:p>
        </w:tc>
        <w:tc>
          <w:tcPr>
            <w:tcW w:w="270" w:type="dxa"/>
            <w:vAlign w:val="bottom"/>
          </w:tcPr>
          <w:p w14:paraId="480FDA56"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2337F0F5" w14:textId="71050973"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59,432</w:t>
            </w:r>
          </w:p>
        </w:tc>
        <w:tc>
          <w:tcPr>
            <w:tcW w:w="270" w:type="dxa"/>
            <w:vAlign w:val="bottom"/>
          </w:tcPr>
          <w:p w14:paraId="3423A712"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6CD1CA1" w14:textId="694870F1"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15D02415"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D04FA11" w14:textId="1B21CA9C" w:rsidR="00AA5F3D" w:rsidRPr="002E0137" w:rsidRDefault="00AA5F3D" w:rsidP="00AA5F3D">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sz w:val="26"/>
                <w:szCs w:val="26"/>
              </w:rPr>
              <w:t>59,432</w:t>
            </w:r>
          </w:p>
        </w:tc>
      </w:tr>
      <w:tr w:rsidR="000F6E2D" w:rsidRPr="002E0137" w14:paraId="0F9D6BAE" w14:textId="77777777">
        <w:trPr>
          <w:trHeight w:val="256"/>
        </w:trPr>
        <w:tc>
          <w:tcPr>
            <w:tcW w:w="3420" w:type="dxa"/>
            <w:vAlign w:val="bottom"/>
            <w:hideMark/>
          </w:tcPr>
          <w:p w14:paraId="057A353D" w14:textId="77777777" w:rsidR="000F6E2D" w:rsidRPr="002E0137" w:rsidRDefault="000F6E2D">
            <w:pPr>
              <w:suppressAutoHyphens/>
              <w:spacing w:line="240" w:lineRule="exact"/>
              <w:ind w:left="-15" w:right="-90"/>
              <w:rPr>
                <w:rFonts w:ascii="CordiaUPC" w:eastAsia="Times New Roman" w:hAnsi="CordiaUPC" w:cs="CordiaUPC"/>
                <w:sz w:val="26"/>
                <w:szCs w:val="26"/>
                <w:lang w:eastAsia="zh-CN"/>
              </w:rPr>
            </w:pPr>
          </w:p>
        </w:tc>
        <w:tc>
          <w:tcPr>
            <w:tcW w:w="1080" w:type="dxa"/>
            <w:tcBorders>
              <w:left w:val="nil"/>
              <w:right w:val="nil"/>
            </w:tcBorders>
            <w:vAlign w:val="bottom"/>
          </w:tcPr>
          <w:p w14:paraId="3C590827"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3E9A9357"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4B133BE8"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BEE222D"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39A1EB98"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3D7F87E"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tcPr>
          <w:p w14:paraId="5F64BE2E"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6E0E4B2"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6CB24F69" w14:textId="77777777" w:rsidR="000F6E2D" w:rsidRPr="002E0137" w:rsidRDefault="000F6E2D">
            <w:pPr>
              <w:tabs>
                <w:tab w:val="decimal" w:pos="750"/>
              </w:tabs>
              <w:suppressAutoHyphens/>
              <w:spacing w:line="240" w:lineRule="exact"/>
              <w:ind w:left="-14" w:right="-36"/>
              <w:rPr>
                <w:rFonts w:ascii="CordiaUPC" w:eastAsia="Times New Roman" w:hAnsi="CordiaUPC" w:cs="CordiaUPC"/>
                <w:sz w:val="26"/>
                <w:szCs w:val="26"/>
                <w:lang w:eastAsia="zh-CN"/>
              </w:rPr>
            </w:pPr>
          </w:p>
        </w:tc>
      </w:tr>
      <w:bookmarkEnd w:id="4"/>
      <w:tr w:rsidR="000F6E2D" w:rsidRPr="002E0137" w14:paraId="036CB78E" w14:textId="77777777">
        <w:trPr>
          <w:trHeight w:val="256"/>
        </w:trPr>
        <w:tc>
          <w:tcPr>
            <w:tcW w:w="3420" w:type="dxa"/>
            <w:hideMark/>
          </w:tcPr>
          <w:p w14:paraId="2538A17E" w14:textId="77777777" w:rsidR="000F6E2D" w:rsidRPr="002E0137" w:rsidRDefault="000F6E2D">
            <w:pPr>
              <w:suppressAutoHyphens/>
              <w:spacing w:line="240" w:lineRule="exact"/>
              <w:ind w:left="164" w:right="-90" w:hanging="164"/>
              <w:rPr>
                <w:rFonts w:ascii="CordiaUPC" w:eastAsia="Times New Roman" w:hAnsi="CordiaUPC" w:cs="CordiaUPC"/>
                <w:sz w:val="26"/>
                <w:szCs w:val="26"/>
                <w:lang w:eastAsia="zh-CN"/>
              </w:rPr>
            </w:pPr>
            <w:proofErr w:type="gramStart"/>
            <w:r w:rsidRPr="002E0137">
              <w:rPr>
                <w:rFonts w:ascii="CordiaUPC" w:eastAsia="Times New Roman" w:hAnsi="CordiaUPC" w:cs="CordiaUPC" w:hint="cs"/>
                <w:b/>
                <w:bCs/>
                <w:i/>
                <w:iCs/>
                <w:sz w:val="26"/>
                <w:szCs w:val="26"/>
                <w:lang w:eastAsia="zh-CN"/>
              </w:rPr>
              <w:t>At</w:t>
            </w:r>
            <w:proofErr w:type="gramEnd"/>
            <w:r w:rsidRPr="002E0137">
              <w:rPr>
                <w:rFonts w:ascii="CordiaUPC" w:eastAsia="Times New Roman" w:hAnsi="CordiaUPC" w:cs="CordiaUPC" w:hint="cs"/>
                <w:b/>
                <w:bCs/>
                <w:i/>
                <w:iCs/>
                <w:sz w:val="26"/>
                <w:szCs w:val="26"/>
                <w:lang w:eastAsia="zh-CN"/>
              </w:rPr>
              <w:t xml:space="preserve"> </w:t>
            </w:r>
            <w:r w:rsidRPr="002E0137">
              <w:rPr>
                <w:rFonts w:ascii="CordiaUPC" w:hAnsi="CordiaUPC" w:cs="CordiaUPC" w:hint="cs"/>
                <w:b/>
                <w:bCs/>
                <w:i/>
                <w:iCs/>
                <w:color w:val="000000"/>
                <w:sz w:val="26"/>
                <w:szCs w:val="26"/>
                <w:lang w:val="en-US" w:bidi="th-TH"/>
              </w:rPr>
              <w:t>3</w:t>
            </w:r>
            <w:r w:rsidRPr="002E0137">
              <w:rPr>
                <w:rFonts w:ascii="CordiaUPC" w:hAnsi="CordiaUPC" w:cs="CordiaUPC"/>
                <w:b/>
                <w:bCs/>
                <w:i/>
                <w:iCs/>
                <w:color w:val="000000"/>
                <w:sz w:val="26"/>
                <w:szCs w:val="26"/>
                <w:lang w:val="en-US" w:bidi="th-TH"/>
              </w:rPr>
              <w:t>1 December 2022</w:t>
            </w:r>
          </w:p>
        </w:tc>
        <w:tc>
          <w:tcPr>
            <w:tcW w:w="1080" w:type="dxa"/>
          </w:tcPr>
          <w:p w14:paraId="089829DB"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508A6A2F"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9186CAE"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90E46B8"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3BBF62E"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CE02DC9"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F494125"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855336F"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7A30111"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F6E2D" w:rsidRPr="002E0137" w14:paraId="3EFDB1E2" w14:textId="77777777">
        <w:trPr>
          <w:trHeight w:val="256"/>
        </w:trPr>
        <w:tc>
          <w:tcPr>
            <w:tcW w:w="3420" w:type="dxa"/>
            <w:hideMark/>
          </w:tcPr>
          <w:p w14:paraId="7CCA75E9" w14:textId="77777777" w:rsidR="000F6E2D" w:rsidRPr="002E0137" w:rsidRDefault="000F6E2D">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7E1A55BD"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3583BA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AF56994"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3E052E5"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FD8E60C"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FE1F71"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6091E05"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6D19C4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42653060"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0F6E2D" w:rsidRPr="002E0137" w14:paraId="1241D127" w14:textId="77777777">
        <w:trPr>
          <w:trHeight w:val="256"/>
        </w:trPr>
        <w:tc>
          <w:tcPr>
            <w:tcW w:w="3420" w:type="dxa"/>
            <w:hideMark/>
          </w:tcPr>
          <w:p w14:paraId="259E113B" w14:textId="77777777" w:rsidR="000F6E2D" w:rsidRPr="002E0137" w:rsidRDefault="000F6E2D">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amortised costs</w:t>
            </w:r>
          </w:p>
        </w:tc>
        <w:tc>
          <w:tcPr>
            <w:tcW w:w="1080" w:type="dxa"/>
            <w:vAlign w:val="bottom"/>
          </w:tcPr>
          <w:p w14:paraId="3C07CE04" w14:textId="77777777" w:rsidR="000F6E2D" w:rsidRPr="002E0137" w:rsidRDefault="000F6E2D">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E0137">
              <w:rPr>
                <w:rFonts w:ascii="CordiaUPC" w:hAnsi="CordiaUPC" w:cs="CordiaUPC"/>
                <w:sz w:val="26"/>
                <w:szCs w:val="26"/>
                <w:lang w:val="en-US"/>
              </w:rPr>
              <w:t>49,106</w:t>
            </w:r>
          </w:p>
        </w:tc>
        <w:tc>
          <w:tcPr>
            <w:tcW w:w="270" w:type="dxa"/>
            <w:vAlign w:val="bottom"/>
          </w:tcPr>
          <w:p w14:paraId="1277312B" w14:textId="77777777" w:rsidR="000F6E2D" w:rsidRPr="002E0137" w:rsidRDefault="000F6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1A5FD91" w14:textId="77777777" w:rsidR="000F6E2D" w:rsidRPr="002E0137" w:rsidRDefault="000F6E2D">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57FD46F7"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2A9860C7"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c>
          <w:tcPr>
            <w:tcW w:w="270" w:type="dxa"/>
            <w:vAlign w:val="bottom"/>
          </w:tcPr>
          <w:p w14:paraId="32C57894"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CAF87C7" w14:textId="77777777" w:rsidR="000F6E2D" w:rsidRPr="002E0137" w:rsidRDefault="000F6E2D">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54F8B81B"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64BBC357"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r>
      <w:tr w:rsidR="000F6E2D" w:rsidRPr="002E0137" w14:paraId="7C568CC6" w14:textId="77777777">
        <w:trPr>
          <w:trHeight w:val="269"/>
        </w:trPr>
        <w:tc>
          <w:tcPr>
            <w:tcW w:w="3420" w:type="dxa"/>
            <w:vAlign w:val="bottom"/>
            <w:hideMark/>
          </w:tcPr>
          <w:p w14:paraId="020171E7" w14:textId="77777777" w:rsidR="000F6E2D" w:rsidRPr="002E0137" w:rsidRDefault="000F6E2D">
            <w:pPr>
              <w:suppressAutoHyphens/>
              <w:spacing w:line="240" w:lineRule="exact"/>
              <w:ind w:left="346" w:right="-90" w:hanging="180"/>
              <w:rPr>
                <w:rFonts w:ascii="CordiaUPC" w:eastAsia="Times New Roman" w:hAnsi="CordiaUPC" w:cs="CordiaUPC"/>
                <w:sz w:val="26"/>
                <w:szCs w:val="26"/>
                <w:lang w:eastAsia="zh-CN"/>
              </w:rPr>
            </w:pPr>
          </w:p>
        </w:tc>
        <w:tc>
          <w:tcPr>
            <w:tcW w:w="1080" w:type="dxa"/>
          </w:tcPr>
          <w:p w14:paraId="0C7B6F42"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667DD44"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09A06392"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918958E"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F2E474B"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D71F8DD"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865106C"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833ECC7"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B0F7DB6" w14:textId="77777777" w:rsidR="000F6E2D" w:rsidRPr="002E0137" w:rsidRDefault="000F6E2D">
            <w:pPr>
              <w:tabs>
                <w:tab w:val="decimal" w:pos="750"/>
              </w:tabs>
              <w:suppressAutoHyphens/>
              <w:spacing w:line="240" w:lineRule="exact"/>
              <w:ind w:right="-36"/>
              <w:rPr>
                <w:rFonts w:ascii="CordiaUPC" w:hAnsi="CordiaUPC" w:cs="CordiaUPC"/>
                <w:sz w:val="26"/>
                <w:szCs w:val="26"/>
              </w:rPr>
            </w:pPr>
          </w:p>
        </w:tc>
      </w:tr>
      <w:tr w:rsidR="000F6E2D" w:rsidRPr="002E0137" w14:paraId="77F13D6A" w14:textId="77777777">
        <w:trPr>
          <w:trHeight w:val="256"/>
        </w:trPr>
        <w:tc>
          <w:tcPr>
            <w:tcW w:w="3420" w:type="dxa"/>
            <w:vAlign w:val="bottom"/>
            <w:hideMark/>
          </w:tcPr>
          <w:p w14:paraId="1F638A15" w14:textId="77777777" w:rsidR="000F6E2D" w:rsidRPr="002E0137" w:rsidRDefault="000F6E2D">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tcPr>
          <w:p w14:paraId="48B50EBC"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5032A98"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586036D"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13E5041"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0E99976C"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3552BA7D"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41C9265A"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CD11579"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C31A76F" w14:textId="77777777" w:rsidR="000F6E2D" w:rsidRPr="002E0137" w:rsidRDefault="000F6E2D">
            <w:pPr>
              <w:tabs>
                <w:tab w:val="decimal" w:pos="750"/>
              </w:tabs>
              <w:suppressAutoHyphens/>
              <w:spacing w:line="240" w:lineRule="exact"/>
              <w:ind w:right="-36"/>
              <w:rPr>
                <w:rFonts w:ascii="CordiaUPC" w:hAnsi="CordiaUPC" w:cs="CordiaUPC"/>
                <w:sz w:val="26"/>
                <w:szCs w:val="26"/>
              </w:rPr>
            </w:pPr>
          </w:p>
        </w:tc>
      </w:tr>
      <w:tr w:rsidR="000F6E2D" w:rsidRPr="002E0137" w14:paraId="1C919421" w14:textId="77777777">
        <w:trPr>
          <w:trHeight w:val="269"/>
        </w:trPr>
        <w:tc>
          <w:tcPr>
            <w:tcW w:w="3420" w:type="dxa"/>
            <w:vAlign w:val="bottom"/>
            <w:hideMark/>
          </w:tcPr>
          <w:p w14:paraId="7CCE0184" w14:textId="77777777" w:rsidR="000F6E2D" w:rsidRPr="002E0137" w:rsidRDefault="000F6E2D">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tcBorders>
              <w:left w:val="nil"/>
              <w:right w:val="nil"/>
            </w:tcBorders>
            <w:vAlign w:val="bottom"/>
          </w:tcPr>
          <w:p w14:paraId="061D2875"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59,644</w:t>
            </w:r>
          </w:p>
        </w:tc>
        <w:tc>
          <w:tcPr>
            <w:tcW w:w="270" w:type="dxa"/>
            <w:vAlign w:val="bottom"/>
          </w:tcPr>
          <w:p w14:paraId="27A5BB97"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1C1A5458" w14:textId="77777777" w:rsidR="000F6E2D" w:rsidRPr="002E0137" w:rsidRDefault="000F6E2D">
            <w:pPr>
              <w:tabs>
                <w:tab w:val="decimal" w:pos="703"/>
              </w:tabs>
              <w:suppressAutoHyphens/>
              <w:spacing w:line="240" w:lineRule="exact"/>
              <w:ind w:left="-25"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39226832"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780410CA"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59,185</w:t>
            </w:r>
          </w:p>
        </w:tc>
        <w:tc>
          <w:tcPr>
            <w:tcW w:w="270" w:type="dxa"/>
            <w:vAlign w:val="bottom"/>
          </w:tcPr>
          <w:p w14:paraId="4F05124A"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109B72EF"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3694EA54"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09EE7881" w14:textId="77777777" w:rsidR="000F6E2D" w:rsidRPr="002E0137" w:rsidRDefault="000F6E2D">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color w:val="000000"/>
                <w:sz w:val="26"/>
                <w:szCs w:val="26"/>
              </w:rPr>
              <w:t>59,185</w:t>
            </w:r>
          </w:p>
        </w:tc>
      </w:tr>
    </w:tbl>
    <w:p w14:paraId="17EC705C" w14:textId="77777777" w:rsidR="000F6E2D" w:rsidRPr="002E0137" w:rsidRDefault="000F6E2D" w:rsidP="000F6E2D">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0F6E2D" w:rsidRPr="002E0137" w14:paraId="3AF2AFCC" w14:textId="77777777">
        <w:trPr>
          <w:trHeight w:val="256"/>
          <w:tblHeader/>
        </w:trPr>
        <w:tc>
          <w:tcPr>
            <w:tcW w:w="3420" w:type="dxa"/>
          </w:tcPr>
          <w:p w14:paraId="4C67443F" w14:textId="77777777" w:rsidR="000F6E2D" w:rsidRPr="002E0137" w:rsidRDefault="000F6E2D">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30B21595" w14:textId="77777777" w:rsidR="000F6E2D" w:rsidRPr="002E0137" w:rsidRDefault="000F6E2D">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E0137">
              <w:rPr>
                <w:rFonts w:ascii="CordiaUPC" w:hAnsi="CordiaUPC" w:cs="CordiaUPC" w:hint="cs"/>
                <w:b/>
                <w:bCs/>
                <w:sz w:val="26"/>
                <w:szCs w:val="26"/>
              </w:rPr>
              <w:t>Bank only</w:t>
            </w:r>
          </w:p>
        </w:tc>
      </w:tr>
      <w:tr w:rsidR="000F6E2D" w:rsidRPr="002E0137" w14:paraId="3E86F785" w14:textId="77777777">
        <w:trPr>
          <w:trHeight w:val="256"/>
          <w:tblHeader/>
        </w:trPr>
        <w:tc>
          <w:tcPr>
            <w:tcW w:w="3420" w:type="dxa"/>
          </w:tcPr>
          <w:p w14:paraId="0B4F0792" w14:textId="77777777" w:rsidR="000F6E2D" w:rsidRPr="002E0137" w:rsidRDefault="000F6E2D">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71E21313" w14:textId="77777777" w:rsidR="000F6E2D" w:rsidRPr="002E0137" w:rsidRDefault="000F6E2D">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Carrying</w:t>
            </w:r>
          </w:p>
        </w:tc>
        <w:tc>
          <w:tcPr>
            <w:tcW w:w="270" w:type="dxa"/>
          </w:tcPr>
          <w:p w14:paraId="0902B219" w14:textId="77777777" w:rsidR="000F6E2D" w:rsidRPr="002E0137" w:rsidRDefault="000F6E2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477715AA" w14:textId="77777777" w:rsidR="000F6E2D" w:rsidRPr="002E0137" w:rsidRDefault="000F6E2D">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Fair value</w:t>
            </w:r>
          </w:p>
        </w:tc>
      </w:tr>
      <w:tr w:rsidR="000F6E2D" w:rsidRPr="002E0137" w14:paraId="4BFD1BD6" w14:textId="77777777">
        <w:trPr>
          <w:trHeight w:val="200"/>
          <w:tblHeader/>
        </w:trPr>
        <w:tc>
          <w:tcPr>
            <w:tcW w:w="3420" w:type="dxa"/>
          </w:tcPr>
          <w:p w14:paraId="5AD27E35" w14:textId="77777777" w:rsidR="000F6E2D" w:rsidRPr="002E0137" w:rsidRDefault="000F6E2D">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840AFBD" w14:textId="77777777" w:rsidR="000F6E2D" w:rsidRPr="002E0137" w:rsidRDefault="000F6E2D">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amount</w:t>
            </w:r>
          </w:p>
        </w:tc>
        <w:tc>
          <w:tcPr>
            <w:tcW w:w="270" w:type="dxa"/>
          </w:tcPr>
          <w:p w14:paraId="44A2C27F" w14:textId="77777777" w:rsidR="000F6E2D" w:rsidRPr="002E0137" w:rsidRDefault="000F6E2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30C5E00" w14:textId="77777777" w:rsidR="000F6E2D" w:rsidRPr="002E0137" w:rsidRDefault="000F6E2D">
            <w:pPr>
              <w:tabs>
                <w:tab w:val="decimal" w:pos="615"/>
              </w:tabs>
              <w:suppressAutoHyphens/>
              <w:spacing w:line="240" w:lineRule="exact"/>
              <w:ind w:left="-14" w:right="-8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Level 1</w:t>
            </w:r>
          </w:p>
        </w:tc>
        <w:tc>
          <w:tcPr>
            <w:tcW w:w="270" w:type="dxa"/>
          </w:tcPr>
          <w:p w14:paraId="7C7EF3FF"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D638136"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2</w:t>
            </w:r>
          </w:p>
        </w:tc>
        <w:tc>
          <w:tcPr>
            <w:tcW w:w="270" w:type="dxa"/>
          </w:tcPr>
          <w:p w14:paraId="5D60CCF5"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5A3B2C3"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3</w:t>
            </w:r>
          </w:p>
        </w:tc>
        <w:tc>
          <w:tcPr>
            <w:tcW w:w="270" w:type="dxa"/>
          </w:tcPr>
          <w:p w14:paraId="540DC1EC"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ED567D5" w14:textId="77777777" w:rsidR="000F6E2D" w:rsidRPr="002E0137" w:rsidRDefault="000F6E2D">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Total</w:t>
            </w:r>
          </w:p>
        </w:tc>
      </w:tr>
      <w:tr w:rsidR="000F6E2D" w:rsidRPr="002E0137" w14:paraId="7CDDB58A" w14:textId="77777777">
        <w:trPr>
          <w:trHeight w:val="256"/>
          <w:tblHeader/>
        </w:trPr>
        <w:tc>
          <w:tcPr>
            <w:tcW w:w="3420" w:type="dxa"/>
          </w:tcPr>
          <w:p w14:paraId="4821C931" w14:textId="77777777" w:rsidR="000F6E2D" w:rsidRPr="002E0137" w:rsidRDefault="000F6E2D">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53303E95" w14:textId="77777777" w:rsidR="000F6E2D" w:rsidRPr="002E0137" w:rsidRDefault="000F6E2D">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0F6E2D" w:rsidRPr="002E0137" w14:paraId="591A7668" w14:textId="77777777">
        <w:trPr>
          <w:trHeight w:val="256"/>
        </w:trPr>
        <w:tc>
          <w:tcPr>
            <w:tcW w:w="3420" w:type="dxa"/>
            <w:hideMark/>
          </w:tcPr>
          <w:p w14:paraId="608A600C" w14:textId="77BBDF1E" w:rsidR="000F6E2D" w:rsidRPr="002E0137" w:rsidRDefault="000F6E2D">
            <w:pPr>
              <w:suppressAutoHyphens/>
              <w:spacing w:line="240" w:lineRule="exact"/>
              <w:ind w:left="164" w:right="-90" w:hanging="164"/>
              <w:rPr>
                <w:rFonts w:ascii="CordiaUPC" w:eastAsia="Times New Roman" w:hAnsi="CordiaUPC" w:cs="CordiaUPC"/>
                <w:sz w:val="26"/>
                <w:szCs w:val="26"/>
                <w:lang w:eastAsia="zh-CN"/>
              </w:rPr>
            </w:pPr>
            <w:proofErr w:type="gramStart"/>
            <w:r w:rsidRPr="002E0137">
              <w:rPr>
                <w:rFonts w:ascii="CordiaUPC" w:eastAsia="Times New Roman" w:hAnsi="CordiaUPC" w:cs="CordiaUPC" w:hint="cs"/>
                <w:b/>
                <w:bCs/>
                <w:i/>
                <w:iCs/>
                <w:sz w:val="26"/>
                <w:szCs w:val="26"/>
                <w:lang w:eastAsia="zh-CN"/>
              </w:rPr>
              <w:t>At</w:t>
            </w:r>
            <w:proofErr w:type="gramEnd"/>
            <w:r w:rsidRPr="002E0137">
              <w:rPr>
                <w:rFonts w:ascii="CordiaUPC" w:eastAsia="Times New Roman" w:hAnsi="CordiaUPC" w:cs="CordiaUPC" w:hint="cs"/>
                <w:b/>
                <w:bCs/>
                <w:i/>
                <w:iCs/>
                <w:sz w:val="26"/>
                <w:szCs w:val="26"/>
                <w:lang w:eastAsia="zh-CN"/>
              </w:rPr>
              <w:t xml:space="preserve"> </w:t>
            </w:r>
            <w:r w:rsidRPr="002E0137">
              <w:rPr>
                <w:rFonts w:ascii="CordiaUPC" w:hAnsi="CordiaUPC" w:cs="CordiaUPC"/>
                <w:b/>
                <w:bCs/>
                <w:i/>
                <w:iCs/>
                <w:color w:val="000000"/>
                <w:sz w:val="26"/>
                <w:szCs w:val="26"/>
                <w:lang w:val="en-US" w:bidi="th-TH"/>
              </w:rPr>
              <w:t xml:space="preserve">30 </w:t>
            </w:r>
            <w:r>
              <w:rPr>
                <w:rFonts w:ascii="CordiaUPC" w:hAnsi="CordiaUPC" w:cs="CordiaUPC"/>
                <w:b/>
                <w:bCs/>
                <w:i/>
                <w:iCs/>
                <w:color w:val="000000"/>
                <w:sz w:val="26"/>
                <w:szCs w:val="26"/>
                <w:lang w:val="en-US" w:bidi="th-TH"/>
              </w:rPr>
              <w:t>September</w:t>
            </w:r>
            <w:r w:rsidRPr="002E0137">
              <w:rPr>
                <w:rFonts w:ascii="CordiaUPC" w:hAnsi="CordiaUPC" w:cs="CordiaUPC"/>
                <w:b/>
                <w:bCs/>
                <w:i/>
                <w:iCs/>
                <w:color w:val="000000"/>
                <w:sz w:val="26"/>
                <w:szCs w:val="26"/>
                <w:lang w:val="en-US" w:bidi="th-TH"/>
              </w:rPr>
              <w:t xml:space="preserve"> 2023</w:t>
            </w:r>
          </w:p>
        </w:tc>
        <w:tc>
          <w:tcPr>
            <w:tcW w:w="1080" w:type="dxa"/>
          </w:tcPr>
          <w:p w14:paraId="3793A25F"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35C8F393"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93518CE"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5057ED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EDFB614"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758EB0B"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93DCD4E"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2F9E7AC"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839B67B"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F6E2D" w:rsidRPr="002E0137" w14:paraId="789C95B8" w14:textId="77777777">
        <w:trPr>
          <w:trHeight w:val="256"/>
        </w:trPr>
        <w:tc>
          <w:tcPr>
            <w:tcW w:w="3420" w:type="dxa"/>
            <w:hideMark/>
          </w:tcPr>
          <w:p w14:paraId="673D5902" w14:textId="77777777" w:rsidR="000F6E2D" w:rsidRPr="002E0137" w:rsidRDefault="000F6E2D">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378C8AC7"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5B4C119"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2609687"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7B869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13E74EFC"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BCDE46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4C00881"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6130279"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4252ABFB"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AA5F3D" w:rsidRPr="002E0137" w14:paraId="50B48B95" w14:textId="77777777">
        <w:trPr>
          <w:trHeight w:val="256"/>
        </w:trPr>
        <w:tc>
          <w:tcPr>
            <w:tcW w:w="3420" w:type="dxa"/>
            <w:hideMark/>
          </w:tcPr>
          <w:p w14:paraId="2A28B65F" w14:textId="77777777" w:rsidR="00AA5F3D" w:rsidRPr="002E0137" w:rsidRDefault="00AA5F3D" w:rsidP="00AA5F3D">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76E91E2B" w14:textId="2E5C4118" w:rsidR="00AA5F3D" w:rsidRPr="002E0137" w:rsidRDefault="00AA5F3D" w:rsidP="00AA5F3D">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sz w:val="26"/>
                <w:szCs w:val="26"/>
                <w:lang w:val="en-US"/>
              </w:rPr>
              <w:t>55,897</w:t>
            </w:r>
          </w:p>
        </w:tc>
        <w:tc>
          <w:tcPr>
            <w:tcW w:w="270" w:type="dxa"/>
            <w:vAlign w:val="bottom"/>
          </w:tcPr>
          <w:p w14:paraId="683758A5"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E50AA0E" w14:textId="2439F051" w:rsidR="00AA5F3D" w:rsidRPr="002E0137" w:rsidRDefault="00AA5F3D" w:rsidP="00AA5F3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bidi="th-TH"/>
              </w:rPr>
              <w:t>-</w:t>
            </w:r>
          </w:p>
        </w:tc>
        <w:tc>
          <w:tcPr>
            <w:tcW w:w="270" w:type="dxa"/>
            <w:vAlign w:val="bottom"/>
          </w:tcPr>
          <w:p w14:paraId="67989514"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39C10BB" w14:textId="5DC5088C"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52,988</w:t>
            </w:r>
          </w:p>
        </w:tc>
        <w:tc>
          <w:tcPr>
            <w:tcW w:w="270" w:type="dxa"/>
            <w:vAlign w:val="bottom"/>
          </w:tcPr>
          <w:p w14:paraId="753AC86C"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B27C60D" w14:textId="6AE5DABE" w:rsidR="00AA5F3D" w:rsidRPr="002E0137" w:rsidRDefault="00AA5F3D" w:rsidP="00AA5F3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w:t>
            </w:r>
          </w:p>
        </w:tc>
        <w:tc>
          <w:tcPr>
            <w:tcW w:w="270" w:type="dxa"/>
            <w:vAlign w:val="bottom"/>
          </w:tcPr>
          <w:p w14:paraId="6FE5D36F"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EED4D1F" w14:textId="0F059CD8" w:rsidR="00AA5F3D" w:rsidRPr="002E0137" w:rsidRDefault="00AA5F3D" w:rsidP="00AA5F3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52,988</w:t>
            </w:r>
          </w:p>
        </w:tc>
      </w:tr>
      <w:tr w:rsidR="00AA5F3D" w:rsidRPr="002E0137" w14:paraId="7128D3C0" w14:textId="77777777">
        <w:trPr>
          <w:trHeight w:val="269"/>
        </w:trPr>
        <w:tc>
          <w:tcPr>
            <w:tcW w:w="3420" w:type="dxa"/>
            <w:vAlign w:val="bottom"/>
            <w:hideMark/>
          </w:tcPr>
          <w:p w14:paraId="395BAD7E" w14:textId="77777777" w:rsidR="00AA5F3D" w:rsidRPr="002E0137" w:rsidRDefault="00AA5F3D" w:rsidP="00AA5F3D">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0D1B96DD"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67758D3"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B978DDD"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02A30D3"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D9FEAD0"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B001771"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D8FF06B"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606EC59"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42A5E401" w14:textId="77777777" w:rsidR="00AA5F3D" w:rsidRPr="002E0137" w:rsidRDefault="00AA5F3D" w:rsidP="00AA5F3D">
            <w:pPr>
              <w:tabs>
                <w:tab w:val="decimal" w:pos="750"/>
              </w:tabs>
              <w:suppressAutoHyphens/>
              <w:spacing w:line="240" w:lineRule="exact"/>
              <w:ind w:right="-36"/>
              <w:rPr>
                <w:rFonts w:ascii="CordiaUPC" w:hAnsi="CordiaUPC" w:cs="CordiaUPC"/>
                <w:sz w:val="26"/>
                <w:szCs w:val="26"/>
              </w:rPr>
            </w:pPr>
          </w:p>
        </w:tc>
      </w:tr>
      <w:tr w:rsidR="00AA5F3D" w:rsidRPr="002E0137" w14:paraId="6BD4B2F6" w14:textId="77777777">
        <w:trPr>
          <w:trHeight w:val="256"/>
        </w:trPr>
        <w:tc>
          <w:tcPr>
            <w:tcW w:w="3420" w:type="dxa"/>
            <w:vAlign w:val="bottom"/>
            <w:hideMark/>
          </w:tcPr>
          <w:p w14:paraId="46506157" w14:textId="77777777" w:rsidR="00AA5F3D" w:rsidRPr="002E0137" w:rsidRDefault="00AA5F3D" w:rsidP="00AA5F3D">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14B3125C"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4D41F66"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8C56CF0"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8F107B5"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1C18066"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7679421"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BAAB658" w14:textId="77777777"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F220737"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477B9A21" w14:textId="77777777" w:rsidR="00AA5F3D" w:rsidRPr="002E0137" w:rsidRDefault="00AA5F3D" w:rsidP="00AA5F3D">
            <w:pPr>
              <w:tabs>
                <w:tab w:val="decimal" w:pos="750"/>
              </w:tabs>
              <w:suppressAutoHyphens/>
              <w:spacing w:line="240" w:lineRule="exact"/>
              <w:ind w:right="-36"/>
              <w:rPr>
                <w:rFonts w:ascii="CordiaUPC" w:hAnsi="CordiaUPC" w:cs="CordiaUPC"/>
                <w:sz w:val="26"/>
                <w:szCs w:val="26"/>
              </w:rPr>
            </w:pPr>
          </w:p>
        </w:tc>
      </w:tr>
      <w:tr w:rsidR="00AA5F3D" w:rsidRPr="002E0137" w14:paraId="18E6AC72" w14:textId="77777777">
        <w:trPr>
          <w:trHeight w:val="269"/>
        </w:trPr>
        <w:tc>
          <w:tcPr>
            <w:tcW w:w="3420" w:type="dxa"/>
            <w:vAlign w:val="bottom"/>
            <w:hideMark/>
          </w:tcPr>
          <w:p w14:paraId="59E27270" w14:textId="77777777" w:rsidR="00AA5F3D" w:rsidRPr="002E0137" w:rsidRDefault="00AA5F3D" w:rsidP="00AA5F3D">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5F4D2241" w14:textId="655EBAA5"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53,875</w:t>
            </w:r>
          </w:p>
        </w:tc>
        <w:tc>
          <w:tcPr>
            <w:tcW w:w="270" w:type="dxa"/>
            <w:vAlign w:val="bottom"/>
          </w:tcPr>
          <w:p w14:paraId="2D280336" w14:textId="77777777" w:rsidR="00AA5F3D" w:rsidRPr="002E0137" w:rsidRDefault="00AA5F3D" w:rsidP="00AA5F3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3100229" w14:textId="7E2B4446" w:rsidR="00AA5F3D" w:rsidRPr="002E0137" w:rsidRDefault="00AA5F3D" w:rsidP="00AA5F3D">
            <w:pPr>
              <w:tabs>
                <w:tab w:val="decimal" w:pos="703"/>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482FCD0A"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CD9D312" w14:textId="5CE726B1"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53,332</w:t>
            </w:r>
          </w:p>
        </w:tc>
        <w:tc>
          <w:tcPr>
            <w:tcW w:w="270" w:type="dxa"/>
            <w:vAlign w:val="bottom"/>
          </w:tcPr>
          <w:p w14:paraId="7B833C97" w14:textId="77777777" w:rsidR="00AA5F3D" w:rsidRPr="002E0137" w:rsidRDefault="00AA5F3D" w:rsidP="00AA5F3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4B87226" w14:textId="2AC4387B" w:rsidR="00AA5F3D" w:rsidRPr="002E0137" w:rsidRDefault="00AA5F3D" w:rsidP="00AA5F3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3002166" w14:textId="77777777" w:rsidR="00AA5F3D" w:rsidRPr="002E0137" w:rsidRDefault="00AA5F3D" w:rsidP="00AA5F3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70E412A" w14:textId="44B79AE7" w:rsidR="00AA5F3D" w:rsidRPr="002E0137" w:rsidRDefault="00AA5F3D" w:rsidP="00AA5F3D">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sz w:val="26"/>
                <w:szCs w:val="26"/>
              </w:rPr>
              <w:t>53,332</w:t>
            </w:r>
          </w:p>
        </w:tc>
      </w:tr>
      <w:tr w:rsidR="000F6E2D" w:rsidRPr="002E0137" w14:paraId="3163398D" w14:textId="77777777">
        <w:trPr>
          <w:trHeight w:val="256"/>
        </w:trPr>
        <w:tc>
          <w:tcPr>
            <w:tcW w:w="3420" w:type="dxa"/>
            <w:vAlign w:val="bottom"/>
            <w:hideMark/>
          </w:tcPr>
          <w:p w14:paraId="64725021" w14:textId="77777777" w:rsidR="000F6E2D" w:rsidRPr="002E0137" w:rsidRDefault="000F6E2D">
            <w:pPr>
              <w:suppressAutoHyphens/>
              <w:spacing w:line="240" w:lineRule="exact"/>
              <w:ind w:left="-105" w:right="-90"/>
              <w:rPr>
                <w:rFonts w:ascii="CordiaUPC" w:eastAsia="Times New Roman" w:hAnsi="CordiaUPC" w:cs="CordiaUPC"/>
                <w:sz w:val="26"/>
                <w:szCs w:val="26"/>
                <w:lang w:eastAsia="zh-CN"/>
              </w:rPr>
            </w:pPr>
          </w:p>
        </w:tc>
        <w:tc>
          <w:tcPr>
            <w:tcW w:w="1080" w:type="dxa"/>
            <w:tcBorders>
              <w:left w:val="nil"/>
              <w:right w:val="nil"/>
            </w:tcBorders>
            <w:vAlign w:val="bottom"/>
          </w:tcPr>
          <w:p w14:paraId="1078DD1B"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7C7037E"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78DDB277"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C147A2F"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68A0601F"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B94799F"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tcPr>
          <w:p w14:paraId="3A0ACC56"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B4DD795"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04544EE4" w14:textId="77777777" w:rsidR="000F6E2D" w:rsidRPr="002E0137" w:rsidRDefault="000F6E2D">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F6E2D" w:rsidRPr="002E0137" w14:paraId="1E57A8DC" w14:textId="77777777">
        <w:trPr>
          <w:trHeight w:val="256"/>
        </w:trPr>
        <w:tc>
          <w:tcPr>
            <w:tcW w:w="3420" w:type="dxa"/>
            <w:hideMark/>
          </w:tcPr>
          <w:p w14:paraId="46A39CF4" w14:textId="77777777" w:rsidR="000F6E2D" w:rsidRPr="002E0137" w:rsidRDefault="000F6E2D">
            <w:pPr>
              <w:suppressAutoHyphens/>
              <w:spacing w:line="240" w:lineRule="exact"/>
              <w:ind w:left="164" w:right="-90" w:hanging="164"/>
              <w:rPr>
                <w:rFonts w:ascii="CordiaUPC" w:eastAsia="Times New Roman" w:hAnsi="CordiaUPC" w:cs="CordiaUPC"/>
                <w:sz w:val="26"/>
                <w:szCs w:val="26"/>
                <w:lang w:eastAsia="zh-CN"/>
              </w:rPr>
            </w:pPr>
            <w:proofErr w:type="gramStart"/>
            <w:r w:rsidRPr="002E0137">
              <w:rPr>
                <w:rFonts w:ascii="CordiaUPC" w:eastAsia="Times New Roman" w:hAnsi="CordiaUPC" w:cs="CordiaUPC" w:hint="cs"/>
                <w:b/>
                <w:bCs/>
                <w:i/>
                <w:iCs/>
                <w:sz w:val="26"/>
                <w:szCs w:val="26"/>
                <w:lang w:eastAsia="zh-CN"/>
              </w:rPr>
              <w:t>At</w:t>
            </w:r>
            <w:proofErr w:type="gramEnd"/>
            <w:r w:rsidRPr="002E0137">
              <w:rPr>
                <w:rFonts w:ascii="CordiaUPC" w:eastAsia="Times New Roman" w:hAnsi="CordiaUPC" w:cs="CordiaUPC" w:hint="cs"/>
                <w:b/>
                <w:bCs/>
                <w:i/>
                <w:iCs/>
                <w:sz w:val="26"/>
                <w:szCs w:val="26"/>
                <w:lang w:eastAsia="zh-CN"/>
              </w:rPr>
              <w:t xml:space="preserve"> </w:t>
            </w:r>
            <w:r w:rsidRPr="002E0137">
              <w:rPr>
                <w:rFonts w:ascii="CordiaUPC" w:hAnsi="CordiaUPC" w:cs="CordiaUPC" w:hint="cs"/>
                <w:b/>
                <w:bCs/>
                <w:i/>
                <w:iCs/>
                <w:color w:val="000000"/>
                <w:sz w:val="26"/>
                <w:szCs w:val="26"/>
                <w:lang w:val="en-US" w:bidi="th-TH"/>
              </w:rPr>
              <w:t>3</w:t>
            </w:r>
            <w:r w:rsidRPr="002E0137">
              <w:rPr>
                <w:rFonts w:ascii="CordiaUPC" w:hAnsi="CordiaUPC" w:cs="CordiaUPC"/>
                <w:b/>
                <w:bCs/>
                <w:i/>
                <w:iCs/>
                <w:color w:val="000000"/>
                <w:sz w:val="26"/>
                <w:szCs w:val="26"/>
                <w:lang w:val="en-US" w:bidi="th-TH"/>
              </w:rPr>
              <w:t>1 December 2022</w:t>
            </w:r>
          </w:p>
        </w:tc>
        <w:tc>
          <w:tcPr>
            <w:tcW w:w="1080" w:type="dxa"/>
          </w:tcPr>
          <w:p w14:paraId="0DC92877"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79221F50"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D184835"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796F4BF"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1537EE8C"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DC73C51"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F619F8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F31EF68"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9BA623E"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F6E2D" w:rsidRPr="002E0137" w14:paraId="06A7670D" w14:textId="77777777">
        <w:trPr>
          <w:trHeight w:val="256"/>
        </w:trPr>
        <w:tc>
          <w:tcPr>
            <w:tcW w:w="3420" w:type="dxa"/>
            <w:hideMark/>
          </w:tcPr>
          <w:p w14:paraId="23F5CC93" w14:textId="77777777" w:rsidR="000F6E2D" w:rsidRPr="002E0137" w:rsidRDefault="000F6E2D">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27B5F646"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AB5B13A"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75CB0B8"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9F47AF4"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31DC312" w14:textId="77777777" w:rsidR="000F6E2D" w:rsidRPr="002E0137" w:rsidRDefault="000F6E2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7D180F9"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B4DBEFB"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0A45397"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B27885F" w14:textId="77777777" w:rsidR="000F6E2D" w:rsidRPr="002E0137" w:rsidRDefault="000F6E2D">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0F6E2D" w:rsidRPr="002E0137" w14:paraId="51939AB0" w14:textId="77777777">
        <w:trPr>
          <w:trHeight w:val="256"/>
        </w:trPr>
        <w:tc>
          <w:tcPr>
            <w:tcW w:w="3420" w:type="dxa"/>
            <w:hideMark/>
          </w:tcPr>
          <w:p w14:paraId="5F291C96" w14:textId="77777777" w:rsidR="000F6E2D" w:rsidRPr="002E0137" w:rsidRDefault="000F6E2D">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amortised costs</w:t>
            </w:r>
          </w:p>
        </w:tc>
        <w:tc>
          <w:tcPr>
            <w:tcW w:w="1080" w:type="dxa"/>
            <w:vAlign w:val="bottom"/>
          </w:tcPr>
          <w:p w14:paraId="473A8F8B" w14:textId="77777777" w:rsidR="000F6E2D" w:rsidRPr="002E0137" w:rsidRDefault="000F6E2D">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E0137">
              <w:rPr>
                <w:rFonts w:ascii="CordiaUPC" w:hAnsi="CordiaUPC" w:cs="CordiaUPC"/>
                <w:sz w:val="26"/>
                <w:szCs w:val="26"/>
                <w:lang w:val="en-US"/>
              </w:rPr>
              <w:t>49,106</w:t>
            </w:r>
          </w:p>
        </w:tc>
        <w:tc>
          <w:tcPr>
            <w:tcW w:w="270" w:type="dxa"/>
            <w:vAlign w:val="bottom"/>
          </w:tcPr>
          <w:p w14:paraId="2CA1944D" w14:textId="77777777" w:rsidR="000F6E2D" w:rsidRPr="002E0137" w:rsidRDefault="000F6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DC3086B" w14:textId="77777777" w:rsidR="000F6E2D" w:rsidRPr="002E0137" w:rsidRDefault="000F6E2D">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4E26BE6C"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F640F00"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c>
          <w:tcPr>
            <w:tcW w:w="270" w:type="dxa"/>
            <w:vAlign w:val="bottom"/>
          </w:tcPr>
          <w:p w14:paraId="7CA03DB3"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A6BFFE7" w14:textId="77777777" w:rsidR="000F6E2D" w:rsidRPr="002E0137" w:rsidRDefault="000F6E2D">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0C450EC6"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50546AD7" w14:textId="77777777" w:rsidR="000F6E2D" w:rsidRPr="002E0137" w:rsidRDefault="000F6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r>
      <w:tr w:rsidR="000F6E2D" w:rsidRPr="002E0137" w14:paraId="74B421F4" w14:textId="77777777">
        <w:trPr>
          <w:trHeight w:val="269"/>
        </w:trPr>
        <w:tc>
          <w:tcPr>
            <w:tcW w:w="3420" w:type="dxa"/>
            <w:vAlign w:val="bottom"/>
            <w:hideMark/>
          </w:tcPr>
          <w:p w14:paraId="26A230F3" w14:textId="77777777" w:rsidR="000F6E2D" w:rsidRPr="002E0137" w:rsidRDefault="000F6E2D">
            <w:pPr>
              <w:suppressAutoHyphens/>
              <w:spacing w:line="240" w:lineRule="exact"/>
              <w:ind w:left="346" w:right="-90" w:hanging="180"/>
              <w:rPr>
                <w:rFonts w:ascii="CordiaUPC" w:eastAsia="Times New Roman" w:hAnsi="CordiaUPC" w:cs="CordiaUPC"/>
                <w:sz w:val="26"/>
                <w:szCs w:val="26"/>
                <w:lang w:eastAsia="zh-CN"/>
              </w:rPr>
            </w:pPr>
          </w:p>
        </w:tc>
        <w:tc>
          <w:tcPr>
            <w:tcW w:w="1080" w:type="dxa"/>
          </w:tcPr>
          <w:p w14:paraId="373C9A0B"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AEE6194"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6222C7B"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81129A0"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0576A8C9"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3435C956"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0E79C96D"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13124A0"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556F9A7" w14:textId="77777777" w:rsidR="000F6E2D" w:rsidRPr="002E0137" w:rsidRDefault="000F6E2D">
            <w:pPr>
              <w:tabs>
                <w:tab w:val="decimal" w:pos="750"/>
              </w:tabs>
              <w:suppressAutoHyphens/>
              <w:spacing w:line="240" w:lineRule="exact"/>
              <w:ind w:right="-36"/>
              <w:rPr>
                <w:rFonts w:ascii="CordiaUPC" w:hAnsi="CordiaUPC" w:cs="CordiaUPC"/>
                <w:sz w:val="26"/>
                <w:szCs w:val="26"/>
              </w:rPr>
            </w:pPr>
          </w:p>
        </w:tc>
      </w:tr>
      <w:tr w:rsidR="000F6E2D" w:rsidRPr="002E0137" w14:paraId="52614ED5" w14:textId="77777777">
        <w:trPr>
          <w:trHeight w:val="256"/>
        </w:trPr>
        <w:tc>
          <w:tcPr>
            <w:tcW w:w="3420" w:type="dxa"/>
            <w:vAlign w:val="bottom"/>
            <w:hideMark/>
          </w:tcPr>
          <w:p w14:paraId="3D8786E0" w14:textId="77777777" w:rsidR="000F6E2D" w:rsidRPr="002E0137" w:rsidRDefault="000F6E2D">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tcPr>
          <w:p w14:paraId="134E1552"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3594AB61"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37F71BF"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B3B6721"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0F04669"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CCA19DC"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04F0674"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2B781F5"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5016A8B" w14:textId="77777777" w:rsidR="000F6E2D" w:rsidRPr="002E0137" w:rsidRDefault="000F6E2D">
            <w:pPr>
              <w:tabs>
                <w:tab w:val="decimal" w:pos="750"/>
              </w:tabs>
              <w:suppressAutoHyphens/>
              <w:spacing w:line="240" w:lineRule="exact"/>
              <w:ind w:right="-36"/>
              <w:rPr>
                <w:rFonts w:ascii="CordiaUPC" w:hAnsi="CordiaUPC" w:cs="CordiaUPC"/>
                <w:sz w:val="26"/>
                <w:szCs w:val="26"/>
              </w:rPr>
            </w:pPr>
          </w:p>
        </w:tc>
      </w:tr>
      <w:tr w:rsidR="000F6E2D" w:rsidRPr="002E0137" w14:paraId="0E465785" w14:textId="77777777">
        <w:trPr>
          <w:trHeight w:val="269"/>
        </w:trPr>
        <w:tc>
          <w:tcPr>
            <w:tcW w:w="3420" w:type="dxa"/>
            <w:vAlign w:val="bottom"/>
            <w:hideMark/>
          </w:tcPr>
          <w:p w14:paraId="7A1A106D" w14:textId="77777777" w:rsidR="000F6E2D" w:rsidRPr="002E0137" w:rsidRDefault="000F6E2D">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tcBorders>
              <w:left w:val="nil"/>
              <w:right w:val="nil"/>
            </w:tcBorders>
            <w:vAlign w:val="bottom"/>
          </w:tcPr>
          <w:p w14:paraId="54F517A3"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54,644</w:t>
            </w:r>
          </w:p>
        </w:tc>
        <w:tc>
          <w:tcPr>
            <w:tcW w:w="270" w:type="dxa"/>
            <w:vAlign w:val="bottom"/>
          </w:tcPr>
          <w:p w14:paraId="5998B3BC"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5234263C" w14:textId="77777777" w:rsidR="000F6E2D" w:rsidRPr="002E0137" w:rsidRDefault="000F6E2D">
            <w:pPr>
              <w:tabs>
                <w:tab w:val="decimal" w:pos="703"/>
              </w:tabs>
              <w:suppressAutoHyphens/>
              <w:spacing w:line="240" w:lineRule="exact"/>
              <w:ind w:left="-25"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35ABBE10"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18A745BB"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54,185</w:t>
            </w:r>
          </w:p>
        </w:tc>
        <w:tc>
          <w:tcPr>
            <w:tcW w:w="270" w:type="dxa"/>
            <w:vAlign w:val="bottom"/>
          </w:tcPr>
          <w:p w14:paraId="642AC935"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5875F1E2"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3FCD6011"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44EB3468" w14:textId="77777777" w:rsidR="000F6E2D" w:rsidRPr="002E0137" w:rsidRDefault="000F6E2D">
            <w:pPr>
              <w:tabs>
                <w:tab w:val="decimal" w:pos="750"/>
              </w:tabs>
              <w:suppressAutoHyphens/>
              <w:spacing w:line="240" w:lineRule="exact"/>
              <w:ind w:left="-14" w:right="-36"/>
              <w:rPr>
                <w:rFonts w:ascii="CordiaUPC" w:eastAsia="Times New Roman" w:hAnsi="CordiaUPC" w:cs="CordiaUPC"/>
                <w:sz w:val="26"/>
                <w:szCs w:val="26"/>
                <w:lang w:val="en-US" w:eastAsia="zh-CN"/>
              </w:rPr>
            </w:pPr>
            <w:r w:rsidRPr="002E0137">
              <w:rPr>
                <w:rFonts w:ascii="CordiaUPC" w:hAnsi="CordiaUPC" w:cs="CordiaUPC"/>
                <w:color w:val="000000"/>
                <w:sz w:val="26"/>
                <w:szCs w:val="26"/>
              </w:rPr>
              <w:t>54,185</w:t>
            </w:r>
          </w:p>
        </w:tc>
      </w:tr>
      <w:tr w:rsidR="000F6E2D" w:rsidRPr="002E0137" w14:paraId="3E2F4AD4" w14:textId="77777777">
        <w:trPr>
          <w:trHeight w:val="256"/>
        </w:trPr>
        <w:tc>
          <w:tcPr>
            <w:tcW w:w="3420" w:type="dxa"/>
            <w:vAlign w:val="bottom"/>
            <w:hideMark/>
          </w:tcPr>
          <w:p w14:paraId="3B9845B6" w14:textId="77777777" w:rsidR="000F6E2D" w:rsidRPr="002E0137" w:rsidRDefault="000F6E2D">
            <w:pPr>
              <w:suppressAutoHyphens/>
              <w:spacing w:line="240" w:lineRule="exact"/>
              <w:ind w:left="164" w:right="-90"/>
              <w:rPr>
                <w:rFonts w:ascii="CordiaUPC" w:eastAsia="Times New Roman" w:hAnsi="CordiaUPC" w:cs="CordiaUPC"/>
                <w:sz w:val="26"/>
                <w:szCs w:val="26"/>
                <w:lang w:eastAsia="zh-CN"/>
              </w:rPr>
            </w:pPr>
          </w:p>
        </w:tc>
        <w:tc>
          <w:tcPr>
            <w:tcW w:w="1080" w:type="dxa"/>
            <w:tcBorders>
              <w:left w:val="nil"/>
              <w:right w:val="nil"/>
            </w:tcBorders>
            <w:vAlign w:val="bottom"/>
          </w:tcPr>
          <w:p w14:paraId="5BB71A07"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A6E6041" w14:textId="77777777" w:rsidR="000F6E2D" w:rsidRPr="002E0137" w:rsidRDefault="000F6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176F4BB2"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3B7BA57"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5A746ACE"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3F323A73" w14:textId="77777777" w:rsidR="000F6E2D" w:rsidRPr="002E0137" w:rsidRDefault="000F6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tcPr>
          <w:p w14:paraId="04F930E9" w14:textId="77777777" w:rsidR="000F6E2D" w:rsidRPr="002E0137" w:rsidRDefault="000F6E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6D61A08" w14:textId="77777777" w:rsidR="000F6E2D" w:rsidRPr="002E0137" w:rsidRDefault="000F6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3EB1985F" w14:textId="77777777" w:rsidR="000F6E2D" w:rsidRPr="002E0137" w:rsidRDefault="000F6E2D">
            <w:pPr>
              <w:tabs>
                <w:tab w:val="decimal" w:pos="750"/>
              </w:tabs>
              <w:suppressAutoHyphens/>
              <w:spacing w:line="240" w:lineRule="exact"/>
              <w:ind w:left="-14" w:right="-36"/>
              <w:rPr>
                <w:rFonts w:ascii="CordiaUPC" w:eastAsia="Times New Roman" w:hAnsi="CordiaUPC" w:cs="CordiaUPC"/>
                <w:sz w:val="26"/>
                <w:szCs w:val="26"/>
                <w:lang w:eastAsia="zh-CN"/>
              </w:rPr>
            </w:pPr>
          </w:p>
        </w:tc>
      </w:tr>
    </w:tbl>
    <w:p w14:paraId="37568A72" w14:textId="77777777" w:rsidR="000F6E2D" w:rsidRPr="002E0137" w:rsidRDefault="000F6E2D" w:rsidP="000F6E2D">
      <w:pPr>
        <w:spacing w:line="240" w:lineRule="auto"/>
        <w:rPr>
          <w:rFonts w:ascii="CordiaUPC" w:hAnsi="CordiaUPC" w:cs="CordiaUPC"/>
          <w:sz w:val="26"/>
          <w:szCs w:val="26"/>
        </w:rPr>
      </w:pPr>
    </w:p>
    <w:p w14:paraId="7BACCCD5" w14:textId="54009505" w:rsidR="00700F8A" w:rsidRPr="00392524" w:rsidRDefault="00700F8A" w:rsidP="00700F8A">
      <w:pPr>
        <w:tabs>
          <w:tab w:val="left" w:pos="540"/>
          <w:tab w:val="left" w:pos="1170"/>
        </w:tabs>
        <w:spacing w:line="240" w:lineRule="exact"/>
        <w:ind w:left="540" w:right="9"/>
        <w:jc w:val="thaiDistribute"/>
        <w:rPr>
          <w:rFonts w:ascii="CordiaUPC" w:hAnsi="CordiaUPC" w:cs="CordiaUPC"/>
          <w:sz w:val="26"/>
          <w:szCs w:val="26"/>
        </w:rPr>
      </w:pPr>
      <w:r w:rsidRPr="00392524">
        <w:rPr>
          <w:rFonts w:ascii="CordiaUPC" w:hAnsi="CordiaUPC" w:cs="CordiaUPC" w:hint="cs"/>
          <w:sz w:val="26"/>
          <w:szCs w:val="26"/>
        </w:rPr>
        <w:t>The following methods and assumptions were used by the Bank and its subsidiaries in estimating fair value of financial instruments as disclosed herein.</w:t>
      </w:r>
    </w:p>
    <w:p w14:paraId="2F3B03E9" w14:textId="77777777" w:rsidR="00700F8A" w:rsidRPr="00392524" w:rsidRDefault="00700F8A" w:rsidP="00700F8A">
      <w:pPr>
        <w:spacing w:line="240" w:lineRule="exact"/>
        <w:ind w:right="14"/>
        <w:jc w:val="thaiDistribute"/>
        <w:rPr>
          <w:rFonts w:ascii="CordiaUPC" w:hAnsi="CordiaUPC" w:cs="CordiaUPC"/>
          <w:sz w:val="26"/>
          <w:szCs w:val="26"/>
        </w:rPr>
      </w:pPr>
    </w:p>
    <w:p w14:paraId="0611D74B" w14:textId="77777777" w:rsidR="00700F8A" w:rsidRPr="00392524" w:rsidRDefault="00700F8A" w:rsidP="00700F8A">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Cash:</w:t>
      </w:r>
    </w:p>
    <w:p w14:paraId="757CFCF5"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p>
    <w:p w14:paraId="71EA8A0F" w14:textId="606863B8" w:rsidR="004B4BA3" w:rsidRDefault="00700F8A" w:rsidP="004B4BA3">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r w:rsidR="004B4BA3">
        <w:rPr>
          <w:rFonts w:ascii="CordiaUPC" w:hAnsi="CordiaUPC" w:cs="CordiaUPC"/>
          <w:sz w:val="26"/>
          <w:szCs w:val="26"/>
        </w:rPr>
        <w:br w:type="page"/>
      </w:r>
    </w:p>
    <w:p w14:paraId="1E8B2624" w14:textId="77777777" w:rsidR="00700F8A" w:rsidRPr="00392524" w:rsidRDefault="00700F8A" w:rsidP="00700F8A">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lastRenderedPageBreak/>
        <w:t xml:space="preserve">-  </w:t>
      </w:r>
      <w:r w:rsidRPr="00392524">
        <w:rPr>
          <w:rFonts w:ascii="CordiaUPC" w:hAnsi="CordiaUPC" w:cs="CordiaUPC" w:hint="cs"/>
          <w:sz w:val="26"/>
          <w:szCs w:val="26"/>
        </w:rPr>
        <w:tab/>
        <w:t>Interbank and money market items (assets):</w:t>
      </w:r>
    </w:p>
    <w:p w14:paraId="5B42FDEE" w14:textId="0FAA7EAC"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p>
    <w:p w14:paraId="34147EE9" w14:textId="77777777"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11557642" w14:textId="77777777" w:rsidR="00700F8A" w:rsidRDefault="00700F8A" w:rsidP="00700F8A">
      <w:pPr>
        <w:spacing w:line="240" w:lineRule="exact"/>
        <w:ind w:right="29"/>
        <w:jc w:val="thaiDistribute"/>
        <w:rPr>
          <w:rFonts w:ascii="CordiaUPC" w:hAnsi="CordiaUPC" w:cs="CordiaUPC"/>
          <w:sz w:val="26"/>
          <w:szCs w:val="26"/>
        </w:rPr>
      </w:pPr>
    </w:p>
    <w:p w14:paraId="16A66BA4" w14:textId="77777777" w:rsidR="00700F8A" w:rsidRPr="00392524" w:rsidRDefault="00700F8A" w:rsidP="00700F8A">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w:t>
      </w:r>
      <w:r w:rsidRPr="00392524">
        <w:rPr>
          <w:rFonts w:ascii="CordiaUPC" w:hAnsi="CordiaUPC" w:cs="CordiaUPC" w:hint="cs"/>
          <w:sz w:val="26"/>
          <w:szCs w:val="26"/>
        </w:rPr>
        <w:tab/>
        <w:t>Financial assets measured at FVTPL and investments:</w:t>
      </w:r>
    </w:p>
    <w:p w14:paraId="097C25C2" w14:textId="77777777" w:rsidR="00700F8A" w:rsidRPr="00392524" w:rsidRDefault="00700F8A" w:rsidP="00700F8A">
      <w:pPr>
        <w:spacing w:line="240" w:lineRule="exact"/>
        <w:ind w:left="850" w:right="29" w:hanging="284"/>
        <w:jc w:val="thaiDistribute"/>
        <w:rPr>
          <w:rFonts w:ascii="CordiaUPC" w:hAnsi="CordiaUPC" w:cs="CordiaUPC"/>
          <w:sz w:val="26"/>
          <w:szCs w:val="26"/>
        </w:rPr>
      </w:pPr>
    </w:p>
    <w:p w14:paraId="7AC13946" w14:textId="77777777" w:rsidR="00700F8A" w:rsidRPr="00392524" w:rsidRDefault="00700F8A" w:rsidP="00700F8A">
      <w:pPr>
        <w:pStyle w:val="BodyText"/>
        <w:spacing w:after="0" w:line="240" w:lineRule="exact"/>
        <w:ind w:left="851"/>
        <w:jc w:val="both"/>
        <w:rPr>
          <w:rFonts w:ascii="CordiaUPC" w:hAnsi="CordiaUPC" w:cs="CordiaUPC"/>
          <w:sz w:val="26"/>
          <w:szCs w:val="26"/>
        </w:rPr>
      </w:pPr>
      <w:r w:rsidRPr="00392524">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392524">
        <w:rPr>
          <w:rFonts w:ascii="CordiaUPC" w:hAnsi="CordiaUPC" w:cs="CordiaUPC" w:hint="cs"/>
          <w:sz w:val="26"/>
          <w:szCs w:val="26"/>
        </w:rPr>
        <w:t>ThaiBMA</w:t>
      </w:r>
      <w:proofErr w:type="spellEnd"/>
      <w:r w:rsidRPr="00392524">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392524">
        <w:rPr>
          <w:rFonts w:ascii="CordiaUPC" w:hAnsi="CordiaUPC" w:cs="CordiaUPC" w:hint="cs"/>
          <w:sz w:val="26"/>
          <w:szCs w:val="26"/>
        </w:rPr>
        <w:t>ThaiBMA’s</w:t>
      </w:r>
      <w:proofErr w:type="spellEnd"/>
      <w:r w:rsidRPr="00392524">
        <w:rPr>
          <w:rFonts w:ascii="CordiaUPC" w:hAnsi="CordiaUPC" w:cs="CordiaUPC" w:hint="cs"/>
          <w:sz w:val="26"/>
          <w:szCs w:val="26"/>
        </w:rPr>
        <w:t xml:space="preserve"> yield rates adjusted by appropriate risk factors.</w:t>
      </w:r>
      <w:r w:rsidRPr="00392524">
        <w:rPr>
          <w:rFonts w:ascii="CordiaUPC" w:hAnsi="CordiaUPC" w:cs="CordiaUPC"/>
          <w:sz w:val="26"/>
          <w:szCs w:val="26"/>
        </w:rPr>
        <w:t xml:space="preserve"> For defaulted debt securities, the fair value is determined based on estimated recovery by considering the credit risk. </w:t>
      </w:r>
    </w:p>
    <w:p w14:paraId="6BBFEC5E" w14:textId="67730027" w:rsidR="009B4B67" w:rsidRDefault="009B4B67">
      <w:pPr>
        <w:spacing w:line="240" w:lineRule="auto"/>
        <w:rPr>
          <w:rFonts w:ascii="CordiaUPC" w:hAnsi="CordiaUPC" w:cs="CordiaUPC"/>
          <w:sz w:val="26"/>
          <w:szCs w:val="26"/>
          <w:lang w:val="en-AU"/>
        </w:rPr>
      </w:pPr>
    </w:p>
    <w:p w14:paraId="7BADA922" w14:textId="63A27DC5" w:rsidR="00700F8A" w:rsidRPr="00392524" w:rsidRDefault="00700F8A" w:rsidP="00700F8A">
      <w:pPr>
        <w:pStyle w:val="BodyText"/>
        <w:spacing w:after="0" w:line="240" w:lineRule="exact"/>
        <w:ind w:left="850"/>
        <w:jc w:val="both"/>
        <w:rPr>
          <w:rFonts w:ascii="CordiaUPC" w:hAnsi="CordiaUPC" w:cs="CordiaUPC"/>
          <w:sz w:val="26"/>
          <w:szCs w:val="26"/>
          <w:lang w:val="en-US"/>
        </w:rPr>
      </w:pPr>
      <w:r w:rsidRPr="00392524">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191652D1" w14:textId="77777777" w:rsidR="00A1031B" w:rsidRDefault="00A1031B" w:rsidP="00700F8A">
      <w:pPr>
        <w:spacing w:line="240" w:lineRule="exact"/>
        <w:ind w:left="850" w:right="29"/>
        <w:jc w:val="thaiDistribute"/>
        <w:rPr>
          <w:rFonts w:ascii="CordiaUPC" w:hAnsi="CordiaUPC" w:cs="CordiaUPC"/>
          <w:sz w:val="26"/>
          <w:szCs w:val="26"/>
          <w:lang w:val="en-AU"/>
        </w:rPr>
      </w:pPr>
    </w:p>
    <w:p w14:paraId="096ED63C" w14:textId="3FDCEA53" w:rsidR="00700F8A" w:rsidRPr="00392524" w:rsidRDefault="00700F8A" w:rsidP="00700F8A">
      <w:pPr>
        <w:spacing w:line="240" w:lineRule="exact"/>
        <w:ind w:left="850" w:right="29"/>
        <w:jc w:val="thaiDistribute"/>
        <w:rPr>
          <w:rFonts w:ascii="CordiaUPC" w:hAnsi="CordiaUPC" w:cs="CordiaUPC"/>
          <w:sz w:val="26"/>
          <w:szCs w:val="26"/>
          <w:lang w:val="en-AU"/>
        </w:rPr>
      </w:pPr>
      <w:r w:rsidRPr="00392524">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392524">
        <w:rPr>
          <w:rFonts w:ascii="CordiaUPC" w:hAnsi="CordiaUPC" w:cs="CordiaUPC" w:hint="cs"/>
          <w:sz w:val="26"/>
          <w:szCs w:val="26"/>
          <w:cs/>
          <w:lang w:val="en-AU" w:bidi="th-TH"/>
        </w:rPr>
        <w:t xml:space="preserve"> </w:t>
      </w:r>
      <w:r w:rsidRPr="00392524">
        <w:rPr>
          <w:rFonts w:ascii="CordiaUPC" w:hAnsi="CordiaUPC" w:cs="CordiaUPC"/>
          <w:sz w:val="26"/>
          <w:szCs w:val="26"/>
          <w:lang w:val="en-US" w:bidi="th-TH"/>
        </w:rPr>
        <w:t>dividend discounted model, book</w:t>
      </w:r>
      <w:r w:rsidRPr="00392524">
        <w:rPr>
          <w:rFonts w:ascii="CordiaUPC" w:hAnsi="CordiaUPC" w:cs="CordiaUPC"/>
          <w:sz w:val="26"/>
          <w:szCs w:val="26"/>
          <w:lang w:val="en-AU"/>
        </w:rPr>
        <w:t xml:space="preserve"> value or adjusted book value.</w:t>
      </w:r>
    </w:p>
    <w:p w14:paraId="7C1D6F32" w14:textId="77777777" w:rsidR="00700F8A" w:rsidRPr="00392524" w:rsidRDefault="00700F8A" w:rsidP="00700F8A">
      <w:pPr>
        <w:spacing w:line="240" w:lineRule="exact"/>
        <w:ind w:left="850" w:right="29"/>
        <w:jc w:val="thaiDistribute"/>
        <w:rPr>
          <w:rFonts w:ascii="CordiaUPC" w:hAnsi="CordiaUPC" w:cs="CordiaUPC"/>
          <w:sz w:val="26"/>
          <w:szCs w:val="26"/>
          <w:lang w:val="en-AU"/>
        </w:rPr>
      </w:pPr>
    </w:p>
    <w:p w14:paraId="103FC23C" w14:textId="77777777" w:rsidR="00700F8A" w:rsidRPr="00392524" w:rsidRDefault="00700F8A" w:rsidP="00700F8A">
      <w:pPr>
        <w:spacing w:line="240" w:lineRule="exact"/>
        <w:ind w:left="850" w:right="29"/>
        <w:jc w:val="thaiDistribute"/>
        <w:rPr>
          <w:rFonts w:ascii="CordiaUPC" w:hAnsi="CordiaUPC" w:cs="CordiaUPC"/>
          <w:sz w:val="26"/>
          <w:szCs w:val="26"/>
          <w:lang w:val="en-US" w:bidi="th-TH"/>
        </w:rPr>
      </w:pPr>
      <w:r w:rsidRPr="00392524">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392524">
        <w:rPr>
          <w:rFonts w:ascii="CordiaUPC" w:hAnsi="CordiaUPC" w:cs="CordiaUPC"/>
          <w:sz w:val="26"/>
          <w:szCs w:val="26"/>
          <w:lang w:val="en-AU"/>
        </w:rPr>
        <w:t>ke</w:t>
      </w:r>
      <w:proofErr w:type="spellEnd"/>
      <w:r w:rsidRPr="00392524">
        <w:rPr>
          <w:rFonts w:ascii="CordiaUPC" w:hAnsi="CordiaUPC" w:cs="CordiaUPC"/>
          <w:sz w:val="26"/>
          <w:szCs w:val="26"/>
          <w:lang w:val="en-AU"/>
        </w:rPr>
        <w:t xml:space="preserve">). The terminal growth rate derived from long-term GDP adjusted with the expectation of the business growth. </w:t>
      </w:r>
    </w:p>
    <w:p w14:paraId="790B2F04" w14:textId="77777777" w:rsidR="00700F8A" w:rsidRDefault="00700F8A" w:rsidP="00700F8A">
      <w:pPr>
        <w:spacing w:line="240" w:lineRule="exact"/>
        <w:ind w:left="850" w:right="29"/>
        <w:jc w:val="thaiDistribute"/>
        <w:rPr>
          <w:rFonts w:ascii="CordiaUPC" w:hAnsi="CordiaUPC" w:cs="CordiaUPC"/>
          <w:sz w:val="26"/>
          <w:szCs w:val="26"/>
          <w:lang w:val="en-US"/>
        </w:rPr>
      </w:pPr>
    </w:p>
    <w:p w14:paraId="7B6C9141" w14:textId="77777777" w:rsidR="00FC233A" w:rsidRPr="00392524" w:rsidRDefault="00FC233A" w:rsidP="00700F8A">
      <w:pPr>
        <w:spacing w:line="240" w:lineRule="exact"/>
        <w:ind w:left="850" w:right="29"/>
        <w:jc w:val="thaiDistribute"/>
        <w:rPr>
          <w:rFonts w:ascii="CordiaUPC" w:hAnsi="CordiaUPC" w:cs="CordiaUPC"/>
          <w:sz w:val="26"/>
          <w:szCs w:val="26"/>
          <w:lang w:val="en-US"/>
        </w:rPr>
      </w:pPr>
    </w:p>
    <w:p w14:paraId="3D17A7A3" w14:textId="77777777" w:rsidR="00700F8A" w:rsidRPr="00392524" w:rsidRDefault="00700F8A" w:rsidP="00700F8A">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Loans to customers and accrued interest receivable, net:</w:t>
      </w:r>
    </w:p>
    <w:p w14:paraId="4F86E35E" w14:textId="77777777" w:rsidR="00700F8A" w:rsidRPr="00392524" w:rsidRDefault="00700F8A" w:rsidP="00700F8A">
      <w:pPr>
        <w:tabs>
          <w:tab w:val="num" w:pos="284"/>
        </w:tabs>
        <w:spacing w:line="240" w:lineRule="exact"/>
        <w:ind w:left="850" w:right="29"/>
        <w:jc w:val="thaiDistribute"/>
        <w:rPr>
          <w:rFonts w:ascii="CordiaUPC" w:hAnsi="CordiaUPC" w:cs="CordiaUPC"/>
          <w:sz w:val="26"/>
          <w:szCs w:val="26"/>
        </w:rPr>
      </w:pPr>
    </w:p>
    <w:p w14:paraId="04CD6E1C" w14:textId="77777777" w:rsidR="00700F8A" w:rsidRPr="00392524" w:rsidRDefault="00700F8A" w:rsidP="00700F8A">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 xml:space="preserve">The fair value is based on the carrying amount </w:t>
      </w:r>
      <w:r w:rsidRPr="00392524">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392524">
        <w:rPr>
          <w:rFonts w:ascii="CordiaUPC" w:hAnsi="CordiaUPC" w:cs="CordiaUPC"/>
          <w:sz w:val="26"/>
          <w:szCs w:val="26"/>
          <w:lang w:val="en-US"/>
        </w:rPr>
        <w:t xml:space="preserve"> allowance for</w:t>
      </w:r>
      <w:r w:rsidRPr="00392524">
        <w:rPr>
          <w:rFonts w:ascii="CordiaUPC" w:hAnsi="CordiaUPC" w:cs="CordiaUPC" w:hint="cs"/>
          <w:sz w:val="26"/>
          <w:szCs w:val="26"/>
          <w:lang w:val="en-US"/>
        </w:rPr>
        <w:t xml:space="preserve"> expected credit loss</w:t>
      </w:r>
      <w:r w:rsidRPr="00392524">
        <w:rPr>
          <w:rFonts w:ascii="CordiaUPC" w:hAnsi="CordiaUPC" w:cs="CordiaUPC"/>
          <w:sz w:val="26"/>
          <w:szCs w:val="26"/>
          <w:lang w:val="en-US"/>
        </w:rPr>
        <w:t>.</w:t>
      </w:r>
    </w:p>
    <w:p w14:paraId="5805DD4B" w14:textId="77777777" w:rsidR="00700F8A" w:rsidRPr="00392524" w:rsidRDefault="00700F8A" w:rsidP="00700F8A">
      <w:pPr>
        <w:spacing w:line="240" w:lineRule="exact"/>
        <w:rPr>
          <w:rFonts w:ascii="CordiaUPC" w:hAnsi="CordiaUPC" w:cs="CordiaUPC"/>
          <w:sz w:val="26"/>
          <w:szCs w:val="26"/>
          <w:cs/>
          <w:lang w:bidi="th-TH"/>
        </w:rPr>
      </w:pPr>
    </w:p>
    <w:p w14:paraId="74077E21" w14:textId="77777777" w:rsidR="00700F8A" w:rsidRPr="00392524" w:rsidRDefault="00700F8A" w:rsidP="00700F8A">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Other financial assets:</w:t>
      </w:r>
    </w:p>
    <w:p w14:paraId="5E7EA9CE"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p>
    <w:p w14:paraId="3C451A61"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4211CD36"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p>
    <w:p w14:paraId="3FFA5F84"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Deposits and interbank and money market items (liabilities):</w:t>
      </w:r>
    </w:p>
    <w:p w14:paraId="032F2F10" w14:textId="77777777"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p>
    <w:p w14:paraId="442D1FB3" w14:textId="77777777"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1225FA49" w14:textId="77777777" w:rsidR="00700F8A" w:rsidRPr="00392524" w:rsidRDefault="00700F8A" w:rsidP="00700F8A">
      <w:pPr>
        <w:spacing w:line="240" w:lineRule="exact"/>
        <w:ind w:left="850" w:right="29" w:hanging="284"/>
        <w:jc w:val="thaiDistribute"/>
        <w:rPr>
          <w:rFonts w:ascii="CordiaUPC" w:hAnsi="CordiaUPC" w:cs="CordiaUPC"/>
          <w:sz w:val="26"/>
          <w:szCs w:val="26"/>
        </w:rPr>
      </w:pPr>
    </w:p>
    <w:p w14:paraId="55FF8E59"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Financial liabilities measured</w:t>
      </w:r>
      <w:r w:rsidRPr="00392524">
        <w:rPr>
          <w:rFonts w:ascii="CordiaUPC" w:hAnsi="CordiaUPC" w:cs="CordiaUPC"/>
          <w:sz w:val="26"/>
          <w:szCs w:val="26"/>
        </w:rPr>
        <w:t xml:space="preserve"> </w:t>
      </w:r>
      <w:r w:rsidRPr="00392524">
        <w:rPr>
          <w:rFonts w:ascii="CordiaUPC" w:hAnsi="CordiaUPC" w:cs="CordiaUPC" w:hint="cs"/>
          <w:sz w:val="26"/>
          <w:szCs w:val="26"/>
        </w:rPr>
        <w:t>at fair value through profit or loss:</w:t>
      </w:r>
    </w:p>
    <w:p w14:paraId="4804BF47"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p>
    <w:p w14:paraId="792AE38D"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Fair value is calculated based on a valuation model, using market data obtained from reliable sources.</w:t>
      </w:r>
    </w:p>
    <w:p w14:paraId="7D68937A"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p>
    <w:p w14:paraId="2FEEA7E2"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lang w:val="en-US"/>
        </w:rPr>
      </w:pPr>
      <w:r w:rsidRPr="00392524">
        <w:rPr>
          <w:rFonts w:ascii="CordiaUPC" w:hAnsi="CordiaUPC" w:cs="CordiaUPC" w:hint="cs"/>
          <w:sz w:val="26"/>
          <w:szCs w:val="26"/>
        </w:rPr>
        <w:t xml:space="preserve">-  </w:t>
      </w:r>
      <w:r w:rsidRPr="00392524">
        <w:rPr>
          <w:rFonts w:ascii="CordiaUPC" w:hAnsi="CordiaUPC" w:cs="CordiaUPC" w:hint="cs"/>
          <w:sz w:val="26"/>
          <w:szCs w:val="26"/>
        </w:rPr>
        <w:tab/>
        <w:t>Debts issued and borrowings</w:t>
      </w:r>
      <w:r w:rsidRPr="00392524">
        <w:rPr>
          <w:rFonts w:ascii="CordiaUPC" w:hAnsi="CordiaUPC" w:cs="CordiaUPC" w:hint="cs"/>
          <w:sz w:val="26"/>
          <w:szCs w:val="26"/>
          <w:lang w:val="en-US"/>
        </w:rPr>
        <w:t>:</w:t>
      </w:r>
    </w:p>
    <w:p w14:paraId="71AB469D"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p>
    <w:p w14:paraId="52C0FA1B"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5047CE6D" w14:textId="77777777" w:rsidR="00700F8A" w:rsidRPr="00392524" w:rsidRDefault="00700F8A" w:rsidP="00700F8A">
      <w:pPr>
        <w:spacing w:line="240" w:lineRule="exact"/>
        <w:ind w:left="850" w:right="29" w:hanging="284"/>
        <w:jc w:val="thaiDistribute"/>
        <w:rPr>
          <w:rFonts w:ascii="CordiaUPC" w:hAnsi="CordiaUPC" w:cs="CordiaUPC"/>
          <w:sz w:val="26"/>
          <w:szCs w:val="26"/>
        </w:rPr>
      </w:pPr>
    </w:p>
    <w:p w14:paraId="6999C93D" w14:textId="77777777" w:rsidR="004B4BA3" w:rsidRDefault="004B4BA3">
      <w:pPr>
        <w:spacing w:line="240" w:lineRule="auto"/>
        <w:rPr>
          <w:rFonts w:ascii="CordiaUPC" w:hAnsi="CordiaUPC" w:cs="CordiaUPC"/>
          <w:sz w:val="26"/>
          <w:szCs w:val="26"/>
        </w:rPr>
      </w:pPr>
      <w:r>
        <w:rPr>
          <w:rFonts w:ascii="CordiaUPC" w:hAnsi="CordiaUPC" w:cs="CordiaUPC"/>
          <w:sz w:val="26"/>
          <w:szCs w:val="26"/>
        </w:rPr>
        <w:br w:type="page"/>
      </w:r>
    </w:p>
    <w:p w14:paraId="6DC705A9" w14:textId="77777777" w:rsidR="00700F8A" w:rsidRDefault="00700F8A" w:rsidP="00700F8A">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lastRenderedPageBreak/>
        <w:t>-</w:t>
      </w:r>
      <w:r w:rsidRPr="00392524">
        <w:rPr>
          <w:rFonts w:ascii="CordiaUPC" w:hAnsi="CordiaUPC" w:cs="CordiaUPC" w:hint="cs"/>
          <w:sz w:val="26"/>
          <w:szCs w:val="26"/>
        </w:rPr>
        <w:tab/>
        <w:t>Other financial liabilities:</w:t>
      </w:r>
    </w:p>
    <w:p w14:paraId="07310AFA" w14:textId="77777777" w:rsidR="00700F8A" w:rsidRPr="00392524" w:rsidRDefault="00700F8A" w:rsidP="00700F8A">
      <w:pPr>
        <w:spacing w:line="240" w:lineRule="exact"/>
        <w:ind w:left="850" w:right="29" w:hanging="284"/>
        <w:jc w:val="thaiDistribute"/>
        <w:rPr>
          <w:rFonts w:ascii="CordiaUPC" w:hAnsi="CordiaUPC" w:cs="CordiaUPC"/>
          <w:sz w:val="26"/>
          <w:szCs w:val="26"/>
          <w:lang w:val="en-US"/>
        </w:rPr>
      </w:pPr>
    </w:p>
    <w:p w14:paraId="7F7EBF8E" w14:textId="77777777" w:rsidR="00700F8A" w:rsidRPr="00392524" w:rsidRDefault="00700F8A" w:rsidP="00700F8A">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3C87A744" w14:textId="77777777" w:rsidR="00700F8A" w:rsidRPr="00392524" w:rsidRDefault="00700F8A" w:rsidP="00700F8A">
      <w:pPr>
        <w:tabs>
          <w:tab w:val="left" w:pos="993"/>
        </w:tabs>
        <w:spacing w:line="240" w:lineRule="exact"/>
        <w:ind w:left="850" w:right="29" w:hanging="288"/>
        <w:jc w:val="thaiDistribute"/>
        <w:rPr>
          <w:rFonts w:ascii="CordiaUPC" w:hAnsi="CordiaUPC" w:cs="CordiaUPC"/>
          <w:sz w:val="26"/>
          <w:szCs w:val="26"/>
        </w:rPr>
      </w:pPr>
    </w:p>
    <w:p w14:paraId="3B28BF22" w14:textId="77777777" w:rsidR="00700F8A" w:rsidRPr="00392524" w:rsidRDefault="00700F8A" w:rsidP="00700F8A">
      <w:pPr>
        <w:tabs>
          <w:tab w:val="left" w:pos="993"/>
        </w:tabs>
        <w:spacing w:line="240" w:lineRule="exact"/>
        <w:ind w:left="850" w:right="29" w:hanging="288"/>
        <w:jc w:val="thaiDistribute"/>
        <w:rPr>
          <w:rFonts w:ascii="CordiaUPC" w:hAnsi="CordiaUPC" w:cs="CordiaUPC"/>
          <w:sz w:val="26"/>
          <w:szCs w:val="26"/>
          <w:lang w:val="en-US"/>
        </w:rPr>
      </w:pPr>
      <w:r w:rsidRPr="00392524">
        <w:rPr>
          <w:rFonts w:ascii="CordiaUPC" w:hAnsi="CordiaUPC" w:cs="CordiaUPC" w:hint="cs"/>
          <w:sz w:val="26"/>
          <w:szCs w:val="26"/>
        </w:rPr>
        <w:t xml:space="preserve">-  </w:t>
      </w:r>
      <w:r w:rsidRPr="00392524">
        <w:rPr>
          <w:rFonts w:ascii="CordiaUPC" w:hAnsi="CordiaUPC" w:cs="CordiaUPC" w:hint="cs"/>
          <w:sz w:val="26"/>
          <w:szCs w:val="26"/>
        </w:rPr>
        <w:tab/>
        <w:t>Derivatives</w:t>
      </w:r>
      <w:r w:rsidRPr="00392524">
        <w:rPr>
          <w:rFonts w:ascii="CordiaUPC" w:hAnsi="CordiaUPC" w:cs="CordiaUPC" w:hint="cs"/>
          <w:sz w:val="26"/>
          <w:szCs w:val="26"/>
          <w:lang w:val="en-US"/>
        </w:rPr>
        <w:t>:</w:t>
      </w:r>
    </w:p>
    <w:p w14:paraId="2539569E" w14:textId="77777777" w:rsidR="00700F8A" w:rsidRPr="00392524" w:rsidRDefault="00700F8A" w:rsidP="00700F8A">
      <w:pPr>
        <w:tabs>
          <w:tab w:val="left" w:pos="993"/>
        </w:tabs>
        <w:spacing w:line="240" w:lineRule="exact"/>
        <w:ind w:left="850" w:right="29" w:hanging="284"/>
        <w:jc w:val="thaiDistribute"/>
        <w:rPr>
          <w:rFonts w:ascii="CordiaUPC" w:eastAsia="Arial Unicode MS" w:hAnsi="CordiaUPC" w:cs="CordiaUPC"/>
          <w:sz w:val="26"/>
          <w:szCs w:val="26"/>
        </w:rPr>
      </w:pPr>
    </w:p>
    <w:p w14:paraId="23BCA804" w14:textId="69C1FE36"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lang w:bidi="th-TH"/>
        </w:rPr>
      </w:pPr>
      <w:r w:rsidRPr="00392524">
        <w:rPr>
          <w:rFonts w:ascii="CordiaUPC" w:eastAsia="Arial Unicode MS" w:hAnsi="CordiaUPC" w:cs="CordiaUPC" w:hint="cs"/>
          <w:sz w:val="26"/>
          <w:szCs w:val="26"/>
        </w:rPr>
        <w:tab/>
        <w:t>In cases where there is an active market, the Bank and its subsidiaries use the market value as the fair value of derivatives. F</w:t>
      </w:r>
      <w:r w:rsidRPr="00392524">
        <w:rPr>
          <w:rFonts w:ascii="CordiaUPC" w:hAnsi="CordiaUPC" w:cs="CordiaUPC" w:hint="cs"/>
          <w:sz w:val="26"/>
          <w:szCs w:val="26"/>
          <w:lang w:bidi="th-TH"/>
        </w:rPr>
        <w:t>or simple over-the-counter derivative</w:t>
      </w:r>
      <w:r w:rsidR="00D44AF5">
        <w:rPr>
          <w:rFonts w:ascii="CordiaUPC" w:hAnsi="CordiaUPC" w:cs="CordiaUPC"/>
          <w:sz w:val="26"/>
          <w:szCs w:val="26"/>
          <w:lang w:bidi="th-TH"/>
        </w:rPr>
        <w:t>s</w:t>
      </w:r>
      <w:r w:rsidRPr="00392524">
        <w:rPr>
          <w:rFonts w:ascii="CordiaUPC" w:hAnsi="CordiaUPC" w:cs="CordiaUPC" w:hint="cs"/>
          <w:sz w:val="26"/>
          <w:szCs w:val="26"/>
          <w:lang w:bidi="th-TH"/>
        </w:rPr>
        <w:t xml:space="preserve">, fair values are based on inputs which are observable from independent and reliable market data sources, mainly </w:t>
      </w:r>
      <w:r w:rsidRPr="00392524">
        <w:rPr>
          <w:rFonts w:ascii="CordiaUPC" w:hAnsi="CordiaUPC" w:cs="CordiaUPC" w:hint="cs"/>
          <w:sz w:val="26"/>
          <w:szCs w:val="26"/>
        </w:rPr>
        <w:t>based on exchange-traded prices, broker/dealer quotations, or counterparties’ quotations</w:t>
      </w:r>
      <w:r w:rsidRPr="00392524">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7587505" w14:textId="41D9BC7F" w:rsidR="007D5D62" w:rsidRDefault="007D5D62">
      <w:pPr>
        <w:spacing w:line="240" w:lineRule="auto"/>
        <w:rPr>
          <w:rFonts w:ascii="CordiaUPC" w:hAnsi="CordiaUPC" w:cs="CordiaUPC"/>
          <w:sz w:val="26"/>
          <w:szCs w:val="26"/>
          <w:cs/>
          <w:lang w:val="en-AU" w:bidi="th-TH"/>
        </w:rPr>
      </w:pPr>
    </w:p>
    <w:p w14:paraId="1CE7216A" w14:textId="0372B7F0" w:rsidR="00700F8A" w:rsidRPr="00392524" w:rsidRDefault="00700F8A" w:rsidP="00700F8A">
      <w:pPr>
        <w:pStyle w:val="block"/>
        <w:spacing w:after="0" w:line="240" w:lineRule="exact"/>
        <w:ind w:right="-7"/>
        <w:jc w:val="both"/>
        <w:rPr>
          <w:rFonts w:ascii="CordiaUPC" w:hAnsi="CordiaUPC" w:cs="CordiaUPC"/>
          <w:sz w:val="26"/>
          <w:szCs w:val="26"/>
          <w:lang w:bidi="th-TH"/>
        </w:rPr>
      </w:pPr>
      <w:r w:rsidRPr="00392524">
        <w:rPr>
          <w:rFonts w:ascii="CordiaUPC" w:hAnsi="CordiaUPC" w:cs="CordiaUPC" w:hint="cs"/>
          <w:sz w:val="26"/>
          <w:szCs w:val="26"/>
          <w:lang w:bidi="th-TH"/>
        </w:rPr>
        <w:t xml:space="preserve">The </w:t>
      </w:r>
      <w:r w:rsidRPr="00392524">
        <w:rPr>
          <w:rFonts w:ascii="CordiaUPC" w:hAnsi="CordiaUPC" w:cs="CordiaUPC" w:hint="cs"/>
          <w:sz w:val="26"/>
          <w:szCs w:val="26"/>
        </w:rPr>
        <w:t xml:space="preserve">Bank and its subsidiaries </w:t>
      </w:r>
      <w:r w:rsidRPr="00392524">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Pr>
          <w:rFonts w:ascii="CordiaUPC" w:hAnsi="CordiaUPC" w:cs="CordiaUPC"/>
          <w:sz w:val="26"/>
          <w:szCs w:val="26"/>
          <w:lang w:bidi="th-TH"/>
        </w:rPr>
        <w:t xml:space="preserve">levels </w:t>
      </w:r>
      <w:r w:rsidRPr="00392524">
        <w:rPr>
          <w:rFonts w:ascii="CordiaUPC" w:hAnsi="CordiaUPC" w:cs="CordiaUPC" w:hint="cs"/>
          <w:sz w:val="26"/>
          <w:szCs w:val="26"/>
          <w:lang w:bidi="th-TH"/>
        </w:rPr>
        <w:t xml:space="preserve">of the fair value hierarchy during </w:t>
      </w:r>
      <w:r w:rsidRPr="00A57910">
        <w:rPr>
          <w:rFonts w:ascii="CordiaUPC" w:hAnsi="CordiaUPC" w:cs="CordiaUPC" w:hint="cs"/>
          <w:sz w:val="26"/>
          <w:szCs w:val="26"/>
          <w:lang w:bidi="th-TH"/>
        </w:rPr>
        <w:t xml:space="preserve">the </w:t>
      </w:r>
      <w:r w:rsidR="00A1031B" w:rsidRPr="00A57910">
        <w:rPr>
          <w:rFonts w:ascii="CordiaUPC" w:hAnsi="CordiaUPC" w:cs="CordiaUPC"/>
          <w:sz w:val="26"/>
          <w:szCs w:val="26"/>
          <w:lang w:val="en-US" w:bidi="th-TH"/>
        </w:rPr>
        <w:t>nine</w:t>
      </w:r>
      <w:r w:rsidRPr="00A57910">
        <w:rPr>
          <w:rFonts w:ascii="CordiaUPC" w:hAnsi="CordiaUPC" w:cs="CordiaUPC"/>
          <w:sz w:val="26"/>
          <w:szCs w:val="26"/>
          <w:lang w:bidi="th-TH"/>
        </w:rPr>
        <w:t>-month</w:t>
      </w:r>
      <w:r w:rsidRPr="00A57910">
        <w:rPr>
          <w:rFonts w:ascii="CordiaUPC" w:hAnsi="CordiaUPC" w:cs="CordiaUPC" w:hint="cs"/>
          <w:sz w:val="26"/>
          <w:szCs w:val="26"/>
          <w:lang w:bidi="th-TH"/>
        </w:rPr>
        <w:t xml:space="preserve"> period ended </w:t>
      </w:r>
      <w:r w:rsidRPr="00A57910">
        <w:rPr>
          <w:rFonts w:ascii="CordiaUPC" w:eastAsia="Times New Roman" w:hAnsi="CordiaUPC" w:cs="CordiaUPC"/>
          <w:sz w:val="26"/>
          <w:szCs w:val="26"/>
          <w:lang w:bidi="th-TH"/>
        </w:rPr>
        <w:t xml:space="preserve">30 </w:t>
      </w:r>
      <w:r w:rsidR="00A1031B" w:rsidRPr="00A57910">
        <w:rPr>
          <w:rFonts w:ascii="CordiaUPC" w:eastAsia="Times New Roman" w:hAnsi="CordiaUPC" w:cs="CordiaUPC"/>
          <w:sz w:val="26"/>
          <w:szCs w:val="26"/>
          <w:lang w:bidi="th-TH"/>
        </w:rPr>
        <w:t>September</w:t>
      </w:r>
      <w:r w:rsidRPr="00A57910">
        <w:rPr>
          <w:rFonts w:ascii="CordiaUPC" w:eastAsia="Times New Roman" w:hAnsi="CordiaUPC" w:cs="CordiaUPC"/>
          <w:sz w:val="26"/>
          <w:szCs w:val="26"/>
          <w:lang w:bidi="th-TH"/>
        </w:rPr>
        <w:t xml:space="preserve"> 202</w:t>
      </w:r>
      <w:r w:rsidR="0064077C">
        <w:rPr>
          <w:rFonts w:ascii="CordiaUPC" w:eastAsia="Times New Roman" w:hAnsi="CordiaUPC" w:cs="CordiaUPC"/>
          <w:sz w:val="26"/>
          <w:szCs w:val="26"/>
          <w:lang w:bidi="th-TH"/>
        </w:rPr>
        <w:t>3</w:t>
      </w:r>
      <w:r w:rsidRPr="00A57910">
        <w:rPr>
          <w:rFonts w:ascii="CordiaUPC" w:hAnsi="CordiaUPC" w:cs="CordiaUPC" w:hint="cs"/>
          <w:sz w:val="26"/>
          <w:szCs w:val="26"/>
          <w:lang w:bidi="th-TH"/>
        </w:rPr>
        <w:t xml:space="preserve"> and </w:t>
      </w:r>
      <w:r w:rsidRPr="00A57910">
        <w:rPr>
          <w:rFonts w:ascii="CordiaUPC" w:hAnsi="CordiaUPC" w:cs="CordiaUPC"/>
          <w:sz w:val="26"/>
          <w:szCs w:val="26"/>
          <w:lang w:bidi="th-TH"/>
        </w:rPr>
        <w:t>202</w:t>
      </w:r>
      <w:r w:rsidR="0064077C">
        <w:rPr>
          <w:rFonts w:ascii="CordiaUPC" w:hAnsi="CordiaUPC" w:cs="CordiaUPC"/>
          <w:sz w:val="26"/>
          <w:szCs w:val="26"/>
          <w:lang w:bidi="th-TH"/>
        </w:rPr>
        <w:t>2</w:t>
      </w:r>
      <w:r w:rsidRPr="00A57910">
        <w:rPr>
          <w:rFonts w:ascii="CordiaUPC" w:hAnsi="CordiaUPC" w:cs="CordiaUPC"/>
          <w:sz w:val="26"/>
          <w:szCs w:val="26"/>
          <w:lang w:bidi="th-TH"/>
        </w:rPr>
        <w:t>.</w:t>
      </w:r>
    </w:p>
    <w:p w14:paraId="69F98EB6" w14:textId="46A436D1" w:rsidR="00700F8A" w:rsidRPr="00392524" w:rsidRDefault="00700F8A" w:rsidP="00700F8A">
      <w:pPr>
        <w:spacing w:line="240" w:lineRule="exact"/>
        <w:rPr>
          <w:rFonts w:ascii="CordiaUPC" w:hAnsi="CordiaUPC" w:cs="CordiaUPC"/>
          <w:i/>
          <w:iCs/>
          <w:sz w:val="26"/>
          <w:szCs w:val="26"/>
          <w:lang w:val="en-AU" w:bidi="th-TH"/>
        </w:rPr>
      </w:pPr>
    </w:p>
    <w:p w14:paraId="79445A02" w14:textId="3A7917FB" w:rsidR="0077037B" w:rsidRPr="004D0D65" w:rsidRDefault="00A7166D" w:rsidP="00AD7C76">
      <w:pPr>
        <w:pStyle w:val="Heading1"/>
        <w:numPr>
          <w:ilvl w:val="0"/>
          <w:numId w:val="0"/>
        </w:numPr>
        <w:spacing w:before="0" w:after="0" w:line="240" w:lineRule="exact"/>
        <w:ind w:left="540" w:hanging="540"/>
        <w:rPr>
          <w:rFonts w:ascii="CordiaUPC" w:hAnsi="CordiaUPC" w:cs="CordiaUPC"/>
          <w:b w:val="0"/>
          <w:bCs/>
          <w:sz w:val="26"/>
          <w:szCs w:val="26"/>
          <w:cs/>
          <w:lang w:bidi="th-TH"/>
        </w:rPr>
      </w:pPr>
      <w:bookmarkStart w:id="5" w:name="_Hlk86318307"/>
      <w:bookmarkEnd w:id="2"/>
      <w:bookmarkEnd w:id="3"/>
      <w:r w:rsidRPr="004D0D65">
        <w:rPr>
          <w:rFonts w:ascii="CordiaUPC" w:hAnsi="CordiaUPC" w:cs="CordiaUPC"/>
          <w:i w:val="0"/>
          <w:iCs/>
          <w:sz w:val="26"/>
          <w:szCs w:val="26"/>
          <w:lang w:bidi="th-TH"/>
        </w:rPr>
        <w:t>4</w:t>
      </w:r>
      <w:r w:rsidR="00443957" w:rsidRPr="004D0D65">
        <w:rPr>
          <w:rFonts w:ascii="CordiaUPC" w:hAnsi="CordiaUPC" w:cs="CordiaUPC" w:hint="cs"/>
          <w:i w:val="0"/>
          <w:iCs/>
          <w:sz w:val="26"/>
          <w:szCs w:val="26"/>
          <w:lang w:bidi="th-TH"/>
        </w:rPr>
        <w:tab/>
      </w:r>
      <w:r w:rsidR="0077037B" w:rsidRPr="004D0D65">
        <w:rPr>
          <w:rFonts w:ascii="CordiaUPC" w:hAnsi="CordiaUPC" w:cs="CordiaUPC" w:hint="cs"/>
          <w:i w:val="0"/>
          <w:iCs/>
          <w:sz w:val="26"/>
          <w:szCs w:val="26"/>
        </w:rPr>
        <w:t>Maintenance of capital fund</w:t>
      </w:r>
    </w:p>
    <w:p w14:paraId="4E3DECF2" w14:textId="77777777" w:rsidR="0077037B" w:rsidRPr="00392524" w:rsidRDefault="0077037B" w:rsidP="00AD7C76">
      <w:pPr>
        <w:pStyle w:val="Heading1"/>
        <w:numPr>
          <w:ilvl w:val="0"/>
          <w:numId w:val="0"/>
        </w:numPr>
        <w:spacing w:before="0" w:after="0" w:line="240" w:lineRule="exact"/>
        <w:ind w:left="540"/>
        <w:rPr>
          <w:rFonts w:ascii="CordiaUPC" w:hAnsi="CordiaUPC" w:cs="CordiaUPC"/>
          <w:b w:val="0"/>
          <w:bCs/>
          <w:i w:val="0"/>
          <w:iCs/>
          <w:sz w:val="26"/>
          <w:szCs w:val="26"/>
        </w:rPr>
      </w:pPr>
    </w:p>
    <w:p w14:paraId="38B7E13F" w14:textId="2F29C7B7" w:rsidR="0077037B" w:rsidRPr="00392524" w:rsidRDefault="0077037B" w:rsidP="00AD7C76">
      <w:pPr>
        <w:spacing w:line="240" w:lineRule="exact"/>
        <w:ind w:left="560"/>
        <w:jc w:val="thaiDistribute"/>
        <w:rPr>
          <w:rFonts w:ascii="CordiaUPC" w:hAnsi="CordiaUPC" w:cs="CordiaUPC"/>
          <w:color w:val="000000"/>
          <w:sz w:val="26"/>
          <w:szCs w:val="26"/>
          <w:lang w:val="en-US" w:eastAsia="en-GB" w:bidi="th-TH"/>
        </w:rPr>
      </w:pPr>
      <w:r w:rsidRPr="00392524">
        <w:rPr>
          <w:rFonts w:ascii="CordiaUPC" w:hAnsi="CordiaUPC" w:cs="CordiaUPC" w:hint="cs"/>
          <w:color w:val="000000"/>
          <w:sz w:val="26"/>
          <w:szCs w:val="26"/>
          <w:lang w:val="en-US" w:eastAsia="en-GB" w:bidi="th-TH"/>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w:t>
      </w:r>
      <w:proofErr w:type="gramStart"/>
      <w:r w:rsidRPr="00392524">
        <w:rPr>
          <w:rFonts w:ascii="CordiaUPC" w:hAnsi="CordiaUPC" w:cs="CordiaUPC" w:hint="cs"/>
          <w:color w:val="000000"/>
          <w:sz w:val="26"/>
          <w:szCs w:val="26"/>
          <w:lang w:val="en-US" w:eastAsia="en-GB" w:bidi="th-TH"/>
        </w:rPr>
        <w:t>at</w:t>
      </w:r>
      <w:proofErr w:type="gramEnd"/>
      <w:r w:rsidRPr="00392524">
        <w:rPr>
          <w:rFonts w:ascii="CordiaUPC" w:hAnsi="CordiaUPC" w:cs="CordiaUPC" w:hint="cs"/>
          <w:color w:val="000000"/>
          <w:sz w:val="26"/>
          <w:szCs w:val="26"/>
          <w:lang w:val="en-US" w:eastAsia="en-GB" w:bidi="th-TH"/>
        </w:rPr>
        <w:t xml:space="preserve"> </w:t>
      </w:r>
      <w:r w:rsidR="00091CB2" w:rsidRPr="005B2349">
        <w:rPr>
          <w:rFonts w:ascii="CordiaUPC" w:eastAsia="Times New Roman" w:hAnsi="CordiaUPC" w:cs="CordiaUPC"/>
          <w:sz w:val="26"/>
          <w:szCs w:val="26"/>
          <w:lang w:bidi="th-TH"/>
        </w:rPr>
        <w:t>30 September</w:t>
      </w:r>
      <w:r w:rsidR="00091CB2" w:rsidRPr="005B2349">
        <w:rPr>
          <w:rFonts w:ascii="CordiaUPC" w:eastAsia="Times New Roman" w:hAnsi="CordiaUPC" w:cs="CordiaUPC" w:hint="cs"/>
          <w:sz w:val="26"/>
          <w:szCs w:val="26"/>
          <w:lang w:bidi="th-TH"/>
        </w:rPr>
        <w:t xml:space="preserve"> </w:t>
      </w:r>
      <w:r w:rsidR="005D787E" w:rsidRPr="00392524">
        <w:rPr>
          <w:rFonts w:ascii="CordiaUPC" w:hAnsi="CordiaUPC" w:cs="CordiaUPC" w:hint="cs"/>
          <w:sz w:val="26"/>
          <w:szCs w:val="26"/>
          <w:lang w:bidi="th-TH"/>
        </w:rPr>
        <w:t>202</w:t>
      </w:r>
      <w:r w:rsidR="00E446B0">
        <w:rPr>
          <w:rFonts w:ascii="CordiaUPC" w:hAnsi="CordiaUPC" w:cs="CordiaUPC"/>
          <w:sz w:val="26"/>
          <w:szCs w:val="26"/>
          <w:lang w:bidi="th-TH"/>
        </w:rPr>
        <w:t>3</w:t>
      </w:r>
      <w:r w:rsidR="005D787E" w:rsidRPr="00392524">
        <w:rPr>
          <w:rFonts w:ascii="CordiaUPC" w:hAnsi="CordiaUPC" w:cs="CordiaUPC" w:hint="cs"/>
          <w:sz w:val="26"/>
          <w:szCs w:val="26"/>
          <w:lang w:bidi="th-TH"/>
        </w:rPr>
        <w:t xml:space="preserve"> </w:t>
      </w:r>
      <w:r w:rsidRPr="00392524">
        <w:rPr>
          <w:rFonts w:ascii="CordiaUPC" w:hAnsi="CordiaUPC" w:cs="CordiaUPC" w:hint="cs"/>
          <w:color w:val="000000"/>
          <w:sz w:val="26"/>
          <w:szCs w:val="26"/>
          <w:lang w:val="en-US" w:eastAsia="en-GB" w:bidi="th-TH"/>
        </w:rPr>
        <w:t>and 31 December 20</w:t>
      </w:r>
      <w:r w:rsidR="005D787E" w:rsidRPr="00392524">
        <w:rPr>
          <w:rFonts w:ascii="CordiaUPC" w:hAnsi="CordiaUPC" w:cs="CordiaUPC" w:hint="cs"/>
          <w:color w:val="000000"/>
          <w:sz w:val="26"/>
          <w:szCs w:val="26"/>
          <w:lang w:val="en-US" w:eastAsia="en-GB" w:bidi="th-TH"/>
        </w:rPr>
        <w:t>2</w:t>
      </w:r>
      <w:r w:rsidR="00E446B0">
        <w:rPr>
          <w:rFonts w:ascii="CordiaUPC" w:hAnsi="CordiaUPC" w:cs="CordiaUPC"/>
          <w:color w:val="000000"/>
          <w:sz w:val="26"/>
          <w:szCs w:val="26"/>
          <w:lang w:val="en-US" w:eastAsia="en-GB" w:bidi="th-TH"/>
        </w:rPr>
        <w:t>2</w:t>
      </w:r>
      <w:r w:rsidRPr="00392524">
        <w:rPr>
          <w:rFonts w:ascii="CordiaUPC" w:hAnsi="CordiaUPC" w:cs="CordiaUPC" w:hint="cs"/>
          <w:color w:val="000000"/>
          <w:sz w:val="26"/>
          <w:szCs w:val="26"/>
          <w:lang w:val="en-US" w:eastAsia="en-GB" w:bidi="th-TH"/>
        </w:rPr>
        <w:t xml:space="preserve">, the consolidated supervision and the Bank </w:t>
      </w:r>
      <w:proofErr w:type="spellStart"/>
      <w:r w:rsidRPr="00392524">
        <w:rPr>
          <w:rFonts w:ascii="CordiaUPC" w:hAnsi="CordiaUPC" w:cs="CordiaUPC" w:hint="cs"/>
          <w:color w:val="000000"/>
          <w:sz w:val="26"/>
          <w:szCs w:val="26"/>
          <w:lang w:val="en-US" w:eastAsia="en-GB" w:bidi="th-TH"/>
        </w:rPr>
        <w:t>only’s</w:t>
      </w:r>
      <w:proofErr w:type="spellEnd"/>
      <w:r w:rsidRPr="00392524">
        <w:rPr>
          <w:rFonts w:ascii="CordiaUPC" w:hAnsi="CordiaUPC" w:cs="CordiaUPC" w:hint="cs"/>
          <w:color w:val="000000"/>
          <w:sz w:val="26"/>
          <w:szCs w:val="26"/>
          <w:lang w:val="en-US" w:eastAsia="en-GB" w:bidi="th-TH"/>
        </w:rPr>
        <w:t xml:space="preserve"> total capital funds could be </w:t>
      </w:r>
      <w:proofErr w:type="spellStart"/>
      <w:r w:rsidRPr="00392524">
        <w:rPr>
          <w:rFonts w:ascii="CordiaUPC" w:hAnsi="CordiaUPC" w:cs="CordiaUPC" w:hint="cs"/>
          <w:color w:val="000000"/>
          <w:sz w:val="26"/>
          <w:szCs w:val="26"/>
          <w:lang w:val="en-US" w:eastAsia="en-GB" w:bidi="th-TH"/>
        </w:rPr>
        <w:t>catagorised</w:t>
      </w:r>
      <w:proofErr w:type="spellEnd"/>
      <w:r w:rsidRPr="00392524">
        <w:rPr>
          <w:rFonts w:ascii="CordiaUPC" w:hAnsi="CordiaUPC" w:cs="CordiaUPC" w:hint="cs"/>
          <w:color w:val="000000"/>
          <w:sz w:val="26"/>
          <w:szCs w:val="26"/>
          <w:lang w:val="en-US" w:eastAsia="en-GB" w:bidi="th-TH"/>
        </w:rPr>
        <w:t xml:space="preserve"> as follows:</w:t>
      </w:r>
    </w:p>
    <w:p w14:paraId="6D036E0E" w14:textId="77777777" w:rsidR="00DA389B" w:rsidRDefault="00DA389B" w:rsidP="00AD7C76">
      <w:pPr>
        <w:spacing w:line="240" w:lineRule="exact"/>
        <w:rPr>
          <w:rFonts w:ascii="CordiaUPC" w:hAnsi="CordiaUPC" w:cs="CordiaUPC"/>
          <w:sz w:val="26"/>
          <w:szCs w:val="26"/>
        </w:rPr>
      </w:pPr>
      <w:bookmarkStart w:id="6" w:name="_Hlk31386712"/>
    </w:p>
    <w:tbl>
      <w:tblPr>
        <w:tblW w:w="9277" w:type="dxa"/>
        <w:tblInd w:w="450" w:type="dxa"/>
        <w:tblLayout w:type="fixed"/>
        <w:tblCellMar>
          <w:left w:w="115" w:type="dxa"/>
          <w:right w:w="115" w:type="dxa"/>
        </w:tblCellMar>
        <w:tblLook w:val="0000" w:firstRow="0" w:lastRow="0" w:firstColumn="0" w:lastColumn="0" w:noHBand="0" w:noVBand="0"/>
      </w:tblPr>
      <w:tblGrid>
        <w:gridCol w:w="5715"/>
        <w:gridCol w:w="9"/>
        <w:gridCol w:w="1601"/>
        <w:gridCol w:w="9"/>
        <w:gridCol w:w="266"/>
        <w:gridCol w:w="9"/>
        <w:gridCol w:w="9"/>
        <w:gridCol w:w="1650"/>
        <w:gridCol w:w="9"/>
      </w:tblGrid>
      <w:tr w:rsidR="00143EEF" w:rsidRPr="000F2676" w14:paraId="34A60E7C" w14:textId="77777777" w:rsidTr="006B1063">
        <w:trPr>
          <w:gridAfter w:val="1"/>
          <w:wAfter w:w="9" w:type="dxa"/>
          <w:trHeight w:val="20"/>
          <w:tblHeader/>
        </w:trPr>
        <w:tc>
          <w:tcPr>
            <w:tcW w:w="5715" w:type="dxa"/>
          </w:tcPr>
          <w:p w14:paraId="5612FEA7"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31C02DB4" w14:textId="77777777" w:rsidR="00143EEF" w:rsidRPr="000F2676" w:rsidRDefault="00143EEF" w:rsidP="006B1063">
            <w:pPr>
              <w:spacing w:line="240" w:lineRule="exact"/>
              <w:ind w:left="-108" w:right="-108"/>
              <w:jc w:val="center"/>
              <w:rPr>
                <w:rFonts w:ascii="CordiaUPC" w:hAnsi="CordiaUPC" w:cs="CordiaUPC"/>
                <w:snapToGrid w:val="0"/>
                <w:sz w:val="26"/>
                <w:szCs w:val="26"/>
                <w:lang w:val="en-US"/>
              </w:rPr>
            </w:pPr>
            <w:r w:rsidRPr="000F2676">
              <w:rPr>
                <w:rFonts w:ascii="CordiaUPC" w:hAnsi="CordiaUPC" w:cs="CordiaUPC" w:hint="cs"/>
                <w:b/>
                <w:bCs/>
                <w:sz w:val="26"/>
                <w:szCs w:val="26"/>
              </w:rPr>
              <w:t>Consolidated supervision</w:t>
            </w:r>
          </w:p>
        </w:tc>
      </w:tr>
      <w:tr w:rsidR="00143EEF" w:rsidRPr="000F2676" w14:paraId="683559A3" w14:textId="77777777" w:rsidTr="006B1063">
        <w:trPr>
          <w:gridAfter w:val="1"/>
          <w:wAfter w:w="9" w:type="dxa"/>
          <w:trHeight w:val="20"/>
          <w:tblHeader/>
        </w:trPr>
        <w:tc>
          <w:tcPr>
            <w:tcW w:w="5715" w:type="dxa"/>
          </w:tcPr>
          <w:p w14:paraId="61867872"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gridSpan w:val="2"/>
          </w:tcPr>
          <w:p w14:paraId="7EC79F9A" w14:textId="4C91A00E" w:rsidR="00143EEF" w:rsidRPr="000F2676" w:rsidRDefault="00143EEF" w:rsidP="006B1063">
            <w:pPr>
              <w:pStyle w:val="acctfourfigures"/>
              <w:tabs>
                <w:tab w:val="clear" w:pos="765"/>
              </w:tabs>
              <w:spacing w:line="24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 xml:space="preserve">30 </w:t>
            </w:r>
            <w:r w:rsidR="001B6B14">
              <w:rPr>
                <w:rFonts w:ascii="CordiaUPC" w:hAnsi="CordiaUPC" w:cs="CordiaUPC"/>
                <w:color w:val="000000"/>
                <w:sz w:val="26"/>
                <w:szCs w:val="26"/>
                <w:lang w:val="en-US" w:bidi="th-TH"/>
              </w:rPr>
              <w:t>September</w:t>
            </w:r>
            <w:r w:rsidRPr="00887104">
              <w:rPr>
                <w:rFonts w:ascii="CordiaUPC" w:hAnsi="CordiaUPC" w:cs="CordiaUPC" w:hint="cs"/>
                <w:color w:val="000000"/>
                <w:sz w:val="26"/>
                <w:szCs w:val="26"/>
                <w:lang w:val="en-US" w:bidi="th-TH"/>
              </w:rPr>
              <w:t xml:space="preserve"> 202</w:t>
            </w:r>
            <w:r w:rsidR="00E446B0">
              <w:rPr>
                <w:rFonts w:ascii="CordiaUPC" w:hAnsi="CordiaUPC" w:cs="CordiaUPC"/>
                <w:color w:val="000000"/>
                <w:sz w:val="26"/>
                <w:szCs w:val="26"/>
                <w:lang w:val="en-US" w:bidi="th-TH"/>
              </w:rPr>
              <w:t>3</w:t>
            </w:r>
          </w:p>
        </w:tc>
        <w:tc>
          <w:tcPr>
            <w:tcW w:w="275" w:type="dxa"/>
            <w:gridSpan w:val="2"/>
          </w:tcPr>
          <w:p w14:paraId="4B42D041" w14:textId="77777777" w:rsidR="00143EEF" w:rsidRPr="000F2676" w:rsidRDefault="00143EEF" w:rsidP="006B1063">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3"/>
          </w:tcPr>
          <w:p w14:paraId="5D3C2A73" w14:textId="290C5F41" w:rsidR="00143EEF" w:rsidRPr="000F2676" w:rsidRDefault="00143EEF"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sidR="00E446B0">
              <w:rPr>
                <w:rFonts w:ascii="CordiaUPC" w:hAnsi="CordiaUPC" w:cs="CordiaUPC"/>
                <w:color w:val="000000"/>
                <w:sz w:val="26"/>
                <w:szCs w:val="26"/>
                <w:lang w:val="en-US" w:bidi="th-TH"/>
              </w:rPr>
              <w:t>2</w:t>
            </w:r>
          </w:p>
        </w:tc>
      </w:tr>
      <w:tr w:rsidR="00143EEF" w:rsidRPr="000F2676" w14:paraId="03F1D72A" w14:textId="77777777" w:rsidTr="006B1063">
        <w:trPr>
          <w:gridAfter w:val="1"/>
          <w:wAfter w:w="9" w:type="dxa"/>
          <w:trHeight w:val="20"/>
          <w:tblHeader/>
        </w:trPr>
        <w:tc>
          <w:tcPr>
            <w:tcW w:w="5715" w:type="dxa"/>
          </w:tcPr>
          <w:p w14:paraId="61BCB694"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1FB528FB" w14:textId="77777777" w:rsidR="00143EEF" w:rsidRPr="000F2676" w:rsidRDefault="00143EEF" w:rsidP="006B1063">
            <w:pPr>
              <w:spacing w:line="240" w:lineRule="exac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w:t>
            </w:r>
            <w:proofErr w:type="gramStart"/>
            <w:r w:rsidRPr="000F2676">
              <w:rPr>
                <w:rFonts w:ascii="CordiaUPC" w:hAnsi="CordiaUPC" w:cs="CordiaUPC" w:hint="cs"/>
                <w:i/>
                <w:iCs/>
                <w:sz w:val="26"/>
                <w:szCs w:val="26"/>
                <w:lang w:val="en-US"/>
              </w:rPr>
              <w:t>in</w:t>
            </w:r>
            <w:proofErr w:type="gramEnd"/>
            <w:r w:rsidRPr="000F2676">
              <w:rPr>
                <w:rFonts w:ascii="CordiaUPC" w:hAnsi="CordiaUPC" w:cs="CordiaUPC" w:hint="cs"/>
                <w:i/>
                <w:iCs/>
                <w:sz w:val="26"/>
                <w:szCs w:val="26"/>
                <w:lang w:val="en-US"/>
              </w:rPr>
              <w:t xml:space="preserve"> million Baht)</w:t>
            </w:r>
          </w:p>
        </w:tc>
      </w:tr>
      <w:tr w:rsidR="00143EEF" w:rsidRPr="000F2676" w14:paraId="1184D53A" w14:textId="77777777" w:rsidTr="006B1063">
        <w:trPr>
          <w:gridAfter w:val="1"/>
          <w:wAfter w:w="9" w:type="dxa"/>
          <w:trHeight w:val="20"/>
        </w:trPr>
        <w:tc>
          <w:tcPr>
            <w:tcW w:w="5715" w:type="dxa"/>
          </w:tcPr>
          <w:p w14:paraId="6FD81FA6"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10" w:type="dxa"/>
            <w:gridSpan w:val="2"/>
          </w:tcPr>
          <w:p w14:paraId="514328C0"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187F3AEC"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64043C29"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r>
      <w:tr w:rsidR="00143EEF" w:rsidRPr="000F2676" w14:paraId="39E24BF4" w14:textId="77777777" w:rsidTr="006B1063">
        <w:trPr>
          <w:gridAfter w:val="1"/>
          <w:wAfter w:w="9" w:type="dxa"/>
          <w:trHeight w:val="20"/>
        </w:trPr>
        <w:tc>
          <w:tcPr>
            <w:tcW w:w="5715" w:type="dxa"/>
          </w:tcPr>
          <w:p w14:paraId="2FF4CDDD"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10" w:type="dxa"/>
            <w:gridSpan w:val="2"/>
          </w:tcPr>
          <w:p w14:paraId="5D8A6F2D"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22D7EDA9"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50C53DD7"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r>
      <w:tr w:rsidR="00E71DA8" w:rsidRPr="000F2676" w14:paraId="4C3F92CE" w14:textId="77777777">
        <w:trPr>
          <w:gridAfter w:val="1"/>
          <w:wAfter w:w="9" w:type="dxa"/>
          <w:trHeight w:val="20"/>
        </w:trPr>
        <w:tc>
          <w:tcPr>
            <w:tcW w:w="5715" w:type="dxa"/>
          </w:tcPr>
          <w:p w14:paraId="3988AA3B" w14:textId="77777777" w:rsidR="00E71DA8" w:rsidRPr="000F2676" w:rsidRDefault="00E71DA8" w:rsidP="00E71DA8">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10" w:type="dxa"/>
            <w:gridSpan w:val="2"/>
          </w:tcPr>
          <w:p w14:paraId="4AF76410" w14:textId="6F869CE5" w:rsidR="00E71DA8" w:rsidRPr="000F2676" w:rsidRDefault="00E71DA8" w:rsidP="00E71DA8">
            <w:pPr>
              <w:tabs>
                <w:tab w:val="decimal" w:pos="1325"/>
              </w:tabs>
              <w:spacing w:line="240" w:lineRule="exact"/>
              <w:ind w:left="-25" w:right="-106"/>
              <w:rPr>
                <w:rFonts w:ascii="CordiaUPC" w:hAnsi="CordiaUPC" w:cs="CordiaUPC"/>
                <w:color w:val="000000"/>
                <w:sz w:val="26"/>
                <w:szCs w:val="26"/>
                <w:lang w:val="en-US" w:bidi="th-TH"/>
              </w:rPr>
            </w:pPr>
            <w:r w:rsidRPr="00A06FD3">
              <w:rPr>
                <w:rFonts w:ascii="CordiaUPC" w:eastAsia="MS Mincho" w:hAnsi="CordiaUPC" w:cs="CordiaUPC"/>
                <w:sz w:val="26"/>
                <w:szCs w:val="26"/>
                <w:cs/>
                <w:lang w:eastAsia="th-TH"/>
              </w:rPr>
              <w:t>92</w:t>
            </w:r>
            <w:r>
              <w:rPr>
                <w:rFonts w:ascii="CordiaUPC" w:eastAsia="MS Mincho" w:hAnsi="CordiaUPC" w:cs="CordiaUPC"/>
                <w:sz w:val="26"/>
                <w:szCs w:val="26"/>
                <w:lang w:eastAsia="th-TH"/>
              </w:rPr>
              <w:t>,</w:t>
            </w:r>
            <w:r w:rsidRPr="00A06FD3">
              <w:rPr>
                <w:rFonts w:ascii="CordiaUPC" w:eastAsia="MS Mincho" w:hAnsi="CordiaUPC" w:cs="CordiaUPC"/>
                <w:sz w:val="26"/>
                <w:szCs w:val="26"/>
                <w:cs/>
                <w:lang w:eastAsia="th-TH"/>
              </w:rPr>
              <w:t>022</w:t>
            </w:r>
          </w:p>
        </w:tc>
        <w:tc>
          <w:tcPr>
            <w:tcW w:w="284" w:type="dxa"/>
            <w:gridSpan w:val="3"/>
          </w:tcPr>
          <w:p w14:paraId="0FC6905C" w14:textId="77777777" w:rsidR="00E71DA8" w:rsidRPr="000F2676" w:rsidRDefault="00E71DA8" w:rsidP="00E71DA8">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4F9CC508" w14:textId="04D882E9" w:rsidR="00E71DA8" w:rsidRPr="000F2676" w:rsidRDefault="00E71DA8" w:rsidP="00E71DA8">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91,937</w:t>
            </w:r>
          </w:p>
        </w:tc>
      </w:tr>
      <w:tr w:rsidR="00E71DA8" w:rsidRPr="000F2676" w14:paraId="18991A7E" w14:textId="77777777">
        <w:trPr>
          <w:gridAfter w:val="1"/>
          <w:wAfter w:w="9" w:type="dxa"/>
          <w:trHeight w:val="66"/>
        </w:trPr>
        <w:tc>
          <w:tcPr>
            <w:tcW w:w="5715" w:type="dxa"/>
          </w:tcPr>
          <w:p w14:paraId="3DEFCCF1"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10" w:type="dxa"/>
            <w:gridSpan w:val="2"/>
          </w:tcPr>
          <w:p w14:paraId="339606CE" w14:textId="1A3E0052" w:rsidR="00E71DA8" w:rsidRPr="000F2676" w:rsidRDefault="00E71DA8" w:rsidP="00E71DA8">
            <w:pPr>
              <w:tabs>
                <w:tab w:val="decimal" w:pos="1325"/>
              </w:tabs>
              <w:spacing w:line="240" w:lineRule="exact"/>
              <w:ind w:left="-25" w:right="-106"/>
              <w:rPr>
                <w:rFonts w:ascii="CordiaUPC" w:hAnsi="CordiaUPC" w:cs="CordiaUPC"/>
                <w:color w:val="000000"/>
                <w:sz w:val="26"/>
                <w:szCs w:val="26"/>
              </w:rPr>
            </w:pPr>
            <w:r w:rsidRPr="00A06FD3">
              <w:rPr>
                <w:rFonts w:ascii="CordiaUPC" w:eastAsia="MS Mincho" w:hAnsi="CordiaUPC" w:cs="CordiaUPC"/>
                <w:sz w:val="26"/>
                <w:szCs w:val="26"/>
                <w:lang w:eastAsia="th-TH"/>
              </w:rPr>
              <w:t>43</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359</w:t>
            </w:r>
          </w:p>
        </w:tc>
        <w:tc>
          <w:tcPr>
            <w:tcW w:w="284" w:type="dxa"/>
            <w:gridSpan w:val="3"/>
          </w:tcPr>
          <w:p w14:paraId="1D8FCABB" w14:textId="77777777" w:rsidR="00E71DA8" w:rsidRPr="000F2676" w:rsidRDefault="00E71DA8" w:rsidP="00E71DA8">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30611CC2" w14:textId="2E8828EE" w:rsidR="00E71DA8" w:rsidRPr="000F2676" w:rsidRDefault="00E71DA8" w:rsidP="00E71DA8">
            <w:pPr>
              <w:tabs>
                <w:tab w:val="decimal" w:pos="1325"/>
              </w:tabs>
              <w:spacing w:line="240" w:lineRule="exact"/>
              <w:ind w:left="-25" w:right="-106"/>
              <w:rPr>
                <w:rFonts w:ascii="CordiaUPC" w:hAnsi="CordiaUPC" w:cs="CordiaUPC"/>
                <w:color w:val="000000"/>
                <w:sz w:val="26"/>
                <w:szCs w:val="26"/>
              </w:rPr>
            </w:pPr>
            <w:r w:rsidRPr="00F11678">
              <w:rPr>
                <w:rFonts w:ascii="CordiaUPC" w:eastAsia="MS Mincho" w:hAnsi="CordiaUPC" w:cs="CordiaUPC"/>
                <w:sz w:val="26"/>
                <w:szCs w:val="26"/>
                <w:lang w:eastAsia="th-TH"/>
              </w:rPr>
              <w:t>43,360</w:t>
            </w:r>
          </w:p>
        </w:tc>
      </w:tr>
      <w:tr w:rsidR="00E71DA8" w:rsidRPr="000F2676" w14:paraId="5C968847" w14:textId="77777777" w:rsidTr="006B1063">
        <w:trPr>
          <w:gridAfter w:val="1"/>
          <w:wAfter w:w="9" w:type="dxa"/>
          <w:trHeight w:val="20"/>
        </w:trPr>
        <w:tc>
          <w:tcPr>
            <w:tcW w:w="5715" w:type="dxa"/>
          </w:tcPr>
          <w:p w14:paraId="449A0959" w14:textId="77777777" w:rsidR="00E71DA8" w:rsidRPr="000F2676" w:rsidRDefault="00E71DA8" w:rsidP="00E71DA8">
            <w:pPr>
              <w:tabs>
                <w:tab w:val="left" w:pos="212"/>
                <w:tab w:val="left" w:pos="474"/>
              </w:tabs>
              <w:spacing w:line="240" w:lineRule="exact"/>
              <w:ind w:right="-25"/>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10" w:type="dxa"/>
            <w:gridSpan w:val="2"/>
            <w:vAlign w:val="bottom"/>
          </w:tcPr>
          <w:p w14:paraId="6465704C" w14:textId="579EF878" w:rsidR="00E71DA8" w:rsidRPr="000F2676" w:rsidRDefault="00E71DA8" w:rsidP="00E71DA8">
            <w:pPr>
              <w:tabs>
                <w:tab w:val="decimal" w:pos="1325"/>
              </w:tabs>
              <w:spacing w:line="240" w:lineRule="exact"/>
              <w:ind w:left="-25" w:right="-106"/>
              <w:rPr>
                <w:rFonts w:ascii="CordiaUPC" w:hAnsi="CordiaUPC" w:cs="CordiaUPC"/>
                <w:color w:val="000000"/>
                <w:sz w:val="26"/>
                <w:szCs w:val="26"/>
                <w:cs/>
                <w:lang w:eastAsia="en-GB" w:bidi="th-TH"/>
              </w:rPr>
            </w:pPr>
            <w:r w:rsidRPr="00A06FD3">
              <w:rPr>
                <w:rFonts w:ascii="CordiaUPC" w:eastAsia="MS Mincho" w:hAnsi="CordiaUPC" w:cs="CordiaUPC"/>
                <w:sz w:val="26"/>
                <w:szCs w:val="26"/>
                <w:lang w:eastAsia="th-TH"/>
              </w:rPr>
              <w:t>10</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091</w:t>
            </w:r>
          </w:p>
        </w:tc>
        <w:tc>
          <w:tcPr>
            <w:tcW w:w="284" w:type="dxa"/>
            <w:gridSpan w:val="3"/>
          </w:tcPr>
          <w:p w14:paraId="22921311" w14:textId="77777777" w:rsidR="00E71DA8" w:rsidRPr="000F2676" w:rsidRDefault="00E71DA8" w:rsidP="00E71DA8">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58F22587" w14:textId="1355BEF4" w:rsidR="00E71DA8" w:rsidRPr="000F2676" w:rsidRDefault="00E71DA8" w:rsidP="00E71DA8">
            <w:pPr>
              <w:tabs>
                <w:tab w:val="decimal" w:pos="1325"/>
              </w:tabs>
              <w:spacing w:line="240" w:lineRule="exact"/>
              <w:ind w:left="-25" w:right="-106"/>
              <w:rPr>
                <w:rFonts w:ascii="CordiaUPC" w:hAnsi="CordiaUPC" w:cs="CordiaUPC"/>
                <w:color w:val="000000"/>
                <w:sz w:val="26"/>
                <w:szCs w:val="26"/>
                <w:cs/>
                <w:lang w:eastAsia="en-GB" w:bidi="th-TH"/>
              </w:rPr>
            </w:pPr>
            <w:r w:rsidRPr="00F11678">
              <w:rPr>
                <w:rFonts w:ascii="CordiaUPC" w:eastAsia="MS Mincho" w:hAnsi="CordiaUPC" w:cs="CordiaUPC"/>
                <w:sz w:val="26"/>
                <w:szCs w:val="26"/>
                <w:lang w:eastAsia="th-TH"/>
              </w:rPr>
              <w:t>10,091</w:t>
            </w:r>
          </w:p>
        </w:tc>
      </w:tr>
      <w:tr w:rsidR="00E71DA8" w:rsidRPr="000F2676" w14:paraId="0D6C3C3E" w14:textId="77777777" w:rsidTr="006B1063">
        <w:trPr>
          <w:gridAfter w:val="1"/>
          <w:wAfter w:w="9" w:type="dxa"/>
          <w:trHeight w:val="20"/>
        </w:trPr>
        <w:tc>
          <w:tcPr>
            <w:tcW w:w="5715" w:type="dxa"/>
          </w:tcPr>
          <w:p w14:paraId="15F6FCA3" w14:textId="2DDFC5F2"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 after appropriation</w:t>
            </w:r>
          </w:p>
        </w:tc>
        <w:tc>
          <w:tcPr>
            <w:tcW w:w="1610" w:type="dxa"/>
            <w:gridSpan w:val="2"/>
            <w:vAlign w:val="bottom"/>
          </w:tcPr>
          <w:p w14:paraId="3F46C1D2" w14:textId="08AEF3A8" w:rsidR="00E71DA8" w:rsidRPr="000F2676" w:rsidRDefault="00E71DA8" w:rsidP="00E71DA8">
            <w:pPr>
              <w:tabs>
                <w:tab w:val="decimal" w:pos="1325"/>
              </w:tabs>
              <w:spacing w:line="240" w:lineRule="exact"/>
              <w:ind w:left="-25" w:right="-106"/>
              <w:rPr>
                <w:rFonts w:ascii="CordiaUPC" w:hAnsi="CordiaUPC" w:cs="CordiaUPC"/>
                <w:color w:val="000000"/>
                <w:sz w:val="26"/>
                <w:szCs w:val="26"/>
                <w:lang w:eastAsia="en-GB" w:bidi="th-TH"/>
              </w:rPr>
            </w:pPr>
            <w:r w:rsidRPr="00A06FD3">
              <w:rPr>
                <w:rFonts w:ascii="CordiaUPC" w:eastAsia="MS Mincho" w:hAnsi="CordiaUPC" w:cs="CordiaUPC"/>
                <w:sz w:val="26"/>
                <w:szCs w:val="26"/>
                <w:lang w:eastAsia="th-TH"/>
              </w:rPr>
              <w:t>6</w:t>
            </w:r>
            <w:r>
              <w:rPr>
                <w:rFonts w:ascii="CordiaUPC" w:eastAsia="MS Mincho" w:hAnsi="CordiaUPC" w:cs="CordiaUPC"/>
                <w:sz w:val="26"/>
                <w:szCs w:val="26"/>
                <w:lang w:eastAsia="th-TH"/>
              </w:rPr>
              <w:t>6,600</w:t>
            </w:r>
          </w:p>
        </w:tc>
        <w:tc>
          <w:tcPr>
            <w:tcW w:w="284" w:type="dxa"/>
            <w:gridSpan w:val="3"/>
          </w:tcPr>
          <w:p w14:paraId="18866F81" w14:textId="77777777" w:rsidR="00E71DA8" w:rsidRPr="000F2676" w:rsidRDefault="00E71DA8" w:rsidP="00E71DA8">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78707603" w14:textId="0C5633AA" w:rsidR="00E71DA8" w:rsidRPr="000F2676" w:rsidRDefault="00E71DA8" w:rsidP="00E71DA8">
            <w:pPr>
              <w:tabs>
                <w:tab w:val="decimal" w:pos="1325"/>
              </w:tabs>
              <w:spacing w:line="240" w:lineRule="exact"/>
              <w:ind w:left="-25" w:right="-106"/>
              <w:rPr>
                <w:rFonts w:ascii="CordiaUPC" w:hAnsi="CordiaUPC" w:cs="CordiaUPC"/>
                <w:color w:val="000000"/>
                <w:sz w:val="26"/>
                <w:szCs w:val="26"/>
                <w:lang w:eastAsia="en-GB" w:bidi="th-TH"/>
              </w:rPr>
            </w:pPr>
            <w:r w:rsidRPr="00F11678">
              <w:rPr>
                <w:rFonts w:ascii="CordiaUPC" w:eastAsia="MS Mincho" w:hAnsi="CordiaUPC" w:cs="CordiaUPC"/>
                <w:sz w:val="26"/>
                <w:szCs w:val="26"/>
                <w:lang w:eastAsia="th-TH"/>
              </w:rPr>
              <w:t>61,467</w:t>
            </w:r>
          </w:p>
        </w:tc>
      </w:tr>
      <w:tr w:rsidR="00E71DA8" w:rsidRPr="000F2676" w14:paraId="37528978" w14:textId="77777777">
        <w:trPr>
          <w:gridAfter w:val="1"/>
          <w:wAfter w:w="9" w:type="dxa"/>
          <w:trHeight w:val="20"/>
        </w:trPr>
        <w:tc>
          <w:tcPr>
            <w:tcW w:w="5715" w:type="dxa"/>
          </w:tcPr>
          <w:p w14:paraId="0C4FC069"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10" w:type="dxa"/>
            <w:gridSpan w:val="2"/>
          </w:tcPr>
          <w:p w14:paraId="6A954439" w14:textId="3AC62243" w:rsidR="00E71DA8" w:rsidRPr="000F2676" w:rsidRDefault="00E71DA8" w:rsidP="00E71DA8">
            <w:pPr>
              <w:tabs>
                <w:tab w:val="decimal" w:pos="1325"/>
              </w:tabs>
              <w:spacing w:line="240" w:lineRule="exact"/>
              <w:ind w:left="-25" w:right="-106"/>
              <w:rPr>
                <w:rFonts w:ascii="CordiaUPC" w:hAnsi="CordiaUPC" w:cs="CordiaUPC"/>
                <w:sz w:val="26"/>
                <w:szCs w:val="26"/>
              </w:rPr>
            </w:pPr>
            <w:r w:rsidRPr="00A06FD3">
              <w:rPr>
                <w:rFonts w:ascii="CordiaUPC" w:eastAsia="MS Mincho" w:hAnsi="CordiaUPC" w:cs="CordiaUPC"/>
                <w:sz w:val="26"/>
                <w:szCs w:val="26"/>
                <w:lang w:eastAsia="th-TH"/>
              </w:rPr>
              <w:t>4</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2</w:t>
            </w:r>
            <w:r>
              <w:rPr>
                <w:rFonts w:ascii="CordiaUPC" w:eastAsia="MS Mincho" w:hAnsi="CordiaUPC" w:cs="CordiaUPC"/>
                <w:sz w:val="26"/>
                <w:szCs w:val="26"/>
                <w:lang w:eastAsia="th-TH"/>
              </w:rPr>
              <w:t>02</w:t>
            </w:r>
          </w:p>
        </w:tc>
        <w:tc>
          <w:tcPr>
            <w:tcW w:w="284" w:type="dxa"/>
            <w:gridSpan w:val="3"/>
          </w:tcPr>
          <w:p w14:paraId="7B6734DE" w14:textId="77777777" w:rsidR="00E71DA8" w:rsidRPr="000F2676" w:rsidRDefault="00E71DA8" w:rsidP="00E71DA8">
            <w:pPr>
              <w:tabs>
                <w:tab w:val="decimal" w:pos="1480"/>
              </w:tabs>
              <w:spacing w:line="240" w:lineRule="exact"/>
              <w:ind w:right="-302"/>
              <w:rPr>
                <w:rFonts w:ascii="CordiaUPC" w:hAnsi="CordiaUPC" w:cs="CordiaUPC"/>
                <w:sz w:val="26"/>
                <w:szCs w:val="26"/>
              </w:rPr>
            </w:pPr>
          </w:p>
        </w:tc>
        <w:tc>
          <w:tcPr>
            <w:tcW w:w="1659" w:type="dxa"/>
            <w:gridSpan w:val="2"/>
            <w:vAlign w:val="bottom"/>
          </w:tcPr>
          <w:p w14:paraId="416413A5" w14:textId="04C5FEA7" w:rsidR="00E71DA8" w:rsidRPr="000F2676" w:rsidRDefault="00E71DA8" w:rsidP="00E71DA8">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3,776</w:t>
            </w:r>
          </w:p>
        </w:tc>
      </w:tr>
      <w:tr w:rsidR="00E71DA8" w:rsidRPr="000F2676" w14:paraId="3F6423B7" w14:textId="77777777">
        <w:trPr>
          <w:gridAfter w:val="1"/>
          <w:wAfter w:w="9" w:type="dxa"/>
          <w:trHeight w:val="20"/>
        </w:trPr>
        <w:tc>
          <w:tcPr>
            <w:tcW w:w="5715" w:type="dxa"/>
            <w:vAlign w:val="bottom"/>
          </w:tcPr>
          <w:p w14:paraId="747082FA"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10" w:type="dxa"/>
            <w:gridSpan w:val="2"/>
          </w:tcPr>
          <w:p w14:paraId="1B5DAE7A" w14:textId="5E1D40F3" w:rsidR="00E71DA8" w:rsidRPr="002470AD" w:rsidRDefault="00E71DA8" w:rsidP="00E71DA8">
            <w:pPr>
              <w:tabs>
                <w:tab w:val="decimal" w:pos="1325"/>
              </w:tabs>
              <w:spacing w:line="240" w:lineRule="exact"/>
              <w:ind w:left="-25" w:right="-106"/>
              <w:rPr>
                <w:rFonts w:ascii="CordiaUPC" w:eastAsia="Angsana New" w:hAnsi="CordiaUPC" w:cs="CordiaUPC"/>
                <w:color w:val="000000"/>
                <w:sz w:val="26"/>
                <w:szCs w:val="26"/>
                <w:lang w:val="en-US" w:bidi="th-TH"/>
              </w:rPr>
            </w:pPr>
            <w:r>
              <w:rPr>
                <w:rFonts w:ascii="CordiaUPC" w:eastAsia="MS Mincho" w:hAnsi="CordiaUPC" w:cs="CordiaUPC"/>
                <w:sz w:val="26"/>
                <w:szCs w:val="26"/>
                <w:lang w:eastAsia="th-TH"/>
              </w:rPr>
              <w:t>(22)</w:t>
            </w:r>
          </w:p>
        </w:tc>
        <w:tc>
          <w:tcPr>
            <w:tcW w:w="284" w:type="dxa"/>
            <w:gridSpan w:val="3"/>
          </w:tcPr>
          <w:p w14:paraId="73FB4952" w14:textId="77777777" w:rsidR="00E71DA8" w:rsidRPr="000F2676" w:rsidRDefault="00E71DA8" w:rsidP="00E71DA8">
            <w:pPr>
              <w:tabs>
                <w:tab w:val="decimal" w:pos="1480"/>
              </w:tabs>
              <w:spacing w:line="240" w:lineRule="exact"/>
              <w:ind w:right="-302"/>
              <w:jc w:val="both"/>
              <w:rPr>
                <w:rFonts w:ascii="CordiaUPC" w:eastAsia="Angsana New" w:hAnsi="CordiaUPC" w:cs="CordiaUPC"/>
                <w:color w:val="000000"/>
                <w:sz w:val="26"/>
                <w:szCs w:val="26"/>
              </w:rPr>
            </w:pPr>
          </w:p>
        </w:tc>
        <w:tc>
          <w:tcPr>
            <w:tcW w:w="1659" w:type="dxa"/>
            <w:gridSpan w:val="2"/>
            <w:vAlign w:val="bottom"/>
          </w:tcPr>
          <w:p w14:paraId="0A38C82D" w14:textId="7D9A116A" w:rsidR="00E71DA8" w:rsidRPr="000F2676" w:rsidRDefault="00E71DA8" w:rsidP="00E71DA8">
            <w:pPr>
              <w:tabs>
                <w:tab w:val="decimal" w:pos="1325"/>
              </w:tabs>
              <w:spacing w:line="240" w:lineRule="exact"/>
              <w:ind w:left="-25" w:right="-106"/>
              <w:rPr>
                <w:rFonts w:ascii="CordiaUPC" w:eastAsia="Angsana New" w:hAnsi="CordiaUPC" w:cs="CordiaUPC"/>
                <w:color w:val="000000"/>
                <w:sz w:val="26"/>
                <w:szCs w:val="26"/>
              </w:rPr>
            </w:pPr>
            <w:r w:rsidRPr="00F11678">
              <w:rPr>
                <w:rFonts w:ascii="CordiaUPC" w:eastAsia="MS Mincho" w:hAnsi="CordiaUPC" w:cs="CordiaUPC"/>
                <w:sz w:val="26"/>
                <w:szCs w:val="26"/>
                <w:lang w:eastAsia="th-TH"/>
              </w:rPr>
              <w:t>(20)</w:t>
            </w:r>
          </w:p>
        </w:tc>
      </w:tr>
      <w:tr w:rsidR="00E71DA8" w:rsidRPr="000F2676" w14:paraId="7369BAE2" w14:textId="77777777">
        <w:trPr>
          <w:gridAfter w:val="1"/>
          <w:wAfter w:w="9" w:type="dxa"/>
          <w:trHeight w:val="20"/>
        </w:trPr>
        <w:tc>
          <w:tcPr>
            <w:tcW w:w="5715" w:type="dxa"/>
          </w:tcPr>
          <w:p w14:paraId="7FBAF440"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10" w:type="dxa"/>
            <w:gridSpan w:val="2"/>
            <w:tcBorders>
              <w:bottom w:val="single" w:sz="4" w:space="0" w:color="auto"/>
            </w:tcBorders>
          </w:tcPr>
          <w:p w14:paraId="4239341C" w14:textId="2351979A" w:rsidR="00E71DA8" w:rsidRPr="000F2676" w:rsidRDefault="00E71DA8" w:rsidP="00E71DA8">
            <w:pPr>
              <w:tabs>
                <w:tab w:val="decimal" w:pos="1325"/>
              </w:tabs>
              <w:spacing w:line="240" w:lineRule="exact"/>
              <w:ind w:left="-25" w:right="-106"/>
              <w:rPr>
                <w:rFonts w:ascii="CordiaUPC" w:hAnsi="CordiaUPC" w:cs="CordiaUPC"/>
                <w:sz w:val="26"/>
                <w:szCs w:val="26"/>
              </w:rPr>
            </w:pP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26</w:t>
            </w:r>
            <w:r>
              <w:rPr>
                <w:rFonts w:ascii="CordiaUPC" w:eastAsia="MS Mincho" w:hAnsi="CordiaUPC" w:cs="CordiaUPC"/>
                <w:sz w:val="26"/>
                <w:szCs w:val="26"/>
                <w:lang w:eastAsia="th-TH"/>
              </w:rPr>
              <w:t>,167)</w:t>
            </w:r>
          </w:p>
        </w:tc>
        <w:tc>
          <w:tcPr>
            <w:tcW w:w="284" w:type="dxa"/>
            <w:gridSpan w:val="3"/>
          </w:tcPr>
          <w:p w14:paraId="2790EF90" w14:textId="77777777" w:rsidR="00E71DA8" w:rsidRPr="000F2676" w:rsidRDefault="00E71DA8" w:rsidP="00E71DA8">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7E433589" w14:textId="48DEF47D" w:rsidR="00E71DA8" w:rsidRPr="000F2676" w:rsidRDefault="00E71DA8" w:rsidP="00E71DA8">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(24,816)</w:t>
            </w:r>
          </w:p>
        </w:tc>
      </w:tr>
      <w:tr w:rsidR="00E71DA8" w:rsidRPr="000F2676" w14:paraId="16F3E4B0" w14:textId="77777777">
        <w:trPr>
          <w:gridAfter w:val="1"/>
          <w:wAfter w:w="9" w:type="dxa"/>
          <w:trHeight w:val="20"/>
        </w:trPr>
        <w:tc>
          <w:tcPr>
            <w:tcW w:w="5715" w:type="dxa"/>
            <w:vAlign w:val="bottom"/>
          </w:tcPr>
          <w:p w14:paraId="3A336285" w14:textId="77777777" w:rsidR="00E71DA8" w:rsidRPr="000F1A91" w:rsidRDefault="00E71DA8" w:rsidP="00E71DA8">
            <w:pPr>
              <w:pStyle w:val="Heading8"/>
              <w:tabs>
                <w:tab w:val="left" w:pos="212"/>
                <w:tab w:val="left" w:pos="474"/>
              </w:tabs>
              <w:spacing w:line="240" w:lineRule="exact"/>
              <w:ind w:right="-25"/>
              <w:rPr>
                <w:rFonts w:ascii="CordiaUPC" w:eastAsia="Angsana New" w:hAnsi="CordiaUPC" w:cs="CordiaUPC"/>
                <w:b/>
                <w:bCs/>
                <w:i/>
                <w:iCs/>
                <w:color w:val="000000"/>
                <w:sz w:val="26"/>
                <w:szCs w:val="26"/>
                <w:lang w:val="en-US" w:eastAsia="en-US"/>
              </w:rPr>
            </w:pPr>
            <w:r w:rsidRPr="000F2676">
              <w:rPr>
                <w:rFonts w:ascii="CordiaUPC" w:hAnsi="CordiaUPC" w:cs="CordiaUPC" w:hint="cs"/>
                <w:b/>
                <w:bCs/>
                <w:sz w:val="26"/>
                <w:szCs w:val="26"/>
                <w:lang w:val="en-US" w:eastAsia="en-US"/>
              </w:rPr>
              <w:t xml:space="preserve">Total Common Equity Tier 1 Capital </w:t>
            </w:r>
          </w:p>
        </w:tc>
        <w:tc>
          <w:tcPr>
            <w:tcW w:w="1610" w:type="dxa"/>
            <w:gridSpan w:val="2"/>
            <w:tcBorders>
              <w:top w:val="single" w:sz="4" w:space="0" w:color="auto"/>
              <w:bottom w:val="single" w:sz="4" w:space="0" w:color="auto"/>
            </w:tcBorders>
          </w:tcPr>
          <w:p w14:paraId="605749E1" w14:textId="0C31A2F3" w:rsidR="00E71DA8" w:rsidRPr="001A4EC5" w:rsidRDefault="00E71DA8" w:rsidP="00E71DA8">
            <w:pPr>
              <w:tabs>
                <w:tab w:val="decimal" w:pos="1325"/>
              </w:tabs>
              <w:spacing w:line="240" w:lineRule="exact"/>
              <w:ind w:left="-25" w:right="-106"/>
              <w:rPr>
                <w:rFonts w:ascii="CordiaUPC" w:eastAsia="MS Mincho" w:hAnsi="CordiaUPC" w:cs="CordiaUPC"/>
                <w:sz w:val="26"/>
                <w:szCs w:val="26"/>
                <w:lang w:eastAsia="th-TH"/>
              </w:rPr>
            </w:pPr>
            <w:r w:rsidRPr="00B95724">
              <w:rPr>
                <w:rFonts w:ascii="CordiaUPC" w:eastAsia="MS Mincho" w:hAnsi="CordiaUPC" w:cs="CordiaUPC"/>
                <w:b/>
                <w:bCs/>
                <w:sz w:val="26"/>
                <w:szCs w:val="26"/>
                <w:lang w:eastAsia="th-TH"/>
              </w:rPr>
              <w:t>190,085</w:t>
            </w:r>
          </w:p>
        </w:tc>
        <w:tc>
          <w:tcPr>
            <w:tcW w:w="284" w:type="dxa"/>
            <w:gridSpan w:val="3"/>
          </w:tcPr>
          <w:p w14:paraId="0FBA141C" w14:textId="77777777" w:rsidR="00E71DA8" w:rsidRPr="001A4EC5" w:rsidRDefault="00E71DA8" w:rsidP="00E71DA8">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70A221B4" w14:textId="03213AF4" w:rsidR="00E71DA8" w:rsidRPr="008F5EF6" w:rsidRDefault="00E71DA8" w:rsidP="00E71DA8">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185,795</w:t>
            </w:r>
          </w:p>
        </w:tc>
      </w:tr>
      <w:tr w:rsidR="00E71DA8" w:rsidRPr="000F2676" w14:paraId="622948F4" w14:textId="77777777" w:rsidTr="006B1063">
        <w:trPr>
          <w:gridAfter w:val="1"/>
          <w:wAfter w:w="9" w:type="dxa"/>
          <w:trHeight w:val="20"/>
        </w:trPr>
        <w:tc>
          <w:tcPr>
            <w:tcW w:w="5715" w:type="dxa"/>
            <w:vAlign w:val="bottom"/>
          </w:tcPr>
          <w:p w14:paraId="2598F5CD" w14:textId="77777777" w:rsidR="00E71DA8" w:rsidRPr="000F2676" w:rsidRDefault="00E71DA8" w:rsidP="00E71DA8">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vAlign w:val="bottom"/>
          </w:tcPr>
          <w:p w14:paraId="781A8659" w14:textId="77777777" w:rsidR="00E71DA8" w:rsidRPr="000F2676" w:rsidRDefault="00E71DA8" w:rsidP="00E71DA8">
            <w:pPr>
              <w:tabs>
                <w:tab w:val="decimal" w:pos="1325"/>
              </w:tabs>
              <w:spacing w:line="240" w:lineRule="exact"/>
              <w:ind w:left="-25" w:right="-106"/>
              <w:rPr>
                <w:rFonts w:ascii="CordiaUPC" w:hAnsi="CordiaUPC" w:cs="CordiaUPC"/>
                <w:b/>
                <w:bCs/>
                <w:sz w:val="26"/>
                <w:szCs w:val="26"/>
              </w:rPr>
            </w:pPr>
          </w:p>
        </w:tc>
        <w:tc>
          <w:tcPr>
            <w:tcW w:w="284" w:type="dxa"/>
            <w:gridSpan w:val="3"/>
          </w:tcPr>
          <w:p w14:paraId="2CA0EC1C" w14:textId="77777777" w:rsidR="00E71DA8" w:rsidRPr="000F2676" w:rsidRDefault="00E71DA8" w:rsidP="00E71DA8">
            <w:pPr>
              <w:tabs>
                <w:tab w:val="decimal" w:pos="1480"/>
              </w:tabs>
              <w:spacing w:line="24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348EB7AD" w14:textId="77777777" w:rsidR="00E71DA8" w:rsidRPr="000F2676" w:rsidRDefault="00E71DA8" w:rsidP="00E71DA8">
            <w:pPr>
              <w:tabs>
                <w:tab w:val="decimal" w:pos="1325"/>
              </w:tabs>
              <w:spacing w:line="240" w:lineRule="exact"/>
              <w:ind w:left="-25" w:right="-106"/>
              <w:rPr>
                <w:rFonts w:ascii="CordiaUPC" w:hAnsi="CordiaUPC" w:cs="CordiaUPC"/>
                <w:b/>
                <w:bCs/>
                <w:sz w:val="26"/>
                <w:szCs w:val="26"/>
              </w:rPr>
            </w:pPr>
          </w:p>
        </w:tc>
      </w:tr>
      <w:tr w:rsidR="00E71DA8" w:rsidRPr="000F2676" w14:paraId="7A7EDCFC" w14:textId="77777777" w:rsidTr="006B1063">
        <w:trPr>
          <w:gridAfter w:val="1"/>
          <w:wAfter w:w="9" w:type="dxa"/>
          <w:trHeight w:val="20"/>
        </w:trPr>
        <w:tc>
          <w:tcPr>
            <w:tcW w:w="5715" w:type="dxa"/>
            <w:vAlign w:val="bottom"/>
          </w:tcPr>
          <w:p w14:paraId="4A86417D" w14:textId="49D9BDC3" w:rsidR="00E71DA8" w:rsidRPr="000F2676" w:rsidRDefault="00E71DA8" w:rsidP="00E71DA8">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Addition Tier 1 Capital</w:t>
            </w:r>
            <w:r>
              <w:t xml:space="preserve"> </w:t>
            </w:r>
          </w:p>
        </w:tc>
        <w:tc>
          <w:tcPr>
            <w:tcW w:w="1610" w:type="dxa"/>
            <w:gridSpan w:val="2"/>
            <w:vAlign w:val="bottom"/>
          </w:tcPr>
          <w:p w14:paraId="1B8B4642" w14:textId="77777777" w:rsidR="00E71DA8" w:rsidRPr="000F2676" w:rsidRDefault="00E71DA8" w:rsidP="00E71DA8">
            <w:pPr>
              <w:tabs>
                <w:tab w:val="decimal" w:pos="1325"/>
              </w:tabs>
              <w:spacing w:line="240" w:lineRule="exact"/>
              <w:ind w:left="-25" w:right="-106"/>
              <w:rPr>
                <w:rFonts w:ascii="CordiaUPC" w:hAnsi="CordiaUPC" w:cs="CordiaUPC"/>
                <w:b/>
                <w:bCs/>
                <w:sz w:val="26"/>
                <w:szCs w:val="26"/>
              </w:rPr>
            </w:pPr>
          </w:p>
        </w:tc>
        <w:tc>
          <w:tcPr>
            <w:tcW w:w="284" w:type="dxa"/>
            <w:gridSpan w:val="3"/>
          </w:tcPr>
          <w:p w14:paraId="49131064" w14:textId="77777777" w:rsidR="00E71DA8" w:rsidRPr="000F2676" w:rsidRDefault="00E71DA8" w:rsidP="00E71DA8">
            <w:pPr>
              <w:tabs>
                <w:tab w:val="decimal" w:pos="1480"/>
              </w:tabs>
              <w:spacing w:line="240" w:lineRule="exact"/>
              <w:ind w:left="184" w:right="-302"/>
              <w:rPr>
                <w:rFonts w:ascii="CordiaUPC" w:hAnsi="CordiaUPC" w:cs="CordiaUPC"/>
                <w:b/>
                <w:bCs/>
                <w:sz w:val="26"/>
                <w:szCs w:val="26"/>
              </w:rPr>
            </w:pPr>
          </w:p>
        </w:tc>
        <w:tc>
          <w:tcPr>
            <w:tcW w:w="1659" w:type="dxa"/>
            <w:gridSpan w:val="2"/>
            <w:vAlign w:val="bottom"/>
          </w:tcPr>
          <w:p w14:paraId="7B68B1ED" w14:textId="77777777" w:rsidR="00E71DA8" w:rsidRPr="000F2676" w:rsidRDefault="00E71DA8" w:rsidP="00E71DA8">
            <w:pPr>
              <w:tabs>
                <w:tab w:val="decimal" w:pos="1325"/>
              </w:tabs>
              <w:spacing w:line="240" w:lineRule="exact"/>
              <w:ind w:left="-25" w:right="-106"/>
              <w:rPr>
                <w:rFonts w:ascii="CordiaUPC" w:hAnsi="CordiaUPC" w:cs="CordiaUPC"/>
                <w:b/>
                <w:bCs/>
                <w:sz w:val="26"/>
                <w:szCs w:val="26"/>
              </w:rPr>
            </w:pPr>
          </w:p>
        </w:tc>
      </w:tr>
      <w:tr w:rsidR="00E71DA8" w:rsidRPr="000F2676" w14:paraId="4C52AA8B" w14:textId="77777777">
        <w:trPr>
          <w:gridAfter w:val="1"/>
          <w:wAfter w:w="9" w:type="dxa"/>
          <w:trHeight w:val="20"/>
        </w:trPr>
        <w:tc>
          <w:tcPr>
            <w:tcW w:w="5715" w:type="dxa"/>
            <w:vAlign w:val="bottom"/>
          </w:tcPr>
          <w:p w14:paraId="6FF0B48B" w14:textId="77777777" w:rsidR="00E71DA8" w:rsidRPr="000F2676" w:rsidRDefault="00E71DA8" w:rsidP="00E71DA8">
            <w:pPr>
              <w:pStyle w:val="Heading8"/>
              <w:tabs>
                <w:tab w:val="left" w:pos="212"/>
                <w:tab w:val="left" w:pos="474"/>
              </w:tabs>
              <w:spacing w:line="240" w:lineRule="exact"/>
              <w:ind w:right="-25"/>
              <w:rPr>
                <w:rFonts w:ascii="CordiaUPC" w:hAnsi="CordiaUPC" w:cs="CordiaUPC"/>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1 Capital </w:t>
            </w:r>
          </w:p>
        </w:tc>
        <w:tc>
          <w:tcPr>
            <w:tcW w:w="1610" w:type="dxa"/>
            <w:gridSpan w:val="2"/>
            <w:tcBorders>
              <w:bottom w:val="single" w:sz="4" w:space="0" w:color="auto"/>
            </w:tcBorders>
          </w:tcPr>
          <w:p w14:paraId="004B2239" w14:textId="58A064FC" w:rsidR="00E71DA8" w:rsidRPr="000F2676" w:rsidRDefault="00E71DA8" w:rsidP="00E71DA8">
            <w:pPr>
              <w:tabs>
                <w:tab w:val="decimal" w:pos="1325"/>
              </w:tabs>
              <w:spacing w:line="240" w:lineRule="exact"/>
              <w:ind w:left="-25" w:right="-106"/>
              <w:rPr>
                <w:rFonts w:ascii="CordiaUPC" w:hAnsi="CordiaUPC" w:cs="CordiaUPC"/>
                <w:sz w:val="26"/>
                <w:szCs w:val="26"/>
              </w:rPr>
            </w:pPr>
            <w:r w:rsidRPr="00073788">
              <w:rPr>
                <w:rFonts w:ascii="CordiaUPC" w:eastAsia="MS Mincho" w:hAnsi="CordiaUPC" w:cs="CordiaUPC"/>
                <w:sz w:val="26"/>
                <w:szCs w:val="26"/>
                <w:lang w:eastAsia="th-TH"/>
              </w:rPr>
              <w:t>2</w:t>
            </w:r>
            <w:r>
              <w:rPr>
                <w:rFonts w:ascii="CordiaUPC" w:eastAsia="MS Mincho" w:hAnsi="CordiaUPC" w:cs="CordiaUPC"/>
                <w:sz w:val="26"/>
                <w:szCs w:val="26"/>
                <w:lang w:eastAsia="th-TH"/>
              </w:rPr>
              <w:t>,</w:t>
            </w:r>
            <w:r w:rsidRPr="00073788">
              <w:rPr>
                <w:rFonts w:ascii="CordiaUPC" w:eastAsia="MS Mincho" w:hAnsi="CordiaUPC" w:cs="CordiaUPC"/>
                <w:sz w:val="26"/>
                <w:szCs w:val="26"/>
                <w:lang w:eastAsia="th-TH"/>
              </w:rPr>
              <w:t>518</w:t>
            </w:r>
          </w:p>
        </w:tc>
        <w:tc>
          <w:tcPr>
            <w:tcW w:w="284" w:type="dxa"/>
            <w:gridSpan w:val="3"/>
          </w:tcPr>
          <w:p w14:paraId="5D6CA392" w14:textId="77777777" w:rsidR="00E71DA8" w:rsidRPr="000F2676" w:rsidRDefault="00E71DA8" w:rsidP="00E71DA8">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2BCC0117" w14:textId="0C318E85" w:rsidR="00E71DA8" w:rsidRPr="000F2676" w:rsidRDefault="00E71DA8" w:rsidP="00E71DA8">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7,425</w:t>
            </w:r>
          </w:p>
        </w:tc>
      </w:tr>
      <w:tr w:rsidR="00E71DA8" w:rsidRPr="001A4EC5" w14:paraId="035004B0" w14:textId="77777777">
        <w:trPr>
          <w:gridAfter w:val="1"/>
          <w:wAfter w:w="9" w:type="dxa"/>
          <w:trHeight w:val="20"/>
        </w:trPr>
        <w:tc>
          <w:tcPr>
            <w:tcW w:w="5715" w:type="dxa"/>
            <w:vAlign w:val="bottom"/>
          </w:tcPr>
          <w:p w14:paraId="1A657283" w14:textId="77777777" w:rsidR="00E71DA8" w:rsidRPr="000F2676" w:rsidRDefault="00E71DA8" w:rsidP="00E71DA8">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10" w:type="dxa"/>
            <w:gridSpan w:val="2"/>
            <w:tcBorders>
              <w:top w:val="single" w:sz="4" w:space="0" w:color="auto"/>
              <w:bottom w:val="single" w:sz="4" w:space="0" w:color="auto"/>
            </w:tcBorders>
          </w:tcPr>
          <w:p w14:paraId="40E6C12A" w14:textId="1C4EFB5B" w:rsidR="00E71DA8" w:rsidRPr="001A4EC5" w:rsidRDefault="00E71DA8" w:rsidP="00E71DA8">
            <w:pPr>
              <w:tabs>
                <w:tab w:val="decimal" w:pos="1325"/>
              </w:tabs>
              <w:spacing w:line="240" w:lineRule="exact"/>
              <w:ind w:left="-25" w:right="-106"/>
              <w:rPr>
                <w:rFonts w:ascii="CordiaUPC" w:eastAsia="MS Mincho" w:hAnsi="CordiaUPC" w:cs="CordiaUPC"/>
                <w:sz w:val="26"/>
                <w:szCs w:val="26"/>
                <w:lang w:eastAsia="th-TH"/>
              </w:rPr>
            </w:pPr>
            <w:r w:rsidRPr="00073788">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92,603</w:t>
            </w:r>
          </w:p>
        </w:tc>
        <w:tc>
          <w:tcPr>
            <w:tcW w:w="284" w:type="dxa"/>
            <w:gridSpan w:val="3"/>
          </w:tcPr>
          <w:p w14:paraId="6F8D3D39" w14:textId="77777777" w:rsidR="00E71DA8" w:rsidRPr="001A4EC5" w:rsidRDefault="00E71DA8" w:rsidP="00E71DA8">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1872B32A" w14:textId="695C7066" w:rsidR="00E71DA8" w:rsidRPr="008F5EF6" w:rsidRDefault="00E71DA8" w:rsidP="00E71DA8">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193,220</w:t>
            </w:r>
          </w:p>
        </w:tc>
      </w:tr>
      <w:tr w:rsidR="00E71DA8" w:rsidRPr="001A4EC5" w14:paraId="5710D3E5" w14:textId="77777777" w:rsidTr="00936F4D">
        <w:trPr>
          <w:trHeight w:val="20"/>
        </w:trPr>
        <w:tc>
          <w:tcPr>
            <w:tcW w:w="9277" w:type="dxa"/>
            <w:gridSpan w:val="9"/>
            <w:vAlign w:val="bottom"/>
          </w:tcPr>
          <w:p w14:paraId="1C893707" w14:textId="77777777" w:rsidR="00E71DA8" w:rsidRPr="008F5EF6" w:rsidRDefault="00E71DA8" w:rsidP="00E71DA8">
            <w:pPr>
              <w:tabs>
                <w:tab w:val="decimal" w:pos="1325"/>
              </w:tabs>
              <w:spacing w:line="240" w:lineRule="exact"/>
              <w:ind w:right="-106"/>
              <w:rPr>
                <w:rFonts w:ascii="CordiaUPC" w:eastAsia="MS Mincho" w:hAnsi="CordiaUPC" w:cs="CordiaUPC"/>
                <w:b/>
                <w:bCs/>
                <w:sz w:val="26"/>
                <w:szCs w:val="26"/>
                <w:cs/>
                <w:lang w:eastAsia="th-TH"/>
              </w:rPr>
            </w:pPr>
          </w:p>
        </w:tc>
      </w:tr>
      <w:tr w:rsidR="00E71DA8" w:rsidRPr="000F2676" w14:paraId="30262E31" w14:textId="77777777" w:rsidTr="006B1063">
        <w:tc>
          <w:tcPr>
            <w:tcW w:w="5724" w:type="dxa"/>
            <w:gridSpan w:val="2"/>
            <w:vAlign w:val="bottom"/>
          </w:tcPr>
          <w:p w14:paraId="75A06D94" w14:textId="77777777" w:rsidR="00E71DA8" w:rsidRPr="000F2676" w:rsidRDefault="00E71DA8" w:rsidP="00E71DA8">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0F2676">
              <w:rPr>
                <w:rFonts w:ascii="CordiaUPC" w:eastAsia="Angsana New" w:hAnsi="CordiaUPC" w:cs="CordiaUPC" w:hint="cs"/>
                <w:b/>
                <w:bCs/>
                <w:i/>
                <w:iCs/>
                <w:color w:val="000000"/>
                <w:sz w:val="26"/>
                <w:szCs w:val="26"/>
                <w:lang w:eastAsia="en-US"/>
              </w:rPr>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10" w:type="dxa"/>
            <w:gridSpan w:val="2"/>
            <w:shd w:val="clear" w:color="auto" w:fill="auto"/>
          </w:tcPr>
          <w:p w14:paraId="2698CB64" w14:textId="77777777" w:rsidR="00E71DA8" w:rsidRPr="000F2676" w:rsidRDefault="00E71DA8" w:rsidP="00E71DA8">
            <w:pPr>
              <w:tabs>
                <w:tab w:val="decimal" w:pos="1325"/>
              </w:tabs>
              <w:spacing w:line="240" w:lineRule="exact"/>
              <w:ind w:left="-25"/>
              <w:rPr>
                <w:rFonts w:ascii="CordiaUPC" w:hAnsi="CordiaUPC" w:cs="CordiaUPC"/>
                <w:sz w:val="26"/>
                <w:szCs w:val="26"/>
              </w:rPr>
            </w:pPr>
          </w:p>
        </w:tc>
        <w:tc>
          <w:tcPr>
            <w:tcW w:w="284" w:type="dxa"/>
            <w:gridSpan w:val="3"/>
          </w:tcPr>
          <w:p w14:paraId="4EBF8249" w14:textId="77777777" w:rsidR="00E71DA8" w:rsidRPr="000F2676" w:rsidRDefault="00E71DA8" w:rsidP="00E71DA8">
            <w:pPr>
              <w:tabs>
                <w:tab w:val="right" w:pos="1015"/>
              </w:tabs>
              <w:spacing w:line="240" w:lineRule="exact"/>
              <w:ind w:left="187"/>
              <w:rPr>
                <w:rFonts w:ascii="CordiaUPC" w:hAnsi="CordiaUPC" w:cs="CordiaUPC"/>
                <w:sz w:val="26"/>
                <w:szCs w:val="26"/>
              </w:rPr>
            </w:pPr>
          </w:p>
        </w:tc>
        <w:tc>
          <w:tcPr>
            <w:tcW w:w="1659" w:type="dxa"/>
            <w:gridSpan w:val="2"/>
            <w:shd w:val="clear" w:color="auto" w:fill="auto"/>
          </w:tcPr>
          <w:p w14:paraId="23F604E3" w14:textId="77777777" w:rsidR="00E71DA8" w:rsidRPr="000F2676" w:rsidRDefault="00E71DA8" w:rsidP="00E71DA8">
            <w:pPr>
              <w:tabs>
                <w:tab w:val="decimal" w:pos="1325"/>
              </w:tabs>
              <w:spacing w:line="240" w:lineRule="exact"/>
              <w:ind w:left="-25"/>
              <w:rPr>
                <w:rFonts w:ascii="CordiaUPC" w:hAnsi="CordiaUPC" w:cs="CordiaUPC"/>
                <w:sz w:val="26"/>
                <w:szCs w:val="26"/>
              </w:rPr>
            </w:pPr>
          </w:p>
        </w:tc>
      </w:tr>
      <w:tr w:rsidR="00E71DA8" w:rsidRPr="000F2676" w14:paraId="03C17664" w14:textId="77777777" w:rsidTr="006B1063">
        <w:tc>
          <w:tcPr>
            <w:tcW w:w="5724" w:type="dxa"/>
            <w:gridSpan w:val="2"/>
          </w:tcPr>
          <w:p w14:paraId="43C6CA58"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10" w:type="dxa"/>
            <w:gridSpan w:val="2"/>
          </w:tcPr>
          <w:p w14:paraId="3C4D62D1" w14:textId="7E7DD866" w:rsidR="00E71DA8" w:rsidRPr="000F2676" w:rsidRDefault="00E71DA8" w:rsidP="00E71DA8">
            <w:pPr>
              <w:tabs>
                <w:tab w:val="decimal" w:pos="1325"/>
              </w:tabs>
              <w:spacing w:line="240" w:lineRule="exact"/>
              <w:ind w:left="-25" w:right="-115"/>
              <w:rPr>
                <w:rFonts w:ascii="CordiaUPC" w:hAnsi="CordiaUPC" w:cs="CordiaUPC"/>
                <w:color w:val="000000"/>
                <w:sz w:val="26"/>
                <w:szCs w:val="26"/>
                <w:lang w:eastAsia="en-GB" w:bidi="th-TH"/>
              </w:rPr>
            </w:pPr>
            <w:r w:rsidRPr="00073788">
              <w:rPr>
                <w:rFonts w:ascii="CordiaUPC" w:eastAsia="MS Mincho" w:hAnsi="CordiaUPC" w:cs="CordiaUPC"/>
                <w:sz w:val="26"/>
                <w:szCs w:val="26"/>
                <w:lang w:eastAsia="th-TH"/>
              </w:rPr>
              <w:t>13</w:t>
            </w:r>
            <w:r>
              <w:rPr>
                <w:rFonts w:ascii="CordiaUPC" w:eastAsia="MS Mincho" w:hAnsi="CordiaUPC" w:cs="CordiaUPC"/>
                <w:sz w:val="26"/>
                <w:szCs w:val="26"/>
                <w:lang w:eastAsia="th-TH"/>
              </w:rPr>
              <w:t>,196</w:t>
            </w:r>
          </w:p>
        </w:tc>
        <w:tc>
          <w:tcPr>
            <w:tcW w:w="284" w:type="dxa"/>
            <w:gridSpan w:val="3"/>
          </w:tcPr>
          <w:p w14:paraId="7FD4C563" w14:textId="77777777" w:rsidR="00E71DA8" w:rsidRPr="000F2676" w:rsidRDefault="00E71DA8" w:rsidP="00E71DA8">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tcPr>
          <w:p w14:paraId="20A56286" w14:textId="71675703" w:rsidR="00E71DA8" w:rsidRPr="000F2676" w:rsidRDefault="00E71DA8" w:rsidP="00E71DA8">
            <w:pPr>
              <w:tabs>
                <w:tab w:val="decimal" w:pos="1325"/>
              </w:tabs>
              <w:spacing w:line="240" w:lineRule="exact"/>
              <w:ind w:left="-25" w:right="-115"/>
              <w:rPr>
                <w:rFonts w:ascii="CordiaUPC" w:hAnsi="CordiaUPC" w:cs="CordiaUPC"/>
                <w:color w:val="000000"/>
                <w:sz w:val="26"/>
                <w:szCs w:val="26"/>
                <w:lang w:eastAsia="en-GB" w:bidi="th-TH"/>
              </w:rPr>
            </w:pPr>
            <w:r w:rsidRPr="00F11678">
              <w:rPr>
                <w:rFonts w:ascii="CordiaUPC" w:eastAsia="MS Mincho" w:hAnsi="CordiaUPC" w:cs="CordiaUPC"/>
                <w:sz w:val="26"/>
                <w:szCs w:val="26"/>
                <w:lang w:eastAsia="th-TH"/>
              </w:rPr>
              <w:t>13,302</w:t>
            </w:r>
          </w:p>
        </w:tc>
      </w:tr>
      <w:tr w:rsidR="00E71DA8" w:rsidRPr="000F2676" w14:paraId="1683C4C7" w14:textId="77777777">
        <w:tc>
          <w:tcPr>
            <w:tcW w:w="5724" w:type="dxa"/>
            <w:gridSpan w:val="2"/>
            <w:vAlign w:val="bottom"/>
          </w:tcPr>
          <w:p w14:paraId="2FE78749"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2 Capital </w:t>
            </w:r>
          </w:p>
        </w:tc>
        <w:tc>
          <w:tcPr>
            <w:tcW w:w="1610" w:type="dxa"/>
            <w:gridSpan w:val="2"/>
            <w:vAlign w:val="bottom"/>
          </w:tcPr>
          <w:p w14:paraId="603DD4C2" w14:textId="3CE3B605"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r w:rsidRPr="007F45D5">
              <w:rPr>
                <w:rFonts w:ascii="CordiaUPC" w:eastAsia="MS Mincho" w:hAnsi="CordiaUPC" w:cs="CordiaUPC"/>
                <w:sz w:val="26"/>
                <w:szCs w:val="26"/>
                <w:lang w:eastAsia="th-TH"/>
              </w:rPr>
              <w:t>30,000</w:t>
            </w:r>
          </w:p>
        </w:tc>
        <w:tc>
          <w:tcPr>
            <w:tcW w:w="284" w:type="dxa"/>
            <w:gridSpan w:val="3"/>
          </w:tcPr>
          <w:p w14:paraId="3F17FD21" w14:textId="77777777" w:rsidR="00E71DA8" w:rsidRPr="001A4EC5" w:rsidRDefault="00E71DA8" w:rsidP="00E71DA8">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1656AEFC" w14:textId="2D317BFF"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30,000</w:t>
            </w:r>
          </w:p>
        </w:tc>
      </w:tr>
      <w:tr w:rsidR="00E71DA8" w:rsidRPr="000F2676" w14:paraId="01322ABA" w14:textId="77777777">
        <w:tc>
          <w:tcPr>
            <w:tcW w:w="5724" w:type="dxa"/>
            <w:gridSpan w:val="2"/>
            <w:vAlign w:val="bottom"/>
          </w:tcPr>
          <w:p w14:paraId="557EB7BD" w14:textId="4D3F87D3"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Capital deduction items on CET</w:t>
            </w:r>
            <w:r w:rsidRPr="002E0137">
              <w:rPr>
                <w:rFonts w:ascii="CordiaUPC" w:eastAsia="Angsana New" w:hAnsi="CordiaUPC" w:cs="CordiaUPC"/>
                <w:color w:val="000000"/>
                <w:sz w:val="26"/>
                <w:szCs w:val="26"/>
                <w:lang w:val="en-US" w:eastAsia="en-US"/>
              </w:rPr>
              <w:t>2</w:t>
            </w:r>
          </w:p>
        </w:tc>
        <w:tc>
          <w:tcPr>
            <w:tcW w:w="1610" w:type="dxa"/>
            <w:gridSpan w:val="2"/>
            <w:vAlign w:val="bottom"/>
          </w:tcPr>
          <w:p w14:paraId="795BB103" w14:textId="06CABD0E"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sz w:val="26"/>
                <w:szCs w:val="26"/>
                <w:lang w:eastAsia="th-TH"/>
              </w:rPr>
              <w:t>(329)</w:t>
            </w:r>
          </w:p>
        </w:tc>
        <w:tc>
          <w:tcPr>
            <w:tcW w:w="284" w:type="dxa"/>
            <w:gridSpan w:val="3"/>
          </w:tcPr>
          <w:p w14:paraId="4DA2BABF" w14:textId="77777777" w:rsidR="00E71DA8" w:rsidRPr="001A4EC5" w:rsidRDefault="00E71DA8" w:rsidP="00E71DA8">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76E3188F" w14:textId="1274E666" w:rsidR="00E71DA8" w:rsidRPr="00F11678" w:rsidRDefault="00E71DA8" w:rsidP="00E71DA8">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sz w:val="26"/>
                <w:szCs w:val="26"/>
                <w:lang w:eastAsia="th-TH"/>
              </w:rPr>
              <w:t>-</w:t>
            </w:r>
          </w:p>
        </w:tc>
      </w:tr>
      <w:tr w:rsidR="00E71DA8" w:rsidRPr="000F2676" w14:paraId="2F0B44C6" w14:textId="77777777" w:rsidTr="006B1063">
        <w:tc>
          <w:tcPr>
            <w:tcW w:w="5724" w:type="dxa"/>
            <w:gridSpan w:val="2"/>
          </w:tcPr>
          <w:p w14:paraId="5820C7DB"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10" w:type="dxa"/>
            <w:gridSpan w:val="2"/>
            <w:tcBorders>
              <w:top w:val="single" w:sz="4" w:space="0" w:color="auto"/>
              <w:bottom w:val="single" w:sz="4" w:space="0" w:color="auto"/>
            </w:tcBorders>
          </w:tcPr>
          <w:p w14:paraId="7C9FF3EC" w14:textId="2AC37065" w:rsidR="00E71DA8" w:rsidRPr="001A4EC5" w:rsidRDefault="00E71DA8" w:rsidP="00E71DA8">
            <w:pPr>
              <w:tabs>
                <w:tab w:val="decimal" w:pos="1325"/>
              </w:tabs>
              <w:spacing w:line="240" w:lineRule="exact"/>
              <w:ind w:left="-25" w:right="-115"/>
              <w:rPr>
                <w:rFonts w:ascii="CordiaUPC" w:eastAsia="MS Mincho" w:hAnsi="CordiaUPC" w:cs="CordiaUPC"/>
                <w:sz w:val="26"/>
                <w:szCs w:val="26"/>
                <w:cs/>
                <w:lang w:eastAsia="th-TH" w:bidi="th-TH"/>
              </w:rPr>
            </w:pPr>
            <w:r w:rsidRPr="00073788">
              <w:rPr>
                <w:rFonts w:ascii="CordiaUPC" w:eastAsia="MS Mincho" w:hAnsi="CordiaUPC" w:cs="CordiaUPC"/>
                <w:b/>
                <w:bCs/>
                <w:sz w:val="26"/>
                <w:szCs w:val="26"/>
                <w:lang w:eastAsia="th-TH"/>
              </w:rPr>
              <w:t>42</w:t>
            </w:r>
            <w:r>
              <w:rPr>
                <w:rFonts w:ascii="CordiaUPC" w:eastAsia="MS Mincho" w:hAnsi="CordiaUPC" w:cs="CordiaUPC"/>
                <w:b/>
                <w:bCs/>
                <w:sz w:val="26"/>
                <w:szCs w:val="26"/>
                <w:lang w:eastAsia="th-TH"/>
              </w:rPr>
              <w:t>,867</w:t>
            </w:r>
          </w:p>
        </w:tc>
        <w:tc>
          <w:tcPr>
            <w:tcW w:w="284" w:type="dxa"/>
            <w:gridSpan w:val="3"/>
          </w:tcPr>
          <w:p w14:paraId="1F5D9CFF" w14:textId="77777777" w:rsidR="00E71DA8" w:rsidRPr="001A4EC5" w:rsidRDefault="00E71DA8" w:rsidP="00E71DA8">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655CAAA4" w14:textId="5744B90E" w:rsidR="00E71DA8" w:rsidRPr="008F5EF6" w:rsidRDefault="00E71DA8" w:rsidP="00E71DA8">
            <w:pPr>
              <w:tabs>
                <w:tab w:val="decimal" w:pos="1325"/>
              </w:tabs>
              <w:spacing w:line="240" w:lineRule="exact"/>
              <w:ind w:left="-25" w:right="-115"/>
              <w:rPr>
                <w:rFonts w:ascii="CordiaUPC" w:eastAsia="MS Mincho" w:hAnsi="CordiaUPC" w:cs="CordiaUPC"/>
                <w:b/>
                <w:bCs/>
                <w:sz w:val="26"/>
                <w:szCs w:val="26"/>
                <w:cs/>
                <w:lang w:eastAsia="th-TH" w:bidi="th-TH"/>
              </w:rPr>
            </w:pPr>
            <w:r w:rsidRPr="00F11678">
              <w:rPr>
                <w:rFonts w:ascii="CordiaUPC" w:eastAsia="MS Mincho" w:hAnsi="CordiaUPC" w:cs="CordiaUPC"/>
                <w:b/>
                <w:bCs/>
                <w:sz w:val="26"/>
                <w:szCs w:val="26"/>
                <w:lang w:eastAsia="th-TH"/>
              </w:rPr>
              <w:t>43,302</w:t>
            </w:r>
          </w:p>
        </w:tc>
      </w:tr>
      <w:tr w:rsidR="00E71DA8" w:rsidRPr="000F2676" w14:paraId="211BEB67" w14:textId="77777777" w:rsidTr="006B1063">
        <w:tc>
          <w:tcPr>
            <w:tcW w:w="5724" w:type="dxa"/>
            <w:gridSpan w:val="2"/>
          </w:tcPr>
          <w:p w14:paraId="5E5A28AF"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Borders>
              <w:top w:val="single" w:sz="4" w:space="0" w:color="auto"/>
            </w:tcBorders>
          </w:tcPr>
          <w:p w14:paraId="43D7A9BA" w14:textId="77777777"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43970A7B" w14:textId="77777777" w:rsidR="00E71DA8" w:rsidRPr="001A4EC5" w:rsidRDefault="00E71DA8" w:rsidP="00E71DA8">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tcBorders>
          </w:tcPr>
          <w:p w14:paraId="1479D638" w14:textId="77777777"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p>
        </w:tc>
      </w:tr>
      <w:tr w:rsidR="00E71DA8" w:rsidRPr="000F2676" w14:paraId="0EEE657A" w14:textId="77777777" w:rsidTr="006B1063">
        <w:tc>
          <w:tcPr>
            <w:tcW w:w="5724" w:type="dxa"/>
            <w:gridSpan w:val="2"/>
          </w:tcPr>
          <w:p w14:paraId="472285B7" w14:textId="09FE1AE9"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 xml:space="preserve">Total </w:t>
            </w:r>
            <w:r w:rsidRPr="00DA5E8B">
              <w:rPr>
                <w:rFonts w:ascii="CordiaUPC" w:eastAsia="Angsana New" w:hAnsi="CordiaUPC" w:cs="CordiaUPC" w:hint="cs"/>
                <w:b/>
                <w:bCs/>
                <w:color w:val="000000"/>
                <w:sz w:val="26"/>
                <w:szCs w:val="26"/>
                <w:lang w:val="en-US" w:eastAsia="en-US"/>
              </w:rPr>
              <w:t>Capital Fund</w:t>
            </w:r>
            <w:r w:rsidRPr="00DA5E8B">
              <w:rPr>
                <w:rFonts w:ascii="CordiaUPC" w:eastAsia="Angsana New" w:hAnsi="CordiaUPC" w:cs="CordiaUPC"/>
                <w:b/>
                <w:bCs/>
                <w:color w:val="000000"/>
                <w:sz w:val="26"/>
                <w:szCs w:val="26"/>
                <w:lang w:val="en-US" w:eastAsia="en-US"/>
              </w:rPr>
              <w:t>s</w:t>
            </w:r>
          </w:p>
        </w:tc>
        <w:tc>
          <w:tcPr>
            <w:tcW w:w="1610" w:type="dxa"/>
            <w:gridSpan w:val="2"/>
            <w:tcBorders>
              <w:bottom w:val="double" w:sz="4" w:space="0" w:color="auto"/>
            </w:tcBorders>
          </w:tcPr>
          <w:p w14:paraId="12709945" w14:textId="26BB8FE9"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r w:rsidRPr="00073788">
              <w:rPr>
                <w:rFonts w:ascii="CordiaUPC" w:eastAsia="MS Mincho" w:hAnsi="CordiaUPC" w:cs="CordiaUPC"/>
                <w:b/>
                <w:bCs/>
                <w:sz w:val="26"/>
                <w:szCs w:val="26"/>
                <w:lang w:eastAsia="th-TH"/>
              </w:rPr>
              <w:t>23</w:t>
            </w:r>
            <w:r>
              <w:rPr>
                <w:rFonts w:ascii="CordiaUPC" w:eastAsia="MS Mincho" w:hAnsi="CordiaUPC" w:cs="CordiaUPC"/>
                <w:b/>
                <w:bCs/>
                <w:sz w:val="26"/>
                <w:szCs w:val="26"/>
                <w:lang w:eastAsia="th-TH"/>
              </w:rPr>
              <w:t>5,470</w:t>
            </w:r>
          </w:p>
        </w:tc>
        <w:tc>
          <w:tcPr>
            <w:tcW w:w="284" w:type="dxa"/>
            <w:gridSpan w:val="3"/>
          </w:tcPr>
          <w:p w14:paraId="04B4B31A" w14:textId="77777777" w:rsidR="00E71DA8" w:rsidRPr="001A4EC5" w:rsidRDefault="00E71DA8" w:rsidP="00E71DA8">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bottom w:val="double" w:sz="4" w:space="0" w:color="auto"/>
            </w:tcBorders>
          </w:tcPr>
          <w:p w14:paraId="2347A76A" w14:textId="71CC4CFB" w:rsidR="00E71DA8" w:rsidRPr="008F5EF6" w:rsidRDefault="00E71DA8" w:rsidP="00E71DA8">
            <w:pPr>
              <w:tabs>
                <w:tab w:val="decimal" w:pos="1325"/>
              </w:tabs>
              <w:spacing w:line="240" w:lineRule="exact"/>
              <w:ind w:left="-25" w:right="-115"/>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236,522</w:t>
            </w:r>
          </w:p>
        </w:tc>
      </w:tr>
      <w:tr w:rsidR="00E71DA8" w:rsidRPr="000F2676" w14:paraId="097875BE" w14:textId="77777777" w:rsidTr="006B1063">
        <w:tc>
          <w:tcPr>
            <w:tcW w:w="5724" w:type="dxa"/>
            <w:gridSpan w:val="2"/>
          </w:tcPr>
          <w:p w14:paraId="6AB7B63C" w14:textId="77777777" w:rsidR="00E71DA8" w:rsidRPr="000F2676" w:rsidRDefault="00E71DA8" w:rsidP="00E71DA8">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Pr>
          <w:p w14:paraId="24D70F7D" w14:textId="77777777"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6979F344" w14:textId="77777777" w:rsidR="00E71DA8" w:rsidRPr="001A4EC5" w:rsidRDefault="00E71DA8" w:rsidP="00E71DA8">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06767523" w14:textId="77777777"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p>
        </w:tc>
      </w:tr>
      <w:tr w:rsidR="00E71DA8" w:rsidRPr="000F2676" w14:paraId="5E9FE213" w14:textId="77777777">
        <w:tc>
          <w:tcPr>
            <w:tcW w:w="5724" w:type="dxa"/>
            <w:gridSpan w:val="2"/>
          </w:tcPr>
          <w:p w14:paraId="6D49AC13" w14:textId="77777777" w:rsidR="00E71DA8" w:rsidRPr="000F2676" w:rsidRDefault="00E71DA8" w:rsidP="00E71DA8">
            <w:pPr>
              <w:tabs>
                <w:tab w:val="left" w:pos="212"/>
                <w:tab w:val="left" w:pos="474"/>
              </w:tabs>
              <w:spacing w:line="240" w:lineRule="exact"/>
              <w:ind w:right="-25"/>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10" w:type="dxa"/>
            <w:gridSpan w:val="2"/>
            <w:tcBorders>
              <w:bottom w:val="double" w:sz="4" w:space="0" w:color="auto"/>
            </w:tcBorders>
            <w:shd w:val="clear" w:color="auto" w:fill="auto"/>
          </w:tcPr>
          <w:p w14:paraId="3E5B3BA1" w14:textId="048CA07C" w:rsidR="00E71DA8" w:rsidRPr="001A4EC5" w:rsidRDefault="00E71DA8" w:rsidP="00E71DA8">
            <w:pPr>
              <w:tabs>
                <w:tab w:val="decimal" w:pos="1325"/>
              </w:tabs>
              <w:spacing w:line="240" w:lineRule="exact"/>
              <w:ind w:left="-25" w:right="-115"/>
              <w:rPr>
                <w:rFonts w:ascii="CordiaUPC" w:eastAsia="MS Mincho" w:hAnsi="CordiaUPC" w:cs="CordiaUPC"/>
                <w:sz w:val="26"/>
                <w:szCs w:val="26"/>
                <w:lang w:eastAsia="th-TH"/>
              </w:rPr>
            </w:pPr>
            <w:r w:rsidRPr="00073788">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073788">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83,84</w:t>
            </w:r>
            <w:r w:rsidRPr="00073788">
              <w:rPr>
                <w:rFonts w:ascii="CordiaUPC" w:eastAsia="MS Mincho" w:hAnsi="CordiaUPC" w:cs="CordiaUPC"/>
                <w:b/>
                <w:bCs/>
                <w:sz w:val="26"/>
                <w:szCs w:val="26"/>
                <w:lang w:eastAsia="th-TH"/>
              </w:rPr>
              <w:t>6</w:t>
            </w:r>
          </w:p>
        </w:tc>
        <w:tc>
          <w:tcPr>
            <w:tcW w:w="284" w:type="dxa"/>
            <w:gridSpan w:val="3"/>
          </w:tcPr>
          <w:p w14:paraId="4D0B6A87" w14:textId="77777777" w:rsidR="00E71DA8" w:rsidRPr="001A4EC5" w:rsidRDefault="00E71DA8" w:rsidP="00E71DA8">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bottom w:val="double" w:sz="4" w:space="0" w:color="auto"/>
            </w:tcBorders>
            <w:shd w:val="clear" w:color="auto" w:fill="auto"/>
            <w:vAlign w:val="bottom"/>
          </w:tcPr>
          <w:p w14:paraId="4A028B1E" w14:textId="5EBE3154" w:rsidR="00E71DA8" w:rsidRPr="008F5EF6" w:rsidRDefault="00E71DA8" w:rsidP="00E71DA8">
            <w:pPr>
              <w:tabs>
                <w:tab w:val="decimal" w:pos="1325"/>
              </w:tabs>
              <w:spacing w:line="240" w:lineRule="exact"/>
              <w:ind w:left="-25" w:right="-115"/>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1,185,415</w:t>
            </w:r>
          </w:p>
        </w:tc>
      </w:tr>
      <w:bookmarkEnd w:id="6"/>
    </w:tbl>
    <w:p w14:paraId="7A635626" w14:textId="6B29B934" w:rsidR="002D61C4" w:rsidRDefault="002D61C4" w:rsidP="002D61C4">
      <w:pPr>
        <w:spacing w:line="240" w:lineRule="exact"/>
        <w:rPr>
          <w:lang w:bidi="th-TH"/>
        </w:rPr>
      </w:pPr>
    </w:p>
    <w:p w14:paraId="3AB2F54E" w14:textId="7E797D16" w:rsidR="00265DB5" w:rsidRDefault="00265DB5" w:rsidP="002D61C4">
      <w:pPr>
        <w:spacing w:line="240" w:lineRule="exact"/>
        <w:rPr>
          <w:lang w:bidi="th-TH"/>
        </w:rPr>
      </w:pPr>
    </w:p>
    <w:p w14:paraId="15C0A756" w14:textId="1AE048EA" w:rsidR="00265DB5" w:rsidRDefault="00265DB5" w:rsidP="002D61C4">
      <w:pPr>
        <w:spacing w:line="240" w:lineRule="exact"/>
        <w:rPr>
          <w:lang w:bidi="th-TH"/>
        </w:rPr>
      </w:pPr>
    </w:p>
    <w:p w14:paraId="2959F51A" w14:textId="7B1CB3D8" w:rsidR="00265DB5" w:rsidRDefault="00265DB5" w:rsidP="002D61C4">
      <w:pPr>
        <w:spacing w:line="240" w:lineRule="exact"/>
        <w:rPr>
          <w:lang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4948"/>
        <w:gridCol w:w="1532"/>
        <w:gridCol w:w="1350"/>
        <w:gridCol w:w="1440"/>
      </w:tblGrid>
      <w:tr w:rsidR="00AE6242" w:rsidRPr="00392524" w14:paraId="15EFBE0B" w14:textId="77777777" w:rsidTr="00AE6242">
        <w:tc>
          <w:tcPr>
            <w:tcW w:w="4948" w:type="dxa"/>
            <w:vAlign w:val="bottom"/>
          </w:tcPr>
          <w:p w14:paraId="4FECEBE3" w14:textId="77777777" w:rsidR="00AE6242" w:rsidRPr="00392524" w:rsidRDefault="00AE6242" w:rsidP="006B1063">
            <w:pPr>
              <w:spacing w:line="240" w:lineRule="exact"/>
              <w:jc w:val="both"/>
              <w:outlineLvl w:val="7"/>
              <w:rPr>
                <w:rFonts w:ascii="CordiaUPC" w:hAnsi="CordiaUPC" w:cs="CordiaUPC"/>
                <w:color w:val="000000"/>
                <w:sz w:val="26"/>
                <w:szCs w:val="26"/>
                <w:cs/>
                <w:lang w:val="en-US" w:bidi="th-TH"/>
              </w:rPr>
            </w:pPr>
            <w:r w:rsidRPr="00392524">
              <w:rPr>
                <w:rFonts w:ascii="CordiaUPC" w:hAnsi="CordiaUPC" w:cs="CordiaUPC"/>
                <w:sz w:val="26"/>
                <w:szCs w:val="26"/>
              </w:rPr>
              <w:tab/>
            </w:r>
          </w:p>
        </w:tc>
        <w:tc>
          <w:tcPr>
            <w:tcW w:w="1532" w:type="dxa"/>
          </w:tcPr>
          <w:p w14:paraId="4F223583" w14:textId="77777777" w:rsidR="00AE6242" w:rsidRPr="00392524" w:rsidRDefault="00AE6242" w:rsidP="006B1063">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6E6BB875" w14:textId="77777777" w:rsidR="00AE6242" w:rsidRPr="00392524" w:rsidRDefault="00AE6242" w:rsidP="006B1063">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color w:val="000000"/>
                <w:sz w:val="26"/>
                <w:szCs w:val="26"/>
                <w:lang w:val="en-US" w:eastAsia="en-GB" w:bidi="th-TH"/>
              </w:rPr>
              <w:t>*</w:t>
            </w:r>
          </w:p>
        </w:tc>
        <w:tc>
          <w:tcPr>
            <w:tcW w:w="1350" w:type="dxa"/>
            <w:vAlign w:val="bottom"/>
          </w:tcPr>
          <w:p w14:paraId="3590407D" w14:textId="46FE06FF" w:rsidR="00AE6242" w:rsidRPr="00197CBA" w:rsidRDefault="00AE6242" w:rsidP="006B1063">
            <w:pPr>
              <w:tabs>
                <w:tab w:val="right" w:pos="1130"/>
              </w:tabs>
              <w:spacing w:line="240" w:lineRule="exact"/>
              <w:ind w:left="-115" w:right="-151"/>
              <w:jc w:val="center"/>
              <w:rPr>
                <w:rFonts w:ascii="CordiaUPC" w:eastAsia="Angsana New" w:hAnsi="CordiaUPC" w:cs="CordiaUPC"/>
                <w:color w:val="000000"/>
                <w:sz w:val="26"/>
                <w:szCs w:val="26"/>
              </w:rPr>
            </w:pPr>
            <w:r w:rsidRPr="00197CBA">
              <w:rPr>
                <w:rFonts w:ascii="CordiaUPC" w:hAnsi="CordiaUPC" w:cs="CordiaUPC" w:hint="cs"/>
                <w:color w:val="000000"/>
                <w:sz w:val="26"/>
                <w:szCs w:val="26"/>
                <w:lang w:val="en-US" w:bidi="th-TH"/>
              </w:rPr>
              <w:t>30</w:t>
            </w:r>
            <w:r>
              <w:rPr>
                <w:rFonts w:ascii="CordiaUPC" w:hAnsi="CordiaUPC" w:cs="CordiaUPC"/>
                <w:color w:val="000000"/>
                <w:sz w:val="26"/>
                <w:szCs w:val="26"/>
                <w:lang w:val="en-US" w:bidi="th-TH"/>
              </w:rPr>
              <w:t xml:space="preserve"> September</w:t>
            </w:r>
            <w:r w:rsidRPr="00197CBA">
              <w:rPr>
                <w:rFonts w:ascii="CordiaUPC" w:hAnsi="CordiaUPC" w:cs="CordiaUPC"/>
                <w:color w:val="000000"/>
                <w:sz w:val="26"/>
                <w:szCs w:val="26"/>
                <w:lang w:val="en-US" w:bidi="th-TH"/>
              </w:rPr>
              <w:br/>
            </w:r>
            <w:r w:rsidRPr="00197CBA">
              <w:rPr>
                <w:rFonts w:ascii="CordiaUPC" w:eastAsia="Angsana New" w:hAnsi="CordiaUPC" w:cs="CordiaUPC" w:hint="cs"/>
                <w:color w:val="000000"/>
                <w:sz w:val="26"/>
                <w:szCs w:val="26"/>
              </w:rPr>
              <w:t>202</w:t>
            </w:r>
            <w:r>
              <w:rPr>
                <w:rFonts w:ascii="CordiaUPC" w:eastAsia="Angsana New" w:hAnsi="CordiaUPC" w:cs="CordiaUPC"/>
                <w:color w:val="000000"/>
                <w:sz w:val="26"/>
                <w:szCs w:val="26"/>
              </w:rPr>
              <w:t>3</w:t>
            </w:r>
          </w:p>
        </w:tc>
        <w:tc>
          <w:tcPr>
            <w:tcW w:w="1440" w:type="dxa"/>
            <w:vAlign w:val="bottom"/>
          </w:tcPr>
          <w:p w14:paraId="42D339D6" w14:textId="3B93B219" w:rsidR="00AE6242" w:rsidRPr="00197CBA" w:rsidRDefault="00AE6242" w:rsidP="006B1063">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31</w:t>
            </w:r>
            <w:r>
              <w:rPr>
                <w:rFonts w:ascii="CordiaUPC" w:hAnsi="CordiaUPC" w:cs="CordiaUPC"/>
                <w:snapToGrid w:val="0"/>
                <w:sz w:val="26"/>
                <w:szCs w:val="26"/>
                <w:lang w:val="en-US"/>
              </w:rPr>
              <w:t xml:space="preserve"> </w:t>
            </w:r>
            <w:r w:rsidRPr="00197CBA">
              <w:rPr>
                <w:rFonts w:ascii="CordiaUPC" w:hAnsi="CordiaUPC" w:cs="CordiaUPC"/>
                <w:snapToGrid w:val="0"/>
                <w:sz w:val="26"/>
                <w:szCs w:val="26"/>
                <w:lang w:val="en-US"/>
              </w:rPr>
              <w:t>December</w:t>
            </w:r>
          </w:p>
          <w:p w14:paraId="3C5EA514" w14:textId="5559840F" w:rsidR="00AE6242" w:rsidRPr="00197CBA" w:rsidRDefault="00AE6242" w:rsidP="006B1063">
            <w:pPr>
              <w:tabs>
                <w:tab w:val="right" w:pos="1130"/>
              </w:tabs>
              <w:spacing w:line="240" w:lineRule="exact"/>
              <w:ind w:left="-108" w:right="-115"/>
              <w:jc w:val="center"/>
              <w:rPr>
                <w:rFonts w:ascii="CordiaUPC" w:hAnsi="CordiaUPC" w:cs="CordiaUPC"/>
                <w:sz w:val="26"/>
                <w:szCs w:val="26"/>
              </w:rPr>
            </w:pPr>
            <w:r w:rsidRPr="00197CBA">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2</w:t>
            </w:r>
          </w:p>
        </w:tc>
      </w:tr>
      <w:tr w:rsidR="00AE6242" w:rsidRPr="00392524" w14:paraId="5F03D57B" w14:textId="77777777">
        <w:tc>
          <w:tcPr>
            <w:tcW w:w="4948" w:type="dxa"/>
            <w:vAlign w:val="bottom"/>
          </w:tcPr>
          <w:p w14:paraId="295A744E" w14:textId="77777777" w:rsidR="00AE6242" w:rsidRPr="00392524" w:rsidRDefault="00AE6242" w:rsidP="006B1063">
            <w:pPr>
              <w:spacing w:line="240" w:lineRule="exact"/>
              <w:jc w:val="both"/>
              <w:outlineLvl w:val="7"/>
              <w:rPr>
                <w:rFonts w:ascii="CordiaUPC" w:hAnsi="CordiaUPC" w:cs="CordiaUPC"/>
                <w:color w:val="000000"/>
                <w:sz w:val="26"/>
                <w:szCs w:val="26"/>
                <w:lang w:val="en-US"/>
              </w:rPr>
            </w:pPr>
          </w:p>
        </w:tc>
        <w:tc>
          <w:tcPr>
            <w:tcW w:w="4322" w:type="dxa"/>
            <w:gridSpan w:val="3"/>
          </w:tcPr>
          <w:p w14:paraId="0E2C92AE" w14:textId="79CD2D5E" w:rsidR="00AE6242" w:rsidRPr="00197CBA" w:rsidRDefault="00AE6242" w:rsidP="006B1063">
            <w:pPr>
              <w:spacing w:line="240" w:lineRule="exact"/>
              <w:ind w:right="-40"/>
              <w:jc w:val="center"/>
              <w:rPr>
                <w:rFonts w:ascii="CordiaUPC" w:hAnsi="CordiaUPC" w:cs="CordiaUPC"/>
                <w:sz w:val="26"/>
                <w:szCs w:val="26"/>
              </w:rPr>
            </w:pPr>
            <w:r w:rsidRPr="00197CBA">
              <w:rPr>
                <w:rFonts w:ascii="CordiaUPC" w:hAnsi="CordiaUPC" w:cs="CordiaUPC" w:hint="cs"/>
                <w:i/>
                <w:iCs/>
                <w:sz w:val="26"/>
                <w:szCs w:val="26"/>
              </w:rPr>
              <w:t>(%)</w:t>
            </w:r>
          </w:p>
        </w:tc>
      </w:tr>
      <w:tr w:rsidR="008535AB" w:rsidRPr="00392524" w14:paraId="7D617351" w14:textId="77777777" w:rsidTr="00AE6242">
        <w:tc>
          <w:tcPr>
            <w:tcW w:w="4948" w:type="dxa"/>
            <w:vAlign w:val="bottom"/>
          </w:tcPr>
          <w:p w14:paraId="3121B955" w14:textId="77777777" w:rsidR="008535AB" w:rsidRPr="00392524" w:rsidRDefault="008535AB" w:rsidP="008535AB">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532" w:type="dxa"/>
            <w:vAlign w:val="bottom"/>
          </w:tcPr>
          <w:p w14:paraId="75CFD010" w14:textId="77777777" w:rsidR="008535AB" w:rsidRPr="00392524" w:rsidRDefault="008535AB" w:rsidP="008535AB">
            <w:pPr>
              <w:spacing w:line="240" w:lineRule="exact"/>
              <w:ind w:right="520"/>
              <w:jc w:val="right"/>
              <w:rPr>
                <w:rFonts w:ascii="CordiaUPC" w:hAnsi="CordiaUPC" w:cs="CordiaUPC"/>
                <w:sz w:val="26"/>
                <w:szCs w:val="26"/>
              </w:rPr>
            </w:pPr>
            <w:r w:rsidRPr="00392524">
              <w:rPr>
                <w:rFonts w:ascii="CordiaUPC" w:hAnsi="CordiaUPC" w:cs="CordiaUPC" w:hint="cs"/>
                <w:sz w:val="26"/>
                <w:szCs w:val="26"/>
              </w:rPr>
              <w:t xml:space="preserve">   1</w:t>
            </w:r>
            <w:r w:rsidRPr="00392524">
              <w:rPr>
                <w:rFonts w:ascii="CordiaUPC" w:hAnsi="CordiaUPC" w:cs="CordiaUPC"/>
                <w:sz w:val="26"/>
                <w:szCs w:val="26"/>
              </w:rPr>
              <w:t>2</w:t>
            </w:r>
            <w:r w:rsidRPr="00392524">
              <w:rPr>
                <w:rFonts w:ascii="CordiaUPC" w:hAnsi="CordiaUPC" w:cs="CordiaUPC" w:hint="cs"/>
                <w:sz w:val="26"/>
                <w:szCs w:val="26"/>
              </w:rPr>
              <w:t>.0</w:t>
            </w:r>
          </w:p>
        </w:tc>
        <w:tc>
          <w:tcPr>
            <w:tcW w:w="1350" w:type="dxa"/>
            <w:vAlign w:val="bottom"/>
          </w:tcPr>
          <w:p w14:paraId="406DDC04" w14:textId="31FC1E53" w:rsidR="008535AB" w:rsidRPr="00197CBA" w:rsidRDefault="008535AB" w:rsidP="008535AB">
            <w:pPr>
              <w:tabs>
                <w:tab w:val="decimal" w:pos="620"/>
              </w:tabs>
              <w:spacing w:line="240" w:lineRule="exact"/>
              <w:ind w:right="153"/>
              <w:rPr>
                <w:rFonts w:ascii="CordiaUPC" w:hAnsi="CordiaUPC" w:cs="CordiaUPC"/>
                <w:strike/>
                <w:sz w:val="26"/>
                <w:szCs w:val="26"/>
                <w:lang w:bidi="th-TH"/>
              </w:rPr>
            </w:pPr>
            <w:r>
              <w:rPr>
                <w:rFonts w:ascii="CordiaUPC" w:hAnsi="CordiaUPC" w:cs="CordiaUPC"/>
                <w:sz w:val="26"/>
                <w:szCs w:val="26"/>
              </w:rPr>
              <w:t>19.89</w:t>
            </w:r>
          </w:p>
        </w:tc>
        <w:tc>
          <w:tcPr>
            <w:tcW w:w="1440" w:type="dxa"/>
            <w:vAlign w:val="bottom"/>
          </w:tcPr>
          <w:p w14:paraId="425621F4" w14:textId="6FFA9CED" w:rsidR="008535AB" w:rsidRPr="00197CBA" w:rsidRDefault="008535AB" w:rsidP="008535AB">
            <w:pPr>
              <w:tabs>
                <w:tab w:val="decimal" w:pos="700"/>
              </w:tabs>
              <w:spacing w:line="240" w:lineRule="exact"/>
              <w:ind w:right="53"/>
              <w:rPr>
                <w:rFonts w:ascii="CordiaUPC" w:hAnsi="CordiaUPC" w:cs="CordiaUPC"/>
                <w:sz w:val="26"/>
                <w:szCs w:val="26"/>
              </w:rPr>
            </w:pPr>
            <w:r w:rsidRPr="00F11678">
              <w:rPr>
                <w:rFonts w:ascii="CordiaUPC" w:hAnsi="CordiaUPC" w:cs="CordiaUPC" w:hint="cs"/>
                <w:sz w:val="26"/>
                <w:szCs w:val="26"/>
                <w:cs/>
              </w:rPr>
              <w:t>19.</w:t>
            </w:r>
            <w:r w:rsidRPr="00F11678">
              <w:rPr>
                <w:rFonts w:ascii="CordiaUPC" w:hAnsi="CordiaUPC" w:cs="CordiaUPC"/>
                <w:sz w:val="26"/>
                <w:szCs w:val="26"/>
              </w:rPr>
              <w:t>95</w:t>
            </w:r>
          </w:p>
        </w:tc>
      </w:tr>
      <w:tr w:rsidR="008535AB" w:rsidRPr="00392524" w14:paraId="4C228B9B" w14:textId="77777777" w:rsidTr="00AE6242">
        <w:tc>
          <w:tcPr>
            <w:tcW w:w="4948" w:type="dxa"/>
          </w:tcPr>
          <w:p w14:paraId="1E91D6ED" w14:textId="77777777" w:rsidR="008535AB" w:rsidRPr="00392524" w:rsidRDefault="008535AB" w:rsidP="008535AB">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532" w:type="dxa"/>
          </w:tcPr>
          <w:p w14:paraId="5BEEF62C" w14:textId="77777777" w:rsidR="008535AB" w:rsidRPr="00392524" w:rsidRDefault="008535AB" w:rsidP="008535AB">
            <w:pPr>
              <w:spacing w:line="240" w:lineRule="exact"/>
              <w:ind w:right="520"/>
              <w:jc w:val="right"/>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1350" w:type="dxa"/>
          </w:tcPr>
          <w:p w14:paraId="7966D909" w14:textId="30242068" w:rsidR="008535AB" w:rsidRPr="00197CBA" w:rsidRDefault="008535AB" w:rsidP="008535AB">
            <w:pPr>
              <w:tabs>
                <w:tab w:val="decimal" w:pos="620"/>
              </w:tabs>
              <w:spacing w:line="240" w:lineRule="exact"/>
              <w:ind w:right="153"/>
              <w:rPr>
                <w:rFonts w:ascii="CordiaUPC" w:hAnsi="CordiaUPC" w:cs="CordiaUPC"/>
                <w:strike/>
                <w:sz w:val="26"/>
                <w:szCs w:val="26"/>
                <w:lang w:bidi="th-TH"/>
              </w:rPr>
            </w:pPr>
            <w:r>
              <w:rPr>
                <w:rFonts w:ascii="CordiaUPC" w:hAnsi="CordiaUPC" w:cs="CordiaUPC"/>
                <w:sz w:val="26"/>
                <w:szCs w:val="26"/>
              </w:rPr>
              <w:t>16.27</w:t>
            </w:r>
          </w:p>
        </w:tc>
        <w:tc>
          <w:tcPr>
            <w:tcW w:w="1440" w:type="dxa"/>
          </w:tcPr>
          <w:p w14:paraId="383E612B" w14:textId="049707D8" w:rsidR="008535AB" w:rsidRPr="00197CBA" w:rsidRDefault="008535AB" w:rsidP="008535AB">
            <w:pPr>
              <w:tabs>
                <w:tab w:val="decimal" w:pos="700"/>
              </w:tabs>
              <w:spacing w:line="240" w:lineRule="exact"/>
              <w:ind w:right="53"/>
              <w:rPr>
                <w:rFonts w:ascii="CordiaUPC" w:hAnsi="CordiaUPC" w:cs="CordiaUPC"/>
                <w:sz w:val="26"/>
                <w:szCs w:val="26"/>
              </w:rPr>
            </w:pPr>
            <w:r w:rsidRPr="00F11678">
              <w:rPr>
                <w:rFonts w:ascii="CordiaUPC" w:hAnsi="CordiaUPC" w:cs="CordiaUPC" w:hint="cs"/>
                <w:sz w:val="26"/>
                <w:szCs w:val="26"/>
                <w:cs/>
              </w:rPr>
              <w:t>1</w:t>
            </w:r>
            <w:r w:rsidRPr="00F11678">
              <w:rPr>
                <w:rFonts w:ascii="CordiaUPC" w:hAnsi="CordiaUPC" w:cs="CordiaUPC"/>
                <w:sz w:val="26"/>
                <w:szCs w:val="26"/>
              </w:rPr>
              <w:t>6.30</w:t>
            </w:r>
          </w:p>
        </w:tc>
      </w:tr>
      <w:tr w:rsidR="008535AB" w:rsidRPr="00392524" w14:paraId="48C7C242" w14:textId="77777777" w:rsidTr="00AE6242">
        <w:tc>
          <w:tcPr>
            <w:tcW w:w="4948" w:type="dxa"/>
          </w:tcPr>
          <w:p w14:paraId="6452A31B" w14:textId="77777777" w:rsidR="008535AB" w:rsidRPr="00392524" w:rsidRDefault="008535AB" w:rsidP="008535AB">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532" w:type="dxa"/>
            <w:vAlign w:val="bottom"/>
          </w:tcPr>
          <w:p w14:paraId="51482EEE" w14:textId="77777777" w:rsidR="008535AB" w:rsidRPr="00392524" w:rsidRDefault="008535AB" w:rsidP="008535AB">
            <w:pPr>
              <w:spacing w:line="240" w:lineRule="exact"/>
              <w:ind w:right="520"/>
              <w:jc w:val="right"/>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1350" w:type="dxa"/>
            <w:vAlign w:val="bottom"/>
          </w:tcPr>
          <w:p w14:paraId="593D3E6B" w14:textId="74FC0FD8" w:rsidR="008535AB" w:rsidRPr="00197CBA" w:rsidRDefault="008535AB" w:rsidP="008535AB">
            <w:pPr>
              <w:tabs>
                <w:tab w:val="decimal" w:pos="620"/>
              </w:tabs>
              <w:spacing w:line="240" w:lineRule="exact"/>
              <w:ind w:right="153"/>
              <w:rPr>
                <w:rFonts w:ascii="CordiaUPC" w:hAnsi="CordiaUPC" w:cs="CordiaUPC"/>
                <w:strike/>
                <w:sz w:val="26"/>
                <w:szCs w:val="26"/>
                <w:lang w:val="en-US" w:bidi="th-TH"/>
              </w:rPr>
            </w:pPr>
            <w:r>
              <w:rPr>
                <w:rFonts w:ascii="CordiaUPC" w:hAnsi="CordiaUPC" w:cs="CordiaUPC"/>
                <w:sz w:val="26"/>
                <w:szCs w:val="26"/>
              </w:rPr>
              <w:t>16.06</w:t>
            </w:r>
          </w:p>
        </w:tc>
        <w:tc>
          <w:tcPr>
            <w:tcW w:w="1440" w:type="dxa"/>
            <w:vAlign w:val="bottom"/>
          </w:tcPr>
          <w:p w14:paraId="4C85EC51" w14:textId="7E8B04F2" w:rsidR="008535AB" w:rsidRPr="00197CBA" w:rsidRDefault="008535AB" w:rsidP="008535AB">
            <w:pPr>
              <w:tabs>
                <w:tab w:val="decimal" w:pos="700"/>
              </w:tabs>
              <w:spacing w:line="240" w:lineRule="exact"/>
              <w:ind w:right="53"/>
              <w:rPr>
                <w:rFonts w:ascii="CordiaUPC" w:hAnsi="CordiaUPC" w:cs="CordiaUPC"/>
                <w:sz w:val="26"/>
                <w:szCs w:val="26"/>
                <w:lang w:val="en-US"/>
              </w:rPr>
            </w:pPr>
            <w:r w:rsidRPr="00F11678">
              <w:rPr>
                <w:rFonts w:ascii="CordiaUPC" w:hAnsi="CordiaUPC" w:cs="CordiaUPC" w:hint="cs"/>
                <w:sz w:val="26"/>
                <w:szCs w:val="26"/>
                <w:cs/>
              </w:rPr>
              <w:t>1</w:t>
            </w:r>
            <w:r w:rsidRPr="00F11678">
              <w:rPr>
                <w:rFonts w:ascii="CordiaUPC" w:hAnsi="CordiaUPC" w:cs="CordiaUPC"/>
                <w:sz w:val="26"/>
                <w:szCs w:val="26"/>
              </w:rPr>
              <w:t>5.67</w:t>
            </w:r>
          </w:p>
        </w:tc>
      </w:tr>
    </w:tbl>
    <w:p w14:paraId="327427DB" w14:textId="77777777" w:rsidR="002D61C4" w:rsidRPr="00C14544" w:rsidRDefault="002D61C4" w:rsidP="002D61C4">
      <w:pPr>
        <w:spacing w:line="240" w:lineRule="exact"/>
        <w:ind w:left="720" w:right="63" w:hanging="180"/>
        <w:jc w:val="thaiDistribute"/>
        <w:rPr>
          <w:rFonts w:ascii="CordiaUPC" w:hAnsi="CordiaUPC" w:cs="CordiaUPC"/>
          <w:color w:val="000000"/>
          <w:szCs w:val="22"/>
          <w:lang w:val="en-US" w:eastAsia="en-GB" w:bidi="th-TH"/>
        </w:rPr>
      </w:pPr>
      <w:r w:rsidRPr="00C14544">
        <w:rPr>
          <w:rFonts w:ascii="CordiaUPC" w:hAnsi="CordiaUPC" w:cs="CordiaUPC" w:hint="cs"/>
          <w:color w:val="000000"/>
          <w:szCs w:val="22"/>
          <w:lang w:val="en-US" w:eastAsia="en-GB" w:bidi="th-TH"/>
        </w:rPr>
        <w:t xml:space="preserve">* </w:t>
      </w:r>
      <w:r w:rsidRPr="00C14544">
        <w:rPr>
          <w:rFonts w:ascii="CordiaUPC" w:hAnsi="CordiaUPC" w:cs="CordiaUPC" w:hint="cs"/>
          <w:color w:val="000000"/>
          <w:szCs w:val="22"/>
          <w:cs/>
          <w:lang w:val="en-US" w:eastAsia="en-GB" w:bidi="th-TH"/>
        </w:rPr>
        <w:t xml:space="preserve"> </w:t>
      </w:r>
      <w:r w:rsidRPr="00C14544">
        <w:rPr>
          <w:rFonts w:ascii="CordiaUPC" w:hAnsi="CordiaUPC" w:cs="CordiaUPC"/>
          <w:color w:val="000000"/>
          <w:szCs w:val="22"/>
          <w:lang w:val="en-US" w:eastAsia="en-GB" w:bidi="th-TH"/>
        </w:rPr>
        <w:t xml:space="preserve">The </w:t>
      </w:r>
      <w:proofErr w:type="spellStart"/>
      <w:r w:rsidRPr="00C14544">
        <w:rPr>
          <w:rFonts w:ascii="CordiaUPC" w:hAnsi="CordiaUPC" w:cs="CordiaUPC"/>
          <w:color w:val="000000"/>
          <w:szCs w:val="22"/>
          <w:lang w:val="en-US" w:eastAsia="en-GB" w:bidi="th-TH"/>
        </w:rPr>
        <w:t>BoT</w:t>
      </w:r>
      <w:proofErr w:type="spellEnd"/>
      <w:r w:rsidRPr="00C14544">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w:t>
      </w:r>
    </w:p>
    <w:p w14:paraId="2D29DA25" w14:textId="77777777" w:rsidR="002D61C4" w:rsidRPr="009276DB" w:rsidRDefault="002D61C4" w:rsidP="002D61C4">
      <w:pPr>
        <w:spacing w:line="240" w:lineRule="auto"/>
        <w:rPr>
          <w:sz w:val="20"/>
          <w:szCs w:val="18"/>
          <w:cs/>
          <w:lang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5760"/>
        <w:gridCol w:w="1620"/>
        <w:gridCol w:w="275"/>
        <w:gridCol w:w="9"/>
        <w:gridCol w:w="1606"/>
      </w:tblGrid>
      <w:tr w:rsidR="002D61C4" w:rsidRPr="005B2349" w14:paraId="0A77C5BC" w14:textId="77777777" w:rsidTr="007E322E">
        <w:trPr>
          <w:trHeight w:val="20"/>
        </w:trPr>
        <w:tc>
          <w:tcPr>
            <w:tcW w:w="5760" w:type="dxa"/>
          </w:tcPr>
          <w:p w14:paraId="39A29243" w14:textId="77777777" w:rsidR="002D61C4" w:rsidRPr="005B2349"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tcPr>
          <w:p w14:paraId="2CD1DF7F" w14:textId="77777777" w:rsidR="002D61C4" w:rsidRPr="005B2349" w:rsidRDefault="002D61C4"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5B2349">
              <w:rPr>
                <w:rFonts w:ascii="CordiaUPC" w:hAnsi="CordiaUPC" w:cs="CordiaUPC" w:hint="cs"/>
                <w:b/>
                <w:bCs/>
                <w:sz w:val="26"/>
                <w:szCs w:val="26"/>
              </w:rPr>
              <w:t>Bank only</w:t>
            </w:r>
          </w:p>
        </w:tc>
      </w:tr>
      <w:tr w:rsidR="002D61C4" w:rsidRPr="005B2349" w14:paraId="47DB8C77" w14:textId="77777777" w:rsidTr="007E322E">
        <w:trPr>
          <w:trHeight w:val="288"/>
        </w:trPr>
        <w:tc>
          <w:tcPr>
            <w:tcW w:w="5760" w:type="dxa"/>
            <w:vAlign w:val="center"/>
          </w:tcPr>
          <w:p w14:paraId="2FE9726C" w14:textId="77777777" w:rsidR="002D61C4" w:rsidRPr="005B2349" w:rsidRDefault="002D61C4" w:rsidP="006B1063">
            <w:pPr>
              <w:spacing w:line="240" w:lineRule="exact"/>
              <w:jc w:val="center"/>
              <w:rPr>
                <w:rFonts w:ascii="CordiaUPC" w:hAnsi="CordiaUPC" w:cs="CordiaUPC"/>
                <w:sz w:val="26"/>
                <w:szCs w:val="26"/>
                <w:lang w:val="en-US"/>
              </w:rPr>
            </w:pPr>
          </w:p>
        </w:tc>
        <w:tc>
          <w:tcPr>
            <w:tcW w:w="1620" w:type="dxa"/>
          </w:tcPr>
          <w:p w14:paraId="29D76AC2" w14:textId="41CA6FC8" w:rsidR="002D61C4" w:rsidRPr="005B2349" w:rsidRDefault="002D61C4" w:rsidP="006B1063">
            <w:pPr>
              <w:pStyle w:val="acctfourfigures"/>
              <w:tabs>
                <w:tab w:val="clear" w:pos="765"/>
              </w:tabs>
              <w:spacing w:line="24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 xml:space="preserve">30 </w:t>
            </w:r>
            <w:r w:rsidR="00C20FCC">
              <w:rPr>
                <w:rFonts w:ascii="CordiaUPC" w:hAnsi="CordiaUPC" w:cs="CordiaUPC"/>
                <w:color w:val="000000"/>
                <w:sz w:val="26"/>
                <w:szCs w:val="26"/>
                <w:lang w:val="en-US" w:bidi="th-TH"/>
              </w:rPr>
              <w:t>September</w:t>
            </w:r>
            <w:r w:rsidRPr="00887104">
              <w:rPr>
                <w:rFonts w:ascii="CordiaUPC" w:hAnsi="CordiaUPC" w:cs="CordiaUPC" w:hint="cs"/>
                <w:color w:val="000000"/>
                <w:sz w:val="26"/>
                <w:szCs w:val="26"/>
                <w:lang w:val="en-US" w:bidi="th-TH"/>
              </w:rPr>
              <w:t xml:space="preserve"> 202</w:t>
            </w:r>
            <w:r w:rsidR="00E446B0">
              <w:rPr>
                <w:rFonts w:ascii="CordiaUPC" w:hAnsi="CordiaUPC" w:cs="CordiaUPC"/>
                <w:color w:val="000000"/>
                <w:sz w:val="26"/>
                <w:szCs w:val="26"/>
                <w:lang w:val="en-US" w:bidi="th-TH"/>
              </w:rPr>
              <w:t>3</w:t>
            </w:r>
          </w:p>
        </w:tc>
        <w:tc>
          <w:tcPr>
            <w:tcW w:w="275" w:type="dxa"/>
          </w:tcPr>
          <w:p w14:paraId="48275FEE" w14:textId="77777777" w:rsidR="002D61C4" w:rsidRPr="005B2349" w:rsidRDefault="002D61C4" w:rsidP="006B1063">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tcPr>
          <w:p w14:paraId="299803EE" w14:textId="409ED7BE" w:rsidR="002D61C4" w:rsidRPr="005B2349" w:rsidRDefault="002D61C4"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sidR="00E446B0">
              <w:rPr>
                <w:rFonts w:ascii="CordiaUPC" w:hAnsi="CordiaUPC" w:cs="CordiaUPC"/>
                <w:color w:val="000000"/>
                <w:sz w:val="26"/>
                <w:szCs w:val="26"/>
                <w:lang w:val="en-US" w:bidi="th-TH"/>
              </w:rPr>
              <w:t>2</w:t>
            </w:r>
          </w:p>
        </w:tc>
      </w:tr>
      <w:tr w:rsidR="002D61C4" w:rsidRPr="005B2349" w14:paraId="5E3C63F4" w14:textId="77777777" w:rsidTr="007E322E">
        <w:trPr>
          <w:trHeight w:val="20"/>
        </w:trPr>
        <w:tc>
          <w:tcPr>
            <w:tcW w:w="5760" w:type="dxa"/>
          </w:tcPr>
          <w:p w14:paraId="4CA88440" w14:textId="77777777" w:rsidR="002D61C4" w:rsidRPr="005B2349"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vAlign w:val="bottom"/>
          </w:tcPr>
          <w:p w14:paraId="77E66EFA" w14:textId="77777777" w:rsidR="002D61C4" w:rsidRPr="005B2349" w:rsidRDefault="002D61C4" w:rsidP="006B1063">
            <w:pPr>
              <w:spacing w:line="240" w:lineRule="exact"/>
              <w:ind w:left="184" w:right="54"/>
              <w:jc w:val="center"/>
              <w:rPr>
                <w:rFonts w:ascii="CordiaUPC" w:hAnsi="CordiaUPC" w:cs="CordiaUPC"/>
                <w:color w:val="000000"/>
                <w:sz w:val="26"/>
                <w:szCs w:val="26"/>
              </w:rPr>
            </w:pPr>
            <w:r w:rsidRPr="005B2349">
              <w:rPr>
                <w:rFonts w:ascii="CordiaUPC" w:hAnsi="CordiaUPC" w:cs="CordiaUPC" w:hint="cs"/>
                <w:i/>
                <w:iCs/>
                <w:sz w:val="26"/>
                <w:szCs w:val="26"/>
                <w:lang w:val="en-US"/>
              </w:rPr>
              <w:t>(</w:t>
            </w:r>
            <w:proofErr w:type="gramStart"/>
            <w:r w:rsidRPr="005B2349">
              <w:rPr>
                <w:rFonts w:ascii="CordiaUPC" w:hAnsi="CordiaUPC" w:cs="CordiaUPC" w:hint="cs"/>
                <w:i/>
                <w:iCs/>
                <w:sz w:val="26"/>
                <w:szCs w:val="26"/>
                <w:lang w:val="en-US"/>
              </w:rPr>
              <w:t>in</w:t>
            </w:r>
            <w:proofErr w:type="gramEnd"/>
            <w:r w:rsidRPr="005B2349">
              <w:rPr>
                <w:rFonts w:ascii="CordiaUPC" w:hAnsi="CordiaUPC" w:cs="CordiaUPC" w:hint="cs"/>
                <w:i/>
                <w:iCs/>
                <w:sz w:val="26"/>
                <w:szCs w:val="26"/>
                <w:lang w:val="en-US"/>
              </w:rPr>
              <w:t xml:space="preserve"> million Baht)</w:t>
            </w:r>
          </w:p>
        </w:tc>
      </w:tr>
      <w:tr w:rsidR="002D61C4" w:rsidRPr="005B2349" w14:paraId="705D5A9E" w14:textId="77777777" w:rsidTr="007E322E">
        <w:trPr>
          <w:trHeight w:val="20"/>
        </w:trPr>
        <w:tc>
          <w:tcPr>
            <w:tcW w:w="5760" w:type="dxa"/>
          </w:tcPr>
          <w:p w14:paraId="4DD380A6" w14:textId="30603B1F" w:rsidR="002D61C4" w:rsidRPr="00DA5E8B"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DA5E8B">
              <w:rPr>
                <w:rFonts w:ascii="CordiaUPC" w:hAnsi="CordiaUPC" w:cs="CordiaUPC" w:hint="cs"/>
                <w:b/>
                <w:bCs/>
                <w:i/>
                <w:iCs/>
                <w:sz w:val="26"/>
                <w:szCs w:val="26"/>
                <w:lang w:val="en-US" w:eastAsia="en-US"/>
              </w:rPr>
              <w:t xml:space="preserve">Tier 1 </w:t>
            </w:r>
            <w:r w:rsidR="002176E6" w:rsidRPr="00DA5E8B">
              <w:rPr>
                <w:rFonts w:ascii="CordiaUPC" w:hAnsi="CordiaUPC" w:cs="CordiaUPC"/>
                <w:b/>
                <w:bCs/>
                <w:i/>
                <w:iCs/>
                <w:sz w:val="26"/>
                <w:szCs w:val="26"/>
                <w:lang w:val="en-US" w:eastAsia="en-US" w:bidi="th-TH"/>
              </w:rPr>
              <w:t>C</w:t>
            </w:r>
            <w:r w:rsidRPr="00DA5E8B">
              <w:rPr>
                <w:rFonts w:ascii="CordiaUPC" w:hAnsi="CordiaUPC" w:cs="CordiaUPC" w:hint="cs"/>
                <w:b/>
                <w:bCs/>
                <w:i/>
                <w:iCs/>
                <w:sz w:val="26"/>
                <w:szCs w:val="26"/>
                <w:lang w:val="en-US" w:eastAsia="en-US"/>
              </w:rPr>
              <w:t>apital</w:t>
            </w:r>
          </w:p>
        </w:tc>
        <w:tc>
          <w:tcPr>
            <w:tcW w:w="1620" w:type="dxa"/>
          </w:tcPr>
          <w:p w14:paraId="45FB478E"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53F4F7F7"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1606" w:type="dxa"/>
          </w:tcPr>
          <w:p w14:paraId="77D98F5A"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r>
      <w:tr w:rsidR="002D61C4" w:rsidRPr="005B2349" w14:paraId="2ED86314" w14:textId="77777777" w:rsidTr="007E322E">
        <w:trPr>
          <w:trHeight w:val="20"/>
        </w:trPr>
        <w:tc>
          <w:tcPr>
            <w:tcW w:w="5760" w:type="dxa"/>
          </w:tcPr>
          <w:p w14:paraId="486A4108" w14:textId="15DEC78F" w:rsidR="002D61C4" w:rsidRPr="00DA5E8B" w:rsidRDefault="002D61C4" w:rsidP="00657740">
            <w:pPr>
              <w:pStyle w:val="Heading8"/>
              <w:tabs>
                <w:tab w:val="left" w:pos="212"/>
                <w:tab w:val="left" w:pos="494"/>
              </w:tabs>
              <w:spacing w:line="240" w:lineRule="exact"/>
              <w:ind w:right="-29"/>
              <w:rPr>
                <w:rFonts w:ascii="CordiaUPC" w:hAnsi="CordiaUPC" w:cs="CordiaUPC"/>
                <w:b/>
                <w:bCs/>
                <w:sz w:val="26"/>
                <w:szCs w:val="26"/>
                <w:lang w:val="en-US" w:eastAsia="en-US"/>
              </w:rPr>
            </w:pPr>
            <w:r w:rsidRPr="00DA5E8B">
              <w:rPr>
                <w:rFonts w:ascii="CordiaUPC" w:hAnsi="CordiaUPC" w:cs="CordiaUPC" w:hint="cs"/>
                <w:b/>
                <w:bCs/>
                <w:sz w:val="26"/>
                <w:szCs w:val="26"/>
                <w:lang w:val="en-US" w:eastAsia="en-US"/>
              </w:rPr>
              <w:t xml:space="preserve">Common Equity Tier 1 </w:t>
            </w:r>
            <w:r w:rsidR="002176E6" w:rsidRPr="00DA5E8B">
              <w:rPr>
                <w:rFonts w:ascii="CordiaUPC" w:hAnsi="CordiaUPC" w:cs="CordiaUPC"/>
                <w:b/>
                <w:bCs/>
                <w:sz w:val="26"/>
                <w:szCs w:val="26"/>
                <w:lang w:val="en-US" w:eastAsia="en-US"/>
              </w:rPr>
              <w:t>C</w:t>
            </w:r>
            <w:r w:rsidRPr="00DA5E8B">
              <w:rPr>
                <w:rFonts w:ascii="CordiaUPC" w:hAnsi="CordiaUPC" w:cs="CordiaUPC" w:hint="cs"/>
                <w:b/>
                <w:bCs/>
                <w:sz w:val="26"/>
                <w:szCs w:val="26"/>
                <w:lang w:val="en-US" w:eastAsia="en-US"/>
              </w:rPr>
              <w:t>apital (CET1)</w:t>
            </w:r>
          </w:p>
        </w:tc>
        <w:tc>
          <w:tcPr>
            <w:tcW w:w="1620" w:type="dxa"/>
          </w:tcPr>
          <w:p w14:paraId="2F4D9D75"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4F9E6B44"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1606" w:type="dxa"/>
          </w:tcPr>
          <w:p w14:paraId="0B8600C6"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r>
      <w:tr w:rsidR="000F7B0F" w:rsidRPr="005B2349" w14:paraId="3DFF76B4" w14:textId="77777777" w:rsidTr="007E322E">
        <w:trPr>
          <w:trHeight w:val="20"/>
        </w:trPr>
        <w:tc>
          <w:tcPr>
            <w:tcW w:w="5760" w:type="dxa"/>
          </w:tcPr>
          <w:p w14:paraId="3E5DC41E" w14:textId="77777777" w:rsidR="000F7B0F" w:rsidRPr="005B2349" w:rsidRDefault="000F7B0F" w:rsidP="000F7B0F">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Paid-up share capital</w:t>
            </w:r>
          </w:p>
        </w:tc>
        <w:tc>
          <w:tcPr>
            <w:tcW w:w="1620" w:type="dxa"/>
          </w:tcPr>
          <w:p w14:paraId="2E39822D" w14:textId="4C6A6375" w:rsidR="000F7B0F" w:rsidRPr="007E322E" w:rsidRDefault="000F7B0F" w:rsidP="000F7B0F">
            <w:pPr>
              <w:tabs>
                <w:tab w:val="decimal" w:pos="1325"/>
              </w:tabs>
              <w:spacing w:line="240" w:lineRule="exact"/>
              <w:ind w:left="-25" w:right="-115"/>
              <w:rPr>
                <w:rFonts w:ascii="CordiaUPC" w:eastAsia="MS Mincho" w:hAnsi="CordiaUPC" w:cs="CordiaUPC"/>
                <w:sz w:val="26"/>
                <w:szCs w:val="26"/>
                <w:lang w:eastAsia="th-TH" w:bidi="th-TH"/>
              </w:rPr>
            </w:pPr>
            <w:r w:rsidRPr="00A06FD3">
              <w:rPr>
                <w:rFonts w:ascii="CordiaUPC" w:eastAsia="MS Mincho" w:hAnsi="CordiaUPC" w:cs="CordiaUPC"/>
                <w:sz w:val="26"/>
                <w:szCs w:val="26"/>
                <w:cs/>
                <w:lang w:eastAsia="th-TH" w:bidi="th-TH"/>
              </w:rPr>
              <w:t>92</w:t>
            </w:r>
            <w:r>
              <w:rPr>
                <w:rFonts w:ascii="CordiaUPC" w:eastAsia="MS Mincho" w:hAnsi="CordiaUPC" w:cs="CordiaUPC"/>
                <w:sz w:val="26"/>
                <w:szCs w:val="26"/>
                <w:lang w:eastAsia="th-TH"/>
              </w:rPr>
              <w:t>,</w:t>
            </w:r>
            <w:r w:rsidRPr="00A06FD3">
              <w:rPr>
                <w:rFonts w:ascii="CordiaUPC" w:eastAsia="MS Mincho" w:hAnsi="CordiaUPC" w:cs="CordiaUPC"/>
                <w:sz w:val="26"/>
                <w:szCs w:val="26"/>
                <w:cs/>
                <w:lang w:eastAsia="th-TH" w:bidi="th-TH"/>
              </w:rPr>
              <w:t>022</w:t>
            </w:r>
          </w:p>
        </w:tc>
        <w:tc>
          <w:tcPr>
            <w:tcW w:w="284" w:type="dxa"/>
            <w:gridSpan w:val="2"/>
          </w:tcPr>
          <w:p w14:paraId="6F43B290" w14:textId="77777777" w:rsidR="000F7B0F" w:rsidRPr="005B2349" w:rsidRDefault="000F7B0F" w:rsidP="000F7B0F">
            <w:pPr>
              <w:tabs>
                <w:tab w:val="decimal" w:pos="882"/>
              </w:tabs>
              <w:spacing w:line="240" w:lineRule="exact"/>
              <w:ind w:left="184" w:right="54"/>
              <w:jc w:val="both"/>
              <w:rPr>
                <w:rFonts w:ascii="CordiaUPC" w:hAnsi="CordiaUPC" w:cs="CordiaUPC"/>
                <w:color w:val="000000"/>
                <w:sz w:val="26"/>
                <w:szCs w:val="26"/>
              </w:rPr>
            </w:pPr>
          </w:p>
        </w:tc>
        <w:tc>
          <w:tcPr>
            <w:tcW w:w="1606" w:type="dxa"/>
          </w:tcPr>
          <w:p w14:paraId="132643B0" w14:textId="74A72D12" w:rsidR="000F7B0F" w:rsidRPr="005B2349" w:rsidRDefault="000F7B0F" w:rsidP="000F7B0F">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91,937</w:t>
            </w:r>
          </w:p>
        </w:tc>
      </w:tr>
      <w:tr w:rsidR="000F7B0F" w:rsidRPr="005B2349" w14:paraId="74862DCA" w14:textId="77777777" w:rsidTr="007E322E">
        <w:trPr>
          <w:trHeight w:val="20"/>
        </w:trPr>
        <w:tc>
          <w:tcPr>
            <w:tcW w:w="5760" w:type="dxa"/>
          </w:tcPr>
          <w:p w14:paraId="0C79A0F9" w14:textId="77777777" w:rsidR="000F7B0F" w:rsidRPr="005B2349"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Share premium</w:t>
            </w:r>
          </w:p>
        </w:tc>
        <w:tc>
          <w:tcPr>
            <w:tcW w:w="1620" w:type="dxa"/>
          </w:tcPr>
          <w:p w14:paraId="3121322C" w14:textId="287650A7" w:rsidR="000F7B0F" w:rsidRPr="007E322E" w:rsidRDefault="000F7B0F" w:rsidP="000F7B0F">
            <w:pPr>
              <w:tabs>
                <w:tab w:val="decimal" w:pos="1325"/>
              </w:tabs>
              <w:spacing w:line="240" w:lineRule="exact"/>
              <w:ind w:left="-25" w:right="-115"/>
              <w:rPr>
                <w:rFonts w:ascii="CordiaUPC" w:eastAsia="MS Mincho" w:hAnsi="CordiaUPC" w:cs="CordiaUPC"/>
                <w:sz w:val="26"/>
                <w:szCs w:val="26"/>
                <w:cs/>
                <w:lang w:eastAsia="th-TH"/>
              </w:rPr>
            </w:pPr>
            <w:r w:rsidRPr="00A06FD3">
              <w:rPr>
                <w:rFonts w:ascii="CordiaUPC" w:eastAsia="MS Mincho" w:hAnsi="CordiaUPC" w:cs="CordiaUPC"/>
                <w:sz w:val="26"/>
                <w:szCs w:val="26"/>
                <w:lang w:eastAsia="th-TH"/>
              </w:rPr>
              <w:t>43</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359</w:t>
            </w:r>
          </w:p>
        </w:tc>
        <w:tc>
          <w:tcPr>
            <w:tcW w:w="284" w:type="dxa"/>
            <w:gridSpan w:val="2"/>
          </w:tcPr>
          <w:p w14:paraId="618E80EC" w14:textId="77777777" w:rsidR="000F7B0F" w:rsidRPr="005B2349" w:rsidRDefault="000F7B0F" w:rsidP="000F7B0F">
            <w:pPr>
              <w:tabs>
                <w:tab w:val="decimal" w:pos="882"/>
              </w:tabs>
              <w:spacing w:line="240" w:lineRule="exact"/>
              <w:ind w:left="184" w:right="54"/>
              <w:jc w:val="both"/>
              <w:rPr>
                <w:rFonts w:ascii="CordiaUPC" w:hAnsi="CordiaUPC" w:cs="CordiaUPC"/>
                <w:color w:val="000000"/>
                <w:sz w:val="26"/>
                <w:szCs w:val="26"/>
              </w:rPr>
            </w:pPr>
          </w:p>
        </w:tc>
        <w:tc>
          <w:tcPr>
            <w:tcW w:w="1606" w:type="dxa"/>
          </w:tcPr>
          <w:p w14:paraId="32F4CDC1" w14:textId="57A82498" w:rsidR="000F7B0F" w:rsidRPr="005B2349" w:rsidRDefault="000F7B0F" w:rsidP="000F7B0F">
            <w:pPr>
              <w:tabs>
                <w:tab w:val="decimal" w:pos="1325"/>
              </w:tabs>
              <w:spacing w:line="240" w:lineRule="exact"/>
              <w:ind w:left="-25" w:right="-106"/>
              <w:rPr>
                <w:rFonts w:ascii="CordiaUPC" w:hAnsi="CordiaUPC" w:cs="CordiaUPC"/>
                <w:color w:val="000000"/>
                <w:sz w:val="26"/>
                <w:szCs w:val="26"/>
                <w:cs/>
                <w:lang w:val="en-US"/>
              </w:rPr>
            </w:pPr>
            <w:r w:rsidRPr="00F11678">
              <w:rPr>
                <w:rFonts w:ascii="CordiaUPC" w:eastAsia="MS Mincho" w:hAnsi="CordiaUPC" w:cs="CordiaUPC"/>
                <w:sz w:val="26"/>
                <w:szCs w:val="26"/>
                <w:lang w:eastAsia="th-TH"/>
              </w:rPr>
              <w:t>43,360</w:t>
            </w:r>
          </w:p>
        </w:tc>
      </w:tr>
      <w:tr w:rsidR="000F7B0F" w:rsidRPr="005B2349" w14:paraId="5189E386" w14:textId="77777777" w:rsidTr="007E322E">
        <w:trPr>
          <w:trHeight w:val="20"/>
        </w:trPr>
        <w:tc>
          <w:tcPr>
            <w:tcW w:w="5760" w:type="dxa"/>
          </w:tcPr>
          <w:p w14:paraId="5A97A5ED" w14:textId="77777777" w:rsidR="000F7B0F" w:rsidRPr="005B2349" w:rsidRDefault="000F7B0F" w:rsidP="000F7B0F">
            <w:pPr>
              <w:tabs>
                <w:tab w:val="left" w:pos="212"/>
                <w:tab w:val="left" w:pos="494"/>
              </w:tabs>
              <w:spacing w:line="240" w:lineRule="exact"/>
              <w:ind w:right="-29"/>
              <w:rPr>
                <w:rFonts w:ascii="CordiaUPC" w:eastAsia="Angsana New" w:hAnsi="CordiaUPC" w:cs="CordiaUPC"/>
                <w:sz w:val="26"/>
                <w:szCs w:val="26"/>
                <w:lang w:val="en-US"/>
              </w:rPr>
            </w:pPr>
            <w:r w:rsidRPr="005B2349">
              <w:rPr>
                <w:rFonts w:ascii="CordiaUPC" w:eastAsia="Angsana New" w:hAnsi="CordiaUPC" w:cs="CordiaUPC" w:hint="cs"/>
                <w:sz w:val="26"/>
                <w:szCs w:val="26"/>
                <w:lang w:val="en-US"/>
              </w:rPr>
              <w:t>Legal reserve</w:t>
            </w:r>
          </w:p>
        </w:tc>
        <w:tc>
          <w:tcPr>
            <w:tcW w:w="1620" w:type="dxa"/>
            <w:vAlign w:val="bottom"/>
          </w:tcPr>
          <w:p w14:paraId="06C56592" w14:textId="5E00E5A4" w:rsidR="000F7B0F" w:rsidRPr="007E322E" w:rsidRDefault="000F7B0F" w:rsidP="000F7B0F">
            <w:pPr>
              <w:tabs>
                <w:tab w:val="decimal" w:pos="1325"/>
              </w:tabs>
              <w:spacing w:line="240" w:lineRule="exact"/>
              <w:ind w:left="-25" w:right="-115"/>
              <w:rPr>
                <w:rFonts w:ascii="CordiaUPC" w:eastAsia="MS Mincho" w:hAnsi="CordiaUPC" w:cs="CordiaUPC"/>
                <w:sz w:val="26"/>
                <w:szCs w:val="26"/>
                <w:lang w:eastAsia="th-TH" w:bidi="th-TH"/>
              </w:rPr>
            </w:pPr>
            <w:r w:rsidRPr="00A06FD3">
              <w:rPr>
                <w:rFonts w:ascii="CordiaUPC" w:eastAsia="MS Mincho" w:hAnsi="CordiaUPC" w:cs="CordiaUPC"/>
                <w:sz w:val="26"/>
                <w:szCs w:val="26"/>
                <w:lang w:eastAsia="th-TH"/>
              </w:rPr>
              <w:t>10</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091</w:t>
            </w:r>
          </w:p>
        </w:tc>
        <w:tc>
          <w:tcPr>
            <w:tcW w:w="284" w:type="dxa"/>
            <w:gridSpan w:val="2"/>
          </w:tcPr>
          <w:p w14:paraId="5DD637CD" w14:textId="77777777" w:rsidR="000F7B0F" w:rsidRPr="005B2349" w:rsidRDefault="000F7B0F" w:rsidP="000F7B0F">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7E27A24A" w14:textId="16758479" w:rsidR="000F7B0F" w:rsidRPr="005B2349" w:rsidRDefault="000F7B0F" w:rsidP="000F7B0F">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10,091</w:t>
            </w:r>
          </w:p>
        </w:tc>
      </w:tr>
      <w:tr w:rsidR="000F7B0F" w:rsidRPr="005B2349" w14:paraId="7704AF0A" w14:textId="77777777" w:rsidTr="007E322E">
        <w:trPr>
          <w:trHeight w:val="20"/>
        </w:trPr>
        <w:tc>
          <w:tcPr>
            <w:tcW w:w="5760" w:type="dxa"/>
          </w:tcPr>
          <w:p w14:paraId="31EA6239" w14:textId="1E9A7AAA" w:rsidR="000F7B0F" w:rsidRPr="005B2349"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Net profit after appropriation</w:t>
            </w:r>
          </w:p>
        </w:tc>
        <w:tc>
          <w:tcPr>
            <w:tcW w:w="1620" w:type="dxa"/>
            <w:vAlign w:val="bottom"/>
          </w:tcPr>
          <w:p w14:paraId="07C6F6AF" w14:textId="6376AFA6" w:rsidR="000F7B0F" w:rsidRPr="007E322E" w:rsidRDefault="000F7B0F" w:rsidP="000F7B0F">
            <w:pPr>
              <w:tabs>
                <w:tab w:val="decimal" w:pos="1325"/>
              </w:tabs>
              <w:spacing w:line="240" w:lineRule="exact"/>
              <w:ind w:left="-25" w:right="-115"/>
              <w:rPr>
                <w:rFonts w:ascii="CordiaUPC" w:eastAsia="MS Mincho" w:hAnsi="CordiaUPC" w:cs="CordiaUPC"/>
                <w:sz w:val="26"/>
                <w:szCs w:val="26"/>
                <w:lang w:eastAsia="th-TH" w:bidi="th-TH"/>
              </w:rPr>
            </w:pPr>
            <w:r w:rsidRPr="00A06FD3">
              <w:rPr>
                <w:rFonts w:ascii="CordiaUPC" w:eastAsia="MS Mincho" w:hAnsi="CordiaUPC" w:cs="CordiaUPC"/>
                <w:sz w:val="26"/>
                <w:szCs w:val="26"/>
                <w:lang w:eastAsia="th-TH"/>
              </w:rPr>
              <w:t>62</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568</w:t>
            </w:r>
          </w:p>
        </w:tc>
        <w:tc>
          <w:tcPr>
            <w:tcW w:w="284" w:type="dxa"/>
            <w:gridSpan w:val="2"/>
          </w:tcPr>
          <w:p w14:paraId="76F2401B" w14:textId="77777777" w:rsidR="000F7B0F" w:rsidRPr="005B2349" w:rsidRDefault="000F7B0F" w:rsidP="000F7B0F">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46925647" w14:textId="6A0C1478" w:rsidR="000F7B0F" w:rsidRPr="005B2349" w:rsidRDefault="000F7B0F" w:rsidP="000F7B0F">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57,429</w:t>
            </w:r>
          </w:p>
        </w:tc>
      </w:tr>
      <w:tr w:rsidR="000F7B0F" w:rsidRPr="005B2349" w14:paraId="34215A2E" w14:textId="77777777" w:rsidTr="007E322E">
        <w:trPr>
          <w:trHeight w:val="20"/>
        </w:trPr>
        <w:tc>
          <w:tcPr>
            <w:tcW w:w="5760" w:type="dxa"/>
          </w:tcPr>
          <w:p w14:paraId="09BC1D41" w14:textId="77777777" w:rsidR="000F7B0F" w:rsidRPr="005B2349" w:rsidRDefault="000F7B0F" w:rsidP="000F7B0F">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Other comprehensive income</w:t>
            </w:r>
          </w:p>
        </w:tc>
        <w:tc>
          <w:tcPr>
            <w:tcW w:w="1620" w:type="dxa"/>
          </w:tcPr>
          <w:p w14:paraId="10BAFB97" w14:textId="5B3D62CC" w:rsidR="000F7B0F" w:rsidRPr="007E322E" w:rsidRDefault="000F7B0F" w:rsidP="000F7B0F">
            <w:pPr>
              <w:tabs>
                <w:tab w:val="decimal" w:pos="1325"/>
              </w:tabs>
              <w:spacing w:line="240" w:lineRule="exact"/>
              <w:ind w:left="-25" w:right="-115"/>
              <w:rPr>
                <w:rFonts w:ascii="CordiaUPC" w:eastAsia="MS Mincho" w:hAnsi="CordiaUPC" w:cs="CordiaUPC"/>
                <w:sz w:val="26"/>
                <w:szCs w:val="26"/>
                <w:lang w:eastAsia="th-TH" w:bidi="th-TH"/>
              </w:rPr>
            </w:pPr>
            <w:r w:rsidRPr="00A06FD3">
              <w:rPr>
                <w:rFonts w:ascii="CordiaUPC" w:eastAsia="MS Mincho" w:hAnsi="CordiaUPC" w:cs="CordiaUPC"/>
                <w:sz w:val="26"/>
                <w:szCs w:val="26"/>
                <w:lang w:eastAsia="th-TH"/>
              </w:rPr>
              <w:t>4</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2</w:t>
            </w:r>
            <w:r>
              <w:rPr>
                <w:rFonts w:ascii="CordiaUPC" w:eastAsia="MS Mincho" w:hAnsi="CordiaUPC" w:cs="CordiaUPC"/>
                <w:sz w:val="26"/>
                <w:szCs w:val="26"/>
                <w:lang w:eastAsia="th-TH"/>
              </w:rPr>
              <w:t>86</w:t>
            </w:r>
          </w:p>
        </w:tc>
        <w:tc>
          <w:tcPr>
            <w:tcW w:w="284" w:type="dxa"/>
            <w:gridSpan w:val="2"/>
          </w:tcPr>
          <w:p w14:paraId="70529370" w14:textId="77777777" w:rsidR="000F7B0F" w:rsidRPr="005B2349" w:rsidRDefault="000F7B0F" w:rsidP="000F7B0F">
            <w:pPr>
              <w:tabs>
                <w:tab w:val="decimal" w:pos="1480"/>
              </w:tabs>
              <w:spacing w:line="240" w:lineRule="exact"/>
              <w:ind w:right="-302"/>
              <w:rPr>
                <w:rFonts w:ascii="CordiaUPC" w:hAnsi="CordiaUPC" w:cs="CordiaUPC"/>
                <w:sz w:val="26"/>
                <w:szCs w:val="26"/>
              </w:rPr>
            </w:pPr>
          </w:p>
        </w:tc>
        <w:tc>
          <w:tcPr>
            <w:tcW w:w="1606" w:type="dxa"/>
          </w:tcPr>
          <w:p w14:paraId="2AEF29BF" w14:textId="247ED9DE" w:rsidR="000F7B0F" w:rsidRPr="005B2349" w:rsidRDefault="000F7B0F" w:rsidP="000F7B0F">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3,850</w:t>
            </w:r>
          </w:p>
        </w:tc>
      </w:tr>
      <w:tr w:rsidR="000F7B0F" w:rsidRPr="005B2349" w14:paraId="0F9315A5" w14:textId="77777777" w:rsidTr="007E322E">
        <w:trPr>
          <w:trHeight w:val="20"/>
        </w:trPr>
        <w:tc>
          <w:tcPr>
            <w:tcW w:w="5760" w:type="dxa"/>
          </w:tcPr>
          <w:p w14:paraId="7E8D6FB9" w14:textId="77777777" w:rsidR="000F7B0F" w:rsidRPr="005B2349"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5B2349">
              <w:rPr>
                <w:rFonts w:ascii="CordiaUPC" w:hAnsi="CordiaUPC" w:cs="CordiaUPC"/>
                <w:color w:val="000000"/>
                <w:sz w:val="26"/>
                <w:szCs w:val="26"/>
                <w:lang w:val="en-US" w:eastAsia="en-US" w:bidi="th-TH"/>
              </w:rPr>
              <w:t>Other transaction from changes in equity</w:t>
            </w:r>
          </w:p>
        </w:tc>
        <w:tc>
          <w:tcPr>
            <w:tcW w:w="1620" w:type="dxa"/>
          </w:tcPr>
          <w:p w14:paraId="13040452" w14:textId="5D0410BD" w:rsidR="000F7B0F" w:rsidRPr="007E322E" w:rsidRDefault="000F7B0F" w:rsidP="000F7B0F">
            <w:pPr>
              <w:tabs>
                <w:tab w:val="decimal" w:pos="1325"/>
              </w:tabs>
              <w:spacing w:line="240" w:lineRule="exact"/>
              <w:ind w:left="-25" w:right="-115"/>
              <w:rPr>
                <w:rFonts w:ascii="CordiaUPC" w:eastAsia="MS Mincho" w:hAnsi="CordiaUPC" w:cs="CordiaUPC"/>
                <w:sz w:val="26"/>
                <w:szCs w:val="26"/>
                <w:lang w:eastAsia="th-TH" w:bidi="th-TH"/>
              </w:rPr>
            </w:pPr>
            <w:r>
              <w:rPr>
                <w:rFonts w:ascii="CordiaUPC" w:eastAsia="MS Mincho" w:hAnsi="CordiaUPC" w:cs="CordiaUPC"/>
                <w:sz w:val="26"/>
                <w:szCs w:val="26"/>
                <w:lang w:eastAsia="th-TH"/>
              </w:rPr>
              <w:t>885</w:t>
            </w:r>
          </w:p>
        </w:tc>
        <w:tc>
          <w:tcPr>
            <w:tcW w:w="284" w:type="dxa"/>
            <w:gridSpan w:val="2"/>
          </w:tcPr>
          <w:p w14:paraId="1C2677DC" w14:textId="77777777" w:rsidR="000F7B0F" w:rsidRPr="005B2349" w:rsidRDefault="000F7B0F" w:rsidP="000F7B0F">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0AD103FF" w14:textId="04CEFA5E" w:rsidR="000F7B0F" w:rsidRPr="005B2349"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885</w:t>
            </w:r>
          </w:p>
        </w:tc>
      </w:tr>
      <w:tr w:rsidR="000F7B0F" w:rsidRPr="005B2349" w14:paraId="596EE537" w14:textId="77777777" w:rsidTr="007E322E">
        <w:trPr>
          <w:trHeight w:val="20"/>
        </w:trPr>
        <w:tc>
          <w:tcPr>
            <w:tcW w:w="5760" w:type="dxa"/>
            <w:vAlign w:val="bottom"/>
          </w:tcPr>
          <w:p w14:paraId="18B223C6" w14:textId="77777777" w:rsidR="000F7B0F" w:rsidRPr="005B2349"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5B2349">
              <w:rPr>
                <w:rFonts w:ascii="CordiaUPC" w:eastAsia="Angsana New" w:hAnsi="CordiaUPC" w:cs="CordiaUPC" w:hint="cs"/>
                <w:color w:val="000000"/>
                <w:sz w:val="26"/>
                <w:szCs w:val="26"/>
                <w:lang w:eastAsia="en-US"/>
              </w:rPr>
              <w:t xml:space="preserve">Capital </w:t>
            </w:r>
            <w:r w:rsidRPr="005B2349">
              <w:rPr>
                <w:rFonts w:ascii="CordiaUPC" w:eastAsia="Angsana New" w:hAnsi="CordiaUPC" w:cs="CordiaUPC" w:hint="cs"/>
                <w:color w:val="000000"/>
                <w:sz w:val="26"/>
                <w:szCs w:val="26"/>
                <w:lang w:val="en-US" w:eastAsia="en-US" w:bidi="th-TH"/>
              </w:rPr>
              <w:t>adjustment</w:t>
            </w:r>
            <w:r w:rsidRPr="005B2349">
              <w:rPr>
                <w:rFonts w:ascii="CordiaUPC" w:eastAsia="Angsana New" w:hAnsi="CordiaUPC" w:cs="CordiaUPC" w:hint="cs"/>
                <w:color w:val="000000"/>
                <w:sz w:val="26"/>
                <w:szCs w:val="26"/>
                <w:lang w:eastAsia="en-US"/>
              </w:rPr>
              <w:t xml:space="preserve"> items on CET1</w:t>
            </w:r>
          </w:p>
        </w:tc>
        <w:tc>
          <w:tcPr>
            <w:tcW w:w="1620" w:type="dxa"/>
          </w:tcPr>
          <w:p w14:paraId="05132BB0" w14:textId="0002FA55" w:rsidR="000F7B0F" w:rsidRPr="007E322E" w:rsidRDefault="000F7B0F" w:rsidP="000F7B0F">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(22)</w:t>
            </w:r>
          </w:p>
        </w:tc>
        <w:tc>
          <w:tcPr>
            <w:tcW w:w="284" w:type="dxa"/>
            <w:gridSpan w:val="2"/>
          </w:tcPr>
          <w:p w14:paraId="4B7FC0B9" w14:textId="77777777" w:rsidR="000F7B0F" w:rsidRPr="005B2349" w:rsidRDefault="000F7B0F" w:rsidP="000F7B0F">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7F11657A" w14:textId="078DE907" w:rsidR="000F7B0F" w:rsidRPr="005B2349" w:rsidRDefault="000F7B0F" w:rsidP="000F7B0F">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(20)</w:t>
            </w:r>
          </w:p>
        </w:tc>
      </w:tr>
      <w:tr w:rsidR="000F7B0F" w:rsidRPr="005B2349" w14:paraId="232A8A6A" w14:textId="77777777" w:rsidTr="007E322E">
        <w:trPr>
          <w:trHeight w:val="20"/>
        </w:trPr>
        <w:tc>
          <w:tcPr>
            <w:tcW w:w="5760" w:type="dxa"/>
          </w:tcPr>
          <w:p w14:paraId="0E5C5E67" w14:textId="77777777" w:rsidR="000F7B0F" w:rsidRPr="005B2349"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5B2349">
              <w:rPr>
                <w:rFonts w:ascii="CordiaUPC" w:eastAsia="Angsana New" w:hAnsi="CordiaUPC" w:cs="CordiaUPC" w:hint="cs"/>
                <w:color w:val="000000"/>
                <w:sz w:val="26"/>
                <w:szCs w:val="26"/>
                <w:lang w:eastAsia="en-US"/>
              </w:rPr>
              <w:t>Capital deduction items on CET1</w:t>
            </w:r>
          </w:p>
        </w:tc>
        <w:tc>
          <w:tcPr>
            <w:tcW w:w="1620" w:type="dxa"/>
            <w:tcBorders>
              <w:bottom w:val="single" w:sz="4" w:space="0" w:color="auto"/>
            </w:tcBorders>
          </w:tcPr>
          <w:p w14:paraId="089E4CB8" w14:textId="0D4A2FED"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26</w:t>
            </w:r>
            <w:r>
              <w:rPr>
                <w:rFonts w:ascii="CordiaUPC" w:eastAsia="MS Mincho" w:hAnsi="CordiaUPC" w:cs="CordiaUPC"/>
                <w:sz w:val="26"/>
                <w:szCs w:val="26"/>
                <w:lang w:eastAsia="th-TH"/>
              </w:rPr>
              <w:t>,</w:t>
            </w:r>
            <w:r w:rsidRPr="00A06FD3">
              <w:rPr>
                <w:rFonts w:ascii="CordiaUPC" w:eastAsia="MS Mincho" w:hAnsi="CordiaUPC" w:cs="CordiaUPC"/>
                <w:sz w:val="26"/>
                <w:szCs w:val="26"/>
                <w:lang w:eastAsia="th-TH"/>
              </w:rPr>
              <w:t>609</w:t>
            </w:r>
            <w:r>
              <w:rPr>
                <w:rFonts w:ascii="CordiaUPC" w:eastAsia="MS Mincho" w:hAnsi="CordiaUPC" w:cs="CordiaUPC"/>
                <w:sz w:val="26"/>
                <w:szCs w:val="26"/>
                <w:lang w:eastAsia="th-TH"/>
              </w:rPr>
              <w:t>)</w:t>
            </w:r>
          </w:p>
        </w:tc>
        <w:tc>
          <w:tcPr>
            <w:tcW w:w="284" w:type="dxa"/>
            <w:gridSpan w:val="2"/>
          </w:tcPr>
          <w:p w14:paraId="3BF1E445" w14:textId="77777777" w:rsidR="000F7B0F" w:rsidRPr="001A4EC5" w:rsidRDefault="000F7B0F" w:rsidP="000F7B0F">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tcPr>
          <w:p w14:paraId="49CEF219" w14:textId="02DDCF6D"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(25,356)</w:t>
            </w:r>
          </w:p>
        </w:tc>
      </w:tr>
      <w:tr w:rsidR="000F7B0F" w:rsidRPr="005B2349" w14:paraId="54369C35" w14:textId="77777777" w:rsidTr="007E322E">
        <w:trPr>
          <w:trHeight w:val="20"/>
        </w:trPr>
        <w:tc>
          <w:tcPr>
            <w:tcW w:w="5760" w:type="dxa"/>
            <w:vAlign w:val="bottom"/>
          </w:tcPr>
          <w:p w14:paraId="320CDC7A" w14:textId="77777777" w:rsidR="000F7B0F" w:rsidRPr="005B2349" w:rsidRDefault="000F7B0F" w:rsidP="000F7B0F">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5B2349">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3272F13D" w14:textId="721D4E8B" w:rsidR="000F7B0F" w:rsidRPr="00E01BF0" w:rsidRDefault="000F7B0F" w:rsidP="000F7B0F">
            <w:pPr>
              <w:tabs>
                <w:tab w:val="decimal" w:pos="1325"/>
              </w:tabs>
              <w:spacing w:line="240" w:lineRule="exact"/>
              <w:ind w:left="-25" w:right="-106"/>
              <w:rPr>
                <w:rFonts w:ascii="CordiaUPC" w:eastAsia="MS Mincho" w:hAnsi="CordiaUPC" w:cs="CordiaUPC"/>
                <w:b/>
                <w:bCs/>
                <w:sz w:val="26"/>
                <w:szCs w:val="26"/>
                <w:lang w:eastAsia="th-TH"/>
              </w:rPr>
            </w:pPr>
            <w:r w:rsidRPr="00073788">
              <w:rPr>
                <w:rFonts w:ascii="CordiaUPC" w:eastAsia="MS Mincho" w:hAnsi="CordiaUPC" w:cs="CordiaUPC"/>
                <w:b/>
                <w:bCs/>
                <w:sz w:val="26"/>
                <w:szCs w:val="26"/>
                <w:lang w:eastAsia="th-TH"/>
              </w:rPr>
              <w:t>186</w:t>
            </w:r>
            <w:r>
              <w:rPr>
                <w:rFonts w:ascii="CordiaUPC" w:eastAsia="MS Mincho" w:hAnsi="CordiaUPC" w:cs="CordiaUPC"/>
                <w:b/>
                <w:bCs/>
                <w:sz w:val="26"/>
                <w:szCs w:val="26"/>
                <w:lang w:eastAsia="th-TH"/>
              </w:rPr>
              <w:t>,</w:t>
            </w:r>
            <w:r w:rsidRPr="00073788">
              <w:rPr>
                <w:rFonts w:ascii="CordiaUPC" w:eastAsia="MS Mincho" w:hAnsi="CordiaUPC" w:cs="CordiaUPC"/>
                <w:b/>
                <w:bCs/>
                <w:sz w:val="26"/>
                <w:szCs w:val="26"/>
                <w:lang w:eastAsia="th-TH"/>
              </w:rPr>
              <w:t>580</w:t>
            </w:r>
          </w:p>
        </w:tc>
        <w:tc>
          <w:tcPr>
            <w:tcW w:w="284" w:type="dxa"/>
            <w:gridSpan w:val="2"/>
          </w:tcPr>
          <w:p w14:paraId="7E9D7E7C" w14:textId="77777777" w:rsidR="000F7B0F" w:rsidRPr="001A4EC5" w:rsidRDefault="000F7B0F" w:rsidP="000F7B0F">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7B0A4644" w14:textId="355FC86D" w:rsidR="000F7B0F" w:rsidRPr="001172AB" w:rsidRDefault="000F7B0F" w:rsidP="000F7B0F">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182,176</w:t>
            </w:r>
          </w:p>
        </w:tc>
      </w:tr>
      <w:tr w:rsidR="000F7B0F" w:rsidRPr="005B2349" w14:paraId="328EE086" w14:textId="77777777" w:rsidTr="007E322E">
        <w:tc>
          <w:tcPr>
            <w:tcW w:w="5760" w:type="dxa"/>
            <w:vAlign w:val="bottom"/>
          </w:tcPr>
          <w:p w14:paraId="4E1380AF" w14:textId="77777777" w:rsidR="000F7B0F" w:rsidRPr="005B2349" w:rsidRDefault="000F7B0F" w:rsidP="000F7B0F">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20" w:type="dxa"/>
            <w:vAlign w:val="bottom"/>
          </w:tcPr>
          <w:p w14:paraId="5D3C94D6"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7826B8B8" w14:textId="77777777" w:rsidR="000F7B0F" w:rsidRPr="001A4EC5" w:rsidRDefault="000F7B0F" w:rsidP="000F7B0F">
            <w:pPr>
              <w:tabs>
                <w:tab w:val="right" w:pos="1015"/>
              </w:tabs>
              <w:spacing w:line="240" w:lineRule="exact"/>
              <w:ind w:left="187"/>
              <w:rPr>
                <w:rFonts w:ascii="CordiaUPC" w:eastAsia="MS Mincho" w:hAnsi="CordiaUPC" w:cs="CordiaUPC"/>
                <w:sz w:val="26"/>
                <w:szCs w:val="26"/>
                <w:lang w:eastAsia="th-TH"/>
              </w:rPr>
            </w:pPr>
          </w:p>
        </w:tc>
        <w:tc>
          <w:tcPr>
            <w:tcW w:w="1606" w:type="dxa"/>
          </w:tcPr>
          <w:p w14:paraId="00896907"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r>
      <w:tr w:rsidR="000F7B0F" w:rsidRPr="005B2349" w14:paraId="4C860F5F" w14:textId="77777777" w:rsidTr="007E322E">
        <w:tc>
          <w:tcPr>
            <w:tcW w:w="5760" w:type="dxa"/>
            <w:vAlign w:val="bottom"/>
          </w:tcPr>
          <w:p w14:paraId="2E484A40" w14:textId="39BE11A7" w:rsidR="000F7B0F" w:rsidRPr="005B2349" w:rsidRDefault="000F7B0F" w:rsidP="000F7B0F">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Addition Tier 1 Capital</w:t>
            </w:r>
            <w:r>
              <w:rPr>
                <w:rFonts w:ascii="CordiaUPC" w:hAnsi="CordiaUPC" w:cs="CordiaUPC"/>
                <w:b/>
                <w:bCs/>
                <w:sz w:val="26"/>
                <w:szCs w:val="26"/>
                <w:lang w:val="en-US" w:eastAsia="en-US"/>
              </w:rPr>
              <w:t xml:space="preserve"> </w:t>
            </w:r>
          </w:p>
        </w:tc>
        <w:tc>
          <w:tcPr>
            <w:tcW w:w="1620" w:type="dxa"/>
          </w:tcPr>
          <w:p w14:paraId="265548DD"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30D90CAE" w14:textId="77777777" w:rsidR="000F7B0F" w:rsidRPr="001A4EC5" w:rsidRDefault="000F7B0F" w:rsidP="000F7B0F">
            <w:pPr>
              <w:tabs>
                <w:tab w:val="right" w:pos="1015"/>
              </w:tabs>
              <w:spacing w:line="240" w:lineRule="exact"/>
              <w:ind w:left="187"/>
              <w:rPr>
                <w:rFonts w:ascii="CordiaUPC" w:eastAsia="MS Mincho" w:hAnsi="CordiaUPC" w:cs="CordiaUPC"/>
                <w:sz w:val="26"/>
                <w:szCs w:val="26"/>
                <w:lang w:eastAsia="th-TH"/>
              </w:rPr>
            </w:pPr>
          </w:p>
        </w:tc>
        <w:tc>
          <w:tcPr>
            <w:tcW w:w="1606" w:type="dxa"/>
          </w:tcPr>
          <w:p w14:paraId="11C84EDC"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r>
      <w:tr w:rsidR="000F7B0F" w:rsidRPr="005B2349" w14:paraId="77EC0E95" w14:textId="77777777" w:rsidTr="007E322E">
        <w:tc>
          <w:tcPr>
            <w:tcW w:w="5760" w:type="dxa"/>
            <w:vAlign w:val="bottom"/>
          </w:tcPr>
          <w:p w14:paraId="4E088F9B" w14:textId="13F88CAD" w:rsidR="000F7B0F" w:rsidRPr="005B2349" w:rsidRDefault="000F7B0F" w:rsidP="000F7B0F">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1 Capital</w:t>
            </w:r>
          </w:p>
        </w:tc>
        <w:tc>
          <w:tcPr>
            <w:tcW w:w="1620" w:type="dxa"/>
            <w:tcBorders>
              <w:bottom w:val="single" w:sz="4" w:space="0" w:color="auto"/>
            </w:tcBorders>
          </w:tcPr>
          <w:p w14:paraId="397A189B" w14:textId="1073CD1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073788">
              <w:rPr>
                <w:rFonts w:ascii="CordiaUPC" w:eastAsia="MS Mincho" w:hAnsi="CordiaUPC" w:cs="CordiaUPC"/>
                <w:sz w:val="26"/>
                <w:szCs w:val="26"/>
                <w:lang w:eastAsia="th-TH"/>
              </w:rPr>
              <w:t>2</w:t>
            </w:r>
            <w:r>
              <w:rPr>
                <w:rFonts w:ascii="CordiaUPC" w:eastAsia="MS Mincho" w:hAnsi="CordiaUPC" w:cs="CordiaUPC"/>
                <w:sz w:val="26"/>
                <w:szCs w:val="26"/>
                <w:lang w:eastAsia="th-TH"/>
              </w:rPr>
              <w:t>,</w:t>
            </w:r>
            <w:r w:rsidRPr="00073788">
              <w:rPr>
                <w:rFonts w:ascii="CordiaUPC" w:eastAsia="MS Mincho" w:hAnsi="CordiaUPC" w:cs="CordiaUPC"/>
                <w:sz w:val="26"/>
                <w:szCs w:val="26"/>
                <w:lang w:eastAsia="th-TH"/>
              </w:rPr>
              <w:t>518</w:t>
            </w:r>
          </w:p>
        </w:tc>
        <w:tc>
          <w:tcPr>
            <w:tcW w:w="284" w:type="dxa"/>
            <w:gridSpan w:val="2"/>
          </w:tcPr>
          <w:p w14:paraId="1C0ED059" w14:textId="77777777" w:rsidR="000F7B0F" w:rsidRPr="001A4EC5" w:rsidRDefault="000F7B0F" w:rsidP="000F7B0F">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tcPr>
          <w:p w14:paraId="7F5B983B" w14:textId="1D2C7C4A"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7,425</w:t>
            </w:r>
          </w:p>
        </w:tc>
      </w:tr>
      <w:tr w:rsidR="000F7B0F" w:rsidRPr="005B2349" w14:paraId="5681A1CA" w14:textId="77777777" w:rsidTr="007E322E">
        <w:tc>
          <w:tcPr>
            <w:tcW w:w="5760" w:type="dxa"/>
            <w:vAlign w:val="bottom"/>
          </w:tcPr>
          <w:p w14:paraId="35F873C6" w14:textId="77777777" w:rsidR="000F7B0F" w:rsidRPr="005B2349" w:rsidRDefault="000F7B0F" w:rsidP="000F7B0F">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177E4055" w14:textId="458FA81F" w:rsidR="000F7B0F" w:rsidRPr="00E01BF0" w:rsidRDefault="000F7B0F" w:rsidP="000F7B0F">
            <w:pPr>
              <w:tabs>
                <w:tab w:val="decimal" w:pos="1325"/>
              </w:tabs>
              <w:spacing w:line="240" w:lineRule="exact"/>
              <w:ind w:left="-25" w:right="-106"/>
              <w:rPr>
                <w:rFonts w:ascii="CordiaUPC" w:eastAsia="MS Mincho" w:hAnsi="CordiaUPC" w:cs="CordiaUPC"/>
                <w:b/>
                <w:bCs/>
                <w:sz w:val="26"/>
                <w:szCs w:val="26"/>
                <w:lang w:eastAsia="th-TH"/>
              </w:rPr>
            </w:pPr>
            <w:r w:rsidRPr="00073788">
              <w:rPr>
                <w:rFonts w:ascii="CordiaUPC" w:eastAsia="MS Mincho" w:hAnsi="CordiaUPC" w:cs="CordiaUPC"/>
                <w:b/>
                <w:bCs/>
                <w:sz w:val="26"/>
                <w:szCs w:val="26"/>
                <w:lang w:eastAsia="th-TH"/>
              </w:rPr>
              <w:t>189</w:t>
            </w:r>
            <w:r>
              <w:rPr>
                <w:rFonts w:ascii="CordiaUPC" w:eastAsia="MS Mincho" w:hAnsi="CordiaUPC" w:cs="CordiaUPC"/>
                <w:b/>
                <w:bCs/>
                <w:sz w:val="26"/>
                <w:szCs w:val="26"/>
                <w:lang w:eastAsia="th-TH"/>
              </w:rPr>
              <w:t>,</w:t>
            </w:r>
            <w:r w:rsidRPr="00073788">
              <w:rPr>
                <w:rFonts w:ascii="CordiaUPC" w:eastAsia="MS Mincho" w:hAnsi="CordiaUPC" w:cs="CordiaUPC"/>
                <w:b/>
                <w:bCs/>
                <w:sz w:val="26"/>
                <w:szCs w:val="26"/>
                <w:lang w:eastAsia="th-TH"/>
              </w:rPr>
              <w:t>098</w:t>
            </w:r>
          </w:p>
        </w:tc>
        <w:tc>
          <w:tcPr>
            <w:tcW w:w="284" w:type="dxa"/>
            <w:gridSpan w:val="2"/>
          </w:tcPr>
          <w:p w14:paraId="6176C8B4" w14:textId="77777777" w:rsidR="000F7B0F" w:rsidRPr="001A4EC5" w:rsidRDefault="000F7B0F" w:rsidP="000F7B0F">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24FE9AB4" w14:textId="400EA3C1" w:rsidR="000F7B0F" w:rsidRPr="001172AB" w:rsidRDefault="000F7B0F" w:rsidP="000F7B0F">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189,601</w:t>
            </w:r>
          </w:p>
        </w:tc>
      </w:tr>
      <w:tr w:rsidR="000F7B0F" w:rsidRPr="005B2349" w14:paraId="047F41E2" w14:textId="77777777" w:rsidTr="005721B9">
        <w:tc>
          <w:tcPr>
            <w:tcW w:w="9270" w:type="dxa"/>
            <w:gridSpan w:val="5"/>
            <w:vAlign w:val="bottom"/>
          </w:tcPr>
          <w:p w14:paraId="04532356" w14:textId="070633A9" w:rsidR="000F7B0F" w:rsidRPr="003E023C" w:rsidRDefault="000F7B0F" w:rsidP="000F7B0F">
            <w:pPr>
              <w:spacing w:line="240" w:lineRule="exact"/>
              <w:ind w:left="240" w:right="-106" w:hanging="180"/>
              <w:rPr>
                <w:rFonts w:ascii="CordiaUPC" w:eastAsia="MS Mincho" w:hAnsi="CordiaUPC" w:cs="CordiaUPC"/>
                <w:sz w:val="26"/>
                <w:szCs w:val="26"/>
                <w:highlight w:val="cyan"/>
                <w:lang w:eastAsia="th-TH"/>
              </w:rPr>
            </w:pPr>
          </w:p>
        </w:tc>
      </w:tr>
      <w:tr w:rsidR="000F7B0F" w:rsidRPr="005B2349" w14:paraId="603CBD21" w14:textId="77777777" w:rsidTr="007E322E">
        <w:tc>
          <w:tcPr>
            <w:tcW w:w="5760" w:type="dxa"/>
            <w:vAlign w:val="bottom"/>
          </w:tcPr>
          <w:p w14:paraId="210F31F4" w14:textId="3DB5BEAF" w:rsidR="000F7B0F" w:rsidRPr="00DA5E8B" w:rsidRDefault="000F7B0F" w:rsidP="000F7B0F">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cs/>
                <w:lang w:val="en-US" w:eastAsia="en-US" w:bidi="th-TH"/>
              </w:rPr>
            </w:pPr>
            <w:r w:rsidRPr="00DA5E8B">
              <w:rPr>
                <w:rFonts w:ascii="CordiaUPC" w:eastAsia="Angsana New" w:hAnsi="CordiaUPC" w:cs="CordiaUPC" w:hint="cs"/>
                <w:b/>
                <w:bCs/>
                <w:i/>
                <w:iCs/>
                <w:color w:val="000000"/>
                <w:sz w:val="26"/>
                <w:szCs w:val="26"/>
                <w:lang w:eastAsia="en-US"/>
              </w:rPr>
              <w:t xml:space="preserve">Tier </w:t>
            </w:r>
            <w:r w:rsidRPr="00DA5E8B">
              <w:rPr>
                <w:rFonts w:ascii="CordiaUPC" w:eastAsia="Angsana New" w:hAnsi="CordiaUPC" w:cs="CordiaUPC" w:hint="cs"/>
                <w:b/>
                <w:bCs/>
                <w:i/>
                <w:iCs/>
                <w:color w:val="000000"/>
                <w:sz w:val="26"/>
                <w:szCs w:val="26"/>
                <w:lang w:val="en-US" w:eastAsia="en-US"/>
              </w:rPr>
              <w:t>2</w:t>
            </w:r>
            <w:r w:rsidRPr="00DA5E8B">
              <w:rPr>
                <w:rFonts w:ascii="CordiaUPC" w:eastAsia="Angsana New" w:hAnsi="CordiaUPC" w:cs="CordiaUPC" w:hint="cs"/>
                <w:b/>
                <w:bCs/>
                <w:i/>
                <w:iCs/>
                <w:color w:val="000000"/>
                <w:sz w:val="26"/>
                <w:szCs w:val="26"/>
                <w:lang w:eastAsia="en-US"/>
              </w:rPr>
              <w:t xml:space="preserve"> </w:t>
            </w:r>
            <w:r w:rsidRPr="00DA5E8B">
              <w:rPr>
                <w:rFonts w:ascii="CordiaUPC" w:eastAsia="Angsana New" w:hAnsi="CordiaUPC" w:cs="CordiaUPC"/>
                <w:b/>
                <w:bCs/>
                <w:i/>
                <w:iCs/>
                <w:color w:val="000000"/>
                <w:sz w:val="26"/>
                <w:szCs w:val="26"/>
                <w:lang w:eastAsia="en-US"/>
              </w:rPr>
              <w:t>C</w:t>
            </w:r>
            <w:r w:rsidRPr="00DA5E8B">
              <w:rPr>
                <w:rFonts w:ascii="CordiaUPC" w:eastAsia="Angsana New" w:hAnsi="CordiaUPC" w:cs="CordiaUPC" w:hint="cs"/>
                <w:b/>
                <w:bCs/>
                <w:i/>
                <w:iCs/>
                <w:color w:val="000000"/>
                <w:sz w:val="26"/>
                <w:szCs w:val="26"/>
                <w:lang w:eastAsia="en-US"/>
              </w:rPr>
              <w:t>apital</w:t>
            </w:r>
          </w:p>
        </w:tc>
        <w:tc>
          <w:tcPr>
            <w:tcW w:w="1620" w:type="dxa"/>
          </w:tcPr>
          <w:p w14:paraId="5EFC0F9E"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06F00029" w14:textId="77777777" w:rsidR="000F7B0F" w:rsidRPr="001A4EC5" w:rsidRDefault="000F7B0F" w:rsidP="000F7B0F">
            <w:pPr>
              <w:tabs>
                <w:tab w:val="right" w:pos="1015"/>
              </w:tabs>
              <w:spacing w:line="240" w:lineRule="exact"/>
              <w:ind w:left="187"/>
              <w:rPr>
                <w:rFonts w:ascii="CordiaUPC" w:eastAsia="MS Mincho" w:hAnsi="CordiaUPC" w:cs="CordiaUPC"/>
                <w:sz w:val="26"/>
                <w:szCs w:val="26"/>
                <w:lang w:eastAsia="th-TH"/>
              </w:rPr>
            </w:pPr>
          </w:p>
        </w:tc>
        <w:tc>
          <w:tcPr>
            <w:tcW w:w="1606" w:type="dxa"/>
          </w:tcPr>
          <w:p w14:paraId="4042DD9E"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r>
      <w:tr w:rsidR="000F7B0F" w:rsidRPr="005B2349" w14:paraId="072EFB6B" w14:textId="77777777" w:rsidTr="007E322E">
        <w:tc>
          <w:tcPr>
            <w:tcW w:w="5760" w:type="dxa"/>
          </w:tcPr>
          <w:p w14:paraId="153086D0" w14:textId="77777777" w:rsidR="000F7B0F" w:rsidRPr="00DA5E8B"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DA5E8B">
              <w:rPr>
                <w:rFonts w:ascii="CordiaUPC" w:eastAsia="Angsana New" w:hAnsi="CordiaUPC" w:cs="CordiaUPC" w:hint="cs"/>
                <w:color w:val="000000"/>
                <w:sz w:val="26"/>
                <w:szCs w:val="26"/>
                <w:lang w:val="en-US" w:eastAsia="en-US"/>
              </w:rPr>
              <w:t>General provision</w:t>
            </w:r>
          </w:p>
        </w:tc>
        <w:tc>
          <w:tcPr>
            <w:tcW w:w="1620" w:type="dxa"/>
          </w:tcPr>
          <w:p w14:paraId="01B09BA7" w14:textId="1C626038"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073788">
              <w:rPr>
                <w:rFonts w:ascii="CordiaUPC" w:eastAsia="MS Mincho" w:hAnsi="CordiaUPC" w:cs="CordiaUPC"/>
                <w:sz w:val="26"/>
                <w:szCs w:val="26"/>
                <w:lang w:eastAsia="th-TH"/>
              </w:rPr>
              <w:t>13</w:t>
            </w:r>
            <w:r>
              <w:rPr>
                <w:rFonts w:ascii="CordiaUPC" w:eastAsia="MS Mincho" w:hAnsi="CordiaUPC" w:cs="CordiaUPC"/>
                <w:sz w:val="26"/>
                <w:szCs w:val="26"/>
                <w:lang w:eastAsia="th-TH"/>
              </w:rPr>
              <w:t>,</w:t>
            </w:r>
            <w:r w:rsidRPr="00073788">
              <w:rPr>
                <w:rFonts w:ascii="CordiaUPC" w:eastAsia="MS Mincho" w:hAnsi="CordiaUPC" w:cs="CordiaUPC"/>
                <w:sz w:val="26"/>
                <w:szCs w:val="26"/>
                <w:lang w:eastAsia="th-TH"/>
              </w:rPr>
              <w:t>092</w:t>
            </w:r>
          </w:p>
        </w:tc>
        <w:tc>
          <w:tcPr>
            <w:tcW w:w="284" w:type="dxa"/>
            <w:gridSpan w:val="2"/>
          </w:tcPr>
          <w:p w14:paraId="6F501115" w14:textId="77777777" w:rsidR="000F7B0F" w:rsidRPr="001A4EC5" w:rsidRDefault="000F7B0F" w:rsidP="000F7B0F">
            <w:pPr>
              <w:tabs>
                <w:tab w:val="decimal" w:pos="1480"/>
              </w:tabs>
              <w:spacing w:line="240" w:lineRule="exact"/>
              <w:ind w:right="-302"/>
              <w:rPr>
                <w:rFonts w:ascii="CordiaUPC" w:eastAsia="MS Mincho" w:hAnsi="CordiaUPC" w:cs="CordiaUPC"/>
                <w:sz w:val="26"/>
                <w:szCs w:val="26"/>
                <w:lang w:eastAsia="th-TH"/>
              </w:rPr>
            </w:pPr>
          </w:p>
        </w:tc>
        <w:tc>
          <w:tcPr>
            <w:tcW w:w="1606" w:type="dxa"/>
          </w:tcPr>
          <w:p w14:paraId="6DAC5468" w14:textId="5C3BA9D2"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13,182</w:t>
            </w:r>
          </w:p>
        </w:tc>
      </w:tr>
      <w:tr w:rsidR="000F7B0F" w:rsidRPr="005B2349" w14:paraId="4E59C9E8" w14:textId="77777777">
        <w:tc>
          <w:tcPr>
            <w:tcW w:w="5760" w:type="dxa"/>
            <w:vAlign w:val="bottom"/>
          </w:tcPr>
          <w:p w14:paraId="73355C00" w14:textId="771142B4" w:rsidR="000F7B0F" w:rsidRPr="00DA5E8B"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DA5E8B">
              <w:rPr>
                <w:rFonts w:ascii="CordiaUPC" w:eastAsia="Angsana New" w:hAnsi="CordiaUPC" w:cs="CordiaUPC" w:hint="cs"/>
                <w:color w:val="000000"/>
                <w:sz w:val="26"/>
                <w:szCs w:val="26"/>
                <w:lang w:val="en-US" w:eastAsia="en-US"/>
              </w:rPr>
              <w:t>Subordinated debentures</w:t>
            </w:r>
            <w:r w:rsidRPr="00DA5E8B">
              <w:rPr>
                <w:rFonts w:ascii="CordiaUPC" w:hAnsi="CordiaUPC" w:cs="CordiaUPC" w:hint="cs"/>
                <w:sz w:val="26"/>
                <w:szCs w:val="26"/>
                <w:lang w:val="en-US" w:eastAsia="en-US"/>
              </w:rPr>
              <w:t xml:space="preserve"> classified as additional</w:t>
            </w:r>
            <w:r w:rsidRPr="00DA5E8B">
              <w:rPr>
                <w:rFonts w:ascii="CordiaUPC" w:eastAsia="Angsana New" w:hAnsi="CordiaUPC" w:cs="CordiaUPC" w:hint="cs"/>
                <w:color w:val="000000"/>
                <w:sz w:val="26"/>
                <w:szCs w:val="26"/>
                <w:lang w:val="en-US" w:eastAsia="en-US"/>
              </w:rPr>
              <w:t xml:space="preserve"> </w:t>
            </w:r>
            <w:r w:rsidRPr="00DA5E8B">
              <w:rPr>
                <w:rFonts w:ascii="CordiaUPC" w:hAnsi="CordiaUPC" w:cs="CordiaUPC" w:hint="cs"/>
                <w:sz w:val="26"/>
                <w:szCs w:val="26"/>
                <w:lang w:val="en-US" w:eastAsia="en-US"/>
              </w:rPr>
              <w:t>Tier 2 Capital</w:t>
            </w:r>
          </w:p>
        </w:tc>
        <w:tc>
          <w:tcPr>
            <w:tcW w:w="1620" w:type="dxa"/>
            <w:vAlign w:val="bottom"/>
          </w:tcPr>
          <w:p w14:paraId="6117598B" w14:textId="0511FA72"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7F45D5">
              <w:rPr>
                <w:rFonts w:ascii="CordiaUPC" w:eastAsia="MS Mincho" w:hAnsi="CordiaUPC" w:cs="CordiaUPC"/>
                <w:sz w:val="26"/>
                <w:szCs w:val="26"/>
                <w:lang w:eastAsia="th-TH"/>
              </w:rPr>
              <w:t>30,000</w:t>
            </w:r>
          </w:p>
        </w:tc>
        <w:tc>
          <w:tcPr>
            <w:tcW w:w="284" w:type="dxa"/>
            <w:gridSpan w:val="2"/>
          </w:tcPr>
          <w:p w14:paraId="57D318EA" w14:textId="77777777" w:rsidR="000F7B0F" w:rsidRPr="001A4EC5" w:rsidRDefault="000F7B0F" w:rsidP="000F7B0F">
            <w:pPr>
              <w:tabs>
                <w:tab w:val="decimal" w:pos="1480"/>
              </w:tabs>
              <w:spacing w:line="240" w:lineRule="exact"/>
              <w:ind w:right="-302"/>
              <w:rPr>
                <w:rFonts w:ascii="CordiaUPC" w:eastAsia="MS Mincho" w:hAnsi="CordiaUPC" w:cs="CordiaUPC"/>
                <w:sz w:val="26"/>
                <w:szCs w:val="26"/>
                <w:lang w:eastAsia="th-TH"/>
              </w:rPr>
            </w:pPr>
          </w:p>
        </w:tc>
        <w:tc>
          <w:tcPr>
            <w:tcW w:w="1606" w:type="dxa"/>
          </w:tcPr>
          <w:p w14:paraId="586FA6AB" w14:textId="6C38D8EB" w:rsidR="000F7B0F" w:rsidRPr="00F11678"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30,000</w:t>
            </w:r>
          </w:p>
        </w:tc>
      </w:tr>
      <w:tr w:rsidR="000F7B0F" w:rsidRPr="005B2349" w14:paraId="63FA48D7" w14:textId="77777777">
        <w:tc>
          <w:tcPr>
            <w:tcW w:w="5760" w:type="dxa"/>
            <w:vAlign w:val="bottom"/>
          </w:tcPr>
          <w:p w14:paraId="306FDF0F" w14:textId="554008D2" w:rsidR="000F7B0F" w:rsidRPr="00DA5E8B" w:rsidRDefault="000F7B0F" w:rsidP="000F7B0F">
            <w:pPr>
              <w:pStyle w:val="Heading8"/>
              <w:tabs>
                <w:tab w:val="left" w:pos="212"/>
                <w:tab w:val="left" w:pos="494"/>
              </w:tabs>
              <w:spacing w:line="240" w:lineRule="exact"/>
              <w:ind w:right="-29"/>
              <w:rPr>
                <w:rFonts w:ascii="CordiaUPC" w:hAnsi="CordiaUPC" w:cs="CordiaUPC"/>
                <w:b/>
                <w:bCs/>
                <w:sz w:val="26"/>
                <w:szCs w:val="26"/>
                <w:lang w:val="en-US" w:eastAsia="en-US"/>
              </w:rPr>
            </w:pPr>
            <w:r w:rsidRPr="00DA5E8B">
              <w:rPr>
                <w:rFonts w:ascii="CordiaUPC" w:eastAsia="Angsana New" w:hAnsi="CordiaUPC" w:cs="CordiaUPC" w:hint="cs"/>
                <w:color w:val="000000"/>
                <w:sz w:val="26"/>
                <w:szCs w:val="26"/>
                <w:lang w:val="en-US" w:eastAsia="en-US"/>
              </w:rPr>
              <w:t>Capital deduction items on CET</w:t>
            </w:r>
            <w:r w:rsidRPr="00DA5E8B">
              <w:rPr>
                <w:rFonts w:ascii="CordiaUPC" w:eastAsia="Angsana New" w:hAnsi="CordiaUPC" w:cs="CordiaUPC"/>
                <w:color w:val="000000"/>
                <w:sz w:val="26"/>
                <w:szCs w:val="26"/>
                <w:lang w:val="en-US" w:eastAsia="en-US"/>
              </w:rPr>
              <w:t>2</w:t>
            </w:r>
          </w:p>
        </w:tc>
        <w:tc>
          <w:tcPr>
            <w:tcW w:w="1620" w:type="dxa"/>
            <w:tcBorders>
              <w:bottom w:val="single" w:sz="4" w:space="0" w:color="auto"/>
            </w:tcBorders>
            <w:vAlign w:val="bottom"/>
          </w:tcPr>
          <w:p w14:paraId="4ECD1C36" w14:textId="1DC1A070"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(329)</w:t>
            </w:r>
          </w:p>
        </w:tc>
        <w:tc>
          <w:tcPr>
            <w:tcW w:w="284" w:type="dxa"/>
            <w:gridSpan w:val="2"/>
          </w:tcPr>
          <w:p w14:paraId="2DC034AF" w14:textId="77777777" w:rsidR="000F7B0F" w:rsidRPr="001A4EC5" w:rsidRDefault="000F7B0F" w:rsidP="000F7B0F">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tcPr>
          <w:p w14:paraId="41B1FB16" w14:textId="187B1456"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w:t>
            </w:r>
          </w:p>
        </w:tc>
      </w:tr>
      <w:tr w:rsidR="000F7B0F" w:rsidRPr="005B2349" w14:paraId="4045192A" w14:textId="77777777" w:rsidTr="007E322E">
        <w:tc>
          <w:tcPr>
            <w:tcW w:w="5760" w:type="dxa"/>
          </w:tcPr>
          <w:p w14:paraId="13C955BF" w14:textId="77777777" w:rsidR="000F7B0F" w:rsidRPr="00DA5E8B"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DA5E8B">
              <w:rPr>
                <w:rFonts w:ascii="CordiaUPC" w:eastAsia="Angsana New" w:hAnsi="CordiaUPC" w:cs="CordiaUPC" w:hint="cs"/>
                <w:b/>
                <w:bCs/>
                <w:color w:val="000000"/>
                <w:sz w:val="26"/>
                <w:szCs w:val="26"/>
                <w:lang w:val="en-US" w:eastAsia="en-US"/>
              </w:rPr>
              <w:t>Total Tier 2 Capital</w:t>
            </w:r>
          </w:p>
        </w:tc>
        <w:tc>
          <w:tcPr>
            <w:tcW w:w="1620" w:type="dxa"/>
            <w:tcBorders>
              <w:top w:val="single" w:sz="4" w:space="0" w:color="auto"/>
              <w:bottom w:val="single" w:sz="4" w:space="0" w:color="auto"/>
            </w:tcBorders>
          </w:tcPr>
          <w:p w14:paraId="2DEB3A9C" w14:textId="2834A4EE"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073788">
              <w:rPr>
                <w:rFonts w:ascii="CordiaUPC" w:eastAsia="MS Mincho" w:hAnsi="CordiaUPC" w:cs="CordiaUPC"/>
                <w:b/>
                <w:bCs/>
                <w:sz w:val="26"/>
                <w:szCs w:val="26"/>
                <w:lang w:eastAsia="th-TH"/>
              </w:rPr>
              <w:t>42</w:t>
            </w:r>
            <w:r>
              <w:rPr>
                <w:rFonts w:ascii="CordiaUPC" w:eastAsia="MS Mincho" w:hAnsi="CordiaUPC" w:cs="CordiaUPC"/>
                <w:b/>
                <w:bCs/>
                <w:sz w:val="26"/>
                <w:szCs w:val="26"/>
                <w:lang w:eastAsia="th-TH"/>
              </w:rPr>
              <w:t>,</w:t>
            </w:r>
            <w:r w:rsidRPr="00073788">
              <w:rPr>
                <w:rFonts w:ascii="CordiaUPC" w:eastAsia="MS Mincho" w:hAnsi="CordiaUPC" w:cs="CordiaUPC"/>
                <w:b/>
                <w:bCs/>
                <w:sz w:val="26"/>
                <w:szCs w:val="26"/>
                <w:lang w:eastAsia="th-TH"/>
              </w:rPr>
              <w:t>763</w:t>
            </w:r>
          </w:p>
        </w:tc>
        <w:tc>
          <w:tcPr>
            <w:tcW w:w="284" w:type="dxa"/>
            <w:gridSpan w:val="2"/>
          </w:tcPr>
          <w:p w14:paraId="34342B52" w14:textId="77777777" w:rsidR="000F7B0F" w:rsidRPr="001A4EC5" w:rsidRDefault="000F7B0F" w:rsidP="000F7B0F">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506EA88D" w14:textId="18E7CCD1" w:rsidR="000F7B0F" w:rsidRPr="001172AB" w:rsidRDefault="000F7B0F" w:rsidP="000F7B0F">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43,182</w:t>
            </w:r>
          </w:p>
        </w:tc>
      </w:tr>
      <w:tr w:rsidR="000F7B0F" w:rsidRPr="005B2349" w14:paraId="1E398417" w14:textId="77777777" w:rsidTr="007E322E">
        <w:tc>
          <w:tcPr>
            <w:tcW w:w="5760" w:type="dxa"/>
          </w:tcPr>
          <w:p w14:paraId="35E34856" w14:textId="77777777" w:rsidR="000F7B0F" w:rsidRPr="00DA5E8B"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Borders>
              <w:top w:val="single" w:sz="4" w:space="0" w:color="auto"/>
            </w:tcBorders>
          </w:tcPr>
          <w:p w14:paraId="6B5ACA2E"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150B36BB" w14:textId="77777777" w:rsidR="000F7B0F" w:rsidRPr="001A4EC5" w:rsidRDefault="000F7B0F" w:rsidP="000F7B0F">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tcPr>
          <w:p w14:paraId="6A3F6CB0" w14:textId="77777777" w:rsidR="000F7B0F" w:rsidRPr="001172AB" w:rsidRDefault="000F7B0F" w:rsidP="000F7B0F">
            <w:pPr>
              <w:tabs>
                <w:tab w:val="decimal" w:pos="1325"/>
              </w:tabs>
              <w:spacing w:line="240" w:lineRule="exact"/>
              <w:ind w:left="-25" w:right="-106"/>
              <w:rPr>
                <w:rFonts w:ascii="CordiaUPC" w:eastAsia="MS Mincho" w:hAnsi="CordiaUPC" w:cs="CordiaUPC"/>
                <w:b/>
                <w:bCs/>
                <w:sz w:val="26"/>
                <w:szCs w:val="26"/>
                <w:lang w:eastAsia="th-TH"/>
              </w:rPr>
            </w:pPr>
          </w:p>
        </w:tc>
      </w:tr>
      <w:tr w:rsidR="000F7B0F" w:rsidRPr="005B2349" w14:paraId="239A0D5E" w14:textId="77777777" w:rsidTr="007E322E">
        <w:tc>
          <w:tcPr>
            <w:tcW w:w="5760" w:type="dxa"/>
          </w:tcPr>
          <w:p w14:paraId="1F8D2C44" w14:textId="3EF35F1F" w:rsidR="000F7B0F" w:rsidRPr="00DA5E8B"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DA5E8B">
              <w:rPr>
                <w:rFonts w:ascii="CordiaUPC" w:eastAsia="Angsana New" w:hAnsi="CordiaUPC" w:cs="CordiaUPC" w:hint="cs"/>
                <w:b/>
                <w:bCs/>
                <w:color w:val="000000"/>
                <w:sz w:val="26"/>
                <w:szCs w:val="26"/>
                <w:lang w:val="en-US" w:eastAsia="en-US"/>
              </w:rPr>
              <w:t xml:space="preserve">Total Capital </w:t>
            </w:r>
            <w:r w:rsidRPr="00DA5E8B">
              <w:rPr>
                <w:rFonts w:ascii="CordiaUPC" w:hAnsi="CordiaUPC" w:cs="CordiaUPC" w:hint="cs"/>
                <w:b/>
                <w:bCs/>
                <w:sz w:val="26"/>
                <w:szCs w:val="26"/>
                <w:lang w:val="en-US" w:eastAsia="en-US"/>
              </w:rPr>
              <w:t>Fund</w:t>
            </w:r>
            <w:r w:rsidRPr="00DA5E8B">
              <w:rPr>
                <w:rFonts w:ascii="CordiaUPC" w:hAnsi="CordiaUPC" w:cs="CordiaUPC"/>
                <w:b/>
                <w:bCs/>
                <w:sz w:val="26"/>
                <w:szCs w:val="26"/>
                <w:lang w:val="en-US" w:eastAsia="en-US"/>
              </w:rPr>
              <w:t>s</w:t>
            </w:r>
          </w:p>
        </w:tc>
        <w:tc>
          <w:tcPr>
            <w:tcW w:w="1620" w:type="dxa"/>
            <w:tcBorders>
              <w:bottom w:val="double" w:sz="4" w:space="0" w:color="auto"/>
            </w:tcBorders>
          </w:tcPr>
          <w:p w14:paraId="05E7F23E" w14:textId="06A819CD"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073788">
              <w:rPr>
                <w:rFonts w:ascii="CordiaUPC" w:eastAsia="MS Mincho" w:hAnsi="CordiaUPC" w:cs="CordiaUPC"/>
                <w:b/>
                <w:bCs/>
                <w:sz w:val="26"/>
                <w:szCs w:val="26"/>
                <w:lang w:eastAsia="th-TH"/>
              </w:rPr>
              <w:t>231</w:t>
            </w:r>
            <w:r>
              <w:rPr>
                <w:rFonts w:ascii="CordiaUPC" w:eastAsia="MS Mincho" w:hAnsi="CordiaUPC" w:cs="CordiaUPC"/>
                <w:b/>
                <w:bCs/>
                <w:sz w:val="26"/>
                <w:szCs w:val="26"/>
                <w:lang w:eastAsia="th-TH"/>
              </w:rPr>
              <w:t>,</w:t>
            </w:r>
            <w:r w:rsidRPr="00073788">
              <w:rPr>
                <w:rFonts w:ascii="CordiaUPC" w:eastAsia="MS Mincho" w:hAnsi="CordiaUPC" w:cs="CordiaUPC"/>
                <w:b/>
                <w:bCs/>
                <w:sz w:val="26"/>
                <w:szCs w:val="26"/>
                <w:lang w:eastAsia="th-TH"/>
              </w:rPr>
              <w:t>861</w:t>
            </w:r>
          </w:p>
        </w:tc>
        <w:tc>
          <w:tcPr>
            <w:tcW w:w="284" w:type="dxa"/>
            <w:gridSpan w:val="2"/>
          </w:tcPr>
          <w:p w14:paraId="2E44D737" w14:textId="77777777" w:rsidR="000F7B0F" w:rsidRPr="001A4EC5" w:rsidRDefault="000F7B0F" w:rsidP="000F7B0F">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tcPr>
          <w:p w14:paraId="220136A5" w14:textId="65D80512" w:rsidR="000F7B0F" w:rsidRPr="001172AB" w:rsidRDefault="000F7B0F" w:rsidP="000F7B0F">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232,783</w:t>
            </w:r>
          </w:p>
        </w:tc>
      </w:tr>
      <w:tr w:rsidR="000F7B0F" w:rsidRPr="005B2349" w14:paraId="3B77E6A2" w14:textId="77777777" w:rsidTr="007E322E">
        <w:tc>
          <w:tcPr>
            <w:tcW w:w="5760" w:type="dxa"/>
          </w:tcPr>
          <w:p w14:paraId="67FF962E" w14:textId="77777777" w:rsidR="000F7B0F" w:rsidRPr="00DA5E8B" w:rsidRDefault="000F7B0F" w:rsidP="000F7B0F">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Pr>
          <w:p w14:paraId="5331440B" w14:textId="77777777"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240C31F7" w14:textId="77777777" w:rsidR="000F7B0F" w:rsidRPr="001A4EC5" w:rsidRDefault="000F7B0F" w:rsidP="000F7B0F">
            <w:pPr>
              <w:tabs>
                <w:tab w:val="decimal" w:pos="1480"/>
              </w:tabs>
              <w:spacing w:line="240" w:lineRule="exact"/>
              <w:ind w:right="-302"/>
              <w:rPr>
                <w:rFonts w:ascii="CordiaUPC" w:eastAsia="MS Mincho" w:hAnsi="CordiaUPC" w:cs="CordiaUPC"/>
                <w:sz w:val="26"/>
                <w:szCs w:val="26"/>
                <w:lang w:eastAsia="th-TH"/>
              </w:rPr>
            </w:pPr>
          </w:p>
        </w:tc>
        <w:tc>
          <w:tcPr>
            <w:tcW w:w="1606" w:type="dxa"/>
          </w:tcPr>
          <w:p w14:paraId="02E58DA7" w14:textId="77777777" w:rsidR="000F7B0F" w:rsidRPr="001172AB" w:rsidRDefault="000F7B0F" w:rsidP="000F7B0F">
            <w:pPr>
              <w:tabs>
                <w:tab w:val="decimal" w:pos="1325"/>
              </w:tabs>
              <w:spacing w:line="240" w:lineRule="exact"/>
              <w:ind w:left="-25" w:right="-106"/>
              <w:rPr>
                <w:rFonts w:ascii="CordiaUPC" w:eastAsia="MS Mincho" w:hAnsi="CordiaUPC" w:cs="CordiaUPC"/>
                <w:b/>
                <w:bCs/>
                <w:sz w:val="26"/>
                <w:szCs w:val="26"/>
                <w:lang w:eastAsia="th-TH"/>
              </w:rPr>
            </w:pPr>
          </w:p>
        </w:tc>
      </w:tr>
      <w:tr w:rsidR="000F7B0F" w:rsidRPr="005B2349" w14:paraId="675E3B6D" w14:textId="77777777" w:rsidTr="007E322E">
        <w:tc>
          <w:tcPr>
            <w:tcW w:w="5760" w:type="dxa"/>
          </w:tcPr>
          <w:p w14:paraId="01D799B8" w14:textId="77777777" w:rsidR="000F7B0F" w:rsidRPr="00DA5E8B" w:rsidRDefault="000F7B0F" w:rsidP="000F7B0F">
            <w:pPr>
              <w:tabs>
                <w:tab w:val="left" w:pos="212"/>
                <w:tab w:val="left" w:pos="494"/>
              </w:tabs>
              <w:spacing w:line="240" w:lineRule="exact"/>
              <w:ind w:right="-29"/>
              <w:rPr>
                <w:rFonts w:ascii="CordiaUPC" w:eastAsia="Angsana New" w:hAnsi="CordiaUPC" w:cs="CordiaUPC"/>
                <w:b/>
                <w:bCs/>
                <w:color w:val="000000"/>
                <w:sz w:val="26"/>
                <w:szCs w:val="26"/>
              </w:rPr>
            </w:pPr>
            <w:r w:rsidRPr="00DA5E8B">
              <w:rPr>
                <w:rFonts w:ascii="CordiaUPC" w:eastAsia="Angsana New" w:hAnsi="CordiaUPC" w:cs="CordiaUPC" w:hint="cs"/>
                <w:b/>
                <w:bCs/>
                <w:color w:val="000000"/>
                <w:sz w:val="26"/>
                <w:szCs w:val="26"/>
              </w:rPr>
              <w:t>Total Risk-Weighted Assets</w:t>
            </w:r>
          </w:p>
        </w:tc>
        <w:tc>
          <w:tcPr>
            <w:tcW w:w="1620" w:type="dxa"/>
            <w:tcBorders>
              <w:bottom w:val="double" w:sz="4" w:space="0" w:color="auto"/>
            </w:tcBorders>
          </w:tcPr>
          <w:p w14:paraId="4730C930" w14:textId="79F2910E" w:rsidR="000F7B0F" w:rsidRPr="001A4EC5" w:rsidRDefault="000F7B0F" w:rsidP="000F7B0F">
            <w:pPr>
              <w:tabs>
                <w:tab w:val="decimal" w:pos="1325"/>
              </w:tabs>
              <w:spacing w:line="240" w:lineRule="exact"/>
              <w:ind w:left="-25" w:right="-106"/>
              <w:rPr>
                <w:rFonts w:ascii="CordiaUPC" w:eastAsia="MS Mincho" w:hAnsi="CordiaUPC" w:cs="CordiaUPC"/>
                <w:sz w:val="26"/>
                <w:szCs w:val="26"/>
                <w:lang w:eastAsia="th-TH"/>
              </w:rPr>
            </w:pPr>
            <w:r w:rsidRPr="00073788">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073788">
              <w:rPr>
                <w:rFonts w:ascii="CordiaUPC" w:eastAsia="MS Mincho" w:hAnsi="CordiaUPC" w:cs="CordiaUPC"/>
                <w:b/>
                <w:bCs/>
                <w:sz w:val="26"/>
                <w:szCs w:val="26"/>
                <w:lang w:eastAsia="th-TH"/>
              </w:rPr>
              <w:t>174</w:t>
            </w:r>
            <w:r>
              <w:rPr>
                <w:rFonts w:ascii="CordiaUPC" w:eastAsia="MS Mincho" w:hAnsi="CordiaUPC" w:cs="CordiaUPC"/>
                <w:b/>
                <w:bCs/>
                <w:sz w:val="26"/>
                <w:szCs w:val="26"/>
                <w:lang w:eastAsia="th-TH"/>
              </w:rPr>
              <w:t>,</w:t>
            </w:r>
            <w:r w:rsidRPr="00073788">
              <w:rPr>
                <w:rFonts w:ascii="CordiaUPC" w:eastAsia="MS Mincho" w:hAnsi="CordiaUPC" w:cs="CordiaUPC"/>
                <w:b/>
                <w:bCs/>
                <w:sz w:val="26"/>
                <w:szCs w:val="26"/>
                <w:lang w:eastAsia="th-TH"/>
              </w:rPr>
              <w:t>866</w:t>
            </w:r>
          </w:p>
        </w:tc>
        <w:tc>
          <w:tcPr>
            <w:tcW w:w="284" w:type="dxa"/>
            <w:gridSpan w:val="2"/>
          </w:tcPr>
          <w:p w14:paraId="35A309C3" w14:textId="77777777" w:rsidR="000F7B0F" w:rsidRPr="001A4EC5" w:rsidRDefault="000F7B0F" w:rsidP="000F7B0F">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tcPr>
          <w:p w14:paraId="4ABA47B8" w14:textId="705F6FA9" w:rsidR="000F7B0F" w:rsidRPr="001172AB" w:rsidRDefault="000F7B0F" w:rsidP="000F7B0F">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1,175,368</w:t>
            </w:r>
          </w:p>
        </w:tc>
      </w:tr>
      <w:tr w:rsidR="000F7B0F" w:rsidRPr="005B2349" w14:paraId="67E9555D" w14:textId="77777777" w:rsidTr="00491E82">
        <w:tc>
          <w:tcPr>
            <w:tcW w:w="5760" w:type="dxa"/>
          </w:tcPr>
          <w:p w14:paraId="1C8698DA" w14:textId="77777777" w:rsidR="000F7B0F" w:rsidRPr="005B2349" w:rsidRDefault="000F7B0F" w:rsidP="000F7B0F">
            <w:pPr>
              <w:tabs>
                <w:tab w:val="left" w:pos="212"/>
                <w:tab w:val="left" w:pos="494"/>
              </w:tabs>
              <w:spacing w:line="240" w:lineRule="exact"/>
              <w:ind w:right="-29"/>
              <w:rPr>
                <w:rFonts w:ascii="CordiaUPC" w:eastAsia="Angsana New" w:hAnsi="CordiaUPC" w:cs="CordiaUPC"/>
                <w:b/>
                <w:bCs/>
                <w:color w:val="000000"/>
                <w:sz w:val="26"/>
                <w:szCs w:val="26"/>
              </w:rPr>
            </w:pPr>
          </w:p>
        </w:tc>
        <w:tc>
          <w:tcPr>
            <w:tcW w:w="1620" w:type="dxa"/>
          </w:tcPr>
          <w:p w14:paraId="72A29FBC" w14:textId="77777777" w:rsidR="000F7B0F" w:rsidRPr="00DD3D16" w:rsidRDefault="000F7B0F" w:rsidP="000F7B0F">
            <w:pPr>
              <w:tabs>
                <w:tab w:val="decimal" w:pos="1325"/>
              </w:tabs>
              <w:spacing w:line="240" w:lineRule="exact"/>
              <w:ind w:left="-25" w:right="-106"/>
              <w:rPr>
                <w:rFonts w:ascii="CordiaUPC" w:eastAsia="MS Mincho" w:hAnsi="CordiaUPC" w:cs="CordiaUPC"/>
                <w:b/>
                <w:bCs/>
                <w:sz w:val="26"/>
                <w:szCs w:val="26"/>
                <w:cs/>
                <w:lang w:eastAsia="th-TH" w:bidi="th-TH"/>
              </w:rPr>
            </w:pPr>
          </w:p>
        </w:tc>
        <w:tc>
          <w:tcPr>
            <w:tcW w:w="284" w:type="dxa"/>
            <w:gridSpan w:val="2"/>
          </w:tcPr>
          <w:p w14:paraId="63D6E682" w14:textId="77777777" w:rsidR="000F7B0F" w:rsidRPr="001A4EC5" w:rsidRDefault="000F7B0F" w:rsidP="000F7B0F">
            <w:pPr>
              <w:tabs>
                <w:tab w:val="decimal" w:pos="1480"/>
              </w:tabs>
              <w:spacing w:line="240" w:lineRule="exact"/>
              <w:ind w:left="184" w:right="-302"/>
              <w:rPr>
                <w:rFonts w:ascii="CordiaUPC" w:eastAsia="MS Mincho" w:hAnsi="CordiaUPC" w:cs="CordiaUPC"/>
                <w:sz w:val="26"/>
                <w:szCs w:val="26"/>
                <w:lang w:eastAsia="th-TH"/>
              </w:rPr>
            </w:pPr>
          </w:p>
        </w:tc>
        <w:tc>
          <w:tcPr>
            <w:tcW w:w="1606" w:type="dxa"/>
          </w:tcPr>
          <w:p w14:paraId="4655E2C4" w14:textId="77777777" w:rsidR="000F7B0F" w:rsidRPr="001172AB" w:rsidRDefault="000F7B0F" w:rsidP="000F7B0F">
            <w:pPr>
              <w:tabs>
                <w:tab w:val="decimal" w:pos="1325"/>
              </w:tabs>
              <w:spacing w:line="240" w:lineRule="exact"/>
              <w:ind w:left="-25" w:right="-106"/>
              <w:rPr>
                <w:rFonts w:ascii="CordiaUPC" w:eastAsia="MS Mincho" w:hAnsi="CordiaUPC" w:cs="CordiaUPC"/>
                <w:b/>
                <w:bCs/>
                <w:sz w:val="26"/>
                <w:szCs w:val="26"/>
                <w:cs/>
                <w:lang w:eastAsia="th-TH"/>
              </w:rPr>
            </w:pPr>
          </w:p>
        </w:tc>
      </w:tr>
    </w:tbl>
    <w:p w14:paraId="35200911" w14:textId="77777777" w:rsidR="002176E6" w:rsidRDefault="002176E6" w:rsidP="002D61C4">
      <w:pPr>
        <w:spacing w:line="240" w:lineRule="exact"/>
        <w:ind w:left="720" w:right="63" w:hanging="180"/>
        <w:jc w:val="thaiDistribute"/>
        <w:rPr>
          <w:rFonts w:ascii="CordiaUPC" w:hAnsi="CordiaUPC" w:cs="CordiaUPC"/>
          <w:color w:val="000000"/>
          <w:szCs w:val="22"/>
          <w:lang w:val="en-US" w:eastAsia="en-GB"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5040"/>
        <w:gridCol w:w="1350"/>
        <w:gridCol w:w="1440"/>
        <w:gridCol w:w="1440"/>
      </w:tblGrid>
      <w:tr w:rsidR="002176E6" w:rsidRPr="00197CBA" w14:paraId="066666EB" w14:textId="77777777">
        <w:tc>
          <w:tcPr>
            <w:tcW w:w="5040" w:type="dxa"/>
            <w:vAlign w:val="bottom"/>
          </w:tcPr>
          <w:p w14:paraId="1A4B37EF" w14:textId="77777777" w:rsidR="002176E6" w:rsidRPr="00392524" w:rsidRDefault="002176E6">
            <w:pPr>
              <w:spacing w:line="240" w:lineRule="exact"/>
              <w:jc w:val="both"/>
              <w:outlineLvl w:val="7"/>
              <w:rPr>
                <w:rFonts w:ascii="CordiaUPC" w:hAnsi="CordiaUPC" w:cs="CordiaUPC"/>
                <w:color w:val="000000"/>
                <w:sz w:val="26"/>
                <w:szCs w:val="26"/>
                <w:cs/>
                <w:lang w:val="en-US" w:bidi="th-TH"/>
              </w:rPr>
            </w:pPr>
            <w:r w:rsidRPr="00392524">
              <w:rPr>
                <w:rFonts w:ascii="CordiaUPC" w:hAnsi="CordiaUPC" w:cs="CordiaUPC"/>
                <w:sz w:val="26"/>
                <w:szCs w:val="26"/>
              </w:rPr>
              <w:tab/>
            </w:r>
          </w:p>
        </w:tc>
        <w:tc>
          <w:tcPr>
            <w:tcW w:w="1350" w:type="dxa"/>
          </w:tcPr>
          <w:p w14:paraId="52AD7F99" w14:textId="77777777" w:rsidR="002176E6" w:rsidRPr="00392524" w:rsidRDefault="002176E6">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6504FE20" w14:textId="77777777" w:rsidR="002176E6" w:rsidRPr="00392524" w:rsidRDefault="002176E6">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hint="cs"/>
                <w:color w:val="000000"/>
                <w:sz w:val="24"/>
                <w:szCs w:val="24"/>
                <w:lang w:val="en-US" w:eastAsia="en-GB" w:bidi="th-TH"/>
              </w:rPr>
              <w:t>*</w:t>
            </w:r>
          </w:p>
        </w:tc>
        <w:tc>
          <w:tcPr>
            <w:tcW w:w="1440" w:type="dxa"/>
            <w:vAlign w:val="bottom"/>
          </w:tcPr>
          <w:p w14:paraId="0B9600E6" w14:textId="77777777" w:rsidR="002176E6" w:rsidRPr="00197CBA" w:rsidRDefault="002176E6">
            <w:pPr>
              <w:tabs>
                <w:tab w:val="right" w:pos="1130"/>
              </w:tabs>
              <w:spacing w:line="240" w:lineRule="exact"/>
              <w:ind w:left="-115" w:right="-151"/>
              <w:jc w:val="center"/>
              <w:rPr>
                <w:rFonts w:ascii="CordiaUPC" w:eastAsia="Angsana New" w:hAnsi="CordiaUPC" w:cs="CordiaUPC"/>
                <w:color w:val="000000"/>
                <w:sz w:val="26"/>
                <w:szCs w:val="26"/>
              </w:rPr>
            </w:pPr>
            <w:r w:rsidRPr="00197CBA">
              <w:rPr>
                <w:rFonts w:ascii="CordiaUPC" w:hAnsi="CordiaUPC" w:cs="CordiaUPC" w:hint="cs"/>
                <w:color w:val="000000"/>
                <w:sz w:val="26"/>
                <w:szCs w:val="26"/>
                <w:lang w:val="en-US" w:bidi="th-TH"/>
              </w:rPr>
              <w:t xml:space="preserve">30 </w:t>
            </w:r>
            <w:r>
              <w:rPr>
                <w:rFonts w:ascii="CordiaUPC" w:hAnsi="CordiaUPC" w:cs="CordiaUPC"/>
                <w:color w:val="000000"/>
                <w:sz w:val="26"/>
                <w:szCs w:val="26"/>
                <w:lang w:val="en-US" w:bidi="th-TH"/>
              </w:rPr>
              <w:t>September</w:t>
            </w:r>
            <w:r w:rsidRPr="00197CBA">
              <w:rPr>
                <w:rFonts w:ascii="CordiaUPC" w:hAnsi="CordiaUPC" w:cs="CordiaUPC"/>
                <w:color w:val="000000"/>
                <w:sz w:val="26"/>
                <w:szCs w:val="26"/>
                <w:lang w:val="en-US" w:bidi="th-TH"/>
              </w:rPr>
              <w:br/>
            </w:r>
            <w:r w:rsidRPr="00197CBA">
              <w:rPr>
                <w:rFonts w:ascii="CordiaUPC" w:eastAsia="Angsana New" w:hAnsi="CordiaUPC" w:cs="CordiaUPC" w:hint="cs"/>
                <w:color w:val="000000"/>
                <w:sz w:val="26"/>
                <w:szCs w:val="26"/>
              </w:rPr>
              <w:t>202</w:t>
            </w:r>
            <w:r>
              <w:rPr>
                <w:rFonts w:ascii="CordiaUPC" w:eastAsia="Angsana New" w:hAnsi="CordiaUPC" w:cs="CordiaUPC"/>
                <w:color w:val="000000"/>
                <w:sz w:val="26"/>
                <w:szCs w:val="26"/>
              </w:rPr>
              <w:t>3</w:t>
            </w:r>
          </w:p>
        </w:tc>
        <w:tc>
          <w:tcPr>
            <w:tcW w:w="1440" w:type="dxa"/>
            <w:vAlign w:val="bottom"/>
          </w:tcPr>
          <w:p w14:paraId="14AD20EB" w14:textId="77777777" w:rsidR="002176E6" w:rsidRPr="00197CBA" w:rsidRDefault="002176E6">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31</w:t>
            </w:r>
            <w:r>
              <w:rPr>
                <w:rFonts w:ascii="CordiaUPC" w:hAnsi="CordiaUPC" w:cs="CordiaUPC"/>
                <w:snapToGrid w:val="0"/>
                <w:sz w:val="26"/>
                <w:szCs w:val="26"/>
                <w:lang w:val="en-US"/>
              </w:rPr>
              <w:t xml:space="preserve"> </w:t>
            </w:r>
            <w:r w:rsidRPr="00197CBA">
              <w:rPr>
                <w:rFonts w:ascii="CordiaUPC" w:hAnsi="CordiaUPC" w:cs="CordiaUPC"/>
                <w:snapToGrid w:val="0"/>
                <w:sz w:val="26"/>
                <w:szCs w:val="26"/>
                <w:lang w:val="en-US"/>
              </w:rPr>
              <w:t>December</w:t>
            </w:r>
          </w:p>
          <w:p w14:paraId="50D49509" w14:textId="77777777" w:rsidR="002176E6" w:rsidRPr="00197CBA" w:rsidRDefault="002176E6">
            <w:pPr>
              <w:tabs>
                <w:tab w:val="right" w:pos="1130"/>
              </w:tabs>
              <w:spacing w:line="240" w:lineRule="exact"/>
              <w:ind w:left="-108" w:right="-115"/>
              <w:jc w:val="center"/>
              <w:rPr>
                <w:rFonts w:ascii="CordiaUPC" w:hAnsi="CordiaUPC" w:cs="CordiaUPC"/>
                <w:sz w:val="26"/>
                <w:szCs w:val="26"/>
              </w:rPr>
            </w:pPr>
            <w:r w:rsidRPr="00197CBA">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2</w:t>
            </w:r>
          </w:p>
        </w:tc>
      </w:tr>
      <w:tr w:rsidR="002176E6" w:rsidRPr="00197CBA" w14:paraId="46C9630B" w14:textId="77777777">
        <w:tc>
          <w:tcPr>
            <w:tcW w:w="5040" w:type="dxa"/>
            <w:vAlign w:val="bottom"/>
          </w:tcPr>
          <w:p w14:paraId="21870763" w14:textId="77777777" w:rsidR="002176E6" w:rsidRPr="00392524" w:rsidRDefault="002176E6">
            <w:pPr>
              <w:spacing w:line="240" w:lineRule="exact"/>
              <w:jc w:val="both"/>
              <w:outlineLvl w:val="7"/>
              <w:rPr>
                <w:rFonts w:ascii="CordiaUPC" w:hAnsi="CordiaUPC" w:cs="CordiaUPC"/>
                <w:color w:val="000000"/>
                <w:sz w:val="26"/>
                <w:szCs w:val="26"/>
                <w:lang w:val="en-US"/>
              </w:rPr>
            </w:pPr>
          </w:p>
        </w:tc>
        <w:tc>
          <w:tcPr>
            <w:tcW w:w="4230" w:type="dxa"/>
            <w:gridSpan w:val="3"/>
          </w:tcPr>
          <w:p w14:paraId="5433156A" w14:textId="77777777" w:rsidR="002176E6" w:rsidRPr="00197CBA" w:rsidRDefault="002176E6">
            <w:pPr>
              <w:spacing w:line="240" w:lineRule="exact"/>
              <w:ind w:right="-40"/>
              <w:jc w:val="center"/>
              <w:rPr>
                <w:rFonts w:ascii="CordiaUPC" w:hAnsi="CordiaUPC" w:cs="CordiaUPC"/>
                <w:sz w:val="26"/>
                <w:szCs w:val="26"/>
              </w:rPr>
            </w:pPr>
            <w:r w:rsidRPr="00197CBA">
              <w:rPr>
                <w:rFonts w:ascii="CordiaUPC" w:hAnsi="CordiaUPC" w:cs="CordiaUPC" w:hint="cs"/>
                <w:i/>
                <w:iCs/>
                <w:sz w:val="26"/>
                <w:szCs w:val="26"/>
              </w:rPr>
              <w:t>(%)</w:t>
            </w:r>
          </w:p>
        </w:tc>
      </w:tr>
      <w:tr w:rsidR="000F7B0F" w:rsidRPr="00197CBA" w14:paraId="502E994A" w14:textId="77777777">
        <w:tc>
          <w:tcPr>
            <w:tcW w:w="5040" w:type="dxa"/>
            <w:vAlign w:val="bottom"/>
          </w:tcPr>
          <w:p w14:paraId="36E9672D" w14:textId="77777777" w:rsidR="000F7B0F" w:rsidRPr="00392524" w:rsidRDefault="000F7B0F" w:rsidP="000F7B0F">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350" w:type="dxa"/>
            <w:vAlign w:val="bottom"/>
          </w:tcPr>
          <w:p w14:paraId="3327FC72" w14:textId="77777777" w:rsidR="000F7B0F" w:rsidRPr="00392524" w:rsidRDefault="000F7B0F" w:rsidP="000F7B0F">
            <w:pPr>
              <w:spacing w:line="240" w:lineRule="exact"/>
              <w:ind w:right="-113"/>
              <w:jc w:val="center"/>
              <w:rPr>
                <w:rFonts w:ascii="CordiaUPC" w:hAnsi="CordiaUPC" w:cs="CordiaUPC"/>
                <w:sz w:val="26"/>
                <w:szCs w:val="26"/>
              </w:rPr>
            </w:pPr>
            <w:r w:rsidRPr="00392524">
              <w:rPr>
                <w:rFonts w:ascii="CordiaUPC" w:hAnsi="CordiaUPC" w:cs="CordiaUPC" w:hint="cs"/>
                <w:sz w:val="26"/>
                <w:szCs w:val="26"/>
              </w:rPr>
              <w:t>1</w:t>
            </w:r>
            <w:r w:rsidRPr="00392524">
              <w:rPr>
                <w:rFonts w:ascii="CordiaUPC" w:hAnsi="CordiaUPC" w:cs="CordiaUPC"/>
                <w:sz w:val="26"/>
                <w:szCs w:val="26"/>
              </w:rPr>
              <w:t>2</w:t>
            </w:r>
            <w:r w:rsidRPr="00392524">
              <w:rPr>
                <w:rFonts w:ascii="CordiaUPC" w:hAnsi="CordiaUPC" w:cs="CordiaUPC" w:hint="cs"/>
                <w:sz w:val="26"/>
                <w:szCs w:val="26"/>
              </w:rPr>
              <w:t>.0</w:t>
            </w:r>
          </w:p>
        </w:tc>
        <w:tc>
          <w:tcPr>
            <w:tcW w:w="1440" w:type="dxa"/>
            <w:vAlign w:val="bottom"/>
          </w:tcPr>
          <w:p w14:paraId="200C65C0" w14:textId="6929D068" w:rsidR="000F7B0F" w:rsidRPr="00197CBA" w:rsidRDefault="000F7B0F" w:rsidP="000F7B0F">
            <w:pPr>
              <w:tabs>
                <w:tab w:val="decimal" w:pos="620"/>
              </w:tabs>
              <w:spacing w:line="240" w:lineRule="exact"/>
              <w:ind w:right="153"/>
              <w:rPr>
                <w:rFonts w:ascii="CordiaUPC" w:hAnsi="CordiaUPC" w:cs="CordiaUPC"/>
                <w:strike/>
                <w:sz w:val="26"/>
                <w:szCs w:val="26"/>
                <w:lang w:bidi="th-TH"/>
              </w:rPr>
            </w:pPr>
            <w:r>
              <w:rPr>
                <w:rFonts w:ascii="CordiaUPC" w:hAnsi="CordiaUPC" w:cs="CordiaUPC"/>
                <w:sz w:val="26"/>
                <w:szCs w:val="26"/>
              </w:rPr>
              <w:t>19.74</w:t>
            </w:r>
          </w:p>
        </w:tc>
        <w:tc>
          <w:tcPr>
            <w:tcW w:w="1440" w:type="dxa"/>
          </w:tcPr>
          <w:p w14:paraId="16A84368" w14:textId="77777777" w:rsidR="000F7B0F" w:rsidRPr="00197CBA" w:rsidRDefault="000F7B0F" w:rsidP="000F7B0F">
            <w:pPr>
              <w:tabs>
                <w:tab w:val="decimal" w:pos="700"/>
              </w:tabs>
              <w:spacing w:line="240" w:lineRule="exact"/>
              <w:ind w:right="53"/>
              <w:rPr>
                <w:rFonts w:ascii="CordiaUPC" w:hAnsi="CordiaUPC" w:cs="CordiaUPC"/>
                <w:sz w:val="26"/>
                <w:szCs w:val="26"/>
              </w:rPr>
            </w:pPr>
            <w:r w:rsidRPr="00F11678">
              <w:rPr>
                <w:rFonts w:ascii="CordiaUPC" w:hAnsi="CordiaUPC" w:cs="CordiaUPC" w:hint="cs"/>
                <w:sz w:val="26"/>
                <w:szCs w:val="26"/>
                <w:cs/>
              </w:rPr>
              <w:t>19.</w:t>
            </w:r>
            <w:r w:rsidRPr="00F11678">
              <w:rPr>
                <w:rFonts w:ascii="CordiaUPC" w:hAnsi="CordiaUPC" w:cs="CordiaUPC"/>
                <w:sz w:val="26"/>
                <w:szCs w:val="26"/>
              </w:rPr>
              <w:t>81</w:t>
            </w:r>
          </w:p>
        </w:tc>
      </w:tr>
      <w:tr w:rsidR="000F7B0F" w:rsidRPr="00197CBA" w14:paraId="37EC92D0" w14:textId="77777777">
        <w:tc>
          <w:tcPr>
            <w:tcW w:w="5040" w:type="dxa"/>
          </w:tcPr>
          <w:p w14:paraId="26BB81AD" w14:textId="77777777" w:rsidR="000F7B0F" w:rsidRPr="00392524" w:rsidRDefault="000F7B0F" w:rsidP="000F7B0F">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350" w:type="dxa"/>
          </w:tcPr>
          <w:p w14:paraId="026AA2DE" w14:textId="77777777" w:rsidR="000F7B0F" w:rsidRPr="00392524" w:rsidRDefault="000F7B0F" w:rsidP="000F7B0F">
            <w:pPr>
              <w:spacing w:line="240" w:lineRule="exact"/>
              <w:ind w:right="-203"/>
              <w:jc w:val="center"/>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1440" w:type="dxa"/>
          </w:tcPr>
          <w:p w14:paraId="4FF6CA08" w14:textId="042D1EA5" w:rsidR="000F7B0F" w:rsidRPr="00197CBA" w:rsidRDefault="000F7B0F" w:rsidP="000F7B0F">
            <w:pPr>
              <w:tabs>
                <w:tab w:val="decimal" w:pos="620"/>
              </w:tabs>
              <w:spacing w:line="240" w:lineRule="exact"/>
              <w:ind w:right="153"/>
              <w:rPr>
                <w:rFonts w:ascii="CordiaUPC" w:hAnsi="CordiaUPC" w:cs="CordiaUPC"/>
                <w:strike/>
                <w:sz w:val="26"/>
                <w:szCs w:val="26"/>
                <w:lang w:bidi="th-TH"/>
              </w:rPr>
            </w:pPr>
            <w:r>
              <w:rPr>
                <w:rFonts w:ascii="CordiaUPC" w:hAnsi="CordiaUPC" w:cs="CordiaUPC"/>
                <w:sz w:val="26"/>
                <w:szCs w:val="26"/>
              </w:rPr>
              <w:t>16.10</w:t>
            </w:r>
          </w:p>
        </w:tc>
        <w:tc>
          <w:tcPr>
            <w:tcW w:w="1440" w:type="dxa"/>
          </w:tcPr>
          <w:p w14:paraId="49B17544" w14:textId="77777777" w:rsidR="000F7B0F" w:rsidRPr="00197CBA" w:rsidRDefault="000F7B0F" w:rsidP="000F7B0F">
            <w:pPr>
              <w:tabs>
                <w:tab w:val="decimal" w:pos="700"/>
              </w:tabs>
              <w:spacing w:line="240" w:lineRule="exact"/>
              <w:ind w:right="53"/>
              <w:rPr>
                <w:rFonts w:ascii="CordiaUPC" w:hAnsi="CordiaUPC" w:cs="CordiaUPC"/>
                <w:sz w:val="26"/>
                <w:szCs w:val="26"/>
              </w:rPr>
            </w:pPr>
            <w:r w:rsidRPr="00F11678">
              <w:rPr>
                <w:rFonts w:ascii="CordiaUPC" w:hAnsi="CordiaUPC" w:cs="CordiaUPC"/>
                <w:sz w:val="26"/>
                <w:szCs w:val="26"/>
                <w:cs/>
              </w:rPr>
              <w:t>1</w:t>
            </w:r>
            <w:r w:rsidRPr="00F11678">
              <w:rPr>
                <w:rFonts w:ascii="CordiaUPC" w:hAnsi="CordiaUPC" w:cs="CordiaUPC"/>
                <w:sz w:val="26"/>
                <w:szCs w:val="26"/>
              </w:rPr>
              <w:t>6.13</w:t>
            </w:r>
          </w:p>
        </w:tc>
      </w:tr>
      <w:tr w:rsidR="000F7B0F" w:rsidRPr="00197CBA" w14:paraId="6C0F727C" w14:textId="77777777">
        <w:tc>
          <w:tcPr>
            <w:tcW w:w="5040" w:type="dxa"/>
          </w:tcPr>
          <w:p w14:paraId="09C8F8A1" w14:textId="77777777" w:rsidR="000F7B0F" w:rsidRPr="00392524" w:rsidRDefault="000F7B0F" w:rsidP="000F7B0F">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350" w:type="dxa"/>
            <w:vAlign w:val="bottom"/>
          </w:tcPr>
          <w:p w14:paraId="7DF6DB67" w14:textId="77777777" w:rsidR="000F7B0F" w:rsidRPr="00392524" w:rsidRDefault="000F7B0F" w:rsidP="000F7B0F">
            <w:pPr>
              <w:spacing w:line="240" w:lineRule="exact"/>
              <w:ind w:right="-203"/>
              <w:jc w:val="center"/>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1440" w:type="dxa"/>
            <w:vAlign w:val="bottom"/>
          </w:tcPr>
          <w:p w14:paraId="024BF0FD" w14:textId="51FD52E4" w:rsidR="000F7B0F" w:rsidRPr="00197CBA" w:rsidRDefault="000F7B0F" w:rsidP="000F7B0F">
            <w:pPr>
              <w:tabs>
                <w:tab w:val="decimal" w:pos="620"/>
              </w:tabs>
              <w:spacing w:line="240" w:lineRule="exact"/>
              <w:ind w:right="153"/>
              <w:rPr>
                <w:rFonts w:ascii="CordiaUPC" w:hAnsi="CordiaUPC" w:cs="CordiaUPC"/>
                <w:strike/>
                <w:sz w:val="26"/>
                <w:szCs w:val="26"/>
                <w:lang w:val="en-US" w:bidi="th-TH"/>
              </w:rPr>
            </w:pPr>
            <w:r>
              <w:rPr>
                <w:rFonts w:ascii="CordiaUPC" w:hAnsi="CordiaUPC" w:cs="CordiaUPC"/>
                <w:sz w:val="26"/>
                <w:szCs w:val="26"/>
              </w:rPr>
              <w:t>15.88</w:t>
            </w:r>
          </w:p>
        </w:tc>
        <w:tc>
          <w:tcPr>
            <w:tcW w:w="1440" w:type="dxa"/>
            <w:vAlign w:val="bottom"/>
          </w:tcPr>
          <w:p w14:paraId="3668C30C" w14:textId="77777777" w:rsidR="000F7B0F" w:rsidRPr="00197CBA" w:rsidRDefault="000F7B0F" w:rsidP="000F7B0F">
            <w:pPr>
              <w:tabs>
                <w:tab w:val="decimal" w:pos="700"/>
              </w:tabs>
              <w:spacing w:line="240" w:lineRule="exact"/>
              <w:ind w:right="53"/>
              <w:rPr>
                <w:rFonts w:ascii="CordiaUPC" w:hAnsi="CordiaUPC" w:cs="CordiaUPC"/>
                <w:sz w:val="26"/>
                <w:szCs w:val="26"/>
                <w:lang w:val="en-US"/>
              </w:rPr>
            </w:pPr>
            <w:r w:rsidRPr="00F11678">
              <w:rPr>
                <w:rFonts w:ascii="CordiaUPC" w:hAnsi="CordiaUPC" w:cs="CordiaUPC" w:hint="cs"/>
                <w:sz w:val="26"/>
                <w:szCs w:val="26"/>
                <w:cs/>
              </w:rPr>
              <w:t>1</w:t>
            </w:r>
            <w:r w:rsidRPr="00F11678">
              <w:rPr>
                <w:rFonts w:ascii="CordiaUPC" w:hAnsi="CordiaUPC" w:cs="CordiaUPC"/>
                <w:sz w:val="26"/>
                <w:szCs w:val="26"/>
              </w:rPr>
              <w:t>5.50</w:t>
            </w:r>
          </w:p>
        </w:tc>
      </w:tr>
    </w:tbl>
    <w:p w14:paraId="648D3E67" w14:textId="29089E0E" w:rsidR="002D61C4" w:rsidRPr="00C14544" w:rsidRDefault="002D61C4" w:rsidP="002D61C4">
      <w:pPr>
        <w:spacing w:line="240" w:lineRule="exact"/>
        <w:ind w:left="720" w:right="63" w:hanging="180"/>
        <w:jc w:val="thaiDistribute"/>
        <w:rPr>
          <w:rFonts w:ascii="CordiaUPC" w:hAnsi="CordiaUPC" w:cs="CordiaUPC"/>
          <w:color w:val="000000"/>
          <w:szCs w:val="22"/>
          <w:lang w:val="en-US" w:eastAsia="en-GB" w:bidi="th-TH"/>
        </w:rPr>
      </w:pPr>
      <w:r w:rsidRPr="00C14544">
        <w:rPr>
          <w:rFonts w:ascii="CordiaUPC" w:hAnsi="CordiaUPC" w:cs="CordiaUPC" w:hint="cs"/>
          <w:color w:val="000000"/>
          <w:szCs w:val="22"/>
          <w:lang w:val="en-US" w:eastAsia="en-GB" w:bidi="th-TH"/>
        </w:rPr>
        <w:t xml:space="preserve">* </w:t>
      </w:r>
      <w:r w:rsidRPr="00C14544">
        <w:rPr>
          <w:rFonts w:ascii="CordiaUPC" w:hAnsi="CordiaUPC" w:cs="CordiaUPC" w:hint="cs"/>
          <w:color w:val="000000"/>
          <w:szCs w:val="22"/>
          <w:cs/>
          <w:lang w:val="en-US" w:eastAsia="en-GB" w:bidi="th-TH"/>
        </w:rPr>
        <w:t xml:space="preserve"> </w:t>
      </w:r>
      <w:r w:rsidRPr="00C14544">
        <w:rPr>
          <w:rFonts w:ascii="CordiaUPC" w:hAnsi="CordiaUPC" w:cs="CordiaUPC"/>
          <w:color w:val="000000"/>
          <w:szCs w:val="22"/>
          <w:lang w:val="en-US" w:eastAsia="en-GB" w:bidi="th-TH"/>
        </w:rPr>
        <w:t xml:space="preserve">The </w:t>
      </w:r>
      <w:proofErr w:type="spellStart"/>
      <w:r w:rsidRPr="00C14544">
        <w:rPr>
          <w:rFonts w:ascii="CordiaUPC" w:hAnsi="CordiaUPC" w:cs="CordiaUPC"/>
          <w:color w:val="000000"/>
          <w:szCs w:val="22"/>
          <w:lang w:val="en-US" w:eastAsia="en-GB" w:bidi="th-TH"/>
        </w:rPr>
        <w:t>BoT</w:t>
      </w:r>
      <w:proofErr w:type="spellEnd"/>
      <w:r w:rsidRPr="00C14544">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w:t>
      </w:r>
    </w:p>
    <w:p w14:paraId="199FD6E7" w14:textId="77777777" w:rsidR="002D61C4" w:rsidRPr="004421EE" w:rsidRDefault="002D61C4" w:rsidP="002D61C4">
      <w:pPr>
        <w:spacing w:line="240" w:lineRule="exact"/>
        <w:rPr>
          <w:rFonts w:cstheme="minorBidi"/>
          <w:sz w:val="20"/>
          <w:szCs w:val="25"/>
          <w:cs/>
          <w:lang w:bidi="th-TH"/>
        </w:rPr>
      </w:pPr>
    </w:p>
    <w:p w14:paraId="24041B76" w14:textId="2D9487FD" w:rsidR="002D61C4" w:rsidRPr="000F2676" w:rsidRDefault="002D61C4" w:rsidP="002D61C4">
      <w:pPr>
        <w:spacing w:line="240" w:lineRule="exact"/>
        <w:ind w:left="540" w:right="-28"/>
        <w:jc w:val="thaiDistribute"/>
        <w:rPr>
          <w:rFonts w:ascii="CordiaUPC" w:hAnsi="CordiaUPC" w:cs="CordiaUPC"/>
          <w:sz w:val="26"/>
          <w:szCs w:val="26"/>
        </w:rPr>
      </w:pPr>
      <w:r w:rsidRPr="000F2676">
        <w:rPr>
          <w:rFonts w:ascii="CordiaUPC" w:hAnsi="CordiaUPC" w:cs="CordiaUPC" w:hint="cs"/>
          <w:sz w:val="26"/>
          <w:szCs w:val="26"/>
        </w:rPr>
        <w:t xml:space="preserve">As </w:t>
      </w:r>
      <w:proofErr w:type="gramStart"/>
      <w:r w:rsidRPr="000F2676">
        <w:rPr>
          <w:rFonts w:ascii="CordiaUPC" w:hAnsi="CordiaUPC" w:cs="CordiaUPC" w:hint="cs"/>
          <w:sz w:val="26"/>
          <w:szCs w:val="26"/>
        </w:rPr>
        <w:t>at</w:t>
      </w:r>
      <w:proofErr w:type="gramEnd"/>
      <w:r w:rsidRPr="000F2676">
        <w:rPr>
          <w:rFonts w:ascii="CordiaUPC" w:hAnsi="CordiaUPC" w:cs="CordiaUPC" w:hint="cs"/>
          <w:sz w:val="26"/>
          <w:szCs w:val="26"/>
        </w:rPr>
        <w:t xml:space="preserve"> </w:t>
      </w:r>
      <w:bookmarkStart w:id="7" w:name="_Hlk72490598"/>
      <w:r>
        <w:rPr>
          <w:rFonts w:ascii="CordiaUPC" w:hAnsi="CordiaUPC" w:cs="CordiaUPC"/>
          <w:sz w:val="26"/>
          <w:szCs w:val="26"/>
        </w:rPr>
        <w:t xml:space="preserve">30 </w:t>
      </w:r>
      <w:r w:rsidR="00FB1051">
        <w:rPr>
          <w:rFonts w:ascii="CordiaUPC" w:hAnsi="CordiaUPC" w:cs="CordiaUPC"/>
          <w:color w:val="000000"/>
          <w:sz w:val="26"/>
          <w:szCs w:val="26"/>
          <w:lang w:val="en-US" w:bidi="th-TH"/>
        </w:rPr>
        <w:t>September</w:t>
      </w:r>
      <w:r>
        <w:rPr>
          <w:rFonts w:ascii="CordiaUPC" w:hAnsi="CordiaUPC" w:cs="CordiaUPC"/>
          <w:sz w:val="26"/>
          <w:szCs w:val="26"/>
        </w:rPr>
        <w:t xml:space="preserve"> 202</w:t>
      </w:r>
      <w:r w:rsidR="005D7A74">
        <w:rPr>
          <w:rFonts w:ascii="CordiaUPC" w:hAnsi="CordiaUPC" w:cs="CordiaUPC"/>
          <w:sz w:val="26"/>
          <w:szCs w:val="26"/>
        </w:rPr>
        <w:t>3</w:t>
      </w:r>
      <w:r>
        <w:rPr>
          <w:rFonts w:ascii="CordiaUPC" w:hAnsi="CordiaUPC" w:cs="CordiaUPC"/>
          <w:sz w:val="26"/>
          <w:szCs w:val="26"/>
        </w:rPr>
        <w:t xml:space="preserve"> and </w:t>
      </w:r>
      <w:r w:rsidRPr="00887104">
        <w:rPr>
          <w:rFonts w:ascii="CordiaUPC" w:hAnsi="CordiaUPC" w:cs="CordiaUPC" w:hint="cs"/>
          <w:color w:val="000000"/>
          <w:sz w:val="26"/>
          <w:szCs w:val="26"/>
          <w:lang w:val="en-US" w:bidi="th-TH"/>
        </w:rPr>
        <w:t>31 December 202</w:t>
      </w:r>
      <w:bookmarkEnd w:id="7"/>
      <w:r w:rsidR="005D7A74">
        <w:rPr>
          <w:rFonts w:ascii="CordiaUPC" w:hAnsi="CordiaUPC" w:cs="CordiaUPC"/>
          <w:color w:val="000000"/>
          <w:sz w:val="26"/>
          <w:szCs w:val="26"/>
          <w:lang w:val="en-US" w:bidi="th-TH"/>
        </w:rPr>
        <w:t>2</w:t>
      </w:r>
      <w:r w:rsidRPr="000F2676">
        <w:rPr>
          <w:rFonts w:ascii="CordiaUPC" w:hAnsi="CordiaUPC" w:cs="CordiaUPC" w:hint="cs"/>
          <w:sz w:val="26"/>
          <w:szCs w:val="26"/>
        </w:rPr>
        <w:t xml:space="preserve">, the </w:t>
      </w:r>
      <w:r w:rsidRPr="000F2676">
        <w:rPr>
          <w:rFonts w:ascii="CordiaUPC" w:hAnsi="CordiaUPC" w:cs="CordiaUPC" w:hint="cs"/>
          <w:color w:val="000000"/>
          <w:sz w:val="26"/>
          <w:szCs w:val="26"/>
          <w:lang w:val="en-US" w:eastAsia="en-GB" w:bidi="th-TH"/>
        </w:rPr>
        <w:t>Bank and its subsidiaries</w:t>
      </w:r>
      <w:r w:rsidRPr="000F2676">
        <w:rPr>
          <w:rFonts w:ascii="CordiaUPC" w:hAnsi="CordiaUPC" w:cs="CordiaUPC" w:hint="cs"/>
          <w:sz w:val="26"/>
          <w:szCs w:val="26"/>
        </w:rPr>
        <w:t xml:space="preserve"> have no add-on arising from Single Lending Limit.</w:t>
      </w:r>
    </w:p>
    <w:p w14:paraId="3EFCE5A2" w14:textId="07024FF9" w:rsidR="00023B56" w:rsidRDefault="00023B56" w:rsidP="00AD7C76">
      <w:pPr>
        <w:spacing w:line="240" w:lineRule="exact"/>
        <w:rPr>
          <w:sz w:val="26"/>
          <w:szCs w:val="26"/>
          <w:cs/>
          <w:lang w:bidi="th-TH"/>
        </w:rPr>
      </w:pPr>
    </w:p>
    <w:p w14:paraId="3972AD7F" w14:textId="77777777" w:rsidR="00F60708" w:rsidRPr="001E59E7" w:rsidRDefault="00F60708" w:rsidP="00F60708">
      <w:pPr>
        <w:spacing w:line="240" w:lineRule="exact"/>
        <w:ind w:left="540" w:right="-28"/>
        <w:jc w:val="thaiDistribute"/>
        <w:rPr>
          <w:rFonts w:ascii="CordiaUPC" w:eastAsia="Angsana New" w:hAnsi="CordiaUPC" w:cs="CordiaUPC"/>
          <w:color w:val="000000"/>
          <w:sz w:val="26"/>
          <w:szCs w:val="26"/>
          <w:lang w:val="en-US"/>
        </w:rPr>
      </w:pPr>
      <w:r w:rsidRPr="001E59E7">
        <w:rPr>
          <w:rFonts w:ascii="CordiaUPC" w:eastAsia="Angsana New" w:hAnsi="CordiaUPC" w:cs="CordiaUPC" w:hint="cs"/>
          <w:color w:val="000000"/>
          <w:sz w:val="26"/>
          <w:szCs w:val="26"/>
          <w:lang w:val="en-US"/>
        </w:rPr>
        <w:lastRenderedPageBreak/>
        <w:t>Disclosures of capital maintenance information under</w:t>
      </w:r>
      <w:r w:rsidRPr="001E59E7">
        <w:rPr>
          <w:rFonts w:ascii="CordiaUPC" w:eastAsia="Angsana New" w:hAnsi="CordiaUPC" w:cs="CordiaUPC"/>
          <w:color w:val="000000"/>
          <w:sz w:val="26"/>
          <w:szCs w:val="26"/>
          <w:lang w:val="en-US"/>
        </w:rPr>
        <w:t xml:space="preserve"> the</w:t>
      </w:r>
      <w:r w:rsidRPr="001E59E7">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7F76C5FD" w14:textId="77777777" w:rsidR="00F60708" w:rsidRPr="000F2676" w:rsidRDefault="00F60708" w:rsidP="00F60708">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F60708" w:rsidRPr="000F2676" w14:paraId="7E5F9FEE" w14:textId="77777777" w:rsidTr="006B1063">
        <w:trPr>
          <w:trHeight w:val="281"/>
        </w:trPr>
        <w:tc>
          <w:tcPr>
            <w:tcW w:w="2970" w:type="dxa"/>
            <w:shd w:val="clear" w:color="auto" w:fill="auto"/>
          </w:tcPr>
          <w:p w14:paraId="0A96677C" w14:textId="77777777" w:rsidR="00F60708" w:rsidRPr="00197CBA" w:rsidRDefault="00F60708" w:rsidP="006B1063">
            <w:pPr>
              <w:spacing w:line="240" w:lineRule="exact"/>
              <w:ind w:left="91"/>
              <w:rPr>
                <w:rFonts w:ascii="CordiaUPC" w:hAnsi="CordiaUPC" w:cs="CordiaUPC"/>
                <w:sz w:val="26"/>
                <w:szCs w:val="26"/>
              </w:rPr>
            </w:pPr>
            <w:r w:rsidRPr="00197CBA">
              <w:rPr>
                <w:rFonts w:ascii="CordiaUPC" w:hAnsi="CordiaUPC" w:cs="CordiaUPC" w:hint="cs"/>
                <w:sz w:val="26"/>
                <w:szCs w:val="26"/>
              </w:rPr>
              <w:t>Location of disclosure</w:t>
            </w:r>
          </w:p>
        </w:tc>
        <w:tc>
          <w:tcPr>
            <w:tcW w:w="6300" w:type="dxa"/>
            <w:shd w:val="clear" w:color="auto" w:fill="auto"/>
          </w:tcPr>
          <w:p w14:paraId="470CBB2A" w14:textId="77777777" w:rsidR="00F60708" w:rsidRPr="00197CBA" w:rsidRDefault="00F60708" w:rsidP="006B1063">
            <w:pPr>
              <w:spacing w:line="240" w:lineRule="exact"/>
              <w:ind w:right="72"/>
              <w:rPr>
                <w:rFonts w:ascii="CordiaUPC" w:hAnsi="CordiaUPC" w:cs="CordiaUPC"/>
                <w:i/>
                <w:iCs/>
                <w:color w:val="0000FF"/>
                <w:sz w:val="26"/>
                <w:szCs w:val="26"/>
              </w:rPr>
            </w:pPr>
            <w:r w:rsidRPr="00197CBA">
              <w:rPr>
                <w:rFonts w:ascii="CordiaUPC" w:hAnsi="CordiaUPC" w:cs="CordiaUPC"/>
                <w:sz w:val="26"/>
                <w:szCs w:val="26"/>
              </w:rPr>
              <w:t xml:space="preserve">   </w:t>
            </w:r>
            <w:r w:rsidRPr="00197CBA">
              <w:rPr>
                <w:rFonts w:ascii="CordiaUPC" w:hAnsi="CordiaUPC" w:cs="CordiaUPC" w:hint="cs"/>
                <w:sz w:val="26"/>
                <w:szCs w:val="26"/>
              </w:rPr>
              <w:t xml:space="preserve">The Bank’s website under Investor Relations section at </w:t>
            </w:r>
          </w:p>
          <w:p w14:paraId="4E752029" w14:textId="77777777" w:rsidR="00F60708" w:rsidRPr="00197CBA" w:rsidRDefault="00F60708" w:rsidP="006B1063">
            <w:pPr>
              <w:spacing w:line="240" w:lineRule="exact"/>
              <w:ind w:left="150"/>
              <w:rPr>
                <w:rFonts w:ascii="CordiaUPC" w:hAnsi="CordiaUPC" w:cs="CordiaUPC"/>
                <w:i/>
                <w:iCs/>
                <w:color w:val="0000FF"/>
                <w:sz w:val="26"/>
                <w:szCs w:val="26"/>
                <w:u w:val="single"/>
              </w:rPr>
            </w:pPr>
            <w:r w:rsidRPr="00197CBA">
              <w:rPr>
                <w:rFonts w:ascii="CordiaUPC" w:eastAsia="Times New Roman" w:hAnsi="CordiaUPC" w:cs="CordiaUPC"/>
                <w:sz w:val="26"/>
                <w:szCs w:val="26"/>
              </w:rPr>
              <w:t>www.ttbbank.com/en/ir/financial-information/pillar3</w:t>
            </w:r>
          </w:p>
        </w:tc>
      </w:tr>
      <w:tr w:rsidR="00F60708" w:rsidRPr="000F2676" w14:paraId="5BCCF842" w14:textId="77777777" w:rsidTr="006B1063">
        <w:trPr>
          <w:trHeight w:val="258"/>
        </w:trPr>
        <w:tc>
          <w:tcPr>
            <w:tcW w:w="2970" w:type="dxa"/>
            <w:shd w:val="clear" w:color="auto" w:fill="auto"/>
          </w:tcPr>
          <w:p w14:paraId="358761E7" w14:textId="77777777" w:rsidR="00F60708" w:rsidRPr="00197CBA" w:rsidRDefault="00F60708" w:rsidP="006B1063">
            <w:pPr>
              <w:spacing w:line="240" w:lineRule="exact"/>
              <w:ind w:left="117"/>
              <w:rPr>
                <w:rFonts w:ascii="CordiaUPC" w:hAnsi="CordiaUPC" w:cs="CordiaUPC"/>
                <w:sz w:val="26"/>
                <w:szCs w:val="26"/>
              </w:rPr>
            </w:pPr>
            <w:r w:rsidRPr="00197CBA">
              <w:rPr>
                <w:rFonts w:ascii="CordiaUPC" w:hAnsi="CordiaUPC" w:cs="CordiaUPC" w:hint="cs"/>
                <w:sz w:val="26"/>
                <w:szCs w:val="26"/>
                <w:lang w:val="en-US" w:bidi="th-TH"/>
              </w:rPr>
              <w:t>D</w:t>
            </w:r>
            <w:proofErr w:type="spellStart"/>
            <w:r w:rsidRPr="00197CBA">
              <w:rPr>
                <w:rFonts w:ascii="CordiaUPC" w:hAnsi="CordiaUPC" w:cs="CordiaUPC" w:hint="cs"/>
                <w:sz w:val="26"/>
                <w:szCs w:val="26"/>
              </w:rPr>
              <w:t>isclosure</w:t>
            </w:r>
            <w:proofErr w:type="spellEnd"/>
            <w:r w:rsidRPr="00197CBA">
              <w:rPr>
                <w:rFonts w:ascii="CordiaUPC" w:hAnsi="CordiaUPC" w:cs="CordiaUPC" w:hint="cs"/>
                <w:sz w:val="26"/>
                <w:szCs w:val="26"/>
              </w:rPr>
              <w:t xml:space="preserve"> period requirement</w:t>
            </w:r>
          </w:p>
        </w:tc>
        <w:tc>
          <w:tcPr>
            <w:tcW w:w="6300" w:type="dxa"/>
            <w:shd w:val="clear" w:color="auto" w:fill="auto"/>
          </w:tcPr>
          <w:p w14:paraId="25C398E3" w14:textId="69D7D96A" w:rsidR="00F60708" w:rsidRPr="00197CBA" w:rsidRDefault="00F60708" w:rsidP="006B1063">
            <w:pPr>
              <w:spacing w:line="240" w:lineRule="exact"/>
              <w:ind w:left="56"/>
              <w:rPr>
                <w:rFonts w:ascii="CordiaUPC" w:hAnsi="CordiaUPC" w:cs="CordiaUPC"/>
                <w:sz w:val="26"/>
                <w:szCs w:val="26"/>
              </w:rPr>
            </w:pPr>
            <w:r w:rsidRPr="00197CBA">
              <w:rPr>
                <w:rFonts w:ascii="CordiaUPC" w:hAnsi="CordiaUPC" w:cs="CordiaUPC" w:hint="cs"/>
                <w:sz w:val="26"/>
                <w:szCs w:val="26"/>
              </w:rPr>
              <w:t xml:space="preserve">  </w:t>
            </w:r>
            <w:r w:rsidRPr="00DA5E8B">
              <w:rPr>
                <w:rFonts w:ascii="CordiaUPC" w:hAnsi="CordiaUPC" w:cs="CordiaUPC" w:hint="cs"/>
                <w:sz w:val="26"/>
                <w:szCs w:val="26"/>
              </w:rPr>
              <w:t xml:space="preserve">Within 4 months after the </w:t>
            </w:r>
            <w:r w:rsidR="00293971" w:rsidRPr="00DA5E8B">
              <w:rPr>
                <w:rFonts w:ascii="CordiaUPC" w:hAnsi="CordiaUPC" w:cs="CordiaUPC"/>
                <w:sz w:val="26"/>
                <w:szCs w:val="26"/>
              </w:rPr>
              <w:t>period</w:t>
            </w:r>
            <w:r w:rsidRPr="00DA5E8B">
              <w:rPr>
                <w:rFonts w:ascii="CordiaUPC" w:hAnsi="CordiaUPC" w:cs="CordiaUPC" w:hint="cs"/>
                <w:sz w:val="26"/>
                <w:szCs w:val="26"/>
              </w:rPr>
              <w:t xml:space="preserve"> end date as indicated in the B</w:t>
            </w:r>
            <w:r w:rsidR="0059505B">
              <w:rPr>
                <w:rFonts w:ascii="CordiaUPC" w:hAnsi="CordiaUPC" w:cs="CordiaUPC"/>
                <w:sz w:val="26"/>
                <w:szCs w:val="26"/>
                <w:lang w:val="en-US" w:bidi="th-TH"/>
              </w:rPr>
              <w:t>o</w:t>
            </w:r>
            <w:r w:rsidRPr="00DA5E8B">
              <w:rPr>
                <w:rFonts w:ascii="CordiaUPC" w:hAnsi="CordiaUPC" w:cs="CordiaUPC" w:hint="cs"/>
                <w:sz w:val="26"/>
                <w:szCs w:val="26"/>
              </w:rPr>
              <w:t>T notification</w:t>
            </w:r>
          </w:p>
        </w:tc>
      </w:tr>
      <w:tr w:rsidR="00F60708" w:rsidRPr="000F2676" w14:paraId="3A5BF9D1" w14:textId="77777777" w:rsidTr="006B1063">
        <w:trPr>
          <w:trHeight w:val="245"/>
        </w:trPr>
        <w:tc>
          <w:tcPr>
            <w:tcW w:w="2970" w:type="dxa"/>
            <w:shd w:val="clear" w:color="auto" w:fill="auto"/>
          </w:tcPr>
          <w:p w14:paraId="615CD3DE" w14:textId="77777777" w:rsidR="00F60708" w:rsidRPr="00197CBA" w:rsidRDefault="00F60708" w:rsidP="006B1063">
            <w:pPr>
              <w:spacing w:line="240" w:lineRule="exact"/>
              <w:ind w:left="117"/>
              <w:rPr>
                <w:rFonts w:ascii="CordiaUPC" w:hAnsi="CordiaUPC" w:cs="CordiaUPC"/>
                <w:sz w:val="26"/>
                <w:szCs w:val="26"/>
              </w:rPr>
            </w:pPr>
            <w:r w:rsidRPr="00197CBA">
              <w:rPr>
                <w:rFonts w:ascii="CordiaUPC" w:hAnsi="CordiaUPC" w:cs="CordiaUPC" w:hint="cs"/>
                <w:sz w:val="26"/>
                <w:szCs w:val="26"/>
              </w:rPr>
              <w:t xml:space="preserve">Lasted information as of </w:t>
            </w:r>
          </w:p>
        </w:tc>
        <w:tc>
          <w:tcPr>
            <w:tcW w:w="6300" w:type="dxa"/>
            <w:shd w:val="clear" w:color="auto" w:fill="auto"/>
          </w:tcPr>
          <w:p w14:paraId="4138C7F6" w14:textId="1CB0904E" w:rsidR="00F60708" w:rsidRPr="00197CBA" w:rsidRDefault="00565D7A" w:rsidP="006B1063">
            <w:pPr>
              <w:spacing w:line="240" w:lineRule="exact"/>
              <w:ind w:left="150"/>
              <w:rPr>
                <w:rFonts w:ascii="CordiaUPC" w:hAnsi="CordiaUPC" w:cs="CordiaUPC"/>
                <w:sz w:val="26"/>
                <w:szCs w:val="26"/>
              </w:rPr>
            </w:pPr>
            <w:r>
              <w:rPr>
                <w:rFonts w:ascii="CordiaUPC" w:hAnsi="CordiaUPC" w:cs="CordiaUPC"/>
                <w:color w:val="000000"/>
                <w:sz w:val="26"/>
                <w:szCs w:val="26"/>
                <w:lang w:val="en-US" w:bidi="th-TH"/>
              </w:rPr>
              <w:t>30 June 2023</w:t>
            </w:r>
          </w:p>
        </w:tc>
      </w:tr>
    </w:tbl>
    <w:p w14:paraId="758B8B68" w14:textId="77777777" w:rsidR="00F60708" w:rsidRPr="003D62B4" w:rsidRDefault="00F60708" w:rsidP="00F60708">
      <w:pPr>
        <w:spacing w:line="240" w:lineRule="exact"/>
        <w:ind w:left="540"/>
        <w:jc w:val="thaiDistribute"/>
        <w:rPr>
          <w:rFonts w:ascii="CordiaUPC" w:eastAsia="Angsana New" w:hAnsi="CordiaUPC" w:cs="CordiaUPC"/>
          <w:color w:val="000000"/>
          <w:szCs w:val="22"/>
          <w:lang w:val="en-US"/>
        </w:rPr>
      </w:pPr>
    </w:p>
    <w:p w14:paraId="3D1A1583" w14:textId="77777777" w:rsidR="00F60708" w:rsidRPr="000F2676" w:rsidRDefault="00F60708" w:rsidP="00F60708">
      <w:pPr>
        <w:spacing w:line="240" w:lineRule="exact"/>
        <w:ind w:left="540"/>
        <w:jc w:val="both"/>
        <w:rPr>
          <w:rFonts w:ascii="CordiaUPC" w:hAnsi="CordiaUPC" w:cs="CordiaUPC"/>
          <w:b/>
          <w:bCs/>
          <w:i/>
          <w:iCs/>
          <w:sz w:val="26"/>
          <w:szCs w:val="26"/>
        </w:rPr>
      </w:pPr>
      <w:r w:rsidRPr="000F2676">
        <w:rPr>
          <w:rFonts w:ascii="CordiaUPC" w:hAnsi="CordiaUPC" w:cs="CordiaUPC" w:hint="cs"/>
          <w:b/>
          <w:bCs/>
          <w:i/>
          <w:iCs/>
          <w:sz w:val="26"/>
          <w:szCs w:val="26"/>
        </w:rPr>
        <w:t xml:space="preserve">Capital </w:t>
      </w:r>
      <w:proofErr w:type="gramStart"/>
      <w:r w:rsidRPr="000F2676">
        <w:rPr>
          <w:rFonts w:ascii="CordiaUPC" w:hAnsi="CordiaUPC" w:cs="CordiaUPC" w:hint="cs"/>
          <w:b/>
          <w:bCs/>
          <w:i/>
          <w:iCs/>
          <w:sz w:val="26"/>
          <w:szCs w:val="26"/>
        </w:rPr>
        <w:t>management</w:t>
      </w:r>
      <w:proofErr w:type="gramEnd"/>
    </w:p>
    <w:p w14:paraId="2CB81071" w14:textId="77777777" w:rsidR="00F60708" w:rsidRPr="003D62B4" w:rsidRDefault="00F60708" w:rsidP="00F60708">
      <w:pPr>
        <w:pStyle w:val="block"/>
        <w:spacing w:after="0" w:line="240" w:lineRule="exact"/>
        <w:ind w:left="547" w:firstLine="14"/>
        <w:jc w:val="both"/>
        <w:rPr>
          <w:rFonts w:ascii="CordiaUPC" w:hAnsi="CordiaUPC" w:cs="CordiaUPC"/>
          <w:szCs w:val="22"/>
          <w:lang w:val="en-US"/>
        </w:rPr>
      </w:pPr>
    </w:p>
    <w:p w14:paraId="2C5B8E54" w14:textId="77777777" w:rsidR="00F60708" w:rsidRPr="001E59E7" w:rsidRDefault="00F60708" w:rsidP="00F60708">
      <w:pPr>
        <w:spacing w:line="240" w:lineRule="exact"/>
        <w:ind w:left="540"/>
        <w:jc w:val="thaiDistribute"/>
        <w:rPr>
          <w:rFonts w:ascii="CordiaUPC" w:eastAsia="Angsana New" w:hAnsi="CordiaUPC" w:cs="CordiaUPC"/>
          <w:color w:val="000000"/>
          <w:sz w:val="26"/>
          <w:szCs w:val="26"/>
          <w:lang w:val="en-US"/>
        </w:rPr>
      </w:pPr>
      <w:r w:rsidRPr="001E59E7">
        <w:rPr>
          <w:rFonts w:ascii="CordiaUPC" w:eastAsia="Angsana New" w:hAnsi="CordiaUPC" w:cs="CordiaUPC" w:hint="cs"/>
          <w:color w:val="000000"/>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4F6FE6BC" w14:textId="77777777" w:rsidR="00F60708" w:rsidRPr="003D62B4" w:rsidRDefault="00F60708" w:rsidP="00F60708">
      <w:pPr>
        <w:pStyle w:val="block"/>
        <w:spacing w:after="0" w:line="240" w:lineRule="exact"/>
        <w:ind w:left="540"/>
        <w:jc w:val="thaiDistribute"/>
        <w:rPr>
          <w:rFonts w:ascii="CordiaUPC" w:hAnsi="CordiaUPC" w:cs="CordiaUPC"/>
          <w:szCs w:val="22"/>
          <w:lang w:val="en-US"/>
        </w:rPr>
      </w:pPr>
    </w:p>
    <w:bookmarkEnd w:id="5"/>
    <w:p w14:paraId="0F930BA3" w14:textId="6CE9A0A4" w:rsidR="006C3CC9" w:rsidRPr="004D0D65" w:rsidRDefault="00A7166D" w:rsidP="00AD7C76">
      <w:pPr>
        <w:pStyle w:val="Heading1"/>
        <w:numPr>
          <w:ilvl w:val="0"/>
          <w:numId w:val="0"/>
        </w:numPr>
        <w:spacing w:before="0" w:after="0" w:line="240" w:lineRule="exact"/>
        <w:ind w:left="540" w:hanging="540"/>
        <w:rPr>
          <w:rFonts w:ascii="CordiaUPC" w:hAnsi="CordiaUPC" w:cs="CordiaUPC"/>
          <w:i w:val="0"/>
          <w:iCs/>
          <w:sz w:val="26"/>
          <w:szCs w:val="26"/>
          <w:cs/>
          <w:lang w:bidi="th-TH"/>
        </w:rPr>
      </w:pPr>
      <w:r w:rsidRPr="004D0D65">
        <w:rPr>
          <w:rFonts w:ascii="CordiaUPC" w:hAnsi="CordiaUPC" w:cs="CordiaUPC"/>
          <w:i w:val="0"/>
          <w:iCs/>
          <w:sz w:val="26"/>
          <w:szCs w:val="26"/>
        </w:rPr>
        <w:t>5</w:t>
      </w:r>
      <w:r w:rsidR="006C3CC9" w:rsidRPr="004D0D65">
        <w:rPr>
          <w:rFonts w:ascii="CordiaUPC" w:hAnsi="CordiaUPC" w:cs="CordiaUPC" w:hint="cs"/>
          <w:i w:val="0"/>
          <w:iCs/>
          <w:sz w:val="26"/>
          <w:szCs w:val="26"/>
        </w:rPr>
        <w:tab/>
        <w:t>Investments, net</w:t>
      </w:r>
    </w:p>
    <w:p w14:paraId="17322C35" w14:textId="77777777" w:rsidR="006C3CC9" w:rsidRPr="003D62B4" w:rsidRDefault="006C3CC9" w:rsidP="00AD7C76">
      <w:pPr>
        <w:pStyle w:val="block"/>
        <w:spacing w:after="0" w:line="240" w:lineRule="exact"/>
        <w:ind w:left="540"/>
        <w:jc w:val="thaiDistribute"/>
        <w:rPr>
          <w:rFonts w:ascii="CordiaUPC" w:hAnsi="CordiaUPC" w:cs="CordiaUPC"/>
          <w:szCs w:val="22"/>
          <w:lang w:val="en-US"/>
        </w:rPr>
      </w:pPr>
    </w:p>
    <w:p w14:paraId="7AD6A55F" w14:textId="4CE8E14F" w:rsidR="006C3CC9" w:rsidRDefault="00A7166D" w:rsidP="00AD7C76">
      <w:pPr>
        <w:pStyle w:val="index"/>
        <w:spacing w:after="0" w:line="240" w:lineRule="exact"/>
        <w:ind w:left="547" w:hanging="547"/>
        <w:rPr>
          <w:rFonts w:ascii="CordiaUPC" w:hAnsi="CordiaUPC" w:cs="CordiaUPC"/>
          <w:b/>
          <w:bCs/>
          <w:sz w:val="26"/>
          <w:szCs w:val="26"/>
        </w:rPr>
      </w:pPr>
      <w:r w:rsidRPr="00392524">
        <w:rPr>
          <w:rFonts w:ascii="CordiaUPC" w:hAnsi="CordiaUPC" w:cs="CordiaUPC"/>
          <w:b/>
          <w:bCs/>
          <w:sz w:val="26"/>
          <w:szCs w:val="26"/>
          <w:lang w:bidi="th-TH"/>
        </w:rPr>
        <w:t>5</w:t>
      </w:r>
      <w:r w:rsidR="006C3CC9" w:rsidRPr="00392524">
        <w:rPr>
          <w:rFonts w:ascii="CordiaUPC" w:hAnsi="CordiaUPC" w:cs="CordiaUPC" w:hint="cs"/>
          <w:b/>
          <w:bCs/>
          <w:sz w:val="26"/>
          <w:szCs w:val="26"/>
          <w:lang w:bidi="th-TH"/>
        </w:rPr>
        <w:t>.1</w:t>
      </w:r>
      <w:r w:rsidR="006C3CC9" w:rsidRPr="00392524">
        <w:rPr>
          <w:rFonts w:ascii="CordiaUPC" w:hAnsi="CordiaUPC" w:cs="CordiaUPC" w:hint="cs"/>
          <w:b/>
          <w:bCs/>
          <w:sz w:val="26"/>
          <w:szCs w:val="26"/>
          <w:lang w:bidi="th-TH"/>
        </w:rPr>
        <w:tab/>
      </w:r>
      <w:r w:rsidR="006C3CC9" w:rsidRPr="00392524">
        <w:rPr>
          <w:rFonts w:ascii="CordiaUPC" w:hAnsi="CordiaUPC" w:cs="CordiaUPC" w:hint="cs"/>
          <w:b/>
          <w:bCs/>
          <w:sz w:val="26"/>
          <w:szCs w:val="26"/>
        </w:rPr>
        <w:t xml:space="preserve">Classified by type of </w:t>
      </w:r>
      <w:proofErr w:type="gramStart"/>
      <w:r w:rsidR="006C3CC9" w:rsidRPr="00392524">
        <w:rPr>
          <w:rFonts w:ascii="CordiaUPC" w:hAnsi="CordiaUPC" w:cs="CordiaUPC" w:hint="cs"/>
          <w:b/>
          <w:bCs/>
          <w:sz w:val="26"/>
          <w:szCs w:val="26"/>
        </w:rPr>
        <w:t>investments</w:t>
      </w:r>
      <w:proofErr w:type="gramEnd"/>
    </w:p>
    <w:p w14:paraId="1D186D3E" w14:textId="77777777" w:rsidR="005D7A74" w:rsidRPr="00392524" w:rsidRDefault="005D7A74" w:rsidP="00AD7C76">
      <w:pPr>
        <w:pStyle w:val="index"/>
        <w:spacing w:after="0" w:line="240" w:lineRule="exact"/>
        <w:ind w:left="547" w:hanging="547"/>
        <w:rPr>
          <w:rFonts w:ascii="CordiaUPC" w:hAnsi="CordiaUPC" w:cs="CordiaUPC"/>
          <w:b/>
          <w:bCs/>
          <w:sz w:val="26"/>
          <w:szCs w:val="26"/>
        </w:rPr>
      </w:pPr>
    </w:p>
    <w:tbl>
      <w:tblPr>
        <w:tblW w:w="9191" w:type="dxa"/>
        <w:tblInd w:w="529" w:type="dxa"/>
        <w:tblLayout w:type="fixed"/>
        <w:tblCellMar>
          <w:left w:w="79" w:type="dxa"/>
          <w:right w:w="79" w:type="dxa"/>
        </w:tblCellMar>
        <w:tblLook w:val="04A0" w:firstRow="1" w:lastRow="0" w:firstColumn="1" w:lastColumn="0" w:noHBand="0" w:noVBand="1"/>
      </w:tblPr>
      <w:tblGrid>
        <w:gridCol w:w="3701"/>
        <w:gridCol w:w="1260"/>
        <w:gridCol w:w="178"/>
        <w:gridCol w:w="1172"/>
        <w:gridCol w:w="180"/>
        <w:gridCol w:w="1260"/>
        <w:gridCol w:w="180"/>
        <w:gridCol w:w="1260"/>
      </w:tblGrid>
      <w:tr w:rsidR="005D7A74" w:rsidRPr="007F079E" w14:paraId="3FFDA16A" w14:textId="77777777" w:rsidTr="00007AED">
        <w:trPr>
          <w:cantSplit/>
          <w:trHeight w:val="20"/>
          <w:tblHeader/>
        </w:trPr>
        <w:tc>
          <w:tcPr>
            <w:tcW w:w="3701" w:type="dxa"/>
            <w:vAlign w:val="bottom"/>
          </w:tcPr>
          <w:p w14:paraId="25418188" w14:textId="77777777" w:rsidR="005D7A74" w:rsidRPr="007F079E" w:rsidRDefault="005D7A74">
            <w:pPr>
              <w:pStyle w:val="NoSpacing"/>
              <w:spacing w:line="240" w:lineRule="exact"/>
              <w:rPr>
                <w:rFonts w:ascii="CordiaUPC" w:hAnsi="CordiaUPC" w:cs="CordiaUPC"/>
                <w:sz w:val="26"/>
                <w:szCs w:val="26"/>
              </w:rPr>
            </w:pPr>
          </w:p>
        </w:tc>
        <w:tc>
          <w:tcPr>
            <w:tcW w:w="5490" w:type="dxa"/>
            <w:gridSpan w:val="7"/>
            <w:vAlign w:val="bottom"/>
            <w:hideMark/>
          </w:tcPr>
          <w:p w14:paraId="5D131446" w14:textId="77777777" w:rsidR="005D7A74" w:rsidRPr="007F079E" w:rsidRDefault="005D7A74">
            <w:pPr>
              <w:pStyle w:val="NoSpacing"/>
              <w:spacing w:line="240" w:lineRule="exact"/>
              <w:jc w:val="center"/>
              <w:rPr>
                <w:rFonts w:ascii="CordiaUPC" w:hAnsi="CordiaUPC" w:cs="CordiaUPC"/>
                <w:b/>
                <w:sz w:val="26"/>
                <w:szCs w:val="26"/>
              </w:rPr>
            </w:pPr>
            <w:r w:rsidRPr="007F079E">
              <w:rPr>
                <w:rFonts w:ascii="CordiaUPC" w:hAnsi="CordiaUPC" w:cs="CordiaUPC" w:hint="cs"/>
                <w:b/>
                <w:sz w:val="26"/>
                <w:szCs w:val="26"/>
              </w:rPr>
              <w:t>Consolidated</w:t>
            </w:r>
            <w:r w:rsidRPr="007F079E">
              <w:rPr>
                <w:rFonts w:ascii="CordiaUPC" w:hAnsi="CordiaUPC" w:cs="CordiaUPC" w:hint="cs"/>
                <w:b/>
                <w:sz w:val="26"/>
                <w:szCs w:val="26"/>
                <w:cs/>
              </w:rPr>
              <w:t xml:space="preserve"> </w:t>
            </w:r>
            <w:r w:rsidRPr="007F079E">
              <w:rPr>
                <w:rFonts w:ascii="CordiaUPC" w:hAnsi="CordiaUPC" w:cs="CordiaUPC"/>
                <w:b/>
                <w:sz w:val="26"/>
                <w:szCs w:val="26"/>
              </w:rPr>
              <w:t>and Bank only</w:t>
            </w:r>
          </w:p>
        </w:tc>
      </w:tr>
      <w:tr w:rsidR="005D7A74" w:rsidRPr="007F079E" w14:paraId="19FAB575" w14:textId="77777777" w:rsidTr="00834F03">
        <w:trPr>
          <w:cantSplit/>
          <w:trHeight w:val="20"/>
          <w:tblHeader/>
        </w:trPr>
        <w:tc>
          <w:tcPr>
            <w:tcW w:w="3701" w:type="dxa"/>
            <w:vAlign w:val="bottom"/>
          </w:tcPr>
          <w:p w14:paraId="00262D23" w14:textId="77777777" w:rsidR="005D7A74" w:rsidRPr="007F079E" w:rsidRDefault="005D7A74">
            <w:pPr>
              <w:pStyle w:val="NoSpacing"/>
              <w:spacing w:line="240" w:lineRule="exact"/>
              <w:rPr>
                <w:rFonts w:ascii="CordiaUPC" w:hAnsi="CordiaUPC" w:cs="CordiaUPC"/>
                <w:sz w:val="26"/>
                <w:szCs w:val="26"/>
              </w:rPr>
            </w:pPr>
          </w:p>
        </w:tc>
        <w:tc>
          <w:tcPr>
            <w:tcW w:w="2610" w:type="dxa"/>
            <w:gridSpan w:val="3"/>
            <w:vAlign w:val="bottom"/>
          </w:tcPr>
          <w:p w14:paraId="539E5215" w14:textId="614329BB" w:rsidR="005D7A74" w:rsidRPr="007F079E" w:rsidRDefault="005D7A74">
            <w:pPr>
              <w:pStyle w:val="NoSpacing"/>
              <w:spacing w:line="240" w:lineRule="exact"/>
              <w:jc w:val="center"/>
              <w:rPr>
                <w:rFonts w:ascii="CordiaUPC" w:hAnsi="CordiaUPC" w:cs="CordiaUPC"/>
                <w:b/>
                <w:sz w:val="26"/>
                <w:szCs w:val="26"/>
              </w:rPr>
            </w:pPr>
            <w:proofErr w:type="spellStart"/>
            <w:r w:rsidRPr="007F079E">
              <w:rPr>
                <w:rFonts w:ascii="CordiaUPC" w:hAnsi="CordiaUPC" w:cs="CordiaUPC"/>
                <w:b/>
                <w:sz w:val="26"/>
                <w:szCs w:val="26"/>
              </w:rPr>
              <w:t>Amorti</w:t>
            </w:r>
            <w:r w:rsidR="00EC6F9E">
              <w:rPr>
                <w:rFonts w:ascii="CordiaUPC" w:hAnsi="CordiaUPC" w:cs="CordiaUPC"/>
                <w:b/>
                <w:sz w:val="26"/>
                <w:szCs w:val="26"/>
              </w:rPr>
              <w:t>s</w:t>
            </w:r>
            <w:r w:rsidRPr="007F079E">
              <w:rPr>
                <w:rFonts w:ascii="CordiaUPC" w:hAnsi="CordiaUPC" w:cs="CordiaUPC"/>
                <w:b/>
                <w:sz w:val="26"/>
                <w:szCs w:val="26"/>
              </w:rPr>
              <w:t>ed</w:t>
            </w:r>
            <w:proofErr w:type="spellEnd"/>
            <w:r w:rsidRPr="007F079E">
              <w:rPr>
                <w:rFonts w:ascii="CordiaUPC" w:hAnsi="CordiaUPC" w:cs="CordiaUPC"/>
                <w:b/>
                <w:sz w:val="26"/>
                <w:szCs w:val="26"/>
              </w:rPr>
              <w:t xml:space="preserve"> cost/ fair value</w:t>
            </w:r>
          </w:p>
        </w:tc>
        <w:tc>
          <w:tcPr>
            <w:tcW w:w="180" w:type="dxa"/>
          </w:tcPr>
          <w:p w14:paraId="7BBFDC93" w14:textId="77777777" w:rsidR="005D7A74" w:rsidRPr="007F079E" w:rsidRDefault="005D7A74">
            <w:pPr>
              <w:pStyle w:val="NoSpacing"/>
              <w:spacing w:line="240" w:lineRule="exact"/>
              <w:jc w:val="center"/>
              <w:rPr>
                <w:rFonts w:ascii="CordiaUPC" w:hAnsi="CordiaUPC" w:cs="CordiaUPC"/>
                <w:b/>
                <w:sz w:val="26"/>
                <w:szCs w:val="26"/>
              </w:rPr>
            </w:pPr>
          </w:p>
        </w:tc>
        <w:tc>
          <w:tcPr>
            <w:tcW w:w="2700" w:type="dxa"/>
            <w:gridSpan w:val="3"/>
          </w:tcPr>
          <w:p w14:paraId="0A7DDFAD" w14:textId="77777777" w:rsidR="005D7A74" w:rsidRPr="007F079E" w:rsidRDefault="005D7A74">
            <w:pPr>
              <w:pStyle w:val="NoSpacing"/>
              <w:spacing w:line="240" w:lineRule="exact"/>
              <w:jc w:val="center"/>
              <w:rPr>
                <w:rFonts w:ascii="CordiaUPC" w:hAnsi="CordiaUPC" w:cs="CordiaUPC"/>
                <w:b/>
                <w:sz w:val="26"/>
                <w:szCs w:val="26"/>
              </w:rPr>
            </w:pPr>
            <w:r w:rsidRPr="007F079E">
              <w:rPr>
                <w:rFonts w:ascii="CordiaUPC" w:hAnsi="CordiaUPC" w:cs="CordiaUPC"/>
                <w:b/>
                <w:sz w:val="26"/>
                <w:szCs w:val="26"/>
              </w:rPr>
              <w:t>Dividend income</w:t>
            </w:r>
          </w:p>
        </w:tc>
      </w:tr>
      <w:tr w:rsidR="005D7A74" w:rsidRPr="007F079E" w14:paraId="43D04803" w14:textId="77777777" w:rsidTr="00007AED">
        <w:trPr>
          <w:cantSplit/>
          <w:trHeight w:val="20"/>
          <w:tblHeader/>
        </w:trPr>
        <w:tc>
          <w:tcPr>
            <w:tcW w:w="3701" w:type="dxa"/>
            <w:vAlign w:val="bottom"/>
          </w:tcPr>
          <w:p w14:paraId="42101987" w14:textId="77777777" w:rsidR="005D7A74" w:rsidRPr="007F079E" w:rsidRDefault="005D7A74">
            <w:pPr>
              <w:pStyle w:val="NoSpacing"/>
              <w:spacing w:line="240" w:lineRule="exact"/>
              <w:rPr>
                <w:rFonts w:ascii="CordiaUPC" w:hAnsi="CordiaUPC" w:cs="CordiaUPC"/>
                <w:sz w:val="26"/>
                <w:szCs w:val="26"/>
              </w:rPr>
            </w:pPr>
          </w:p>
        </w:tc>
        <w:tc>
          <w:tcPr>
            <w:tcW w:w="1260" w:type="dxa"/>
            <w:vMerge w:val="restart"/>
            <w:vAlign w:val="bottom"/>
          </w:tcPr>
          <w:p w14:paraId="7EB02994" w14:textId="32BE49BD" w:rsidR="005D7A74" w:rsidRPr="0074063A" w:rsidRDefault="005D7A74">
            <w:pPr>
              <w:pStyle w:val="NoSpacing"/>
              <w:spacing w:line="240" w:lineRule="exact"/>
              <w:jc w:val="center"/>
              <w:rPr>
                <w:rFonts w:ascii="CordiaUPC" w:hAnsi="CordiaUPC" w:cs="CordiaUPC"/>
                <w:bCs/>
                <w:sz w:val="26"/>
                <w:szCs w:val="26"/>
              </w:rPr>
            </w:pPr>
            <w:r>
              <w:rPr>
                <w:rFonts w:ascii="CordiaUPC" w:hAnsi="CordiaUPC" w:cs="CordiaUPC"/>
                <w:bCs/>
                <w:sz w:val="26"/>
                <w:szCs w:val="26"/>
              </w:rPr>
              <w:t>30 September</w:t>
            </w:r>
            <w:r w:rsidRPr="0074063A">
              <w:rPr>
                <w:rFonts w:ascii="CordiaUPC" w:hAnsi="CordiaUPC" w:cs="CordiaUPC"/>
                <w:bCs/>
                <w:sz w:val="26"/>
                <w:szCs w:val="26"/>
              </w:rPr>
              <w:t xml:space="preserve"> 2023</w:t>
            </w:r>
          </w:p>
        </w:tc>
        <w:tc>
          <w:tcPr>
            <w:tcW w:w="178" w:type="dxa"/>
            <w:vAlign w:val="bottom"/>
          </w:tcPr>
          <w:p w14:paraId="4738154A" w14:textId="77777777" w:rsidR="005D7A74" w:rsidRPr="0074063A" w:rsidRDefault="005D7A74">
            <w:pPr>
              <w:pStyle w:val="NoSpacing"/>
              <w:spacing w:line="240" w:lineRule="exact"/>
              <w:jc w:val="center"/>
              <w:rPr>
                <w:rFonts w:ascii="CordiaUPC" w:hAnsi="CordiaUPC" w:cs="CordiaUPC"/>
                <w:bCs/>
                <w:sz w:val="26"/>
                <w:szCs w:val="26"/>
              </w:rPr>
            </w:pPr>
          </w:p>
        </w:tc>
        <w:tc>
          <w:tcPr>
            <w:tcW w:w="1172" w:type="dxa"/>
            <w:vMerge w:val="restart"/>
            <w:vAlign w:val="bottom"/>
          </w:tcPr>
          <w:p w14:paraId="4D95A1E8" w14:textId="77777777" w:rsidR="005D7A74" w:rsidRPr="0074063A" w:rsidRDefault="005D7A74">
            <w:pPr>
              <w:pStyle w:val="NoSpacing"/>
              <w:spacing w:line="240" w:lineRule="exact"/>
              <w:ind w:left="-76" w:right="-79"/>
              <w:jc w:val="center"/>
              <w:rPr>
                <w:rFonts w:ascii="CordiaUPC" w:hAnsi="CordiaUPC" w:cs="CordiaUPC"/>
                <w:bCs/>
                <w:sz w:val="26"/>
                <w:szCs w:val="26"/>
              </w:rPr>
            </w:pPr>
            <w:r w:rsidRPr="0074063A">
              <w:rPr>
                <w:rFonts w:ascii="CordiaUPC" w:hAnsi="CordiaUPC" w:cs="CordiaUPC"/>
                <w:bCs/>
                <w:sz w:val="26"/>
                <w:szCs w:val="26"/>
              </w:rPr>
              <w:t>31</w:t>
            </w:r>
            <w:r w:rsidRPr="0074063A">
              <w:rPr>
                <w:rFonts w:ascii="CordiaUPC" w:hAnsi="CordiaUPC" w:cs="CordiaUPC" w:hint="cs"/>
                <w:bCs/>
                <w:sz w:val="26"/>
                <w:szCs w:val="26"/>
                <w:cs/>
              </w:rPr>
              <w:t xml:space="preserve"> </w:t>
            </w:r>
            <w:r w:rsidRPr="0074063A">
              <w:rPr>
                <w:rFonts w:ascii="CordiaUPC" w:hAnsi="CordiaUPC" w:cs="CordiaUPC"/>
                <w:bCs/>
                <w:sz w:val="26"/>
                <w:szCs w:val="26"/>
              </w:rPr>
              <w:t>December 2022</w:t>
            </w:r>
          </w:p>
        </w:tc>
        <w:tc>
          <w:tcPr>
            <w:tcW w:w="180" w:type="dxa"/>
          </w:tcPr>
          <w:p w14:paraId="00711BF3" w14:textId="77777777" w:rsidR="005D7A74" w:rsidRPr="0074063A" w:rsidRDefault="005D7A74">
            <w:pPr>
              <w:pStyle w:val="NoSpacing"/>
              <w:spacing w:line="240" w:lineRule="exact"/>
              <w:jc w:val="center"/>
              <w:rPr>
                <w:rFonts w:ascii="CordiaUPC" w:hAnsi="CordiaUPC" w:cs="CordiaUPC"/>
                <w:bCs/>
                <w:sz w:val="26"/>
                <w:szCs w:val="26"/>
              </w:rPr>
            </w:pPr>
          </w:p>
        </w:tc>
        <w:tc>
          <w:tcPr>
            <w:tcW w:w="2700" w:type="dxa"/>
            <w:gridSpan w:val="3"/>
          </w:tcPr>
          <w:p w14:paraId="0E49E484" w14:textId="5CB6F047" w:rsidR="005D7A74" w:rsidRPr="0074063A" w:rsidRDefault="005D7A74">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 xml:space="preserve">For the </w:t>
            </w:r>
            <w:r w:rsidR="00490E44">
              <w:rPr>
                <w:rFonts w:ascii="CordiaUPC" w:hAnsi="CordiaUPC" w:cs="CordiaUPC"/>
                <w:bCs/>
                <w:sz w:val="26"/>
                <w:szCs w:val="26"/>
              </w:rPr>
              <w:t>nine</w:t>
            </w:r>
            <w:r w:rsidRPr="0074063A">
              <w:rPr>
                <w:rFonts w:ascii="CordiaUPC" w:hAnsi="CordiaUPC" w:cs="CordiaUPC"/>
                <w:bCs/>
                <w:sz w:val="26"/>
                <w:szCs w:val="26"/>
              </w:rPr>
              <w:t>-month period ended</w:t>
            </w:r>
          </w:p>
        </w:tc>
      </w:tr>
      <w:tr w:rsidR="005D7A74" w:rsidRPr="007F079E" w14:paraId="1773FAC1" w14:textId="77777777" w:rsidTr="00007AED">
        <w:trPr>
          <w:cantSplit/>
          <w:trHeight w:val="20"/>
          <w:tblHeader/>
        </w:trPr>
        <w:tc>
          <w:tcPr>
            <w:tcW w:w="3701" w:type="dxa"/>
            <w:vAlign w:val="bottom"/>
          </w:tcPr>
          <w:p w14:paraId="286778F0" w14:textId="77777777" w:rsidR="005D7A74" w:rsidRPr="007F079E" w:rsidRDefault="005D7A74">
            <w:pPr>
              <w:pStyle w:val="NoSpacing"/>
              <w:spacing w:line="240" w:lineRule="exact"/>
              <w:rPr>
                <w:rFonts w:ascii="CordiaUPC" w:hAnsi="CordiaUPC" w:cs="CordiaUPC"/>
                <w:sz w:val="26"/>
                <w:szCs w:val="26"/>
              </w:rPr>
            </w:pPr>
          </w:p>
        </w:tc>
        <w:tc>
          <w:tcPr>
            <w:tcW w:w="1260" w:type="dxa"/>
            <w:vMerge/>
            <w:vAlign w:val="bottom"/>
          </w:tcPr>
          <w:p w14:paraId="24976941" w14:textId="77777777" w:rsidR="005D7A74" w:rsidRPr="0074063A" w:rsidRDefault="005D7A74">
            <w:pPr>
              <w:pStyle w:val="NoSpacing"/>
              <w:spacing w:line="240" w:lineRule="exact"/>
              <w:jc w:val="center"/>
              <w:rPr>
                <w:rFonts w:ascii="CordiaUPC" w:hAnsi="CordiaUPC" w:cs="CordiaUPC"/>
                <w:bCs/>
                <w:sz w:val="26"/>
                <w:szCs w:val="26"/>
              </w:rPr>
            </w:pPr>
          </w:p>
        </w:tc>
        <w:tc>
          <w:tcPr>
            <w:tcW w:w="178" w:type="dxa"/>
            <w:vAlign w:val="bottom"/>
          </w:tcPr>
          <w:p w14:paraId="5FADA2D3" w14:textId="77777777" w:rsidR="005D7A74" w:rsidRPr="0074063A" w:rsidRDefault="005D7A74">
            <w:pPr>
              <w:pStyle w:val="NoSpacing"/>
              <w:spacing w:line="240" w:lineRule="exact"/>
              <w:jc w:val="center"/>
              <w:rPr>
                <w:rFonts w:ascii="CordiaUPC" w:hAnsi="CordiaUPC" w:cs="CordiaUPC"/>
                <w:bCs/>
                <w:sz w:val="26"/>
                <w:szCs w:val="26"/>
              </w:rPr>
            </w:pPr>
          </w:p>
        </w:tc>
        <w:tc>
          <w:tcPr>
            <w:tcW w:w="1172" w:type="dxa"/>
            <w:vMerge/>
            <w:vAlign w:val="bottom"/>
          </w:tcPr>
          <w:p w14:paraId="234C6C0B" w14:textId="77777777" w:rsidR="005D7A74" w:rsidRPr="0074063A" w:rsidRDefault="005D7A74">
            <w:pPr>
              <w:pStyle w:val="NoSpacing"/>
              <w:spacing w:line="240" w:lineRule="exact"/>
              <w:jc w:val="center"/>
              <w:rPr>
                <w:rFonts w:ascii="CordiaUPC" w:hAnsi="CordiaUPC" w:cs="CordiaUPC"/>
                <w:bCs/>
                <w:sz w:val="26"/>
                <w:szCs w:val="26"/>
              </w:rPr>
            </w:pPr>
          </w:p>
        </w:tc>
        <w:tc>
          <w:tcPr>
            <w:tcW w:w="180" w:type="dxa"/>
          </w:tcPr>
          <w:p w14:paraId="45D9B158" w14:textId="77777777" w:rsidR="005D7A74" w:rsidRPr="0074063A" w:rsidRDefault="005D7A74">
            <w:pPr>
              <w:pStyle w:val="NoSpacing"/>
              <w:spacing w:line="240" w:lineRule="exact"/>
              <w:jc w:val="center"/>
              <w:rPr>
                <w:rFonts w:ascii="CordiaUPC" w:hAnsi="CordiaUPC" w:cs="CordiaUPC"/>
                <w:bCs/>
                <w:sz w:val="26"/>
                <w:szCs w:val="26"/>
              </w:rPr>
            </w:pPr>
          </w:p>
        </w:tc>
        <w:tc>
          <w:tcPr>
            <w:tcW w:w="1260" w:type="dxa"/>
          </w:tcPr>
          <w:p w14:paraId="4B756485" w14:textId="776ED0D9" w:rsidR="005D7A74" w:rsidRPr="0074063A" w:rsidRDefault="005D7A74">
            <w:pPr>
              <w:pStyle w:val="NoSpacing"/>
              <w:spacing w:line="240" w:lineRule="exact"/>
              <w:jc w:val="center"/>
              <w:rPr>
                <w:rFonts w:ascii="CordiaUPC" w:hAnsi="CordiaUPC" w:cs="CordiaUPC"/>
                <w:bCs/>
                <w:sz w:val="26"/>
                <w:szCs w:val="26"/>
              </w:rPr>
            </w:pPr>
            <w:r>
              <w:rPr>
                <w:rFonts w:ascii="CordiaUPC" w:hAnsi="CordiaUPC" w:cs="CordiaUPC"/>
                <w:bCs/>
                <w:sz w:val="26"/>
                <w:szCs w:val="26"/>
              </w:rPr>
              <w:t>30 September</w:t>
            </w:r>
            <w:r w:rsidRPr="0074063A">
              <w:rPr>
                <w:rFonts w:ascii="CordiaUPC" w:hAnsi="CordiaUPC" w:cs="CordiaUPC"/>
                <w:bCs/>
                <w:sz w:val="26"/>
                <w:szCs w:val="26"/>
              </w:rPr>
              <w:t xml:space="preserve"> 2023</w:t>
            </w:r>
          </w:p>
        </w:tc>
        <w:tc>
          <w:tcPr>
            <w:tcW w:w="180" w:type="dxa"/>
          </w:tcPr>
          <w:p w14:paraId="719E1D34" w14:textId="77777777" w:rsidR="005D7A74" w:rsidRPr="0074063A" w:rsidRDefault="005D7A74">
            <w:pPr>
              <w:pStyle w:val="NoSpacing"/>
              <w:spacing w:line="240" w:lineRule="exact"/>
              <w:jc w:val="center"/>
              <w:rPr>
                <w:rFonts w:ascii="CordiaUPC" w:hAnsi="CordiaUPC" w:cs="CordiaUPC"/>
                <w:bCs/>
                <w:sz w:val="26"/>
                <w:szCs w:val="26"/>
              </w:rPr>
            </w:pPr>
          </w:p>
        </w:tc>
        <w:tc>
          <w:tcPr>
            <w:tcW w:w="1260" w:type="dxa"/>
          </w:tcPr>
          <w:p w14:paraId="59D33A64" w14:textId="19F8920B" w:rsidR="005D7A74" w:rsidRPr="0074063A" w:rsidRDefault="005D7A74">
            <w:pPr>
              <w:pStyle w:val="NoSpacing"/>
              <w:spacing w:line="240" w:lineRule="exact"/>
              <w:jc w:val="center"/>
              <w:rPr>
                <w:rFonts w:ascii="CordiaUPC" w:hAnsi="CordiaUPC" w:cs="CordiaUPC"/>
                <w:bCs/>
                <w:sz w:val="26"/>
                <w:szCs w:val="26"/>
              </w:rPr>
            </w:pPr>
            <w:r>
              <w:rPr>
                <w:rFonts w:ascii="CordiaUPC" w:hAnsi="CordiaUPC" w:cs="CordiaUPC"/>
                <w:bCs/>
                <w:sz w:val="26"/>
                <w:szCs w:val="26"/>
              </w:rPr>
              <w:t>30 September</w:t>
            </w:r>
            <w:r w:rsidRPr="0074063A">
              <w:rPr>
                <w:rFonts w:ascii="CordiaUPC" w:hAnsi="CordiaUPC" w:cs="CordiaUPC"/>
                <w:bCs/>
                <w:sz w:val="26"/>
                <w:szCs w:val="26"/>
              </w:rPr>
              <w:t xml:space="preserve"> 2022</w:t>
            </w:r>
          </w:p>
        </w:tc>
      </w:tr>
      <w:tr w:rsidR="005D7A74" w:rsidRPr="007F079E" w14:paraId="0D74499D" w14:textId="77777777" w:rsidTr="00834F03">
        <w:trPr>
          <w:cantSplit/>
          <w:trHeight w:val="20"/>
          <w:tblHeader/>
        </w:trPr>
        <w:tc>
          <w:tcPr>
            <w:tcW w:w="3701" w:type="dxa"/>
            <w:vAlign w:val="bottom"/>
          </w:tcPr>
          <w:p w14:paraId="57676B38" w14:textId="77777777" w:rsidR="005D7A74" w:rsidRPr="007F079E" w:rsidRDefault="005D7A74">
            <w:pPr>
              <w:pStyle w:val="NoSpacing"/>
              <w:spacing w:line="240" w:lineRule="exact"/>
              <w:rPr>
                <w:rFonts w:ascii="CordiaUPC" w:hAnsi="CordiaUPC" w:cs="CordiaUPC"/>
                <w:b/>
                <w:i/>
                <w:iCs/>
                <w:sz w:val="26"/>
                <w:szCs w:val="26"/>
              </w:rPr>
            </w:pPr>
          </w:p>
        </w:tc>
        <w:tc>
          <w:tcPr>
            <w:tcW w:w="2610" w:type="dxa"/>
            <w:gridSpan w:val="3"/>
            <w:vAlign w:val="bottom"/>
            <w:hideMark/>
          </w:tcPr>
          <w:p w14:paraId="35892A85" w14:textId="77777777" w:rsidR="005D7A74" w:rsidRPr="007F079E" w:rsidRDefault="005D7A74">
            <w:pPr>
              <w:pStyle w:val="NoSpacing"/>
              <w:spacing w:line="240" w:lineRule="exact"/>
              <w:jc w:val="center"/>
              <w:rPr>
                <w:rFonts w:ascii="CordiaUPC" w:hAnsi="CordiaUPC" w:cs="CordiaUPC"/>
                <w:bCs/>
                <w:sz w:val="26"/>
                <w:szCs w:val="26"/>
              </w:rPr>
            </w:pPr>
            <w:r w:rsidRPr="007F079E">
              <w:rPr>
                <w:rFonts w:ascii="CordiaUPC" w:hAnsi="CordiaUPC" w:cs="CordiaUPC" w:hint="cs"/>
                <w:bCs/>
                <w:i/>
                <w:iCs/>
                <w:sz w:val="26"/>
                <w:szCs w:val="26"/>
              </w:rPr>
              <w:t>(</w:t>
            </w:r>
            <w:proofErr w:type="gramStart"/>
            <w:r w:rsidRPr="007F079E">
              <w:rPr>
                <w:rFonts w:ascii="CordiaUPC" w:hAnsi="CordiaUPC" w:cs="CordiaUPC" w:hint="cs"/>
                <w:bCs/>
                <w:i/>
                <w:iCs/>
                <w:sz w:val="26"/>
                <w:szCs w:val="26"/>
              </w:rPr>
              <w:t>in</w:t>
            </w:r>
            <w:proofErr w:type="gramEnd"/>
            <w:r w:rsidRPr="007F079E">
              <w:rPr>
                <w:rFonts w:ascii="CordiaUPC" w:hAnsi="CordiaUPC" w:cs="CordiaUPC" w:hint="cs"/>
                <w:bCs/>
                <w:i/>
                <w:iCs/>
                <w:sz w:val="26"/>
                <w:szCs w:val="26"/>
              </w:rPr>
              <w:t xml:space="preserve"> million Baht)</w:t>
            </w:r>
          </w:p>
        </w:tc>
        <w:tc>
          <w:tcPr>
            <w:tcW w:w="180" w:type="dxa"/>
          </w:tcPr>
          <w:p w14:paraId="6A310EB9" w14:textId="77777777" w:rsidR="005D7A74" w:rsidRPr="007F079E" w:rsidRDefault="005D7A74">
            <w:pPr>
              <w:pStyle w:val="NoSpacing"/>
              <w:spacing w:line="240" w:lineRule="exact"/>
              <w:jc w:val="center"/>
              <w:rPr>
                <w:rFonts w:ascii="CordiaUPC" w:hAnsi="CordiaUPC" w:cs="CordiaUPC"/>
                <w:bCs/>
                <w:i/>
                <w:iCs/>
                <w:sz w:val="26"/>
                <w:szCs w:val="26"/>
              </w:rPr>
            </w:pPr>
          </w:p>
        </w:tc>
        <w:tc>
          <w:tcPr>
            <w:tcW w:w="2700" w:type="dxa"/>
            <w:gridSpan w:val="3"/>
          </w:tcPr>
          <w:p w14:paraId="770ECA50" w14:textId="77777777" w:rsidR="005D7A74" w:rsidRPr="007F079E" w:rsidRDefault="005D7A74">
            <w:pPr>
              <w:pStyle w:val="NoSpacing"/>
              <w:spacing w:line="240" w:lineRule="exact"/>
              <w:jc w:val="center"/>
              <w:rPr>
                <w:rFonts w:ascii="CordiaUPC" w:hAnsi="CordiaUPC" w:cs="CordiaUPC"/>
                <w:bCs/>
                <w:i/>
                <w:iCs/>
                <w:sz w:val="26"/>
                <w:szCs w:val="26"/>
              </w:rPr>
            </w:pPr>
            <w:r w:rsidRPr="007F079E">
              <w:rPr>
                <w:rFonts w:ascii="CordiaUPC" w:hAnsi="CordiaUPC" w:cs="CordiaUPC" w:hint="cs"/>
                <w:bCs/>
                <w:i/>
                <w:iCs/>
                <w:sz w:val="26"/>
                <w:szCs w:val="26"/>
              </w:rPr>
              <w:t>(</w:t>
            </w:r>
            <w:proofErr w:type="gramStart"/>
            <w:r w:rsidRPr="007F079E">
              <w:rPr>
                <w:rFonts w:ascii="CordiaUPC" w:hAnsi="CordiaUPC" w:cs="CordiaUPC" w:hint="cs"/>
                <w:bCs/>
                <w:i/>
                <w:iCs/>
                <w:sz w:val="26"/>
                <w:szCs w:val="26"/>
              </w:rPr>
              <w:t>in</w:t>
            </w:r>
            <w:proofErr w:type="gramEnd"/>
            <w:r w:rsidRPr="007F079E">
              <w:rPr>
                <w:rFonts w:ascii="CordiaUPC" w:hAnsi="CordiaUPC" w:cs="CordiaUPC" w:hint="cs"/>
                <w:bCs/>
                <w:i/>
                <w:iCs/>
                <w:sz w:val="26"/>
                <w:szCs w:val="26"/>
              </w:rPr>
              <w:t xml:space="preserve"> million Baht)</w:t>
            </w:r>
          </w:p>
        </w:tc>
      </w:tr>
      <w:tr w:rsidR="005D7A74" w:rsidRPr="007F079E" w14:paraId="0AEC07E8" w14:textId="77777777" w:rsidTr="00007AED">
        <w:trPr>
          <w:cantSplit/>
          <w:trHeight w:val="20"/>
        </w:trPr>
        <w:tc>
          <w:tcPr>
            <w:tcW w:w="3701" w:type="dxa"/>
            <w:vAlign w:val="bottom"/>
            <w:hideMark/>
          </w:tcPr>
          <w:p w14:paraId="4D5DE7EE" w14:textId="77777777" w:rsidR="00834F03" w:rsidRDefault="005D7A74">
            <w:pPr>
              <w:pStyle w:val="NoSpacing"/>
              <w:spacing w:line="240" w:lineRule="exact"/>
              <w:rPr>
                <w:rFonts w:ascii="CordiaUPC" w:hAnsi="CordiaUPC" w:cs="CordiaUPC"/>
                <w:b/>
                <w:i/>
                <w:iCs/>
                <w:sz w:val="26"/>
                <w:szCs w:val="26"/>
              </w:rPr>
            </w:pPr>
            <w:r w:rsidRPr="007F079E">
              <w:rPr>
                <w:rFonts w:ascii="CordiaUPC" w:hAnsi="CordiaUPC" w:cs="CordiaUPC" w:hint="cs"/>
                <w:b/>
                <w:i/>
                <w:iCs/>
                <w:sz w:val="26"/>
                <w:szCs w:val="26"/>
              </w:rPr>
              <w:t xml:space="preserve">Investments in debt securities measured at </w:t>
            </w:r>
          </w:p>
          <w:p w14:paraId="3ACCC29B" w14:textId="1A1AE537" w:rsidR="005D7A74" w:rsidRPr="007F079E" w:rsidRDefault="00834F03">
            <w:pPr>
              <w:pStyle w:val="NoSpacing"/>
              <w:spacing w:line="240" w:lineRule="exact"/>
              <w:rPr>
                <w:rFonts w:ascii="CordiaUPC" w:hAnsi="CordiaUPC" w:cs="CordiaUPC"/>
                <w:b/>
                <w:i/>
                <w:iCs/>
                <w:sz w:val="26"/>
                <w:szCs w:val="26"/>
              </w:rPr>
            </w:pPr>
            <w:r>
              <w:rPr>
                <w:rFonts w:ascii="CordiaUPC" w:hAnsi="CordiaUPC" w:cs="CordiaUPC"/>
                <w:b/>
                <w:i/>
                <w:iCs/>
                <w:sz w:val="26"/>
                <w:szCs w:val="26"/>
              </w:rPr>
              <w:t xml:space="preserve">    </w:t>
            </w:r>
            <w:proofErr w:type="spellStart"/>
            <w:r w:rsidR="005D7A74" w:rsidRPr="007F079E">
              <w:rPr>
                <w:rFonts w:ascii="CordiaUPC" w:hAnsi="CordiaUPC" w:cs="CordiaUPC" w:hint="cs"/>
                <w:b/>
                <w:i/>
                <w:iCs/>
                <w:sz w:val="26"/>
                <w:szCs w:val="26"/>
              </w:rPr>
              <w:t>amortised</w:t>
            </w:r>
            <w:proofErr w:type="spellEnd"/>
            <w:r>
              <w:rPr>
                <w:rFonts w:ascii="CordiaUPC" w:hAnsi="CordiaUPC" w:cs="CordiaUPC"/>
                <w:b/>
                <w:i/>
                <w:iCs/>
                <w:sz w:val="26"/>
                <w:szCs w:val="26"/>
              </w:rPr>
              <w:t xml:space="preserve"> </w:t>
            </w:r>
            <w:r w:rsidR="005D7A74" w:rsidRPr="007F079E">
              <w:rPr>
                <w:rFonts w:ascii="CordiaUPC" w:hAnsi="CordiaUPC" w:cs="CordiaUPC" w:hint="cs"/>
                <w:b/>
                <w:i/>
                <w:iCs/>
                <w:sz w:val="26"/>
                <w:szCs w:val="26"/>
              </w:rPr>
              <w:t xml:space="preserve">costs </w:t>
            </w:r>
          </w:p>
        </w:tc>
        <w:tc>
          <w:tcPr>
            <w:tcW w:w="1260" w:type="dxa"/>
            <w:vAlign w:val="bottom"/>
          </w:tcPr>
          <w:p w14:paraId="5C52811C" w14:textId="77777777" w:rsidR="005D7A74" w:rsidRPr="007F079E" w:rsidRDefault="005D7A74">
            <w:pPr>
              <w:pStyle w:val="NoSpacing"/>
              <w:spacing w:line="240" w:lineRule="exact"/>
              <w:rPr>
                <w:rFonts w:ascii="CordiaUPC" w:hAnsi="CordiaUPC" w:cs="CordiaUPC"/>
                <w:sz w:val="26"/>
                <w:szCs w:val="26"/>
              </w:rPr>
            </w:pPr>
          </w:p>
        </w:tc>
        <w:tc>
          <w:tcPr>
            <w:tcW w:w="178" w:type="dxa"/>
            <w:vAlign w:val="bottom"/>
          </w:tcPr>
          <w:p w14:paraId="642FEFFA" w14:textId="77777777" w:rsidR="005D7A74" w:rsidRPr="007F079E" w:rsidRDefault="005D7A74">
            <w:pPr>
              <w:pStyle w:val="NoSpacing"/>
              <w:spacing w:line="240" w:lineRule="exact"/>
              <w:rPr>
                <w:rFonts w:ascii="CordiaUPC" w:hAnsi="CordiaUPC" w:cs="CordiaUPC"/>
                <w:sz w:val="26"/>
                <w:szCs w:val="26"/>
                <w:lang w:bidi="ar-SA"/>
              </w:rPr>
            </w:pPr>
          </w:p>
        </w:tc>
        <w:tc>
          <w:tcPr>
            <w:tcW w:w="1172" w:type="dxa"/>
            <w:vAlign w:val="bottom"/>
          </w:tcPr>
          <w:p w14:paraId="1E163DBD" w14:textId="77777777" w:rsidR="005D7A74" w:rsidRPr="007F079E" w:rsidRDefault="005D7A74">
            <w:pPr>
              <w:pStyle w:val="NoSpacing"/>
              <w:spacing w:line="240" w:lineRule="exact"/>
              <w:rPr>
                <w:rFonts w:ascii="CordiaUPC" w:hAnsi="CordiaUPC" w:cs="CordiaUPC"/>
                <w:sz w:val="26"/>
                <w:szCs w:val="26"/>
              </w:rPr>
            </w:pPr>
          </w:p>
        </w:tc>
        <w:tc>
          <w:tcPr>
            <w:tcW w:w="180" w:type="dxa"/>
          </w:tcPr>
          <w:p w14:paraId="564B2F0F" w14:textId="77777777" w:rsidR="005D7A74" w:rsidRPr="007F079E" w:rsidRDefault="005D7A74">
            <w:pPr>
              <w:pStyle w:val="NoSpacing"/>
              <w:spacing w:line="240" w:lineRule="exact"/>
              <w:rPr>
                <w:rFonts w:ascii="CordiaUPC" w:hAnsi="CordiaUPC" w:cs="CordiaUPC"/>
                <w:sz w:val="26"/>
                <w:szCs w:val="26"/>
              </w:rPr>
            </w:pPr>
          </w:p>
        </w:tc>
        <w:tc>
          <w:tcPr>
            <w:tcW w:w="1260" w:type="dxa"/>
          </w:tcPr>
          <w:p w14:paraId="1D594385" w14:textId="77777777" w:rsidR="005D7A74" w:rsidRPr="007F079E" w:rsidRDefault="005D7A74">
            <w:pPr>
              <w:pStyle w:val="NoSpacing"/>
              <w:spacing w:line="240" w:lineRule="exact"/>
              <w:rPr>
                <w:rFonts w:ascii="CordiaUPC" w:hAnsi="CordiaUPC" w:cs="CordiaUPC"/>
                <w:sz w:val="26"/>
                <w:szCs w:val="26"/>
              </w:rPr>
            </w:pPr>
          </w:p>
        </w:tc>
        <w:tc>
          <w:tcPr>
            <w:tcW w:w="180" w:type="dxa"/>
          </w:tcPr>
          <w:p w14:paraId="047FFC78" w14:textId="77777777" w:rsidR="005D7A74" w:rsidRPr="007F079E" w:rsidRDefault="005D7A74">
            <w:pPr>
              <w:pStyle w:val="NoSpacing"/>
              <w:spacing w:line="240" w:lineRule="exact"/>
              <w:rPr>
                <w:rFonts w:ascii="CordiaUPC" w:hAnsi="CordiaUPC" w:cs="CordiaUPC"/>
                <w:sz w:val="26"/>
                <w:szCs w:val="26"/>
              </w:rPr>
            </w:pPr>
          </w:p>
        </w:tc>
        <w:tc>
          <w:tcPr>
            <w:tcW w:w="1260" w:type="dxa"/>
          </w:tcPr>
          <w:p w14:paraId="3D052F15" w14:textId="77777777" w:rsidR="005D7A74" w:rsidRPr="007F079E" w:rsidRDefault="005D7A74">
            <w:pPr>
              <w:pStyle w:val="NoSpacing"/>
              <w:spacing w:line="240" w:lineRule="exact"/>
              <w:rPr>
                <w:rFonts w:ascii="CordiaUPC" w:hAnsi="CordiaUPC" w:cs="CordiaUPC"/>
                <w:sz w:val="26"/>
                <w:szCs w:val="26"/>
              </w:rPr>
            </w:pPr>
          </w:p>
        </w:tc>
      </w:tr>
      <w:tr w:rsidR="0060070D" w:rsidRPr="007F079E" w14:paraId="2E407240" w14:textId="77777777" w:rsidTr="00007AED">
        <w:trPr>
          <w:cantSplit/>
          <w:trHeight w:val="20"/>
        </w:trPr>
        <w:tc>
          <w:tcPr>
            <w:tcW w:w="3701" w:type="dxa"/>
            <w:vAlign w:val="bottom"/>
            <w:hideMark/>
          </w:tcPr>
          <w:p w14:paraId="1BF80981" w14:textId="77777777" w:rsidR="0060070D" w:rsidRPr="007F079E" w:rsidRDefault="0060070D" w:rsidP="0060070D">
            <w:pPr>
              <w:pStyle w:val="NoSpacing"/>
              <w:spacing w:line="240" w:lineRule="exact"/>
              <w:rPr>
                <w:rFonts w:ascii="CordiaUPC" w:hAnsi="CordiaUPC" w:cs="CordiaUPC"/>
                <w:sz w:val="26"/>
                <w:szCs w:val="26"/>
              </w:rPr>
            </w:pPr>
            <w:r w:rsidRPr="007F079E">
              <w:rPr>
                <w:rFonts w:ascii="CordiaUPC" w:hAnsi="CordiaUPC" w:cs="CordiaUPC"/>
                <w:sz w:val="26"/>
                <w:szCs w:val="26"/>
              </w:rPr>
              <w:t>Government and state enterprise securities</w:t>
            </w:r>
          </w:p>
        </w:tc>
        <w:tc>
          <w:tcPr>
            <w:tcW w:w="1260" w:type="dxa"/>
            <w:shd w:val="clear" w:color="auto" w:fill="auto"/>
            <w:vAlign w:val="bottom"/>
          </w:tcPr>
          <w:p w14:paraId="15915283" w14:textId="5E4288AE"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Pr>
                <w:rFonts w:ascii="CordiaUPC" w:hAnsi="CordiaUPC" w:cs="CordiaUPC"/>
                <w:sz w:val="26"/>
                <w:szCs w:val="26"/>
              </w:rPr>
              <w:t>55,921</w:t>
            </w:r>
          </w:p>
        </w:tc>
        <w:tc>
          <w:tcPr>
            <w:tcW w:w="178" w:type="dxa"/>
          </w:tcPr>
          <w:p w14:paraId="03172B5C"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tcBorders>
              <w:top w:val="nil"/>
              <w:left w:val="nil"/>
              <w:right w:val="nil"/>
            </w:tcBorders>
            <w:vAlign w:val="bottom"/>
          </w:tcPr>
          <w:p w14:paraId="2AE70BA4"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7F079E">
              <w:rPr>
                <w:rFonts w:ascii="CordiaUPC" w:hAnsi="CordiaUPC" w:cs="CordiaUPC"/>
                <w:sz w:val="26"/>
                <w:szCs w:val="26"/>
              </w:rPr>
              <w:t>49,126</w:t>
            </w:r>
          </w:p>
        </w:tc>
        <w:tc>
          <w:tcPr>
            <w:tcW w:w="180" w:type="dxa"/>
            <w:tcBorders>
              <w:top w:val="nil"/>
              <w:left w:val="nil"/>
              <w:right w:val="nil"/>
            </w:tcBorders>
          </w:tcPr>
          <w:p w14:paraId="7CB6544A"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79CC9730"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top w:val="nil"/>
              <w:left w:val="nil"/>
              <w:right w:val="nil"/>
            </w:tcBorders>
          </w:tcPr>
          <w:p w14:paraId="38D0F37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4318ECC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60070D" w:rsidRPr="007F079E" w14:paraId="0F443176" w14:textId="77777777" w:rsidTr="00007AED">
        <w:trPr>
          <w:cantSplit/>
          <w:trHeight w:val="20"/>
        </w:trPr>
        <w:tc>
          <w:tcPr>
            <w:tcW w:w="3701" w:type="dxa"/>
            <w:vAlign w:val="bottom"/>
          </w:tcPr>
          <w:p w14:paraId="796BC090" w14:textId="77777777" w:rsidR="0060070D" w:rsidRPr="007F079E" w:rsidRDefault="0060070D" w:rsidP="0060070D">
            <w:pPr>
              <w:pStyle w:val="NoSpacing"/>
              <w:spacing w:line="240" w:lineRule="exact"/>
              <w:rPr>
                <w:rFonts w:ascii="CordiaUPC" w:hAnsi="CordiaUPC" w:cs="CordiaUPC"/>
                <w:sz w:val="26"/>
                <w:szCs w:val="26"/>
              </w:rPr>
            </w:pPr>
            <w:r w:rsidRPr="007F079E">
              <w:rPr>
                <w:rFonts w:ascii="CordiaUPC" w:hAnsi="CordiaUPC" w:cs="CordiaUPC" w:hint="cs"/>
                <w:b/>
                <w:bCs/>
                <w:color w:val="000000"/>
                <w:sz w:val="26"/>
                <w:szCs w:val="26"/>
              </w:rPr>
              <w:t>Total</w:t>
            </w:r>
          </w:p>
        </w:tc>
        <w:tc>
          <w:tcPr>
            <w:tcW w:w="1260" w:type="dxa"/>
            <w:tcBorders>
              <w:top w:val="single" w:sz="4" w:space="0" w:color="auto"/>
            </w:tcBorders>
            <w:shd w:val="clear" w:color="auto" w:fill="auto"/>
            <w:vAlign w:val="bottom"/>
          </w:tcPr>
          <w:p w14:paraId="35C740CF" w14:textId="3982514E"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Pr>
                <w:rFonts w:ascii="CordiaUPC" w:hAnsi="CordiaUPC" w:cs="CordiaUPC"/>
                <w:b/>
                <w:bCs/>
                <w:sz w:val="26"/>
                <w:szCs w:val="26"/>
              </w:rPr>
              <w:t>55,921</w:t>
            </w:r>
          </w:p>
        </w:tc>
        <w:tc>
          <w:tcPr>
            <w:tcW w:w="178" w:type="dxa"/>
          </w:tcPr>
          <w:p w14:paraId="380E1FA3"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top w:val="single" w:sz="4" w:space="0" w:color="auto"/>
              <w:left w:val="nil"/>
              <w:right w:val="nil"/>
            </w:tcBorders>
            <w:vAlign w:val="bottom"/>
          </w:tcPr>
          <w:p w14:paraId="10E09346"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7F079E">
              <w:rPr>
                <w:rFonts w:ascii="CordiaUPC" w:hAnsi="CordiaUPC" w:cs="CordiaUPC"/>
                <w:b/>
                <w:sz w:val="26"/>
                <w:szCs w:val="26"/>
              </w:rPr>
              <w:t>49,126</w:t>
            </w:r>
          </w:p>
        </w:tc>
        <w:tc>
          <w:tcPr>
            <w:tcW w:w="180" w:type="dxa"/>
            <w:tcBorders>
              <w:left w:val="nil"/>
              <w:right w:val="nil"/>
            </w:tcBorders>
          </w:tcPr>
          <w:p w14:paraId="127E9CDB"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1E54286C"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Borders>
              <w:left w:val="nil"/>
              <w:right w:val="nil"/>
            </w:tcBorders>
          </w:tcPr>
          <w:p w14:paraId="1D9F66D1"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07382085"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60070D" w:rsidRPr="007F079E" w14:paraId="7F4FDD27" w14:textId="77777777" w:rsidTr="00007AED">
        <w:trPr>
          <w:cantSplit/>
          <w:trHeight w:val="20"/>
        </w:trPr>
        <w:tc>
          <w:tcPr>
            <w:tcW w:w="3701" w:type="dxa"/>
            <w:vAlign w:val="bottom"/>
            <w:hideMark/>
          </w:tcPr>
          <w:p w14:paraId="462A369C" w14:textId="77777777" w:rsidR="0060070D" w:rsidRPr="007F079E" w:rsidRDefault="0060070D" w:rsidP="0060070D">
            <w:pPr>
              <w:pStyle w:val="NoSpacing"/>
              <w:spacing w:line="240" w:lineRule="exact"/>
              <w:rPr>
                <w:rFonts w:ascii="CordiaUPC" w:hAnsi="CordiaUPC" w:cs="CordiaUPC"/>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allowance for</w:t>
            </w:r>
            <w:r w:rsidRPr="007F079E">
              <w:rPr>
                <w:rFonts w:ascii="CordiaUPC" w:hAnsi="CordiaUPC" w:cs="CordiaUPC" w:hint="cs"/>
                <w:i/>
                <w:iCs/>
                <w:sz w:val="26"/>
                <w:szCs w:val="26"/>
              </w:rPr>
              <w:t xml:space="preserve"> </w:t>
            </w:r>
            <w:r w:rsidRPr="007F079E">
              <w:rPr>
                <w:rFonts w:ascii="CordiaUPC" w:hAnsi="CordiaUPC" w:cs="CordiaUPC" w:hint="cs"/>
                <w:sz w:val="26"/>
                <w:szCs w:val="26"/>
              </w:rPr>
              <w:t>expected credit loss</w:t>
            </w:r>
          </w:p>
        </w:tc>
        <w:tc>
          <w:tcPr>
            <w:tcW w:w="1260" w:type="dxa"/>
            <w:tcBorders>
              <w:bottom w:val="single" w:sz="4" w:space="0" w:color="auto"/>
            </w:tcBorders>
            <w:shd w:val="clear" w:color="auto" w:fill="auto"/>
            <w:vAlign w:val="bottom"/>
          </w:tcPr>
          <w:p w14:paraId="5C7DE818" w14:textId="5775EBDC"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sidRPr="000F2446">
              <w:rPr>
                <w:rFonts w:ascii="CordiaUPC" w:hAnsi="CordiaUPC" w:cs="CordiaUPC"/>
                <w:sz w:val="26"/>
                <w:szCs w:val="26"/>
              </w:rPr>
              <w:t>(2</w:t>
            </w:r>
            <w:r>
              <w:rPr>
                <w:rFonts w:ascii="CordiaUPC" w:hAnsi="CordiaUPC" w:cs="CordiaUPC"/>
                <w:sz w:val="26"/>
                <w:szCs w:val="26"/>
              </w:rPr>
              <w:t>4</w:t>
            </w:r>
            <w:r w:rsidRPr="000F2446">
              <w:rPr>
                <w:rFonts w:ascii="CordiaUPC" w:hAnsi="CordiaUPC" w:cs="CordiaUPC"/>
                <w:sz w:val="26"/>
                <w:szCs w:val="26"/>
              </w:rPr>
              <w:t>)</w:t>
            </w:r>
          </w:p>
        </w:tc>
        <w:tc>
          <w:tcPr>
            <w:tcW w:w="178" w:type="dxa"/>
          </w:tcPr>
          <w:p w14:paraId="653DD05C"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172" w:type="dxa"/>
            <w:tcBorders>
              <w:left w:val="nil"/>
              <w:bottom w:val="single" w:sz="4" w:space="0" w:color="auto"/>
              <w:right w:val="nil"/>
            </w:tcBorders>
            <w:vAlign w:val="bottom"/>
          </w:tcPr>
          <w:p w14:paraId="0F6F4BFE"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7F079E">
              <w:rPr>
                <w:rFonts w:ascii="CordiaUPC" w:hAnsi="CordiaUPC" w:cs="CordiaUPC"/>
                <w:sz w:val="26"/>
                <w:szCs w:val="26"/>
              </w:rPr>
              <w:t>(20)</w:t>
            </w:r>
          </w:p>
        </w:tc>
        <w:tc>
          <w:tcPr>
            <w:tcW w:w="180" w:type="dxa"/>
            <w:tcBorders>
              <w:left w:val="nil"/>
              <w:right w:val="nil"/>
            </w:tcBorders>
          </w:tcPr>
          <w:p w14:paraId="3BC2F856"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41BDC366"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left w:val="nil"/>
              <w:right w:val="nil"/>
            </w:tcBorders>
          </w:tcPr>
          <w:p w14:paraId="27FDF6D3"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54F2BD2A"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60070D" w:rsidRPr="007F079E" w14:paraId="2BEB075D" w14:textId="77777777" w:rsidTr="00007AED">
        <w:trPr>
          <w:cantSplit/>
          <w:trHeight w:val="20"/>
        </w:trPr>
        <w:tc>
          <w:tcPr>
            <w:tcW w:w="3701" w:type="dxa"/>
            <w:vAlign w:val="bottom"/>
            <w:hideMark/>
          </w:tcPr>
          <w:p w14:paraId="35E42CC3" w14:textId="77777777" w:rsidR="0060070D" w:rsidRPr="007F079E" w:rsidRDefault="0060070D" w:rsidP="0060070D">
            <w:pPr>
              <w:pStyle w:val="NoSpacing"/>
              <w:spacing w:line="240" w:lineRule="exact"/>
              <w:rPr>
                <w:rFonts w:ascii="CordiaUPC" w:hAnsi="CordiaUPC" w:cs="CordiaUPC"/>
                <w:b/>
                <w:sz w:val="26"/>
                <w:szCs w:val="26"/>
              </w:rPr>
            </w:pPr>
            <w:r w:rsidRPr="007F079E">
              <w:rPr>
                <w:rFonts w:ascii="CordiaUPC" w:hAnsi="CordiaUPC" w:cs="CordiaUPC" w:hint="cs"/>
                <w:b/>
                <w:sz w:val="26"/>
                <w:szCs w:val="26"/>
              </w:rPr>
              <w:t>Net</w:t>
            </w:r>
          </w:p>
        </w:tc>
        <w:tc>
          <w:tcPr>
            <w:tcW w:w="1260" w:type="dxa"/>
            <w:tcBorders>
              <w:top w:val="single" w:sz="4" w:space="0" w:color="auto"/>
              <w:bottom w:val="single" w:sz="4" w:space="0" w:color="auto"/>
            </w:tcBorders>
            <w:shd w:val="clear" w:color="auto" w:fill="auto"/>
            <w:vAlign w:val="bottom"/>
          </w:tcPr>
          <w:p w14:paraId="0D95F79B" w14:textId="61E63E8C"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Pr>
                <w:rFonts w:ascii="CordiaUPC" w:hAnsi="CordiaUPC" w:cs="CordiaUPC"/>
                <w:b/>
                <w:bCs/>
                <w:sz w:val="26"/>
                <w:szCs w:val="26"/>
              </w:rPr>
              <w:t>55,897</w:t>
            </w:r>
          </w:p>
        </w:tc>
        <w:tc>
          <w:tcPr>
            <w:tcW w:w="178" w:type="dxa"/>
          </w:tcPr>
          <w:p w14:paraId="4D48A2B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top w:val="single" w:sz="4" w:space="0" w:color="auto"/>
              <w:left w:val="nil"/>
              <w:bottom w:val="single" w:sz="4" w:space="0" w:color="auto"/>
              <w:right w:val="nil"/>
            </w:tcBorders>
            <w:vAlign w:val="bottom"/>
          </w:tcPr>
          <w:p w14:paraId="7697232A"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7F079E">
              <w:rPr>
                <w:rFonts w:ascii="CordiaUPC" w:hAnsi="CordiaUPC" w:cs="CordiaUPC"/>
                <w:b/>
                <w:sz w:val="26"/>
                <w:szCs w:val="26"/>
              </w:rPr>
              <w:t>49,106</w:t>
            </w:r>
          </w:p>
        </w:tc>
        <w:tc>
          <w:tcPr>
            <w:tcW w:w="180" w:type="dxa"/>
            <w:tcBorders>
              <w:left w:val="nil"/>
              <w:right w:val="nil"/>
            </w:tcBorders>
          </w:tcPr>
          <w:p w14:paraId="1F2CF68D"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1AFB2F1B"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0" w:type="dxa"/>
            <w:tcBorders>
              <w:left w:val="nil"/>
              <w:right w:val="nil"/>
            </w:tcBorders>
          </w:tcPr>
          <w:p w14:paraId="314AD4E8"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1ED6A7AB"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5D7A74" w:rsidRPr="007F079E" w14:paraId="74F87150" w14:textId="77777777" w:rsidTr="00007AED">
        <w:trPr>
          <w:cantSplit/>
          <w:trHeight w:val="20"/>
        </w:trPr>
        <w:tc>
          <w:tcPr>
            <w:tcW w:w="3701" w:type="dxa"/>
            <w:vAlign w:val="bottom"/>
          </w:tcPr>
          <w:p w14:paraId="7286561F" w14:textId="77777777" w:rsidR="005D7A74" w:rsidRPr="007F079E" w:rsidRDefault="005D7A74">
            <w:pPr>
              <w:pStyle w:val="NoSpacing"/>
              <w:spacing w:line="240" w:lineRule="exact"/>
              <w:rPr>
                <w:rFonts w:ascii="CordiaUPC" w:hAnsi="CordiaUPC" w:cs="CordiaUPC"/>
                <w:sz w:val="20"/>
                <w:szCs w:val="20"/>
              </w:rPr>
            </w:pPr>
          </w:p>
        </w:tc>
        <w:tc>
          <w:tcPr>
            <w:tcW w:w="1260" w:type="dxa"/>
            <w:tcBorders>
              <w:top w:val="single" w:sz="4" w:space="0" w:color="auto"/>
              <w:left w:val="nil"/>
              <w:bottom w:val="nil"/>
              <w:right w:val="nil"/>
            </w:tcBorders>
            <w:vAlign w:val="bottom"/>
          </w:tcPr>
          <w:p w14:paraId="26A2CD36"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4EA76476"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172" w:type="dxa"/>
            <w:tcBorders>
              <w:top w:val="single" w:sz="4" w:space="0" w:color="auto"/>
              <w:left w:val="nil"/>
              <w:bottom w:val="nil"/>
              <w:right w:val="nil"/>
            </w:tcBorders>
            <w:vAlign w:val="bottom"/>
          </w:tcPr>
          <w:p w14:paraId="06C5E687" w14:textId="77777777" w:rsidR="005D7A74" w:rsidRPr="007F079E" w:rsidRDefault="005D7A74" w:rsidP="00834F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71296C7B"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5D33A7AA"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bottom w:val="nil"/>
              <w:right w:val="nil"/>
            </w:tcBorders>
          </w:tcPr>
          <w:p w14:paraId="21B3FDB3"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111886CF"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5D7A74" w:rsidRPr="007F079E" w14:paraId="178E5AD0" w14:textId="77777777" w:rsidTr="00007AED">
        <w:trPr>
          <w:cantSplit/>
          <w:trHeight w:val="20"/>
        </w:trPr>
        <w:tc>
          <w:tcPr>
            <w:tcW w:w="3701" w:type="dxa"/>
            <w:vAlign w:val="bottom"/>
            <w:hideMark/>
          </w:tcPr>
          <w:p w14:paraId="2E7CA82A" w14:textId="77777777" w:rsidR="00834F03" w:rsidRDefault="005D7A74">
            <w:pPr>
              <w:pStyle w:val="NoSpacing"/>
              <w:spacing w:line="240" w:lineRule="exact"/>
              <w:rPr>
                <w:rFonts w:ascii="CordiaUPC" w:hAnsi="CordiaUPC" w:cs="CordiaUPC"/>
                <w:b/>
                <w:i/>
                <w:iCs/>
                <w:sz w:val="26"/>
                <w:szCs w:val="26"/>
              </w:rPr>
            </w:pPr>
            <w:r w:rsidRPr="007F079E">
              <w:rPr>
                <w:rFonts w:ascii="CordiaUPC" w:hAnsi="CordiaUPC" w:cs="CordiaUPC" w:hint="cs"/>
                <w:b/>
                <w:i/>
                <w:iCs/>
                <w:sz w:val="26"/>
                <w:szCs w:val="26"/>
              </w:rPr>
              <w:t xml:space="preserve">Investments in debt securities measured at </w:t>
            </w:r>
          </w:p>
          <w:p w14:paraId="7A1FFA27" w14:textId="040F1ACE" w:rsidR="005D7A74" w:rsidRPr="007F079E" w:rsidRDefault="00834F03">
            <w:pPr>
              <w:pStyle w:val="NoSpacing"/>
              <w:spacing w:line="240" w:lineRule="exact"/>
              <w:rPr>
                <w:rFonts w:ascii="CordiaUPC" w:hAnsi="CordiaUPC" w:cs="CordiaUPC"/>
                <w:b/>
                <w:sz w:val="26"/>
                <w:szCs w:val="26"/>
              </w:rPr>
            </w:pPr>
            <w:r>
              <w:rPr>
                <w:rFonts w:ascii="CordiaUPC" w:hAnsi="CordiaUPC" w:cs="CordiaUPC"/>
                <w:b/>
                <w:i/>
                <w:iCs/>
                <w:sz w:val="26"/>
                <w:szCs w:val="26"/>
              </w:rPr>
              <w:t xml:space="preserve">    </w:t>
            </w:r>
            <w:r w:rsidR="005D7A74" w:rsidRPr="007F079E">
              <w:rPr>
                <w:rFonts w:ascii="CordiaUPC" w:hAnsi="CordiaUPC" w:cs="CordiaUPC" w:hint="cs"/>
                <w:b/>
                <w:i/>
                <w:iCs/>
                <w:sz w:val="26"/>
                <w:szCs w:val="26"/>
              </w:rPr>
              <w:t>FVOCI</w:t>
            </w:r>
            <w:r w:rsidR="005D7A74" w:rsidRPr="007F079E">
              <w:rPr>
                <w:rFonts w:ascii="CordiaUPC" w:hAnsi="CordiaUPC" w:cs="CordiaUPC" w:hint="cs"/>
                <w:b/>
                <w:sz w:val="26"/>
                <w:szCs w:val="26"/>
              </w:rPr>
              <w:t xml:space="preserve"> </w:t>
            </w:r>
          </w:p>
        </w:tc>
        <w:tc>
          <w:tcPr>
            <w:tcW w:w="1260" w:type="dxa"/>
            <w:vAlign w:val="bottom"/>
          </w:tcPr>
          <w:p w14:paraId="37CCA02E"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4029E1D9"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vAlign w:val="bottom"/>
          </w:tcPr>
          <w:p w14:paraId="21CA1335" w14:textId="77777777" w:rsidR="005D7A74" w:rsidRPr="007F079E" w:rsidRDefault="005D7A74" w:rsidP="00834F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4F95C5"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8318546"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4ED2BF0C"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5F8096D"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60070D" w:rsidRPr="007F079E" w14:paraId="20FC84C6" w14:textId="77777777" w:rsidTr="00007AED">
        <w:trPr>
          <w:cantSplit/>
          <w:trHeight w:val="20"/>
        </w:trPr>
        <w:tc>
          <w:tcPr>
            <w:tcW w:w="3701" w:type="dxa"/>
            <w:vAlign w:val="bottom"/>
            <w:hideMark/>
          </w:tcPr>
          <w:p w14:paraId="4B3EAA97" w14:textId="77777777" w:rsidR="0060070D" w:rsidRPr="007F079E" w:rsidRDefault="0060070D" w:rsidP="0060070D">
            <w:pPr>
              <w:pStyle w:val="NoSpacing"/>
              <w:spacing w:line="240" w:lineRule="exact"/>
              <w:rPr>
                <w:rFonts w:ascii="CordiaUPC" w:hAnsi="CordiaUPC" w:cs="CordiaUPC"/>
                <w:sz w:val="26"/>
                <w:szCs w:val="26"/>
              </w:rPr>
            </w:pPr>
            <w:r w:rsidRPr="007F079E">
              <w:rPr>
                <w:rFonts w:ascii="CordiaUPC" w:hAnsi="CordiaUPC" w:cs="CordiaUPC" w:hint="cs"/>
                <w:sz w:val="26"/>
                <w:szCs w:val="26"/>
              </w:rPr>
              <w:t>Government and state enterprise securities</w:t>
            </w:r>
          </w:p>
        </w:tc>
        <w:tc>
          <w:tcPr>
            <w:tcW w:w="1260" w:type="dxa"/>
            <w:shd w:val="clear" w:color="auto" w:fill="auto"/>
            <w:vAlign w:val="bottom"/>
          </w:tcPr>
          <w:p w14:paraId="3E233234" w14:textId="1721036B"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97,832</w:t>
            </w:r>
          </w:p>
        </w:tc>
        <w:tc>
          <w:tcPr>
            <w:tcW w:w="178" w:type="dxa"/>
            <w:shd w:val="clear" w:color="auto" w:fill="auto"/>
            <w:vAlign w:val="bottom"/>
          </w:tcPr>
          <w:p w14:paraId="6749DC70"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179AB5F1"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7F079E">
              <w:rPr>
                <w:rFonts w:ascii="CordiaUPC" w:hAnsi="CordiaUPC" w:cs="CordiaUPC" w:hint="cs"/>
                <w:sz w:val="26"/>
                <w:szCs w:val="26"/>
                <w:cs/>
              </w:rPr>
              <w:t>137</w:t>
            </w:r>
            <w:r w:rsidRPr="007F079E">
              <w:rPr>
                <w:rFonts w:ascii="CordiaUPC" w:hAnsi="CordiaUPC" w:cs="CordiaUPC"/>
                <w:sz w:val="26"/>
                <w:szCs w:val="26"/>
              </w:rPr>
              <w:t>,</w:t>
            </w:r>
            <w:r w:rsidRPr="007F079E">
              <w:rPr>
                <w:rFonts w:ascii="CordiaUPC" w:hAnsi="CordiaUPC" w:cs="CordiaUPC" w:hint="cs"/>
                <w:sz w:val="26"/>
                <w:szCs w:val="26"/>
                <w:cs/>
              </w:rPr>
              <w:t>116</w:t>
            </w:r>
          </w:p>
        </w:tc>
        <w:tc>
          <w:tcPr>
            <w:tcW w:w="180" w:type="dxa"/>
          </w:tcPr>
          <w:p w14:paraId="25429EB1"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7CEB25D"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1F9D46E5"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FB58000"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60070D" w:rsidRPr="007F079E" w14:paraId="5AB33AB8" w14:textId="77777777" w:rsidTr="00007AED">
        <w:trPr>
          <w:cantSplit/>
          <w:trHeight w:val="20"/>
        </w:trPr>
        <w:tc>
          <w:tcPr>
            <w:tcW w:w="3701" w:type="dxa"/>
            <w:vAlign w:val="bottom"/>
            <w:hideMark/>
          </w:tcPr>
          <w:p w14:paraId="127E74AD" w14:textId="77777777" w:rsidR="0060070D" w:rsidRPr="007F079E" w:rsidRDefault="0060070D" w:rsidP="0060070D">
            <w:pPr>
              <w:pStyle w:val="NoSpacing"/>
              <w:spacing w:line="240" w:lineRule="exact"/>
              <w:rPr>
                <w:rFonts w:ascii="CordiaUPC" w:hAnsi="CordiaUPC" w:cs="CordiaUPC"/>
                <w:sz w:val="26"/>
                <w:szCs w:val="26"/>
                <w:cs/>
              </w:rPr>
            </w:pPr>
            <w:r w:rsidRPr="007F079E">
              <w:rPr>
                <w:rFonts w:ascii="CordiaUPC" w:hAnsi="CordiaUPC" w:cs="CordiaUPC" w:hint="cs"/>
                <w:sz w:val="26"/>
                <w:szCs w:val="26"/>
              </w:rPr>
              <w:t>Private debt securities</w:t>
            </w:r>
          </w:p>
        </w:tc>
        <w:tc>
          <w:tcPr>
            <w:tcW w:w="1260" w:type="dxa"/>
            <w:shd w:val="clear" w:color="auto" w:fill="auto"/>
            <w:vAlign w:val="bottom"/>
          </w:tcPr>
          <w:p w14:paraId="184ED509" w14:textId="688CD12C"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7,668</w:t>
            </w:r>
          </w:p>
        </w:tc>
        <w:tc>
          <w:tcPr>
            <w:tcW w:w="178" w:type="dxa"/>
            <w:shd w:val="clear" w:color="auto" w:fill="auto"/>
            <w:vAlign w:val="bottom"/>
          </w:tcPr>
          <w:p w14:paraId="234F78FD"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3AE136A9"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7F079E">
              <w:rPr>
                <w:rFonts w:ascii="CordiaUPC" w:hAnsi="CordiaUPC" w:cs="CordiaUPC"/>
                <w:sz w:val="26"/>
                <w:szCs w:val="26"/>
              </w:rPr>
              <w:t>9,388</w:t>
            </w:r>
          </w:p>
        </w:tc>
        <w:tc>
          <w:tcPr>
            <w:tcW w:w="180" w:type="dxa"/>
          </w:tcPr>
          <w:p w14:paraId="6CFAC670"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B9B96BE"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4AF2F221"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53FC69C"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60070D" w:rsidRPr="007F079E" w14:paraId="2C2AFC2B" w14:textId="77777777" w:rsidTr="00007AED">
        <w:trPr>
          <w:cantSplit/>
          <w:trHeight w:val="20"/>
        </w:trPr>
        <w:tc>
          <w:tcPr>
            <w:tcW w:w="3701" w:type="dxa"/>
            <w:vAlign w:val="bottom"/>
            <w:hideMark/>
          </w:tcPr>
          <w:p w14:paraId="28E07BD6" w14:textId="77777777" w:rsidR="0060070D" w:rsidRPr="007F079E" w:rsidRDefault="0060070D" w:rsidP="0060070D">
            <w:pPr>
              <w:pStyle w:val="NoSpacing"/>
              <w:spacing w:line="240" w:lineRule="exact"/>
              <w:rPr>
                <w:rFonts w:ascii="CordiaUPC" w:hAnsi="CordiaUPC" w:cs="CordiaUPC"/>
                <w:sz w:val="26"/>
                <w:szCs w:val="26"/>
              </w:rPr>
            </w:pPr>
            <w:r w:rsidRPr="007F079E">
              <w:rPr>
                <w:rFonts w:ascii="CordiaUPC" w:hAnsi="CordiaUPC" w:cs="CordiaUPC" w:hint="cs"/>
                <w:sz w:val="26"/>
                <w:szCs w:val="26"/>
              </w:rPr>
              <w:t>Foreign debt securities</w:t>
            </w:r>
          </w:p>
        </w:tc>
        <w:tc>
          <w:tcPr>
            <w:tcW w:w="1260" w:type="dxa"/>
            <w:tcBorders>
              <w:bottom w:val="single" w:sz="4" w:space="0" w:color="auto"/>
            </w:tcBorders>
            <w:shd w:val="clear" w:color="auto" w:fill="auto"/>
            <w:vAlign w:val="bottom"/>
          </w:tcPr>
          <w:p w14:paraId="46FB9629" w14:textId="7D4172C0"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19,470</w:t>
            </w:r>
          </w:p>
        </w:tc>
        <w:tc>
          <w:tcPr>
            <w:tcW w:w="178" w:type="dxa"/>
            <w:shd w:val="clear" w:color="auto" w:fill="auto"/>
            <w:vAlign w:val="bottom"/>
          </w:tcPr>
          <w:p w14:paraId="3CBC7F6E"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26718551"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7F079E">
              <w:rPr>
                <w:rFonts w:ascii="CordiaUPC" w:hAnsi="CordiaUPC" w:cs="CordiaUPC"/>
                <w:sz w:val="26"/>
                <w:szCs w:val="26"/>
              </w:rPr>
              <w:t>12,966</w:t>
            </w:r>
          </w:p>
        </w:tc>
        <w:tc>
          <w:tcPr>
            <w:tcW w:w="180" w:type="dxa"/>
          </w:tcPr>
          <w:p w14:paraId="6C142C8B"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CFDD292"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10841178"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59EE7AF"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60070D" w:rsidRPr="007F079E" w14:paraId="6A77882B" w14:textId="77777777" w:rsidTr="00007AED">
        <w:trPr>
          <w:cantSplit/>
          <w:trHeight w:val="20"/>
        </w:trPr>
        <w:tc>
          <w:tcPr>
            <w:tcW w:w="3701" w:type="dxa"/>
            <w:vAlign w:val="bottom"/>
          </w:tcPr>
          <w:p w14:paraId="0818BE10" w14:textId="77777777" w:rsidR="0060070D" w:rsidRPr="007F079E" w:rsidRDefault="0060070D" w:rsidP="0060070D">
            <w:pPr>
              <w:pStyle w:val="NoSpacing"/>
              <w:spacing w:line="240" w:lineRule="exact"/>
              <w:rPr>
                <w:rFonts w:ascii="CordiaUPC" w:hAnsi="CordiaUPC" w:cs="CordiaUPC"/>
                <w:b/>
                <w:bCs/>
                <w:sz w:val="26"/>
                <w:szCs w:val="26"/>
              </w:rPr>
            </w:pPr>
            <w:r w:rsidRPr="007F079E">
              <w:rPr>
                <w:rFonts w:ascii="CordiaUPC" w:hAnsi="CordiaUPC" w:cs="CordiaUPC" w:hint="cs"/>
                <w:b/>
                <w:bCs/>
                <w:sz w:val="26"/>
                <w:szCs w:val="26"/>
              </w:rPr>
              <w:t>Total</w:t>
            </w:r>
          </w:p>
        </w:tc>
        <w:tc>
          <w:tcPr>
            <w:tcW w:w="1260" w:type="dxa"/>
            <w:tcBorders>
              <w:top w:val="single" w:sz="4" w:space="0" w:color="auto"/>
              <w:bottom w:val="single" w:sz="4" w:space="0" w:color="auto"/>
            </w:tcBorders>
            <w:shd w:val="clear" w:color="auto" w:fill="auto"/>
            <w:vAlign w:val="bottom"/>
          </w:tcPr>
          <w:p w14:paraId="38402762" w14:textId="52DC33EC"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Pr>
                <w:rFonts w:ascii="CordiaUPC" w:hAnsi="CordiaUPC" w:cs="CordiaUPC"/>
                <w:b/>
                <w:bCs/>
                <w:sz w:val="26"/>
                <w:szCs w:val="26"/>
              </w:rPr>
              <w:t>124,970</w:t>
            </w:r>
          </w:p>
        </w:tc>
        <w:tc>
          <w:tcPr>
            <w:tcW w:w="178" w:type="dxa"/>
            <w:shd w:val="clear" w:color="auto" w:fill="auto"/>
            <w:vAlign w:val="bottom"/>
          </w:tcPr>
          <w:p w14:paraId="10339D9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tcBorders>
              <w:top w:val="single" w:sz="4" w:space="0" w:color="auto"/>
              <w:bottom w:val="single" w:sz="4" w:space="0" w:color="auto"/>
            </w:tcBorders>
            <w:shd w:val="clear" w:color="auto" w:fill="auto"/>
            <w:vAlign w:val="bottom"/>
          </w:tcPr>
          <w:p w14:paraId="27316C2B"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7F079E">
              <w:rPr>
                <w:rFonts w:ascii="CordiaUPC" w:hAnsi="CordiaUPC" w:cs="CordiaUPC"/>
                <w:b/>
                <w:bCs/>
                <w:sz w:val="26"/>
                <w:szCs w:val="26"/>
              </w:rPr>
              <w:t>159,470</w:t>
            </w:r>
          </w:p>
        </w:tc>
        <w:tc>
          <w:tcPr>
            <w:tcW w:w="180" w:type="dxa"/>
          </w:tcPr>
          <w:p w14:paraId="2E0F7DF2"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235F7BF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21237E69"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9B5472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5D7A74" w:rsidRPr="007F079E" w14:paraId="0E33917E" w14:textId="77777777" w:rsidTr="00007AED">
        <w:trPr>
          <w:cantSplit/>
          <w:trHeight w:val="20"/>
        </w:trPr>
        <w:tc>
          <w:tcPr>
            <w:tcW w:w="3701" w:type="dxa"/>
            <w:vAlign w:val="bottom"/>
          </w:tcPr>
          <w:p w14:paraId="06AFD422" w14:textId="77777777" w:rsidR="005D7A74" w:rsidRPr="007F079E" w:rsidRDefault="005D7A74">
            <w:pPr>
              <w:pStyle w:val="NoSpacing"/>
              <w:spacing w:line="240" w:lineRule="exact"/>
              <w:rPr>
                <w:rFonts w:ascii="CordiaUPC" w:hAnsi="CordiaUPC" w:cs="CordiaUPC"/>
                <w:b/>
                <w:bCs/>
                <w:sz w:val="26"/>
                <w:szCs w:val="26"/>
              </w:rPr>
            </w:pPr>
          </w:p>
        </w:tc>
        <w:tc>
          <w:tcPr>
            <w:tcW w:w="1260" w:type="dxa"/>
            <w:shd w:val="clear" w:color="auto" w:fill="auto"/>
            <w:vAlign w:val="bottom"/>
          </w:tcPr>
          <w:p w14:paraId="2269CF28" w14:textId="77777777" w:rsidR="005D7A74" w:rsidRPr="007F079E" w:rsidRDefault="005D7A74">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503CEADA"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shd w:val="clear" w:color="auto" w:fill="auto"/>
            <w:vAlign w:val="bottom"/>
          </w:tcPr>
          <w:p w14:paraId="4C0A8550" w14:textId="77777777" w:rsidR="005D7A74" w:rsidRPr="007F079E" w:rsidRDefault="005D7A74" w:rsidP="00834F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0" w:type="dxa"/>
          </w:tcPr>
          <w:p w14:paraId="4AA918EA"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542DB474"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7870B21C"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166DD290" w14:textId="77777777" w:rsidR="005D7A74" w:rsidRPr="007F079E"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5D7A74" w:rsidRPr="007F079E" w14:paraId="3FFC52C4" w14:textId="77777777" w:rsidTr="00007AED">
        <w:trPr>
          <w:cantSplit/>
          <w:trHeight w:val="20"/>
        </w:trPr>
        <w:tc>
          <w:tcPr>
            <w:tcW w:w="3701" w:type="dxa"/>
            <w:vAlign w:val="bottom"/>
            <w:hideMark/>
          </w:tcPr>
          <w:p w14:paraId="6B614492" w14:textId="77777777" w:rsidR="005D7A74" w:rsidRPr="007F079E" w:rsidRDefault="005D7A74">
            <w:pPr>
              <w:pStyle w:val="NoSpacing"/>
              <w:spacing w:line="240" w:lineRule="exact"/>
              <w:rPr>
                <w:rFonts w:ascii="CordiaUPC" w:hAnsi="CordiaUPC" w:cs="CordiaUPC"/>
                <w:b/>
                <w:bCs/>
                <w:sz w:val="26"/>
                <w:szCs w:val="26"/>
              </w:rPr>
            </w:pPr>
            <w:r w:rsidRPr="007F079E">
              <w:rPr>
                <w:rFonts w:ascii="CordiaUPC" w:hAnsi="CordiaUPC" w:cs="CordiaUPC" w:hint="cs"/>
                <w:b/>
                <w:bCs/>
                <w:sz w:val="26"/>
                <w:szCs w:val="26"/>
              </w:rPr>
              <w:t>Allowance for expected credit loss</w:t>
            </w:r>
          </w:p>
        </w:tc>
        <w:tc>
          <w:tcPr>
            <w:tcW w:w="1260" w:type="dxa"/>
            <w:shd w:val="clear" w:color="auto" w:fill="auto"/>
            <w:vAlign w:val="bottom"/>
          </w:tcPr>
          <w:p w14:paraId="0D907EEB" w14:textId="42D3B17B" w:rsidR="005D7A74" w:rsidRPr="001E1F1B" w:rsidRDefault="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1E1F1B">
              <w:rPr>
                <w:rFonts w:ascii="CordiaUPC" w:hAnsi="CordiaUPC" w:cs="CordiaUPC"/>
                <w:b/>
                <w:bCs/>
                <w:sz w:val="26"/>
                <w:szCs w:val="26"/>
              </w:rPr>
              <w:t>(2,</w:t>
            </w:r>
            <w:r w:rsidRPr="001E1F1B">
              <w:rPr>
                <w:rFonts w:ascii="CordiaUPC" w:hAnsi="CordiaUPC" w:cs="CordiaUPC" w:hint="cs"/>
                <w:b/>
                <w:bCs/>
                <w:sz w:val="26"/>
                <w:szCs w:val="26"/>
                <w:cs/>
              </w:rPr>
              <w:t>95</w:t>
            </w:r>
            <w:r w:rsidR="008C7FB5" w:rsidRPr="001E1F1B">
              <w:rPr>
                <w:rFonts w:ascii="CordiaUPC" w:hAnsi="CordiaUPC" w:cs="CordiaUPC"/>
                <w:b/>
                <w:bCs/>
                <w:sz w:val="26"/>
                <w:szCs w:val="26"/>
              </w:rPr>
              <w:t>4</w:t>
            </w:r>
            <w:r w:rsidRPr="001E1F1B">
              <w:rPr>
                <w:rFonts w:ascii="CordiaUPC" w:hAnsi="CordiaUPC" w:cs="CordiaUPC"/>
                <w:b/>
                <w:bCs/>
                <w:sz w:val="26"/>
                <w:szCs w:val="26"/>
              </w:rPr>
              <w:t>)</w:t>
            </w:r>
          </w:p>
        </w:tc>
        <w:tc>
          <w:tcPr>
            <w:tcW w:w="178" w:type="dxa"/>
            <w:shd w:val="clear" w:color="auto" w:fill="auto"/>
            <w:vAlign w:val="bottom"/>
          </w:tcPr>
          <w:p w14:paraId="7B61A3CE"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shd w:val="clear" w:color="auto" w:fill="auto"/>
            <w:vAlign w:val="bottom"/>
          </w:tcPr>
          <w:p w14:paraId="6BD61D01" w14:textId="77777777" w:rsidR="005D7A74" w:rsidRPr="001E1F1B" w:rsidRDefault="005D7A74" w:rsidP="00834F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E1F1B">
              <w:rPr>
                <w:rFonts w:ascii="CordiaUPC" w:hAnsi="CordiaUPC" w:cs="CordiaUPC"/>
                <w:b/>
                <w:bCs/>
                <w:sz w:val="26"/>
                <w:szCs w:val="26"/>
              </w:rPr>
              <w:t>(2,</w:t>
            </w:r>
            <w:r w:rsidRPr="001E1F1B">
              <w:rPr>
                <w:rFonts w:ascii="CordiaUPC" w:hAnsi="CordiaUPC" w:cs="CordiaUPC" w:hint="cs"/>
                <w:b/>
                <w:bCs/>
                <w:sz w:val="26"/>
                <w:szCs w:val="26"/>
                <w:cs/>
              </w:rPr>
              <w:t>972</w:t>
            </w:r>
            <w:r w:rsidRPr="001E1F1B">
              <w:rPr>
                <w:rFonts w:ascii="CordiaUPC" w:hAnsi="CordiaUPC" w:cs="CordiaUPC"/>
                <w:b/>
                <w:bCs/>
                <w:sz w:val="26"/>
                <w:szCs w:val="26"/>
              </w:rPr>
              <w:t>)</w:t>
            </w:r>
          </w:p>
        </w:tc>
        <w:tc>
          <w:tcPr>
            <w:tcW w:w="180" w:type="dxa"/>
          </w:tcPr>
          <w:p w14:paraId="1023A348"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423BB4A2"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078D7C87"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59EEFA11"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5D7A74" w:rsidRPr="007F079E" w14:paraId="469E7742" w14:textId="77777777" w:rsidTr="00007AED">
        <w:trPr>
          <w:cantSplit/>
          <w:trHeight w:val="20"/>
        </w:trPr>
        <w:tc>
          <w:tcPr>
            <w:tcW w:w="3701" w:type="dxa"/>
            <w:vAlign w:val="bottom"/>
            <w:hideMark/>
          </w:tcPr>
          <w:p w14:paraId="4DFFF4F5" w14:textId="77777777" w:rsidR="005D7A74" w:rsidRPr="007F079E" w:rsidRDefault="005D7A74">
            <w:pPr>
              <w:pStyle w:val="NoSpacing"/>
              <w:spacing w:line="240" w:lineRule="exact"/>
              <w:rPr>
                <w:rFonts w:ascii="CordiaUPC" w:hAnsi="CordiaUPC" w:cs="CordiaUPC"/>
                <w:bCs/>
                <w:sz w:val="20"/>
                <w:szCs w:val="20"/>
              </w:rPr>
            </w:pPr>
          </w:p>
        </w:tc>
        <w:tc>
          <w:tcPr>
            <w:tcW w:w="1260" w:type="dxa"/>
            <w:tcBorders>
              <w:left w:val="nil"/>
              <w:right w:val="nil"/>
            </w:tcBorders>
          </w:tcPr>
          <w:p w14:paraId="6F6526FB"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16954C12"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172" w:type="dxa"/>
            <w:tcBorders>
              <w:left w:val="nil"/>
              <w:right w:val="nil"/>
            </w:tcBorders>
          </w:tcPr>
          <w:p w14:paraId="7893FCC4" w14:textId="77777777" w:rsidR="005D7A74" w:rsidRPr="001E1F1B" w:rsidRDefault="005D7A74" w:rsidP="00834F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6054EE2D"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354221AB"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right w:val="nil"/>
            </w:tcBorders>
          </w:tcPr>
          <w:p w14:paraId="4512777C"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707EAC22"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5D7A74" w:rsidRPr="007F079E" w14:paraId="77A5E020" w14:textId="77777777" w:rsidTr="00007AED">
        <w:trPr>
          <w:cantSplit/>
          <w:trHeight w:val="53"/>
        </w:trPr>
        <w:tc>
          <w:tcPr>
            <w:tcW w:w="3701" w:type="dxa"/>
            <w:vAlign w:val="bottom"/>
            <w:hideMark/>
          </w:tcPr>
          <w:p w14:paraId="41BA5F2B" w14:textId="77777777" w:rsidR="00834F03" w:rsidRDefault="005D7A74">
            <w:pPr>
              <w:pStyle w:val="NoSpacing"/>
              <w:spacing w:line="240" w:lineRule="exact"/>
              <w:rPr>
                <w:rFonts w:ascii="CordiaUPC" w:hAnsi="CordiaUPC" w:cs="CordiaUPC"/>
                <w:b/>
                <w:i/>
                <w:iCs/>
                <w:sz w:val="26"/>
                <w:szCs w:val="26"/>
              </w:rPr>
            </w:pPr>
            <w:r w:rsidRPr="007F079E">
              <w:rPr>
                <w:rFonts w:ascii="CordiaUPC" w:hAnsi="CordiaUPC" w:cs="CordiaUPC" w:hint="cs"/>
                <w:b/>
                <w:i/>
                <w:iCs/>
                <w:sz w:val="26"/>
                <w:szCs w:val="26"/>
              </w:rPr>
              <w:t xml:space="preserve">Investments in equity securities designated at </w:t>
            </w:r>
          </w:p>
          <w:p w14:paraId="4851EFD3" w14:textId="79539045" w:rsidR="005D7A74" w:rsidRPr="007F079E" w:rsidRDefault="00834F03">
            <w:pPr>
              <w:pStyle w:val="NoSpacing"/>
              <w:spacing w:line="240" w:lineRule="exact"/>
              <w:rPr>
                <w:rFonts w:ascii="CordiaUPC" w:hAnsi="CordiaUPC" w:cs="CordiaUPC"/>
                <w:bCs/>
                <w:i/>
                <w:iCs/>
                <w:sz w:val="26"/>
                <w:szCs w:val="26"/>
              </w:rPr>
            </w:pPr>
            <w:r>
              <w:rPr>
                <w:rFonts w:ascii="CordiaUPC" w:hAnsi="CordiaUPC" w:cs="CordiaUPC"/>
                <w:b/>
                <w:i/>
                <w:iCs/>
                <w:sz w:val="26"/>
                <w:szCs w:val="26"/>
              </w:rPr>
              <w:t xml:space="preserve">    </w:t>
            </w:r>
            <w:r w:rsidR="005D7A74" w:rsidRPr="007F079E">
              <w:rPr>
                <w:rFonts w:ascii="CordiaUPC" w:hAnsi="CordiaUPC" w:cs="CordiaUPC" w:hint="cs"/>
                <w:b/>
                <w:i/>
                <w:iCs/>
                <w:sz w:val="26"/>
                <w:szCs w:val="26"/>
              </w:rPr>
              <w:t>FVOCI</w:t>
            </w:r>
            <w:r w:rsidR="005D7A74" w:rsidRPr="007F079E">
              <w:rPr>
                <w:rFonts w:ascii="CordiaUPC" w:hAnsi="CordiaUPC" w:cs="CordiaUPC"/>
                <w:b/>
                <w:i/>
                <w:iCs/>
                <w:sz w:val="26"/>
                <w:szCs w:val="26"/>
              </w:rPr>
              <w:t xml:space="preserve"> </w:t>
            </w:r>
          </w:p>
        </w:tc>
        <w:tc>
          <w:tcPr>
            <w:tcW w:w="1260" w:type="dxa"/>
          </w:tcPr>
          <w:p w14:paraId="0A6A4B1F"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2AD09318"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tcPr>
          <w:p w14:paraId="1EA7C75A" w14:textId="77777777" w:rsidR="005D7A74" w:rsidRPr="001E1F1B" w:rsidRDefault="005D7A74" w:rsidP="00834F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2597940D"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tcPr>
          <w:p w14:paraId="43176DB8"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0" w:type="dxa"/>
          </w:tcPr>
          <w:p w14:paraId="74D9121E"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tcPr>
          <w:p w14:paraId="469906C7" w14:textId="77777777" w:rsidR="005D7A74" w:rsidRPr="001E1F1B" w:rsidRDefault="005D7A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60070D" w:rsidRPr="007F079E" w14:paraId="57A9B10C" w14:textId="77777777" w:rsidTr="00007AED">
        <w:trPr>
          <w:cantSplit/>
          <w:trHeight w:val="53"/>
        </w:trPr>
        <w:tc>
          <w:tcPr>
            <w:tcW w:w="3701" w:type="dxa"/>
            <w:vAlign w:val="bottom"/>
          </w:tcPr>
          <w:p w14:paraId="319411AE" w14:textId="77777777" w:rsidR="0060070D" w:rsidRPr="007F079E" w:rsidRDefault="0060070D" w:rsidP="0060070D">
            <w:pPr>
              <w:pStyle w:val="NoSpacing"/>
              <w:spacing w:line="240" w:lineRule="exact"/>
              <w:rPr>
                <w:rFonts w:ascii="CordiaUPC" w:hAnsi="CordiaUPC" w:cs="CordiaUPC"/>
                <w:b/>
                <w:i/>
                <w:iCs/>
                <w:sz w:val="26"/>
                <w:szCs w:val="26"/>
              </w:rPr>
            </w:pPr>
            <w:r w:rsidRPr="007F079E">
              <w:rPr>
                <w:rFonts w:ascii="CordiaUPC" w:hAnsi="CordiaUPC" w:cs="CordiaUPC"/>
                <w:sz w:val="26"/>
                <w:szCs w:val="26"/>
              </w:rPr>
              <w:t>M</w:t>
            </w:r>
            <w:r w:rsidRPr="007F079E">
              <w:rPr>
                <w:rFonts w:ascii="CordiaUPC" w:hAnsi="CordiaUPC" w:cs="CordiaUPC" w:hint="cs"/>
                <w:sz w:val="26"/>
                <w:szCs w:val="26"/>
              </w:rPr>
              <w:t>arketable equity securities - domestic</w:t>
            </w:r>
          </w:p>
        </w:tc>
        <w:tc>
          <w:tcPr>
            <w:tcW w:w="1260" w:type="dxa"/>
            <w:shd w:val="clear" w:color="auto" w:fill="auto"/>
            <w:vAlign w:val="bottom"/>
          </w:tcPr>
          <w:p w14:paraId="187702FA" w14:textId="70CDDC9F"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1E1F1B">
              <w:rPr>
                <w:rFonts w:ascii="CordiaUPC" w:hAnsi="CordiaUPC" w:cs="CordiaUPC"/>
                <w:sz w:val="26"/>
                <w:szCs w:val="26"/>
              </w:rPr>
              <w:t>15</w:t>
            </w:r>
            <w:r w:rsidR="00007AED" w:rsidRPr="001E1F1B">
              <w:rPr>
                <w:rFonts w:ascii="CordiaUPC" w:hAnsi="CordiaUPC" w:cs="CordiaUPC"/>
                <w:sz w:val="26"/>
                <w:szCs w:val="26"/>
              </w:rPr>
              <w:t>7</w:t>
            </w:r>
          </w:p>
        </w:tc>
        <w:tc>
          <w:tcPr>
            <w:tcW w:w="178" w:type="dxa"/>
            <w:vAlign w:val="bottom"/>
          </w:tcPr>
          <w:p w14:paraId="28B9DE3B"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vAlign w:val="bottom"/>
          </w:tcPr>
          <w:p w14:paraId="7D8F33C1"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E1F1B">
              <w:rPr>
                <w:rFonts w:ascii="CordiaUPC" w:hAnsi="CordiaUPC" w:cs="CordiaUPC"/>
                <w:sz w:val="26"/>
                <w:szCs w:val="26"/>
              </w:rPr>
              <w:t>174</w:t>
            </w:r>
          </w:p>
        </w:tc>
        <w:tc>
          <w:tcPr>
            <w:tcW w:w="180" w:type="dxa"/>
          </w:tcPr>
          <w:p w14:paraId="79C16766"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BA8B0AA" w14:textId="34867658"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1E1F1B">
              <w:rPr>
                <w:rFonts w:ascii="CordiaUPC" w:hAnsi="CordiaUPC" w:cs="CordiaUPC" w:hint="cs"/>
                <w:sz w:val="26"/>
                <w:szCs w:val="26"/>
                <w:cs/>
              </w:rPr>
              <w:t>-</w:t>
            </w:r>
          </w:p>
        </w:tc>
        <w:tc>
          <w:tcPr>
            <w:tcW w:w="180" w:type="dxa"/>
          </w:tcPr>
          <w:p w14:paraId="618E1FEE"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46BD3D1"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E1F1B">
              <w:rPr>
                <w:rFonts w:ascii="CordiaUPC" w:hAnsi="CordiaUPC" w:cs="CordiaUPC" w:hint="cs"/>
                <w:sz w:val="26"/>
                <w:szCs w:val="26"/>
                <w:cs/>
              </w:rPr>
              <w:t>-</w:t>
            </w:r>
          </w:p>
        </w:tc>
      </w:tr>
      <w:tr w:rsidR="0060070D" w:rsidRPr="007F079E" w14:paraId="7C839A55" w14:textId="77777777" w:rsidTr="00007AED">
        <w:trPr>
          <w:cantSplit/>
          <w:trHeight w:val="20"/>
        </w:trPr>
        <w:tc>
          <w:tcPr>
            <w:tcW w:w="3701" w:type="dxa"/>
            <w:vAlign w:val="bottom"/>
            <w:hideMark/>
          </w:tcPr>
          <w:p w14:paraId="23F9F513" w14:textId="77777777" w:rsidR="0060070D" w:rsidRPr="007F079E" w:rsidRDefault="0060070D" w:rsidP="0060070D">
            <w:pPr>
              <w:pStyle w:val="NoSpacing"/>
              <w:spacing w:line="240" w:lineRule="exact"/>
              <w:rPr>
                <w:rFonts w:ascii="CordiaUPC" w:hAnsi="CordiaUPC" w:cs="CordiaUPC"/>
                <w:sz w:val="26"/>
                <w:szCs w:val="26"/>
              </w:rPr>
            </w:pPr>
            <w:r w:rsidRPr="007F079E">
              <w:rPr>
                <w:rFonts w:ascii="CordiaUPC" w:hAnsi="CordiaUPC" w:cs="CordiaUPC" w:hint="cs"/>
                <w:sz w:val="26"/>
                <w:szCs w:val="26"/>
              </w:rPr>
              <w:t>Non-marketable equity securities - domestic</w:t>
            </w:r>
          </w:p>
        </w:tc>
        <w:tc>
          <w:tcPr>
            <w:tcW w:w="1260" w:type="dxa"/>
            <w:shd w:val="clear" w:color="auto" w:fill="auto"/>
            <w:vAlign w:val="bottom"/>
          </w:tcPr>
          <w:p w14:paraId="473B99F7" w14:textId="1C82A00E"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1E1F1B">
              <w:rPr>
                <w:rFonts w:ascii="CordiaUPC" w:hAnsi="CordiaUPC" w:cs="CordiaUPC"/>
                <w:sz w:val="26"/>
                <w:szCs w:val="26"/>
              </w:rPr>
              <w:t>1,98</w:t>
            </w:r>
            <w:r w:rsidR="00007AED" w:rsidRPr="001E1F1B">
              <w:rPr>
                <w:rFonts w:ascii="CordiaUPC" w:hAnsi="CordiaUPC" w:cs="CordiaUPC"/>
                <w:sz w:val="26"/>
                <w:szCs w:val="26"/>
              </w:rPr>
              <w:t>8</w:t>
            </w:r>
          </w:p>
        </w:tc>
        <w:tc>
          <w:tcPr>
            <w:tcW w:w="178" w:type="dxa"/>
            <w:shd w:val="clear" w:color="auto" w:fill="auto"/>
            <w:vAlign w:val="bottom"/>
          </w:tcPr>
          <w:p w14:paraId="548E7E2F"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798BA8AA"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E1F1B">
              <w:rPr>
                <w:rFonts w:ascii="CordiaUPC" w:hAnsi="CordiaUPC" w:cs="CordiaUPC"/>
                <w:sz w:val="26"/>
                <w:szCs w:val="26"/>
              </w:rPr>
              <w:t>2,676</w:t>
            </w:r>
          </w:p>
        </w:tc>
        <w:tc>
          <w:tcPr>
            <w:tcW w:w="180" w:type="dxa"/>
          </w:tcPr>
          <w:p w14:paraId="7DD2688E"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C0217E2" w14:textId="45677FBC"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1E1F1B">
              <w:rPr>
                <w:rFonts w:ascii="CordiaUPC" w:hAnsi="CordiaUPC" w:cs="CordiaUPC" w:hint="cs"/>
                <w:sz w:val="26"/>
                <w:szCs w:val="26"/>
                <w:cs/>
              </w:rPr>
              <w:t>200</w:t>
            </w:r>
          </w:p>
        </w:tc>
        <w:tc>
          <w:tcPr>
            <w:tcW w:w="180" w:type="dxa"/>
          </w:tcPr>
          <w:p w14:paraId="475AFC2A"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888A08B" w14:textId="481A3EA1"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E1F1B">
              <w:rPr>
                <w:rFonts w:ascii="CordiaUPC" w:hAnsi="CordiaUPC" w:cs="CordiaUPC" w:hint="cs"/>
                <w:sz w:val="26"/>
                <w:szCs w:val="26"/>
                <w:cs/>
              </w:rPr>
              <w:t>1</w:t>
            </w:r>
            <w:r w:rsidR="0070152C" w:rsidRPr="001E1F1B">
              <w:rPr>
                <w:rFonts w:ascii="CordiaUPC" w:hAnsi="CordiaUPC" w:cs="CordiaUPC" w:hint="cs"/>
                <w:sz w:val="26"/>
                <w:szCs w:val="26"/>
                <w:cs/>
              </w:rPr>
              <w:t>42</w:t>
            </w:r>
          </w:p>
        </w:tc>
      </w:tr>
      <w:tr w:rsidR="0060070D" w:rsidRPr="007F079E" w14:paraId="4B589279" w14:textId="77777777" w:rsidTr="00007AED">
        <w:trPr>
          <w:cantSplit/>
          <w:trHeight w:val="20"/>
        </w:trPr>
        <w:tc>
          <w:tcPr>
            <w:tcW w:w="3701" w:type="dxa"/>
            <w:vAlign w:val="bottom"/>
          </w:tcPr>
          <w:p w14:paraId="5FC4A4AA" w14:textId="77777777" w:rsidR="0060070D" w:rsidRPr="007F079E" w:rsidRDefault="0060070D" w:rsidP="0060070D">
            <w:pPr>
              <w:pStyle w:val="NoSpacing"/>
              <w:spacing w:line="240" w:lineRule="exact"/>
              <w:rPr>
                <w:rFonts w:ascii="CordiaUPC" w:hAnsi="CordiaUPC" w:cs="CordiaUPC"/>
                <w:sz w:val="26"/>
                <w:szCs w:val="26"/>
              </w:rPr>
            </w:pPr>
            <w:r w:rsidRPr="007F079E">
              <w:rPr>
                <w:rFonts w:ascii="CordiaUPC" w:hAnsi="CordiaUPC" w:cs="CordiaUPC" w:hint="cs"/>
                <w:sz w:val="26"/>
                <w:szCs w:val="26"/>
              </w:rPr>
              <w:t>Non-marketable equity securities - overseas</w:t>
            </w:r>
          </w:p>
        </w:tc>
        <w:tc>
          <w:tcPr>
            <w:tcW w:w="1260" w:type="dxa"/>
            <w:tcBorders>
              <w:bottom w:val="single" w:sz="4" w:space="0" w:color="auto"/>
            </w:tcBorders>
            <w:shd w:val="clear" w:color="auto" w:fill="auto"/>
            <w:vAlign w:val="bottom"/>
          </w:tcPr>
          <w:p w14:paraId="15EDFC48" w14:textId="0C84074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1E1F1B">
              <w:rPr>
                <w:rFonts w:ascii="CordiaUPC" w:hAnsi="CordiaUPC" w:cs="CordiaUPC"/>
                <w:sz w:val="26"/>
                <w:szCs w:val="26"/>
              </w:rPr>
              <w:t>7</w:t>
            </w:r>
          </w:p>
        </w:tc>
        <w:tc>
          <w:tcPr>
            <w:tcW w:w="178" w:type="dxa"/>
            <w:shd w:val="clear" w:color="auto" w:fill="auto"/>
            <w:vAlign w:val="bottom"/>
          </w:tcPr>
          <w:p w14:paraId="65F4068F"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5DAC82D3"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E1F1B">
              <w:rPr>
                <w:rFonts w:ascii="CordiaUPC" w:hAnsi="CordiaUPC" w:cs="CordiaUPC" w:hint="cs"/>
                <w:sz w:val="26"/>
                <w:szCs w:val="26"/>
                <w:cs/>
              </w:rPr>
              <w:t>6</w:t>
            </w:r>
          </w:p>
        </w:tc>
        <w:tc>
          <w:tcPr>
            <w:tcW w:w="180" w:type="dxa"/>
          </w:tcPr>
          <w:p w14:paraId="3E23C18D"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7CC52373" w14:textId="2E9C1AFA"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r w:rsidRPr="001E1F1B">
              <w:rPr>
                <w:rFonts w:ascii="CordiaUPC" w:hAnsi="CordiaUPC" w:cs="CordiaUPC" w:hint="cs"/>
                <w:sz w:val="26"/>
                <w:szCs w:val="26"/>
                <w:cs/>
              </w:rPr>
              <w:t>-</w:t>
            </w:r>
          </w:p>
        </w:tc>
        <w:tc>
          <w:tcPr>
            <w:tcW w:w="180" w:type="dxa"/>
          </w:tcPr>
          <w:p w14:paraId="31EDDBD4"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D1720F8"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E1F1B">
              <w:rPr>
                <w:rFonts w:ascii="CordiaUPC" w:hAnsi="CordiaUPC" w:cs="CordiaUPC" w:hint="cs"/>
                <w:sz w:val="26"/>
                <w:szCs w:val="26"/>
                <w:cs/>
              </w:rPr>
              <w:t>-</w:t>
            </w:r>
          </w:p>
        </w:tc>
      </w:tr>
      <w:tr w:rsidR="0060070D" w:rsidRPr="007F079E" w14:paraId="2C342D9B" w14:textId="77777777" w:rsidTr="00007AED">
        <w:trPr>
          <w:cantSplit/>
          <w:trHeight w:val="20"/>
        </w:trPr>
        <w:tc>
          <w:tcPr>
            <w:tcW w:w="3701" w:type="dxa"/>
            <w:vAlign w:val="bottom"/>
            <w:hideMark/>
          </w:tcPr>
          <w:p w14:paraId="1FF817A2" w14:textId="77777777" w:rsidR="0060070D" w:rsidRPr="007F079E" w:rsidRDefault="0060070D" w:rsidP="0060070D">
            <w:pPr>
              <w:pStyle w:val="NoSpacing"/>
              <w:spacing w:line="240" w:lineRule="exact"/>
              <w:rPr>
                <w:rFonts w:ascii="CordiaUPC" w:hAnsi="CordiaUPC" w:cs="CordiaUPC"/>
                <w:b/>
                <w:sz w:val="26"/>
                <w:szCs w:val="26"/>
              </w:rPr>
            </w:pPr>
            <w:r w:rsidRPr="007F079E">
              <w:rPr>
                <w:rFonts w:ascii="CordiaUPC" w:hAnsi="CordiaUPC" w:cs="CordiaUPC" w:hint="cs"/>
                <w:b/>
                <w:sz w:val="26"/>
                <w:szCs w:val="26"/>
              </w:rPr>
              <w:t>Total</w:t>
            </w:r>
          </w:p>
        </w:tc>
        <w:tc>
          <w:tcPr>
            <w:tcW w:w="1260" w:type="dxa"/>
            <w:tcBorders>
              <w:top w:val="single" w:sz="4" w:space="0" w:color="auto"/>
              <w:bottom w:val="single" w:sz="4" w:space="0" w:color="auto"/>
            </w:tcBorders>
            <w:shd w:val="clear" w:color="auto" w:fill="auto"/>
            <w:vAlign w:val="bottom"/>
          </w:tcPr>
          <w:p w14:paraId="0BAF5601" w14:textId="4017EE42"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1E1F1B">
              <w:rPr>
                <w:rFonts w:ascii="CordiaUPC" w:hAnsi="CordiaUPC" w:cs="CordiaUPC"/>
                <w:b/>
                <w:bCs/>
                <w:sz w:val="26"/>
                <w:szCs w:val="26"/>
              </w:rPr>
              <w:t>2,152</w:t>
            </w:r>
          </w:p>
        </w:tc>
        <w:tc>
          <w:tcPr>
            <w:tcW w:w="178" w:type="dxa"/>
            <w:shd w:val="clear" w:color="auto" w:fill="auto"/>
            <w:vAlign w:val="bottom"/>
          </w:tcPr>
          <w:p w14:paraId="60832806"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top w:val="single" w:sz="4" w:space="0" w:color="auto"/>
              <w:bottom w:val="single" w:sz="4" w:space="0" w:color="auto"/>
            </w:tcBorders>
            <w:shd w:val="clear" w:color="auto" w:fill="auto"/>
            <w:vAlign w:val="bottom"/>
          </w:tcPr>
          <w:p w14:paraId="22A348D8"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E1F1B">
              <w:rPr>
                <w:rFonts w:ascii="CordiaUPC" w:hAnsi="CordiaUPC" w:cs="CordiaUPC"/>
                <w:b/>
                <w:bCs/>
                <w:sz w:val="26"/>
                <w:szCs w:val="26"/>
              </w:rPr>
              <w:t>2,856</w:t>
            </w:r>
          </w:p>
        </w:tc>
        <w:tc>
          <w:tcPr>
            <w:tcW w:w="180" w:type="dxa"/>
          </w:tcPr>
          <w:p w14:paraId="6D2E5810"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tcPr>
          <w:p w14:paraId="25F55699" w14:textId="5BDF2AF6"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1E1F1B">
              <w:rPr>
                <w:rFonts w:ascii="CordiaUPC" w:hAnsi="CordiaUPC" w:cs="CordiaUPC" w:hint="cs"/>
                <w:b/>
                <w:bCs/>
                <w:sz w:val="26"/>
                <w:szCs w:val="26"/>
                <w:cs/>
              </w:rPr>
              <w:t>200</w:t>
            </w:r>
          </w:p>
        </w:tc>
        <w:tc>
          <w:tcPr>
            <w:tcW w:w="180" w:type="dxa"/>
          </w:tcPr>
          <w:p w14:paraId="5007FDED"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tcPr>
          <w:p w14:paraId="5DA55ED6" w14:textId="01A58A9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E1F1B">
              <w:rPr>
                <w:rFonts w:ascii="CordiaUPC" w:hAnsi="CordiaUPC" w:cs="CordiaUPC" w:hint="cs"/>
                <w:b/>
                <w:bCs/>
                <w:sz w:val="26"/>
                <w:szCs w:val="26"/>
                <w:cs/>
              </w:rPr>
              <w:t>1</w:t>
            </w:r>
            <w:r w:rsidR="0070152C" w:rsidRPr="001E1F1B">
              <w:rPr>
                <w:rFonts w:ascii="CordiaUPC" w:hAnsi="CordiaUPC" w:cs="CordiaUPC" w:hint="cs"/>
                <w:b/>
                <w:bCs/>
                <w:sz w:val="26"/>
                <w:szCs w:val="26"/>
                <w:cs/>
              </w:rPr>
              <w:t>42</w:t>
            </w:r>
          </w:p>
        </w:tc>
      </w:tr>
      <w:tr w:rsidR="0060070D" w:rsidRPr="007F079E" w14:paraId="2F44DBFA" w14:textId="77777777" w:rsidTr="00007AED">
        <w:trPr>
          <w:cantSplit/>
          <w:trHeight w:val="20"/>
        </w:trPr>
        <w:tc>
          <w:tcPr>
            <w:tcW w:w="3701" w:type="dxa"/>
            <w:vAlign w:val="bottom"/>
          </w:tcPr>
          <w:p w14:paraId="68C6626E" w14:textId="77777777" w:rsidR="0060070D" w:rsidRPr="007F079E" w:rsidRDefault="0060070D" w:rsidP="0060070D">
            <w:pPr>
              <w:pStyle w:val="NoSpacing"/>
              <w:spacing w:line="240" w:lineRule="exact"/>
              <w:rPr>
                <w:rFonts w:ascii="CordiaUPC" w:hAnsi="CordiaUPC" w:cs="CordiaUPC"/>
                <w:strike/>
                <w:color w:val="FF0000"/>
                <w:sz w:val="26"/>
                <w:szCs w:val="26"/>
              </w:rPr>
            </w:pPr>
          </w:p>
        </w:tc>
        <w:tc>
          <w:tcPr>
            <w:tcW w:w="1260" w:type="dxa"/>
            <w:tcBorders>
              <w:top w:val="single" w:sz="4" w:space="0" w:color="auto"/>
            </w:tcBorders>
            <w:shd w:val="clear" w:color="auto" w:fill="auto"/>
            <w:vAlign w:val="bottom"/>
          </w:tcPr>
          <w:p w14:paraId="1DBB0EF9"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78" w:type="dxa"/>
            <w:vAlign w:val="bottom"/>
          </w:tcPr>
          <w:p w14:paraId="2C3A2759"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lang w:bidi="ar-SA"/>
              </w:rPr>
            </w:pPr>
          </w:p>
        </w:tc>
        <w:tc>
          <w:tcPr>
            <w:tcW w:w="1172" w:type="dxa"/>
            <w:tcBorders>
              <w:top w:val="single" w:sz="4" w:space="0" w:color="auto"/>
            </w:tcBorders>
            <w:shd w:val="clear" w:color="auto" w:fill="auto"/>
            <w:vAlign w:val="bottom"/>
          </w:tcPr>
          <w:p w14:paraId="4E044059"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trike/>
                <w:color w:val="FF0000"/>
                <w:sz w:val="26"/>
                <w:szCs w:val="26"/>
              </w:rPr>
            </w:pPr>
          </w:p>
        </w:tc>
        <w:tc>
          <w:tcPr>
            <w:tcW w:w="180" w:type="dxa"/>
          </w:tcPr>
          <w:p w14:paraId="142566F5"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tcBorders>
              <w:top w:val="single" w:sz="4" w:space="0" w:color="auto"/>
            </w:tcBorders>
          </w:tcPr>
          <w:p w14:paraId="79EB898F"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0" w:type="dxa"/>
          </w:tcPr>
          <w:p w14:paraId="5C093ADE"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tcBorders>
              <w:top w:val="single" w:sz="4" w:space="0" w:color="auto"/>
            </w:tcBorders>
          </w:tcPr>
          <w:p w14:paraId="692443AB" w14:textId="77777777" w:rsidR="0060070D" w:rsidRPr="001E1F1B"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60070D" w:rsidRPr="007F079E" w14:paraId="2F15B6A0" w14:textId="77777777" w:rsidTr="00007AED">
        <w:trPr>
          <w:cantSplit/>
          <w:trHeight w:val="20"/>
        </w:trPr>
        <w:tc>
          <w:tcPr>
            <w:tcW w:w="3701" w:type="dxa"/>
            <w:vAlign w:val="bottom"/>
            <w:hideMark/>
          </w:tcPr>
          <w:p w14:paraId="7FB7CC06" w14:textId="77777777" w:rsidR="0060070D" w:rsidRPr="007F079E" w:rsidRDefault="0060070D" w:rsidP="0060070D">
            <w:pPr>
              <w:pStyle w:val="NoSpacing"/>
              <w:spacing w:line="240" w:lineRule="exact"/>
              <w:rPr>
                <w:rFonts w:ascii="CordiaUPC" w:hAnsi="CordiaUPC" w:cs="CordiaUPC"/>
                <w:b/>
                <w:sz w:val="26"/>
                <w:szCs w:val="26"/>
              </w:rPr>
            </w:pPr>
            <w:r w:rsidRPr="007F079E">
              <w:rPr>
                <w:rFonts w:ascii="CordiaUPC" w:hAnsi="CordiaUPC" w:cs="CordiaUPC" w:hint="cs"/>
                <w:b/>
                <w:sz w:val="26"/>
                <w:szCs w:val="26"/>
              </w:rPr>
              <w:t>Total investments - net</w:t>
            </w:r>
          </w:p>
        </w:tc>
        <w:tc>
          <w:tcPr>
            <w:tcW w:w="1260" w:type="dxa"/>
            <w:tcBorders>
              <w:bottom w:val="double" w:sz="4" w:space="0" w:color="auto"/>
            </w:tcBorders>
            <w:shd w:val="clear" w:color="auto" w:fill="auto"/>
            <w:vAlign w:val="bottom"/>
          </w:tcPr>
          <w:p w14:paraId="491B09F3" w14:textId="711C2E0B"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Pr>
                <w:rFonts w:ascii="CordiaUPC" w:hAnsi="CordiaUPC" w:cs="CordiaUPC"/>
                <w:b/>
                <w:bCs/>
                <w:sz w:val="26"/>
                <w:szCs w:val="26"/>
              </w:rPr>
              <w:t>183,019</w:t>
            </w:r>
          </w:p>
        </w:tc>
        <w:tc>
          <w:tcPr>
            <w:tcW w:w="178" w:type="dxa"/>
            <w:shd w:val="clear" w:color="auto" w:fill="auto"/>
            <w:vAlign w:val="bottom"/>
          </w:tcPr>
          <w:p w14:paraId="2D598E3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bottom w:val="double" w:sz="4" w:space="0" w:color="auto"/>
            </w:tcBorders>
            <w:shd w:val="clear" w:color="auto" w:fill="auto"/>
            <w:vAlign w:val="bottom"/>
          </w:tcPr>
          <w:p w14:paraId="5FB18CC6"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7F079E">
              <w:rPr>
                <w:rFonts w:ascii="CordiaUPC" w:hAnsi="CordiaUPC" w:cs="CordiaUPC"/>
                <w:b/>
                <w:bCs/>
                <w:sz w:val="26"/>
                <w:szCs w:val="26"/>
              </w:rPr>
              <w:t>211,432</w:t>
            </w:r>
          </w:p>
        </w:tc>
        <w:tc>
          <w:tcPr>
            <w:tcW w:w="180" w:type="dxa"/>
          </w:tcPr>
          <w:p w14:paraId="39727BFF"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260" w:type="dxa"/>
          </w:tcPr>
          <w:p w14:paraId="780BA6F9"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0" w:type="dxa"/>
          </w:tcPr>
          <w:p w14:paraId="72118747"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260" w:type="dxa"/>
          </w:tcPr>
          <w:p w14:paraId="257FB37E" w14:textId="77777777" w:rsidR="0060070D" w:rsidRPr="007F079E" w:rsidRDefault="0060070D" w:rsidP="0060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6E153FC8" w14:textId="1A139341" w:rsidR="00265DB5" w:rsidRDefault="00265DB5" w:rsidP="00AD7C76">
      <w:pPr>
        <w:spacing w:line="240" w:lineRule="exact"/>
        <w:rPr>
          <w:rFonts w:ascii="CordiaUPC" w:hAnsi="CordiaUPC" w:cs="CordiaUPC"/>
          <w:b/>
          <w:bCs/>
          <w:sz w:val="26"/>
          <w:szCs w:val="26"/>
          <w:lang w:val="en-US" w:bidi="th-TH"/>
        </w:rPr>
      </w:pPr>
    </w:p>
    <w:p w14:paraId="7C04DFE1" w14:textId="620DAE93" w:rsidR="00854964" w:rsidRDefault="00854964" w:rsidP="00AD7C76">
      <w:pPr>
        <w:spacing w:line="240" w:lineRule="exact"/>
        <w:rPr>
          <w:rFonts w:ascii="CordiaUPC" w:hAnsi="CordiaUPC" w:cs="CordiaUPC"/>
          <w:b/>
          <w:bCs/>
          <w:sz w:val="26"/>
          <w:szCs w:val="26"/>
          <w:lang w:val="en-US" w:bidi="th-TH"/>
        </w:rPr>
      </w:pPr>
    </w:p>
    <w:p w14:paraId="41EF36B6" w14:textId="1112C0E2" w:rsidR="00854964" w:rsidRDefault="00854964" w:rsidP="00AD7C76">
      <w:pPr>
        <w:spacing w:line="240" w:lineRule="exact"/>
        <w:rPr>
          <w:rFonts w:ascii="CordiaUPC" w:hAnsi="CordiaUPC" w:cs="CordiaUPC"/>
          <w:b/>
          <w:bCs/>
          <w:sz w:val="26"/>
          <w:szCs w:val="26"/>
          <w:lang w:val="en-US" w:bidi="th-TH"/>
        </w:rPr>
      </w:pPr>
    </w:p>
    <w:p w14:paraId="177E4CA3" w14:textId="634EB4F9" w:rsidR="00854964" w:rsidRDefault="00854964" w:rsidP="00AD7C76">
      <w:pPr>
        <w:spacing w:line="240" w:lineRule="exact"/>
        <w:rPr>
          <w:rFonts w:ascii="CordiaUPC" w:hAnsi="CordiaUPC" w:cs="CordiaUPC"/>
          <w:b/>
          <w:bCs/>
          <w:sz w:val="26"/>
          <w:szCs w:val="26"/>
          <w:lang w:val="en-US" w:bidi="th-TH"/>
        </w:rPr>
      </w:pPr>
    </w:p>
    <w:p w14:paraId="6B45DA96" w14:textId="77777777" w:rsidR="00E30E56" w:rsidRDefault="00E30E56" w:rsidP="00AD7C76">
      <w:pPr>
        <w:spacing w:line="240" w:lineRule="exact"/>
        <w:rPr>
          <w:rFonts w:ascii="CordiaUPC" w:hAnsi="CordiaUPC" w:cs="CordiaUPC"/>
          <w:b/>
          <w:bCs/>
          <w:sz w:val="26"/>
          <w:szCs w:val="26"/>
          <w:lang w:val="en-US" w:bidi="th-TH"/>
        </w:rPr>
      </w:pPr>
    </w:p>
    <w:p w14:paraId="5D81914B" w14:textId="4EAFC61C" w:rsidR="00854964" w:rsidRDefault="00854964" w:rsidP="00AD7C76">
      <w:pPr>
        <w:spacing w:line="240" w:lineRule="exact"/>
        <w:rPr>
          <w:rFonts w:ascii="CordiaUPC" w:hAnsi="CordiaUPC" w:cs="CordiaUPC"/>
          <w:b/>
          <w:bCs/>
          <w:sz w:val="26"/>
          <w:szCs w:val="26"/>
          <w:lang w:val="en-US" w:bidi="th-TH"/>
        </w:rPr>
      </w:pPr>
    </w:p>
    <w:p w14:paraId="484FEE2C" w14:textId="3D70EB32" w:rsidR="00854964" w:rsidRDefault="00854964" w:rsidP="00AD7C76">
      <w:pPr>
        <w:spacing w:line="240" w:lineRule="exact"/>
        <w:rPr>
          <w:rFonts w:ascii="CordiaUPC" w:hAnsi="CordiaUPC" w:cs="CordiaUPC"/>
          <w:b/>
          <w:bCs/>
          <w:sz w:val="26"/>
          <w:szCs w:val="26"/>
          <w:lang w:val="en-US" w:bidi="th-TH"/>
        </w:rPr>
      </w:pPr>
    </w:p>
    <w:p w14:paraId="3166E799" w14:textId="77777777" w:rsidR="005D7A74" w:rsidRPr="00F11678" w:rsidRDefault="005D7A74" w:rsidP="005D7A74">
      <w:pPr>
        <w:pStyle w:val="index"/>
        <w:spacing w:after="0" w:line="240" w:lineRule="exact"/>
        <w:rPr>
          <w:rFonts w:ascii="CordiaUPC" w:hAnsi="CordiaUPC" w:cs="CordiaUPC"/>
          <w:b/>
          <w:bCs/>
          <w:sz w:val="26"/>
          <w:szCs w:val="26"/>
          <w:cs/>
          <w:lang w:bidi="th-TH"/>
        </w:rPr>
      </w:pPr>
      <w:r w:rsidRPr="00F11678">
        <w:rPr>
          <w:rFonts w:ascii="CordiaUPC" w:hAnsi="CordiaUPC" w:cs="CordiaUPC"/>
          <w:b/>
          <w:bCs/>
          <w:sz w:val="26"/>
          <w:szCs w:val="26"/>
          <w:lang w:bidi="th-TH"/>
        </w:rPr>
        <w:lastRenderedPageBreak/>
        <w:t xml:space="preserve">5.2 </w:t>
      </w:r>
      <w:r w:rsidRPr="00F11678">
        <w:rPr>
          <w:rFonts w:ascii="CordiaUPC" w:hAnsi="CordiaUPC" w:cs="CordiaUPC"/>
          <w:b/>
          <w:bCs/>
          <w:sz w:val="26"/>
          <w:szCs w:val="26"/>
          <w:lang w:bidi="th-TH"/>
        </w:rPr>
        <w:tab/>
        <w:t>Derecognised investments</w:t>
      </w:r>
    </w:p>
    <w:p w14:paraId="53CFA1A3" w14:textId="77777777" w:rsidR="005D7A74" w:rsidRPr="00F11678" w:rsidRDefault="005D7A74" w:rsidP="005D7A74">
      <w:pPr>
        <w:pStyle w:val="index"/>
        <w:spacing w:after="0" w:line="240" w:lineRule="exact"/>
        <w:rPr>
          <w:rFonts w:ascii="CordiaUPC" w:hAnsi="CordiaUPC" w:cs="CordiaUPC"/>
          <w:b/>
          <w:bCs/>
          <w:sz w:val="26"/>
          <w:szCs w:val="26"/>
          <w:cs/>
          <w:lang w:bidi="th-TH"/>
        </w:rPr>
      </w:pPr>
    </w:p>
    <w:p w14:paraId="35A90771" w14:textId="307A859C" w:rsidR="00C22A67" w:rsidRDefault="00C22A67" w:rsidP="00C22A67">
      <w:pPr>
        <w:pStyle w:val="index"/>
        <w:spacing w:after="0" w:line="240" w:lineRule="exact"/>
        <w:ind w:left="540"/>
        <w:jc w:val="both"/>
        <w:rPr>
          <w:rFonts w:ascii="CordiaUPC" w:eastAsia="Times New Roman" w:hAnsi="CordiaUPC" w:cs="CordiaUPC"/>
          <w:sz w:val="26"/>
          <w:szCs w:val="26"/>
          <w:lang w:val="en-US" w:bidi="th-TH"/>
        </w:rPr>
      </w:pPr>
      <w:proofErr w:type="spellStart"/>
      <w:r w:rsidRPr="00007AED">
        <w:rPr>
          <w:rFonts w:ascii="CordiaUPC" w:eastAsia="Times New Roman" w:hAnsi="CordiaUPC" w:cs="CordiaUPC"/>
          <w:sz w:val="26"/>
          <w:szCs w:val="26"/>
          <w:lang w:val="en-US" w:bidi="th-TH"/>
        </w:rPr>
        <w:t>Derecognised</w:t>
      </w:r>
      <w:proofErr w:type="spellEnd"/>
      <w:r w:rsidRPr="00007AED">
        <w:rPr>
          <w:rFonts w:ascii="CordiaUPC" w:eastAsia="Times New Roman" w:hAnsi="CordiaUPC" w:cs="CordiaUPC"/>
          <w:sz w:val="26"/>
          <w:szCs w:val="26"/>
          <w:lang w:val="en-US" w:bidi="th-TH"/>
        </w:rPr>
        <w:t xml:space="preserve"> investments in equity securities designated at fair value through other comprehensive income arising from shareholding reduction during the </w:t>
      </w:r>
      <w:r w:rsidR="00854964" w:rsidRPr="00007AED">
        <w:rPr>
          <w:rFonts w:ascii="CordiaUPC" w:eastAsia="Times New Roman" w:hAnsi="CordiaUPC" w:cs="CordiaUPC"/>
          <w:sz w:val="26"/>
          <w:szCs w:val="26"/>
          <w:lang w:val="en-US" w:bidi="th-TH"/>
        </w:rPr>
        <w:t xml:space="preserve">nine-month </w:t>
      </w:r>
      <w:r w:rsidRPr="00007AED">
        <w:rPr>
          <w:rFonts w:ascii="CordiaUPC" w:eastAsia="Times New Roman" w:hAnsi="CordiaUPC" w:cs="CordiaUPC"/>
          <w:sz w:val="26"/>
          <w:szCs w:val="26"/>
          <w:lang w:val="en-US" w:bidi="th-TH"/>
        </w:rPr>
        <w:t>period ended 30</w:t>
      </w:r>
      <w:r w:rsidRPr="00007AED">
        <w:rPr>
          <w:rFonts w:ascii="CordiaUPC" w:eastAsia="Times New Roman" w:hAnsi="CordiaUPC" w:cs="CordiaUPC" w:hint="cs"/>
          <w:sz w:val="26"/>
          <w:szCs w:val="26"/>
          <w:cs/>
          <w:lang w:val="en-US" w:bidi="th-TH"/>
        </w:rPr>
        <w:t xml:space="preserve"> </w:t>
      </w:r>
      <w:r w:rsidRPr="00007AED">
        <w:rPr>
          <w:rFonts w:ascii="CordiaUPC" w:eastAsia="Times New Roman" w:hAnsi="CordiaUPC" w:cs="CordiaUPC"/>
          <w:sz w:val="26"/>
          <w:szCs w:val="26"/>
          <w:lang w:val="en-US" w:bidi="th-TH"/>
        </w:rPr>
        <w:t>September 2023 and 2022 as following</w:t>
      </w:r>
      <w:r w:rsidR="00A84DF3">
        <w:rPr>
          <w:rFonts w:ascii="CordiaUPC" w:eastAsia="Times New Roman" w:hAnsi="CordiaUPC" w:cs="CordiaUPC"/>
          <w:sz w:val="26"/>
          <w:szCs w:val="26"/>
          <w:lang w:val="en-US" w:bidi="th-TH"/>
        </w:rPr>
        <w:t>:</w:t>
      </w:r>
    </w:p>
    <w:p w14:paraId="308F5730" w14:textId="77777777" w:rsidR="00C22A67" w:rsidRDefault="00C22A67" w:rsidP="00C22A67">
      <w:pPr>
        <w:pStyle w:val="index"/>
        <w:spacing w:after="0" w:line="240" w:lineRule="exact"/>
        <w:ind w:left="540"/>
        <w:jc w:val="both"/>
        <w:rPr>
          <w:rFonts w:ascii="CordiaUPC" w:hAnsi="CordiaUPC" w:cs="CordiaUPC"/>
          <w:sz w:val="26"/>
          <w:szCs w:val="26"/>
          <w:lang w:val="en-US" w:eastAsia="en-GB"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C22A67" w:rsidRPr="00007AED" w14:paraId="288DC7FA" w14:textId="77777777">
        <w:trPr>
          <w:cantSplit/>
        </w:trPr>
        <w:tc>
          <w:tcPr>
            <w:tcW w:w="2791" w:type="dxa"/>
          </w:tcPr>
          <w:p w14:paraId="06109DD0" w14:textId="77777777" w:rsidR="00C22A67" w:rsidRPr="00007AED" w:rsidRDefault="00C22A67">
            <w:pPr>
              <w:snapToGrid w:val="0"/>
              <w:spacing w:line="240" w:lineRule="auto"/>
              <w:rPr>
                <w:rFonts w:ascii="CordiaUPC" w:eastAsia="MS Mincho" w:hAnsi="CordiaUPC" w:cs="CordiaUPC"/>
                <w:sz w:val="26"/>
                <w:szCs w:val="26"/>
                <w:lang w:val="en-US" w:bidi="th-TH"/>
              </w:rPr>
            </w:pPr>
          </w:p>
        </w:tc>
        <w:tc>
          <w:tcPr>
            <w:tcW w:w="6809" w:type="dxa"/>
            <w:gridSpan w:val="6"/>
            <w:vAlign w:val="bottom"/>
            <w:hideMark/>
          </w:tcPr>
          <w:p w14:paraId="4682F214" w14:textId="505B425C" w:rsidR="00C22A67" w:rsidRPr="00007AED" w:rsidRDefault="00C22A67">
            <w:pPr>
              <w:spacing w:line="240" w:lineRule="auto"/>
              <w:ind w:left="-108" w:right="-108"/>
              <w:jc w:val="center"/>
              <w:rPr>
                <w:rFonts w:ascii="CordiaUPC" w:eastAsia="MS Mincho" w:hAnsi="CordiaUPC" w:cs="CordiaUPC"/>
                <w:b/>
                <w:bCs/>
                <w:sz w:val="26"/>
                <w:szCs w:val="26"/>
                <w:lang w:val="en-US" w:bidi="th-TH"/>
              </w:rPr>
            </w:pPr>
            <w:r w:rsidRPr="00007AED">
              <w:rPr>
                <w:rFonts w:ascii="CordiaUPC" w:hAnsi="CordiaUPC" w:cs="CordiaUPC"/>
                <w:b/>
                <w:sz w:val="26"/>
                <w:szCs w:val="26"/>
              </w:rPr>
              <w:t>Consolidated</w:t>
            </w:r>
          </w:p>
        </w:tc>
      </w:tr>
      <w:tr w:rsidR="00C22A67" w:rsidRPr="00007AED" w14:paraId="5D3545CA" w14:textId="77777777">
        <w:trPr>
          <w:cantSplit/>
        </w:trPr>
        <w:tc>
          <w:tcPr>
            <w:tcW w:w="2791" w:type="dxa"/>
          </w:tcPr>
          <w:p w14:paraId="623D8C13" w14:textId="77777777" w:rsidR="00C22A67" w:rsidRPr="00007AED" w:rsidRDefault="00C22A67">
            <w:pPr>
              <w:snapToGrid w:val="0"/>
              <w:spacing w:line="240" w:lineRule="auto"/>
              <w:rPr>
                <w:rFonts w:ascii="CordiaUPC" w:eastAsia="MS Mincho" w:hAnsi="CordiaUPC" w:cs="CordiaUPC"/>
                <w:sz w:val="26"/>
                <w:szCs w:val="26"/>
                <w:lang w:val="en-US" w:bidi="th-TH"/>
              </w:rPr>
            </w:pPr>
          </w:p>
        </w:tc>
        <w:tc>
          <w:tcPr>
            <w:tcW w:w="2269" w:type="dxa"/>
            <w:gridSpan w:val="2"/>
            <w:vAlign w:val="bottom"/>
            <w:hideMark/>
          </w:tcPr>
          <w:p w14:paraId="6E338EF7" w14:textId="77777777" w:rsidR="00C22A67" w:rsidRPr="00007AED" w:rsidRDefault="00C22A67">
            <w:pPr>
              <w:spacing w:line="240" w:lineRule="auto"/>
              <w:ind w:left="-124" w:right="-97"/>
              <w:jc w:val="center"/>
              <w:rPr>
                <w:rFonts w:ascii="CordiaUPC" w:eastAsia="MS Mincho" w:hAnsi="CordiaUPC" w:cs="CordiaUPC"/>
                <w:b/>
                <w:bCs/>
                <w:sz w:val="26"/>
                <w:szCs w:val="26"/>
                <w:lang w:val="en-US" w:bidi="th-TH"/>
              </w:rPr>
            </w:pPr>
            <w:r w:rsidRPr="00007AED">
              <w:rPr>
                <w:rFonts w:ascii="CordiaUPC" w:eastAsia="MS Mincho" w:hAnsi="CordiaUPC" w:cs="CordiaUPC"/>
                <w:b/>
                <w:bCs/>
                <w:sz w:val="26"/>
                <w:szCs w:val="26"/>
                <w:lang w:val="en-US" w:bidi="th-TH"/>
              </w:rPr>
              <w:t xml:space="preserve">Fair value at </w:t>
            </w:r>
            <w:r w:rsidRPr="00007AED">
              <w:rPr>
                <w:rFonts w:ascii="CordiaUPC" w:eastAsia="MS Mincho" w:hAnsi="CordiaUPC" w:cs="CordiaUPC"/>
                <w:b/>
                <w:bCs/>
                <w:sz w:val="26"/>
                <w:szCs w:val="26"/>
                <w:lang w:val="en-US" w:bidi="th-TH"/>
              </w:rPr>
              <w:br/>
            </w:r>
            <w:proofErr w:type="spellStart"/>
            <w:r w:rsidRPr="00007AED">
              <w:rPr>
                <w:rFonts w:ascii="CordiaUPC" w:eastAsia="MS Mincho" w:hAnsi="CordiaUPC" w:cs="CordiaUPC"/>
                <w:b/>
                <w:bCs/>
                <w:sz w:val="26"/>
                <w:szCs w:val="26"/>
                <w:lang w:val="en-US" w:bidi="th-TH"/>
              </w:rPr>
              <w:t>derecognised</w:t>
            </w:r>
            <w:proofErr w:type="spellEnd"/>
            <w:r w:rsidRPr="00007AED">
              <w:rPr>
                <w:rFonts w:ascii="CordiaUPC" w:eastAsia="MS Mincho" w:hAnsi="CordiaUPC" w:cs="CordiaUPC"/>
                <w:b/>
                <w:bCs/>
                <w:sz w:val="26"/>
                <w:szCs w:val="26"/>
                <w:lang w:val="en-US" w:bidi="th-TH"/>
              </w:rPr>
              <w:t xml:space="preserve"> date</w:t>
            </w:r>
          </w:p>
        </w:tc>
        <w:tc>
          <w:tcPr>
            <w:tcW w:w="2270" w:type="dxa"/>
            <w:gridSpan w:val="2"/>
            <w:vAlign w:val="bottom"/>
            <w:hideMark/>
          </w:tcPr>
          <w:p w14:paraId="4B00804F" w14:textId="77777777" w:rsidR="00C22A67" w:rsidRPr="00007AED" w:rsidRDefault="00C22A67">
            <w:pPr>
              <w:spacing w:line="240" w:lineRule="auto"/>
              <w:ind w:left="-124" w:right="-97"/>
              <w:jc w:val="center"/>
              <w:rPr>
                <w:rFonts w:ascii="CordiaUPC" w:eastAsia="MS Mincho" w:hAnsi="CordiaUPC" w:cs="CordiaUPC"/>
                <w:b/>
                <w:bCs/>
                <w:sz w:val="26"/>
                <w:szCs w:val="26"/>
                <w:lang w:val="en-US" w:bidi="th-TH"/>
              </w:rPr>
            </w:pPr>
            <w:r w:rsidRPr="00007AED">
              <w:rPr>
                <w:rFonts w:ascii="CordiaUPC" w:eastAsia="MS Mincho" w:hAnsi="CordiaUPC" w:cs="CordiaUPC"/>
                <w:b/>
                <w:bCs/>
                <w:sz w:val="26"/>
                <w:szCs w:val="26"/>
                <w:lang w:val="en-US" w:bidi="th-TH"/>
              </w:rPr>
              <w:t>Dividend income</w:t>
            </w:r>
          </w:p>
        </w:tc>
        <w:tc>
          <w:tcPr>
            <w:tcW w:w="2270" w:type="dxa"/>
            <w:gridSpan w:val="2"/>
            <w:vAlign w:val="bottom"/>
            <w:hideMark/>
          </w:tcPr>
          <w:p w14:paraId="6D4723CC" w14:textId="57ECDEF3" w:rsidR="00C22A67" w:rsidRPr="00007AED" w:rsidRDefault="00856AB0">
            <w:pPr>
              <w:spacing w:line="240" w:lineRule="auto"/>
              <w:ind w:left="-124" w:right="-97"/>
              <w:jc w:val="center"/>
              <w:rPr>
                <w:rFonts w:ascii="CordiaUPC" w:eastAsia="MS Mincho" w:hAnsi="CordiaUPC" w:cs="CordiaUPC"/>
                <w:b/>
                <w:bCs/>
                <w:sz w:val="26"/>
                <w:szCs w:val="26"/>
                <w:lang w:val="en-US" w:bidi="th-TH"/>
              </w:rPr>
            </w:pPr>
            <w:r w:rsidRPr="00007AED">
              <w:rPr>
                <w:rFonts w:ascii="CordiaUPC" w:eastAsia="MS Mincho" w:hAnsi="CordiaUPC" w:cs="CordiaUPC"/>
                <w:b/>
                <w:bCs/>
                <w:sz w:val="26"/>
                <w:szCs w:val="26"/>
                <w:lang w:val="en-US" w:bidi="th-TH"/>
              </w:rPr>
              <w:t>Cumulative gain</w:t>
            </w:r>
            <w:r w:rsidR="00007AED" w:rsidRPr="00007AED">
              <w:rPr>
                <w:rFonts w:ascii="CordiaUPC" w:eastAsia="MS Mincho" w:hAnsi="CordiaUPC" w:cs="CordiaUPC"/>
                <w:b/>
                <w:bCs/>
                <w:sz w:val="26"/>
                <w:szCs w:val="26"/>
                <w:lang w:val="en-US" w:bidi="th-TH"/>
              </w:rPr>
              <w:t xml:space="preserve"> </w:t>
            </w:r>
            <w:r w:rsidRPr="00007AED">
              <w:rPr>
                <w:rFonts w:ascii="CordiaUPC" w:eastAsia="MS Mincho" w:hAnsi="CordiaUPC" w:cs="CordiaUPC"/>
                <w:b/>
                <w:bCs/>
                <w:sz w:val="26"/>
                <w:szCs w:val="26"/>
                <w:lang w:val="en-US" w:bidi="th-TH"/>
              </w:rPr>
              <w:t>(loss)</w:t>
            </w:r>
            <w:r w:rsidR="00007AED" w:rsidRPr="00007AED">
              <w:rPr>
                <w:rFonts w:ascii="CordiaUPC" w:eastAsia="MS Mincho" w:hAnsi="CordiaUPC" w:cs="CordiaUPC"/>
                <w:b/>
                <w:bCs/>
                <w:sz w:val="26"/>
                <w:szCs w:val="26"/>
                <w:lang w:val="en-US" w:bidi="th-TH"/>
              </w:rPr>
              <w:t xml:space="preserve"> from derecognition</w:t>
            </w:r>
          </w:p>
        </w:tc>
      </w:tr>
      <w:tr w:rsidR="00C22A67" w:rsidRPr="00007AED" w14:paraId="362B2F3D" w14:textId="77777777">
        <w:trPr>
          <w:cantSplit/>
        </w:trPr>
        <w:tc>
          <w:tcPr>
            <w:tcW w:w="2791" w:type="dxa"/>
          </w:tcPr>
          <w:p w14:paraId="5FC339D0" w14:textId="77777777" w:rsidR="00C22A67" w:rsidRPr="00007AED" w:rsidRDefault="00C22A67">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1134" w:type="dxa"/>
            <w:hideMark/>
          </w:tcPr>
          <w:p w14:paraId="5F8DBBD3" w14:textId="77777777" w:rsidR="00C22A67" w:rsidRPr="00007AED" w:rsidRDefault="00C22A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2023</w:t>
            </w:r>
          </w:p>
        </w:tc>
        <w:tc>
          <w:tcPr>
            <w:tcW w:w="1135" w:type="dxa"/>
            <w:hideMark/>
          </w:tcPr>
          <w:p w14:paraId="5B6B70A2" w14:textId="77777777" w:rsidR="00C22A67" w:rsidRPr="00007AED" w:rsidRDefault="00C22A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2022</w:t>
            </w:r>
          </w:p>
        </w:tc>
        <w:tc>
          <w:tcPr>
            <w:tcW w:w="1135" w:type="dxa"/>
            <w:hideMark/>
          </w:tcPr>
          <w:p w14:paraId="43CCCEAB" w14:textId="77777777" w:rsidR="00C22A67" w:rsidRPr="00007AED" w:rsidRDefault="00C22A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2023</w:t>
            </w:r>
          </w:p>
        </w:tc>
        <w:tc>
          <w:tcPr>
            <w:tcW w:w="1135" w:type="dxa"/>
            <w:hideMark/>
          </w:tcPr>
          <w:p w14:paraId="23214B77" w14:textId="77777777" w:rsidR="00C22A67" w:rsidRPr="00007AED" w:rsidRDefault="00C22A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2022</w:t>
            </w:r>
          </w:p>
        </w:tc>
        <w:tc>
          <w:tcPr>
            <w:tcW w:w="1135" w:type="dxa"/>
            <w:hideMark/>
          </w:tcPr>
          <w:p w14:paraId="4F58E9CC" w14:textId="77777777" w:rsidR="00C22A67" w:rsidRPr="00007AED" w:rsidRDefault="00C22A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2023</w:t>
            </w:r>
          </w:p>
        </w:tc>
        <w:tc>
          <w:tcPr>
            <w:tcW w:w="1135" w:type="dxa"/>
            <w:hideMark/>
          </w:tcPr>
          <w:p w14:paraId="210E2196" w14:textId="77777777" w:rsidR="00C22A67" w:rsidRPr="00007AED" w:rsidRDefault="00C22A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2022</w:t>
            </w:r>
          </w:p>
        </w:tc>
      </w:tr>
      <w:tr w:rsidR="00C22A67" w:rsidRPr="00007AED" w14:paraId="64FCAE00" w14:textId="77777777">
        <w:trPr>
          <w:cantSplit/>
        </w:trPr>
        <w:tc>
          <w:tcPr>
            <w:tcW w:w="2791" w:type="dxa"/>
          </w:tcPr>
          <w:p w14:paraId="31C01665" w14:textId="77777777" w:rsidR="00C22A67" w:rsidRPr="00007AED" w:rsidRDefault="00C22A67">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6809" w:type="dxa"/>
            <w:gridSpan w:val="6"/>
            <w:hideMark/>
          </w:tcPr>
          <w:p w14:paraId="3127F55D" w14:textId="77777777" w:rsidR="00C22A67" w:rsidRPr="00007AED" w:rsidRDefault="00C22A67">
            <w:pPr>
              <w:tabs>
                <w:tab w:val="right" w:pos="839"/>
                <w:tab w:val="center" w:pos="4153"/>
                <w:tab w:val="right" w:pos="8306"/>
              </w:tabs>
              <w:snapToGrid w:val="0"/>
              <w:spacing w:line="240" w:lineRule="auto"/>
              <w:ind w:left="-18" w:right="-19"/>
              <w:jc w:val="center"/>
              <w:rPr>
                <w:rFonts w:ascii="CordiaUPC" w:eastAsia="MS Mincho" w:hAnsi="CordiaUPC" w:cs="CordiaUPC"/>
                <w:sz w:val="26"/>
                <w:szCs w:val="26"/>
                <w:lang w:val="en-US" w:eastAsia="th-TH" w:bidi="th-TH"/>
              </w:rPr>
            </w:pPr>
            <w:r w:rsidRPr="00007AED">
              <w:rPr>
                <w:rFonts w:ascii="CordiaUPC" w:hAnsi="CordiaUPC" w:cs="CordiaUPC"/>
                <w:bCs/>
                <w:i/>
                <w:iCs/>
                <w:sz w:val="26"/>
                <w:szCs w:val="26"/>
              </w:rPr>
              <w:t>(</w:t>
            </w:r>
            <w:proofErr w:type="gramStart"/>
            <w:r w:rsidRPr="00007AED">
              <w:rPr>
                <w:rFonts w:ascii="CordiaUPC" w:hAnsi="CordiaUPC" w:cs="CordiaUPC"/>
                <w:bCs/>
                <w:i/>
                <w:iCs/>
                <w:sz w:val="26"/>
                <w:szCs w:val="26"/>
              </w:rPr>
              <w:t>in</w:t>
            </w:r>
            <w:proofErr w:type="gramEnd"/>
            <w:r w:rsidRPr="00007AED">
              <w:rPr>
                <w:rFonts w:ascii="CordiaUPC" w:hAnsi="CordiaUPC" w:cs="CordiaUPC"/>
                <w:bCs/>
                <w:i/>
                <w:iCs/>
                <w:sz w:val="26"/>
                <w:szCs w:val="26"/>
              </w:rPr>
              <w:t xml:space="preserve"> million Baht)</w:t>
            </w:r>
          </w:p>
        </w:tc>
      </w:tr>
      <w:tr w:rsidR="0060070D" w:rsidRPr="00007AED" w14:paraId="27827A88" w14:textId="77777777">
        <w:trPr>
          <w:cantSplit/>
        </w:trPr>
        <w:tc>
          <w:tcPr>
            <w:tcW w:w="2791" w:type="dxa"/>
            <w:hideMark/>
          </w:tcPr>
          <w:p w14:paraId="4CAC1F33" w14:textId="77777777" w:rsidR="0060070D" w:rsidRPr="00007AED" w:rsidRDefault="0060070D" w:rsidP="0060070D">
            <w:pPr>
              <w:tabs>
                <w:tab w:val="center" w:pos="4320"/>
                <w:tab w:val="right" w:pos="8640"/>
              </w:tabs>
              <w:spacing w:line="240" w:lineRule="auto"/>
              <w:ind w:left="340" w:right="-108"/>
              <w:rPr>
                <w:rFonts w:ascii="CordiaUPC" w:eastAsia="Angsana New" w:hAnsi="CordiaUPC" w:cs="CordiaUPC"/>
                <w:sz w:val="26"/>
                <w:szCs w:val="26"/>
                <w:cs/>
                <w:lang w:eastAsia="th-TH" w:bidi="th-TH"/>
              </w:rPr>
            </w:pPr>
            <w:proofErr w:type="spellStart"/>
            <w:r w:rsidRPr="00007AED">
              <w:rPr>
                <w:rFonts w:ascii="CordiaUPC" w:eastAsia="Angsana New" w:hAnsi="CordiaUPC" w:cs="CordiaUPC"/>
                <w:sz w:val="26"/>
                <w:szCs w:val="26"/>
                <w:lang w:val="en-US" w:eastAsia="th-TH" w:bidi="th-TH"/>
              </w:rPr>
              <w:t>Derecognised</w:t>
            </w:r>
            <w:proofErr w:type="spellEnd"/>
            <w:r w:rsidRPr="00007AED">
              <w:rPr>
                <w:rFonts w:ascii="CordiaUPC" w:eastAsia="Angsana New" w:hAnsi="CordiaUPC" w:cs="CordiaUPC"/>
                <w:sz w:val="26"/>
                <w:szCs w:val="26"/>
                <w:lang w:val="en-US" w:eastAsia="th-TH" w:bidi="th-TH"/>
              </w:rPr>
              <w:t xml:space="preserve"> investments</w:t>
            </w:r>
          </w:p>
        </w:tc>
        <w:tc>
          <w:tcPr>
            <w:tcW w:w="1134" w:type="dxa"/>
          </w:tcPr>
          <w:p w14:paraId="0235C245" w14:textId="69A098C8" w:rsidR="0060070D" w:rsidRPr="00007AED" w:rsidRDefault="0060070D" w:rsidP="00D108B9">
            <w:pPr>
              <w:tabs>
                <w:tab w:val="center" w:pos="4153"/>
                <w:tab w:val="right" w:pos="8306"/>
              </w:tabs>
              <w:snapToGrid w:val="0"/>
              <w:spacing w:line="240" w:lineRule="auto"/>
              <w:ind w:left="-18" w:right="-35"/>
              <w:jc w:val="center"/>
              <w:rPr>
                <w:rFonts w:ascii="CordiaUPC" w:eastAsia="MS Mincho" w:hAnsi="CordiaUPC" w:cs="CordiaUPC"/>
                <w:sz w:val="26"/>
                <w:szCs w:val="26"/>
                <w:lang w:val="en-US" w:eastAsia="th-TH" w:bidi="th-TH"/>
              </w:rPr>
            </w:pPr>
            <w:r w:rsidRPr="00007AED">
              <w:rPr>
                <w:rFonts w:ascii="CordiaUPC" w:hAnsi="CordiaUPC" w:cs="CordiaUPC"/>
                <w:sz w:val="26"/>
                <w:szCs w:val="26"/>
                <w:lang w:val="en-US"/>
              </w:rPr>
              <w:t>190</w:t>
            </w:r>
          </w:p>
        </w:tc>
        <w:tc>
          <w:tcPr>
            <w:tcW w:w="1135" w:type="dxa"/>
          </w:tcPr>
          <w:p w14:paraId="636A8344" w14:textId="3D9C4B20" w:rsidR="0060070D" w:rsidRPr="00007AED" w:rsidRDefault="0060070D" w:rsidP="00D108B9">
            <w:pPr>
              <w:tabs>
                <w:tab w:val="left" w:pos="84"/>
                <w:tab w:val="center" w:pos="4153"/>
                <w:tab w:val="right" w:pos="8306"/>
              </w:tabs>
              <w:snapToGrid w:val="0"/>
              <w:spacing w:line="240" w:lineRule="auto"/>
              <w:ind w:left="-18" w:right="23"/>
              <w:jc w:val="center"/>
              <w:rPr>
                <w:rFonts w:ascii="CordiaUPC" w:eastAsia="MS Mincho" w:hAnsi="CordiaUPC" w:cs="CordiaUPC"/>
                <w:i/>
                <w:iCs/>
                <w:sz w:val="26"/>
                <w:szCs w:val="26"/>
                <w:lang w:val="en-US" w:eastAsia="th-TH" w:bidi="th-TH"/>
              </w:rPr>
            </w:pPr>
            <w:r w:rsidRPr="00007AED">
              <w:rPr>
                <w:rFonts w:ascii="CordiaUPC" w:hAnsi="CordiaUPC" w:cs="CordiaUPC"/>
                <w:sz w:val="26"/>
                <w:szCs w:val="26"/>
                <w:cs/>
                <w:lang w:val="en-US"/>
              </w:rPr>
              <w:t>-</w:t>
            </w:r>
          </w:p>
        </w:tc>
        <w:tc>
          <w:tcPr>
            <w:tcW w:w="1135" w:type="dxa"/>
          </w:tcPr>
          <w:p w14:paraId="083ABC5F" w14:textId="2FFAE97C" w:rsidR="0060070D" w:rsidRPr="00007AED" w:rsidRDefault="0060070D" w:rsidP="00D108B9">
            <w:pPr>
              <w:tabs>
                <w:tab w:val="center" w:pos="4153"/>
                <w:tab w:val="right" w:pos="8306"/>
              </w:tabs>
              <w:snapToGrid w:val="0"/>
              <w:spacing w:line="240" w:lineRule="auto"/>
              <w:ind w:left="-18" w:right="-110"/>
              <w:jc w:val="center"/>
              <w:rPr>
                <w:rFonts w:ascii="CordiaUPC" w:eastAsia="MS Mincho" w:hAnsi="CordiaUPC" w:cs="CordiaUPC"/>
                <w:sz w:val="26"/>
                <w:szCs w:val="26"/>
                <w:lang w:val="en-US" w:eastAsia="th-TH" w:bidi="th-TH"/>
              </w:rPr>
            </w:pPr>
            <w:r w:rsidRPr="00007AED">
              <w:rPr>
                <w:rFonts w:ascii="CordiaUPC" w:hAnsi="CordiaUPC" w:cs="CordiaUPC"/>
                <w:sz w:val="26"/>
                <w:szCs w:val="26"/>
                <w:lang w:val="en-US"/>
              </w:rPr>
              <w:t>53</w:t>
            </w:r>
          </w:p>
        </w:tc>
        <w:tc>
          <w:tcPr>
            <w:tcW w:w="1135" w:type="dxa"/>
          </w:tcPr>
          <w:p w14:paraId="50594BDF" w14:textId="60B47FFB" w:rsidR="0060070D" w:rsidRPr="00007AED" w:rsidRDefault="0060070D" w:rsidP="00D108B9">
            <w:pPr>
              <w:tabs>
                <w:tab w:val="center" w:pos="4153"/>
                <w:tab w:val="right" w:pos="8306"/>
              </w:tabs>
              <w:snapToGrid w:val="0"/>
              <w:spacing w:line="240" w:lineRule="auto"/>
              <w:ind w:left="-18" w:right="-53"/>
              <w:jc w:val="center"/>
              <w:rPr>
                <w:rFonts w:ascii="CordiaUPC" w:eastAsia="MS Mincho" w:hAnsi="CordiaUPC" w:cs="CordiaUPC"/>
                <w:sz w:val="26"/>
                <w:szCs w:val="26"/>
                <w:lang w:val="en-US" w:eastAsia="th-TH" w:bidi="th-TH"/>
              </w:rPr>
            </w:pPr>
            <w:r w:rsidRPr="00007AED">
              <w:rPr>
                <w:rFonts w:ascii="CordiaUPC" w:hAnsi="CordiaUPC" w:cs="CordiaUPC"/>
                <w:sz w:val="26"/>
                <w:szCs w:val="26"/>
                <w:lang w:val="en-US"/>
              </w:rPr>
              <w:t>-</w:t>
            </w:r>
          </w:p>
        </w:tc>
        <w:tc>
          <w:tcPr>
            <w:tcW w:w="1135" w:type="dxa"/>
          </w:tcPr>
          <w:p w14:paraId="0CC08F2B" w14:textId="6C8D1292" w:rsidR="0060070D" w:rsidRPr="00007AED" w:rsidRDefault="0060070D" w:rsidP="00D108B9">
            <w:pPr>
              <w:tabs>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sidRPr="00D108B9">
              <w:rPr>
                <w:rFonts w:ascii="CordiaUPC" w:eastAsia="MS Mincho" w:hAnsi="CordiaUPC" w:cs="CordiaUPC"/>
                <w:sz w:val="26"/>
                <w:szCs w:val="26"/>
                <w:lang w:val="en-US" w:eastAsia="th-TH" w:bidi="th-TH"/>
              </w:rPr>
              <w:t>161</w:t>
            </w:r>
          </w:p>
        </w:tc>
        <w:tc>
          <w:tcPr>
            <w:tcW w:w="1135" w:type="dxa"/>
          </w:tcPr>
          <w:p w14:paraId="52412057" w14:textId="7135524A" w:rsidR="0060070D" w:rsidRPr="00007AED" w:rsidRDefault="0060070D" w:rsidP="00D108B9">
            <w:pPr>
              <w:tabs>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sidRPr="00D108B9">
              <w:rPr>
                <w:rFonts w:ascii="CordiaUPC" w:eastAsia="MS Mincho" w:hAnsi="CordiaUPC" w:cs="CordiaUPC"/>
                <w:sz w:val="26"/>
                <w:szCs w:val="26"/>
                <w:lang w:val="en-US" w:eastAsia="th-TH" w:bidi="th-TH"/>
              </w:rPr>
              <w:t>-</w:t>
            </w:r>
          </w:p>
        </w:tc>
      </w:tr>
    </w:tbl>
    <w:p w14:paraId="3798B82A" w14:textId="77777777" w:rsidR="005D7A74" w:rsidRPr="00007AED" w:rsidRDefault="005D7A74" w:rsidP="005D7A74">
      <w:pPr>
        <w:pStyle w:val="index"/>
        <w:spacing w:after="0" w:line="240" w:lineRule="exact"/>
        <w:rPr>
          <w:rFonts w:ascii="CordiaUPC" w:hAnsi="CordiaUPC" w:cs="CordiaUPC"/>
          <w:b/>
          <w:bCs/>
          <w:sz w:val="26"/>
          <w:szCs w:val="26"/>
          <w:cs/>
          <w:lang w:val="en-GB"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854964" w:rsidRPr="00007AED" w14:paraId="25CBF0FC" w14:textId="77777777">
        <w:trPr>
          <w:cantSplit/>
        </w:trPr>
        <w:tc>
          <w:tcPr>
            <w:tcW w:w="2791" w:type="dxa"/>
          </w:tcPr>
          <w:p w14:paraId="76C9DFFA" w14:textId="77777777" w:rsidR="00854964" w:rsidRPr="00007AED" w:rsidRDefault="00854964">
            <w:pPr>
              <w:snapToGrid w:val="0"/>
              <w:spacing w:line="240" w:lineRule="auto"/>
              <w:rPr>
                <w:rFonts w:ascii="CordiaUPC" w:eastAsia="MS Mincho" w:hAnsi="CordiaUPC" w:cs="CordiaUPC"/>
                <w:sz w:val="26"/>
                <w:szCs w:val="26"/>
                <w:lang w:val="en-US" w:bidi="th-TH"/>
              </w:rPr>
            </w:pPr>
          </w:p>
        </w:tc>
        <w:tc>
          <w:tcPr>
            <w:tcW w:w="6809" w:type="dxa"/>
            <w:gridSpan w:val="6"/>
            <w:vAlign w:val="bottom"/>
            <w:hideMark/>
          </w:tcPr>
          <w:p w14:paraId="39A26365" w14:textId="580DB1A4" w:rsidR="00854964" w:rsidRPr="00007AED" w:rsidRDefault="00854964">
            <w:pPr>
              <w:spacing w:line="240" w:lineRule="auto"/>
              <w:ind w:left="-108" w:right="-108"/>
              <w:jc w:val="center"/>
              <w:rPr>
                <w:rFonts w:ascii="CordiaUPC" w:eastAsia="MS Mincho" w:hAnsi="CordiaUPC" w:cs="CordiaUPC"/>
                <w:b/>
                <w:bCs/>
                <w:sz w:val="26"/>
                <w:szCs w:val="26"/>
                <w:lang w:val="en-US" w:bidi="th-TH"/>
              </w:rPr>
            </w:pPr>
            <w:r w:rsidRPr="00007AED">
              <w:rPr>
                <w:rFonts w:ascii="CordiaUPC" w:hAnsi="CordiaUPC" w:cs="CordiaUPC"/>
                <w:b/>
                <w:sz w:val="26"/>
                <w:szCs w:val="26"/>
              </w:rPr>
              <w:t>Bank only</w:t>
            </w:r>
          </w:p>
        </w:tc>
      </w:tr>
      <w:tr w:rsidR="00854964" w:rsidRPr="00007AED" w14:paraId="12DF6718" w14:textId="77777777">
        <w:trPr>
          <w:cantSplit/>
        </w:trPr>
        <w:tc>
          <w:tcPr>
            <w:tcW w:w="2791" w:type="dxa"/>
          </w:tcPr>
          <w:p w14:paraId="1BE8BE7A" w14:textId="77777777" w:rsidR="00854964" w:rsidRPr="00007AED" w:rsidRDefault="00854964">
            <w:pPr>
              <w:snapToGrid w:val="0"/>
              <w:spacing w:line="240" w:lineRule="auto"/>
              <w:rPr>
                <w:rFonts w:ascii="CordiaUPC" w:eastAsia="MS Mincho" w:hAnsi="CordiaUPC" w:cs="CordiaUPC"/>
                <w:sz w:val="26"/>
                <w:szCs w:val="26"/>
                <w:lang w:val="en-US" w:bidi="th-TH"/>
              </w:rPr>
            </w:pPr>
          </w:p>
        </w:tc>
        <w:tc>
          <w:tcPr>
            <w:tcW w:w="2269" w:type="dxa"/>
            <w:gridSpan w:val="2"/>
            <w:vAlign w:val="bottom"/>
            <w:hideMark/>
          </w:tcPr>
          <w:p w14:paraId="4AE01A5F" w14:textId="77777777" w:rsidR="00854964" w:rsidRPr="00007AED" w:rsidRDefault="00854964">
            <w:pPr>
              <w:spacing w:line="240" w:lineRule="auto"/>
              <w:ind w:left="-124" w:right="-97"/>
              <w:jc w:val="center"/>
              <w:rPr>
                <w:rFonts w:ascii="CordiaUPC" w:eastAsia="MS Mincho" w:hAnsi="CordiaUPC" w:cs="CordiaUPC"/>
                <w:b/>
                <w:bCs/>
                <w:sz w:val="26"/>
                <w:szCs w:val="26"/>
                <w:lang w:val="en-US" w:bidi="th-TH"/>
              </w:rPr>
            </w:pPr>
            <w:r w:rsidRPr="00007AED">
              <w:rPr>
                <w:rFonts w:ascii="CordiaUPC" w:eastAsia="MS Mincho" w:hAnsi="CordiaUPC" w:cs="CordiaUPC"/>
                <w:b/>
                <w:bCs/>
                <w:sz w:val="26"/>
                <w:szCs w:val="26"/>
                <w:lang w:val="en-US" w:bidi="th-TH"/>
              </w:rPr>
              <w:t xml:space="preserve">Fair value at </w:t>
            </w:r>
            <w:r w:rsidRPr="00007AED">
              <w:rPr>
                <w:rFonts w:ascii="CordiaUPC" w:eastAsia="MS Mincho" w:hAnsi="CordiaUPC" w:cs="CordiaUPC"/>
                <w:b/>
                <w:bCs/>
                <w:sz w:val="26"/>
                <w:szCs w:val="26"/>
                <w:lang w:val="en-US" w:bidi="th-TH"/>
              </w:rPr>
              <w:br/>
            </w:r>
            <w:proofErr w:type="spellStart"/>
            <w:r w:rsidRPr="00007AED">
              <w:rPr>
                <w:rFonts w:ascii="CordiaUPC" w:eastAsia="MS Mincho" w:hAnsi="CordiaUPC" w:cs="CordiaUPC"/>
                <w:b/>
                <w:bCs/>
                <w:sz w:val="26"/>
                <w:szCs w:val="26"/>
                <w:lang w:val="en-US" w:bidi="th-TH"/>
              </w:rPr>
              <w:t>derecognised</w:t>
            </w:r>
            <w:proofErr w:type="spellEnd"/>
            <w:r w:rsidRPr="00007AED">
              <w:rPr>
                <w:rFonts w:ascii="CordiaUPC" w:eastAsia="MS Mincho" w:hAnsi="CordiaUPC" w:cs="CordiaUPC"/>
                <w:b/>
                <w:bCs/>
                <w:sz w:val="26"/>
                <w:szCs w:val="26"/>
                <w:lang w:val="en-US" w:bidi="th-TH"/>
              </w:rPr>
              <w:t xml:space="preserve"> date</w:t>
            </w:r>
          </w:p>
        </w:tc>
        <w:tc>
          <w:tcPr>
            <w:tcW w:w="2270" w:type="dxa"/>
            <w:gridSpan w:val="2"/>
            <w:vAlign w:val="bottom"/>
            <w:hideMark/>
          </w:tcPr>
          <w:p w14:paraId="1260965E" w14:textId="77777777" w:rsidR="00854964" w:rsidRPr="00007AED" w:rsidRDefault="00854964">
            <w:pPr>
              <w:spacing w:line="240" w:lineRule="auto"/>
              <w:ind w:left="-124" w:right="-97"/>
              <w:jc w:val="center"/>
              <w:rPr>
                <w:rFonts w:ascii="CordiaUPC" w:eastAsia="MS Mincho" w:hAnsi="CordiaUPC" w:cs="CordiaUPC"/>
                <w:b/>
                <w:bCs/>
                <w:sz w:val="26"/>
                <w:szCs w:val="26"/>
                <w:lang w:val="en-US" w:bidi="th-TH"/>
              </w:rPr>
            </w:pPr>
            <w:r w:rsidRPr="00007AED">
              <w:rPr>
                <w:rFonts w:ascii="CordiaUPC" w:eastAsia="MS Mincho" w:hAnsi="CordiaUPC" w:cs="CordiaUPC"/>
                <w:b/>
                <w:bCs/>
                <w:sz w:val="26"/>
                <w:szCs w:val="26"/>
                <w:lang w:val="en-US" w:bidi="th-TH"/>
              </w:rPr>
              <w:t>Dividend income</w:t>
            </w:r>
          </w:p>
        </w:tc>
        <w:tc>
          <w:tcPr>
            <w:tcW w:w="2270" w:type="dxa"/>
            <w:gridSpan w:val="2"/>
            <w:vAlign w:val="bottom"/>
            <w:hideMark/>
          </w:tcPr>
          <w:p w14:paraId="1E753E30" w14:textId="602F08B1" w:rsidR="00854964" w:rsidRPr="00007AED" w:rsidRDefault="00007AED">
            <w:pPr>
              <w:spacing w:line="240" w:lineRule="auto"/>
              <w:ind w:left="-124" w:right="-97"/>
              <w:jc w:val="center"/>
              <w:rPr>
                <w:rFonts w:ascii="CordiaUPC" w:eastAsia="MS Mincho" w:hAnsi="CordiaUPC" w:cs="CordiaUPC"/>
                <w:b/>
                <w:bCs/>
                <w:sz w:val="26"/>
                <w:szCs w:val="26"/>
                <w:lang w:val="en-US" w:bidi="th-TH"/>
              </w:rPr>
            </w:pPr>
            <w:r w:rsidRPr="00007AED">
              <w:rPr>
                <w:rFonts w:ascii="CordiaUPC" w:eastAsia="MS Mincho" w:hAnsi="CordiaUPC" w:cs="CordiaUPC"/>
                <w:b/>
                <w:bCs/>
                <w:sz w:val="26"/>
                <w:szCs w:val="26"/>
                <w:lang w:val="en-US" w:bidi="th-TH"/>
              </w:rPr>
              <w:t>Cumulative gain (loss) from derecognition</w:t>
            </w:r>
          </w:p>
        </w:tc>
      </w:tr>
      <w:tr w:rsidR="00854964" w:rsidRPr="00007AED" w14:paraId="7C3B816A" w14:textId="77777777">
        <w:trPr>
          <w:cantSplit/>
        </w:trPr>
        <w:tc>
          <w:tcPr>
            <w:tcW w:w="2791" w:type="dxa"/>
          </w:tcPr>
          <w:p w14:paraId="1F82CB47" w14:textId="77777777" w:rsidR="00854964" w:rsidRPr="00007AED" w:rsidRDefault="00854964">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1134" w:type="dxa"/>
            <w:hideMark/>
          </w:tcPr>
          <w:p w14:paraId="77BD282C" w14:textId="77777777" w:rsidR="00854964" w:rsidRPr="00007AED" w:rsidRDefault="00854964">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2023</w:t>
            </w:r>
          </w:p>
        </w:tc>
        <w:tc>
          <w:tcPr>
            <w:tcW w:w="1135" w:type="dxa"/>
            <w:hideMark/>
          </w:tcPr>
          <w:p w14:paraId="2EBB27D5" w14:textId="77777777" w:rsidR="00854964" w:rsidRPr="00007AED" w:rsidRDefault="00854964">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2022</w:t>
            </w:r>
          </w:p>
        </w:tc>
        <w:tc>
          <w:tcPr>
            <w:tcW w:w="1135" w:type="dxa"/>
            <w:hideMark/>
          </w:tcPr>
          <w:p w14:paraId="5CF3D5FE" w14:textId="77777777" w:rsidR="00854964" w:rsidRPr="00007AED" w:rsidRDefault="00854964">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2023</w:t>
            </w:r>
          </w:p>
        </w:tc>
        <w:tc>
          <w:tcPr>
            <w:tcW w:w="1135" w:type="dxa"/>
            <w:hideMark/>
          </w:tcPr>
          <w:p w14:paraId="11655348" w14:textId="77777777" w:rsidR="00854964" w:rsidRPr="00007AED" w:rsidRDefault="00854964">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2022</w:t>
            </w:r>
          </w:p>
        </w:tc>
        <w:tc>
          <w:tcPr>
            <w:tcW w:w="1135" w:type="dxa"/>
            <w:hideMark/>
          </w:tcPr>
          <w:p w14:paraId="7738BB1C" w14:textId="77777777" w:rsidR="00854964" w:rsidRPr="00007AED" w:rsidRDefault="00854964">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2023</w:t>
            </w:r>
          </w:p>
        </w:tc>
        <w:tc>
          <w:tcPr>
            <w:tcW w:w="1135" w:type="dxa"/>
            <w:hideMark/>
          </w:tcPr>
          <w:p w14:paraId="566F05BA" w14:textId="77777777" w:rsidR="00854964" w:rsidRPr="00007AED" w:rsidRDefault="00854964">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07AED">
              <w:rPr>
                <w:rFonts w:ascii="CordiaUPC" w:eastAsia="MS Mincho" w:hAnsi="CordiaUPC" w:cs="CordiaUPC"/>
                <w:sz w:val="26"/>
                <w:szCs w:val="26"/>
                <w:lang w:val="en-US" w:eastAsia="th-TH" w:bidi="th-TH"/>
              </w:rPr>
              <w:t>2022</w:t>
            </w:r>
          </w:p>
        </w:tc>
      </w:tr>
      <w:tr w:rsidR="00854964" w:rsidRPr="00007AED" w14:paraId="3C441F10" w14:textId="77777777">
        <w:trPr>
          <w:cantSplit/>
        </w:trPr>
        <w:tc>
          <w:tcPr>
            <w:tcW w:w="2791" w:type="dxa"/>
          </w:tcPr>
          <w:p w14:paraId="11E0BF57" w14:textId="77777777" w:rsidR="00854964" w:rsidRPr="00007AED" w:rsidRDefault="00854964">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6809" w:type="dxa"/>
            <w:gridSpan w:val="6"/>
            <w:hideMark/>
          </w:tcPr>
          <w:p w14:paraId="76191B95" w14:textId="77777777" w:rsidR="00854964" w:rsidRPr="00007AED" w:rsidRDefault="00854964">
            <w:pPr>
              <w:tabs>
                <w:tab w:val="right" w:pos="839"/>
                <w:tab w:val="center" w:pos="4153"/>
                <w:tab w:val="right" w:pos="8306"/>
              </w:tabs>
              <w:snapToGrid w:val="0"/>
              <w:spacing w:line="240" w:lineRule="auto"/>
              <w:ind w:left="-18" w:right="-19"/>
              <w:jc w:val="center"/>
              <w:rPr>
                <w:rFonts w:ascii="CordiaUPC" w:eastAsia="MS Mincho" w:hAnsi="CordiaUPC" w:cs="CordiaUPC"/>
                <w:sz w:val="26"/>
                <w:szCs w:val="26"/>
                <w:lang w:val="en-US" w:eastAsia="th-TH" w:bidi="th-TH"/>
              </w:rPr>
            </w:pPr>
            <w:r w:rsidRPr="00007AED">
              <w:rPr>
                <w:rFonts w:ascii="CordiaUPC" w:hAnsi="CordiaUPC" w:cs="CordiaUPC"/>
                <w:bCs/>
                <w:i/>
                <w:iCs/>
                <w:sz w:val="26"/>
                <w:szCs w:val="26"/>
              </w:rPr>
              <w:t>(</w:t>
            </w:r>
            <w:proofErr w:type="gramStart"/>
            <w:r w:rsidRPr="00007AED">
              <w:rPr>
                <w:rFonts w:ascii="CordiaUPC" w:hAnsi="CordiaUPC" w:cs="CordiaUPC"/>
                <w:bCs/>
                <w:i/>
                <w:iCs/>
                <w:sz w:val="26"/>
                <w:szCs w:val="26"/>
              </w:rPr>
              <w:t>in</w:t>
            </w:r>
            <w:proofErr w:type="gramEnd"/>
            <w:r w:rsidRPr="00007AED">
              <w:rPr>
                <w:rFonts w:ascii="CordiaUPC" w:hAnsi="CordiaUPC" w:cs="CordiaUPC"/>
                <w:bCs/>
                <w:i/>
                <w:iCs/>
                <w:sz w:val="26"/>
                <w:szCs w:val="26"/>
              </w:rPr>
              <w:t xml:space="preserve"> million Baht)</w:t>
            </w:r>
          </w:p>
        </w:tc>
      </w:tr>
      <w:tr w:rsidR="0060070D" w14:paraId="199F0BD3" w14:textId="77777777">
        <w:trPr>
          <w:cantSplit/>
        </w:trPr>
        <w:tc>
          <w:tcPr>
            <w:tcW w:w="2791" w:type="dxa"/>
            <w:hideMark/>
          </w:tcPr>
          <w:p w14:paraId="1C686D13" w14:textId="77777777" w:rsidR="0060070D" w:rsidRPr="00007AED" w:rsidRDefault="0060070D" w:rsidP="0060070D">
            <w:pPr>
              <w:tabs>
                <w:tab w:val="center" w:pos="4320"/>
                <w:tab w:val="right" w:pos="8640"/>
              </w:tabs>
              <w:spacing w:line="240" w:lineRule="auto"/>
              <w:ind w:left="340" w:right="-108"/>
              <w:rPr>
                <w:rFonts w:ascii="CordiaUPC" w:eastAsia="Angsana New" w:hAnsi="CordiaUPC" w:cs="CordiaUPC"/>
                <w:sz w:val="26"/>
                <w:szCs w:val="26"/>
                <w:cs/>
                <w:lang w:eastAsia="th-TH" w:bidi="th-TH"/>
              </w:rPr>
            </w:pPr>
            <w:proofErr w:type="spellStart"/>
            <w:r w:rsidRPr="00007AED">
              <w:rPr>
                <w:rFonts w:ascii="CordiaUPC" w:eastAsia="Angsana New" w:hAnsi="CordiaUPC" w:cs="CordiaUPC"/>
                <w:sz w:val="26"/>
                <w:szCs w:val="26"/>
                <w:lang w:val="en-US" w:eastAsia="th-TH" w:bidi="th-TH"/>
              </w:rPr>
              <w:t>Derecognised</w:t>
            </w:r>
            <w:proofErr w:type="spellEnd"/>
            <w:r w:rsidRPr="00007AED">
              <w:rPr>
                <w:rFonts w:ascii="CordiaUPC" w:eastAsia="Angsana New" w:hAnsi="CordiaUPC" w:cs="CordiaUPC"/>
                <w:sz w:val="26"/>
                <w:szCs w:val="26"/>
                <w:lang w:val="en-US" w:eastAsia="th-TH" w:bidi="th-TH"/>
              </w:rPr>
              <w:t xml:space="preserve"> investments</w:t>
            </w:r>
          </w:p>
        </w:tc>
        <w:tc>
          <w:tcPr>
            <w:tcW w:w="1134" w:type="dxa"/>
          </w:tcPr>
          <w:p w14:paraId="6D2D3795" w14:textId="7B1A1205" w:rsidR="0060070D" w:rsidRPr="00007AED" w:rsidRDefault="0060070D" w:rsidP="00D108B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D108B9">
              <w:rPr>
                <w:rFonts w:ascii="CordiaUPC" w:eastAsia="MS Mincho" w:hAnsi="CordiaUPC" w:cs="CordiaUPC"/>
                <w:sz w:val="26"/>
                <w:szCs w:val="26"/>
                <w:lang w:val="en-US" w:eastAsia="th-TH" w:bidi="th-TH"/>
              </w:rPr>
              <w:t>190</w:t>
            </w:r>
          </w:p>
        </w:tc>
        <w:tc>
          <w:tcPr>
            <w:tcW w:w="1135" w:type="dxa"/>
          </w:tcPr>
          <w:p w14:paraId="7ABA4C7B" w14:textId="4CECE365" w:rsidR="0060070D" w:rsidRPr="00D108B9" w:rsidRDefault="0060070D" w:rsidP="00D108B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D108B9">
              <w:rPr>
                <w:rFonts w:ascii="CordiaUPC" w:eastAsia="MS Mincho" w:hAnsi="CordiaUPC" w:cs="CordiaUPC" w:hint="cs"/>
                <w:sz w:val="26"/>
                <w:szCs w:val="26"/>
                <w:cs/>
                <w:lang w:val="en-US" w:eastAsia="th-TH"/>
              </w:rPr>
              <w:t>-</w:t>
            </w:r>
          </w:p>
        </w:tc>
        <w:tc>
          <w:tcPr>
            <w:tcW w:w="1135" w:type="dxa"/>
          </w:tcPr>
          <w:p w14:paraId="5815068A" w14:textId="36DC7B40" w:rsidR="0060070D" w:rsidRPr="00007AED" w:rsidRDefault="0060070D" w:rsidP="00D108B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D108B9">
              <w:rPr>
                <w:rFonts w:ascii="CordiaUPC" w:eastAsia="MS Mincho" w:hAnsi="CordiaUPC" w:cs="CordiaUPC"/>
                <w:sz w:val="26"/>
                <w:szCs w:val="26"/>
                <w:lang w:val="en-US" w:eastAsia="th-TH" w:bidi="th-TH"/>
              </w:rPr>
              <w:t>53</w:t>
            </w:r>
          </w:p>
        </w:tc>
        <w:tc>
          <w:tcPr>
            <w:tcW w:w="1135" w:type="dxa"/>
          </w:tcPr>
          <w:p w14:paraId="39A8BFB7" w14:textId="63034564" w:rsidR="0060070D" w:rsidRPr="00007AED" w:rsidRDefault="0060070D" w:rsidP="00D108B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D108B9">
              <w:rPr>
                <w:rFonts w:ascii="CordiaUPC" w:eastAsia="MS Mincho" w:hAnsi="CordiaUPC" w:cs="CordiaUPC"/>
                <w:sz w:val="26"/>
                <w:szCs w:val="26"/>
                <w:lang w:val="en-US" w:eastAsia="th-TH" w:bidi="th-TH"/>
              </w:rPr>
              <w:t>-</w:t>
            </w:r>
          </w:p>
        </w:tc>
        <w:tc>
          <w:tcPr>
            <w:tcW w:w="1135" w:type="dxa"/>
          </w:tcPr>
          <w:p w14:paraId="19CF9252" w14:textId="3C80FFBC" w:rsidR="0060070D" w:rsidRPr="00007AED" w:rsidRDefault="0060070D" w:rsidP="00D108B9">
            <w:pPr>
              <w:tabs>
                <w:tab w:val="right" w:pos="839"/>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sidRPr="00D108B9">
              <w:rPr>
                <w:rFonts w:ascii="CordiaUPC" w:eastAsia="MS Mincho" w:hAnsi="CordiaUPC" w:cs="CordiaUPC"/>
                <w:sz w:val="26"/>
                <w:szCs w:val="26"/>
                <w:lang w:val="en-US" w:eastAsia="th-TH" w:bidi="th-TH"/>
              </w:rPr>
              <w:t>147</w:t>
            </w:r>
          </w:p>
        </w:tc>
        <w:tc>
          <w:tcPr>
            <w:tcW w:w="1135" w:type="dxa"/>
          </w:tcPr>
          <w:p w14:paraId="4B2D082A" w14:textId="103A2070" w:rsidR="0060070D" w:rsidRPr="00007AED" w:rsidRDefault="0060070D" w:rsidP="00D108B9">
            <w:pPr>
              <w:tabs>
                <w:tab w:val="right" w:pos="839"/>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sidRPr="00D108B9">
              <w:rPr>
                <w:rFonts w:ascii="CordiaUPC" w:eastAsia="MS Mincho" w:hAnsi="CordiaUPC" w:cs="CordiaUPC"/>
                <w:sz w:val="26"/>
                <w:szCs w:val="26"/>
                <w:lang w:val="en-US" w:eastAsia="th-TH" w:bidi="th-TH"/>
              </w:rPr>
              <w:t>-</w:t>
            </w:r>
          </w:p>
        </w:tc>
      </w:tr>
    </w:tbl>
    <w:p w14:paraId="0939504A" w14:textId="77777777" w:rsidR="00854964" w:rsidRDefault="00854964" w:rsidP="001808EF">
      <w:pPr>
        <w:spacing w:line="240" w:lineRule="auto"/>
        <w:rPr>
          <w:rFonts w:ascii="CordiaUPC" w:hAnsi="CordiaUPC" w:cs="CordiaUPC"/>
          <w:b/>
          <w:bCs/>
          <w:sz w:val="26"/>
          <w:szCs w:val="26"/>
          <w:lang w:bidi="th-TH"/>
        </w:rPr>
      </w:pPr>
    </w:p>
    <w:p w14:paraId="5FA7F349" w14:textId="2924F0DE" w:rsidR="00315CD5" w:rsidRPr="001808EF" w:rsidRDefault="00A7166D" w:rsidP="001808EF">
      <w:pPr>
        <w:spacing w:line="240" w:lineRule="auto"/>
        <w:rPr>
          <w:rFonts w:ascii="CordiaUPC" w:hAnsi="CordiaUPC" w:cs="CordiaUPC"/>
          <w:b/>
          <w:bCs/>
          <w:sz w:val="26"/>
          <w:szCs w:val="26"/>
          <w:lang w:val="en-AU" w:bidi="th-TH"/>
        </w:rPr>
      </w:pPr>
      <w:r w:rsidRPr="00392524">
        <w:rPr>
          <w:rFonts w:ascii="CordiaUPC" w:hAnsi="CordiaUPC" w:cs="CordiaUPC"/>
          <w:b/>
          <w:bCs/>
          <w:sz w:val="26"/>
          <w:szCs w:val="26"/>
          <w:lang w:bidi="th-TH"/>
        </w:rPr>
        <w:t>5</w:t>
      </w:r>
      <w:r w:rsidR="00315CD5" w:rsidRPr="00392524">
        <w:rPr>
          <w:rFonts w:ascii="CordiaUPC" w:hAnsi="CordiaUPC" w:cs="CordiaUPC" w:hint="cs"/>
          <w:b/>
          <w:bCs/>
          <w:sz w:val="26"/>
          <w:szCs w:val="26"/>
          <w:lang w:bidi="th-TH"/>
        </w:rPr>
        <w:t>.</w:t>
      </w:r>
      <w:r w:rsidR="005D7A74">
        <w:rPr>
          <w:rFonts w:ascii="CordiaUPC" w:hAnsi="CordiaUPC" w:cs="CordiaUPC"/>
          <w:b/>
          <w:bCs/>
          <w:sz w:val="26"/>
          <w:szCs w:val="26"/>
          <w:lang w:bidi="th-TH"/>
        </w:rPr>
        <w:t>3</w:t>
      </w:r>
      <w:r w:rsidR="00315CD5" w:rsidRPr="00392524">
        <w:rPr>
          <w:rFonts w:ascii="CordiaUPC" w:hAnsi="CordiaUPC" w:cs="CordiaUPC" w:hint="cs"/>
          <w:b/>
          <w:bCs/>
          <w:sz w:val="26"/>
          <w:szCs w:val="26"/>
          <w:lang w:bidi="th-TH"/>
        </w:rPr>
        <w:tab/>
      </w:r>
      <w:r w:rsidR="00315CD5" w:rsidRPr="00392524">
        <w:rPr>
          <w:rFonts w:ascii="CordiaUPC" w:hAnsi="CordiaUPC" w:cs="CordiaUPC" w:hint="cs"/>
          <w:b/>
          <w:bCs/>
          <w:sz w:val="26"/>
          <w:szCs w:val="26"/>
          <w:lang w:val="en-US" w:bidi="th-TH"/>
        </w:rPr>
        <w:t xml:space="preserve">Investments in entities in which the Bank and its subsidiaries hold 10% or </w:t>
      </w:r>
      <w:proofErr w:type="gramStart"/>
      <w:r w:rsidR="00315CD5" w:rsidRPr="00392524">
        <w:rPr>
          <w:rFonts w:ascii="CordiaUPC" w:hAnsi="CordiaUPC" w:cs="CordiaUPC" w:hint="cs"/>
          <w:b/>
          <w:bCs/>
          <w:sz w:val="26"/>
          <w:szCs w:val="26"/>
          <w:lang w:val="en-US" w:bidi="th-TH"/>
        </w:rPr>
        <w:t>more</w:t>
      </w:r>
      <w:proofErr w:type="gramEnd"/>
    </w:p>
    <w:p w14:paraId="492D1435" w14:textId="77777777" w:rsidR="00315CD5" w:rsidRPr="00392524" w:rsidRDefault="00315CD5" w:rsidP="00AD7C76">
      <w:pPr>
        <w:pStyle w:val="index"/>
        <w:spacing w:after="0" w:line="240" w:lineRule="exact"/>
        <w:ind w:left="567" w:hanging="567"/>
        <w:rPr>
          <w:rFonts w:ascii="CordiaUPC" w:hAnsi="CordiaUPC" w:cs="CordiaUPC"/>
          <w:sz w:val="26"/>
          <w:szCs w:val="26"/>
          <w:lang w:val="en-US" w:bidi="th-TH"/>
        </w:rPr>
      </w:pPr>
    </w:p>
    <w:p w14:paraId="616D032D" w14:textId="1312348A" w:rsidR="00315CD5" w:rsidRPr="00392524" w:rsidRDefault="00315CD5"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w:t>
      </w:r>
      <w:proofErr w:type="gramStart"/>
      <w:r w:rsidRPr="00392524">
        <w:rPr>
          <w:rFonts w:ascii="CordiaUPC" w:hAnsi="CordiaUPC" w:cs="CordiaUPC" w:hint="cs"/>
          <w:sz w:val="26"/>
          <w:szCs w:val="26"/>
          <w:lang w:val="en-US" w:eastAsia="en-GB" w:bidi="th-TH"/>
        </w:rPr>
        <w:t>at</w:t>
      </w:r>
      <w:proofErr w:type="gramEnd"/>
      <w:r w:rsidRPr="00392524">
        <w:rPr>
          <w:rFonts w:ascii="CordiaUPC" w:hAnsi="CordiaUPC" w:cs="CordiaUPC" w:hint="cs"/>
          <w:sz w:val="26"/>
          <w:szCs w:val="26"/>
          <w:lang w:val="en-US" w:eastAsia="en-GB" w:bidi="th-TH"/>
        </w:rPr>
        <w:t xml:space="preserve"> </w:t>
      </w:r>
      <w:r w:rsidR="00971385" w:rsidRPr="005B2349">
        <w:rPr>
          <w:rFonts w:ascii="CordiaUPC" w:eastAsia="Times New Roman" w:hAnsi="CordiaUPC" w:cs="CordiaUPC"/>
          <w:sz w:val="26"/>
          <w:szCs w:val="26"/>
          <w:lang w:bidi="th-TH"/>
        </w:rPr>
        <w:t>30 September</w:t>
      </w:r>
      <w:r w:rsidR="00734F55" w:rsidRPr="00392524">
        <w:rPr>
          <w:rFonts w:ascii="CordiaUPC" w:eastAsia="Times New Roman" w:hAnsi="CordiaUPC" w:cs="CordiaUPC"/>
          <w:sz w:val="26"/>
          <w:szCs w:val="26"/>
          <w:lang w:bidi="th-TH"/>
        </w:rPr>
        <w:t xml:space="preserve"> 202</w:t>
      </w:r>
      <w:r w:rsidR="005C08A0">
        <w:rPr>
          <w:rFonts w:ascii="CordiaUPC" w:eastAsia="Times New Roman" w:hAnsi="CordiaUPC" w:cs="CordiaUPC"/>
          <w:sz w:val="26"/>
          <w:szCs w:val="26"/>
          <w:lang w:bidi="th-TH"/>
        </w:rPr>
        <w:t>3</w:t>
      </w:r>
      <w:r w:rsidR="00895086" w:rsidRPr="00392524">
        <w:rPr>
          <w:rFonts w:ascii="CordiaUPC" w:hAnsi="CordiaUPC" w:cs="CordiaUPC" w:hint="cs"/>
          <w:sz w:val="26"/>
          <w:szCs w:val="26"/>
        </w:rPr>
        <w:t xml:space="preserve"> and </w:t>
      </w:r>
      <w:r w:rsidR="00734F55" w:rsidRPr="00392524">
        <w:rPr>
          <w:rFonts w:ascii="CordiaUPC" w:hAnsi="CordiaUPC" w:cs="CordiaUPC" w:hint="cs"/>
          <w:sz w:val="26"/>
          <w:szCs w:val="26"/>
        </w:rPr>
        <w:t>31 December 202</w:t>
      </w:r>
      <w:r w:rsidR="005C08A0">
        <w:rPr>
          <w:rFonts w:ascii="CordiaUPC" w:hAnsi="CordiaUPC" w:cs="CordiaUPC"/>
          <w:sz w:val="26"/>
          <w:szCs w:val="26"/>
        </w:rPr>
        <w:t>2</w:t>
      </w:r>
      <w:r w:rsidRPr="00392524">
        <w:rPr>
          <w:rFonts w:ascii="CordiaUPC" w:hAnsi="CordiaUPC" w:cs="CordiaUPC" w:hint="cs"/>
          <w:sz w:val="26"/>
          <w:szCs w:val="26"/>
          <w:lang w:val="en-US" w:eastAsia="en-GB" w:bidi="th-TH"/>
        </w:rPr>
        <w:t>, the Bank</w:t>
      </w:r>
      <w:r w:rsidR="000F47D1" w:rsidRPr="00392524">
        <w:rPr>
          <w:rFonts w:ascii="CordiaUPC" w:hAnsi="CordiaUPC" w:cs="CordiaUPC" w:hint="cs"/>
          <w:sz w:val="26"/>
          <w:szCs w:val="26"/>
          <w:lang w:val="en-US" w:eastAsia="en-GB" w:bidi="th-TH"/>
        </w:rPr>
        <w:t xml:space="preserve"> and its subsidiaries</w:t>
      </w:r>
      <w:r w:rsidRPr="00392524">
        <w:rPr>
          <w:rFonts w:ascii="CordiaUPC" w:hAnsi="CordiaUPC" w:cs="CordiaUPC" w:hint="cs"/>
          <w:sz w:val="26"/>
          <w:szCs w:val="26"/>
          <w:lang w:val="en-US" w:eastAsia="en-GB" w:bidi="th-TH"/>
        </w:rPr>
        <w:t xml:space="preserve"> had investments in entities in which the Bank</w:t>
      </w:r>
      <w:r w:rsidR="00796245" w:rsidRPr="00392524">
        <w:rPr>
          <w:rFonts w:ascii="CordiaUPC" w:hAnsi="CordiaUPC" w:cs="CordiaUPC" w:hint="cs"/>
          <w:sz w:val="26"/>
          <w:szCs w:val="26"/>
          <w:lang w:val="en-US" w:eastAsia="en-GB" w:bidi="th-TH"/>
        </w:rPr>
        <w:t xml:space="preserve"> and its subsidiarie</w:t>
      </w:r>
      <w:r w:rsidR="00982499" w:rsidRPr="00392524">
        <w:rPr>
          <w:rFonts w:ascii="CordiaUPC" w:hAnsi="CordiaUPC" w:cs="CordiaUPC" w:hint="cs"/>
          <w:sz w:val="26"/>
          <w:szCs w:val="26"/>
          <w:lang w:val="en-US" w:eastAsia="en-GB" w:bidi="th-TH"/>
        </w:rPr>
        <w:t>s</w:t>
      </w:r>
      <w:r w:rsidRPr="00392524">
        <w:rPr>
          <w:rFonts w:ascii="CordiaUPC" w:hAnsi="CordiaUPC" w:cs="CordiaUPC" w:hint="cs"/>
          <w:sz w:val="26"/>
          <w:szCs w:val="26"/>
          <w:lang w:val="en-US" w:eastAsia="en-GB" w:bidi="th-TH"/>
        </w:rPr>
        <w:t xml:space="preserve"> hold 10% or more of the paid-up share </w:t>
      </w:r>
      <w:r w:rsidRPr="00DF47F4">
        <w:rPr>
          <w:rFonts w:ascii="CordiaUPC" w:hAnsi="CordiaUPC" w:cs="CordiaUPC" w:hint="cs"/>
          <w:sz w:val="26"/>
          <w:szCs w:val="26"/>
          <w:lang w:val="en-US" w:eastAsia="en-GB" w:bidi="th-TH"/>
        </w:rPr>
        <w:t xml:space="preserve">capital of the investee companies </w:t>
      </w:r>
      <w:r w:rsidR="00A1031B" w:rsidRPr="00DF47F4">
        <w:rPr>
          <w:rFonts w:ascii="CordiaUPC" w:hAnsi="CordiaUPC" w:cs="CordiaUPC"/>
          <w:sz w:val="26"/>
          <w:szCs w:val="26"/>
          <w:lang w:val="en-US" w:eastAsia="en-GB" w:bidi="th-TH"/>
        </w:rPr>
        <w:t xml:space="preserve">but such companies are not treated as its subsidiaries and associates </w:t>
      </w:r>
      <w:proofErr w:type="spellStart"/>
      <w:r w:rsidR="00A1031B" w:rsidRPr="00DF47F4">
        <w:rPr>
          <w:rFonts w:ascii="CordiaUPC" w:hAnsi="CordiaUPC" w:cs="CordiaUPC"/>
          <w:sz w:val="26"/>
          <w:szCs w:val="26"/>
          <w:lang w:val="en-US" w:eastAsia="en-GB" w:bidi="th-TH"/>
        </w:rPr>
        <w:t>summarised</w:t>
      </w:r>
      <w:proofErr w:type="spellEnd"/>
      <w:r w:rsidR="00A1031B" w:rsidRPr="00DF47F4">
        <w:rPr>
          <w:rFonts w:ascii="CordiaUPC" w:hAnsi="CordiaUPC" w:cs="CordiaUPC"/>
          <w:sz w:val="26"/>
          <w:szCs w:val="26"/>
          <w:lang w:val="en-US" w:eastAsia="en-GB" w:bidi="th-TH"/>
        </w:rPr>
        <w:t xml:space="preserve"> below.</w:t>
      </w:r>
    </w:p>
    <w:p w14:paraId="2E1FD1F4" w14:textId="7FBFF4C4" w:rsidR="0086771A" w:rsidRDefault="0086771A"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090" w:type="dxa"/>
        <w:tblInd w:w="450" w:type="dxa"/>
        <w:tblLayout w:type="fixed"/>
        <w:tblLook w:val="01E0" w:firstRow="1" w:lastRow="1" w:firstColumn="1" w:lastColumn="1" w:noHBand="0" w:noVBand="0"/>
      </w:tblPr>
      <w:tblGrid>
        <w:gridCol w:w="5310"/>
        <w:gridCol w:w="270"/>
        <w:gridCol w:w="1620"/>
        <w:gridCol w:w="270"/>
        <w:gridCol w:w="1620"/>
      </w:tblGrid>
      <w:tr w:rsidR="00A60D96" w:rsidRPr="000064CB" w14:paraId="433575A5" w14:textId="77777777" w:rsidTr="006B1063">
        <w:trPr>
          <w:trHeight w:val="137"/>
        </w:trPr>
        <w:tc>
          <w:tcPr>
            <w:tcW w:w="5310" w:type="dxa"/>
          </w:tcPr>
          <w:p w14:paraId="1096760C" w14:textId="77777777" w:rsidR="00A60D96" w:rsidRPr="000064CB" w:rsidRDefault="00A60D96" w:rsidP="006B1063">
            <w:pPr>
              <w:spacing w:line="240" w:lineRule="exact"/>
              <w:rPr>
                <w:rFonts w:ascii="CordiaUPC" w:hAnsi="CordiaUPC" w:cs="CordiaUPC"/>
                <w:b/>
                <w:bCs/>
                <w:color w:val="000000"/>
                <w:sz w:val="26"/>
                <w:szCs w:val="26"/>
                <w:lang w:val="en-US"/>
              </w:rPr>
            </w:pPr>
          </w:p>
        </w:tc>
        <w:tc>
          <w:tcPr>
            <w:tcW w:w="270" w:type="dxa"/>
          </w:tcPr>
          <w:p w14:paraId="773B5E0F"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b/>
                <w:bCs/>
                <w:sz w:val="26"/>
                <w:szCs w:val="26"/>
              </w:rPr>
            </w:pPr>
          </w:p>
        </w:tc>
        <w:tc>
          <w:tcPr>
            <w:tcW w:w="3510" w:type="dxa"/>
            <w:gridSpan w:val="3"/>
          </w:tcPr>
          <w:p w14:paraId="3B944C07"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b/>
                <w:bCs/>
                <w:sz w:val="26"/>
                <w:szCs w:val="26"/>
              </w:rPr>
            </w:pPr>
            <w:r>
              <w:rPr>
                <w:rFonts w:ascii="CordiaUPC" w:hAnsi="CordiaUPC" w:cs="CordiaUPC"/>
                <w:b/>
                <w:bCs/>
                <w:sz w:val="26"/>
                <w:szCs w:val="26"/>
                <w:lang w:val="en-US" w:bidi="th-TH"/>
              </w:rPr>
              <w:t xml:space="preserve">Consolidated and </w:t>
            </w:r>
            <w:r w:rsidRPr="000064CB">
              <w:rPr>
                <w:rFonts w:ascii="CordiaUPC" w:hAnsi="CordiaUPC" w:cs="CordiaUPC" w:hint="cs"/>
                <w:b/>
                <w:bCs/>
                <w:sz w:val="26"/>
                <w:szCs w:val="26"/>
              </w:rPr>
              <w:t>Bank only</w:t>
            </w:r>
          </w:p>
        </w:tc>
      </w:tr>
      <w:tr w:rsidR="00A60D96" w:rsidRPr="000064CB" w14:paraId="526B19C3" w14:textId="77777777" w:rsidTr="006B1063">
        <w:trPr>
          <w:trHeight w:val="137"/>
        </w:trPr>
        <w:tc>
          <w:tcPr>
            <w:tcW w:w="5310" w:type="dxa"/>
          </w:tcPr>
          <w:p w14:paraId="74EF1142" w14:textId="77777777" w:rsidR="00A60D96" w:rsidRPr="000064CB" w:rsidRDefault="00A60D96" w:rsidP="006B1063">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1275F469" w14:textId="77777777" w:rsidR="00A60D96" w:rsidRPr="000064CB" w:rsidRDefault="00A60D96" w:rsidP="006B1063">
            <w:pPr>
              <w:pStyle w:val="acctmergecolhdg"/>
              <w:spacing w:line="240" w:lineRule="exact"/>
              <w:rPr>
                <w:rFonts w:ascii="CordiaUPC" w:hAnsi="CordiaUPC" w:cs="CordiaUPC"/>
                <w:b w:val="0"/>
                <w:bCs/>
                <w:sz w:val="26"/>
                <w:szCs w:val="26"/>
              </w:rPr>
            </w:pPr>
          </w:p>
        </w:tc>
        <w:tc>
          <w:tcPr>
            <w:tcW w:w="1620" w:type="dxa"/>
            <w:shd w:val="clear" w:color="auto" w:fill="auto"/>
            <w:vAlign w:val="bottom"/>
          </w:tcPr>
          <w:p w14:paraId="522E151E" w14:textId="381E9AF2" w:rsidR="00A60D96" w:rsidRPr="005C08A0" w:rsidRDefault="00A60D96" w:rsidP="006B1063">
            <w:pPr>
              <w:pStyle w:val="acctmergecolhdg"/>
              <w:spacing w:line="240" w:lineRule="exact"/>
              <w:ind w:left="-79" w:right="-79"/>
              <w:rPr>
                <w:rFonts w:ascii="CordiaUPC" w:hAnsi="CordiaUPC" w:cs="CordiaUPC"/>
                <w:b w:val="0"/>
                <w:bCs/>
                <w:sz w:val="26"/>
                <w:szCs w:val="26"/>
                <w:lang w:val="en-US" w:bidi="th-TH"/>
              </w:rPr>
            </w:pPr>
            <w:r>
              <w:rPr>
                <w:rFonts w:ascii="CordiaUPC" w:hAnsi="CordiaUPC" w:cs="CordiaUPC"/>
                <w:b w:val="0"/>
                <w:bCs/>
                <w:sz w:val="26"/>
                <w:szCs w:val="26"/>
              </w:rPr>
              <w:t xml:space="preserve">30 September </w:t>
            </w:r>
            <w:r w:rsidRPr="000064CB">
              <w:rPr>
                <w:rFonts w:ascii="CordiaUPC" w:hAnsi="CordiaUPC" w:cs="CordiaUPC" w:hint="cs"/>
                <w:b w:val="0"/>
                <w:bCs/>
                <w:sz w:val="26"/>
                <w:szCs w:val="26"/>
              </w:rPr>
              <w:t>202</w:t>
            </w:r>
            <w:r w:rsidR="005C08A0">
              <w:rPr>
                <w:rFonts w:ascii="CordiaUPC" w:hAnsi="CordiaUPC" w:cs="CordiaUPC"/>
                <w:b w:val="0"/>
                <w:bCs/>
                <w:sz w:val="26"/>
                <w:szCs w:val="26"/>
                <w:lang w:val="en-US" w:bidi="th-TH"/>
              </w:rPr>
              <w:t>3</w:t>
            </w:r>
          </w:p>
        </w:tc>
        <w:tc>
          <w:tcPr>
            <w:tcW w:w="270" w:type="dxa"/>
            <w:shd w:val="clear" w:color="auto" w:fill="auto"/>
          </w:tcPr>
          <w:p w14:paraId="4CED09D9" w14:textId="77777777" w:rsidR="00A60D96" w:rsidRPr="000064CB" w:rsidRDefault="00A60D96" w:rsidP="006B1063">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3C9F9D87" w14:textId="556CA0BF" w:rsidR="00A60D96" w:rsidRPr="000064CB" w:rsidRDefault="00A60D96" w:rsidP="006B1063">
            <w:pPr>
              <w:pStyle w:val="acctmergecolhdg"/>
              <w:tabs>
                <w:tab w:val="left" w:pos="656"/>
              </w:tabs>
              <w:spacing w:line="240" w:lineRule="exact"/>
              <w:ind w:left="-79" w:right="-68"/>
              <w:rPr>
                <w:rFonts w:ascii="CordiaUPC" w:hAnsi="CordiaUPC" w:cs="CordiaUPC"/>
                <w:b w:val="0"/>
                <w:bCs/>
                <w:spacing w:val="-6"/>
                <w:sz w:val="26"/>
                <w:szCs w:val="26"/>
              </w:rPr>
            </w:pPr>
            <w:r>
              <w:rPr>
                <w:rFonts w:ascii="CordiaUPC" w:hAnsi="CordiaUPC" w:cs="CordiaUPC"/>
                <w:b w:val="0"/>
                <w:bCs/>
                <w:spacing w:val="-6"/>
                <w:sz w:val="26"/>
                <w:szCs w:val="26"/>
              </w:rPr>
              <w:t xml:space="preserve">31 December </w:t>
            </w:r>
            <w:r w:rsidRPr="000064CB">
              <w:rPr>
                <w:rFonts w:ascii="CordiaUPC" w:hAnsi="CordiaUPC" w:cs="CordiaUPC" w:hint="cs"/>
                <w:b w:val="0"/>
                <w:bCs/>
                <w:spacing w:val="-6"/>
                <w:sz w:val="26"/>
                <w:szCs w:val="26"/>
              </w:rPr>
              <w:t>20</w:t>
            </w:r>
            <w:r>
              <w:rPr>
                <w:rFonts w:ascii="CordiaUPC" w:hAnsi="CordiaUPC" w:cs="CordiaUPC"/>
                <w:b w:val="0"/>
                <w:bCs/>
                <w:spacing w:val="-6"/>
                <w:sz w:val="26"/>
                <w:szCs w:val="26"/>
              </w:rPr>
              <w:t>2</w:t>
            </w:r>
            <w:r w:rsidR="005C08A0">
              <w:rPr>
                <w:rFonts w:ascii="CordiaUPC" w:hAnsi="CordiaUPC" w:cs="CordiaUPC"/>
                <w:b w:val="0"/>
                <w:bCs/>
                <w:spacing w:val="-6"/>
                <w:sz w:val="26"/>
                <w:szCs w:val="26"/>
              </w:rPr>
              <w:t>2</w:t>
            </w:r>
          </w:p>
        </w:tc>
      </w:tr>
      <w:tr w:rsidR="00A60D96" w:rsidRPr="000064CB" w14:paraId="73851CA6" w14:textId="77777777" w:rsidTr="006B1063">
        <w:trPr>
          <w:trHeight w:val="187"/>
        </w:trPr>
        <w:tc>
          <w:tcPr>
            <w:tcW w:w="5310" w:type="dxa"/>
          </w:tcPr>
          <w:p w14:paraId="71C81FE2" w14:textId="77777777" w:rsidR="00A60D96" w:rsidRPr="000064CB" w:rsidRDefault="00A60D96" w:rsidP="006B1063">
            <w:pPr>
              <w:spacing w:line="240" w:lineRule="exact"/>
              <w:rPr>
                <w:rFonts w:ascii="CordiaUPC" w:hAnsi="CordiaUPC" w:cs="CordiaUPC"/>
                <w:b/>
                <w:bCs/>
                <w:color w:val="000000"/>
                <w:sz w:val="26"/>
                <w:szCs w:val="26"/>
                <w:lang w:val="en-US"/>
              </w:rPr>
            </w:pPr>
          </w:p>
        </w:tc>
        <w:tc>
          <w:tcPr>
            <w:tcW w:w="270" w:type="dxa"/>
          </w:tcPr>
          <w:p w14:paraId="257C1D56"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10" w:type="dxa"/>
            <w:gridSpan w:val="3"/>
          </w:tcPr>
          <w:p w14:paraId="257E2604"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7A7361">
              <w:rPr>
                <w:rFonts w:ascii="CordiaUPC" w:hAnsi="CordiaUPC" w:cs="CordiaUPC" w:hint="cs"/>
                <w:bCs/>
                <w:i/>
                <w:iCs/>
                <w:sz w:val="26"/>
                <w:szCs w:val="26"/>
              </w:rPr>
              <w:t>(</w:t>
            </w:r>
            <w:proofErr w:type="gramStart"/>
            <w:r w:rsidRPr="007A7361">
              <w:rPr>
                <w:rFonts w:ascii="CordiaUPC" w:hAnsi="CordiaUPC" w:cs="CordiaUPC" w:hint="cs"/>
                <w:bCs/>
                <w:i/>
                <w:iCs/>
                <w:sz w:val="26"/>
                <w:szCs w:val="26"/>
              </w:rPr>
              <w:t>in</w:t>
            </w:r>
            <w:proofErr w:type="gramEnd"/>
            <w:r w:rsidRPr="007A7361">
              <w:rPr>
                <w:rFonts w:ascii="CordiaUPC" w:hAnsi="CordiaUPC" w:cs="CordiaUPC" w:hint="cs"/>
                <w:bCs/>
                <w:i/>
                <w:iCs/>
                <w:sz w:val="26"/>
                <w:szCs w:val="26"/>
              </w:rPr>
              <w:t xml:space="preserve"> million Baht)</w:t>
            </w:r>
          </w:p>
        </w:tc>
      </w:tr>
      <w:tr w:rsidR="0060070D" w:rsidRPr="000064CB" w14:paraId="138345DF" w14:textId="77777777" w:rsidTr="006B1063">
        <w:trPr>
          <w:trHeight w:val="187"/>
        </w:trPr>
        <w:tc>
          <w:tcPr>
            <w:tcW w:w="5310" w:type="dxa"/>
          </w:tcPr>
          <w:p w14:paraId="02F9A112" w14:textId="77777777" w:rsidR="0060070D" w:rsidRPr="000064CB" w:rsidRDefault="0060070D" w:rsidP="0060070D">
            <w:pPr>
              <w:spacing w:line="24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Public utilities and services</w:t>
            </w:r>
          </w:p>
        </w:tc>
        <w:tc>
          <w:tcPr>
            <w:tcW w:w="270" w:type="dxa"/>
          </w:tcPr>
          <w:p w14:paraId="3DA4E99C"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7AA2D6BE" w14:textId="0ADD80C8" w:rsidR="0060070D" w:rsidRPr="000064CB" w:rsidRDefault="0060070D" w:rsidP="0060070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133</w:t>
            </w:r>
          </w:p>
        </w:tc>
        <w:tc>
          <w:tcPr>
            <w:tcW w:w="270" w:type="dxa"/>
          </w:tcPr>
          <w:p w14:paraId="54153C65"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4DBAD4D1" w14:textId="024EB898" w:rsidR="0060070D" w:rsidRPr="000064CB" w:rsidRDefault="0060070D" w:rsidP="0060070D">
            <w:pPr>
              <w:pStyle w:val="acctfourfigures"/>
              <w:tabs>
                <w:tab w:val="clear" w:pos="765"/>
                <w:tab w:val="decimal" w:pos="1154"/>
              </w:tabs>
              <w:spacing w:line="240" w:lineRule="exact"/>
              <w:ind w:left="-79" w:right="-198"/>
              <w:rPr>
                <w:rFonts w:ascii="CordiaUPC" w:hAnsi="CordiaUPC" w:cs="CordiaUPC"/>
                <w:sz w:val="26"/>
                <w:szCs w:val="26"/>
              </w:rPr>
            </w:pPr>
            <w:r w:rsidRPr="00F11678">
              <w:rPr>
                <w:rFonts w:ascii="CordiaUPC" w:hAnsi="CordiaUPC" w:cs="CordiaUPC"/>
                <w:sz w:val="26"/>
                <w:szCs w:val="26"/>
              </w:rPr>
              <w:t>123</w:t>
            </w:r>
          </w:p>
        </w:tc>
      </w:tr>
      <w:tr w:rsidR="0060070D" w:rsidRPr="000064CB" w14:paraId="002F5FF5" w14:textId="77777777" w:rsidTr="007663CC">
        <w:trPr>
          <w:trHeight w:val="70"/>
        </w:trPr>
        <w:tc>
          <w:tcPr>
            <w:tcW w:w="5310" w:type="dxa"/>
          </w:tcPr>
          <w:p w14:paraId="2E1C3DBA" w14:textId="77777777" w:rsidR="0060070D" w:rsidRPr="000064CB" w:rsidRDefault="0060070D" w:rsidP="0060070D">
            <w:pPr>
              <w:spacing w:line="240" w:lineRule="exact"/>
              <w:rPr>
                <w:rFonts w:ascii="CordiaUPC" w:hAnsi="CordiaUPC" w:cs="CordiaUPC"/>
                <w:color w:val="000000"/>
                <w:sz w:val="26"/>
                <w:szCs w:val="26"/>
                <w:lang w:val="en-US" w:bidi="th-TH"/>
              </w:rPr>
            </w:pPr>
            <w:r w:rsidRPr="000064CB">
              <w:rPr>
                <w:rFonts w:ascii="CordiaUPC" w:hAnsi="CordiaUPC" w:cs="CordiaUPC" w:hint="cs"/>
                <w:color w:val="000000"/>
                <w:sz w:val="26"/>
                <w:szCs w:val="26"/>
                <w:lang w:val="en-US"/>
              </w:rPr>
              <w:t>Mutual funds and financial services</w:t>
            </w:r>
          </w:p>
        </w:tc>
        <w:tc>
          <w:tcPr>
            <w:tcW w:w="270" w:type="dxa"/>
          </w:tcPr>
          <w:p w14:paraId="0C78C783"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vAlign w:val="bottom"/>
          </w:tcPr>
          <w:p w14:paraId="108AB63F" w14:textId="6EA2284F" w:rsidR="0060070D" w:rsidRPr="000064CB" w:rsidRDefault="0060070D" w:rsidP="0060070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w:t>
            </w:r>
          </w:p>
        </w:tc>
        <w:tc>
          <w:tcPr>
            <w:tcW w:w="270" w:type="dxa"/>
          </w:tcPr>
          <w:p w14:paraId="347E5791"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DF236DB" w14:textId="72EF6FC3" w:rsidR="0060070D" w:rsidRPr="000064CB" w:rsidRDefault="0060070D" w:rsidP="0060070D">
            <w:pPr>
              <w:pStyle w:val="acctfourfigures"/>
              <w:tabs>
                <w:tab w:val="clear" w:pos="765"/>
                <w:tab w:val="decimal" w:pos="1154"/>
              </w:tabs>
              <w:spacing w:line="240" w:lineRule="exact"/>
              <w:ind w:left="-79" w:right="-198"/>
              <w:rPr>
                <w:rFonts w:ascii="CordiaUPC" w:hAnsi="CordiaUPC" w:cs="CordiaUPC"/>
                <w:sz w:val="26"/>
                <w:szCs w:val="26"/>
              </w:rPr>
            </w:pPr>
            <w:r w:rsidRPr="00F11678">
              <w:rPr>
                <w:rFonts w:ascii="CordiaUPC" w:hAnsi="CordiaUPC" w:cs="CordiaUPC"/>
                <w:sz w:val="26"/>
                <w:szCs w:val="26"/>
              </w:rPr>
              <w:t>344</w:t>
            </w:r>
          </w:p>
        </w:tc>
      </w:tr>
      <w:tr w:rsidR="0060070D" w:rsidRPr="000064CB" w14:paraId="36B428A1" w14:textId="77777777" w:rsidTr="007663CC">
        <w:trPr>
          <w:trHeight w:val="187"/>
        </w:trPr>
        <w:tc>
          <w:tcPr>
            <w:tcW w:w="5310" w:type="dxa"/>
          </w:tcPr>
          <w:p w14:paraId="3480D8CD" w14:textId="77777777" w:rsidR="0060070D" w:rsidRPr="00072920" w:rsidRDefault="0060070D" w:rsidP="0060070D">
            <w:pPr>
              <w:spacing w:line="240" w:lineRule="exact"/>
              <w:rPr>
                <w:rFonts w:ascii="CordiaUPC" w:hAnsi="CordiaUPC" w:cs="CordiaUPC"/>
                <w:color w:val="000000"/>
                <w:sz w:val="26"/>
                <w:szCs w:val="26"/>
                <w:lang w:val="en-US"/>
              </w:rPr>
            </w:pPr>
            <w:r w:rsidRPr="000064CB">
              <w:rPr>
                <w:rFonts w:ascii="CordiaUPC" w:hAnsi="CordiaUPC" w:cs="CordiaUPC" w:hint="cs"/>
                <w:color w:val="000000"/>
                <w:sz w:val="26"/>
                <w:szCs w:val="26"/>
              </w:rPr>
              <w:t>Others</w:t>
            </w:r>
          </w:p>
        </w:tc>
        <w:tc>
          <w:tcPr>
            <w:tcW w:w="270" w:type="dxa"/>
          </w:tcPr>
          <w:p w14:paraId="4E09FD0D"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03DB602" w14:textId="5DF14C9E" w:rsidR="0060070D" w:rsidRPr="000064CB" w:rsidRDefault="0060070D" w:rsidP="0060070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1,347</w:t>
            </w:r>
          </w:p>
        </w:tc>
        <w:tc>
          <w:tcPr>
            <w:tcW w:w="270" w:type="dxa"/>
          </w:tcPr>
          <w:p w14:paraId="0A7C6636"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4" w:space="0" w:color="auto"/>
            </w:tcBorders>
          </w:tcPr>
          <w:p w14:paraId="6169E647" w14:textId="782C5F71" w:rsidR="0060070D" w:rsidRPr="000064CB" w:rsidRDefault="0060070D" w:rsidP="0060070D">
            <w:pPr>
              <w:pStyle w:val="acctfourfigures"/>
              <w:tabs>
                <w:tab w:val="clear" w:pos="765"/>
                <w:tab w:val="decimal" w:pos="1154"/>
              </w:tabs>
              <w:spacing w:line="240" w:lineRule="exact"/>
              <w:ind w:left="-79" w:right="-198"/>
              <w:rPr>
                <w:rFonts w:ascii="CordiaUPC" w:hAnsi="CordiaUPC" w:cs="CordiaUPC"/>
                <w:sz w:val="26"/>
                <w:szCs w:val="26"/>
                <w:lang w:bidi="th-TH"/>
              </w:rPr>
            </w:pPr>
            <w:r w:rsidRPr="00F11678">
              <w:rPr>
                <w:rFonts w:ascii="CordiaUPC" w:hAnsi="CordiaUPC" w:cs="CordiaUPC"/>
                <w:sz w:val="26"/>
                <w:szCs w:val="26"/>
              </w:rPr>
              <w:t>1,97</w:t>
            </w:r>
            <w:r w:rsidR="00E20882">
              <w:rPr>
                <w:rFonts w:ascii="CordiaUPC" w:hAnsi="CordiaUPC" w:cs="CordiaUPC" w:hint="cs"/>
                <w:sz w:val="26"/>
                <w:szCs w:val="26"/>
                <w:cs/>
                <w:lang w:bidi="th-TH"/>
              </w:rPr>
              <w:t>1</w:t>
            </w:r>
          </w:p>
        </w:tc>
      </w:tr>
      <w:tr w:rsidR="0060070D" w:rsidRPr="000064CB" w14:paraId="006446D8" w14:textId="77777777" w:rsidTr="007663CC">
        <w:trPr>
          <w:trHeight w:val="60"/>
        </w:trPr>
        <w:tc>
          <w:tcPr>
            <w:tcW w:w="5310" w:type="dxa"/>
            <w:vAlign w:val="bottom"/>
          </w:tcPr>
          <w:p w14:paraId="3887857A" w14:textId="6E5B4D63" w:rsidR="0060070D" w:rsidRPr="002E4896" w:rsidRDefault="0060070D" w:rsidP="0060070D">
            <w:pPr>
              <w:spacing w:line="240" w:lineRule="exact"/>
              <w:rPr>
                <w:rFonts w:ascii="CordiaUPC" w:hAnsi="CordiaUPC" w:cs="CordiaUPC"/>
                <w:b/>
                <w:bCs/>
                <w:color w:val="000000"/>
                <w:sz w:val="26"/>
                <w:szCs w:val="26"/>
                <w:lang w:val="en-US"/>
              </w:rPr>
            </w:pPr>
            <w:r>
              <w:rPr>
                <w:rFonts w:ascii="CordiaUPC" w:hAnsi="CordiaUPC" w:cs="CordiaUPC"/>
                <w:b/>
                <w:bCs/>
                <w:color w:val="000000"/>
                <w:sz w:val="26"/>
                <w:szCs w:val="26"/>
              </w:rPr>
              <w:t>Total</w:t>
            </w:r>
          </w:p>
        </w:tc>
        <w:tc>
          <w:tcPr>
            <w:tcW w:w="270" w:type="dxa"/>
          </w:tcPr>
          <w:p w14:paraId="42185CC2"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3BAB443C" w14:textId="0D153539" w:rsidR="0060070D" w:rsidRPr="004113BE" w:rsidRDefault="0060070D" w:rsidP="0060070D">
            <w:pPr>
              <w:pStyle w:val="acctfourfigures"/>
              <w:tabs>
                <w:tab w:val="clear" w:pos="765"/>
              </w:tabs>
              <w:spacing w:line="240" w:lineRule="exact"/>
              <w:ind w:left="-79" w:right="255"/>
              <w:jc w:val="right"/>
              <w:rPr>
                <w:rFonts w:ascii="CordiaUPC" w:hAnsi="CordiaUPC" w:cs="CordiaUPC"/>
                <w:b/>
                <w:bCs/>
                <w:sz w:val="26"/>
                <w:szCs w:val="26"/>
              </w:rPr>
            </w:pPr>
            <w:r>
              <w:rPr>
                <w:rFonts w:ascii="CordiaUPC" w:hAnsi="CordiaUPC" w:cs="CordiaUPC"/>
                <w:b/>
                <w:bCs/>
                <w:sz w:val="26"/>
                <w:szCs w:val="26"/>
                <w:lang w:val="en-US"/>
              </w:rPr>
              <w:t>1,480</w:t>
            </w:r>
          </w:p>
        </w:tc>
        <w:tc>
          <w:tcPr>
            <w:tcW w:w="270" w:type="dxa"/>
          </w:tcPr>
          <w:p w14:paraId="34658FC2" w14:textId="77777777" w:rsidR="0060070D" w:rsidRPr="000064CB" w:rsidRDefault="0060070D" w:rsidP="0060070D">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4" w:space="0" w:color="auto"/>
              <w:bottom w:val="double" w:sz="4" w:space="0" w:color="auto"/>
            </w:tcBorders>
          </w:tcPr>
          <w:p w14:paraId="3748D6C6" w14:textId="1EE6C5F6" w:rsidR="0060070D" w:rsidRPr="000064CB" w:rsidRDefault="0060070D" w:rsidP="0060070D">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F11678">
              <w:rPr>
                <w:rFonts w:ascii="CordiaUPC" w:hAnsi="CordiaUPC" w:cs="CordiaUPC"/>
                <w:b/>
                <w:bCs/>
                <w:sz w:val="26"/>
                <w:szCs w:val="26"/>
              </w:rPr>
              <w:t>2,4</w:t>
            </w:r>
            <w:r w:rsidR="00E20882">
              <w:rPr>
                <w:rFonts w:ascii="CordiaUPC" w:hAnsi="CordiaUPC" w:cs="CordiaUPC" w:hint="cs"/>
                <w:b/>
                <w:bCs/>
                <w:sz w:val="26"/>
                <w:szCs w:val="26"/>
                <w:cs/>
                <w:lang w:bidi="th-TH"/>
              </w:rPr>
              <w:t>38</w:t>
            </w:r>
          </w:p>
        </w:tc>
      </w:tr>
    </w:tbl>
    <w:p w14:paraId="5098CA51" w14:textId="77777777" w:rsidR="00A60D96" w:rsidRPr="00392524" w:rsidRDefault="00A60D96"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2B2DFA91" w14:textId="08A84A1B" w:rsidR="005B5F30" w:rsidRPr="00392524" w:rsidRDefault="005B5F30" w:rsidP="00AD7C76">
      <w:pPr>
        <w:spacing w:line="240" w:lineRule="exact"/>
        <w:ind w:left="547"/>
        <w:rPr>
          <w:rFonts w:ascii="CordiaUPC" w:eastAsia="Calibri" w:hAnsi="CordiaUPC" w:cs="CordiaUPC"/>
          <w:i/>
          <w:iCs/>
          <w:sz w:val="26"/>
          <w:szCs w:val="26"/>
          <w:lang w:val="en-US" w:bidi="th-TH"/>
        </w:rPr>
      </w:pPr>
      <w:r w:rsidRPr="00392524">
        <w:rPr>
          <w:rFonts w:ascii="CordiaUPC" w:eastAsia="Calibri" w:hAnsi="CordiaUPC" w:cs="CordiaUPC" w:hint="cs"/>
          <w:i/>
          <w:iCs/>
          <w:sz w:val="26"/>
          <w:szCs w:val="26"/>
          <w:lang w:val="en-US" w:bidi="th-TH"/>
        </w:rPr>
        <w:t xml:space="preserve">Interest in unconsolidated structured entity arising in the normal </w:t>
      </w:r>
      <w:proofErr w:type="gramStart"/>
      <w:r w:rsidRPr="00392524">
        <w:rPr>
          <w:rFonts w:ascii="CordiaUPC" w:eastAsia="Calibri" w:hAnsi="CordiaUPC" w:cs="CordiaUPC" w:hint="cs"/>
          <w:i/>
          <w:iCs/>
          <w:sz w:val="26"/>
          <w:szCs w:val="26"/>
          <w:lang w:val="en-US" w:bidi="th-TH"/>
        </w:rPr>
        <w:t>business</w:t>
      </w:r>
      <w:proofErr w:type="gramEnd"/>
    </w:p>
    <w:p w14:paraId="1DF25835" w14:textId="77777777" w:rsidR="005B5F30" w:rsidRPr="00392524" w:rsidRDefault="005B5F30" w:rsidP="00AD7C76">
      <w:pPr>
        <w:spacing w:line="240" w:lineRule="exact"/>
        <w:ind w:left="547"/>
        <w:jc w:val="thaiDistribute"/>
        <w:rPr>
          <w:rFonts w:ascii="CordiaUPC" w:eastAsia="Calibri" w:hAnsi="CordiaUPC" w:cs="CordiaUPC"/>
          <w:sz w:val="26"/>
          <w:szCs w:val="26"/>
          <w:lang w:val="en-US" w:bidi="th-TH"/>
        </w:rPr>
      </w:pPr>
    </w:p>
    <w:p w14:paraId="752EA053" w14:textId="5DFBFB8A" w:rsidR="005B5F30" w:rsidRPr="00392524" w:rsidRDefault="005B5F30" w:rsidP="00AD7C76">
      <w:pPr>
        <w:spacing w:line="240" w:lineRule="exact"/>
        <w:ind w:left="547"/>
        <w:jc w:val="thaiDistribute"/>
        <w:rPr>
          <w:rFonts w:ascii="CordiaUPC" w:eastAsia="Calibri" w:hAnsi="CordiaUPC" w:cs="CordiaUPC"/>
          <w:sz w:val="26"/>
          <w:szCs w:val="26"/>
          <w:lang w:val="en-US" w:bidi="th-TH"/>
        </w:rPr>
      </w:pPr>
      <w:r w:rsidRPr="00392524">
        <w:rPr>
          <w:rFonts w:ascii="CordiaUPC" w:eastAsia="Calibri" w:hAnsi="CordiaUPC" w:cs="CordiaUPC" w:hint="cs"/>
          <w:sz w:val="26"/>
          <w:szCs w:val="26"/>
          <w:lang w:val="en-US" w:bidi="th-TH"/>
        </w:rPr>
        <w:t xml:space="preserve">The Bank and its subsidiaries </w:t>
      </w:r>
      <w:r w:rsidR="00CC35EE" w:rsidRPr="00392524">
        <w:rPr>
          <w:rFonts w:ascii="CordiaUPC" w:eastAsia="Calibri" w:hAnsi="CordiaUPC" w:cs="CordiaUPC" w:hint="cs"/>
          <w:sz w:val="26"/>
          <w:szCs w:val="26"/>
          <w:lang w:val="en-US" w:bidi="th-TH"/>
        </w:rPr>
        <w:t xml:space="preserve">may </w:t>
      </w:r>
      <w:proofErr w:type="gramStart"/>
      <w:r w:rsidRPr="00392524">
        <w:rPr>
          <w:rFonts w:ascii="CordiaUPC" w:eastAsia="Calibri" w:hAnsi="CordiaUPC" w:cs="CordiaUPC" w:hint="cs"/>
          <w:sz w:val="26"/>
          <w:szCs w:val="26"/>
          <w:lang w:val="en-US" w:bidi="th-TH"/>
        </w:rPr>
        <w:t>enter into</w:t>
      </w:r>
      <w:proofErr w:type="gramEnd"/>
      <w:r w:rsidRPr="00392524">
        <w:rPr>
          <w:rFonts w:ascii="CordiaUPC" w:eastAsia="Calibri" w:hAnsi="CordiaUPC" w:cs="CordiaUPC" w:hint="cs"/>
          <w:sz w:val="26"/>
          <w:szCs w:val="26"/>
          <w:lang w:val="en-US" w:bidi="th-TH"/>
        </w:rPr>
        <w:t xml:space="preserve"> transactions with structured entities in the forms of investment in unit trusts, lend</w:t>
      </w:r>
      <w:r w:rsidR="00EF3574" w:rsidRPr="00392524">
        <w:rPr>
          <w:rFonts w:ascii="CordiaUPC" w:eastAsia="Calibri" w:hAnsi="CordiaUPC" w:cs="CordiaUPC" w:hint="cs"/>
          <w:sz w:val="26"/>
          <w:szCs w:val="26"/>
          <w:lang w:val="en-US" w:bidi="th-TH"/>
        </w:rPr>
        <w:t>ing and derivative transactions</w:t>
      </w:r>
      <w:r w:rsidRPr="00392524">
        <w:rPr>
          <w:rFonts w:ascii="CordiaUPC" w:eastAsia="Calibri" w:hAnsi="CordiaUPC" w:cs="CordiaUPC" w:hint="cs"/>
          <w:sz w:val="26"/>
          <w:szCs w:val="26"/>
          <w:lang w:val="en-US" w:bidi="th-TH"/>
        </w:rPr>
        <w:t xml:space="preserve">.  Investment in unit trusts is </w:t>
      </w:r>
      <w:proofErr w:type="spellStart"/>
      <w:r w:rsidR="00DB54F6" w:rsidRPr="00392524">
        <w:rPr>
          <w:rFonts w:ascii="CordiaUPC" w:eastAsia="Calibri" w:hAnsi="CordiaUPC" w:cs="CordiaUPC" w:hint="cs"/>
          <w:sz w:val="26"/>
          <w:szCs w:val="26"/>
          <w:lang w:val="en-US" w:bidi="th-TH"/>
        </w:rPr>
        <w:t>s</w:t>
      </w:r>
      <w:r w:rsidR="00772577" w:rsidRPr="00392524">
        <w:rPr>
          <w:rFonts w:ascii="CordiaUPC" w:eastAsia="Calibri" w:hAnsi="CordiaUPC" w:cs="CordiaUPC" w:hint="cs"/>
          <w:sz w:val="26"/>
          <w:szCs w:val="26"/>
          <w:lang w:val="en-US" w:bidi="th-TH"/>
        </w:rPr>
        <w:t>ummari</w:t>
      </w:r>
      <w:r w:rsidR="00C34B0D" w:rsidRPr="00392524">
        <w:rPr>
          <w:rFonts w:ascii="CordiaUPC" w:eastAsia="Calibri" w:hAnsi="CordiaUPC" w:cs="CordiaUPC" w:hint="cs"/>
          <w:sz w:val="26"/>
          <w:szCs w:val="26"/>
          <w:lang w:val="en-US" w:bidi="th-TH"/>
        </w:rPr>
        <w:t>s</w:t>
      </w:r>
      <w:r w:rsidR="00772577" w:rsidRPr="00392524">
        <w:rPr>
          <w:rFonts w:ascii="CordiaUPC" w:eastAsia="Calibri" w:hAnsi="CordiaUPC" w:cs="CordiaUPC" w:hint="cs"/>
          <w:sz w:val="26"/>
          <w:szCs w:val="26"/>
          <w:lang w:val="en-US" w:bidi="th-TH"/>
        </w:rPr>
        <w:t>ed</w:t>
      </w:r>
      <w:proofErr w:type="spellEnd"/>
      <w:r w:rsidRPr="00392524">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392524">
        <w:rPr>
          <w:rFonts w:ascii="CordiaUPC" w:eastAsia="Calibri" w:hAnsi="CordiaUPC" w:cs="CordiaUPC" w:hint="cs"/>
          <w:sz w:val="26"/>
          <w:szCs w:val="26"/>
          <w:lang w:val="en-US" w:bidi="th-TH"/>
        </w:rPr>
        <w:t>other</w:t>
      </w:r>
      <w:r w:rsidRPr="00392524">
        <w:rPr>
          <w:rFonts w:ascii="CordiaUPC" w:eastAsia="Calibri" w:hAnsi="CordiaUPC" w:cs="CordiaUPC" w:hint="cs"/>
          <w:sz w:val="26"/>
          <w:szCs w:val="26"/>
          <w:lang w:val="en-US" w:bidi="th-TH"/>
        </w:rPr>
        <w:t xml:space="preserve"> counterparties. </w:t>
      </w:r>
    </w:p>
    <w:p w14:paraId="18C97D67" w14:textId="77777777" w:rsidR="00B32A00" w:rsidRPr="00392524" w:rsidRDefault="00B32A00" w:rsidP="00AD7C76">
      <w:pPr>
        <w:spacing w:line="240" w:lineRule="exact"/>
        <w:ind w:left="547"/>
        <w:jc w:val="thaiDistribute"/>
        <w:rPr>
          <w:rFonts w:ascii="CordiaUPC" w:eastAsia="Calibri" w:hAnsi="CordiaUPC" w:cs="CordiaUPC"/>
          <w:sz w:val="26"/>
          <w:szCs w:val="26"/>
          <w:lang w:val="en-US" w:bidi="th-TH"/>
        </w:rPr>
      </w:pPr>
    </w:p>
    <w:p w14:paraId="5E7C9366" w14:textId="4181AF14" w:rsidR="004876CC" w:rsidRPr="0063785A" w:rsidRDefault="00291CE7" w:rsidP="0063785A">
      <w:pPr>
        <w:spacing w:line="240" w:lineRule="exact"/>
        <w:ind w:left="547"/>
        <w:jc w:val="thaiDistribute"/>
        <w:rPr>
          <w:rFonts w:ascii="CordiaUPC" w:eastAsia="Calibri" w:hAnsi="CordiaUPC" w:cs="CordiaUPC"/>
          <w:sz w:val="26"/>
          <w:szCs w:val="26"/>
          <w:cs/>
          <w:lang w:val="en-US" w:bidi="th-TH"/>
        </w:rPr>
      </w:pPr>
      <w:r w:rsidRPr="00392524">
        <w:rPr>
          <w:rFonts w:ascii="CordiaUPC" w:eastAsia="Calibri" w:hAnsi="CordiaUPC" w:cs="CordiaUPC" w:hint="cs"/>
          <w:sz w:val="26"/>
          <w:szCs w:val="26"/>
          <w:lang w:val="en-US" w:bidi="th-TH"/>
        </w:rPr>
        <w:t xml:space="preserve">As </w:t>
      </w:r>
      <w:proofErr w:type="gramStart"/>
      <w:r w:rsidRPr="00392524">
        <w:rPr>
          <w:rFonts w:ascii="CordiaUPC" w:eastAsia="Calibri" w:hAnsi="CordiaUPC" w:cs="CordiaUPC" w:hint="cs"/>
          <w:sz w:val="26"/>
          <w:szCs w:val="26"/>
          <w:lang w:val="en-US" w:bidi="th-TH"/>
        </w:rPr>
        <w:t>at</w:t>
      </w:r>
      <w:proofErr w:type="gramEnd"/>
      <w:r w:rsidRPr="00392524">
        <w:rPr>
          <w:rFonts w:ascii="CordiaUPC" w:eastAsia="Calibri" w:hAnsi="CordiaUPC" w:cs="CordiaUPC" w:hint="cs"/>
          <w:sz w:val="26"/>
          <w:szCs w:val="26"/>
          <w:lang w:val="en-US" w:bidi="th-TH"/>
        </w:rPr>
        <w:t xml:space="preserve"> </w:t>
      </w:r>
      <w:r w:rsidR="00971385" w:rsidRPr="005B2349">
        <w:rPr>
          <w:rFonts w:ascii="CordiaUPC" w:eastAsia="Times New Roman" w:hAnsi="CordiaUPC" w:cs="CordiaUPC"/>
          <w:sz w:val="26"/>
          <w:szCs w:val="26"/>
          <w:lang w:bidi="th-TH"/>
        </w:rPr>
        <w:t>30 September</w:t>
      </w:r>
      <w:r w:rsidR="00734F55" w:rsidRPr="00392524">
        <w:rPr>
          <w:rFonts w:ascii="CordiaUPC" w:eastAsia="Times New Roman" w:hAnsi="CordiaUPC" w:cs="CordiaUPC"/>
          <w:sz w:val="26"/>
          <w:szCs w:val="26"/>
          <w:lang w:bidi="th-TH"/>
        </w:rPr>
        <w:t xml:space="preserve"> 202</w:t>
      </w:r>
      <w:r w:rsidR="005C08A0">
        <w:rPr>
          <w:rFonts w:ascii="CordiaUPC" w:eastAsia="Times New Roman" w:hAnsi="CordiaUPC" w:cs="CordiaUPC"/>
          <w:sz w:val="26"/>
          <w:szCs w:val="26"/>
          <w:lang w:bidi="th-TH"/>
        </w:rPr>
        <w:t>3</w:t>
      </w:r>
      <w:r w:rsidR="00F85367" w:rsidRPr="00392524">
        <w:rPr>
          <w:rFonts w:ascii="CordiaUPC" w:hAnsi="CordiaUPC" w:cs="CordiaUPC" w:hint="cs"/>
          <w:sz w:val="26"/>
          <w:szCs w:val="26"/>
        </w:rPr>
        <w:t xml:space="preserve"> </w:t>
      </w:r>
      <w:r w:rsidR="00012329" w:rsidRPr="00392524">
        <w:rPr>
          <w:rFonts w:ascii="CordiaUPC" w:hAnsi="CordiaUPC" w:cs="CordiaUPC" w:hint="cs"/>
          <w:sz w:val="26"/>
          <w:szCs w:val="26"/>
        </w:rPr>
        <w:t xml:space="preserve">and </w:t>
      </w:r>
      <w:r w:rsidR="00734F55" w:rsidRPr="00392524">
        <w:rPr>
          <w:rFonts w:ascii="CordiaUPC" w:hAnsi="CordiaUPC" w:cs="CordiaUPC" w:hint="cs"/>
          <w:sz w:val="26"/>
          <w:szCs w:val="26"/>
        </w:rPr>
        <w:t>31 December 202</w:t>
      </w:r>
      <w:r w:rsidR="005C08A0">
        <w:rPr>
          <w:rFonts w:ascii="CordiaUPC" w:hAnsi="CordiaUPC" w:cs="CordiaUPC"/>
          <w:sz w:val="26"/>
          <w:szCs w:val="26"/>
        </w:rPr>
        <w:t>2</w:t>
      </w:r>
      <w:r w:rsidRPr="00392524">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6C3A0757" w14:textId="2064C1D6" w:rsidR="00E932B7" w:rsidRDefault="00E932B7">
      <w:pPr>
        <w:spacing w:line="240" w:lineRule="auto"/>
        <w:rPr>
          <w:rFonts w:ascii="CordiaUPC" w:hAnsi="CordiaUPC" w:cs="CordiaUPC"/>
          <w:sz w:val="26"/>
          <w:szCs w:val="26"/>
          <w:lang w:val="en-US" w:eastAsia="en-GB" w:bidi="th-TH"/>
        </w:rPr>
      </w:pPr>
    </w:p>
    <w:p w14:paraId="546CFFBD" w14:textId="749BDD0F" w:rsidR="00854964" w:rsidRDefault="00854964">
      <w:pPr>
        <w:spacing w:line="240" w:lineRule="auto"/>
        <w:rPr>
          <w:rFonts w:ascii="CordiaUPC" w:hAnsi="CordiaUPC" w:cs="CordiaUPC"/>
          <w:sz w:val="26"/>
          <w:szCs w:val="26"/>
          <w:lang w:val="en-US" w:eastAsia="en-GB" w:bidi="th-TH"/>
        </w:rPr>
      </w:pPr>
    </w:p>
    <w:p w14:paraId="1A7C7BC4" w14:textId="34A4D6A9" w:rsidR="00854964" w:rsidRDefault="00854964">
      <w:pPr>
        <w:spacing w:line="240" w:lineRule="auto"/>
        <w:rPr>
          <w:rFonts w:ascii="CordiaUPC" w:hAnsi="CordiaUPC" w:cs="CordiaUPC"/>
          <w:sz w:val="26"/>
          <w:szCs w:val="26"/>
          <w:lang w:val="en-US" w:eastAsia="en-GB" w:bidi="th-TH"/>
        </w:rPr>
      </w:pPr>
    </w:p>
    <w:p w14:paraId="32CBDDAC" w14:textId="5203E5E0" w:rsidR="00854964" w:rsidRDefault="00854964">
      <w:pPr>
        <w:spacing w:line="240" w:lineRule="auto"/>
        <w:rPr>
          <w:rFonts w:ascii="CordiaUPC" w:hAnsi="CordiaUPC" w:cs="CordiaUPC"/>
          <w:sz w:val="26"/>
          <w:szCs w:val="26"/>
          <w:lang w:val="en-US" w:eastAsia="en-GB" w:bidi="th-TH"/>
        </w:rPr>
      </w:pPr>
    </w:p>
    <w:p w14:paraId="2AAC5489" w14:textId="77777777" w:rsidR="00E30E56" w:rsidRDefault="00E30E56">
      <w:pPr>
        <w:spacing w:line="240" w:lineRule="auto"/>
        <w:rPr>
          <w:rFonts w:ascii="CordiaUPC" w:hAnsi="CordiaUPC" w:cs="CordiaUPC"/>
          <w:sz w:val="26"/>
          <w:szCs w:val="26"/>
          <w:lang w:val="en-US" w:eastAsia="en-GB" w:bidi="th-TH"/>
        </w:rPr>
      </w:pPr>
    </w:p>
    <w:p w14:paraId="7A96ACC5" w14:textId="016EFF13" w:rsidR="00854964" w:rsidRDefault="00854964">
      <w:pPr>
        <w:spacing w:line="240" w:lineRule="auto"/>
        <w:rPr>
          <w:rFonts w:ascii="CordiaUPC" w:hAnsi="CordiaUPC" w:cs="CordiaUPC"/>
          <w:sz w:val="26"/>
          <w:szCs w:val="26"/>
          <w:lang w:val="en-US" w:eastAsia="en-GB" w:bidi="th-TH"/>
        </w:rPr>
      </w:pPr>
    </w:p>
    <w:p w14:paraId="09388A8C" w14:textId="405FE12D" w:rsidR="00E932B7" w:rsidRPr="00392524" w:rsidRDefault="00E932B7" w:rsidP="00E932B7">
      <w:pPr>
        <w:pStyle w:val="index"/>
        <w:spacing w:after="0" w:line="240" w:lineRule="exact"/>
        <w:ind w:left="547" w:hanging="547"/>
        <w:rPr>
          <w:rFonts w:ascii="CordiaUPC" w:hAnsi="CordiaUPC" w:cs="CordiaUPC"/>
          <w:b/>
          <w:bCs/>
          <w:sz w:val="26"/>
          <w:szCs w:val="26"/>
        </w:rPr>
      </w:pPr>
      <w:r w:rsidRPr="00392524">
        <w:rPr>
          <w:rFonts w:ascii="CordiaUPC" w:hAnsi="CordiaUPC" w:cs="CordiaUPC"/>
          <w:b/>
          <w:bCs/>
          <w:sz w:val="26"/>
          <w:szCs w:val="26"/>
          <w:lang w:bidi="th-TH"/>
        </w:rPr>
        <w:lastRenderedPageBreak/>
        <w:t>5</w:t>
      </w:r>
      <w:r w:rsidRPr="00392524">
        <w:rPr>
          <w:rFonts w:ascii="CordiaUPC" w:hAnsi="CordiaUPC" w:cs="CordiaUPC" w:hint="cs"/>
          <w:b/>
          <w:bCs/>
          <w:sz w:val="26"/>
          <w:szCs w:val="26"/>
          <w:lang w:bidi="th-TH"/>
        </w:rPr>
        <w:t>.</w:t>
      </w:r>
      <w:r w:rsidR="00C43854">
        <w:rPr>
          <w:rFonts w:ascii="CordiaUPC" w:hAnsi="CordiaUPC" w:cs="CordiaUPC"/>
          <w:b/>
          <w:bCs/>
          <w:sz w:val="26"/>
          <w:szCs w:val="26"/>
          <w:lang w:bidi="th-TH"/>
        </w:rPr>
        <w:t>4</w:t>
      </w:r>
      <w:r w:rsidRPr="00392524">
        <w:rPr>
          <w:rFonts w:ascii="CordiaUPC" w:hAnsi="CordiaUPC" w:cs="CordiaUPC" w:hint="cs"/>
          <w:b/>
          <w:bCs/>
          <w:sz w:val="26"/>
          <w:szCs w:val="26"/>
          <w:lang w:bidi="th-TH"/>
        </w:rPr>
        <w:tab/>
        <w:t>Investments in companies with problems in their financial position and operating results</w:t>
      </w:r>
    </w:p>
    <w:p w14:paraId="5927CCBD" w14:textId="77777777" w:rsidR="00E932B7" w:rsidRPr="00392524" w:rsidRDefault="00E932B7" w:rsidP="00E932B7">
      <w:pPr>
        <w:pStyle w:val="index"/>
        <w:spacing w:after="0" w:line="240" w:lineRule="exact"/>
        <w:ind w:left="567" w:hanging="567"/>
        <w:rPr>
          <w:rFonts w:ascii="CordiaUPC" w:hAnsi="CordiaUPC" w:cs="CordiaUPC"/>
          <w:sz w:val="26"/>
          <w:szCs w:val="26"/>
          <w:lang w:bidi="th-TH"/>
        </w:rPr>
      </w:pPr>
    </w:p>
    <w:p w14:paraId="7B513044" w14:textId="2ED75EF8" w:rsidR="00E932B7" w:rsidRDefault="00E932B7" w:rsidP="00854964">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at </w:t>
      </w:r>
      <w:r w:rsidRPr="005B2349">
        <w:rPr>
          <w:rFonts w:ascii="CordiaUPC" w:eastAsia="Times New Roman" w:hAnsi="CordiaUPC" w:cs="CordiaUPC"/>
          <w:sz w:val="26"/>
          <w:szCs w:val="26"/>
          <w:lang w:bidi="th-TH"/>
        </w:rPr>
        <w:t>30 September</w:t>
      </w:r>
      <w:r w:rsidRPr="00392524">
        <w:rPr>
          <w:rFonts w:ascii="CordiaUPC" w:eastAsia="Times New Roman" w:hAnsi="CordiaUPC" w:cs="CordiaUPC"/>
          <w:sz w:val="26"/>
          <w:szCs w:val="26"/>
          <w:lang w:bidi="th-TH"/>
        </w:rPr>
        <w:t xml:space="preserve"> 202</w:t>
      </w:r>
      <w:r w:rsidR="005C08A0">
        <w:rPr>
          <w:rFonts w:ascii="CordiaUPC" w:eastAsia="Times New Roman" w:hAnsi="CordiaUPC" w:cs="CordiaUPC"/>
          <w:sz w:val="26"/>
          <w:szCs w:val="26"/>
          <w:lang w:bidi="th-TH"/>
        </w:rPr>
        <w:t>3</w:t>
      </w:r>
      <w:r w:rsidRPr="00392524">
        <w:rPr>
          <w:rFonts w:ascii="CordiaUPC" w:hAnsi="CordiaUPC" w:cs="CordiaUPC"/>
          <w:sz w:val="26"/>
          <w:szCs w:val="26"/>
        </w:rPr>
        <w:t xml:space="preserve"> </w:t>
      </w:r>
      <w:r>
        <w:rPr>
          <w:rFonts w:ascii="CordiaUPC" w:eastAsia="Calibri" w:hAnsi="CordiaUPC" w:cs="CordiaUPC"/>
          <w:sz w:val="26"/>
          <w:szCs w:val="26"/>
          <w:lang w:val="en-US" w:bidi="th-TH"/>
        </w:rPr>
        <w:t xml:space="preserve">and </w:t>
      </w:r>
      <w:r w:rsidRPr="00887104">
        <w:rPr>
          <w:rFonts w:ascii="CordiaUPC" w:hAnsi="CordiaUPC" w:cs="CordiaUPC" w:hint="cs"/>
          <w:color w:val="000000"/>
          <w:sz w:val="26"/>
          <w:szCs w:val="26"/>
          <w:lang w:val="en-US" w:bidi="th-TH"/>
        </w:rPr>
        <w:t>31 December 202</w:t>
      </w:r>
      <w:r w:rsidR="005C08A0">
        <w:rPr>
          <w:rFonts w:ascii="CordiaUPC" w:hAnsi="CordiaUPC" w:cs="CordiaUPC"/>
          <w:color w:val="000000"/>
          <w:sz w:val="26"/>
          <w:szCs w:val="26"/>
          <w:lang w:val="en-US" w:bidi="th-TH"/>
        </w:rPr>
        <w:t>2</w:t>
      </w:r>
      <w:r w:rsidRPr="007A7361">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w:t>
      </w:r>
      <w:r w:rsidRPr="007A7361">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w:t>
      </w:r>
      <w:r w:rsidR="0070152C">
        <w:rPr>
          <w:rFonts w:ascii="CordiaUPC" w:hAnsi="CordiaUPC" w:cs="CordiaUPC"/>
          <w:color w:val="000000"/>
          <w:sz w:val="26"/>
          <w:szCs w:val="26"/>
          <w:lang w:val="en-US" w:eastAsia="en-GB" w:bidi="th-TH"/>
        </w:rPr>
        <w:t>s</w:t>
      </w:r>
      <w:r w:rsidRPr="007A7361">
        <w:rPr>
          <w:rFonts w:ascii="CordiaUPC" w:hAnsi="CordiaUPC" w:cs="CordiaUPC" w:hint="cs"/>
          <w:color w:val="000000"/>
          <w:sz w:val="26"/>
          <w:szCs w:val="26"/>
          <w:lang w:val="en-US" w:eastAsia="en-GB" w:bidi="th-TH"/>
        </w:rPr>
        <w:t xml:space="preserve"> of financial position were </w:t>
      </w:r>
      <w:proofErr w:type="spellStart"/>
      <w:r w:rsidRPr="007A7361">
        <w:rPr>
          <w:rFonts w:ascii="CordiaUPC" w:hAnsi="CordiaUPC" w:cs="CordiaUPC" w:hint="cs"/>
          <w:color w:val="000000"/>
          <w:sz w:val="26"/>
          <w:szCs w:val="26"/>
          <w:lang w:val="en-US" w:eastAsia="en-GB" w:bidi="th-TH"/>
        </w:rPr>
        <w:t>summarised</w:t>
      </w:r>
      <w:proofErr w:type="spellEnd"/>
      <w:r w:rsidRPr="007A7361">
        <w:rPr>
          <w:rFonts w:ascii="CordiaUPC" w:hAnsi="CordiaUPC" w:cs="CordiaUPC" w:hint="cs"/>
          <w:color w:val="000000"/>
          <w:sz w:val="26"/>
          <w:szCs w:val="26"/>
          <w:lang w:val="en-US" w:eastAsia="en-GB" w:bidi="th-TH"/>
        </w:rPr>
        <w:t xml:space="preserve"> below.</w:t>
      </w:r>
    </w:p>
    <w:p w14:paraId="1C2F2906" w14:textId="77777777" w:rsidR="00854964" w:rsidRDefault="00854964" w:rsidP="00854964">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75"/>
        <w:gridCol w:w="618"/>
        <w:gridCol w:w="197"/>
        <w:gridCol w:w="703"/>
        <w:gridCol w:w="197"/>
        <w:gridCol w:w="565"/>
        <w:gridCol w:w="192"/>
        <w:gridCol w:w="889"/>
      </w:tblGrid>
      <w:tr w:rsidR="00E932B7" w:rsidRPr="005D547E" w14:paraId="0893C517" w14:textId="77777777" w:rsidTr="006B1063">
        <w:trPr>
          <w:trHeight w:val="137"/>
        </w:trPr>
        <w:tc>
          <w:tcPr>
            <w:tcW w:w="2285" w:type="dxa"/>
          </w:tcPr>
          <w:p w14:paraId="7DE93252" w14:textId="77777777" w:rsidR="00E932B7" w:rsidRPr="005D547E" w:rsidRDefault="00E932B7" w:rsidP="006B1063">
            <w:pPr>
              <w:spacing w:line="240" w:lineRule="exact"/>
              <w:rPr>
                <w:rFonts w:ascii="CordiaUPC" w:hAnsi="CordiaUPC" w:cs="CordiaUPC"/>
                <w:b/>
                <w:bCs/>
                <w:color w:val="000000"/>
                <w:sz w:val="24"/>
                <w:szCs w:val="24"/>
                <w:lang w:val="en-US"/>
              </w:rPr>
            </w:pPr>
            <w:bookmarkStart w:id="8" w:name="_Hlk31030134"/>
          </w:p>
        </w:tc>
        <w:tc>
          <w:tcPr>
            <w:tcW w:w="6938" w:type="dxa"/>
            <w:gridSpan w:val="16"/>
          </w:tcPr>
          <w:p w14:paraId="763C7650" w14:textId="77777777" w:rsidR="00E932B7" w:rsidRPr="005D547E" w:rsidRDefault="00E932B7" w:rsidP="006B1063">
            <w:pPr>
              <w:spacing w:line="240" w:lineRule="exact"/>
              <w:ind w:left="-98" w:right="-68"/>
              <w:jc w:val="center"/>
              <w:rPr>
                <w:rFonts w:ascii="CordiaUPC" w:hAnsi="CordiaUPC" w:cs="CordiaUPC"/>
                <w:sz w:val="24"/>
                <w:szCs w:val="24"/>
              </w:rPr>
            </w:pPr>
            <w:r w:rsidRPr="005D547E">
              <w:rPr>
                <w:rFonts w:ascii="CordiaUPC" w:hAnsi="CordiaUPC" w:cs="CordiaUPC"/>
                <w:b/>
                <w:bCs/>
                <w:sz w:val="24"/>
                <w:szCs w:val="24"/>
              </w:rPr>
              <w:t>Consolidated</w:t>
            </w:r>
            <w:r>
              <w:rPr>
                <w:rFonts w:ascii="CordiaUPC" w:hAnsi="CordiaUPC" w:cs="CordiaUPC"/>
                <w:b/>
                <w:bCs/>
                <w:sz w:val="24"/>
                <w:szCs w:val="24"/>
              </w:rPr>
              <w:t xml:space="preserve"> and Bank only</w:t>
            </w:r>
          </w:p>
        </w:tc>
      </w:tr>
      <w:bookmarkEnd w:id="8"/>
      <w:tr w:rsidR="00E932B7" w:rsidRPr="005D547E" w14:paraId="7FDF5E04" w14:textId="77777777" w:rsidTr="00E932B7">
        <w:trPr>
          <w:trHeight w:val="137"/>
        </w:trPr>
        <w:tc>
          <w:tcPr>
            <w:tcW w:w="2285" w:type="dxa"/>
          </w:tcPr>
          <w:p w14:paraId="27FCB7BB" w14:textId="77777777" w:rsidR="00E932B7" w:rsidRPr="005D547E" w:rsidRDefault="00E932B7" w:rsidP="006B1063">
            <w:pPr>
              <w:spacing w:line="240" w:lineRule="exact"/>
              <w:rPr>
                <w:rFonts w:ascii="CordiaUPC" w:hAnsi="CordiaUPC" w:cs="CordiaUPC"/>
                <w:b/>
                <w:bCs/>
                <w:color w:val="000000"/>
                <w:sz w:val="24"/>
                <w:szCs w:val="24"/>
                <w:lang w:val="en-US"/>
              </w:rPr>
            </w:pPr>
          </w:p>
        </w:tc>
        <w:tc>
          <w:tcPr>
            <w:tcW w:w="3385" w:type="dxa"/>
            <w:gridSpan w:val="7"/>
          </w:tcPr>
          <w:p w14:paraId="25215980" w14:textId="0C5419BB" w:rsidR="00E932B7" w:rsidRPr="00864DA0" w:rsidRDefault="00E932B7" w:rsidP="006B1063">
            <w:pPr>
              <w:spacing w:line="240" w:lineRule="exact"/>
              <w:jc w:val="center"/>
              <w:rPr>
                <w:rFonts w:ascii="CordiaUPC" w:hAnsi="CordiaUPC" w:cs="CordiaUPC"/>
                <w:sz w:val="24"/>
                <w:szCs w:val="24"/>
              </w:rPr>
            </w:pPr>
            <w:r>
              <w:rPr>
                <w:rFonts w:ascii="CordiaUPC" w:hAnsi="CordiaUPC" w:cs="CordiaUPC"/>
                <w:color w:val="000000"/>
                <w:sz w:val="24"/>
                <w:szCs w:val="24"/>
                <w:lang w:val="en-US" w:bidi="th-TH"/>
              </w:rPr>
              <w:t xml:space="preserve">30 </w:t>
            </w:r>
            <w:r w:rsidR="00093615">
              <w:rPr>
                <w:rFonts w:ascii="CordiaUPC" w:hAnsi="CordiaUPC" w:cs="CordiaUPC"/>
                <w:color w:val="000000"/>
                <w:sz w:val="24"/>
                <w:szCs w:val="24"/>
                <w:lang w:val="en-US" w:bidi="th-TH"/>
              </w:rPr>
              <w:t>September</w:t>
            </w:r>
            <w:r>
              <w:rPr>
                <w:rFonts w:ascii="CordiaUPC" w:hAnsi="CordiaUPC" w:cs="CordiaUPC"/>
                <w:color w:val="000000"/>
                <w:sz w:val="24"/>
                <w:szCs w:val="24"/>
                <w:lang w:val="en-US" w:bidi="th-TH"/>
              </w:rPr>
              <w:t xml:space="preserve"> 202</w:t>
            </w:r>
            <w:r w:rsidR="005C08A0">
              <w:rPr>
                <w:rFonts w:ascii="CordiaUPC" w:hAnsi="CordiaUPC" w:cs="CordiaUPC"/>
                <w:color w:val="000000"/>
                <w:sz w:val="24"/>
                <w:szCs w:val="24"/>
                <w:lang w:val="en-US" w:bidi="th-TH"/>
              </w:rPr>
              <w:t>3</w:t>
            </w:r>
          </w:p>
        </w:tc>
        <w:tc>
          <w:tcPr>
            <w:tcW w:w="192" w:type="dxa"/>
            <w:gridSpan w:val="2"/>
            <w:vAlign w:val="bottom"/>
          </w:tcPr>
          <w:p w14:paraId="0B7351CE" w14:textId="77777777" w:rsidR="00E932B7" w:rsidRPr="00864DA0" w:rsidRDefault="00E932B7" w:rsidP="006B1063">
            <w:pPr>
              <w:spacing w:line="240" w:lineRule="exact"/>
              <w:jc w:val="center"/>
              <w:rPr>
                <w:rFonts w:ascii="CordiaUPC" w:hAnsi="CordiaUPC" w:cs="CordiaUPC"/>
                <w:sz w:val="24"/>
                <w:szCs w:val="24"/>
              </w:rPr>
            </w:pPr>
          </w:p>
        </w:tc>
        <w:tc>
          <w:tcPr>
            <w:tcW w:w="3361" w:type="dxa"/>
            <w:gridSpan w:val="7"/>
          </w:tcPr>
          <w:p w14:paraId="6215F831" w14:textId="6F140CBD" w:rsidR="00E932B7" w:rsidRPr="00864DA0" w:rsidRDefault="00E932B7" w:rsidP="006B1063">
            <w:pPr>
              <w:spacing w:line="240" w:lineRule="exact"/>
              <w:ind w:left="-98" w:right="-68"/>
              <w:jc w:val="center"/>
              <w:rPr>
                <w:rFonts w:ascii="CordiaUPC" w:hAnsi="CordiaUPC" w:cs="CordiaUPC"/>
                <w:sz w:val="24"/>
                <w:szCs w:val="24"/>
              </w:rPr>
            </w:pPr>
            <w:r>
              <w:rPr>
                <w:rFonts w:ascii="CordiaUPC" w:hAnsi="CordiaUPC" w:cs="CordiaUPC"/>
                <w:color w:val="000000"/>
                <w:sz w:val="24"/>
                <w:szCs w:val="24"/>
                <w:lang w:val="en-US" w:eastAsia="en-GB" w:bidi="th-TH"/>
              </w:rPr>
              <w:t>31 December 202</w:t>
            </w:r>
            <w:r w:rsidR="005C08A0">
              <w:rPr>
                <w:rFonts w:ascii="CordiaUPC" w:hAnsi="CordiaUPC" w:cs="CordiaUPC"/>
                <w:color w:val="000000"/>
                <w:sz w:val="24"/>
                <w:szCs w:val="24"/>
                <w:lang w:val="en-US" w:eastAsia="en-GB" w:bidi="th-TH"/>
              </w:rPr>
              <w:t>2</w:t>
            </w:r>
          </w:p>
        </w:tc>
      </w:tr>
      <w:tr w:rsidR="00E932B7" w:rsidRPr="005D547E" w14:paraId="19B4B5C1" w14:textId="77777777" w:rsidTr="00E932B7">
        <w:trPr>
          <w:trHeight w:val="137"/>
        </w:trPr>
        <w:tc>
          <w:tcPr>
            <w:tcW w:w="2285" w:type="dxa"/>
          </w:tcPr>
          <w:p w14:paraId="3726C713" w14:textId="77777777" w:rsidR="00E932B7" w:rsidRPr="005D547E" w:rsidRDefault="00E932B7" w:rsidP="006B1063">
            <w:pPr>
              <w:spacing w:line="240" w:lineRule="exact"/>
              <w:rPr>
                <w:rFonts w:ascii="CordiaUPC" w:hAnsi="CordiaUPC" w:cs="CordiaUPC"/>
                <w:b/>
                <w:bCs/>
                <w:color w:val="000000"/>
                <w:sz w:val="24"/>
                <w:szCs w:val="24"/>
                <w:lang w:val="en-US"/>
              </w:rPr>
            </w:pPr>
          </w:p>
        </w:tc>
        <w:tc>
          <w:tcPr>
            <w:tcW w:w="712" w:type="dxa"/>
          </w:tcPr>
          <w:p w14:paraId="65AFF50C" w14:textId="77777777" w:rsidR="00E932B7" w:rsidRDefault="00E932B7" w:rsidP="006B1063">
            <w:pPr>
              <w:spacing w:line="240" w:lineRule="exact"/>
              <w:jc w:val="center"/>
              <w:rPr>
                <w:rFonts w:ascii="CordiaUPC" w:hAnsi="CordiaUPC" w:cs="CordiaUPC"/>
                <w:sz w:val="24"/>
                <w:szCs w:val="24"/>
              </w:rPr>
            </w:pPr>
          </w:p>
          <w:p w14:paraId="2A58C2B3"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No.</w:t>
            </w:r>
          </w:p>
          <w:p w14:paraId="2A3211BD"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of</w:t>
            </w:r>
          </w:p>
          <w:p w14:paraId="5DDF48CA"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200" w:type="dxa"/>
          </w:tcPr>
          <w:p w14:paraId="59F85203" w14:textId="77777777" w:rsidR="00E932B7" w:rsidRPr="005D547E" w:rsidRDefault="00E932B7" w:rsidP="006B1063">
            <w:pPr>
              <w:spacing w:line="240" w:lineRule="exact"/>
              <w:jc w:val="center"/>
              <w:rPr>
                <w:rFonts w:ascii="CordiaUPC" w:hAnsi="CordiaUPC" w:cs="CordiaUPC"/>
                <w:sz w:val="24"/>
                <w:szCs w:val="24"/>
              </w:rPr>
            </w:pPr>
          </w:p>
        </w:tc>
        <w:tc>
          <w:tcPr>
            <w:tcW w:w="673" w:type="dxa"/>
            <w:vAlign w:val="bottom"/>
          </w:tcPr>
          <w:p w14:paraId="266F14C2"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vAlign w:val="bottom"/>
          </w:tcPr>
          <w:p w14:paraId="0E7C1DE3" w14:textId="77777777" w:rsidR="00E932B7" w:rsidRPr="005D547E" w:rsidRDefault="00E932B7" w:rsidP="006B1063">
            <w:pPr>
              <w:spacing w:line="240" w:lineRule="exact"/>
              <w:jc w:val="center"/>
              <w:rPr>
                <w:rFonts w:ascii="CordiaUPC" w:hAnsi="CordiaUPC" w:cs="CordiaUPC"/>
                <w:sz w:val="24"/>
                <w:szCs w:val="24"/>
              </w:rPr>
            </w:pPr>
          </w:p>
        </w:tc>
        <w:tc>
          <w:tcPr>
            <w:tcW w:w="618" w:type="dxa"/>
            <w:vAlign w:val="bottom"/>
          </w:tcPr>
          <w:p w14:paraId="4A9344E9"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Pr>
          <w:p w14:paraId="0EC7885F" w14:textId="77777777" w:rsidR="00E932B7" w:rsidRPr="005D547E" w:rsidRDefault="00E932B7" w:rsidP="006B1063">
            <w:pPr>
              <w:spacing w:line="240" w:lineRule="exact"/>
              <w:jc w:val="center"/>
              <w:rPr>
                <w:rFonts w:ascii="CordiaUPC" w:hAnsi="CordiaUPC" w:cs="CordiaUPC"/>
                <w:sz w:val="24"/>
                <w:szCs w:val="24"/>
              </w:rPr>
            </w:pPr>
          </w:p>
        </w:tc>
        <w:tc>
          <w:tcPr>
            <w:tcW w:w="798" w:type="dxa"/>
            <w:vAlign w:val="bottom"/>
          </w:tcPr>
          <w:p w14:paraId="17C7634E" w14:textId="77777777" w:rsidR="00E932B7" w:rsidRPr="005D547E" w:rsidRDefault="00E932B7" w:rsidP="006B1063">
            <w:pPr>
              <w:spacing w:line="24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5739630D" w14:textId="77777777" w:rsidR="00E932B7" w:rsidRDefault="00E932B7" w:rsidP="006B1063">
            <w:pPr>
              <w:spacing w:line="240" w:lineRule="exact"/>
              <w:ind w:left="-98" w:right="-109"/>
              <w:jc w:val="center"/>
              <w:rPr>
                <w:rFonts w:ascii="CordiaUPC" w:hAnsi="CordiaUPC" w:cs="CordiaUPC"/>
                <w:sz w:val="24"/>
                <w:szCs w:val="24"/>
              </w:rPr>
            </w:pPr>
            <w:r>
              <w:rPr>
                <w:rFonts w:ascii="CordiaUPC" w:hAnsi="CordiaUPC" w:cs="CordiaUPC"/>
                <w:sz w:val="24"/>
                <w:szCs w:val="24"/>
              </w:rPr>
              <w:t>expected</w:t>
            </w:r>
          </w:p>
          <w:p w14:paraId="4F99E102" w14:textId="77777777" w:rsidR="00E932B7" w:rsidRPr="005D547E" w:rsidRDefault="00E932B7" w:rsidP="006B1063">
            <w:pPr>
              <w:spacing w:line="240" w:lineRule="exact"/>
              <w:ind w:left="-98" w:right="-109"/>
              <w:jc w:val="center"/>
              <w:rPr>
                <w:rFonts w:ascii="CordiaUPC" w:hAnsi="CordiaUPC" w:cs="CordiaUPC"/>
                <w:sz w:val="24"/>
                <w:szCs w:val="24"/>
              </w:rPr>
            </w:pPr>
            <w:r>
              <w:rPr>
                <w:rFonts w:ascii="CordiaUPC" w:hAnsi="CordiaUPC" w:cs="CordiaUPC"/>
                <w:sz w:val="24"/>
                <w:szCs w:val="24"/>
              </w:rPr>
              <w:t>credit</w:t>
            </w:r>
          </w:p>
          <w:p w14:paraId="5D59EA28"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cs/>
                <w:lang w:bidi="th-TH"/>
              </w:rPr>
              <w:t xml:space="preserve"> </w:t>
            </w:r>
            <w:r>
              <w:rPr>
                <w:rFonts w:ascii="CordiaUPC" w:hAnsi="CordiaUPC" w:cs="CordiaUPC"/>
                <w:sz w:val="24"/>
                <w:szCs w:val="24"/>
                <w:lang w:bidi="th-TH"/>
              </w:rPr>
              <w:t>loss</w:t>
            </w:r>
          </w:p>
        </w:tc>
        <w:tc>
          <w:tcPr>
            <w:tcW w:w="192" w:type="dxa"/>
            <w:gridSpan w:val="2"/>
            <w:vAlign w:val="bottom"/>
          </w:tcPr>
          <w:p w14:paraId="5D78F7F7" w14:textId="77777777" w:rsidR="00E932B7" w:rsidRPr="005D547E" w:rsidRDefault="00E932B7" w:rsidP="006B1063">
            <w:pPr>
              <w:spacing w:line="240" w:lineRule="exact"/>
              <w:jc w:val="center"/>
              <w:rPr>
                <w:rFonts w:ascii="CordiaUPC" w:hAnsi="CordiaUPC" w:cs="CordiaUPC"/>
                <w:sz w:val="24"/>
                <w:szCs w:val="24"/>
              </w:rPr>
            </w:pPr>
          </w:p>
        </w:tc>
        <w:tc>
          <w:tcPr>
            <w:tcW w:w="618" w:type="dxa"/>
          </w:tcPr>
          <w:p w14:paraId="04CDAD1B" w14:textId="77777777" w:rsidR="00E932B7" w:rsidRDefault="00E932B7" w:rsidP="006B1063">
            <w:pPr>
              <w:spacing w:line="240" w:lineRule="exact"/>
              <w:jc w:val="center"/>
              <w:rPr>
                <w:rFonts w:ascii="CordiaUPC" w:hAnsi="CordiaUPC" w:cs="CordiaUPC"/>
                <w:sz w:val="24"/>
                <w:szCs w:val="24"/>
              </w:rPr>
            </w:pPr>
          </w:p>
          <w:p w14:paraId="61768746" w14:textId="77777777" w:rsidR="00E932B7" w:rsidRPr="005D547E" w:rsidRDefault="00E932B7" w:rsidP="006B1063">
            <w:pPr>
              <w:spacing w:line="240" w:lineRule="exact"/>
              <w:ind w:left="-94" w:right="-85"/>
              <w:jc w:val="center"/>
              <w:rPr>
                <w:rFonts w:ascii="CordiaUPC" w:hAnsi="CordiaUPC" w:cs="CordiaUPC"/>
                <w:sz w:val="24"/>
                <w:szCs w:val="24"/>
              </w:rPr>
            </w:pPr>
            <w:r w:rsidRPr="005D547E">
              <w:rPr>
                <w:rFonts w:ascii="CordiaUPC" w:hAnsi="CordiaUPC" w:cs="CordiaUPC"/>
                <w:sz w:val="24"/>
                <w:szCs w:val="24"/>
              </w:rPr>
              <w:t>No.</w:t>
            </w:r>
          </w:p>
          <w:p w14:paraId="1B30778D" w14:textId="77777777" w:rsidR="00E932B7" w:rsidRPr="005D547E" w:rsidRDefault="00E932B7" w:rsidP="006B1063">
            <w:pPr>
              <w:spacing w:line="240" w:lineRule="exact"/>
              <w:ind w:left="-94" w:right="-85"/>
              <w:jc w:val="center"/>
              <w:rPr>
                <w:rFonts w:ascii="CordiaUPC" w:hAnsi="CordiaUPC" w:cs="CordiaUPC"/>
                <w:sz w:val="24"/>
                <w:szCs w:val="24"/>
              </w:rPr>
            </w:pPr>
            <w:r w:rsidRPr="005D547E">
              <w:rPr>
                <w:rFonts w:ascii="CordiaUPC" w:hAnsi="CordiaUPC" w:cs="CordiaUPC"/>
                <w:sz w:val="24"/>
                <w:szCs w:val="24"/>
              </w:rPr>
              <w:t>of</w:t>
            </w:r>
          </w:p>
          <w:p w14:paraId="2D671E03" w14:textId="77777777" w:rsidR="00E932B7" w:rsidRPr="005D547E" w:rsidRDefault="00E932B7" w:rsidP="006B1063">
            <w:pPr>
              <w:spacing w:line="240" w:lineRule="exact"/>
              <w:ind w:left="-94" w:right="-85"/>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197" w:type="dxa"/>
          </w:tcPr>
          <w:p w14:paraId="67F71EFF" w14:textId="77777777" w:rsidR="00E932B7" w:rsidRPr="005D547E" w:rsidRDefault="00E932B7" w:rsidP="006B1063">
            <w:pPr>
              <w:spacing w:line="240" w:lineRule="exact"/>
              <w:jc w:val="center"/>
              <w:rPr>
                <w:rFonts w:ascii="CordiaUPC" w:hAnsi="CordiaUPC" w:cs="CordiaUPC"/>
                <w:sz w:val="24"/>
                <w:szCs w:val="24"/>
              </w:rPr>
            </w:pPr>
          </w:p>
        </w:tc>
        <w:tc>
          <w:tcPr>
            <w:tcW w:w="703" w:type="dxa"/>
            <w:vAlign w:val="bottom"/>
          </w:tcPr>
          <w:p w14:paraId="0E6D0889" w14:textId="77777777" w:rsidR="00E932B7" w:rsidRPr="005D547E" w:rsidRDefault="00E932B7" w:rsidP="006B1063">
            <w:pPr>
              <w:spacing w:line="240" w:lineRule="exact"/>
              <w:jc w:val="center"/>
              <w:rPr>
                <w:rFonts w:ascii="CordiaUPC" w:hAnsi="CordiaUPC" w:cs="CordiaUPC"/>
                <w:sz w:val="24"/>
                <w:szCs w:val="24"/>
              </w:rPr>
            </w:pPr>
            <w:r w:rsidRPr="00252759">
              <w:rPr>
                <w:rFonts w:ascii="CordiaUPC" w:hAnsi="CordiaUPC" w:cs="CordiaUPC"/>
                <w:sz w:val="24"/>
                <w:szCs w:val="24"/>
              </w:rPr>
              <w:t>Cost value</w:t>
            </w:r>
          </w:p>
        </w:tc>
        <w:tc>
          <w:tcPr>
            <w:tcW w:w="197" w:type="dxa"/>
            <w:vAlign w:val="bottom"/>
          </w:tcPr>
          <w:p w14:paraId="07ED38D4" w14:textId="77777777" w:rsidR="00E932B7" w:rsidRPr="005D547E" w:rsidRDefault="00E932B7" w:rsidP="006B1063">
            <w:pPr>
              <w:spacing w:line="240" w:lineRule="exact"/>
              <w:jc w:val="center"/>
              <w:rPr>
                <w:rFonts w:ascii="CordiaUPC" w:hAnsi="CordiaUPC" w:cs="CordiaUPC"/>
                <w:sz w:val="24"/>
                <w:szCs w:val="24"/>
              </w:rPr>
            </w:pPr>
          </w:p>
        </w:tc>
        <w:tc>
          <w:tcPr>
            <w:tcW w:w="565" w:type="dxa"/>
            <w:vAlign w:val="bottom"/>
          </w:tcPr>
          <w:p w14:paraId="32A9D450"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vAlign w:val="bottom"/>
          </w:tcPr>
          <w:p w14:paraId="3842DCDA" w14:textId="77777777" w:rsidR="00E932B7" w:rsidRPr="005D547E" w:rsidRDefault="00E932B7" w:rsidP="006B1063">
            <w:pPr>
              <w:spacing w:line="240" w:lineRule="exact"/>
              <w:jc w:val="center"/>
              <w:rPr>
                <w:rFonts w:ascii="CordiaUPC" w:hAnsi="CordiaUPC" w:cs="CordiaUPC"/>
                <w:sz w:val="24"/>
                <w:szCs w:val="24"/>
              </w:rPr>
            </w:pPr>
          </w:p>
        </w:tc>
        <w:tc>
          <w:tcPr>
            <w:tcW w:w="889" w:type="dxa"/>
            <w:vAlign w:val="bottom"/>
          </w:tcPr>
          <w:p w14:paraId="781F5E39" w14:textId="77777777" w:rsidR="00E932B7" w:rsidRPr="005D547E" w:rsidRDefault="00E932B7" w:rsidP="006B1063">
            <w:pPr>
              <w:spacing w:line="24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666EB866" w14:textId="77777777" w:rsidR="00E932B7" w:rsidRDefault="00E932B7" w:rsidP="006B1063">
            <w:pPr>
              <w:spacing w:line="240" w:lineRule="exact"/>
              <w:ind w:left="-98" w:right="-109"/>
              <w:jc w:val="center"/>
              <w:rPr>
                <w:rFonts w:ascii="CordiaUPC" w:hAnsi="CordiaUPC" w:cs="CordiaUPC"/>
                <w:sz w:val="24"/>
                <w:szCs w:val="24"/>
              </w:rPr>
            </w:pPr>
            <w:r>
              <w:rPr>
                <w:rFonts w:ascii="CordiaUPC" w:hAnsi="CordiaUPC" w:cs="CordiaUPC"/>
                <w:sz w:val="24"/>
                <w:szCs w:val="24"/>
              </w:rPr>
              <w:t xml:space="preserve">expected </w:t>
            </w:r>
            <w:proofErr w:type="gramStart"/>
            <w:r>
              <w:rPr>
                <w:rFonts w:ascii="CordiaUPC" w:hAnsi="CordiaUPC" w:cs="CordiaUPC"/>
                <w:sz w:val="24"/>
                <w:szCs w:val="24"/>
              </w:rPr>
              <w:t>credit</w:t>
            </w:r>
            <w:proofErr w:type="gramEnd"/>
            <w:r>
              <w:rPr>
                <w:rFonts w:ascii="CordiaUPC" w:hAnsi="CordiaUPC" w:cs="CordiaUPC"/>
                <w:sz w:val="24"/>
                <w:szCs w:val="24"/>
              </w:rPr>
              <w:t xml:space="preserve"> </w:t>
            </w:r>
          </w:p>
          <w:p w14:paraId="40A51F76" w14:textId="77777777" w:rsidR="00E932B7" w:rsidRPr="005D547E" w:rsidRDefault="00E932B7" w:rsidP="006B1063">
            <w:pPr>
              <w:spacing w:line="240" w:lineRule="exact"/>
              <w:ind w:left="-98" w:right="-109"/>
              <w:jc w:val="center"/>
              <w:rPr>
                <w:rFonts w:ascii="CordiaUPC" w:hAnsi="CordiaUPC" w:cs="CordiaUPC"/>
                <w:sz w:val="24"/>
                <w:szCs w:val="24"/>
                <w:cs/>
                <w:lang w:bidi="th-TH"/>
              </w:rPr>
            </w:pPr>
            <w:r>
              <w:rPr>
                <w:rFonts w:ascii="CordiaUPC" w:hAnsi="CordiaUPC" w:cs="CordiaUPC"/>
                <w:sz w:val="24"/>
                <w:szCs w:val="24"/>
              </w:rPr>
              <w:t>loss</w:t>
            </w:r>
          </w:p>
        </w:tc>
      </w:tr>
      <w:tr w:rsidR="00E932B7" w:rsidRPr="005D547E" w14:paraId="0DEDF15B" w14:textId="77777777" w:rsidTr="006B1063">
        <w:trPr>
          <w:trHeight w:val="137"/>
        </w:trPr>
        <w:tc>
          <w:tcPr>
            <w:tcW w:w="2285" w:type="dxa"/>
          </w:tcPr>
          <w:p w14:paraId="44AD7651" w14:textId="77777777" w:rsidR="00E932B7" w:rsidRPr="005D547E" w:rsidRDefault="00E932B7" w:rsidP="006B1063">
            <w:pPr>
              <w:spacing w:line="240" w:lineRule="exact"/>
              <w:rPr>
                <w:rFonts w:ascii="CordiaUPC" w:hAnsi="CordiaUPC" w:cs="CordiaUPC"/>
                <w:b/>
                <w:bCs/>
                <w:color w:val="000000"/>
                <w:sz w:val="24"/>
                <w:szCs w:val="24"/>
                <w:lang w:val="en-US"/>
              </w:rPr>
            </w:pPr>
          </w:p>
        </w:tc>
        <w:tc>
          <w:tcPr>
            <w:tcW w:w="3502" w:type="dxa"/>
            <w:gridSpan w:val="8"/>
          </w:tcPr>
          <w:p w14:paraId="4DA0ED06" w14:textId="77777777" w:rsidR="00E932B7" w:rsidRPr="005D547E" w:rsidRDefault="00E932B7" w:rsidP="006B1063">
            <w:pPr>
              <w:spacing w:line="24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w:t>
            </w:r>
            <w:proofErr w:type="gramStart"/>
            <w:r w:rsidRPr="005D547E">
              <w:rPr>
                <w:rFonts w:ascii="CordiaUPC" w:hAnsi="CordiaUPC" w:cs="CordiaUPC"/>
                <w:i/>
                <w:iCs/>
                <w:sz w:val="24"/>
                <w:szCs w:val="24"/>
              </w:rPr>
              <w:t>in</w:t>
            </w:r>
            <w:proofErr w:type="gramEnd"/>
            <w:r w:rsidRPr="005D547E">
              <w:rPr>
                <w:rFonts w:ascii="CordiaUPC" w:hAnsi="CordiaUPC" w:cs="CordiaUPC"/>
                <w:i/>
                <w:iCs/>
                <w:sz w:val="24"/>
                <w:szCs w:val="24"/>
              </w:rPr>
              <w:t xml:space="preserve"> million Baht)</w:t>
            </w:r>
          </w:p>
        </w:tc>
        <w:tc>
          <w:tcPr>
            <w:tcW w:w="3436" w:type="dxa"/>
            <w:gridSpan w:val="8"/>
          </w:tcPr>
          <w:p w14:paraId="31B1D2BA" w14:textId="77777777" w:rsidR="00E932B7" w:rsidRPr="005D547E" w:rsidRDefault="00E932B7" w:rsidP="006B1063">
            <w:pPr>
              <w:spacing w:line="24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w:t>
            </w:r>
            <w:proofErr w:type="gramStart"/>
            <w:r w:rsidRPr="005D547E">
              <w:rPr>
                <w:rFonts w:ascii="CordiaUPC" w:hAnsi="CordiaUPC" w:cs="CordiaUPC"/>
                <w:i/>
                <w:iCs/>
                <w:sz w:val="24"/>
                <w:szCs w:val="24"/>
              </w:rPr>
              <w:t>in</w:t>
            </w:r>
            <w:proofErr w:type="gramEnd"/>
            <w:r w:rsidRPr="005D547E">
              <w:rPr>
                <w:rFonts w:ascii="CordiaUPC" w:hAnsi="CordiaUPC" w:cs="CordiaUPC"/>
                <w:i/>
                <w:iCs/>
                <w:sz w:val="24"/>
                <w:szCs w:val="24"/>
              </w:rPr>
              <w:t xml:space="preserve"> million Baht)</w:t>
            </w:r>
          </w:p>
        </w:tc>
      </w:tr>
      <w:tr w:rsidR="005C08A0" w:rsidRPr="005D547E" w14:paraId="27E78C4E" w14:textId="77777777" w:rsidTr="00E932B7">
        <w:trPr>
          <w:trHeight w:val="362"/>
        </w:trPr>
        <w:tc>
          <w:tcPr>
            <w:tcW w:w="2285" w:type="dxa"/>
          </w:tcPr>
          <w:p w14:paraId="7C50E3FB" w14:textId="77777777" w:rsidR="005C08A0" w:rsidRPr="005D547E" w:rsidRDefault="005C08A0" w:rsidP="005C08A0">
            <w:pPr>
              <w:tabs>
                <w:tab w:val="left" w:pos="162"/>
              </w:tabs>
              <w:spacing w:line="24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12" w:type="dxa"/>
          </w:tcPr>
          <w:p w14:paraId="3E35474E" w14:textId="77777777" w:rsidR="005C08A0" w:rsidRDefault="005C08A0" w:rsidP="005C08A0">
            <w:pPr>
              <w:pStyle w:val="acctfourfigures"/>
              <w:tabs>
                <w:tab w:val="clear" w:pos="765"/>
                <w:tab w:val="decimal" w:pos="466"/>
              </w:tabs>
              <w:spacing w:line="240" w:lineRule="exact"/>
              <w:ind w:left="-101" w:right="-69"/>
              <w:rPr>
                <w:rFonts w:ascii="CordiaUPC" w:hAnsi="CordiaUPC" w:cs="CordiaUPC"/>
                <w:sz w:val="24"/>
                <w:szCs w:val="24"/>
                <w:lang w:bidi="th-TH"/>
              </w:rPr>
            </w:pPr>
          </w:p>
          <w:p w14:paraId="3A94953B" w14:textId="77777777" w:rsidR="0060070D" w:rsidRDefault="0060070D" w:rsidP="005C08A0">
            <w:pPr>
              <w:pStyle w:val="acctfourfigures"/>
              <w:tabs>
                <w:tab w:val="clear" w:pos="765"/>
                <w:tab w:val="decimal" w:pos="466"/>
              </w:tabs>
              <w:spacing w:line="240" w:lineRule="exact"/>
              <w:ind w:left="-101" w:right="-69"/>
              <w:rPr>
                <w:rFonts w:ascii="CordiaUPC" w:hAnsi="CordiaUPC" w:cs="CordiaUPC"/>
                <w:sz w:val="24"/>
                <w:szCs w:val="24"/>
                <w:lang w:bidi="th-TH"/>
              </w:rPr>
            </w:pPr>
          </w:p>
          <w:p w14:paraId="7F39967D" w14:textId="712DD4D1" w:rsidR="0060070D" w:rsidRPr="005D547E" w:rsidRDefault="0060070D" w:rsidP="005C08A0">
            <w:pPr>
              <w:pStyle w:val="acctfourfigures"/>
              <w:tabs>
                <w:tab w:val="clear" w:pos="765"/>
                <w:tab w:val="decimal" w:pos="466"/>
              </w:tabs>
              <w:spacing w:line="240" w:lineRule="exact"/>
              <w:ind w:left="-101" w:right="-69"/>
              <w:rPr>
                <w:rFonts w:ascii="CordiaUPC" w:hAnsi="CordiaUPC" w:cs="CordiaUPC"/>
                <w:sz w:val="24"/>
                <w:szCs w:val="24"/>
                <w:cs/>
                <w:lang w:bidi="th-TH"/>
              </w:rPr>
            </w:pPr>
            <w:r>
              <w:rPr>
                <w:rFonts w:ascii="CordiaUPC" w:hAnsi="CordiaUPC" w:cs="CordiaUPC" w:hint="cs"/>
                <w:sz w:val="24"/>
                <w:szCs w:val="24"/>
                <w:cs/>
                <w:lang w:bidi="th-TH"/>
              </w:rPr>
              <w:t>1</w:t>
            </w:r>
          </w:p>
        </w:tc>
        <w:tc>
          <w:tcPr>
            <w:tcW w:w="200" w:type="dxa"/>
          </w:tcPr>
          <w:p w14:paraId="5F4F3CC2" w14:textId="77777777" w:rsidR="005C08A0" w:rsidRPr="005D547E" w:rsidRDefault="005C08A0" w:rsidP="005C08A0">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6CA0641D" w14:textId="77777777" w:rsidR="005C08A0" w:rsidRDefault="005C08A0" w:rsidP="005C08A0">
            <w:pPr>
              <w:pStyle w:val="acctfourfigures"/>
              <w:tabs>
                <w:tab w:val="clear" w:pos="765"/>
                <w:tab w:val="decimal" w:pos="466"/>
              </w:tabs>
              <w:spacing w:line="240" w:lineRule="exact"/>
              <w:ind w:left="-101" w:right="-69"/>
              <w:rPr>
                <w:rFonts w:ascii="CordiaUPC" w:hAnsi="CordiaUPC" w:cs="CordiaUPC"/>
                <w:sz w:val="24"/>
                <w:szCs w:val="24"/>
              </w:rPr>
            </w:pPr>
          </w:p>
          <w:p w14:paraId="5373BE8B" w14:textId="77777777" w:rsidR="0060070D" w:rsidRDefault="0060070D" w:rsidP="005C08A0">
            <w:pPr>
              <w:pStyle w:val="acctfourfigures"/>
              <w:tabs>
                <w:tab w:val="clear" w:pos="765"/>
                <w:tab w:val="decimal" w:pos="466"/>
              </w:tabs>
              <w:spacing w:line="240" w:lineRule="exact"/>
              <w:ind w:left="-101" w:right="-69"/>
              <w:rPr>
                <w:rFonts w:ascii="CordiaUPC" w:hAnsi="CordiaUPC" w:cs="CordiaUPC"/>
                <w:sz w:val="24"/>
                <w:szCs w:val="24"/>
              </w:rPr>
            </w:pPr>
          </w:p>
          <w:p w14:paraId="68EE9612" w14:textId="2FD1CA1E" w:rsidR="0060070D" w:rsidRPr="005D547E" w:rsidRDefault="0060070D" w:rsidP="005C08A0">
            <w:pPr>
              <w:pStyle w:val="acctfourfigures"/>
              <w:tabs>
                <w:tab w:val="clear" w:pos="765"/>
                <w:tab w:val="decimal" w:pos="466"/>
              </w:tabs>
              <w:spacing w:line="240" w:lineRule="exact"/>
              <w:ind w:left="-101" w:right="-69"/>
              <w:rPr>
                <w:rFonts w:ascii="CordiaUPC" w:hAnsi="CordiaUPC" w:cs="CordiaUPC"/>
                <w:sz w:val="24"/>
                <w:szCs w:val="24"/>
                <w:lang w:bidi="th-TH"/>
              </w:rPr>
            </w:pPr>
            <w:r>
              <w:rPr>
                <w:rFonts w:ascii="CordiaUPC" w:hAnsi="CordiaUPC" w:cs="CordiaUPC" w:hint="cs"/>
                <w:sz w:val="24"/>
                <w:szCs w:val="24"/>
                <w:cs/>
                <w:lang w:bidi="th-TH"/>
              </w:rPr>
              <w:t>12</w:t>
            </w:r>
          </w:p>
        </w:tc>
        <w:tc>
          <w:tcPr>
            <w:tcW w:w="192" w:type="dxa"/>
          </w:tcPr>
          <w:p w14:paraId="24002894" w14:textId="77777777" w:rsidR="005C08A0" w:rsidRPr="005D547E" w:rsidRDefault="005C08A0" w:rsidP="005C08A0">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23354650" w14:textId="77777777" w:rsidR="005C08A0" w:rsidRDefault="005C08A0" w:rsidP="005C08A0">
            <w:pPr>
              <w:pStyle w:val="acctfourfigures"/>
              <w:tabs>
                <w:tab w:val="clear" w:pos="765"/>
                <w:tab w:val="decimal" w:pos="418"/>
              </w:tabs>
              <w:spacing w:line="240" w:lineRule="exact"/>
              <w:ind w:right="-89"/>
              <w:rPr>
                <w:rFonts w:ascii="CordiaUPC" w:hAnsi="CordiaUPC" w:cs="CordiaUPC"/>
                <w:sz w:val="24"/>
                <w:szCs w:val="24"/>
              </w:rPr>
            </w:pPr>
          </w:p>
          <w:p w14:paraId="55924E10" w14:textId="77777777" w:rsidR="0060070D" w:rsidRDefault="0060070D" w:rsidP="005C08A0">
            <w:pPr>
              <w:pStyle w:val="acctfourfigures"/>
              <w:tabs>
                <w:tab w:val="clear" w:pos="765"/>
                <w:tab w:val="decimal" w:pos="418"/>
              </w:tabs>
              <w:spacing w:line="240" w:lineRule="exact"/>
              <w:ind w:right="-89"/>
              <w:rPr>
                <w:rFonts w:ascii="CordiaUPC" w:hAnsi="CordiaUPC" w:cs="CordiaUPC"/>
                <w:sz w:val="24"/>
                <w:szCs w:val="24"/>
              </w:rPr>
            </w:pPr>
          </w:p>
          <w:p w14:paraId="5D5E7935" w14:textId="68C9B019" w:rsidR="0060070D" w:rsidRPr="005D547E" w:rsidRDefault="0060070D" w:rsidP="005C08A0">
            <w:pPr>
              <w:pStyle w:val="acctfourfigures"/>
              <w:tabs>
                <w:tab w:val="clear" w:pos="765"/>
                <w:tab w:val="decimal" w:pos="418"/>
              </w:tabs>
              <w:spacing w:line="240" w:lineRule="exact"/>
              <w:ind w:right="-89"/>
              <w:rPr>
                <w:rFonts w:ascii="CordiaUPC" w:hAnsi="CordiaUPC" w:cs="CordiaUPC"/>
                <w:sz w:val="24"/>
                <w:szCs w:val="24"/>
                <w:lang w:bidi="th-TH"/>
              </w:rPr>
            </w:pPr>
            <w:r>
              <w:rPr>
                <w:rFonts w:ascii="CordiaUPC" w:hAnsi="CordiaUPC" w:cs="CordiaUPC" w:hint="cs"/>
                <w:sz w:val="24"/>
                <w:szCs w:val="24"/>
                <w:cs/>
                <w:lang w:bidi="th-TH"/>
              </w:rPr>
              <w:t>-</w:t>
            </w:r>
          </w:p>
        </w:tc>
        <w:tc>
          <w:tcPr>
            <w:tcW w:w="192" w:type="dxa"/>
          </w:tcPr>
          <w:p w14:paraId="0C5CD899" w14:textId="77777777" w:rsidR="005C08A0" w:rsidRPr="005D547E" w:rsidRDefault="005C08A0" w:rsidP="005C08A0">
            <w:pPr>
              <w:tabs>
                <w:tab w:val="decimal" w:pos="702"/>
              </w:tabs>
              <w:spacing w:line="240" w:lineRule="exact"/>
              <w:ind w:right="-89"/>
              <w:rPr>
                <w:rFonts w:ascii="CordiaUPC" w:hAnsi="CordiaUPC" w:cs="CordiaUPC"/>
                <w:sz w:val="24"/>
                <w:szCs w:val="24"/>
              </w:rPr>
            </w:pPr>
          </w:p>
        </w:tc>
        <w:tc>
          <w:tcPr>
            <w:tcW w:w="798" w:type="dxa"/>
          </w:tcPr>
          <w:p w14:paraId="69485B66" w14:textId="77777777" w:rsidR="005C08A0" w:rsidRDefault="005C08A0" w:rsidP="005C08A0">
            <w:pPr>
              <w:tabs>
                <w:tab w:val="decimal" w:pos="530"/>
              </w:tabs>
              <w:spacing w:line="240" w:lineRule="exact"/>
              <w:ind w:right="-89"/>
              <w:rPr>
                <w:rFonts w:ascii="CordiaUPC" w:hAnsi="CordiaUPC" w:cs="CordiaUPC"/>
                <w:sz w:val="24"/>
                <w:szCs w:val="24"/>
              </w:rPr>
            </w:pPr>
          </w:p>
          <w:p w14:paraId="1C46A64C" w14:textId="77777777" w:rsidR="0060070D" w:rsidRDefault="0060070D" w:rsidP="005C08A0">
            <w:pPr>
              <w:tabs>
                <w:tab w:val="decimal" w:pos="530"/>
              </w:tabs>
              <w:spacing w:line="240" w:lineRule="exact"/>
              <w:ind w:right="-89"/>
              <w:rPr>
                <w:rFonts w:ascii="CordiaUPC" w:hAnsi="CordiaUPC" w:cs="CordiaUPC"/>
                <w:sz w:val="24"/>
                <w:szCs w:val="24"/>
              </w:rPr>
            </w:pPr>
          </w:p>
          <w:p w14:paraId="34522E60" w14:textId="5D666695" w:rsidR="0060070D" w:rsidRPr="005D547E" w:rsidRDefault="0060070D" w:rsidP="005C08A0">
            <w:pPr>
              <w:tabs>
                <w:tab w:val="decimal" w:pos="530"/>
              </w:tabs>
              <w:spacing w:line="240" w:lineRule="exact"/>
              <w:ind w:right="-89"/>
              <w:rPr>
                <w:rFonts w:ascii="CordiaUPC" w:hAnsi="CordiaUPC" w:cs="CordiaUPC"/>
                <w:sz w:val="24"/>
                <w:szCs w:val="24"/>
                <w:lang w:bidi="th-TH"/>
              </w:rPr>
            </w:pPr>
            <w:r>
              <w:rPr>
                <w:rFonts w:ascii="CordiaUPC" w:hAnsi="CordiaUPC" w:cs="CordiaUPC" w:hint="cs"/>
                <w:sz w:val="24"/>
                <w:szCs w:val="24"/>
                <w:cs/>
                <w:lang w:bidi="th-TH"/>
              </w:rPr>
              <w:t>-</w:t>
            </w:r>
          </w:p>
        </w:tc>
        <w:tc>
          <w:tcPr>
            <w:tcW w:w="192" w:type="dxa"/>
            <w:gridSpan w:val="2"/>
            <w:vAlign w:val="bottom"/>
          </w:tcPr>
          <w:p w14:paraId="4FC9E3F4" w14:textId="77777777" w:rsidR="005C08A0" w:rsidRPr="005D547E" w:rsidRDefault="005C08A0" w:rsidP="005C08A0">
            <w:pPr>
              <w:tabs>
                <w:tab w:val="decimal" w:pos="702"/>
              </w:tabs>
              <w:spacing w:line="240" w:lineRule="exact"/>
              <w:ind w:right="-89"/>
              <w:rPr>
                <w:rFonts w:ascii="CordiaUPC" w:hAnsi="CordiaUPC" w:cs="CordiaUPC"/>
                <w:sz w:val="24"/>
                <w:szCs w:val="24"/>
              </w:rPr>
            </w:pPr>
          </w:p>
        </w:tc>
        <w:tc>
          <w:tcPr>
            <w:tcW w:w="618" w:type="dxa"/>
          </w:tcPr>
          <w:p w14:paraId="117ACE3E" w14:textId="77777777" w:rsidR="005C08A0" w:rsidRDefault="005C08A0" w:rsidP="005C08A0">
            <w:pPr>
              <w:pStyle w:val="acctfourfigures"/>
              <w:tabs>
                <w:tab w:val="clear" w:pos="765"/>
                <w:tab w:val="decimal" w:pos="466"/>
              </w:tabs>
              <w:spacing w:line="240" w:lineRule="exact"/>
              <w:ind w:left="-101" w:right="-69"/>
              <w:rPr>
                <w:rFonts w:ascii="CordiaUPC" w:hAnsi="CordiaUPC" w:cs="CordiaUPC"/>
                <w:sz w:val="24"/>
                <w:szCs w:val="24"/>
              </w:rPr>
            </w:pPr>
          </w:p>
          <w:p w14:paraId="2F46E516" w14:textId="77777777" w:rsidR="005C08A0" w:rsidRDefault="005C08A0" w:rsidP="005C08A0">
            <w:pPr>
              <w:pStyle w:val="acctfourfigures"/>
              <w:tabs>
                <w:tab w:val="clear" w:pos="765"/>
                <w:tab w:val="decimal" w:pos="466"/>
              </w:tabs>
              <w:spacing w:line="240" w:lineRule="exact"/>
              <w:ind w:left="-101" w:right="-69"/>
              <w:rPr>
                <w:rFonts w:ascii="CordiaUPC" w:hAnsi="CordiaUPC" w:cs="CordiaUPC"/>
                <w:sz w:val="24"/>
                <w:szCs w:val="24"/>
              </w:rPr>
            </w:pPr>
          </w:p>
          <w:p w14:paraId="41D9393B" w14:textId="4DCF382F" w:rsidR="005C08A0" w:rsidRPr="005D547E" w:rsidRDefault="005C08A0" w:rsidP="005C08A0">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w:t>
            </w:r>
          </w:p>
        </w:tc>
        <w:tc>
          <w:tcPr>
            <w:tcW w:w="197" w:type="dxa"/>
          </w:tcPr>
          <w:p w14:paraId="45755B68" w14:textId="77777777" w:rsidR="005C08A0" w:rsidRPr="005D547E" w:rsidRDefault="005C08A0" w:rsidP="005C08A0">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4426CDD5" w14:textId="77777777" w:rsidR="005C08A0" w:rsidRDefault="005C08A0" w:rsidP="005C08A0">
            <w:pPr>
              <w:pStyle w:val="acctfourfigures"/>
              <w:tabs>
                <w:tab w:val="clear" w:pos="765"/>
                <w:tab w:val="decimal" w:pos="466"/>
              </w:tabs>
              <w:spacing w:line="240" w:lineRule="exact"/>
              <w:ind w:left="-101" w:right="-69"/>
              <w:rPr>
                <w:rFonts w:ascii="CordiaUPC" w:hAnsi="CordiaUPC" w:cs="CordiaUPC"/>
                <w:sz w:val="24"/>
                <w:szCs w:val="24"/>
              </w:rPr>
            </w:pPr>
          </w:p>
          <w:p w14:paraId="1FB332D5" w14:textId="77777777" w:rsidR="005C08A0" w:rsidRDefault="005C08A0" w:rsidP="005C08A0">
            <w:pPr>
              <w:pStyle w:val="acctfourfigures"/>
              <w:tabs>
                <w:tab w:val="clear" w:pos="765"/>
                <w:tab w:val="decimal" w:pos="466"/>
              </w:tabs>
              <w:spacing w:line="240" w:lineRule="exact"/>
              <w:ind w:left="-101" w:right="-69"/>
              <w:rPr>
                <w:rFonts w:ascii="CordiaUPC" w:hAnsi="CordiaUPC" w:cs="CordiaUPC"/>
                <w:sz w:val="24"/>
                <w:szCs w:val="24"/>
              </w:rPr>
            </w:pPr>
          </w:p>
          <w:p w14:paraId="1ED77D92" w14:textId="38B1CFAD" w:rsidR="005C08A0" w:rsidRPr="005D547E" w:rsidRDefault="005C08A0" w:rsidP="005C08A0">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12</w:t>
            </w:r>
          </w:p>
        </w:tc>
        <w:tc>
          <w:tcPr>
            <w:tcW w:w="197" w:type="dxa"/>
          </w:tcPr>
          <w:p w14:paraId="4BF8FB57" w14:textId="77777777" w:rsidR="005C08A0" w:rsidRPr="005D547E" w:rsidRDefault="005C08A0" w:rsidP="005C08A0">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702193DF" w14:textId="77777777" w:rsidR="005C08A0" w:rsidRDefault="005C08A0" w:rsidP="005C08A0">
            <w:pPr>
              <w:pStyle w:val="acctfourfigures"/>
              <w:tabs>
                <w:tab w:val="clear" w:pos="765"/>
                <w:tab w:val="decimal" w:pos="418"/>
              </w:tabs>
              <w:spacing w:line="240" w:lineRule="exact"/>
              <w:ind w:right="-89"/>
              <w:rPr>
                <w:rFonts w:ascii="CordiaUPC" w:hAnsi="CordiaUPC" w:cs="CordiaUPC"/>
                <w:sz w:val="24"/>
                <w:szCs w:val="24"/>
              </w:rPr>
            </w:pPr>
          </w:p>
          <w:p w14:paraId="5332C254" w14:textId="77777777" w:rsidR="005C08A0" w:rsidRDefault="005C08A0" w:rsidP="005C08A0">
            <w:pPr>
              <w:pStyle w:val="acctfourfigures"/>
              <w:tabs>
                <w:tab w:val="clear" w:pos="765"/>
                <w:tab w:val="decimal" w:pos="418"/>
              </w:tabs>
              <w:spacing w:line="240" w:lineRule="exact"/>
              <w:ind w:right="-89"/>
              <w:rPr>
                <w:rFonts w:ascii="CordiaUPC" w:hAnsi="CordiaUPC" w:cs="CordiaUPC"/>
                <w:sz w:val="24"/>
                <w:szCs w:val="24"/>
              </w:rPr>
            </w:pPr>
          </w:p>
          <w:p w14:paraId="1C40394D" w14:textId="5D55F525" w:rsidR="005C08A0" w:rsidRPr="005D547E" w:rsidRDefault="005C08A0" w:rsidP="005C08A0">
            <w:pPr>
              <w:pStyle w:val="acctfourfigures"/>
              <w:tabs>
                <w:tab w:val="clear" w:pos="765"/>
                <w:tab w:val="decimal" w:pos="300"/>
              </w:tabs>
              <w:spacing w:line="240" w:lineRule="exact"/>
              <w:ind w:right="-89"/>
              <w:rPr>
                <w:rFonts w:ascii="CordiaUPC" w:hAnsi="CordiaUPC" w:cs="CordiaUPC"/>
                <w:sz w:val="24"/>
                <w:szCs w:val="24"/>
              </w:rPr>
            </w:pPr>
            <w:r>
              <w:rPr>
                <w:rFonts w:ascii="CordiaUPC" w:hAnsi="CordiaUPC" w:cs="CordiaUPC"/>
                <w:sz w:val="24"/>
                <w:szCs w:val="24"/>
              </w:rPr>
              <w:t>-</w:t>
            </w:r>
          </w:p>
        </w:tc>
        <w:tc>
          <w:tcPr>
            <w:tcW w:w="192" w:type="dxa"/>
          </w:tcPr>
          <w:p w14:paraId="66E2FDC3" w14:textId="77777777" w:rsidR="005C08A0" w:rsidRPr="005D547E" w:rsidRDefault="005C08A0" w:rsidP="005C08A0">
            <w:pPr>
              <w:tabs>
                <w:tab w:val="decimal" w:pos="702"/>
              </w:tabs>
              <w:spacing w:line="240" w:lineRule="exact"/>
              <w:ind w:right="-89"/>
              <w:rPr>
                <w:rFonts w:ascii="CordiaUPC" w:hAnsi="CordiaUPC" w:cs="CordiaUPC"/>
                <w:sz w:val="24"/>
                <w:szCs w:val="24"/>
              </w:rPr>
            </w:pPr>
          </w:p>
        </w:tc>
        <w:tc>
          <w:tcPr>
            <w:tcW w:w="889" w:type="dxa"/>
          </w:tcPr>
          <w:p w14:paraId="34CF4D94" w14:textId="77777777" w:rsidR="005C08A0" w:rsidRDefault="005C08A0" w:rsidP="005C08A0">
            <w:pPr>
              <w:tabs>
                <w:tab w:val="decimal" w:pos="530"/>
              </w:tabs>
              <w:spacing w:line="240" w:lineRule="exact"/>
              <w:ind w:right="-89"/>
              <w:rPr>
                <w:rFonts w:ascii="CordiaUPC" w:hAnsi="CordiaUPC" w:cs="CordiaUPC"/>
                <w:sz w:val="24"/>
                <w:szCs w:val="24"/>
              </w:rPr>
            </w:pPr>
          </w:p>
          <w:p w14:paraId="0FE00494" w14:textId="77777777" w:rsidR="005C08A0" w:rsidRDefault="005C08A0" w:rsidP="005C08A0">
            <w:pPr>
              <w:tabs>
                <w:tab w:val="decimal" w:pos="530"/>
              </w:tabs>
              <w:spacing w:line="240" w:lineRule="exact"/>
              <w:ind w:right="-89"/>
              <w:rPr>
                <w:rFonts w:ascii="CordiaUPC" w:hAnsi="CordiaUPC" w:cs="CordiaUPC"/>
                <w:sz w:val="24"/>
                <w:szCs w:val="24"/>
              </w:rPr>
            </w:pPr>
          </w:p>
          <w:p w14:paraId="50D21E77" w14:textId="201C6521" w:rsidR="005C08A0" w:rsidRPr="005D547E" w:rsidRDefault="005C08A0" w:rsidP="005C08A0">
            <w:pPr>
              <w:pStyle w:val="acctfourfigures"/>
              <w:tabs>
                <w:tab w:val="clear" w:pos="765"/>
                <w:tab w:val="decimal" w:pos="604"/>
              </w:tabs>
              <w:spacing w:line="240" w:lineRule="exact"/>
              <w:ind w:right="-89"/>
              <w:rPr>
                <w:rFonts w:ascii="CordiaUPC" w:hAnsi="CordiaUPC" w:cs="CordiaUPC"/>
                <w:sz w:val="24"/>
                <w:szCs w:val="24"/>
              </w:rPr>
            </w:pPr>
            <w:r>
              <w:rPr>
                <w:rFonts w:ascii="CordiaUPC" w:hAnsi="CordiaUPC" w:cs="CordiaUPC"/>
                <w:sz w:val="24"/>
                <w:szCs w:val="24"/>
              </w:rPr>
              <w:t>-</w:t>
            </w:r>
          </w:p>
        </w:tc>
      </w:tr>
      <w:tr w:rsidR="00062FF5" w:rsidRPr="005D547E" w14:paraId="77963B2F" w14:textId="77777777">
        <w:trPr>
          <w:trHeight w:val="1199"/>
        </w:trPr>
        <w:tc>
          <w:tcPr>
            <w:tcW w:w="2285" w:type="dxa"/>
            <w:vAlign w:val="bottom"/>
          </w:tcPr>
          <w:p w14:paraId="78FE5457" w14:textId="77777777" w:rsidR="00062FF5" w:rsidRPr="005D547E" w:rsidRDefault="00062FF5" w:rsidP="00062FF5">
            <w:pPr>
              <w:tabs>
                <w:tab w:val="left" w:pos="162"/>
              </w:tabs>
              <w:spacing w:line="24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 xml:space="preserve">Companies whose ability to continues as a going concern is uncertain, or unlisted companies whose financial position and operating results are </w:t>
            </w:r>
            <w:proofErr w:type="gramStart"/>
            <w:r w:rsidRPr="005D547E">
              <w:rPr>
                <w:rFonts w:ascii="CordiaUPC" w:hAnsi="CordiaUPC" w:cs="CordiaUPC"/>
                <w:sz w:val="24"/>
                <w:szCs w:val="24"/>
                <w:lang w:val="en-US" w:eastAsia="en-GB" w:bidi="th-TH"/>
              </w:rPr>
              <w:t>similar to</w:t>
            </w:r>
            <w:proofErr w:type="gramEnd"/>
            <w:r w:rsidRPr="005D547E">
              <w:rPr>
                <w:rFonts w:ascii="CordiaUPC" w:hAnsi="CordiaUPC" w:cs="CordiaUPC"/>
                <w:sz w:val="24"/>
                <w:szCs w:val="24"/>
                <w:lang w:val="en-US" w:eastAsia="en-GB" w:bidi="th-TH"/>
              </w:rPr>
              <w:t xml:space="preserve"> the listed companies which meet criteria for delisting from the SET</w:t>
            </w:r>
          </w:p>
        </w:tc>
        <w:tc>
          <w:tcPr>
            <w:tcW w:w="712" w:type="dxa"/>
            <w:tcBorders>
              <w:bottom w:val="single" w:sz="4" w:space="0" w:color="auto"/>
            </w:tcBorders>
            <w:vAlign w:val="bottom"/>
          </w:tcPr>
          <w:p w14:paraId="4FF67CCC" w14:textId="3AC56EF6" w:rsidR="00062FF5" w:rsidRPr="005D547E" w:rsidRDefault="00062FF5" w:rsidP="00062FF5">
            <w:pPr>
              <w:pStyle w:val="acctfourfigures"/>
              <w:tabs>
                <w:tab w:val="clear" w:pos="765"/>
                <w:tab w:val="decimal" w:pos="466"/>
              </w:tabs>
              <w:spacing w:line="240" w:lineRule="exact"/>
              <w:ind w:left="-101" w:right="-69"/>
              <w:rPr>
                <w:rFonts w:ascii="CordiaUPC" w:hAnsi="CordiaUPC" w:cs="CordiaUPC"/>
                <w:sz w:val="24"/>
                <w:szCs w:val="24"/>
                <w:lang w:bidi="th-TH"/>
              </w:rPr>
            </w:pPr>
            <w:r>
              <w:rPr>
                <w:rFonts w:ascii="CordiaUPC" w:hAnsi="CordiaUPC" w:cs="CordiaUPC" w:hint="cs"/>
                <w:sz w:val="24"/>
                <w:szCs w:val="24"/>
                <w:cs/>
                <w:lang w:bidi="th-TH"/>
              </w:rPr>
              <w:t>10</w:t>
            </w:r>
          </w:p>
        </w:tc>
        <w:tc>
          <w:tcPr>
            <w:tcW w:w="200" w:type="dxa"/>
            <w:vAlign w:val="bottom"/>
          </w:tcPr>
          <w:p w14:paraId="3E1E8D3A" w14:textId="77777777" w:rsidR="00062FF5" w:rsidRPr="005D547E" w:rsidRDefault="00062FF5" w:rsidP="00062FF5">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2" w:space="0" w:color="auto"/>
            </w:tcBorders>
            <w:vAlign w:val="bottom"/>
          </w:tcPr>
          <w:p w14:paraId="351CD239" w14:textId="63E7292B" w:rsidR="00062FF5" w:rsidRPr="005D547E" w:rsidRDefault="00062FF5" w:rsidP="00062FF5">
            <w:pPr>
              <w:pStyle w:val="acctfourfigures"/>
              <w:tabs>
                <w:tab w:val="clear" w:pos="765"/>
                <w:tab w:val="decimal" w:pos="466"/>
              </w:tabs>
              <w:spacing w:line="240" w:lineRule="exact"/>
              <w:ind w:left="-101" w:right="-69"/>
              <w:rPr>
                <w:rFonts w:ascii="CordiaUPC" w:hAnsi="CordiaUPC" w:cs="CordiaUPC"/>
                <w:sz w:val="24"/>
                <w:szCs w:val="24"/>
              </w:rPr>
            </w:pPr>
            <w:r>
              <w:rPr>
                <w:rFonts w:ascii="CordiaUPC" w:eastAsia="AngsanaNew" w:hAnsi="CordiaUPC" w:cs="CordiaUPC" w:hint="cs"/>
                <w:sz w:val="24"/>
                <w:szCs w:val="24"/>
                <w:cs/>
                <w:lang w:eastAsia="en-GB"/>
              </w:rPr>
              <w:t>3</w:t>
            </w:r>
            <w:r>
              <w:rPr>
                <w:rFonts w:ascii="CordiaUPC" w:eastAsia="AngsanaNew" w:hAnsi="CordiaUPC" w:cs="CordiaUPC"/>
                <w:sz w:val="24"/>
                <w:szCs w:val="24"/>
                <w:lang w:eastAsia="en-GB"/>
              </w:rPr>
              <w:t>,</w:t>
            </w:r>
            <w:r>
              <w:rPr>
                <w:rFonts w:ascii="CordiaUPC" w:eastAsia="AngsanaNew" w:hAnsi="CordiaUPC" w:cs="CordiaUPC" w:hint="cs"/>
                <w:sz w:val="24"/>
                <w:szCs w:val="24"/>
                <w:cs/>
                <w:lang w:eastAsia="en-GB"/>
              </w:rPr>
              <w:t>893</w:t>
            </w:r>
          </w:p>
        </w:tc>
        <w:tc>
          <w:tcPr>
            <w:tcW w:w="192" w:type="dxa"/>
            <w:vAlign w:val="bottom"/>
          </w:tcPr>
          <w:p w14:paraId="2DB99A9E" w14:textId="77777777" w:rsidR="00062FF5" w:rsidRPr="005D547E"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tcPr>
          <w:p w14:paraId="36235267"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41D15F5"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AE017FE"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20549C2"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FEB7344"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6B1BEBC"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BEF13A0"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DD0DF75"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46D64EF" w14:textId="71194891" w:rsidR="00062FF5" w:rsidRPr="005D547E" w:rsidRDefault="00062FF5" w:rsidP="00062FF5">
            <w:pPr>
              <w:pStyle w:val="acctfourfigures"/>
              <w:tabs>
                <w:tab w:val="clear" w:pos="765"/>
                <w:tab w:val="decimal" w:pos="418"/>
              </w:tabs>
              <w:spacing w:line="240" w:lineRule="exact"/>
              <w:ind w:right="-89"/>
              <w:rPr>
                <w:rFonts w:ascii="CordiaUPC" w:hAnsi="CordiaUPC" w:cs="CordiaUPC"/>
                <w:sz w:val="24"/>
                <w:szCs w:val="24"/>
              </w:rPr>
            </w:pPr>
            <w:r>
              <w:rPr>
                <w:rFonts w:ascii="CordiaUPC" w:eastAsia="AngsanaNew" w:hAnsi="CordiaUPC" w:cs="CordiaUPC" w:hint="cs"/>
                <w:sz w:val="24"/>
                <w:szCs w:val="24"/>
                <w:cs/>
                <w:lang w:eastAsia="en-GB"/>
              </w:rPr>
              <w:t>315</w:t>
            </w:r>
          </w:p>
        </w:tc>
        <w:tc>
          <w:tcPr>
            <w:tcW w:w="192" w:type="dxa"/>
          </w:tcPr>
          <w:p w14:paraId="33C5EDE1" w14:textId="77777777" w:rsidR="00062FF5" w:rsidRPr="005D547E"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2" w:space="0" w:color="auto"/>
            </w:tcBorders>
          </w:tcPr>
          <w:p w14:paraId="7201E44D"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DA0411A"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7EE6847"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0231980"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D9615B2"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1CB3179"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B35A056"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354D19F"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B43AE66" w14:textId="37FA7417" w:rsidR="00062FF5" w:rsidRPr="005D547E" w:rsidRDefault="00062FF5" w:rsidP="00062FF5">
            <w:pPr>
              <w:pStyle w:val="acctfourfigures"/>
              <w:tabs>
                <w:tab w:val="clear" w:pos="765"/>
                <w:tab w:val="decimal" w:pos="530"/>
              </w:tabs>
              <w:spacing w:line="240" w:lineRule="exact"/>
              <w:ind w:right="-89"/>
              <w:rPr>
                <w:rFonts w:ascii="CordiaUPC" w:hAnsi="CordiaUPC" w:cs="CordiaUPC"/>
                <w:sz w:val="24"/>
                <w:szCs w:val="24"/>
                <w:lang w:val="en-US" w:bidi="th-TH"/>
              </w:rPr>
            </w:pPr>
            <w:r>
              <w:rPr>
                <w:rFonts w:ascii="CordiaUPC" w:eastAsia="AngsanaNew" w:hAnsi="CordiaUPC" w:cs="CordiaUPC" w:hint="cs"/>
                <w:sz w:val="24"/>
                <w:szCs w:val="24"/>
                <w:cs/>
                <w:lang w:eastAsia="en-GB"/>
              </w:rPr>
              <w:t>2</w:t>
            </w:r>
            <w:r>
              <w:rPr>
                <w:rFonts w:ascii="CordiaUPC" w:eastAsia="AngsanaNew" w:hAnsi="CordiaUPC" w:cs="CordiaUPC"/>
                <w:sz w:val="24"/>
                <w:szCs w:val="24"/>
                <w:lang w:eastAsia="en-GB"/>
              </w:rPr>
              <w:t>,</w:t>
            </w:r>
            <w:r>
              <w:rPr>
                <w:rFonts w:ascii="CordiaUPC" w:eastAsia="AngsanaNew" w:hAnsi="CordiaUPC" w:cs="CordiaUPC" w:hint="cs"/>
                <w:sz w:val="24"/>
                <w:szCs w:val="24"/>
                <w:cs/>
                <w:lang w:eastAsia="en-GB"/>
              </w:rPr>
              <w:t>885</w:t>
            </w:r>
          </w:p>
        </w:tc>
        <w:tc>
          <w:tcPr>
            <w:tcW w:w="192" w:type="dxa"/>
            <w:gridSpan w:val="2"/>
            <w:vAlign w:val="bottom"/>
          </w:tcPr>
          <w:p w14:paraId="7E865AD7" w14:textId="77777777" w:rsidR="00062FF5" w:rsidRPr="005D547E" w:rsidRDefault="00062FF5" w:rsidP="00062FF5">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0357D781" w14:textId="1893F160" w:rsidR="00062FF5" w:rsidRPr="001B2E0C" w:rsidRDefault="00062FF5" w:rsidP="00062FF5">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10</w:t>
            </w:r>
          </w:p>
        </w:tc>
        <w:tc>
          <w:tcPr>
            <w:tcW w:w="197" w:type="dxa"/>
            <w:vAlign w:val="bottom"/>
          </w:tcPr>
          <w:p w14:paraId="5BF32AD5" w14:textId="77777777" w:rsidR="00062FF5" w:rsidRPr="001B2E0C" w:rsidRDefault="00062FF5" w:rsidP="00062FF5">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1ABF0559" w14:textId="51B71269" w:rsidR="00062FF5" w:rsidRPr="001B2E0C" w:rsidRDefault="00062FF5" w:rsidP="00062FF5">
            <w:pPr>
              <w:pStyle w:val="acctfourfigures"/>
              <w:tabs>
                <w:tab w:val="clear" w:pos="765"/>
                <w:tab w:val="decimal" w:pos="466"/>
              </w:tabs>
              <w:spacing w:line="240" w:lineRule="exact"/>
              <w:ind w:left="-101" w:right="-69"/>
              <w:rPr>
                <w:rFonts w:ascii="CordiaUPC" w:hAnsi="CordiaUPC" w:cs="CordiaUPC"/>
                <w:sz w:val="24"/>
                <w:szCs w:val="24"/>
                <w:lang w:val="en-US"/>
              </w:rPr>
            </w:pPr>
            <w:r>
              <w:rPr>
                <w:rFonts w:ascii="CordiaUPC" w:eastAsia="AngsanaNew" w:hAnsi="CordiaUPC" w:cs="CordiaUPC" w:hint="cs"/>
                <w:sz w:val="24"/>
                <w:szCs w:val="24"/>
                <w:cs/>
                <w:lang w:eastAsia="en-GB"/>
              </w:rPr>
              <w:t>3</w:t>
            </w:r>
            <w:r>
              <w:rPr>
                <w:rFonts w:ascii="CordiaUPC" w:eastAsia="AngsanaNew" w:hAnsi="CordiaUPC" w:cs="CordiaUPC"/>
                <w:sz w:val="24"/>
                <w:szCs w:val="24"/>
                <w:lang w:eastAsia="en-GB"/>
              </w:rPr>
              <w:t>,</w:t>
            </w:r>
            <w:r>
              <w:rPr>
                <w:rFonts w:ascii="CordiaUPC" w:eastAsia="AngsanaNew" w:hAnsi="CordiaUPC" w:cs="CordiaUPC" w:hint="cs"/>
                <w:sz w:val="24"/>
                <w:szCs w:val="24"/>
                <w:cs/>
                <w:lang w:eastAsia="en-GB"/>
              </w:rPr>
              <w:t>893</w:t>
            </w:r>
          </w:p>
        </w:tc>
        <w:tc>
          <w:tcPr>
            <w:tcW w:w="197" w:type="dxa"/>
            <w:vAlign w:val="bottom"/>
          </w:tcPr>
          <w:p w14:paraId="2D3CE440" w14:textId="77777777" w:rsidR="00062FF5" w:rsidRPr="001B2E0C"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tcPr>
          <w:p w14:paraId="758B2C3F"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72D58B5"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1B10048"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E648C9F"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27367A9"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05C8533"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86EE852"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1D34FC1" w14:textId="77777777" w:rsidR="00062FF5" w:rsidRDefault="00062FF5" w:rsidP="00062FF5">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40D3894" w14:textId="62A78144" w:rsidR="00062FF5" w:rsidRPr="001B2E0C" w:rsidRDefault="00062FF5" w:rsidP="00062FF5">
            <w:pPr>
              <w:pStyle w:val="acctfourfigures"/>
              <w:tabs>
                <w:tab w:val="clear" w:pos="765"/>
                <w:tab w:val="decimal" w:pos="384"/>
              </w:tabs>
              <w:spacing w:line="240" w:lineRule="exact"/>
              <w:ind w:left="-79" w:right="-89"/>
              <w:rPr>
                <w:rFonts w:ascii="CordiaUPC" w:hAnsi="CordiaUPC" w:cs="CordiaUPC"/>
                <w:sz w:val="24"/>
                <w:szCs w:val="24"/>
              </w:rPr>
            </w:pPr>
            <w:r>
              <w:rPr>
                <w:rFonts w:ascii="CordiaUPC" w:eastAsia="AngsanaNew" w:hAnsi="CordiaUPC" w:cs="CordiaUPC" w:hint="cs"/>
                <w:sz w:val="24"/>
                <w:szCs w:val="24"/>
                <w:cs/>
                <w:lang w:eastAsia="en-GB"/>
              </w:rPr>
              <w:t>315</w:t>
            </w:r>
          </w:p>
        </w:tc>
        <w:tc>
          <w:tcPr>
            <w:tcW w:w="192" w:type="dxa"/>
          </w:tcPr>
          <w:p w14:paraId="5A404AA0" w14:textId="77777777" w:rsidR="00062FF5" w:rsidRPr="001B2E0C"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tcPr>
          <w:p w14:paraId="42329251"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923FEE0"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4F59BDC"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D692183"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5376939"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9CC5FE3"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7087596F"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37EEC97" w14:textId="77777777" w:rsidR="00062FF5" w:rsidRDefault="00062FF5" w:rsidP="00062FF5">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F7BB330" w14:textId="07471AAD" w:rsidR="00062FF5" w:rsidRPr="001B2E0C" w:rsidRDefault="00062FF5" w:rsidP="00062FF5">
            <w:pPr>
              <w:pStyle w:val="acctfourfigures"/>
              <w:tabs>
                <w:tab w:val="clear" w:pos="765"/>
                <w:tab w:val="decimal" w:pos="604"/>
              </w:tabs>
              <w:spacing w:line="240" w:lineRule="exact"/>
              <w:ind w:left="-79" w:right="-89"/>
              <w:rPr>
                <w:rFonts w:ascii="CordiaUPC" w:hAnsi="CordiaUPC" w:cs="CordiaUPC"/>
                <w:sz w:val="24"/>
                <w:szCs w:val="24"/>
              </w:rPr>
            </w:pPr>
            <w:r>
              <w:rPr>
                <w:rFonts w:ascii="CordiaUPC" w:eastAsia="AngsanaNew" w:hAnsi="CordiaUPC" w:cs="CordiaUPC" w:hint="cs"/>
                <w:sz w:val="24"/>
                <w:szCs w:val="24"/>
                <w:cs/>
                <w:lang w:eastAsia="en-GB"/>
              </w:rPr>
              <w:t>2</w:t>
            </w:r>
            <w:r>
              <w:rPr>
                <w:rFonts w:ascii="CordiaUPC" w:eastAsia="AngsanaNew" w:hAnsi="CordiaUPC" w:cs="CordiaUPC"/>
                <w:sz w:val="24"/>
                <w:szCs w:val="24"/>
                <w:lang w:eastAsia="en-GB"/>
              </w:rPr>
              <w:t>,</w:t>
            </w:r>
            <w:r>
              <w:rPr>
                <w:rFonts w:ascii="CordiaUPC" w:eastAsia="AngsanaNew" w:hAnsi="CordiaUPC" w:cs="CordiaUPC" w:hint="cs"/>
                <w:sz w:val="24"/>
                <w:szCs w:val="24"/>
                <w:cs/>
                <w:lang w:eastAsia="en-GB"/>
              </w:rPr>
              <w:t>885</w:t>
            </w:r>
          </w:p>
        </w:tc>
      </w:tr>
      <w:tr w:rsidR="00062FF5" w:rsidRPr="005D547E" w14:paraId="33EC3955" w14:textId="77777777">
        <w:trPr>
          <w:trHeight w:val="50"/>
        </w:trPr>
        <w:tc>
          <w:tcPr>
            <w:tcW w:w="2285" w:type="dxa"/>
            <w:vAlign w:val="bottom"/>
          </w:tcPr>
          <w:p w14:paraId="596978ED" w14:textId="77777777" w:rsidR="00062FF5" w:rsidRPr="005D547E" w:rsidRDefault="00062FF5" w:rsidP="00062FF5">
            <w:pPr>
              <w:spacing w:line="24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3E5109DE" w14:textId="55E9830A" w:rsidR="00062FF5" w:rsidRPr="005D547E" w:rsidRDefault="00062FF5" w:rsidP="00062FF5">
            <w:pPr>
              <w:pStyle w:val="acctfourfigures"/>
              <w:tabs>
                <w:tab w:val="clear" w:pos="765"/>
                <w:tab w:val="decimal" w:pos="466"/>
              </w:tabs>
              <w:spacing w:line="240" w:lineRule="exact"/>
              <w:ind w:left="-101" w:right="-69"/>
              <w:rPr>
                <w:rFonts w:ascii="CordiaUPC" w:hAnsi="CordiaUPC" w:cs="CordiaUPC"/>
                <w:b/>
                <w:bCs/>
                <w:sz w:val="24"/>
                <w:szCs w:val="24"/>
                <w:lang w:bidi="th-TH"/>
              </w:rPr>
            </w:pPr>
            <w:r>
              <w:rPr>
                <w:rFonts w:ascii="CordiaUPC" w:hAnsi="CordiaUPC" w:cs="CordiaUPC" w:hint="cs"/>
                <w:b/>
                <w:bCs/>
                <w:sz w:val="24"/>
                <w:szCs w:val="24"/>
                <w:cs/>
                <w:lang w:bidi="th-TH"/>
              </w:rPr>
              <w:t>11</w:t>
            </w:r>
          </w:p>
        </w:tc>
        <w:tc>
          <w:tcPr>
            <w:tcW w:w="200" w:type="dxa"/>
            <w:vAlign w:val="bottom"/>
          </w:tcPr>
          <w:p w14:paraId="45F46775" w14:textId="77777777" w:rsidR="00062FF5" w:rsidRPr="005D547E" w:rsidRDefault="00062FF5" w:rsidP="00062FF5">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2" w:space="0" w:color="auto"/>
              <w:bottom w:val="double" w:sz="4" w:space="0" w:color="auto"/>
            </w:tcBorders>
            <w:vAlign w:val="bottom"/>
          </w:tcPr>
          <w:p w14:paraId="4C31DD3A" w14:textId="1E445A18" w:rsidR="00062FF5" w:rsidRPr="00930735" w:rsidRDefault="00062FF5" w:rsidP="00062FF5">
            <w:pPr>
              <w:pStyle w:val="acctfourfigures"/>
              <w:tabs>
                <w:tab w:val="clear" w:pos="765"/>
                <w:tab w:val="decimal" w:pos="466"/>
              </w:tabs>
              <w:spacing w:line="240" w:lineRule="exact"/>
              <w:ind w:left="-101" w:right="-69"/>
              <w:rPr>
                <w:rFonts w:ascii="CordiaUPC" w:hAnsi="CordiaUPC" w:cs="CordiaUPC"/>
                <w:b/>
                <w:bCs/>
                <w:sz w:val="24"/>
                <w:szCs w:val="24"/>
              </w:rPr>
            </w:pPr>
            <w:r>
              <w:rPr>
                <w:rFonts w:ascii="CordiaUPC" w:eastAsia="AngsanaNew" w:hAnsi="CordiaUPC" w:cs="CordiaUPC"/>
                <w:b/>
                <w:bCs/>
                <w:sz w:val="24"/>
                <w:szCs w:val="24"/>
                <w:lang w:eastAsia="en-GB"/>
              </w:rPr>
              <w:t>3,905</w:t>
            </w:r>
          </w:p>
        </w:tc>
        <w:tc>
          <w:tcPr>
            <w:tcW w:w="192" w:type="dxa"/>
            <w:vAlign w:val="bottom"/>
          </w:tcPr>
          <w:p w14:paraId="3000DF3A" w14:textId="77777777" w:rsidR="00062FF5" w:rsidRPr="005D547E"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2C806FCA" w14:textId="3F4105FD" w:rsidR="00062FF5" w:rsidRPr="005D547E" w:rsidRDefault="00062FF5" w:rsidP="00062FF5">
            <w:pPr>
              <w:pStyle w:val="acctfourfigures"/>
              <w:tabs>
                <w:tab w:val="clear" w:pos="765"/>
                <w:tab w:val="decimal" w:pos="418"/>
              </w:tabs>
              <w:spacing w:line="240" w:lineRule="exact"/>
              <w:ind w:right="-89"/>
              <w:rPr>
                <w:rFonts w:ascii="CordiaUPC" w:hAnsi="CordiaUPC" w:cs="CordiaUPC"/>
                <w:b/>
                <w:bCs/>
                <w:sz w:val="24"/>
                <w:szCs w:val="24"/>
              </w:rPr>
            </w:pPr>
            <w:r>
              <w:rPr>
                <w:rFonts w:ascii="CordiaUPC" w:eastAsia="AngsanaNew" w:hAnsi="CordiaUPC" w:cs="CordiaUPC"/>
                <w:b/>
                <w:bCs/>
                <w:sz w:val="24"/>
                <w:szCs w:val="24"/>
                <w:lang w:eastAsia="en-GB"/>
              </w:rPr>
              <w:t>315</w:t>
            </w:r>
          </w:p>
        </w:tc>
        <w:tc>
          <w:tcPr>
            <w:tcW w:w="192" w:type="dxa"/>
          </w:tcPr>
          <w:p w14:paraId="564D694E" w14:textId="77777777" w:rsidR="00062FF5" w:rsidRPr="005D547E"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2" w:space="0" w:color="auto"/>
              <w:bottom w:val="double" w:sz="4" w:space="0" w:color="auto"/>
            </w:tcBorders>
            <w:vAlign w:val="bottom"/>
          </w:tcPr>
          <w:p w14:paraId="72CDB5C4" w14:textId="3C8F8863" w:rsidR="00062FF5" w:rsidRPr="005D547E" w:rsidRDefault="00062FF5" w:rsidP="00062FF5">
            <w:pPr>
              <w:pStyle w:val="acctfourfigures"/>
              <w:tabs>
                <w:tab w:val="clear" w:pos="765"/>
                <w:tab w:val="decimal" w:pos="530"/>
              </w:tabs>
              <w:spacing w:line="240" w:lineRule="exact"/>
              <w:ind w:left="-79" w:right="-89"/>
              <w:rPr>
                <w:rFonts w:ascii="CordiaUPC" w:hAnsi="CordiaUPC" w:cs="CordiaUPC"/>
                <w:b/>
                <w:bCs/>
                <w:sz w:val="24"/>
                <w:szCs w:val="24"/>
              </w:rPr>
            </w:pPr>
            <w:r>
              <w:rPr>
                <w:rFonts w:ascii="CordiaUPC" w:eastAsia="AngsanaNew" w:hAnsi="CordiaUPC" w:cs="CordiaUPC"/>
                <w:b/>
                <w:bCs/>
                <w:sz w:val="24"/>
                <w:szCs w:val="24"/>
                <w:lang w:eastAsia="en-GB"/>
              </w:rPr>
              <w:t>2,885</w:t>
            </w:r>
          </w:p>
        </w:tc>
        <w:tc>
          <w:tcPr>
            <w:tcW w:w="192" w:type="dxa"/>
            <w:gridSpan w:val="2"/>
            <w:vAlign w:val="bottom"/>
          </w:tcPr>
          <w:p w14:paraId="58C317A3" w14:textId="77777777" w:rsidR="00062FF5" w:rsidRPr="005D547E" w:rsidRDefault="00062FF5" w:rsidP="00062FF5">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4F6EB6BC" w14:textId="4E0F3586" w:rsidR="00062FF5" w:rsidRPr="001B2E0C" w:rsidRDefault="00062FF5" w:rsidP="00062FF5">
            <w:pPr>
              <w:pStyle w:val="acctfourfigures"/>
              <w:tabs>
                <w:tab w:val="clear" w:pos="765"/>
                <w:tab w:val="decimal" w:pos="466"/>
              </w:tabs>
              <w:spacing w:line="240" w:lineRule="exact"/>
              <w:ind w:left="-101" w:right="-69"/>
              <w:rPr>
                <w:rFonts w:ascii="CordiaUPC" w:hAnsi="CordiaUPC" w:cs="CordiaUPC"/>
                <w:b/>
                <w:bCs/>
                <w:sz w:val="24"/>
                <w:szCs w:val="24"/>
              </w:rPr>
            </w:pPr>
            <w:r>
              <w:rPr>
                <w:rFonts w:ascii="CordiaUPC" w:hAnsi="CordiaUPC" w:cs="CordiaUPC"/>
                <w:b/>
                <w:bCs/>
                <w:sz w:val="24"/>
                <w:szCs w:val="24"/>
              </w:rPr>
              <w:t>11</w:t>
            </w:r>
          </w:p>
        </w:tc>
        <w:tc>
          <w:tcPr>
            <w:tcW w:w="197" w:type="dxa"/>
            <w:vAlign w:val="bottom"/>
          </w:tcPr>
          <w:p w14:paraId="65652110" w14:textId="77777777" w:rsidR="00062FF5" w:rsidRPr="001B2E0C" w:rsidRDefault="00062FF5" w:rsidP="00062FF5">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73B249B0" w14:textId="68BEF003" w:rsidR="00062FF5" w:rsidRPr="001B2E0C" w:rsidRDefault="00062FF5" w:rsidP="00062FF5">
            <w:pPr>
              <w:pStyle w:val="acctfourfigures"/>
              <w:tabs>
                <w:tab w:val="clear" w:pos="765"/>
                <w:tab w:val="decimal" w:pos="466"/>
              </w:tabs>
              <w:spacing w:line="240" w:lineRule="exact"/>
              <w:ind w:left="-101" w:right="-69"/>
              <w:rPr>
                <w:rFonts w:ascii="CordiaUPC" w:hAnsi="CordiaUPC" w:cs="CordiaUPC"/>
                <w:b/>
                <w:bCs/>
                <w:sz w:val="24"/>
                <w:szCs w:val="24"/>
              </w:rPr>
            </w:pPr>
            <w:r>
              <w:rPr>
                <w:rFonts w:ascii="CordiaUPC" w:eastAsia="AngsanaNew" w:hAnsi="CordiaUPC" w:cs="CordiaUPC"/>
                <w:b/>
                <w:bCs/>
                <w:sz w:val="24"/>
                <w:szCs w:val="24"/>
                <w:lang w:eastAsia="en-GB"/>
              </w:rPr>
              <w:t>3,905</w:t>
            </w:r>
          </w:p>
        </w:tc>
        <w:tc>
          <w:tcPr>
            <w:tcW w:w="197" w:type="dxa"/>
            <w:vAlign w:val="bottom"/>
          </w:tcPr>
          <w:p w14:paraId="19C1CDD7" w14:textId="77777777" w:rsidR="00062FF5" w:rsidRPr="001B2E0C"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3B026FF9" w14:textId="306145DD" w:rsidR="00062FF5" w:rsidRPr="001B2E0C" w:rsidRDefault="00062FF5" w:rsidP="00062FF5">
            <w:pPr>
              <w:pStyle w:val="acctfourfigures"/>
              <w:tabs>
                <w:tab w:val="clear" w:pos="765"/>
                <w:tab w:val="decimal" w:pos="384"/>
              </w:tabs>
              <w:spacing w:line="240" w:lineRule="exact"/>
              <w:ind w:left="-79" w:right="-89"/>
              <w:rPr>
                <w:rFonts w:ascii="CordiaUPC" w:hAnsi="CordiaUPC" w:cs="CordiaUPC"/>
                <w:b/>
                <w:bCs/>
                <w:sz w:val="24"/>
                <w:szCs w:val="24"/>
              </w:rPr>
            </w:pPr>
            <w:r>
              <w:rPr>
                <w:rFonts w:ascii="CordiaUPC" w:eastAsia="AngsanaNew" w:hAnsi="CordiaUPC" w:cs="CordiaUPC"/>
                <w:b/>
                <w:bCs/>
                <w:sz w:val="24"/>
                <w:szCs w:val="24"/>
                <w:lang w:eastAsia="en-GB"/>
              </w:rPr>
              <w:t>315</w:t>
            </w:r>
          </w:p>
        </w:tc>
        <w:tc>
          <w:tcPr>
            <w:tcW w:w="192" w:type="dxa"/>
          </w:tcPr>
          <w:p w14:paraId="678E6624" w14:textId="77777777" w:rsidR="00062FF5" w:rsidRPr="001B2E0C" w:rsidRDefault="00062FF5" w:rsidP="00062FF5">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1663E" w14:textId="1224AF9F" w:rsidR="00062FF5" w:rsidRPr="001B2E0C" w:rsidRDefault="00062FF5" w:rsidP="00062FF5">
            <w:pPr>
              <w:pStyle w:val="acctfourfigures"/>
              <w:tabs>
                <w:tab w:val="clear" w:pos="765"/>
                <w:tab w:val="decimal" w:pos="604"/>
              </w:tabs>
              <w:spacing w:line="240" w:lineRule="exact"/>
              <w:ind w:left="-79" w:right="-89"/>
              <w:rPr>
                <w:rFonts w:ascii="CordiaUPC" w:hAnsi="CordiaUPC" w:cs="CordiaUPC"/>
                <w:b/>
                <w:bCs/>
                <w:sz w:val="24"/>
                <w:szCs w:val="24"/>
              </w:rPr>
            </w:pPr>
            <w:r>
              <w:rPr>
                <w:rFonts w:ascii="CordiaUPC" w:eastAsia="AngsanaNew" w:hAnsi="CordiaUPC" w:cs="CordiaUPC"/>
                <w:b/>
                <w:bCs/>
                <w:sz w:val="24"/>
                <w:szCs w:val="24"/>
                <w:lang w:eastAsia="en-GB"/>
              </w:rPr>
              <w:t>2,885</w:t>
            </w:r>
          </w:p>
        </w:tc>
      </w:tr>
    </w:tbl>
    <w:p w14:paraId="7F8CD341" w14:textId="77777777" w:rsidR="00C13D2D" w:rsidRPr="00392524" w:rsidRDefault="00C13D2D" w:rsidP="00E932B7">
      <w:pPr>
        <w:autoSpaceDE w:val="0"/>
        <w:autoSpaceDN w:val="0"/>
        <w:adjustRightInd w:val="0"/>
        <w:spacing w:line="240" w:lineRule="exact"/>
        <w:ind w:left="562"/>
        <w:jc w:val="thaiDistribute"/>
        <w:rPr>
          <w:rFonts w:ascii="CordiaUPC" w:hAnsi="CordiaUPC" w:cs="CordiaUPC"/>
          <w:sz w:val="26"/>
          <w:szCs w:val="26"/>
          <w:lang w:val="en-US" w:eastAsia="en-GB" w:bidi="th-TH"/>
        </w:rPr>
        <w:sectPr w:rsidR="00C13D2D" w:rsidRPr="00392524" w:rsidSect="00C76C86">
          <w:headerReference w:type="default" r:id="rId11"/>
          <w:footerReference w:type="default" r:id="rId12"/>
          <w:pgSz w:w="11907" w:h="16840" w:code="9"/>
          <w:pgMar w:top="594" w:right="1152" w:bottom="576" w:left="1152" w:header="720" w:footer="720" w:gutter="0"/>
          <w:pgNumType w:start="12"/>
          <w:cols w:space="720"/>
          <w:docGrid w:linePitch="299"/>
        </w:sectPr>
      </w:pPr>
    </w:p>
    <w:p w14:paraId="325C6526" w14:textId="2DF92B94" w:rsidR="00084E34" w:rsidRPr="004D0D65" w:rsidRDefault="00A7166D" w:rsidP="00C40C0A">
      <w:pPr>
        <w:pStyle w:val="Heading1"/>
        <w:numPr>
          <w:ilvl w:val="0"/>
          <w:numId w:val="0"/>
        </w:numPr>
        <w:tabs>
          <w:tab w:val="left" w:pos="450"/>
        </w:tabs>
        <w:spacing w:before="0" w:after="0" w:line="240" w:lineRule="exact"/>
        <w:rPr>
          <w:rFonts w:ascii="CordiaUPC" w:hAnsi="CordiaUPC" w:cs="CordiaUPC"/>
          <w:i w:val="0"/>
          <w:iCs/>
          <w:sz w:val="26"/>
          <w:szCs w:val="26"/>
          <w:cs/>
        </w:rPr>
      </w:pPr>
      <w:bookmarkStart w:id="10" w:name="_Hlk71539247"/>
      <w:r w:rsidRPr="004D0D65">
        <w:rPr>
          <w:rFonts w:ascii="CordiaUPC" w:hAnsi="CordiaUPC" w:cs="CordiaUPC"/>
          <w:i w:val="0"/>
          <w:iCs/>
          <w:sz w:val="26"/>
          <w:szCs w:val="26"/>
        </w:rPr>
        <w:lastRenderedPageBreak/>
        <w:t>6</w:t>
      </w:r>
      <w:r w:rsidR="00084E34" w:rsidRPr="004D0D65">
        <w:rPr>
          <w:rFonts w:ascii="CordiaUPC" w:hAnsi="CordiaUPC" w:cs="CordiaUPC" w:hint="cs"/>
          <w:i w:val="0"/>
          <w:iCs/>
          <w:sz w:val="26"/>
          <w:szCs w:val="26"/>
        </w:rPr>
        <w:tab/>
        <w:t>Investments in subsidiaries</w:t>
      </w:r>
      <w:r w:rsidR="00B5493C" w:rsidRPr="004D0D65">
        <w:rPr>
          <w:rFonts w:ascii="CordiaUPC" w:hAnsi="CordiaUPC" w:cs="CordiaUPC" w:hint="cs"/>
          <w:i w:val="0"/>
          <w:iCs/>
          <w:sz w:val="26"/>
          <w:szCs w:val="26"/>
        </w:rPr>
        <w:t xml:space="preserve"> and associate</w:t>
      </w:r>
      <w:r w:rsidR="00B333D5" w:rsidRPr="004D0D65">
        <w:rPr>
          <w:rFonts w:ascii="CordiaUPC" w:hAnsi="CordiaUPC" w:cs="CordiaUPC" w:hint="cs"/>
          <w:i w:val="0"/>
          <w:iCs/>
          <w:sz w:val="26"/>
          <w:szCs w:val="26"/>
        </w:rPr>
        <w:t>s</w:t>
      </w:r>
      <w:r w:rsidR="00C13D2D" w:rsidRPr="004D0D65">
        <w:rPr>
          <w:rFonts w:ascii="CordiaUPC" w:hAnsi="CordiaUPC" w:cs="CordiaUPC" w:hint="cs"/>
          <w:i w:val="0"/>
          <w:iCs/>
          <w:sz w:val="26"/>
          <w:szCs w:val="26"/>
        </w:rPr>
        <w:t>,</w:t>
      </w:r>
      <w:r w:rsidR="00084E34" w:rsidRPr="004D0D65">
        <w:rPr>
          <w:rFonts w:ascii="CordiaUPC" w:hAnsi="CordiaUPC" w:cs="CordiaUPC" w:hint="cs"/>
          <w:i w:val="0"/>
          <w:iCs/>
          <w:sz w:val="26"/>
          <w:szCs w:val="26"/>
        </w:rPr>
        <w:t xml:space="preserve"> </w:t>
      </w:r>
      <w:r w:rsidR="000A5E3A" w:rsidRPr="004D0D65">
        <w:rPr>
          <w:rFonts w:ascii="CordiaUPC" w:hAnsi="CordiaUPC" w:cs="CordiaUPC" w:hint="cs"/>
          <w:i w:val="0"/>
          <w:iCs/>
          <w:sz w:val="26"/>
          <w:szCs w:val="26"/>
        </w:rPr>
        <w:t>n</w:t>
      </w:r>
      <w:r w:rsidR="00084E34" w:rsidRPr="004D0D65">
        <w:rPr>
          <w:rFonts w:ascii="CordiaUPC" w:hAnsi="CordiaUPC" w:cs="CordiaUPC" w:hint="cs"/>
          <w:i w:val="0"/>
          <w:iCs/>
          <w:sz w:val="26"/>
          <w:szCs w:val="26"/>
        </w:rPr>
        <w:t>et</w:t>
      </w:r>
    </w:p>
    <w:p w14:paraId="6D2D082E" w14:textId="77777777" w:rsidR="008F3D83" w:rsidRPr="008F3D83" w:rsidRDefault="008F3D83" w:rsidP="004B2E1E">
      <w:pPr>
        <w:pStyle w:val="BodyText"/>
        <w:spacing w:after="0"/>
        <w:rPr>
          <w:lang w:val="en-GB"/>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2"/>
        <w:gridCol w:w="679"/>
        <w:gridCol w:w="648"/>
        <w:gridCol w:w="657"/>
        <w:gridCol w:w="684"/>
        <w:gridCol w:w="630"/>
        <w:gridCol w:w="630"/>
        <w:gridCol w:w="666"/>
        <w:gridCol w:w="671"/>
        <w:gridCol w:w="75"/>
        <w:gridCol w:w="553"/>
        <w:gridCol w:w="6"/>
        <w:gridCol w:w="720"/>
        <w:gridCol w:w="90"/>
        <w:gridCol w:w="563"/>
        <w:gridCol w:w="697"/>
        <w:gridCol w:w="714"/>
        <w:gridCol w:w="6"/>
        <w:gridCol w:w="716"/>
        <w:gridCol w:w="657"/>
      </w:tblGrid>
      <w:tr w:rsidR="00D7677B" w:rsidRPr="00392524" w14:paraId="588E1B0F" w14:textId="77777777" w:rsidTr="00265AFB">
        <w:tc>
          <w:tcPr>
            <w:tcW w:w="1838" w:type="dxa"/>
            <w:shd w:val="clear" w:color="auto" w:fill="auto"/>
          </w:tcPr>
          <w:p w14:paraId="235D987F" w14:textId="4BBB30F3" w:rsidR="00D7677B" w:rsidRPr="00392524" w:rsidRDefault="00D7677B" w:rsidP="00AD7C76">
            <w:pPr>
              <w:pStyle w:val="index"/>
              <w:spacing w:after="0" w:line="240" w:lineRule="exact"/>
              <w:jc w:val="center"/>
              <w:rPr>
                <w:rFonts w:ascii="CordiaUPC" w:hAnsi="CordiaUPC" w:cs="CordiaUPC"/>
                <w:sz w:val="20"/>
                <w:lang w:val="en-GB"/>
              </w:rPr>
            </w:pPr>
          </w:p>
        </w:tc>
        <w:tc>
          <w:tcPr>
            <w:tcW w:w="1170" w:type="dxa"/>
            <w:shd w:val="clear" w:color="auto" w:fill="auto"/>
          </w:tcPr>
          <w:p w14:paraId="58B00D63"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74FE7337"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60970688"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3915" w:type="dxa"/>
            <w:gridSpan w:val="6"/>
          </w:tcPr>
          <w:p w14:paraId="1CE26B7F"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Consolidated</w:t>
            </w:r>
          </w:p>
        </w:tc>
        <w:tc>
          <w:tcPr>
            <w:tcW w:w="5468" w:type="dxa"/>
            <w:gridSpan w:val="12"/>
            <w:shd w:val="clear" w:color="auto" w:fill="auto"/>
          </w:tcPr>
          <w:p w14:paraId="3542A3AE"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Bank only</w:t>
            </w:r>
          </w:p>
        </w:tc>
      </w:tr>
      <w:tr w:rsidR="00D7677B" w:rsidRPr="00392524" w14:paraId="1D448ACC" w14:textId="77777777" w:rsidTr="00643E09">
        <w:tc>
          <w:tcPr>
            <w:tcW w:w="1838" w:type="dxa"/>
            <w:shd w:val="clear" w:color="auto" w:fill="auto"/>
            <w:vAlign w:val="bottom"/>
          </w:tcPr>
          <w:p w14:paraId="5EB0E7E9" w14:textId="77777777" w:rsidR="00D7677B" w:rsidRPr="00392524" w:rsidRDefault="00D7677B" w:rsidP="00AD7C76">
            <w:pPr>
              <w:pStyle w:val="index"/>
              <w:spacing w:after="0" w:line="240" w:lineRule="exact"/>
              <w:jc w:val="center"/>
              <w:rPr>
                <w:rFonts w:ascii="CordiaUPC" w:hAnsi="CordiaUPC" w:cs="CordiaUPC"/>
                <w:sz w:val="20"/>
                <w:lang w:val="en-GB"/>
              </w:rPr>
            </w:pPr>
          </w:p>
          <w:p w14:paraId="43BDD134" w14:textId="77777777" w:rsidR="00D7677B" w:rsidRPr="00392524" w:rsidRDefault="00D7677B" w:rsidP="00AD7C76">
            <w:pPr>
              <w:pStyle w:val="index"/>
              <w:spacing w:after="0" w:line="240" w:lineRule="exact"/>
              <w:jc w:val="center"/>
              <w:rPr>
                <w:rFonts w:ascii="CordiaUPC" w:hAnsi="CordiaUPC" w:cs="CordiaUPC"/>
                <w:sz w:val="20"/>
                <w:cs/>
                <w:lang w:val="en-GB" w:bidi="th-TH"/>
              </w:rPr>
            </w:pPr>
            <w:r w:rsidRPr="00392524">
              <w:rPr>
                <w:rFonts w:ascii="CordiaUPC" w:hAnsi="CordiaUPC" w:cs="CordiaUPC" w:hint="cs"/>
                <w:sz w:val="20"/>
                <w:lang w:val="en-GB"/>
              </w:rPr>
              <w:t>Companies</w:t>
            </w:r>
          </w:p>
        </w:tc>
        <w:tc>
          <w:tcPr>
            <w:tcW w:w="1170" w:type="dxa"/>
            <w:shd w:val="clear" w:color="auto" w:fill="auto"/>
            <w:vAlign w:val="bottom"/>
          </w:tcPr>
          <w:p w14:paraId="640F7F85"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Type of </w:t>
            </w:r>
          </w:p>
          <w:p w14:paraId="419C0408"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Business</w:t>
            </w:r>
          </w:p>
        </w:tc>
        <w:tc>
          <w:tcPr>
            <w:tcW w:w="1296" w:type="dxa"/>
            <w:gridSpan w:val="2"/>
            <w:shd w:val="clear" w:color="auto" w:fill="auto"/>
            <w:vAlign w:val="bottom"/>
          </w:tcPr>
          <w:p w14:paraId="19538445"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Percentage of</w:t>
            </w:r>
          </w:p>
          <w:p w14:paraId="34060AFB"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ownership interest</w:t>
            </w:r>
          </w:p>
        </w:tc>
        <w:tc>
          <w:tcPr>
            <w:tcW w:w="1291" w:type="dxa"/>
            <w:gridSpan w:val="2"/>
            <w:shd w:val="clear" w:color="auto" w:fill="auto"/>
            <w:vAlign w:val="bottom"/>
          </w:tcPr>
          <w:p w14:paraId="66E016B3" w14:textId="77777777" w:rsidR="00D7677B" w:rsidRPr="00392524" w:rsidRDefault="00D7677B" w:rsidP="00AD7C76">
            <w:pPr>
              <w:pStyle w:val="index"/>
              <w:spacing w:after="0" w:line="240" w:lineRule="exact"/>
              <w:jc w:val="center"/>
              <w:rPr>
                <w:rFonts w:ascii="CordiaUPC" w:hAnsi="CordiaUPC" w:cs="CordiaUPC"/>
                <w:sz w:val="20"/>
                <w:lang w:val="en-GB"/>
              </w:rPr>
            </w:pPr>
          </w:p>
          <w:p w14:paraId="3DD3B0DC"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Paid-up capital</w:t>
            </w:r>
          </w:p>
        </w:tc>
        <w:tc>
          <w:tcPr>
            <w:tcW w:w="1305" w:type="dxa"/>
            <w:gridSpan w:val="2"/>
            <w:vAlign w:val="bottom"/>
          </w:tcPr>
          <w:p w14:paraId="7D34CDF9" w14:textId="77777777" w:rsidR="00D7677B" w:rsidRPr="00392524" w:rsidRDefault="00D7677B" w:rsidP="00AD7C76">
            <w:pPr>
              <w:pStyle w:val="index"/>
              <w:spacing w:after="0" w:line="240" w:lineRule="exact"/>
              <w:jc w:val="center"/>
              <w:rPr>
                <w:rFonts w:ascii="CordiaUPC" w:hAnsi="CordiaUPC" w:cs="CordiaUPC"/>
                <w:sz w:val="20"/>
                <w:lang w:val="en-US" w:bidi="th-TH"/>
              </w:rPr>
            </w:pPr>
          </w:p>
          <w:p w14:paraId="6DCEB26E" w14:textId="77777777" w:rsidR="00D7677B" w:rsidRPr="00392524" w:rsidRDefault="00D7677B" w:rsidP="00AD7C76">
            <w:pPr>
              <w:pStyle w:val="index"/>
              <w:spacing w:after="0" w:line="240" w:lineRule="exact"/>
              <w:jc w:val="center"/>
              <w:rPr>
                <w:rFonts w:ascii="CordiaUPC" w:hAnsi="CordiaUPC" w:cs="CordiaUPC"/>
                <w:sz w:val="20"/>
                <w:lang w:val="en-US" w:bidi="th-TH"/>
              </w:rPr>
            </w:pPr>
            <w:r w:rsidRPr="00392524">
              <w:rPr>
                <w:rFonts w:ascii="CordiaUPC" w:hAnsi="CordiaUPC" w:cs="CordiaUPC" w:hint="cs"/>
                <w:sz w:val="20"/>
                <w:lang w:val="en-US" w:bidi="th-TH"/>
              </w:rPr>
              <w:t>Equity</w:t>
            </w:r>
          </w:p>
        </w:tc>
        <w:tc>
          <w:tcPr>
            <w:tcW w:w="1314" w:type="dxa"/>
            <w:gridSpan w:val="2"/>
            <w:vAlign w:val="bottom"/>
          </w:tcPr>
          <w:p w14:paraId="2DA0123C" w14:textId="54315B9B" w:rsidR="00D7677B" w:rsidRPr="00392524" w:rsidRDefault="00D7677B" w:rsidP="00AD7C76">
            <w:pPr>
              <w:pStyle w:val="index"/>
              <w:spacing w:after="0" w:line="240" w:lineRule="exact"/>
              <w:jc w:val="center"/>
              <w:rPr>
                <w:rFonts w:ascii="CordiaUPC" w:hAnsi="CordiaUPC" w:cs="CordiaUPC"/>
                <w:spacing w:val="-8"/>
                <w:sz w:val="20"/>
                <w:lang w:val="en-US" w:bidi="th-TH"/>
              </w:rPr>
            </w:pPr>
            <w:r w:rsidRPr="00392524">
              <w:rPr>
                <w:rFonts w:ascii="CordiaUPC" w:hAnsi="CordiaUPC" w:cs="CordiaUPC" w:hint="cs"/>
                <w:sz w:val="20"/>
                <w:lang w:val="en-GB"/>
              </w:rPr>
              <w:t xml:space="preserve">Allowance for </w:t>
            </w:r>
            <w:r w:rsidR="00445858">
              <w:rPr>
                <w:rFonts w:ascii="CordiaUPC" w:hAnsi="CordiaUPC" w:cs="CordiaUPC"/>
                <w:sz w:val="20"/>
                <w:lang w:val="en-US" w:bidi="th-TH"/>
              </w:rPr>
              <w:t>impairment</w:t>
            </w:r>
          </w:p>
        </w:tc>
        <w:tc>
          <w:tcPr>
            <w:tcW w:w="1296" w:type="dxa"/>
            <w:gridSpan w:val="2"/>
            <w:vAlign w:val="bottom"/>
          </w:tcPr>
          <w:p w14:paraId="70E84D67" w14:textId="77777777" w:rsidR="00D7677B" w:rsidRPr="00392524" w:rsidRDefault="00D7677B" w:rsidP="00AD7C76">
            <w:pPr>
              <w:pStyle w:val="index"/>
              <w:spacing w:after="0" w:line="240" w:lineRule="exact"/>
              <w:jc w:val="center"/>
              <w:rPr>
                <w:rFonts w:ascii="CordiaUPC" w:hAnsi="CordiaUPC" w:cs="CordiaUPC"/>
                <w:sz w:val="20"/>
                <w:lang w:val="en-GB"/>
              </w:rPr>
            </w:pPr>
          </w:p>
          <w:p w14:paraId="1AEE5ECF"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Equity, net</w:t>
            </w:r>
          </w:p>
        </w:tc>
        <w:tc>
          <w:tcPr>
            <w:tcW w:w="1299" w:type="dxa"/>
            <w:gridSpan w:val="3"/>
            <w:shd w:val="clear" w:color="auto" w:fill="auto"/>
            <w:vAlign w:val="bottom"/>
          </w:tcPr>
          <w:p w14:paraId="45B7DE60" w14:textId="77777777" w:rsidR="00D7677B" w:rsidRPr="00392524" w:rsidRDefault="00D7677B" w:rsidP="00AD7C76">
            <w:pPr>
              <w:pStyle w:val="index"/>
              <w:spacing w:after="0" w:line="240" w:lineRule="exact"/>
              <w:jc w:val="center"/>
              <w:rPr>
                <w:rFonts w:ascii="CordiaUPC" w:hAnsi="CordiaUPC" w:cs="CordiaUPC"/>
                <w:sz w:val="20"/>
                <w:lang w:val="en-GB"/>
              </w:rPr>
            </w:pPr>
          </w:p>
          <w:p w14:paraId="39DAE50A"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Cost</w:t>
            </w:r>
          </w:p>
        </w:tc>
        <w:tc>
          <w:tcPr>
            <w:tcW w:w="1379" w:type="dxa"/>
            <w:gridSpan w:val="4"/>
            <w:shd w:val="clear" w:color="auto" w:fill="auto"/>
            <w:vAlign w:val="bottom"/>
          </w:tcPr>
          <w:p w14:paraId="1D917425" w14:textId="3F14DA0A"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 xml:space="preserve">Allowance for </w:t>
            </w:r>
            <w:r w:rsidR="00445858">
              <w:rPr>
                <w:rFonts w:ascii="CordiaUPC" w:hAnsi="CordiaUPC" w:cs="CordiaUPC"/>
                <w:sz w:val="20"/>
                <w:lang w:val="en-US" w:bidi="th-TH"/>
              </w:rPr>
              <w:t>impairment</w:t>
            </w:r>
          </w:p>
        </w:tc>
        <w:tc>
          <w:tcPr>
            <w:tcW w:w="1411" w:type="dxa"/>
            <w:gridSpan w:val="2"/>
            <w:shd w:val="clear" w:color="auto" w:fill="auto"/>
            <w:vAlign w:val="bottom"/>
          </w:tcPr>
          <w:p w14:paraId="70217C2A" w14:textId="77777777" w:rsidR="00D7677B" w:rsidRPr="00392524" w:rsidRDefault="00D7677B" w:rsidP="00AD7C76">
            <w:pPr>
              <w:pStyle w:val="index"/>
              <w:spacing w:after="0" w:line="240" w:lineRule="exact"/>
              <w:jc w:val="center"/>
              <w:rPr>
                <w:rFonts w:ascii="CordiaUPC" w:hAnsi="CordiaUPC" w:cs="CordiaUPC"/>
                <w:sz w:val="20"/>
                <w:lang w:val="en-GB"/>
              </w:rPr>
            </w:pPr>
          </w:p>
          <w:p w14:paraId="4FA55776"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cost, net</w:t>
            </w:r>
          </w:p>
        </w:tc>
        <w:tc>
          <w:tcPr>
            <w:tcW w:w="1379" w:type="dxa"/>
            <w:gridSpan w:val="3"/>
          </w:tcPr>
          <w:p w14:paraId="7F453664" w14:textId="69C69936" w:rsidR="00D7677B" w:rsidRPr="00392524" w:rsidRDefault="00D7677B" w:rsidP="00AD7C76">
            <w:pPr>
              <w:pStyle w:val="index"/>
              <w:spacing w:after="0" w:line="240" w:lineRule="exact"/>
              <w:jc w:val="center"/>
              <w:rPr>
                <w:rFonts w:ascii="CordiaUPC" w:hAnsi="CordiaUPC" w:cs="CordiaUPC"/>
                <w:sz w:val="20"/>
                <w:cs/>
                <w:lang w:bidi="th-TH"/>
              </w:rPr>
            </w:pPr>
            <w:r w:rsidRPr="00392524">
              <w:rPr>
                <w:rFonts w:ascii="CordiaUPC" w:hAnsi="CordiaUPC" w:cs="CordiaUPC" w:hint="cs"/>
                <w:sz w:val="20"/>
                <w:lang w:val="en-GB"/>
              </w:rPr>
              <w:t xml:space="preserve">Dividend income for the </w:t>
            </w:r>
            <w:r w:rsidR="0032514D" w:rsidRPr="005B2349">
              <w:rPr>
                <w:rFonts w:ascii="CordiaUPC" w:hAnsi="CordiaUPC" w:cs="CordiaUPC"/>
                <w:sz w:val="20"/>
                <w:lang w:val="en-GB"/>
              </w:rPr>
              <w:t>nine-month</w:t>
            </w:r>
            <w:r w:rsidR="0032514D" w:rsidRPr="00392524">
              <w:rPr>
                <w:rFonts w:ascii="CordiaUPC" w:hAnsi="CordiaUPC" w:cs="CordiaUPC"/>
                <w:sz w:val="20"/>
                <w:lang w:val="en-US" w:eastAsia="en-GB" w:bidi="th-TH"/>
              </w:rPr>
              <w:t xml:space="preserve"> </w:t>
            </w:r>
            <w:r w:rsidR="0032514D">
              <w:rPr>
                <w:rFonts w:ascii="CordiaUPC" w:hAnsi="CordiaUPC" w:cs="CordiaUPC"/>
                <w:sz w:val="20"/>
                <w:lang w:val="en-US" w:eastAsia="en-GB" w:bidi="th-TH"/>
              </w:rPr>
              <w:br/>
            </w:r>
            <w:r w:rsidR="00226DED" w:rsidRPr="00392524">
              <w:rPr>
                <w:rFonts w:ascii="CordiaUPC" w:hAnsi="CordiaUPC" w:cs="CordiaUPC"/>
                <w:sz w:val="20"/>
                <w:lang w:val="en-US" w:eastAsia="en-GB" w:bidi="th-TH"/>
              </w:rPr>
              <w:t>period</w:t>
            </w:r>
            <w:r w:rsidR="00226DED" w:rsidRPr="00392524">
              <w:rPr>
                <w:rFonts w:ascii="CordiaUPC" w:hAnsi="CordiaUPC" w:cs="CordiaUPC"/>
                <w:sz w:val="16"/>
                <w:szCs w:val="16"/>
                <w:lang w:val="en-GB"/>
              </w:rPr>
              <w:t xml:space="preserve"> </w:t>
            </w:r>
            <w:r w:rsidRPr="00392524">
              <w:rPr>
                <w:rFonts w:ascii="CordiaUPC" w:hAnsi="CordiaUPC" w:cs="CordiaUPC"/>
                <w:sz w:val="20"/>
                <w:lang w:val="en-GB"/>
              </w:rPr>
              <w:t>ended</w:t>
            </w:r>
          </w:p>
        </w:tc>
      </w:tr>
      <w:tr w:rsidR="00881760" w:rsidRPr="00392524" w14:paraId="660B8605" w14:textId="77777777" w:rsidTr="00643E09">
        <w:tc>
          <w:tcPr>
            <w:tcW w:w="1838" w:type="dxa"/>
            <w:shd w:val="clear" w:color="auto" w:fill="auto"/>
          </w:tcPr>
          <w:p w14:paraId="11122054" w14:textId="77777777" w:rsidR="00881760" w:rsidRPr="00392524" w:rsidRDefault="00881760" w:rsidP="00AD7C7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F6EFA9F" w14:textId="77777777" w:rsidR="00881760" w:rsidRPr="00392524" w:rsidRDefault="00881760" w:rsidP="00AD7C76">
            <w:pPr>
              <w:pStyle w:val="index"/>
              <w:spacing w:after="0" w:line="240" w:lineRule="exact"/>
              <w:jc w:val="center"/>
              <w:rPr>
                <w:rFonts w:ascii="CordiaUPC" w:hAnsi="CordiaUPC" w:cs="CordiaUPC"/>
                <w:sz w:val="20"/>
                <w:lang w:val="en-GB"/>
              </w:rPr>
            </w:pPr>
          </w:p>
        </w:tc>
        <w:tc>
          <w:tcPr>
            <w:tcW w:w="630" w:type="dxa"/>
            <w:shd w:val="clear" w:color="auto" w:fill="auto"/>
          </w:tcPr>
          <w:p w14:paraId="5F91AA3C" w14:textId="4E30B90A"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66" w:type="dxa"/>
            <w:shd w:val="clear" w:color="auto" w:fill="auto"/>
          </w:tcPr>
          <w:p w14:paraId="723C9F07" w14:textId="53D895E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12" w:type="dxa"/>
            <w:shd w:val="clear" w:color="auto" w:fill="auto"/>
          </w:tcPr>
          <w:p w14:paraId="1AADCA94" w14:textId="102B447F"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79" w:type="dxa"/>
            <w:shd w:val="clear" w:color="auto" w:fill="auto"/>
          </w:tcPr>
          <w:p w14:paraId="18414D22" w14:textId="795E792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48" w:type="dxa"/>
            <w:shd w:val="clear" w:color="auto" w:fill="auto"/>
          </w:tcPr>
          <w:p w14:paraId="1C38E220" w14:textId="0C71168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57" w:type="dxa"/>
            <w:shd w:val="clear" w:color="auto" w:fill="auto"/>
          </w:tcPr>
          <w:p w14:paraId="4D47B81F" w14:textId="41C2DA95"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84" w:type="dxa"/>
            <w:shd w:val="clear" w:color="auto" w:fill="auto"/>
          </w:tcPr>
          <w:p w14:paraId="536F5693" w14:textId="5F5772EB"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30" w:type="dxa"/>
            <w:shd w:val="clear" w:color="auto" w:fill="auto"/>
          </w:tcPr>
          <w:p w14:paraId="71593305" w14:textId="7FEADDFB"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0" w:type="dxa"/>
            <w:shd w:val="clear" w:color="auto" w:fill="auto"/>
          </w:tcPr>
          <w:p w14:paraId="06073D0F" w14:textId="4843D6E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66" w:type="dxa"/>
            <w:shd w:val="clear" w:color="auto" w:fill="auto"/>
          </w:tcPr>
          <w:p w14:paraId="5EBE0DD6" w14:textId="605B802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71" w:type="dxa"/>
            <w:shd w:val="clear" w:color="auto" w:fill="auto"/>
          </w:tcPr>
          <w:p w14:paraId="3C25BD15" w14:textId="0555A0C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34" w:type="dxa"/>
            <w:gridSpan w:val="3"/>
            <w:shd w:val="clear" w:color="auto" w:fill="auto"/>
          </w:tcPr>
          <w:p w14:paraId="0ED3AF84" w14:textId="00C5266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shd w:val="clear" w:color="auto" w:fill="auto"/>
          </w:tcPr>
          <w:p w14:paraId="6A01091B" w14:textId="139D0BE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53" w:type="dxa"/>
            <w:gridSpan w:val="2"/>
            <w:shd w:val="clear" w:color="auto" w:fill="auto"/>
          </w:tcPr>
          <w:p w14:paraId="44C74CD1" w14:textId="224EA837"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97" w:type="dxa"/>
            <w:shd w:val="clear" w:color="auto" w:fill="auto"/>
          </w:tcPr>
          <w:p w14:paraId="2CDAB901" w14:textId="51D03D39"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720" w:type="dxa"/>
            <w:gridSpan w:val="2"/>
            <w:shd w:val="clear" w:color="auto" w:fill="auto"/>
          </w:tcPr>
          <w:p w14:paraId="5DF8355A" w14:textId="0B711A6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16" w:type="dxa"/>
            <w:shd w:val="clear" w:color="auto" w:fill="auto"/>
          </w:tcPr>
          <w:p w14:paraId="16239D4F" w14:textId="75501FC3"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57" w:type="dxa"/>
            <w:shd w:val="clear" w:color="auto" w:fill="auto"/>
          </w:tcPr>
          <w:p w14:paraId="6F568A7B" w14:textId="22E87543"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r>
      <w:tr w:rsidR="000A73EE" w:rsidRPr="00392524" w14:paraId="105F6797" w14:textId="77777777" w:rsidTr="00643E09">
        <w:tc>
          <w:tcPr>
            <w:tcW w:w="1838" w:type="dxa"/>
            <w:shd w:val="clear" w:color="auto" w:fill="auto"/>
          </w:tcPr>
          <w:p w14:paraId="7E3F8C16" w14:textId="77777777" w:rsidR="000A73EE" w:rsidRPr="00392524" w:rsidRDefault="000A73EE" w:rsidP="000A73EE">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66EE3681" w14:textId="77777777" w:rsidR="000A73EE" w:rsidRPr="00392524" w:rsidRDefault="000A73EE" w:rsidP="000A73EE">
            <w:pPr>
              <w:pStyle w:val="index"/>
              <w:spacing w:after="0" w:line="240" w:lineRule="exact"/>
              <w:jc w:val="center"/>
              <w:rPr>
                <w:rFonts w:ascii="CordiaUPC" w:hAnsi="CordiaUPC" w:cs="CordiaUPC"/>
                <w:sz w:val="20"/>
                <w:lang w:val="en-GB"/>
              </w:rPr>
            </w:pPr>
          </w:p>
        </w:tc>
        <w:tc>
          <w:tcPr>
            <w:tcW w:w="630" w:type="dxa"/>
            <w:shd w:val="clear" w:color="auto" w:fill="auto"/>
          </w:tcPr>
          <w:p w14:paraId="5BADDF48" w14:textId="07664DF2"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66" w:type="dxa"/>
            <w:shd w:val="clear" w:color="auto" w:fill="auto"/>
          </w:tcPr>
          <w:p w14:paraId="385BC6FE" w14:textId="10D8CB01"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12" w:type="dxa"/>
            <w:shd w:val="clear" w:color="auto" w:fill="auto"/>
          </w:tcPr>
          <w:p w14:paraId="33EDBF16" w14:textId="5BF3ECDB"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79" w:type="dxa"/>
            <w:shd w:val="clear" w:color="auto" w:fill="auto"/>
          </w:tcPr>
          <w:p w14:paraId="42C88D67" w14:textId="634219A0"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48" w:type="dxa"/>
            <w:shd w:val="clear" w:color="auto" w:fill="auto"/>
          </w:tcPr>
          <w:p w14:paraId="22E57D2A" w14:textId="336FE28D"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57" w:type="dxa"/>
            <w:shd w:val="clear" w:color="auto" w:fill="auto"/>
          </w:tcPr>
          <w:p w14:paraId="58FF7871" w14:textId="51CD47D1"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84" w:type="dxa"/>
            <w:shd w:val="clear" w:color="auto" w:fill="auto"/>
          </w:tcPr>
          <w:p w14:paraId="5BBC6C21" w14:textId="0BB39AD2"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30" w:type="dxa"/>
            <w:shd w:val="clear" w:color="auto" w:fill="auto"/>
          </w:tcPr>
          <w:p w14:paraId="668D0919" w14:textId="393A603F"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30" w:type="dxa"/>
            <w:shd w:val="clear" w:color="auto" w:fill="auto"/>
          </w:tcPr>
          <w:p w14:paraId="4BA2FF7D" w14:textId="0A9B0A4F"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66" w:type="dxa"/>
            <w:shd w:val="clear" w:color="auto" w:fill="auto"/>
          </w:tcPr>
          <w:p w14:paraId="47303E78" w14:textId="0FF71128"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71" w:type="dxa"/>
            <w:shd w:val="clear" w:color="auto" w:fill="auto"/>
          </w:tcPr>
          <w:p w14:paraId="20D95631" w14:textId="3923CB41"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34" w:type="dxa"/>
            <w:gridSpan w:val="3"/>
            <w:shd w:val="clear" w:color="auto" w:fill="auto"/>
          </w:tcPr>
          <w:p w14:paraId="4CCC4C0C" w14:textId="27B6000B"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20" w:type="dxa"/>
            <w:shd w:val="clear" w:color="auto" w:fill="auto"/>
          </w:tcPr>
          <w:p w14:paraId="548E55AE" w14:textId="76323354"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53" w:type="dxa"/>
            <w:gridSpan w:val="2"/>
            <w:shd w:val="clear" w:color="auto" w:fill="auto"/>
          </w:tcPr>
          <w:p w14:paraId="7379CE92" w14:textId="67D988B5"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97" w:type="dxa"/>
            <w:shd w:val="clear" w:color="auto" w:fill="auto"/>
          </w:tcPr>
          <w:p w14:paraId="22F6B97E" w14:textId="17D4981D"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720" w:type="dxa"/>
            <w:gridSpan w:val="2"/>
            <w:shd w:val="clear" w:color="auto" w:fill="auto"/>
          </w:tcPr>
          <w:p w14:paraId="6E36D363" w14:textId="24F744D4"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16" w:type="dxa"/>
            <w:shd w:val="clear" w:color="auto" w:fill="auto"/>
          </w:tcPr>
          <w:p w14:paraId="48587B25" w14:textId="721AC622"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57" w:type="dxa"/>
            <w:shd w:val="clear" w:color="auto" w:fill="auto"/>
          </w:tcPr>
          <w:p w14:paraId="05790FCA" w14:textId="5EFD2700"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r>
      <w:tr w:rsidR="005C08A0" w:rsidRPr="00F11678" w14:paraId="67319060" w14:textId="77777777" w:rsidTr="00643E09">
        <w:tc>
          <w:tcPr>
            <w:tcW w:w="1838" w:type="dxa"/>
            <w:shd w:val="clear" w:color="auto" w:fill="auto"/>
          </w:tcPr>
          <w:p w14:paraId="26E1EF33" w14:textId="77777777" w:rsidR="005C08A0" w:rsidRPr="00F11678" w:rsidRDefault="005C08A0">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4A24F91" w14:textId="77777777" w:rsidR="005C08A0" w:rsidRPr="00F11678" w:rsidRDefault="005C08A0">
            <w:pPr>
              <w:pStyle w:val="index"/>
              <w:spacing w:after="0" w:line="240" w:lineRule="exact"/>
              <w:jc w:val="center"/>
              <w:rPr>
                <w:rFonts w:ascii="CordiaUPC" w:hAnsi="CordiaUPC" w:cs="CordiaUPC"/>
                <w:sz w:val="20"/>
                <w:lang w:val="en-GB"/>
              </w:rPr>
            </w:pPr>
          </w:p>
        </w:tc>
        <w:tc>
          <w:tcPr>
            <w:tcW w:w="630" w:type="dxa"/>
            <w:shd w:val="clear" w:color="auto" w:fill="auto"/>
          </w:tcPr>
          <w:p w14:paraId="21D357ED"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66" w:type="dxa"/>
            <w:shd w:val="clear" w:color="auto" w:fill="auto"/>
          </w:tcPr>
          <w:p w14:paraId="43E0E84D"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12" w:type="dxa"/>
            <w:shd w:val="clear" w:color="auto" w:fill="auto"/>
          </w:tcPr>
          <w:p w14:paraId="263CBD92"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79" w:type="dxa"/>
            <w:shd w:val="clear" w:color="auto" w:fill="auto"/>
          </w:tcPr>
          <w:p w14:paraId="03415D97"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48" w:type="dxa"/>
            <w:shd w:val="clear" w:color="auto" w:fill="auto"/>
          </w:tcPr>
          <w:p w14:paraId="7DB00B45"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57" w:type="dxa"/>
            <w:shd w:val="clear" w:color="auto" w:fill="auto"/>
          </w:tcPr>
          <w:p w14:paraId="65AD56B8"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84" w:type="dxa"/>
            <w:shd w:val="clear" w:color="auto" w:fill="auto"/>
          </w:tcPr>
          <w:p w14:paraId="45E4BCF7"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30" w:type="dxa"/>
            <w:shd w:val="clear" w:color="auto" w:fill="auto"/>
          </w:tcPr>
          <w:p w14:paraId="73322DB0"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30" w:type="dxa"/>
            <w:shd w:val="clear" w:color="auto" w:fill="auto"/>
          </w:tcPr>
          <w:p w14:paraId="670FB099"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66" w:type="dxa"/>
            <w:shd w:val="clear" w:color="auto" w:fill="auto"/>
          </w:tcPr>
          <w:p w14:paraId="5FF6BA91"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71" w:type="dxa"/>
            <w:shd w:val="clear" w:color="auto" w:fill="auto"/>
          </w:tcPr>
          <w:p w14:paraId="1760367A"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34" w:type="dxa"/>
            <w:gridSpan w:val="3"/>
            <w:shd w:val="clear" w:color="auto" w:fill="auto"/>
          </w:tcPr>
          <w:p w14:paraId="6116AC14"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720" w:type="dxa"/>
            <w:shd w:val="clear" w:color="auto" w:fill="auto"/>
          </w:tcPr>
          <w:p w14:paraId="3DD4593A"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53" w:type="dxa"/>
            <w:gridSpan w:val="2"/>
            <w:shd w:val="clear" w:color="auto" w:fill="auto"/>
          </w:tcPr>
          <w:p w14:paraId="166FD75F"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97" w:type="dxa"/>
            <w:shd w:val="clear" w:color="auto" w:fill="auto"/>
          </w:tcPr>
          <w:p w14:paraId="5BA60E0F"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720" w:type="dxa"/>
            <w:gridSpan w:val="2"/>
            <w:shd w:val="clear" w:color="auto" w:fill="auto"/>
          </w:tcPr>
          <w:p w14:paraId="0C763848"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716" w:type="dxa"/>
            <w:shd w:val="clear" w:color="auto" w:fill="auto"/>
          </w:tcPr>
          <w:p w14:paraId="2E59EC09"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57" w:type="dxa"/>
            <w:shd w:val="clear" w:color="auto" w:fill="auto"/>
          </w:tcPr>
          <w:p w14:paraId="4AC0F2DB" w14:textId="77777777" w:rsidR="005C08A0" w:rsidRPr="00F11678" w:rsidRDefault="005C08A0">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r>
      <w:tr w:rsidR="000A73EE" w:rsidRPr="00392524" w14:paraId="5AC326BE" w14:textId="77777777" w:rsidTr="00265AFB">
        <w:tc>
          <w:tcPr>
            <w:tcW w:w="1838" w:type="dxa"/>
            <w:shd w:val="clear" w:color="auto" w:fill="auto"/>
          </w:tcPr>
          <w:p w14:paraId="529A1509" w14:textId="77777777" w:rsidR="000A73EE" w:rsidRPr="00392524" w:rsidRDefault="000A73EE" w:rsidP="000A73EE">
            <w:pPr>
              <w:pStyle w:val="index"/>
              <w:spacing w:after="0" w:line="240" w:lineRule="exact"/>
              <w:ind w:right="-90"/>
              <w:rPr>
                <w:rFonts w:ascii="CordiaUPC" w:hAnsi="CordiaUPC" w:cs="CordiaUPC"/>
                <w:b/>
                <w:bCs/>
                <w:sz w:val="20"/>
                <w:lang w:val="en-GB"/>
              </w:rPr>
            </w:pPr>
          </w:p>
        </w:tc>
        <w:tc>
          <w:tcPr>
            <w:tcW w:w="1170" w:type="dxa"/>
            <w:shd w:val="clear" w:color="auto" w:fill="auto"/>
          </w:tcPr>
          <w:p w14:paraId="7C25CAD0" w14:textId="77777777" w:rsidR="000A73EE" w:rsidRPr="00392524" w:rsidRDefault="000A73EE" w:rsidP="000A73EE">
            <w:pPr>
              <w:pStyle w:val="index"/>
              <w:spacing w:after="0" w:line="240" w:lineRule="exact"/>
              <w:rPr>
                <w:rFonts w:ascii="CordiaUPC" w:hAnsi="CordiaUPC" w:cs="CordiaUPC"/>
                <w:sz w:val="20"/>
                <w:lang w:val="en-GB"/>
              </w:rPr>
            </w:pPr>
          </w:p>
        </w:tc>
        <w:tc>
          <w:tcPr>
            <w:tcW w:w="1296" w:type="dxa"/>
            <w:gridSpan w:val="2"/>
            <w:shd w:val="clear" w:color="auto" w:fill="auto"/>
          </w:tcPr>
          <w:p w14:paraId="50E297E1" w14:textId="77777777"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i/>
                <w:iCs/>
                <w:spacing w:val="-8"/>
                <w:sz w:val="20"/>
                <w:lang w:val="en-GB"/>
              </w:rPr>
              <w:t>(%)</w:t>
            </w:r>
          </w:p>
        </w:tc>
        <w:tc>
          <w:tcPr>
            <w:tcW w:w="10674" w:type="dxa"/>
            <w:gridSpan w:val="20"/>
            <w:shd w:val="clear" w:color="auto" w:fill="auto"/>
          </w:tcPr>
          <w:p w14:paraId="1FE97891" w14:textId="77777777" w:rsidR="000A73EE" w:rsidRPr="00392524" w:rsidRDefault="000A73EE" w:rsidP="000A73EE">
            <w:pPr>
              <w:pStyle w:val="index"/>
              <w:spacing w:after="0" w:line="240" w:lineRule="exact"/>
              <w:ind w:left="-14"/>
              <w:jc w:val="center"/>
              <w:rPr>
                <w:rFonts w:ascii="CordiaUPC" w:hAnsi="CordiaUPC" w:cs="CordiaUPC"/>
                <w:spacing w:val="-8"/>
                <w:sz w:val="20"/>
                <w:lang w:val="en-GB"/>
              </w:rPr>
            </w:pPr>
            <w:r w:rsidRPr="00392524">
              <w:rPr>
                <w:rFonts w:ascii="CordiaUPC" w:hAnsi="CordiaUPC" w:cs="CordiaUPC" w:hint="cs"/>
                <w:i/>
                <w:iCs/>
                <w:spacing w:val="-8"/>
                <w:sz w:val="20"/>
                <w:lang w:val="en-GB"/>
              </w:rPr>
              <w:t>(</w:t>
            </w:r>
            <w:proofErr w:type="gramStart"/>
            <w:r w:rsidRPr="00392524">
              <w:rPr>
                <w:rFonts w:ascii="CordiaUPC" w:hAnsi="CordiaUPC" w:cs="CordiaUPC" w:hint="cs"/>
                <w:i/>
                <w:iCs/>
                <w:spacing w:val="-8"/>
                <w:sz w:val="20"/>
                <w:lang w:val="en-GB"/>
              </w:rPr>
              <w:t>in</w:t>
            </w:r>
            <w:proofErr w:type="gramEnd"/>
            <w:r w:rsidRPr="00392524">
              <w:rPr>
                <w:rFonts w:ascii="CordiaUPC" w:hAnsi="CordiaUPC" w:cs="CordiaUPC" w:hint="cs"/>
                <w:i/>
                <w:iCs/>
                <w:spacing w:val="-8"/>
                <w:sz w:val="20"/>
                <w:lang w:val="en-GB"/>
              </w:rPr>
              <w:t xml:space="preserve"> million Baht)</w:t>
            </w:r>
          </w:p>
        </w:tc>
      </w:tr>
      <w:tr w:rsidR="000A73EE" w:rsidRPr="00392524" w14:paraId="38FE054C" w14:textId="77777777" w:rsidTr="00643E09">
        <w:tc>
          <w:tcPr>
            <w:tcW w:w="1838" w:type="dxa"/>
            <w:shd w:val="clear" w:color="auto" w:fill="auto"/>
          </w:tcPr>
          <w:p w14:paraId="0BB23F96" w14:textId="77777777" w:rsidR="000A73EE" w:rsidRPr="00392524" w:rsidRDefault="000A73EE" w:rsidP="000A73EE">
            <w:pPr>
              <w:pStyle w:val="index"/>
              <w:spacing w:after="0" w:line="240" w:lineRule="exact"/>
              <w:ind w:right="-90"/>
              <w:rPr>
                <w:rFonts w:ascii="CordiaUPC" w:hAnsi="CordiaUPC" w:cs="CordiaUPC"/>
                <w:sz w:val="20"/>
                <w:lang w:val="en-GB"/>
              </w:rPr>
            </w:pPr>
            <w:r w:rsidRPr="00392524">
              <w:rPr>
                <w:rFonts w:ascii="CordiaUPC" w:hAnsi="CordiaUPC" w:cs="CordiaUPC"/>
                <w:b/>
                <w:bCs/>
                <w:sz w:val="20"/>
                <w:lang w:val="en-GB"/>
              </w:rPr>
              <w:t>S</w:t>
            </w:r>
            <w:r w:rsidRPr="00392524">
              <w:rPr>
                <w:rFonts w:ascii="CordiaUPC" w:hAnsi="CordiaUPC" w:cs="CordiaUPC" w:hint="cs"/>
                <w:b/>
                <w:bCs/>
                <w:sz w:val="20"/>
                <w:lang w:val="en-GB"/>
              </w:rPr>
              <w:t xml:space="preserve">ubsidiaries </w:t>
            </w:r>
          </w:p>
        </w:tc>
        <w:tc>
          <w:tcPr>
            <w:tcW w:w="1170" w:type="dxa"/>
            <w:shd w:val="clear" w:color="auto" w:fill="auto"/>
          </w:tcPr>
          <w:p w14:paraId="503E1AEF" w14:textId="77777777" w:rsidR="000A73EE" w:rsidRPr="00392524" w:rsidRDefault="000A73EE" w:rsidP="000A73EE">
            <w:pPr>
              <w:pStyle w:val="index"/>
              <w:spacing w:after="0" w:line="240" w:lineRule="exact"/>
              <w:rPr>
                <w:rFonts w:ascii="CordiaUPC" w:hAnsi="CordiaUPC" w:cs="CordiaUPC"/>
                <w:sz w:val="20"/>
                <w:lang w:val="en-GB"/>
              </w:rPr>
            </w:pPr>
          </w:p>
        </w:tc>
        <w:tc>
          <w:tcPr>
            <w:tcW w:w="630" w:type="dxa"/>
            <w:shd w:val="clear" w:color="auto" w:fill="auto"/>
          </w:tcPr>
          <w:p w14:paraId="799C1A90" w14:textId="77777777" w:rsidR="000A73EE" w:rsidRPr="00392524" w:rsidRDefault="000A73EE" w:rsidP="000A73EE">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4B3FB0C" w14:textId="77777777" w:rsidR="000A73EE" w:rsidRPr="00392524" w:rsidRDefault="000A73EE" w:rsidP="000A73EE">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37B2FB90" w14:textId="77777777" w:rsidR="000A73EE" w:rsidRPr="00392524" w:rsidRDefault="000A73EE" w:rsidP="000A73EE">
            <w:pPr>
              <w:pStyle w:val="index"/>
              <w:spacing w:after="0" w:line="240" w:lineRule="exact"/>
              <w:rPr>
                <w:rFonts w:ascii="CordiaUPC" w:hAnsi="CordiaUPC" w:cs="CordiaUPC"/>
                <w:spacing w:val="-8"/>
                <w:sz w:val="20"/>
                <w:lang w:val="en-GB"/>
              </w:rPr>
            </w:pPr>
          </w:p>
        </w:tc>
        <w:tc>
          <w:tcPr>
            <w:tcW w:w="679" w:type="dxa"/>
            <w:shd w:val="clear" w:color="auto" w:fill="auto"/>
          </w:tcPr>
          <w:p w14:paraId="6869950F" w14:textId="77777777" w:rsidR="000A73EE" w:rsidRPr="00392524" w:rsidRDefault="000A73EE" w:rsidP="000A73EE">
            <w:pPr>
              <w:pStyle w:val="index"/>
              <w:spacing w:after="0" w:line="240" w:lineRule="exact"/>
              <w:jc w:val="center"/>
              <w:rPr>
                <w:rFonts w:ascii="CordiaUPC" w:hAnsi="CordiaUPC" w:cs="CordiaUPC"/>
                <w:spacing w:val="-8"/>
                <w:sz w:val="20"/>
                <w:lang w:val="en-GB"/>
              </w:rPr>
            </w:pPr>
          </w:p>
        </w:tc>
        <w:tc>
          <w:tcPr>
            <w:tcW w:w="648" w:type="dxa"/>
          </w:tcPr>
          <w:p w14:paraId="358840CF" w14:textId="77777777" w:rsidR="000A73EE" w:rsidRPr="00392524" w:rsidRDefault="000A73EE" w:rsidP="000A73EE">
            <w:pPr>
              <w:pStyle w:val="index"/>
              <w:tabs>
                <w:tab w:val="decimal" w:pos="432"/>
              </w:tabs>
              <w:spacing w:after="0" w:line="240" w:lineRule="exact"/>
              <w:rPr>
                <w:rFonts w:ascii="CordiaUPC" w:hAnsi="CordiaUPC" w:cs="CordiaUPC"/>
                <w:spacing w:val="-8"/>
                <w:sz w:val="20"/>
                <w:lang w:val="en-GB"/>
              </w:rPr>
            </w:pPr>
          </w:p>
        </w:tc>
        <w:tc>
          <w:tcPr>
            <w:tcW w:w="657" w:type="dxa"/>
          </w:tcPr>
          <w:p w14:paraId="472B0F4E"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84" w:type="dxa"/>
          </w:tcPr>
          <w:p w14:paraId="59F6EF76"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tcPr>
          <w:p w14:paraId="714D70AF"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tcPr>
          <w:p w14:paraId="42E8DC37"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66" w:type="dxa"/>
          </w:tcPr>
          <w:p w14:paraId="7A550085"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2A01E6A7"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25FA63B8"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11D05586"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53" w:type="dxa"/>
            <w:gridSpan w:val="2"/>
            <w:shd w:val="clear" w:color="auto" w:fill="auto"/>
          </w:tcPr>
          <w:p w14:paraId="006DBAB1"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97" w:type="dxa"/>
            <w:shd w:val="clear" w:color="auto" w:fill="auto"/>
          </w:tcPr>
          <w:p w14:paraId="0C9FD6F2"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6B05AFB2"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16" w:type="dxa"/>
          </w:tcPr>
          <w:p w14:paraId="54322454"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57" w:type="dxa"/>
          </w:tcPr>
          <w:p w14:paraId="22A898E3" w14:textId="77777777" w:rsidR="000A73EE" w:rsidRPr="00392524" w:rsidRDefault="000A73EE" w:rsidP="000A73EE">
            <w:pPr>
              <w:pStyle w:val="index"/>
              <w:spacing w:after="0" w:line="240" w:lineRule="exact"/>
              <w:ind w:left="-14"/>
              <w:rPr>
                <w:rFonts w:ascii="CordiaUPC" w:hAnsi="CordiaUPC" w:cs="CordiaUPC"/>
                <w:spacing w:val="-8"/>
                <w:sz w:val="20"/>
                <w:lang w:val="en-GB"/>
              </w:rPr>
            </w:pPr>
          </w:p>
        </w:tc>
      </w:tr>
      <w:tr w:rsidR="00062FF5" w:rsidRPr="00392524" w14:paraId="352AC4EE" w14:textId="77777777" w:rsidTr="00643E09">
        <w:trPr>
          <w:trHeight w:val="515"/>
        </w:trPr>
        <w:tc>
          <w:tcPr>
            <w:tcW w:w="1838" w:type="dxa"/>
            <w:shd w:val="clear" w:color="auto" w:fill="auto"/>
            <w:vAlign w:val="bottom"/>
          </w:tcPr>
          <w:p w14:paraId="041DFD5E" w14:textId="77777777" w:rsidR="00062FF5" w:rsidRPr="004B2E1E" w:rsidRDefault="00062FF5" w:rsidP="00062FF5">
            <w:pPr>
              <w:pStyle w:val="index"/>
              <w:spacing w:after="0" w:line="240" w:lineRule="exact"/>
              <w:ind w:right="-90"/>
              <w:rPr>
                <w:rFonts w:ascii="CordiaUPC" w:hAnsi="CordiaUPC" w:cs="CordiaUPC"/>
                <w:sz w:val="20"/>
                <w:lang w:val="en-GB"/>
              </w:rPr>
            </w:pPr>
            <w:proofErr w:type="spellStart"/>
            <w:r w:rsidRPr="004B2E1E">
              <w:rPr>
                <w:rFonts w:ascii="CordiaUPC" w:hAnsi="CordiaUPC" w:cs="CordiaUPC" w:hint="cs"/>
                <w:sz w:val="20"/>
                <w:lang w:val="en-GB"/>
              </w:rPr>
              <w:t>Phahonyothin</w:t>
            </w:r>
            <w:proofErr w:type="spellEnd"/>
            <w:r w:rsidRPr="004B2E1E">
              <w:rPr>
                <w:rFonts w:ascii="CordiaUPC" w:hAnsi="CordiaUPC" w:cs="CordiaUPC" w:hint="cs"/>
                <w:sz w:val="20"/>
                <w:lang w:val="en-GB"/>
              </w:rPr>
              <w:t xml:space="preserve"> Asset </w:t>
            </w:r>
          </w:p>
          <w:p w14:paraId="122F7D19" w14:textId="216A50AA" w:rsidR="00062FF5" w:rsidRPr="004B2E1E" w:rsidRDefault="00062FF5" w:rsidP="00062FF5">
            <w:pPr>
              <w:pStyle w:val="index"/>
              <w:spacing w:after="0" w:line="240" w:lineRule="exact"/>
              <w:ind w:right="-90"/>
              <w:rPr>
                <w:rFonts w:ascii="CordiaUPC" w:hAnsi="CordiaUPC" w:cs="CordiaUPC"/>
                <w:sz w:val="20"/>
                <w:lang w:val="en-GB"/>
              </w:rPr>
            </w:pPr>
            <w:r w:rsidRPr="004B2E1E">
              <w:rPr>
                <w:rFonts w:ascii="CordiaUPC" w:hAnsi="CordiaUPC" w:cs="CordiaUPC" w:hint="cs"/>
                <w:sz w:val="20"/>
                <w:lang w:val="en-GB"/>
              </w:rPr>
              <w:t xml:space="preserve">   Management Co., Ltd.</w:t>
            </w:r>
          </w:p>
        </w:tc>
        <w:tc>
          <w:tcPr>
            <w:tcW w:w="1170" w:type="dxa"/>
            <w:shd w:val="clear" w:color="auto" w:fill="auto"/>
            <w:vAlign w:val="bottom"/>
          </w:tcPr>
          <w:p w14:paraId="42DEED9E" w14:textId="1EA23DBB" w:rsidR="00062FF5" w:rsidRPr="004B2E1E" w:rsidRDefault="00062FF5" w:rsidP="00062FF5">
            <w:pPr>
              <w:pStyle w:val="index"/>
              <w:spacing w:after="0" w:line="240" w:lineRule="exact"/>
              <w:jc w:val="center"/>
              <w:rPr>
                <w:rFonts w:ascii="CordiaUPC" w:hAnsi="CordiaUPC" w:cs="CordiaUPC"/>
                <w:sz w:val="20"/>
                <w:lang w:val="en-GB"/>
              </w:rPr>
            </w:pPr>
            <w:r w:rsidRPr="004B2E1E">
              <w:rPr>
                <w:rFonts w:ascii="CordiaUPC" w:hAnsi="CordiaUPC" w:cs="CordiaUPC" w:hint="cs"/>
                <w:sz w:val="20"/>
                <w:lang w:val="en-GB"/>
              </w:rPr>
              <w:t xml:space="preserve">Asset management </w:t>
            </w:r>
          </w:p>
        </w:tc>
        <w:tc>
          <w:tcPr>
            <w:tcW w:w="630" w:type="dxa"/>
            <w:shd w:val="clear" w:color="auto" w:fill="auto"/>
            <w:vAlign w:val="bottom"/>
          </w:tcPr>
          <w:p w14:paraId="7D4E8F73" w14:textId="756A20BC" w:rsidR="00062FF5" w:rsidRPr="004B2E1E" w:rsidRDefault="00062FF5" w:rsidP="00062FF5">
            <w:pPr>
              <w:pStyle w:val="index"/>
              <w:spacing w:after="0" w:line="240" w:lineRule="exact"/>
              <w:ind w:right="90"/>
              <w:jc w:val="right"/>
              <w:rPr>
                <w:rFonts w:ascii="CordiaUPC" w:hAnsi="CordiaUPC" w:cs="CordiaUPC"/>
                <w:sz w:val="20"/>
                <w:lang w:val="en-GB"/>
              </w:rPr>
            </w:pPr>
            <w:r w:rsidRPr="004B2E1E">
              <w:rPr>
                <w:rFonts w:ascii="CordiaUPC" w:hAnsi="CordiaUPC" w:cs="CordiaUPC" w:hint="cs"/>
                <w:sz w:val="20"/>
                <w:lang w:val="en-GB"/>
              </w:rPr>
              <w:t>100.00</w:t>
            </w:r>
          </w:p>
        </w:tc>
        <w:tc>
          <w:tcPr>
            <w:tcW w:w="666" w:type="dxa"/>
            <w:shd w:val="clear" w:color="auto" w:fill="auto"/>
            <w:vAlign w:val="bottom"/>
          </w:tcPr>
          <w:p w14:paraId="49E232CD" w14:textId="79E81F9D" w:rsidR="00062FF5" w:rsidRPr="004B2E1E" w:rsidRDefault="00062FF5" w:rsidP="00062FF5">
            <w:pPr>
              <w:pStyle w:val="index"/>
              <w:spacing w:after="0" w:line="240" w:lineRule="exact"/>
              <w:ind w:right="90"/>
              <w:jc w:val="right"/>
              <w:rPr>
                <w:rFonts w:ascii="CordiaUPC" w:hAnsi="CordiaUPC" w:cs="CordiaUPC"/>
                <w:sz w:val="20"/>
                <w:lang w:val="en-GB"/>
              </w:rPr>
            </w:pPr>
            <w:r w:rsidRPr="004B2E1E">
              <w:rPr>
                <w:rFonts w:ascii="CordiaUPC" w:hAnsi="CordiaUPC" w:cs="CordiaUPC" w:hint="cs"/>
                <w:sz w:val="20"/>
                <w:lang w:val="en-GB"/>
              </w:rPr>
              <w:t>100.00</w:t>
            </w:r>
          </w:p>
        </w:tc>
        <w:tc>
          <w:tcPr>
            <w:tcW w:w="612" w:type="dxa"/>
            <w:shd w:val="clear" w:color="auto" w:fill="auto"/>
            <w:vAlign w:val="bottom"/>
          </w:tcPr>
          <w:p w14:paraId="05C3BE6A" w14:textId="368E8E30"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298</w:t>
            </w:r>
          </w:p>
        </w:tc>
        <w:tc>
          <w:tcPr>
            <w:tcW w:w="679" w:type="dxa"/>
            <w:shd w:val="clear" w:color="auto" w:fill="auto"/>
            <w:vAlign w:val="bottom"/>
          </w:tcPr>
          <w:p w14:paraId="416C971D" w14:textId="2F3004E0"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298</w:t>
            </w:r>
          </w:p>
        </w:tc>
        <w:tc>
          <w:tcPr>
            <w:tcW w:w="648" w:type="dxa"/>
            <w:vAlign w:val="bottom"/>
          </w:tcPr>
          <w:p w14:paraId="017CCA59" w14:textId="07215BE2" w:rsidR="00062FF5" w:rsidRPr="004B2E1E" w:rsidRDefault="00062FF5" w:rsidP="00F76784">
            <w:pPr>
              <w:pStyle w:val="index"/>
              <w:tabs>
                <w:tab w:val="decimal" w:pos="566"/>
              </w:tabs>
              <w:spacing w:after="0" w:line="240" w:lineRule="exact"/>
              <w:ind w:left="-14"/>
              <w:rPr>
                <w:rFonts w:ascii="CordiaUPC" w:hAnsi="CordiaUPC" w:cs="CordiaUPC"/>
                <w:sz w:val="20"/>
                <w:lang w:val="en-GB" w:bidi="th-TH"/>
              </w:rPr>
            </w:pPr>
            <w:r w:rsidRPr="004B2E1E">
              <w:rPr>
                <w:rFonts w:ascii="CordiaUPC" w:hAnsi="CordiaUPC" w:cs="CordiaUPC" w:hint="cs"/>
                <w:sz w:val="20"/>
                <w:lang w:val="en-GB"/>
              </w:rPr>
              <w:t>-</w:t>
            </w:r>
          </w:p>
        </w:tc>
        <w:tc>
          <w:tcPr>
            <w:tcW w:w="657" w:type="dxa"/>
            <w:vAlign w:val="bottom"/>
          </w:tcPr>
          <w:p w14:paraId="2B6B5C73" w14:textId="45BB0457" w:rsidR="00062FF5" w:rsidRPr="004B2E1E" w:rsidRDefault="00062FF5" w:rsidP="00F76784">
            <w:pPr>
              <w:pStyle w:val="index"/>
              <w:tabs>
                <w:tab w:val="decimal" w:pos="526"/>
              </w:tabs>
              <w:spacing w:after="0" w:line="240" w:lineRule="exact"/>
              <w:ind w:left="-14"/>
              <w:rPr>
                <w:rFonts w:ascii="CordiaUPC" w:hAnsi="CordiaUPC" w:cs="CordiaUPC"/>
                <w:sz w:val="20"/>
                <w:lang w:val="en-GB" w:bidi="th-TH"/>
              </w:rPr>
            </w:pPr>
            <w:r w:rsidRPr="004B2E1E">
              <w:rPr>
                <w:rFonts w:ascii="CordiaUPC" w:hAnsi="CordiaUPC" w:cs="CordiaUPC" w:hint="cs"/>
                <w:sz w:val="20"/>
                <w:lang w:val="en-GB"/>
              </w:rPr>
              <w:t>-</w:t>
            </w:r>
          </w:p>
        </w:tc>
        <w:tc>
          <w:tcPr>
            <w:tcW w:w="684" w:type="dxa"/>
            <w:vAlign w:val="bottom"/>
          </w:tcPr>
          <w:p w14:paraId="50C67062" w14:textId="510B76CB" w:rsidR="00062FF5" w:rsidRPr="004B2E1E" w:rsidRDefault="00062FF5" w:rsidP="00F76784">
            <w:pPr>
              <w:pStyle w:val="index"/>
              <w:tabs>
                <w:tab w:val="decimal" w:pos="540"/>
              </w:tabs>
              <w:spacing w:after="0" w:line="240" w:lineRule="exact"/>
              <w:ind w:left="-14"/>
              <w:rPr>
                <w:rFonts w:ascii="CordiaUPC" w:hAnsi="CordiaUPC" w:cs="CordiaUPC"/>
                <w:sz w:val="20"/>
                <w:lang w:val="en-GB"/>
              </w:rPr>
            </w:pPr>
            <w:r w:rsidRPr="004B2E1E">
              <w:rPr>
                <w:rFonts w:ascii="CordiaUPC" w:hAnsi="CordiaUPC" w:cs="CordiaUPC" w:hint="cs"/>
                <w:sz w:val="20"/>
                <w:cs/>
                <w:lang w:val="en-GB" w:bidi="th-TH"/>
              </w:rPr>
              <w:t>-</w:t>
            </w:r>
          </w:p>
        </w:tc>
        <w:tc>
          <w:tcPr>
            <w:tcW w:w="630" w:type="dxa"/>
            <w:vAlign w:val="bottom"/>
          </w:tcPr>
          <w:p w14:paraId="67D24551" w14:textId="296F0AE4" w:rsidR="00062FF5" w:rsidRPr="004B2E1E" w:rsidRDefault="00062FF5" w:rsidP="00F76784">
            <w:pPr>
              <w:pStyle w:val="index"/>
              <w:tabs>
                <w:tab w:val="decimal" w:pos="469"/>
              </w:tabs>
              <w:spacing w:after="0" w:line="240" w:lineRule="exact"/>
              <w:ind w:left="-14"/>
              <w:rPr>
                <w:rFonts w:ascii="CordiaUPC" w:hAnsi="CordiaUPC" w:cs="CordiaUPC"/>
                <w:sz w:val="20"/>
                <w:lang w:val="en-GB"/>
              </w:rPr>
            </w:pPr>
            <w:r w:rsidRPr="004B2E1E">
              <w:rPr>
                <w:rFonts w:ascii="CordiaUPC" w:hAnsi="CordiaUPC" w:cs="CordiaUPC" w:hint="cs"/>
                <w:sz w:val="20"/>
                <w:lang w:val="en-GB"/>
              </w:rPr>
              <w:t>-</w:t>
            </w:r>
          </w:p>
        </w:tc>
        <w:tc>
          <w:tcPr>
            <w:tcW w:w="630" w:type="dxa"/>
            <w:vAlign w:val="bottom"/>
          </w:tcPr>
          <w:p w14:paraId="51E81600" w14:textId="1817D7B2" w:rsidR="00062FF5" w:rsidRPr="004B2E1E" w:rsidRDefault="004B2E1E" w:rsidP="00CE517B">
            <w:pPr>
              <w:pStyle w:val="index"/>
              <w:tabs>
                <w:tab w:val="decimal" w:pos="532"/>
              </w:tabs>
              <w:spacing w:after="0" w:line="240" w:lineRule="exact"/>
              <w:ind w:left="-14"/>
              <w:rPr>
                <w:rFonts w:ascii="CordiaUPC" w:hAnsi="CordiaUPC" w:cs="CordiaUPC"/>
                <w:sz w:val="20"/>
                <w:lang w:val="en-GB" w:bidi="th-TH"/>
              </w:rPr>
            </w:pPr>
            <w:r w:rsidRPr="004B2E1E">
              <w:rPr>
                <w:rFonts w:ascii="CordiaUPC" w:hAnsi="CordiaUPC" w:cs="CordiaUPC" w:hint="cs"/>
                <w:sz w:val="20"/>
                <w:cs/>
                <w:lang w:val="en-GB" w:bidi="th-TH"/>
              </w:rPr>
              <w:t>-</w:t>
            </w:r>
          </w:p>
        </w:tc>
        <w:tc>
          <w:tcPr>
            <w:tcW w:w="666" w:type="dxa"/>
            <w:vAlign w:val="bottom"/>
          </w:tcPr>
          <w:p w14:paraId="4FA0DAD6" w14:textId="3B334903" w:rsidR="00062FF5" w:rsidRPr="004B2E1E" w:rsidRDefault="00062FF5" w:rsidP="00062FF5">
            <w:pPr>
              <w:pStyle w:val="index"/>
              <w:tabs>
                <w:tab w:val="decimal" w:pos="540"/>
              </w:tabs>
              <w:spacing w:after="0" w:line="240" w:lineRule="exact"/>
              <w:ind w:left="-14"/>
              <w:rPr>
                <w:rFonts w:ascii="CordiaUPC" w:hAnsi="CordiaUPC" w:cs="CordiaUPC"/>
                <w:sz w:val="20"/>
                <w:lang w:val="en-GB"/>
              </w:rPr>
            </w:pPr>
            <w:r w:rsidRPr="004B2E1E">
              <w:rPr>
                <w:rFonts w:ascii="CordiaUPC" w:hAnsi="CordiaUPC" w:cs="CordiaUPC" w:hint="cs"/>
                <w:sz w:val="20"/>
                <w:lang w:val="en-GB"/>
              </w:rPr>
              <w:t>-</w:t>
            </w:r>
          </w:p>
        </w:tc>
        <w:tc>
          <w:tcPr>
            <w:tcW w:w="671" w:type="dxa"/>
            <w:shd w:val="clear" w:color="auto" w:fill="auto"/>
            <w:vAlign w:val="bottom"/>
          </w:tcPr>
          <w:p w14:paraId="68F81F9A" w14:textId="60B0A399" w:rsidR="00062FF5" w:rsidRPr="004B2E1E" w:rsidRDefault="00062FF5" w:rsidP="00062FF5">
            <w:pPr>
              <w:pStyle w:val="index"/>
              <w:tabs>
                <w:tab w:val="decimal" w:pos="605"/>
              </w:tabs>
              <w:spacing w:after="0" w:line="240" w:lineRule="exact"/>
              <w:ind w:left="-14"/>
              <w:rPr>
                <w:rFonts w:ascii="CordiaUPC" w:hAnsi="CordiaUPC" w:cs="CordiaUPC"/>
                <w:sz w:val="20"/>
                <w:lang w:val="en-GB"/>
              </w:rPr>
            </w:pPr>
            <w:r w:rsidRPr="004B2E1E">
              <w:rPr>
                <w:rFonts w:ascii="CordiaUPC" w:hAnsi="CordiaUPC" w:cs="CordiaUPC"/>
                <w:sz w:val="20"/>
              </w:rPr>
              <w:t>298</w:t>
            </w:r>
          </w:p>
        </w:tc>
        <w:tc>
          <w:tcPr>
            <w:tcW w:w="634" w:type="dxa"/>
            <w:gridSpan w:val="3"/>
            <w:shd w:val="clear" w:color="auto" w:fill="auto"/>
            <w:vAlign w:val="bottom"/>
          </w:tcPr>
          <w:p w14:paraId="11E14B50" w14:textId="55E98141" w:rsidR="00062FF5" w:rsidRPr="004B2E1E" w:rsidRDefault="00062FF5" w:rsidP="00062FF5">
            <w:pPr>
              <w:pStyle w:val="index"/>
              <w:tabs>
                <w:tab w:val="decimal" w:pos="543"/>
              </w:tabs>
              <w:spacing w:after="0" w:line="240" w:lineRule="exact"/>
              <w:ind w:left="-14"/>
              <w:rPr>
                <w:rFonts w:ascii="CordiaUPC" w:hAnsi="CordiaUPC" w:cs="CordiaUPC"/>
                <w:sz w:val="20"/>
                <w:lang w:val="en-GB"/>
              </w:rPr>
            </w:pPr>
            <w:r w:rsidRPr="004B2E1E">
              <w:rPr>
                <w:rFonts w:ascii="CordiaUPC" w:hAnsi="CordiaUPC" w:cs="CordiaUPC"/>
                <w:sz w:val="20"/>
              </w:rPr>
              <w:t>298</w:t>
            </w:r>
          </w:p>
        </w:tc>
        <w:tc>
          <w:tcPr>
            <w:tcW w:w="720" w:type="dxa"/>
            <w:shd w:val="clear" w:color="auto" w:fill="auto"/>
            <w:vAlign w:val="bottom"/>
          </w:tcPr>
          <w:p w14:paraId="67EF3F5E" w14:textId="77777777" w:rsidR="00062FF5" w:rsidRPr="004B2E1E" w:rsidRDefault="00062FF5" w:rsidP="00062FF5">
            <w:pPr>
              <w:tabs>
                <w:tab w:val="decimal" w:pos="630"/>
              </w:tabs>
              <w:spacing w:line="240" w:lineRule="exact"/>
              <w:ind w:left="-14"/>
              <w:rPr>
                <w:rFonts w:ascii="CordiaUPC" w:hAnsi="CordiaUPC" w:cs="CordiaUPC"/>
                <w:sz w:val="20"/>
              </w:rPr>
            </w:pPr>
          </w:p>
          <w:p w14:paraId="4EE21F4E" w14:textId="605EE51E" w:rsidR="00062FF5" w:rsidRPr="004B2E1E" w:rsidRDefault="00062FF5" w:rsidP="00EA16A5">
            <w:pPr>
              <w:pStyle w:val="index"/>
              <w:tabs>
                <w:tab w:val="decimal" w:pos="650"/>
              </w:tabs>
              <w:spacing w:after="0" w:line="240" w:lineRule="exact"/>
              <w:ind w:left="-14"/>
              <w:rPr>
                <w:rFonts w:ascii="CordiaUPC" w:hAnsi="CordiaUPC" w:cs="CordiaUPC"/>
                <w:sz w:val="20"/>
                <w:lang w:val="en-GB"/>
              </w:rPr>
            </w:pPr>
            <w:r w:rsidRPr="004B2E1E">
              <w:rPr>
                <w:rFonts w:ascii="CordiaUPC" w:hAnsi="CordiaUPC" w:cs="CordiaUPC"/>
                <w:sz w:val="20"/>
              </w:rPr>
              <w:t>-</w:t>
            </w:r>
          </w:p>
        </w:tc>
        <w:tc>
          <w:tcPr>
            <w:tcW w:w="653" w:type="dxa"/>
            <w:gridSpan w:val="2"/>
            <w:shd w:val="clear" w:color="auto" w:fill="auto"/>
            <w:vAlign w:val="bottom"/>
          </w:tcPr>
          <w:p w14:paraId="05B7B06F" w14:textId="77777777" w:rsidR="00062FF5" w:rsidRPr="004B2E1E" w:rsidRDefault="00062FF5" w:rsidP="00062FF5">
            <w:pPr>
              <w:tabs>
                <w:tab w:val="decimal" w:pos="630"/>
              </w:tabs>
              <w:spacing w:line="240" w:lineRule="exact"/>
              <w:ind w:left="-14"/>
              <w:rPr>
                <w:rFonts w:ascii="CordiaUPC" w:hAnsi="CordiaUPC" w:cs="CordiaUPC"/>
                <w:sz w:val="20"/>
              </w:rPr>
            </w:pPr>
          </w:p>
          <w:p w14:paraId="53D7D292" w14:textId="72F85515" w:rsidR="00062FF5" w:rsidRPr="004B2E1E" w:rsidRDefault="00062FF5" w:rsidP="00EA16A5">
            <w:pPr>
              <w:pStyle w:val="index"/>
              <w:tabs>
                <w:tab w:val="decimal" w:pos="542"/>
              </w:tabs>
              <w:spacing w:after="0" w:line="240" w:lineRule="exact"/>
              <w:ind w:left="-14"/>
              <w:rPr>
                <w:rFonts w:ascii="CordiaUPC" w:hAnsi="CordiaUPC" w:cs="CordiaUPC"/>
                <w:sz w:val="20"/>
                <w:lang w:val="en-GB"/>
              </w:rPr>
            </w:pPr>
            <w:r w:rsidRPr="004B2E1E">
              <w:rPr>
                <w:rFonts w:ascii="CordiaUPC" w:hAnsi="CordiaUPC" w:cs="CordiaUPC"/>
                <w:sz w:val="20"/>
              </w:rPr>
              <w:t>-</w:t>
            </w:r>
          </w:p>
        </w:tc>
        <w:tc>
          <w:tcPr>
            <w:tcW w:w="697" w:type="dxa"/>
            <w:shd w:val="clear" w:color="auto" w:fill="auto"/>
            <w:vAlign w:val="bottom"/>
          </w:tcPr>
          <w:p w14:paraId="19B5FFB6" w14:textId="79672C5D" w:rsidR="00062FF5" w:rsidRPr="004B2E1E" w:rsidRDefault="00062FF5" w:rsidP="009D0A6A">
            <w:pPr>
              <w:pStyle w:val="index"/>
              <w:tabs>
                <w:tab w:val="decimal" w:pos="630"/>
              </w:tabs>
              <w:spacing w:after="0" w:line="240" w:lineRule="exact"/>
              <w:ind w:left="-14"/>
              <w:rPr>
                <w:rFonts w:ascii="CordiaUPC" w:hAnsi="CordiaUPC" w:cs="CordiaUPC"/>
                <w:sz w:val="20"/>
                <w:lang w:val="en-GB"/>
              </w:rPr>
            </w:pPr>
            <w:r w:rsidRPr="004B2E1E">
              <w:rPr>
                <w:rFonts w:ascii="CordiaUPC" w:hAnsi="CordiaUPC" w:cs="CordiaUPC"/>
                <w:sz w:val="20"/>
                <w:lang w:val="en-GB"/>
              </w:rPr>
              <w:t>298</w:t>
            </w:r>
          </w:p>
        </w:tc>
        <w:tc>
          <w:tcPr>
            <w:tcW w:w="720" w:type="dxa"/>
            <w:gridSpan w:val="2"/>
            <w:shd w:val="clear" w:color="auto" w:fill="auto"/>
            <w:vAlign w:val="bottom"/>
          </w:tcPr>
          <w:p w14:paraId="761FA655" w14:textId="71A7F139" w:rsidR="00062FF5" w:rsidRPr="004B2E1E" w:rsidRDefault="00062FF5" w:rsidP="00062FF5">
            <w:pPr>
              <w:pStyle w:val="index"/>
              <w:tabs>
                <w:tab w:val="decimal" w:pos="630"/>
              </w:tabs>
              <w:spacing w:after="0" w:line="240" w:lineRule="exact"/>
              <w:ind w:left="-14"/>
              <w:rPr>
                <w:rFonts w:ascii="CordiaUPC" w:hAnsi="CordiaUPC" w:cs="CordiaUPC"/>
                <w:sz w:val="20"/>
                <w:lang w:val="en-GB"/>
              </w:rPr>
            </w:pPr>
            <w:r w:rsidRPr="004B2E1E">
              <w:rPr>
                <w:rFonts w:ascii="CordiaUPC" w:hAnsi="CordiaUPC" w:cs="CordiaUPC"/>
                <w:sz w:val="20"/>
                <w:lang w:val="en-GB"/>
              </w:rPr>
              <w:t>298</w:t>
            </w:r>
          </w:p>
        </w:tc>
        <w:tc>
          <w:tcPr>
            <w:tcW w:w="716" w:type="dxa"/>
            <w:vAlign w:val="bottom"/>
          </w:tcPr>
          <w:p w14:paraId="373CF414" w14:textId="4386DF5A" w:rsidR="00062FF5" w:rsidRPr="004B2E1E" w:rsidRDefault="00062FF5" w:rsidP="00062FF5">
            <w:pPr>
              <w:pStyle w:val="index"/>
              <w:tabs>
                <w:tab w:val="decimal" w:pos="560"/>
              </w:tabs>
              <w:spacing w:after="0" w:line="240" w:lineRule="exact"/>
              <w:ind w:left="-14"/>
              <w:rPr>
                <w:rFonts w:ascii="CordiaUPC" w:hAnsi="CordiaUPC" w:cs="CordiaUPC"/>
                <w:sz w:val="20"/>
                <w:lang w:val="en-GB" w:bidi="th-TH"/>
              </w:rPr>
            </w:pPr>
            <w:r w:rsidRPr="004B2E1E">
              <w:rPr>
                <w:rFonts w:ascii="CordiaUPC" w:hAnsi="CordiaUPC" w:cs="CordiaUPC" w:hint="cs"/>
                <w:sz w:val="20"/>
                <w:cs/>
                <w:lang w:val="en-GB" w:bidi="th-TH"/>
              </w:rPr>
              <w:t>-</w:t>
            </w:r>
          </w:p>
        </w:tc>
        <w:tc>
          <w:tcPr>
            <w:tcW w:w="657" w:type="dxa"/>
            <w:vAlign w:val="bottom"/>
          </w:tcPr>
          <w:p w14:paraId="386C7E01" w14:textId="11D599BF" w:rsidR="00062FF5" w:rsidRPr="004B2E1E" w:rsidRDefault="00062FF5" w:rsidP="00062FF5">
            <w:pPr>
              <w:pStyle w:val="index"/>
              <w:tabs>
                <w:tab w:val="decimal" w:pos="542"/>
              </w:tabs>
              <w:spacing w:after="0" w:line="240" w:lineRule="exact"/>
              <w:ind w:left="-14"/>
              <w:rPr>
                <w:rFonts w:ascii="CordiaUPC" w:hAnsi="CordiaUPC" w:cs="CordiaUPC"/>
                <w:sz w:val="20"/>
                <w:lang w:val="en-GB" w:bidi="th-TH"/>
              </w:rPr>
            </w:pPr>
            <w:r w:rsidRPr="004B2E1E">
              <w:rPr>
                <w:rFonts w:ascii="CordiaUPC" w:hAnsi="CordiaUPC" w:cs="CordiaUPC"/>
                <w:sz w:val="20"/>
                <w:lang w:val="en-GB" w:bidi="th-TH"/>
              </w:rPr>
              <w:t>-</w:t>
            </w:r>
          </w:p>
        </w:tc>
      </w:tr>
      <w:tr w:rsidR="00062FF5" w:rsidRPr="00392524" w14:paraId="173CEE1A" w14:textId="77777777" w:rsidTr="00643E09">
        <w:trPr>
          <w:trHeight w:val="263"/>
        </w:trPr>
        <w:tc>
          <w:tcPr>
            <w:tcW w:w="1838" w:type="dxa"/>
            <w:shd w:val="clear" w:color="auto" w:fill="auto"/>
            <w:vAlign w:val="bottom"/>
          </w:tcPr>
          <w:p w14:paraId="5FA6672B" w14:textId="6D01868A" w:rsidR="00062FF5" w:rsidRPr="004B2E1E" w:rsidRDefault="00062FF5" w:rsidP="00062FF5">
            <w:pPr>
              <w:pStyle w:val="index"/>
              <w:spacing w:after="0" w:line="240" w:lineRule="exact"/>
              <w:ind w:right="-90"/>
              <w:rPr>
                <w:rFonts w:ascii="CordiaUPC" w:hAnsi="CordiaUPC" w:cs="CordiaUPC"/>
                <w:strike/>
                <w:sz w:val="20"/>
                <w:lang w:val="en-GB"/>
              </w:rPr>
            </w:pPr>
            <w:r w:rsidRPr="004B2E1E">
              <w:rPr>
                <w:rFonts w:ascii="CordiaUPC" w:hAnsi="CordiaUPC" w:cs="CordiaUPC"/>
                <w:sz w:val="20"/>
                <w:lang w:val="en-GB"/>
              </w:rPr>
              <w:t xml:space="preserve">TBCO PCL. </w:t>
            </w:r>
            <w:r w:rsidRPr="004B2E1E">
              <w:rPr>
                <w:rFonts w:ascii="CordiaUPC" w:hAnsi="CordiaUPC" w:cs="CordiaUPC"/>
                <w:sz w:val="20"/>
                <w:vertAlign w:val="superscript"/>
              </w:rPr>
              <w:t>(1)</w:t>
            </w:r>
          </w:p>
        </w:tc>
        <w:tc>
          <w:tcPr>
            <w:tcW w:w="1170" w:type="dxa"/>
            <w:shd w:val="clear" w:color="auto" w:fill="auto"/>
            <w:vAlign w:val="bottom"/>
          </w:tcPr>
          <w:p w14:paraId="0DD0BDE2" w14:textId="77777777" w:rsidR="00062FF5" w:rsidRPr="004B2E1E" w:rsidRDefault="00062FF5" w:rsidP="00062FF5">
            <w:pPr>
              <w:pStyle w:val="index"/>
              <w:spacing w:after="0" w:line="240" w:lineRule="exact"/>
              <w:jc w:val="center"/>
              <w:rPr>
                <w:rFonts w:ascii="CordiaUPC" w:hAnsi="CordiaUPC" w:cs="CordiaUPC"/>
                <w:sz w:val="20"/>
                <w:lang w:val="en-GB"/>
              </w:rPr>
            </w:pPr>
            <w:r w:rsidRPr="004B2E1E">
              <w:rPr>
                <w:rFonts w:ascii="CordiaUPC" w:hAnsi="CordiaUPC" w:cs="CordiaUPC" w:hint="cs"/>
                <w:sz w:val="20"/>
                <w:lang w:val="en-GB"/>
              </w:rPr>
              <w:t>Commercial bank</w:t>
            </w:r>
          </w:p>
        </w:tc>
        <w:tc>
          <w:tcPr>
            <w:tcW w:w="630" w:type="dxa"/>
            <w:shd w:val="clear" w:color="auto" w:fill="auto"/>
            <w:vAlign w:val="bottom"/>
          </w:tcPr>
          <w:p w14:paraId="1C1131BD" w14:textId="0376C370" w:rsidR="00062FF5" w:rsidRPr="004B2E1E" w:rsidRDefault="00062FF5" w:rsidP="00062FF5">
            <w:pPr>
              <w:pStyle w:val="index"/>
              <w:spacing w:after="0" w:line="240" w:lineRule="exact"/>
              <w:ind w:right="-104"/>
              <w:jc w:val="center"/>
              <w:rPr>
                <w:rFonts w:ascii="CordiaUPC" w:hAnsi="CordiaUPC" w:cs="CordiaUPC"/>
                <w:sz w:val="20"/>
                <w:lang w:val="en-GB"/>
              </w:rPr>
            </w:pPr>
            <w:r w:rsidRPr="004B2E1E">
              <w:rPr>
                <w:rFonts w:ascii="CordiaUPC" w:hAnsi="CordiaUPC" w:cs="CordiaUPC"/>
                <w:sz w:val="20"/>
                <w:lang w:val="en-GB"/>
              </w:rPr>
              <w:t>99.98</w:t>
            </w:r>
          </w:p>
        </w:tc>
        <w:tc>
          <w:tcPr>
            <w:tcW w:w="666" w:type="dxa"/>
            <w:shd w:val="clear" w:color="auto" w:fill="auto"/>
            <w:vAlign w:val="bottom"/>
          </w:tcPr>
          <w:p w14:paraId="5AADE0B2" w14:textId="18B0ED1E" w:rsidR="00062FF5" w:rsidRPr="004B2E1E" w:rsidRDefault="00062FF5" w:rsidP="00062FF5">
            <w:pPr>
              <w:pStyle w:val="index"/>
              <w:spacing w:after="0" w:line="240" w:lineRule="exact"/>
              <w:ind w:right="90"/>
              <w:jc w:val="right"/>
              <w:rPr>
                <w:rFonts w:ascii="CordiaUPC" w:hAnsi="CordiaUPC" w:cs="CordiaUPC"/>
                <w:sz w:val="20"/>
                <w:lang w:val="en-GB"/>
              </w:rPr>
            </w:pPr>
            <w:r w:rsidRPr="004B2E1E">
              <w:rPr>
                <w:rFonts w:ascii="CordiaUPC" w:hAnsi="CordiaUPC" w:cs="CordiaUPC"/>
                <w:sz w:val="20"/>
                <w:lang w:val="en-GB"/>
              </w:rPr>
              <w:t>99.98</w:t>
            </w:r>
          </w:p>
        </w:tc>
        <w:tc>
          <w:tcPr>
            <w:tcW w:w="612" w:type="dxa"/>
            <w:shd w:val="clear" w:color="auto" w:fill="auto"/>
            <w:vAlign w:val="bottom"/>
          </w:tcPr>
          <w:p w14:paraId="5B91FFFA" w14:textId="15F19105"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w:t>
            </w:r>
          </w:p>
        </w:tc>
        <w:tc>
          <w:tcPr>
            <w:tcW w:w="679" w:type="dxa"/>
            <w:shd w:val="clear" w:color="auto" w:fill="auto"/>
            <w:vAlign w:val="bottom"/>
          </w:tcPr>
          <w:p w14:paraId="0B160891" w14:textId="567BC0B1"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w:t>
            </w:r>
          </w:p>
        </w:tc>
        <w:tc>
          <w:tcPr>
            <w:tcW w:w="648" w:type="dxa"/>
            <w:vAlign w:val="bottom"/>
          </w:tcPr>
          <w:p w14:paraId="675367FB" w14:textId="25CE91E5" w:rsidR="00062FF5" w:rsidRPr="004B2E1E" w:rsidRDefault="00062FF5" w:rsidP="00062FF5">
            <w:pPr>
              <w:pStyle w:val="index"/>
              <w:tabs>
                <w:tab w:val="decimal" w:pos="566"/>
              </w:tabs>
              <w:spacing w:after="0" w:line="240" w:lineRule="exact"/>
              <w:ind w:left="-14"/>
              <w:rPr>
                <w:rFonts w:ascii="CordiaUPC" w:hAnsi="CordiaUPC" w:cs="CordiaUPC"/>
                <w:sz w:val="20"/>
                <w:lang w:val="en-GB" w:bidi="th-TH"/>
              </w:rPr>
            </w:pPr>
            <w:r w:rsidRPr="004B2E1E">
              <w:rPr>
                <w:rFonts w:ascii="CordiaUPC" w:hAnsi="CordiaUPC" w:cs="CordiaUPC" w:hint="cs"/>
                <w:sz w:val="20"/>
                <w:lang w:val="en-GB"/>
              </w:rPr>
              <w:t>-</w:t>
            </w:r>
          </w:p>
        </w:tc>
        <w:tc>
          <w:tcPr>
            <w:tcW w:w="657" w:type="dxa"/>
            <w:vAlign w:val="bottom"/>
          </w:tcPr>
          <w:p w14:paraId="05C90910" w14:textId="1BB922CB" w:rsidR="00062FF5" w:rsidRPr="004B2E1E" w:rsidRDefault="00062FF5" w:rsidP="00062FF5">
            <w:pPr>
              <w:pStyle w:val="index"/>
              <w:tabs>
                <w:tab w:val="decimal" w:pos="526"/>
              </w:tabs>
              <w:spacing w:after="0" w:line="240" w:lineRule="exact"/>
              <w:ind w:left="-14"/>
              <w:rPr>
                <w:rFonts w:ascii="CordiaUPC" w:hAnsi="CordiaUPC" w:cs="CordiaUPC"/>
                <w:sz w:val="20"/>
                <w:lang w:val="en-GB"/>
              </w:rPr>
            </w:pPr>
            <w:r w:rsidRPr="004B2E1E">
              <w:rPr>
                <w:rFonts w:ascii="CordiaUPC" w:hAnsi="CordiaUPC" w:cs="CordiaUPC" w:hint="cs"/>
                <w:sz w:val="20"/>
                <w:lang w:val="en-GB"/>
              </w:rPr>
              <w:t>-</w:t>
            </w:r>
          </w:p>
        </w:tc>
        <w:tc>
          <w:tcPr>
            <w:tcW w:w="684" w:type="dxa"/>
            <w:vAlign w:val="bottom"/>
          </w:tcPr>
          <w:p w14:paraId="0C6D6E7A" w14:textId="3FD928E8" w:rsidR="00062FF5" w:rsidRPr="004B2E1E" w:rsidRDefault="00062FF5" w:rsidP="00F76784">
            <w:pPr>
              <w:pStyle w:val="index"/>
              <w:tabs>
                <w:tab w:val="decimal" w:pos="540"/>
              </w:tabs>
              <w:spacing w:after="0" w:line="240" w:lineRule="exact"/>
              <w:ind w:left="-14"/>
              <w:rPr>
                <w:rFonts w:ascii="CordiaUPC" w:hAnsi="CordiaUPC" w:cs="CordiaUPC"/>
                <w:sz w:val="20"/>
                <w:lang w:val="en-GB"/>
              </w:rPr>
            </w:pPr>
            <w:r w:rsidRPr="004B2E1E">
              <w:rPr>
                <w:rFonts w:ascii="CordiaUPC" w:hAnsi="CordiaUPC" w:cs="CordiaUPC"/>
                <w:sz w:val="20"/>
                <w:lang w:val="en-GB"/>
              </w:rPr>
              <w:t>-</w:t>
            </w:r>
          </w:p>
        </w:tc>
        <w:tc>
          <w:tcPr>
            <w:tcW w:w="630" w:type="dxa"/>
            <w:vAlign w:val="bottom"/>
          </w:tcPr>
          <w:p w14:paraId="5D33F29E" w14:textId="6D7AEA44" w:rsidR="00062FF5" w:rsidRPr="004B2E1E" w:rsidRDefault="00062FF5" w:rsidP="00365AB7">
            <w:pPr>
              <w:pStyle w:val="index"/>
              <w:tabs>
                <w:tab w:val="decimal" w:pos="469"/>
              </w:tabs>
              <w:spacing w:after="0" w:line="240" w:lineRule="exact"/>
              <w:ind w:left="-14"/>
              <w:rPr>
                <w:rFonts w:ascii="CordiaUPC" w:hAnsi="CordiaUPC" w:cs="CordiaUPC"/>
                <w:sz w:val="20"/>
                <w:lang w:val="en-GB"/>
              </w:rPr>
            </w:pPr>
            <w:r w:rsidRPr="004B2E1E">
              <w:rPr>
                <w:rFonts w:ascii="CordiaUPC" w:hAnsi="CordiaUPC" w:cs="CordiaUPC" w:hint="cs"/>
                <w:sz w:val="20"/>
                <w:lang w:val="en-GB"/>
              </w:rPr>
              <w:t>-</w:t>
            </w:r>
          </w:p>
        </w:tc>
        <w:tc>
          <w:tcPr>
            <w:tcW w:w="630" w:type="dxa"/>
            <w:vAlign w:val="bottom"/>
          </w:tcPr>
          <w:p w14:paraId="2CEF8F5C" w14:textId="65BA8B06" w:rsidR="00062FF5" w:rsidRPr="004B2E1E" w:rsidRDefault="004B2E1E" w:rsidP="00CE517B">
            <w:pPr>
              <w:pStyle w:val="index"/>
              <w:tabs>
                <w:tab w:val="decimal" w:pos="532"/>
              </w:tabs>
              <w:spacing w:after="0" w:line="240" w:lineRule="exact"/>
              <w:ind w:left="-14"/>
              <w:rPr>
                <w:rFonts w:ascii="CordiaUPC" w:hAnsi="CordiaUPC" w:cs="CordiaUPC"/>
                <w:sz w:val="20"/>
                <w:lang w:val="en-GB" w:bidi="th-TH"/>
              </w:rPr>
            </w:pPr>
            <w:r w:rsidRPr="004B2E1E">
              <w:rPr>
                <w:rFonts w:ascii="CordiaUPC" w:hAnsi="CordiaUPC" w:cs="CordiaUPC" w:hint="cs"/>
                <w:sz w:val="20"/>
                <w:cs/>
                <w:lang w:val="en-GB" w:bidi="th-TH"/>
              </w:rPr>
              <w:t>-</w:t>
            </w:r>
          </w:p>
        </w:tc>
        <w:tc>
          <w:tcPr>
            <w:tcW w:w="666" w:type="dxa"/>
            <w:vAlign w:val="bottom"/>
          </w:tcPr>
          <w:p w14:paraId="7D5B8ED7" w14:textId="3933F517" w:rsidR="00062FF5" w:rsidRPr="004B2E1E" w:rsidRDefault="00062FF5" w:rsidP="00062FF5">
            <w:pPr>
              <w:pStyle w:val="index"/>
              <w:tabs>
                <w:tab w:val="decimal" w:pos="540"/>
              </w:tabs>
              <w:spacing w:after="0" w:line="240" w:lineRule="exact"/>
              <w:ind w:left="-14"/>
              <w:rPr>
                <w:rFonts w:ascii="CordiaUPC" w:hAnsi="CordiaUPC" w:cs="CordiaUPC"/>
                <w:sz w:val="20"/>
                <w:cs/>
                <w:lang w:val="en-GB" w:bidi="th-TH"/>
              </w:rPr>
            </w:pPr>
            <w:r w:rsidRPr="004B2E1E">
              <w:rPr>
                <w:rFonts w:ascii="CordiaUPC" w:hAnsi="CordiaUPC" w:cs="CordiaUPC" w:hint="cs"/>
                <w:sz w:val="20"/>
                <w:lang w:val="en-GB"/>
              </w:rPr>
              <w:t>-</w:t>
            </w:r>
          </w:p>
        </w:tc>
        <w:tc>
          <w:tcPr>
            <w:tcW w:w="671" w:type="dxa"/>
            <w:shd w:val="clear" w:color="auto" w:fill="auto"/>
            <w:vAlign w:val="bottom"/>
          </w:tcPr>
          <w:p w14:paraId="3C83C6D1" w14:textId="7381150C" w:rsidR="00062FF5" w:rsidRPr="004B2E1E" w:rsidRDefault="00062FF5" w:rsidP="00062FF5">
            <w:pPr>
              <w:pStyle w:val="index"/>
              <w:tabs>
                <w:tab w:val="decimal" w:pos="605"/>
              </w:tabs>
              <w:spacing w:after="0" w:line="240" w:lineRule="exact"/>
              <w:ind w:left="-14"/>
              <w:rPr>
                <w:rFonts w:ascii="CordiaUPC" w:hAnsi="CordiaUPC" w:cs="CordiaUPC"/>
                <w:sz w:val="20"/>
                <w:lang w:val="en-GB"/>
              </w:rPr>
            </w:pPr>
            <w:r w:rsidRPr="004B2E1E">
              <w:rPr>
                <w:rFonts w:ascii="CordiaUPC" w:hAnsi="CordiaUPC" w:cs="CordiaUPC"/>
                <w:sz w:val="20"/>
              </w:rPr>
              <w:t>99,310</w:t>
            </w:r>
          </w:p>
        </w:tc>
        <w:tc>
          <w:tcPr>
            <w:tcW w:w="634" w:type="dxa"/>
            <w:gridSpan w:val="3"/>
            <w:shd w:val="clear" w:color="auto" w:fill="auto"/>
            <w:vAlign w:val="bottom"/>
          </w:tcPr>
          <w:p w14:paraId="266F0B61" w14:textId="64D491DD" w:rsidR="00062FF5" w:rsidRPr="004B2E1E" w:rsidRDefault="00062FF5" w:rsidP="00062FF5">
            <w:pPr>
              <w:pStyle w:val="index"/>
              <w:tabs>
                <w:tab w:val="decimal" w:pos="543"/>
              </w:tabs>
              <w:spacing w:after="0" w:line="240" w:lineRule="exact"/>
              <w:ind w:left="-14"/>
              <w:rPr>
                <w:rFonts w:ascii="CordiaUPC" w:hAnsi="CordiaUPC" w:cs="CordiaUPC"/>
                <w:sz w:val="20"/>
                <w:lang w:val="en-GB"/>
              </w:rPr>
            </w:pPr>
            <w:r w:rsidRPr="004B2E1E">
              <w:rPr>
                <w:rFonts w:ascii="CordiaUPC" w:hAnsi="CordiaUPC" w:cs="CordiaUPC"/>
                <w:sz w:val="20"/>
              </w:rPr>
              <w:t>99,310</w:t>
            </w:r>
          </w:p>
        </w:tc>
        <w:tc>
          <w:tcPr>
            <w:tcW w:w="720" w:type="dxa"/>
            <w:shd w:val="clear" w:color="auto" w:fill="auto"/>
            <w:vAlign w:val="bottom"/>
          </w:tcPr>
          <w:p w14:paraId="55C9B57F" w14:textId="3388A649" w:rsidR="00062FF5" w:rsidRPr="004B2E1E" w:rsidRDefault="00062FF5" w:rsidP="00EF7909">
            <w:pPr>
              <w:pStyle w:val="index"/>
              <w:tabs>
                <w:tab w:val="decimal" w:pos="650"/>
              </w:tabs>
              <w:spacing w:after="0" w:line="240" w:lineRule="exact"/>
              <w:ind w:left="-14"/>
              <w:rPr>
                <w:rFonts w:ascii="CordiaUPC" w:hAnsi="CordiaUPC" w:cs="CordiaUPC"/>
                <w:sz w:val="20"/>
                <w:lang w:val="en-GB"/>
              </w:rPr>
            </w:pPr>
            <w:r w:rsidRPr="004B2E1E">
              <w:rPr>
                <w:rFonts w:ascii="CordiaUPC" w:hAnsi="CordiaUPC" w:cs="CordiaUPC" w:hint="cs"/>
                <w:sz w:val="20"/>
                <w:cs/>
              </w:rPr>
              <w:t>(</w:t>
            </w:r>
            <w:r w:rsidRPr="004B2E1E">
              <w:rPr>
                <w:rFonts w:ascii="CordiaUPC" w:hAnsi="CordiaUPC" w:cs="CordiaUPC"/>
                <w:sz w:val="20"/>
              </w:rPr>
              <w:t>99,000</w:t>
            </w:r>
            <w:r w:rsidRPr="004B2E1E">
              <w:rPr>
                <w:rFonts w:ascii="CordiaUPC" w:hAnsi="CordiaUPC" w:cs="CordiaUPC" w:hint="cs"/>
                <w:sz w:val="20"/>
                <w:cs/>
              </w:rPr>
              <w:t>)</w:t>
            </w:r>
          </w:p>
        </w:tc>
        <w:tc>
          <w:tcPr>
            <w:tcW w:w="653" w:type="dxa"/>
            <w:gridSpan w:val="2"/>
            <w:shd w:val="clear" w:color="auto" w:fill="auto"/>
            <w:vAlign w:val="bottom"/>
          </w:tcPr>
          <w:p w14:paraId="3644ACDE" w14:textId="5DF3391E" w:rsidR="00062FF5" w:rsidRPr="004B2E1E" w:rsidRDefault="00062FF5" w:rsidP="00F76784">
            <w:pPr>
              <w:pStyle w:val="index"/>
              <w:tabs>
                <w:tab w:val="decimal" w:pos="557"/>
              </w:tabs>
              <w:spacing w:after="0" w:line="240" w:lineRule="exact"/>
              <w:rPr>
                <w:rFonts w:ascii="CordiaUPC" w:hAnsi="CordiaUPC" w:cs="CordiaUPC"/>
                <w:sz w:val="20"/>
                <w:lang w:val="en-GB"/>
              </w:rPr>
            </w:pPr>
            <w:r w:rsidRPr="004B2E1E">
              <w:rPr>
                <w:rFonts w:ascii="CordiaUPC" w:hAnsi="CordiaUPC" w:cs="CordiaUPC" w:hint="cs"/>
                <w:sz w:val="20"/>
                <w:cs/>
              </w:rPr>
              <w:t>(</w:t>
            </w:r>
            <w:r w:rsidRPr="004B2E1E">
              <w:rPr>
                <w:rFonts w:ascii="CordiaUPC" w:hAnsi="CordiaUPC" w:cs="CordiaUPC"/>
                <w:sz w:val="20"/>
              </w:rPr>
              <w:t>99,000</w:t>
            </w:r>
            <w:r w:rsidRPr="004B2E1E">
              <w:rPr>
                <w:rFonts w:ascii="CordiaUPC" w:hAnsi="CordiaUPC" w:cs="CordiaUPC" w:hint="cs"/>
                <w:sz w:val="20"/>
                <w:cs/>
              </w:rPr>
              <w:t>)</w:t>
            </w:r>
          </w:p>
        </w:tc>
        <w:tc>
          <w:tcPr>
            <w:tcW w:w="697" w:type="dxa"/>
            <w:shd w:val="clear" w:color="auto" w:fill="auto"/>
            <w:vAlign w:val="bottom"/>
          </w:tcPr>
          <w:p w14:paraId="03A8916D" w14:textId="061DE15A" w:rsidR="00062FF5" w:rsidRPr="004B2E1E" w:rsidRDefault="00062FF5" w:rsidP="00062FF5">
            <w:pPr>
              <w:pStyle w:val="index"/>
              <w:tabs>
                <w:tab w:val="decimal" w:pos="630"/>
              </w:tabs>
              <w:spacing w:after="0" w:line="240" w:lineRule="exact"/>
              <w:ind w:left="-14"/>
              <w:rPr>
                <w:rFonts w:ascii="CordiaUPC" w:hAnsi="CordiaUPC" w:cs="CordiaUPC"/>
                <w:sz w:val="20"/>
                <w:lang w:val="en-GB"/>
              </w:rPr>
            </w:pPr>
            <w:r w:rsidRPr="004B2E1E">
              <w:rPr>
                <w:rFonts w:ascii="CordiaUPC" w:hAnsi="CordiaUPC" w:cs="CordiaUPC"/>
                <w:sz w:val="20"/>
                <w:lang w:val="en-GB"/>
              </w:rPr>
              <w:t>310</w:t>
            </w:r>
          </w:p>
        </w:tc>
        <w:tc>
          <w:tcPr>
            <w:tcW w:w="720" w:type="dxa"/>
            <w:gridSpan w:val="2"/>
            <w:shd w:val="clear" w:color="auto" w:fill="auto"/>
            <w:vAlign w:val="bottom"/>
          </w:tcPr>
          <w:p w14:paraId="74DFAEBA" w14:textId="1339EA47" w:rsidR="00062FF5" w:rsidRPr="004B2E1E" w:rsidRDefault="00062FF5" w:rsidP="00062FF5">
            <w:pPr>
              <w:pStyle w:val="index"/>
              <w:tabs>
                <w:tab w:val="decimal" w:pos="630"/>
              </w:tabs>
              <w:spacing w:after="0" w:line="240" w:lineRule="exact"/>
              <w:ind w:left="-14"/>
              <w:rPr>
                <w:rFonts w:ascii="CordiaUPC" w:hAnsi="CordiaUPC" w:cs="CordiaUPC"/>
                <w:sz w:val="20"/>
                <w:lang w:val="en-GB"/>
              </w:rPr>
            </w:pPr>
            <w:r w:rsidRPr="004B2E1E">
              <w:rPr>
                <w:rFonts w:ascii="CordiaUPC" w:hAnsi="CordiaUPC" w:cs="CordiaUPC"/>
                <w:sz w:val="20"/>
                <w:lang w:val="en-GB"/>
              </w:rPr>
              <w:t>310</w:t>
            </w:r>
          </w:p>
        </w:tc>
        <w:tc>
          <w:tcPr>
            <w:tcW w:w="716" w:type="dxa"/>
            <w:vAlign w:val="bottom"/>
          </w:tcPr>
          <w:p w14:paraId="443F1540" w14:textId="28334920" w:rsidR="00062FF5" w:rsidRPr="004B2E1E" w:rsidRDefault="00062FF5" w:rsidP="00062FF5">
            <w:pPr>
              <w:pStyle w:val="index"/>
              <w:tabs>
                <w:tab w:val="decimal" w:pos="560"/>
              </w:tabs>
              <w:spacing w:after="0" w:line="240" w:lineRule="exact"/>
              <w:ind w:left="-14"/>
              <w:rPr>
                <w:rFonts w:ascii="CordiaUPC" w:hAnsi="CordiaUPC" w:cs="CordiaUPC"/>
                <w:sz w:val="20"/>
                <w:lang w:val="en-GB" w:bidi="th-TH"/>
              </w:rPr>
            </w:pPr>
            <w:r w:rsidRPr="004B2E1E">
              <w:rPr>
                <w:rFonts w:ascii="CordiaUPC" w:hAnsi="CordiaUPC" w:cs="CordiaUPC" w:hint="cs"/>
                <w:sz w:val="20"/>
                <w:cs/>
                <w:lang w:val="en-GB" w:bidi="th-TH"/>
              </w:rPr>
              <w:t>-</w:t>
            </w:r>
          </w:p>
        </w:tc>
        <w:tc>
          <w:tcPr>
            <w:tcW w:w="657" w:type="dxa"/>
            <w:vAlign w:val="bottom"/>
          </w:tcPr>
          <w:p w14:paraId="431EFF82" w14:textId="73E48804" w:rsidR="00062FF5" w:rsidRPr="004B2E1E" w:rsidRDefault="00062FF5" w:rsidP="00062FF5">
            <w:pPr>
              <w:pStyle w:val="index"/>
              <w:tabs>
                <w:tab w:val="decimal" w:pos="542"/>
              </w:tabs>
              <w:spacing w:after="0" w:line="240" w:lineRule="exact"/>
              <w:ind w:left="-14"/>
              <w:rPr>
                <w:rFonts w:ascii="CordiaUPC" w:hAnsi="CordiaUPC" w:cs="CordiaUPC"/>
                <w:sz w:val="20"/>
                <w:lang w:val="en-GB"/>
              </w:rPr>
            </w:pPr>
            <w:r w:rsidRPr="004B2E1E">
              <w:rPr>
                <w:rFonts w:ascii="CordiaUPC" w:hAnsi="CordiaUPC" w:cs="CordiaUPC"/>
                <w:sz w:val="20"/>
                <w:lang w:val="en-GB" w:bidi="th-TH"/>
              </w:rPr>
              <w:t>-</w:t>
            </w:r>
          </w:p>
        </w:tc>
      </w:tr>
      <w:tr w:rsidR="00062FF5" w:rsidRPr="00392524" w14:paraId="334C21B4" w14:textId="77777777" w:rsidTr="00643E09">
        <w:tc>
          <w:tcPr>
            <w:tcW w:w="1838" w:type="dxa"/>
            <w:shd w:val="clear" w:color="auto" w:fill="auto"/>
            <w:vAlign w:val="bottom"/>
          </w:tcPr>
          <w:p w14:paraId="2513AEF5" w14:textId="77777777" w:rsidR="00062FF5" w:rsidRPr="004B2E1E" w:rsidRDefault="00062FF5" w:rsidP="00062FF5">
            <w:pPr>
              <w:pStyle w:val="index"/>
              <w:spacing w:after="0" w:line="240" w:lineRule="exact"/>
              <w:ind w:right="-90"/>
              <w:rPr>
                <w:rFonts w:ascii="CordiaUPC" w:hAnsi="CordiaUPC" w:cs="CordiaUPC"/>
                <w:sz w:val="20"/>
                <w:lang w:val="en-US" w:bidi="th-TH"/>
              </w:rPr>
            </w:pPr>
            <w:proofErr w:type="spellStart"/>
            <w:r w:rsidRPr="004B2E1E">
              <w:rPr>
                <w:rFonts w:ascii="CordiaUPC" w:hAnsi="CordiaUPC" w:cs="CordiaUPC"/>
                <w:sz w:val="20"/>
                <w:lang w:val="en-US" w:bidi="th-TH"/>
              </w:rPr>
              <w:t>TMBThanachart</w:t>
            </w:r>
            <w:proofErr w:type="spellEnd"/>
            <w:r w:rsidRPr="004B2E1E">
              <w:rPr>
                <w:rFonts w:ascii="CordiaUPC" w:hAnsi="CordiaUPC" w:cs="CordiaUPC"/>
                <w:sz w:val="20"/>
                <w:lang w:val="en-US" w:bidi="th-TH"/>
              </w:rPr>
              <w:t xml:space="preserve"> Broker Co., </w:t>
            </w:r>
          </w:p>
          <w:p w14:paraId="7788B0F6" w14:textId="7F2BBE26" w:rsidR="00062FF5" w:rsidRPr="004B2E1E" w:rsidRDefault="00062FF5" w:rsidP="00062FF5">
            <w:pPr>
              <w:pStyle w:val="index"/>
              <w:tabs>
                <w:tab w:val="left" w:pos="140"/>
              </w:tabs>
              <w:spacing w:after="0" w:line="240" w:lineRule="exact"/>
              <w:ind w:right="-90"/>
              <w:rPr>
                <w:rFonts w:ascii="CordiaUPC" w:hAnsi="CordiaUPC" w:cs="CordiaUPC"/>
                <w:sz w:val="20"/>
                <w:lang w:val="en-GB"/>
              </w:rPr>
            </w:pPr>
            <w:r w:rsidRPr="004B2E1E">
              <w:rPr>
                <w:rFonts w:ascii="CordiaUPC" w:hAnsi="CordiaUPC" w:cs="CordiaUPC"/>
                <w:sz w:val="20"/>
                <w:lang w:val="en-US" w:bidi="th-TH"/>
              </w:rPr>
              <w:t xml:space="preserve">    Ltd.</w:t>
            </w:r>
          </w:p>
        </w:tc>
        <w:tc>
          <w:tcPr>
            <w:tcW w:w="1170" w:type="dxa"/>
            <w:shd w:val="clear" w:color="auto" w:fill="auto"/>
            <w:vAlign w:val="bottom"/>
          </w:tcPr>
          <w:p w14:paraId="51F9C780" w14:textId="5903BE3F" w:rsidR="00062FF5" w:rsidRPr="004B2E1E" w:rsidRDefault="00062FF5" w:rsidP="00062FF5">
            <w:pPr>
              <w:pStyle w:val="index"/>
              <w:spacing w:after="0" w:line="240" w:lineRule="exact"/>
              <w:jc w:val="center"/>
              <w:rPr>
                <w:rFonts w:ascii="CordiaUPC" w:hAnsi="CordiaUPC" w:cs="CordiaUPC"/>
                <w:sz w:val="20"/>
                <w:lang w:val="en-GB"/>
              </w:rPr>
            </w:pPr>
            <w:r w:rsidRPr="004B2E1E">
              <w:rPr>
                <w:rFonts w:ascii="CordiaUPC" w:hAnsi="CordiaUPC" w:cs="CordiaUPC" w:hint="cs"/>
                <w:sz w:val="20"/>
                <w:lang w:val="en-GB"/>
              </w:rPr>
              <w:t>Insurance broker</w:t>
            </w:r>
            <w:r w:rsidRPr="004B2E1E">
              <w:rPr>
                <w:rFonts w:ascii="CordiaUPC" w:hAnsi="CordiaUPC" w:cs="CordiaUPC"/>
                <w:sz w:val="20"/>
                <w:lang w:val="en-GB"/>
              </w:rPr>
              <w:t>age service</w:t>
            </w:r>
          </w:p>
        </w:tc>
        <w:tc>
          <w:tcPr>
            <w:tcW w:w="630" w:type="dxa"/>
            <w:shd w:val="clear" w:color="auto" w:fill="auto"/>
            <w:vAlign w:val="bottom"/>
          </w:tcPr>
          <w:p w14:paraId="76675655" w14:textId="7E344BF7" w:rsidR="00062FF5" w:rsidRPr="004B2E1E" w:rsidRDefault="00062FF5" w:rsidP="00062FF5">
            <w:pPr>
              <w:pStyle w:val="index"/>
              <w:spacing w:after="0" w:line="240" w:lineRule="exact"/>
              <w:ind w:right="90"/>
              <w:jc w:val="right"/>
              <w:rPr>
                <w:rFonts w:ascii="CordiaUPC" w:hAnsi="CordiaUPC" w:cs="CordiaUPC"/>
                <w:sz w:val="20"/>
                <w:lang w:val="en-GB"/>
              </w:rPr>
            </w:pPr>
            <w:r w:rsidRPr="004B2E1E">
              <w:rPr>
                <w:rFonts w:ascii="CordiaUPC" w:hAnsi="CordiaUPC" w:cs="CordiaUPC"/>
                <w:sz w:val="20"/>
                <w:lang w:val="en-GB"/>
              </w:rPr>
              <w:t>99.99</w:t>
            </w:r>
          </w:p>
        </w:tc>
        <w:tc>
          <w:tcPr>
            <w:tcW w:w="666" w:type="dxa"/>
            <w:shd w:val="clear" w:color="auto" w:fill="auto"/>
            <w:vAlign w:val="bottom"/>
          </w:tcPr>
          <w:p w14:paraId="7567FD1A" w14:textId="572FDF6D" w:rsidR="00062FF5" w:rsidRPr="004B2E1E" w:rsidRDefault="00062FF5" w:rsidP="00062FF5">
            <w:pPr>
              <w:pStyle w:val="index"/>
              <w:spacing w:after="0" w:line="240" w:lineRule="exact"/>
              <w:ind w:right="90"/>
              <w:jc w:val="right"/>
              <w:rPr>
                <w:rFonts w:ascii="CordiaUPC" w:hAnsi="CordiaUPC" w:cs="CordiaUPC"/>
                <w:sz w:val="20"/>
                <w:lang w:val="en-GB"/>
              </w:rPr>
            </w:pPr>
            <w:r w:rsidRPr="004B2E1E">
              <w:rPr>
                <w:rFonts w:ascii="CordiaUPC" w:hAnsi="CordiaUPC" w:cs="CordiaUPC"/>
                <w:sz w:val="20"/>
                <w:lang w:val="en-GB"/>
              </w:rPr>
              <w:t>99.99</w:t>
            </w:r>
          </w:p>
        </w:tc>
        <w:tc>
          <w:tcPr>
            <w:tcW w:w="612" w:type="dxa"/>
            <w:shd w:val="clear" w:color="auto" w:fill="auto"/>
            <w:vAlign w:val="bottom"/>
          </w:tcPr>
          <w:p w14:paraId="3165C2F6" w14:textId="6F552E87"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100</w:t>
            </w:r>
          </w:p>
        </w:tc>
        <w:tc>
          <w:tcPr>
            <w:tcW w:w="679" w:type="dxa"/>
            <w:shd w:val="clear" w:color="auto" w:fill="auto"/>
            <w:vAlign w:val="bottom"/>
          </w:tcPr>
          <w:p w14:paraId="27F51C3A" w14:textId="55DD077D"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100</w:t>
            </w:r>
          </w:p>
        </w:tc>
        <w:tc>
          <w:tcPr>
            <w:tcW w:w="648" w:type="dxa"/>
            <w:vAlign w:val="bottom"/>
          </w:tcPr>
          <w:p w14:paraId="1B9FE0DD" w14:textId="00BFB8CA" w:rsidR="00062FF5" w:rsidRPr="004B2E1E" w:rsidRDefault="00062FF5" w:rsidP="00062FF5">
            <w:pPr>
              <w:pStyle w:val="index"/>
              <w:tabs>
                <w:tab w:val="decimal" w:pos="566"/>
              </w:tabs>
              <w:spacing w:after="0" w:line="240" w:lineRule="exact"/>
              <w:ind w:left="-14"/>
              <w:rPr>
                <w:rFonts w:ascii="CordiaUPC" w:hAnsi="CordiaUPC" w:cs="CordiaUPC"/>
                <w:sz w:val="20"/>
                <w:lang w:val="en-GB" w:bidi="th-TH"/>
              </w:rPr>
            </w:pPr>
            <w:r w:rsidRPr="004B2E1E">
              <w:rPr>
                <w:rFonts w:ascii="CordiaUPC" w:hAnsi="CordiaUPC" w:cs="CordiaUPC" w:hint="cs"/>
                <w:sz w:val="20"/>
                <w:lang w:val="en-GB"/>
              </w:rPr>
              <w:t>-</w:t>
            </w:r>
          </w:p>
        </w:tc>
        <w:tc>
          <w:tcPr>
            <w:tcW w:w="657" w:type="dxa"/>
            <w:vAlign w:val="bottom"/>
          </w:tcPr>
          <w:p w14:paraId="5F824A1C" w14:textId="30C3D1E6" w:rsidR="00062FF5" w:rsidRPr="004B2E1E" w:rsidRDefault="00062FF5" w:rsidP="00062FF5">
            <w:pPr>
              <w:pStyle w:val="index"/>
              <w:tabs>
                <w:tab w:val="decimal" w:pos="526"/>
              </w:tabs>
              <w:spacing w:after="0" w:line="240" w:lineRule="exact"/>
              <w:ind w:left="-14"/>
              <w:rPr>
                <w:rFonts w:ascii="CordiaUPC" w:hAnsi="CordiaUPC" w:cs="CordiaUPC"/>
                <w:sz w:val="20"/>
                <w:lang w:val="en-GB"/>
              </w:rPr>
            </w:pPr>
            <w:r w:rsidRPr="004B2E1E">
              <w:rPr>
                <w:rFonts w:ascii="CordiaUPC" w:hAnsi="CordiaUPC" w:cs="CordiaUPC" w:hint="cs"/>
                <w:sz w:val="20"/>
                <w:lang w:val="en-GB"/>
              </w:rPr>
              <w:t>-</w:t>
            </w:r>
          </w:p>
        </w:tc>
        <w:tc>
          <w:tcPr>
            <w:tcW w:w="684" w:type="dxa"/>
            <w:vAlign w:val="bottom"/>
          </w:tcPr>
          <w:p w14:paraId="090319FC" w14:textId="77777777" w:rsidR="00062FF5" w:rsidRPr="004B2E1E" w:rsidRDefault="00062FF5" w:rsidP="00062FF5">
            <w:pPr>
              <w:pStyle w:val="index"/>
              <w:tabs>
                <w:tab w:val="decimal" w:pos="540"/>
              </w:tabs>
              <w:spacing w:after="0" w:line="240" w:lineRule="exact"/>
              <w:rPr>
                <w:rFonts w:ascii="CordiaUPC" w:hAnsi="CordiaUPC" w:cs="CordiaUPC"/>
                <w:sz w:val="20"/>
                <w:lang w:bidi="th-TH"/>
              </w:rPr>
            </w:pPr>
          </w:p>
          <w:p w14:paraId="24620D7C" w14:textId="570899E2" w:rsidR="00062FF5" w:rsidRPr="004B2E1E" w:rsidRDefault="00062FF5" w:rsidP="00062FF5">
            <w:pPr>
              <w:pStyle w:val="index"/>
              <w:tabs>
                <w:tab w:val="decimal" w:pos="540"/>
              </w:tabs>
              <w:spacing w:after="0" w:line="240" w:lineRule="exact"/>
              <w:ind w:left="-14"/>
              <w:rPr>
                <w:rFonts w:ascii="CordiaUPC" w:hAnsi="CordiaUPC" w:cs="CordiaUPC"/>
                <w:sz w:val="20"/>
                <w:lang w:val="en-GB"/>
              </w:rPr>
            </w:pPr>
            <w:r w:rsidRPr="004B2E1E">
              <w:rPr>
                <w:rFonts w:ascii="CordiaUPC" w:hAnsi="CordiaUPC" w:cs="CordiaUPC"/>
                <w:sz w:val="20"/>
                <w:lang w:val="en-GB"/>
              </w:rPr>
              <w:t>-</w:t>
            </w:r>
          </w:p>
        </w:tc>
        <w:tc>
          <w:tcPr>
            <w:tcW w:w="630" w:type="dxa"/>
            <w:vAlign w:val="bottom"/>
          </w:tcPr>
          <w:p w14:paraId="60AC0471" w14:textId="2C36B484" w:rsidR="00062FF5" w:rsidRPr="004B2E1E" w:rsidRDefault="00062FF5" w:rsidP="00365AB7">
            <w:pPr>
              <w:pStyle w:val="index"/>
              <w:tabs>
                <w:tab w:val="decimal" w:pos="469"/>
              </w:tabs>
              <w:spacing w:after="0" w:line="240" w:lineRule="exact"/>
              <w:ind w:left="-14"/>
              <w:rPr>
                <w:rFonts w:ascii="CordiaUPC" w:hAnsi="CordiaUPC" w:cs="CordiaUPC"/>
                <w:sz w:val="20"/>
                <w:lang w:val="en-GB"/>
              </w:rPr>
            </w:pPr>
            <w:r w:rsidRPr="004B2E1E">
              <w:rPr>
                <w:rFonts w:ascii="CordiaUPC" w:hAnsi="CordiaUPC" w:cs="CordiaUPC" w:hint="cs"/>
                <w:sz w:val="20"/>
                <w:lang w:val="en-GB"/>
              </w:rPr>
              <w:t>-</w:t>
            </w:r>
          </w:p>
        </w:tc>
        <w:tc>
          <w:tcPr>
            <w:tcW w:w="630" w:type="dxa"/>
            <w:vAlign w:val="bottom"/>
          </w:tcPr>
          <w:p w14:paraId="42335E4F" w14:textId="40744A55" w:rsidR="00062FF5" w:rsidRPr="004B2E1E" w:rsidRDefault="004B2E1E" w:rsidP="00CE517B">
            <w:pPr>
              <w:pStyle w:val="index"/>
              <w:tabs>
                <w:tab w:val="decimal" w:pos="532"/>
              </w:tabs>
              <w:spacing w:after="0" w:line="240" w:lineRule="exact"/>
              <w:ind w:left="-14"/>
              <w:rPr>
                <w:rFonts w:ascii="CordiaUPC" w:hAnsi="CordiaUPC" w:cs="CordiaUPC"/>
                <w:sz w:val="20"/>
                <w:lang w:val="en-US" w:bidi="th-TH"/>
              </w:rPr>
            </w:pPr>
            <w:r w:rsidRPr="004B2E1E">
              <w:rPr>
                <w:rFonts w:ascii="CordiaUPC" w:hAnsi="CordiaUPC" w:cs="CordiaUPC" w:hint="cs"/>
                <w:sz w:val="20"/>
                <w:cs/>
                <w:lang w:val="en-US" w:bidi="th-TH"/>
              </w:rPr>
              <w:t>-</w:t>
            </w:r>
          </w:p>
        </w:tc>
        <w:tc>
          <w:tcPr>
            <w:tcW w:w="666" w:type="dxa"/>
            <w:vAlign w:val="bottom"/>
          </w:tcPr>
          <w:p w14:paraId="24CC2B21" w14:textId="6825D4AD" w:rsidR="00062FF5" w:rsidRPr="004B2E1E" w:rsidRDefault="00062FF5" w:rsidP="00062FF5">
            <w:pPr>
              <w:pStyle w:val="index"/>
              <w:tabs>
                <w:tab w:val="decimal" w:pos="540"/>
              </w:tabs>
              <w:spacing w:after="0" w:line="240" w:lineRule="exact"/>
              <w:ind w:left="-14"/>
              <w:rPr>
                <w:rFonts w:ascii="CordiaUPC" w:hAnsi="CordiaUPC" w:cs="CordiaUPC"/>
                <w:sz w:val="20"/>
                <w:lang w:val="en-GB"/>
              </w:rPr>
            </w:pPr>
            <w:r w:rsidRPr="004B2E1E">
              <w:rPr>
                <w:rFonts w:ascii="CordiaUPC" w:hAnsi="CordiaUPC" w:cs="CordiaUPC" w:hint="cs"/>
                <w:sz w:val="20"/>
                <w:lang w:val="en-GB"/>
              </w:rPr>
              <w:t>-</w:t>
            </w:r>
          </w:p>
        </w:tc>
        <w:tc>
          <w:tcPr>
            <w:tcW w:w="671" w:type="dxa"/>
            <w:shd w:val="clear" w:color="auto" w:fill="auto"/>
            <w:vAlign w:val="bottom"/>
          </w:tcPr>
          <w:p w14:paraId="479F467D" w14:textId="3A115FDA" w:rsidR="00062FF5" w:rsidRPr="004B2E1E" w:rsidRDefault="00062FF5" w:rsidP="00062FF5">
            <w:pPr>
              <w:pStyle w:val="index"/>
              <w:tabs>
                <w:tab w:val="decimal" w:pos="605"/>
              </w:tabs>
              <w:spacing w:after="0" w:line="240" w:lineRule="exact"/>
              <w:ind w:left="-14"/>
              <w:rPr>
                <w:rFonts w:ascii="CordiaUPC" w:hAnsi="CordiaUPC" w:cs="CordiaUPC"/>
                <w:sz w:val="20"/>
                <w:lang w:val="en-GB"/>
              </w:rPr>
            </w:pPr>
            <w:r w:rsidRPr="004B2E1E">
              <w:rPr>
                <w:rFonts w:ascii="CordiaUPC" w:hAnsi="CordiaUPC" w:cs="CordiaUPC"/>
                <w:sz w:val="20"/>
              </w:rPr>
              <w:t>117</w:t>
            </w:r>
          </w:p>
        </w:tc>
        <w:tc>
          <w:tcPr>
            <w:tcW w:w="634" w:type="dxa"/>
            <w:gridSpan w:val="3"/>
            <w:shd w:val="clear" w:color="auto" w:fill="auto"/>
            <w:vAlign w:val="bottom"/>
          </w:tcPr>
          <w:p w14:paraId="445FF769" w14:textId="16CC8B32" w:rsidR="00062FF5" w:rsidRPr="004B2E1E" w:rsidRDefault="00062FF5" w:rsidP="00062FF5">
            <w:pPr>
              <w:pStyle w:val="index"/>
              <w:tabs>
                <w:tab w:val="decimal" w:pos="543"/>
              </w:tabs>
              <w:spacing w:after="0" w:line="240" w:lineRule="exact"/>
              <w:ind w:left="-14"/>
              <w:rPr>
                <w:rFonts w:ascii="CordiaUPC" w:hAnsi="CordiaUPC" w:cs="CordiaUPC"/>
                <w:sz w:val="20"/>
                <w:lang w:val="en-GB"/>
              </w:rPr>
            </w:pPr>
            <w:r w:rsidRPr="004B2E1E">
              <w:rPr>
                <w:rFonts w:ascii="CordiaUPC" w:hAnsi="CordiaUPC" w:cs="CordiaUPC"/>
                <w:sz w:val="20"/>
              </w:rPr>
              <w:t>117</w:t>
            </w:r>
          </w:p>
        </w:tc>
        <w:tc>
          <w:tcPr>
            <w:tcW w:w="720" w:type="dxa"/>
            <w:shd w:val="clear" w:color="auto" w:fill="auto"/>
            <w:vAlign w:val="bottom"/>
          </w:tcPr>
          <w:p w14:paraId="1C601810" w14:textId="77777777" w:rsidR="00062FF5" w:rsidRPr="004B2E1E" w:rsidRDefault="00062FF5" w:rsidP="00062FF5">
            <w:pPr>
              <w:pStyle w:val="index"/>
              <w:tabs>
                <w:tab w:val="decimal" w:pos="513"/>
              </w:tabs>
              <w:spacing w:after="0" w:line="240" w:lineRule="exact"/>
              <w:ind w:left="144"/>
              <w:rPr>
                <w:rFonts w:ascii="CordiaUPC" w:hAnsi="CordiaUPC" w:cs="CordiaUPC"/>
                <w:sz w:val="20"/>
                <w:lang w:bidi="th-TH"/>
              </w:rPr>
            </w:pPr>
          </w:p>
          <w:p w14:paraId="533DCBD0" w14:textId="2D87D39D" w:rsidR="00062FF5" w:rsidRPr="004B2E1E" w:rsidRDefault="00062FF5" w:rsidP="00C6624F">
            <w:pPr>
              <w:pStyle w:val="index"/>
              <w:tabs>
                <w:tab w:val="decimal" w:pos="650"/>
              </w:tabs>
              <w:spacing w:after="0" w:line="240" w:lineRule="exact"/>
              <w:ind w:left="-14"/>
              <w:rPr>
                <w:rFonts w:ascii="CordiaUPC" w:hAnsi="CordiaUPC" w:cs="CordiaUPC"/>
                <w:sz w:val="20"/>
                <w:lang w:val="en-GB"/>
              </w:rPr>
            </w:pPr>
            <w:r w:rsidRPr="004B2E1E">
              <w:rPr>
                <w:rFonts w:ascii="CordiaUPC" w:hAnsi="CordiaUPC" w:cs="CordiaUPC"/>
                <w:sz w:val="20"/>
                <w:lang w:val="en-GB"/>
              </w:rPr>
              <w:t>-</w:t>
            </w:r>
          </w:p>
        </w:tc>
        <w:tc>
          <w:tcPr>
            <w:tcW w:w="653" w:type="dxa"/>
            <w:gridSpan w:val="2"/>
            <w:shd w:val="clear" w:color="auto" w:fill="auto"/>
            <w:vAlign w:val="bottom"/>
          </w:tcPr>
          <w:p w14:paraId="60143783" w14:textId="77777777" w:rsidR="00062FF5" w:rsidRPr="004B2E1E" w:rsidRDefault="00062FF5" w:rsidP="00062FF5">
            <w:pPr>
              <w:pStyle w:val="index"/>
              <w:tabs>
                <w:tab w:val="decimal" w:pos="513"/>
              </w:tabs>
              <w:spacing w:after="0" w:line="240" w:lineRule="exact"/>
              <w:ind w:left="144"/>
              <w:rPr>
                <w:rFonts w:ascii="CordiaUPC" w:hAnsi="CordiaUPC" w:cs="CordiaUPC"/>
                <w:sz w:val="20"/>
                <w:lang w:bidi="th-TH"/>
              </w:rPr>
            </w:pPr>
          </w:p>
          <w:p w14:paraId="04C0C9A7" w14:textId="2E89416B" w:rsidR="00062FF5" w:rsidRPr="004B2E1E" w:rsidRDefault="00062FF5" w:rsidP="00692F69">
            <w:pPr>
              <w:pStyle w:val="index"/>
              <w:tabs>
                <w:tab w:val="decimal" w:pos="533"/>
              </w:tabs>
              <w:spacing w:after="0" w:line="240" w:lineRule="exact"/>
              <w:ind w:left="-14"/>
              <w:rPr>
                <w:rFonts w:ascii="CordiaUPC" w:hAnsi="CordiaUPC" w:cs="CordiaUPC"/>
                <w:sz w:val="20"/>
                <w:lang w:val="en-GB"/>
              </w:rPr>
            </w:pPr>
            <w:r w:rsidRPr="004B2E1E">
              <w:rPr>
                <w:rFonts w:ascii="CordiaUPC" w:hAnsi="CordiaUPC" w:cs="CordiaUPC"/>
                <w:sz w:val="20"/>
                <w:lang w:val="en-GB"/>
              </w:rPr>
              <w:t>-</w:t>
            </w:r>
          </w:p>
        </w:tc>
        <w:tc>
          <w:tcPr>
            <w:tcW w:w="697" w:type="dxa"/>
            <w:shd w:val="clear" w:color="auto" w:fill="auto"/>
            <w:vAlign w:val="bottom"/>
          </w:tcPr>
          <w:p w14:paraId="7304AC09" w14:textId="435AED05" w:rsidR="00062FF5" w:rsidRPr="004B2E1E" w:rsidRDefault="00062FF5" w:rsidP="00062FF5">
            <w:pPr>
              <w:pStyle w:val="index"/>
              <w:tabs>
                <w:tab w:val="decimal" w:pos="630"/>
              </w:tabs>
              <w:spacing w:after="0" w:line="240" w:lineRule="exact"/>
              <w:ind w:left="-14"/>
              <w:rPr>
                <w:rFonts w:ascii="CordiaUPC" w:hAnsi="CordiaUPC" w:cs="CordiaUPC"/>
                <w:sz w:val="20"/>
                <w:lang w:val="en-GB"/>
              </w:rPr>
            </w:pPr>
            <w:r w:rsidRPr="004B2E1E">
              <w:rPr>
                <w:rFonts w:ascii="CordiaUPC" w:hAnsi="CordiaUPC" w:cs="CordiaUPC"/>
                <w:sz w:val="20"/>
                <w:lang w:val="en-GB"/>
              </w:rPr>
              <w:t>117</w:t>
            </w:r>
          </w:p>
        </w:tc>
        <w:tc>
          <w:tcPr>
            <w:tcW w:w="720" w:type="dxa"/>
            <w:gridSpan w:val="2"/>
            <w:shd w:val="clear" w:color="auto" w:fill="auto"/>
            <w:vAlign w:val="bottom"/>
          </w:tcPr>
          <w:p w14:paraId="1548C118" w14:textId="79C5FDB6" w:rsidR="00062FF5" w:rsidRPr="004B2E1E" w:rsidRDefault="00062FF5" w:rsidP="00062FF5">
            <w:pPr>
              <w:pStyle w:val="index"/>
              <w:tabs>
                <w:tab w:val="decimal" w:pos="630"/>
              </w:tabs>
              <w:spacing w:after="0" w:line="240" w:lineRule="exact"/>
              <w:ind w:left="-14"/>
              <w:rPr>
                <w:rFonts w:ascii="CordiaUPC" w:hAnsi="CordiaUPC" w:cs="CordiaUPC"/>
                <w:sz w:val="20"/>
                <w:lang w:val="en-GB"/>
              </w:rPr>
            </w:pPr>
            <w:r w:rsidRPr="004B2E1E">
              <w:rPr>
                <w:rFonts w:ascii="CordiaUPC" w:hAnsi="CordiaUPC" w:cs="CordiaUPC"/>
                <w:sz w:val="20"/>
                <w:lang w:val="en-GB"/>
              </w:rPr>
              <w:t>117</w:t>
            </w:r>
          </w:p>
        </w:tc>
        <w:tc>
          <w:tcPr>
            <w:tcW w:w="716" w:type="dxa"/>
            <w:vAlign w:val="bottom"/>
          </w:tcPr>
          <w:p w14:paraId="232477E2" w14:textId="08D0AD52" w:rsidR="00062FF5" w:rsidRPr="004B2E1E" w:rsidRDefault="00062FF5" w:rsidP="00062FF5">
            <w:pPr>
              <w:pStyle w:val="index"/>
              <w:tabs>
                <w:tab w:val="decimal" w:pos="560"/>
              </w:tabs>
              <w:spacing w:after="0" w:line="240" w:lineRule="exact"/>
              <w:ind w:left="-14"/>
              <w:rPr>
                <w:rFonts w:ascii="CordiaUPC" w:hAnsi="CordiaUPC" w:cs="CordiaUPC"/>
                <w:sz w:val="20"/>
                <w:lang w:val="en-GB" w:bidi="th-TH"/>
              </w:rPr>
            </w:pPr>
            <w:r w:rsidRPr="004B2E1E">
              <w:rPr>
                <w:rFonts w:ascii="CordiaUPC" w:hAnsi="CordiaUPC" w:cs="CordiaUPC" w:hint="cs"/>
                <w:sz w:val="20"/>
                <w:cs/>
                <w:lang w:val="en-GB" w:bidi="th-TH"/>
              </w:rPr>
              <w:t>15</w:t>
            </w:r>
            <w:r w:rsidR="004B2E1E" w:rsidRPr="004B2E1E">
              <w:rPr>
                <w:rFonts w:ascii="CordiaUPC" w:hAnsi="CordiaUPC" w:cs="CordiaUPC" w:hint="cs"/>
                <w:sz w:val="20"/>
                <w:cs/>
                <w:lang w:val="en-GB" w:bidi="th-TH"/>
              </w:rPr>
              <w:t>0</w:t>
            </w:r>
          </w:p>
        </w:tc>
        <w:tc>
          <w:tcPr>
            <w:tcW w:w="657" w:type="dxa"/>
            <w:vAlign w:val="bottom"/>
          </w:tcPr>
          <w:p w14:paraId="4917DB7D" w14:textId="21B4C670" w:rsidR="00062FF5" w:rsidRPr="004B2E1E" w:rsidRDefault="00062FF5" w:rsidP="00062FF5">
            <w:pPr>
              <w:pStyle w:val="index"/>
              <w:tabs>
                <w:tab w:val="decimal" w:pos="542"/>
              </w:tabs>
              <w:spacing w:after="0" w:line="240" w:lineRule="exact"/>
              <w:ind w:left="-14"/>
              <w:rPr>
                <w:rFonts w:ascii="CordiaUPC" w:hAnsi="CordiaUPC" w:cs="CordiaUPC"/>
                <w:sz w:val="20"/>
                <w:lang w:val="en-GB"/>
              </w:rPr>
            </w:pPr>
            <w:r w:rsidRPr="004B2E1E">
              <w:rPr>
                <w:rFonts w:ascii="CordiaUPC" w:hAnsi="CordiaUPC" w:cs="CordiaUPC"/>
                <w:sz w:val="20"/>
                <w:lang w:val="en-GB" w:bidi="th-TH"/>
              </w:rPr>
              <w:t>-</w:t>
            </w:r>
          </w:p>
        </w:tc>
      </w:tr>
      <w:tr w:rsidR="00062FF5" w:rsidRPr="00392524" w14:paraId="4C7C10E3" w14:textId="77777777" w:rsidTr="00643E09">
        <w:tc>
          <w:tcPr>
            <w:tcW w:w="1838" w:type="dxa"/>
            <w:shd w:val="clear" w:color="auto" w:fill="auto"/>
            <w:vAlign w:val="bottom"/>
          </w:tcPr>
          <w:p w14:paraId="74E35EDF" w14:textId="1A5593A3" w:rsidR="00062FF5" w:rsidRPr="004B2E1E" w:rsidRDefault="00062FF5" w:rsidP="00062FF5">
            <w:pPr>
              <w:pStyle w:val="index"/>
              <w:spacing w:after="0" w:line="240" w:lineRule="exact"/>
              <w:ind w:right="-90"/>
              <w:rPr>
                <w:rFonts w:ascii="CordiaUPC" w:hAnsi="CordiaUPC" w:cs="CordiaUPC"/>
                <w:sz w:val="20"/>
                <w:lang w:val="en-GB"/>
              </w:rPr>
            </w:pPr>
            <w:r w:rsidRPr="004B2E1E">
              <w:rPr>
                <w:rFonts w:ascii="CordiaUPC" w:hAnsi="CordiaUPC" w:cs="CordiaUPC"/>
                <w:sz w:val="20"/>
                <w:lang w:val="en-GB"/>
              </w:rPr>
              <w:t>TTB Consumer Co., Ltd.</w:t>
            </w:r>
          </w:p>
        </w:tc>
        <w:tc>
          <w:tcPr>
            <w:tcW w:w="1170" w:type="dxa"/>
            <w:shd w:val="clear" w:color="auto" w:fill="auto"/>
            <w:vAlign w:val="bottom"/>
          </w:tcPr>
          <w:p w14:paraId="51BB9602" w14:textId="325B2A09" w:rsidR="00062FF5" w:rsidRPr="004B2E1E" w:rsidRDefault="00062FF5" w:rsidP="00062FF5">
            <w:pPr>
              <w:pStyle w:val="index"/>
              <w:spacing w:after="0" w:line="240" w:lineRule="exact"/>
              <w:jc w:val="center"/>
              <w:rPr>
                <w:rFonts w:ascii="CordiaUPC" w:hAnsi="CordiaUPC" w:cs="CordiaUPC"/>
                <w:sz w:val="20"/>
                <w:lang w:val="en-US"/>
              </w:rPr>
            </w:pPr>
            <w:r w:rsidRPr="004B2E1E">
              <w:rPr>
                <w:rFonts w:ascii="CordiaUPC" w:hAnsi="CordiaUPC" w:cs="CordiaUPC"/>
                <w:sz w:val="20"/>
                <w:lang w:val="en-GB"/>
              </w:rPr>
              <w:t>B</w:t>
            </w:r>
            <w:r w:rsidRPr="004B2E1E">
              <w:rPr>
                <w:rFonts w:ascii="CordiaUPC" w:hAnsi="CordiaUPC" w:cs="CordiaUPC" w:hint="cs"/>
                <w:sz w:val="20"/>
                <w:lang w:val="en-GB"/>
              </w:rPr>
              <w:t>roker</w:t>
            </w:r>
            <w:r w:rsidRPr="004B2E1E">
              <w:rPr>
                <w:rFonts w:ascii="CordiaUPC" w:hAnsi="CordiaUPC" w:cs="CordiaUPC"/>
                <w:sz w:val="20"/>
                <w:lang w:val="en-GB"/>
              </w:rPr>
              <w:t>age service</w:t>
            </w:r>
          </w:p>
        </w:tc>
        <w:tc>
          <w:tcPr>
            <w:tcW w:w="630" w:type="dxa"/>
            <w:shd w:val="clear" w:color="auto" w:fill="auto"/>
            <w:vAlign w:val="bottom"/>
          </w:tcPr>
          <w:p w14:paraId="2476B474" w14:textId="37535059" w:rsidR="00062FF5" w:rsidRPr="004B2E1E" w:rsidRDefault="00062FF5" w:rsidP="00062FF5">
            <w:pPr>
              <w:pStyle w:val="index"/>
              <w:spacing w:after="0" w:line="240" w:lineRule="exact"/>
              <w:ind w:right="90"/>
              <w:jc w:val="right"/>
              <w:rPr>
                <w:rFonts w:ascii="CordiaUPC" w:hAnsi="CordiaUPC" w:cs="CordiaUPC"/>
                <w:sz w:val="20"/>
                <w:lang w:val="en-GB"/>
              </w:rPr>
            </w:pPr>
            <w:r w:rsidRPr="004B2E1E">
              <w:rPr>
                <w:rFonts w:ascii="CordiaUPC" w:hAnsi="CordiaUPC" w:cs="CordiaUPC"/>
                <w:sz w:val="20"/>
                <w:lang w:val="en-GB"/>
              </w:rPr>
              <w:t>100.00</w:t>
            </w:r>
          </w:p>
        </w:tc>
        <w:tc>
          <w:tcPr>
            <w:tcW w:w="666" w:type="dxa"/>
            <w:shd w:val="clear" w:color="auto" w:fill="auto"/>
            <w:vAlign w:val="bottom"/>
          </w:tcPr>
          <w:p w14:paraId="78F584ED" w14:textId="19CBBFC4" w:rsidR="00062FF5" w:rsidRPr="004B2E1E" w:rsidRDefault="00062FF5" w:rsidP="00062FF5">
            <w:pPr>
              <w:pStyle w:val="index"/>
              <w:spacing w:after="0" w:line="240" w:lineRule="exact"/>
              <w:ind w:right="90"/>
              <w:jc w:val="right"/>
              <w:rPr>
                <w:rFonts w:ascii="CordiaUPC" w:hAnsi="CordiaUPC" w:cs="CordiaUPC"/>
                <w:sz w:val="20"/>
                <w:lang w:val="en-GB"/>
              </w:rPr>
            </w:pPr>
            <w:r w:rsidRPr="004B2E1E">
              <w:rPr>
                <w:rFonts w:ascii="CordiaUPC" w:hAnsi="CordiaUPC" w:cs="CordiaUPC"/>
                <w:sz w:val="20"/>
                <w:lang w:val="en-GB"/>
              </w:rPr>
              <w:t>100.00</w:t>
            </w:r>
          </w:p>
        </w:tc>
        <w:tc>
          <w:tcPr>
            <w:tcW w:w="612" w:type="dxa"/>
            <w:shd w:val="clear" w:color="auto" w:fill="auto"/>
            <w:vAlign w:val="bottom"/>
          </w:tcPr>
          <w:p w14:paraId="7DF9808A" w14:textId="31E6D659"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30</w:t>
            </w:r>
          </w:p>
        </w:tc>
        <w:tc>
          <w:tcPr>
            <w:tcW w:w="679" w:type="dxa"/>
            <w:shd w:val="clear" w:color="auto" w:fill="auto"/>
            <w:vAlign w:val="bottom"/>
          </w:tcPr>
          <w:p w14:paraId="67C5257E" w14:textId="3CBAA2A4" w:rsidR="00062FF5" w:rsidRPr="004B2E1E" w:rsidRDefault="00062FF5" w:rsidP="00062FF5">
            <w:pPr>
              <w:pStyle w:val="index"/>
              <w:tabs>
                <w:tab w:val="decimal" w:pos="540"/>
              </w:tabs>
              <w:spacing w:after="0" w:line="240" w:lineRule="exact"/>
              <w:rPr>
                <w:rFonts w:ascii="CordiaUPC" w:hAnsi="CordiaUPC" w:cs="CordiaUPC"/>
                <w:sz w:val="20"/>
                <w:lang w:val="en-GB"/>
              </w:rPr>
            </w:pPr>
            <w:r w:rsidRPr="004B2E1E">
              <w:rPr>
                <w:rFonts w:ascii="CordiaUPC" w:hAnsi="CordiaUPC" w:cs="CordiaUPC"/>
                <w:sz w:val="20"/>
                <w:lang w:val="en-GB"/>
              </w:rPr>
              <w:t>30</w:t>
            </w:r>
          </w:p>
        </w:tc>
        <w:tc>
          <w:tcPr>
            <w:tcW w:w="648" w:type="dxa"/>
            <w:vAlign w:val="bottom"/>
          </w:tcPr>
          <w:p w14:paraId="113C3A41" w14:textId="5620D282" w:rsidR="00062FF5" w:rsidRPr="004B2E1E" w:rsidRDefault="00062FF5" w:rsidP="00062FF5">
            <w:pPr>
              <w:pStyle w:val="index"/>
              <w:tabs>
                <w:tab w:val="decimal" w:pos="566"/>
              </w:tabs>
              <w:spacing w:after="0" w:line="240" w:lineRule="exact"/>
              <w:ind w:left="-14"/>
              <w:rPr>
                <w:rFonts w:ascii="CordiaUPC" w:hAnsi="CordiaUPC" w:cs="CordiaUPC"/>
                <w:sz w:val="20"/>
                <w:lang w:val="en-GB" w:bidi="th-TH"/>
              </w:rPr>
            </w:pPr>
            <w:r w:rsidRPr="004B2E1E">
              <w:rPr>
                <w:rFonts w:ascii="CordiaUPC" w:hAnsi="CordiaUPC" w:cs="CordiaUPC"/>
                <w:sz w:val="20"/>
                <w:lang w:val="en-GB"/>
              </w:rPr>
              <w:t>-</w:t>
            </w:r>
          </w:p>
        </w:tc>
        <w:tc>
          <w:tcPr>
            <w:tcW w:w="657" w:type="dxa"/>
            <w:vAlign w:val="bottom"/>
          </w:tcPr>
          <w:p w14:paraId="4E937D2B" w14:textId="4805E0E7" w:rsidR="00062FF5" w:rsidRPr="004B2E1E" w:rsidRDefault="00062FF5" w:rsidP="00062FF5">
            <w:pPr>
              <w:pStyle w:val="index"/>
              <w:tabs>
                <w:tab w:val="decimal" w:pos="540"/>
              </w:tabs>
              <w:spacing w:after="0" w:line="240" w:lineRule="exact"/>
              <w:rPr>
                <w:rFonts w:ascii="CordiaUPC" w:hAnsi="CordiaUPC" w:cs="CordiaUPC"/>
                <w:sz w:val="20"/>
                <w:lang w:bidi="th-TH"/>
              </w:rPr>
            </w:pPr>
            <w:r w:rsidRPr="004B2E1E">
              <w:rPr>
                <w:rFonts w:ascii="CordiaUPC" w:hAnsi="CordiaUPC" w:cs="CordiaUPC"/>
                <w:sz w:val="20"/>
                <w:lang w:val="en-GB"/>
              </w:rPr>
              <w:t>-</w:t>
            </w:r>
          </w:p>
        </w:tc>
        <w:tc>
          <w:tcPr>
            <w:tcW w:w="684" w:type="dxa"/>
            <w:vAlign w:val="bottom"/>
          </w:tcPr>
          <w:p w14:paraId="0B35C53F" w14:textId="4247715C" w:rsidR="00062FF5" w:rsidRPr="004B2E1E" w:rsidRDefault="00062FF5" w:rsidP="00062FF5">
            <w:pPr>
              <w:pStyle w:val="index"/>
              <w:tabs>
                <w:tab w:val="decimal" w:pos="540"/>
              </w:tabs>
              <w:spacing w:after="0" w:line="240" w:lineRule="exact"/>
              <w:ind w:left="-14"/>
              <w:rPr>
                <w:rFonts w:ascii="CordiaUPC" w:hAnsi="CordiaUPC" w:cs="CordiaUPC"/>
                <w:sz w:val="20"/>
                <w:lang w:val="en-GB"/>
              </w:rPr>
            </w:pPr>
            <w:r w:rsidRPr="004B2E1E">
              <w:rPr>
                <w:rFonts w:ascii="CordiaUPC" w:hAnsi="CordiaUPC" w:cs="CordiaUPC" w:hint="cs"/>
                <w:sz w:val="20"/>
                <w:cs/>
                <w:lang w:bidi="th-TH"/>
              </w:rPr>
              <w:t>-</w:t>
            </w:r>
          </w:p>
        </w:tc>
        <w:tc>
          <w:tcPr>
            <w:tcW w:w="630" w:type="dxa"/>
            <w:vAlign w:val="bottom"/>
          </w:tcPr>
          <w:p w14:paraId="28DCC792" w14:textId="1735CCEE" w:rsidR="00062FF5" w:rsidRPr="004B2E1E" w:rsidRDefault="00062FF5" w:rsidP="00365AB7">
            <w:pPr>
              <w:pStyle w:val="index"/>
              <w:tabs>
                <w:tab w:val="decimal" w:pos="469"/>
              </w:tabs>
              <w:spacing w:after="0" w:line="240" w:lineRule="exact"/>
              <w:ind w:left="-14"/>
              <w:rPr>
                <w:rFonts w:ascii="CordiaUPC" w:hAnsi="CordiaUPC" w:cs="CordiaUPC"/>
                <w:sz w:val="20"/>
                <w:lang w:val="en-GB"/>
              </w:rPr>
            </w:pPr>
            <w:r w:rsidRPr="004B2E1E">
              <w:rPr>
                <w:rFonts w:ascii="CordiaUPC" w:hAnsi="CordiaUPC" w:cs="CordiaUPC"/>
                <w:sz w:val="20"/>
                <w:lang w:val="en-GB"/>
              </w:rPr>
              <w:t>-</w:t>
            </w:r>
          </w:p>
        </w:tc>
        <w:tc>
          <w:tcPr>
            <w:tcW w:w="630" w:type="dxa"/>
            <w:vAlign w:val="bottom"/>
          </w:tcPr>
          <w:p w14:paraId="38E10308" w14:textId="485480F6" w:rsidR="00062FF5" w:rsidRPr="004B2E1E" w:rsidRDefault="004B2E1E" w:rsidP="00CE517B">
            <w:pPr>
              <w:pStyle w:val="index"/>
              <w:tabs>
                <w:tab w:val="decimal" w:pos="532"/>
              </w:tabs>
              <w:spacing w:after="0" w:line="240" w:lineRule="exact"/>
              <w:ind w:left="-14"/>
              <w:rPr>
                <w:rFonts w:ascii="CordiaUPC" w:hAnsi="CordiaUPC" w:cs="CordiaUPC"/>
                <w:sz w:val="20"/>
                <w:lang w:val="en-GB" w:bidi="th-TH"/>
              </w:rPr>
            </w:pPr>
            <w:r w:rsidRPr="004B2E1E">
              <w:rPr>
                <w:rFonts w:ascii="CordiaUPC" w:hAnsi="CordiaUPC" w:cs="CordiaUPC" w:hint="cs"/>
                <w:sz w:val="20"/>
                <w:cs/>
                <w:lang w:val="en-GB" w:bidi="th-TH"/>
              </w:rPr>
              <w:t>-</w:t>
            </w:r>
          </w:p>
        </w:tc>
        <w:tc>
          <w:tcPr>
            <w:tcW w:w="666" w:type="dxa"/>
            <w:vAlign w:val="bottom"/>
          </w:tcPr>
          <w:p w14:paraId="2B3E1F53" w14:textId="0E5CDA33" w:rsidR="00062FF5" w:rsidRPr="004B2E1E" w:rsidRDefault="00062FF5" w:rsidP="00062FF5">
            <w:pPr>
              <w:pStyle w:val="index"/>
              <w:tabs>
                <w:tab w:val="decimal" w:pos="540"/>
              </w:tabs>
              <w:spacing w:after="0" w:line="240" w:lineRule="exact"/>
              <w:ind w:left="-14"/>
              <w:rPr>
                <w:rFonts w:ascii="CordiaUPC" w:hAnsi="CordiaUPC" w:cs="CordiaUPC"/>
                <w:sz w:val="20"/>
                <w:lang w:val="en-GB"/>
              </w:rPr>
            </w:pPr>
            <w:r w:rsidRPr="004B2E1E">
              <w:rPr>
                <w:rFonts w:ascii="CordiaUPC" w:hAnsi="CordiaUPC" w:cs="CordiaUPC"/>
                <w:sz w:val="20"/>
                <w:lang w:val="en-GB"/>
              </w:rPr>
              <w:t>-</w:t>
            </w:r>
          </w:p>
        </w:tc>
        <w:tc>
          <w:tcPr>
            <w:tcW w:w="671" w:type="dxa"/>
            <w:shd w:val="clear" w:color="auto" w:fill="auto"/>
            <w:vAlign w:val="bottom"/>
          </w:tcPr>
          <w:p w14:paraId="09448FB1" w14:textId="4796F6A7" w:rsidR="00062FF5" w:rsidRPr="004B2E1E" w:rsidRDefault="00062FF5" w:rsidP="00062FF5">
            <w:pPr>
              <w:pStyle w:val="index"/>
              <w:tabs>
                <w:tab w:val="decimal" w:pos="605"/>
              </w:tabs>
              <w:spacing w:after="0" w:line="240" w:lineRule="exact"/>
              <w:ind w:left="-14"/>
              <w:rPr>
                <w:rFonts w:ascii="CordiaUPC" w:hAnsi="CordiaUPC" w:cs="CordiaUPC"/>
                <w:sz w:val="20"/>
                <w:lang w:val="en-GB"/>
              </w:rPr>
            </w:pPr>
            <w:r w:rsidRPr="004B2E1E">
              <w:rPr>
                <w:rFonts w:ascii="CordiaUPC" w:hAnsi="CordiaUPC" w:cs="CordiaUPC"/>
                <w:sz w:val="20"/>
              </w:rPr>
              <w:t>30</w:t>
            </w:r>
          </w:p>
        </w:tc>
        <w:tc>
          <w:tcPr>
            <w:tcW w:w="634" w:type="dxa"/>
            <w:gridSpan w:val="3"/>
            <w:shd w:val="clear" w:color="auto" w:fill="auto"/>
            <w:vAlign w:val="bottom"/>
          </w:tcPr>
          <w:p w14:paraId="2649394B" w14:textId="04970931" w:rsidR="00062FF5" w:rsidRPr="004B2E1E" w:rsidRDefault="00062FF5" w:rsidP="00062FF5">
            <w:pPr>
              <w:pStyle w:val="index"/>
              <w:tabs>
                <w:tab w:val="decimal" w:pos="543"/>
              </w:tabs>
              <w:spacing w:after="0" w:line="240" w:lineRule="exact"/>
              <w:ind w:left="-14"/>
              <w:rPr>
                <w:rFonts w:ascii="CordiaUPC" w:hAnsi="CordiaUPC" w:cs="CordiaUPC"/>
                <w:sz w:val="20"/>
              </w:rPr>
            </w:pPr>
            <w:r w:rsidRPr="004B2E1E">
              <w:rPr>
                <w:rFonts w:ascii="CordiaUPC" w:hAnsi="CordiaUPC" w:cs="CordiaUPC"/>
                <w:sz w:val="20"/>
              </w:rPr>
              <w:t>30</w:t>
            </w:r>
          </w:p>
        </w:tc>
        <w:tc>
          <w:tcPr>
            <w:tcW w:w="720" w:type="dxa"/>
            <w:shd w:val="clear" w:color="auto" w:fill="auto"/>
            <w:vAlign w:val="bottom"/>
          </w:tcPr>
          <w:p w14:paraId="6227AA5E" w14:textId="4ECDF18C" w:rsidR="00062FF5" w:rsidRPr="004B2E1E" w:rsidRDefault="00062FF5" w:rsidP="00C6624F">
            <w:pPr>
              <w:pStyle w:val="index"/>
              <w:tabs>
                <w:tab w:val="decimal" w:pos="650"/>
              </w:tabs>
              <w:spacing w:after="0" w:line="240" w:lineRule="exact"/>
              <w:ind w:left="-14"/>
              <w:rPr>
                <w:rFonts w:ascii="CordiaUPC" w:hAnsi="CordiaUPC" w:cs="CordiaUPC"/>
                <w:sz w:val="20"/>
                <w:lang w:val="en-GB"/>
              </w:rPr>
            </w:pPr>
            <w:r w:rsidRPr="004B2E1E">
              <w:rPr>
                <w:rFonts w:ascii="CordiaUPC" w:hAnsi="CordiaUPC" w:cs="CordiaUPC"/>
                <w:sz w:val="20"/>
                <w:lang w:bidi="th-TH"/>
              </w:rPr>
              <w:t>-</w:t>
            </w:r>
          </w:p>
        </w:tc>
        <w:tc>
          <w:tcPr>
            <w:tcW w:w="653" w:type="dxa"/>
            <w:gridSpan w:val="2"/>
            <w:shd w:val="clear" w:color="auto" w:fill="auto"/>
            <w:vAlign w:val="bottom"/>
          </w:tcPr>
          <w:p w14:paraId="26BFB3DD" w14:textId="60AF05DB" w:rsidR="00062FF5" w:rsidRPr="004B2E1E" w:rsidRDefault="00062FF5" w:rsidP="00692F69">
            <w:pPr>
              <w:pStyle w:val="index"/>
              <w:tabs>
                <w:tab w:val="decimal" w:pos="533"/>
              </w:tabs>
              <w:spacing w:after="0" w:line="240" w:lineRule="exact"/>
              <w:ind w:left="144"/>
              <w:rPr>
                <w:rFonts w:ascii="CordiaUPC" w:hAnsi="CordiaUPC" w:cs="CordiaUPC"/>
                <w:sz w:val="20"/>
                <w:lang w:bidi="th-TH"/>
              </w:rPr>
            </w:pPr>
            <w:r w:rsidRPr="004B2E1E">
              <w:rPr>
                <w:rFonts w:ascii="CordiaUPC" w:hAnsi="CordiaUPC" w:cs="CordiaUPC"/>
                <w:sz w:val="20"/>
                <w:lang w:bidi="th-TH"/>
              </w:rPr>
              <w:t>-</w:t>
            </w:r>
          </w:p>
        </w:tc>
        <w:tc>
          <w:tcPr>
            <w:tcW w:w="697" w:type="dxa"/>
            <w:shd w:val="clear" w:color="auto" w:fill="auto"/>
            <w:vAlign w:val="bottom"/>
          </w:tcPr>
          <w:p w14:paraId="2363E55A" w14:textId="1243C2EB" w:rsidR="00062FF5" w:rsidRPr="004B2E1E" w:rsidRDefault="00062FF5" w:rsidP="00062FF5">
            <w:pPr>
              <w:pStyle w:val="index"/>
              <w:tabs>
                <w:tab w:val="decimal" w:pos="630"/>
              </w:tabs>
              <w:spacing w:after="0" w:line="240" w:lineRule="exact"/>
              <w:ind w:left="-14"/>
              <w:rPr>
                <w:rFonts w:ascii="CordiaUPC" w:hAnsi="CordiaUPC" w:cs="CordiaUPC"/>
                <w:sz w:val="20"/>
                <w:cs/>
                <w:lang w:val="en-GB" w:bidi="th-TH"/>
              </w:rPr>
            </w:pPr>
            <w:r w:rsidRPr="004B2E1E">
              <w:rPr>
                <w:rFonts w:ascii="CordiaUPC" w:hAnsi="CordiaUPC" w:cs="CordiaUPC"/>
                <w:sz w:val="20"/>
                <w:lang w:val="en-GB"/>
              </w:rPr>
              <w:t>30</w:t>
            </w:r>
          </w:p>
        </w:tc>
        <w:tc>
          <w:tcPr>
            <w:tcW w:w="720" w:type="dxa"/>
            <w:gridSpan w:val="2"/>
            <w:shd w:val="clear" w:color="auto" w:fill="auto"/>
            <w:vAlign w:val="bottom"/>
          </w:tcPr>
          <w:p w14:paraId="4A626CC9" w14:textId="14DBDBF9" w:rsidR="00062FF5" w:rsidRPr="004B2E1E" w:rsidRDefault="00062FF5" w:rsidP="00062FF5">
            <w:pPr>
              <w:pStyle w:val="index"/>
              <w:tabs>
                <w:tab w:val="decimal" w:pos="630"/>
              </w:tabs>
              <w:spacing w:after="0" w:line="240" w:lineRule="exact"/>
              <w:ind w:left="-14"/>
              <w:rPr>
                <w:rFonts w:ascii="CordiaUPC" w:hAnsi="CordiaUPC" w:cs="CordiaUPC"/>
                <w:sz w:val="20"/>
                <w:lang w:val="en-GB"/>
              </w:rPr>
            </w:pPr>
            <w:r w:rsidRPr="004B2E1E">
              <w:rPr>
                <w:rFonts w:ascii="CordiaUPC" w:hAnsi="CordiaUPC" w:cs="CordiaUPC"/>
                <w:sz w:val="20"/>
                <w:lang w:val="en-GB"/>
              </w:rPr>
              <w:t>30</w:t>
            </w:r>
          </w:p>
        </w:tc>
        <w:tc>
          <w:tcPr>
            <w:tcW w:w="716" w:type="dxa"/>
            <w:vAlign w:val="bottom"/>
          </w:tcPr>
          <w:p w14:paraId="3CF4329C" w14:textId="48A6D6AF" w:rsidR="00062FF5" w:rsidRPr="004B2E1E" w:rsidRDefault="00062FF5" w:rsidP="00062FF5">
            <w:pPr>
              <w:pStyle w:val="index"/>
              <w:tabs>
                <w:tab w:val="decimal" w:pos="560"/>
              </w:tabs>
              <w:spacing w:after="0" w:line="240" w:lineRule="exact"/>
              <w:ind w:left="-14"/>
              <w:rPr>
                <w:rFonts w:ascii="CordiaUPC" w:hAnsi="CordiaUPC" w:cs="CordiaUPC"/>
                <w:sz w:val="20"/>
                <w:lang w:val="en-GB" w:bidi="th-TH"/>
              </w:rPr>
            </w:pPr>
            <w:r w:rsidRPr="004B2E1E">
              <w:rPr>
                <w:rFonts w:ascii="CordiaUPC" w:hAnsi="CordiaUPC" w:cs="CordiaUPC" w:hint="cs"/>
                <w:sz w:val="20"/>
                <w:cs/>
                <w:lang w:val="en-GB" w:bidi="th-TH"/>
              </w:rPr>
              <w:t>139</w:t>
            </w:r>
          </w:p>
        </w:tc>
        <w:tc>
          <w:tcPr>
            <w:tcW w:w="657" w:type="dxa"/>
            <w:vAlign w:val="bottom"/>
          </w:tcPr>
          <w:p w14:paraId="7F467178" w14:textId="0181830E" w:rsidR="00062FF5" w:rsidRPr="004B2E1E" w:rsidRDefault="00062FF5" w:rsidP="00062FF5">
            <w:pPr>
              <w:pStyle w:val="index"/>
              <w:tabs>
                <w:tab w:val="decimal" w:pos="542"/>
              </w:tabs>
              <w:spacing w:after="0" w:line="240" w:lineRule="exact"/>
              <w:ind w:left="-14"/>
              <w:rPr>
                <w:rFonts w:ascii="CordiaUPC" w:hAnsi="CordiaUPC" w:cs="CordiaUPC"/>
                <w:sz w:val="20"/>
                <w:lang w:val="en-GB"/>
              </w:rPr>
            </w:pPr>
            <w:r w:rsidRPr="004B2E1E">
              <w:rPr>
                <w:rFonts w:ascii="CordiaUPC" w:hAnsi="CordiaUPC" w:cs="CordiaUPC"/>
                <w:sz w:val="20"/>
                <w:lang w:val="en-GB" w:bidi="th-TH"/>
              </w:rPr>
              <w:t>-</w:t>
            </w:r>
          </w:p>
        </w:tc>
      </w:tr>
      <w:tr w:rsidR="00A97FB1" w:rsidRPr="00392524" w14:paraId="7B413F3C" w14:textId="77777777" w:rsidTr="00643E09">
        <w:tc>
          <w:tcPr>
            <w:tcW w:w="1838" w:type="dxa"/>
            <w:shd w:val="clear" w:color="auto" w:fill="auto"/>
            <w:vAlign w:val="bottom"/>
          </w:tcPr>
          <w:p w14:paraId="7AB4AE28" w14:textId="77777777" w:rsidR="00A97FB1" w:rsidRPr="004B2E1E" w:rsidRDefault="00A97FB1" w:rsidP="00062FF5">
            <w:pPr>
              <w:pStyle w:val="index"/>
              <w:spacing w:after="0" w:line="240" w:lineRule="exact"/>
              <w:ind w:right="-90"/>
              <w:rPr>
                <w:rFonts w:ascii="CordiaUPC" w:hAnsi="CordiaUPC" w:cs="CordiaUPC"/>
                <w:sz w:val="20"/>
                <w:lang w:val="en-GB"/>
              </w:rPr>
            </w:pPr>
          </w:p>
        </w:tc>
        <w:tc>
          <w:tcPr>
            <w:tcW w:w="1170" w:type="dxa"/>
            <w:shd w:val="clear" w:color="auto" w:fill="auto"/>
            <w:vAlign w:val="bottom"/>
          </w:tcPr>
          <w:p w14:paraId="008A30B1" w14:textId="77777777" w:rsidR="00A97FB1" w:rsidRPr="004B2E1E" w:rsidRDefault="00A97FB1" w:rsidP="00062FF5">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507AA907" w14:textId="77777777" w:rsidR="00A97FB1" w:rsidRPr="004B2E1E" w:rsidRDefault="00A97FB1" w:rsidP="00062FF5">
            <w:pPr>
              <w:pStyle w:val="index"/>
              <w:spacing w:after="0" w:line="240" w:lineRule="exact"/>
              <w:ind w:right="90"/>
              <w:jc w:val="right"/>
              <w:rPr>
                <w:rFonts w:ascii="CordiaUPC" w:hAnsi="CordiaUPC" w:cs="CordiaUPC"/>
                <w:sz w:val="20"/>
                <w:lang w:val="en-GB"/>
              </w:rPr>
            </w:pPr>
          </w:p>
        </w:tc>
        <w:tc>
          <w:tcPr>
            <w:tcW w:w="666" w:type="dxa"/>
            <w:shd w:val="clear" w:color="auto" w:fill="auto"/>
            <w:vAlign w:val="bottom"/>
          </w:tcPr>
          <w:p w14:paraId="0CB34A43" w14:textId="77777777" w:rsidR="00A97FB1" w:rsidRPr="004B2E1E" w:rsidRDefault="00A97FB1" w:rsidP="00062FF5">
            <w:pPr>
              <w:pStyle w:val="index"/>
              <w:spacing w:after="0" w:line="240" w:lineRule="exact"/>
              <w:ind w:right="90"/>
              <w:jc w:val="right"/>
              <w:rPr>
                <w:rFonts w:ascii="CordiaUPC" w:hAnsi="CordiaUPC" w:cs="CordiaUPC"/>
                <w:sz w:val="20"/>
                <w:lang w:val="en-GB"/>
              </w:rPr>
            </w:pPr>
          </w:p>
        </w:tc>
        <w:tc>
          <w:tcPr>
            <w:tcW w:w="612" w:type="dxa"/>
            <w:shd w:val="clear" w:color="auto" w:fill="auto"/>
            <w:vAlign w:val="bottom"/>
          </w:tcPr>
          <w:p w14:paraId="5534ADAD" w14:textId="77777777" w:rsidR="00A97FB1" w:rsidRPr="004B2E1E" w:rsidRDefault="00A97FB1" w:rsidP="00062FF5">
            <w:pPr>
              <w:pStyle w:val="index"/>
              <w:tabs>
                <w:tab w:val="decimal" w:pos="540"/>
              </w:tabs>
              <w:spacing w:after="0" w:line="240" w:lineRule="exact"/>
              <w:rPr>
                <w:rFonts w:ascii="CordiaUPC" w:hAnsi="CordiaUPC" w:cs="CordiaUPC"/>
                <w:sz w:val="20"/>
                <w:lang w:val="en-GB"/>
              </w:rPr>
            </w:pPr>
          </w:p>
        </w:tc>
        <w:tc>
          <w:tcPr>
            <w:tcW w:w="679" w:type="dxa"/>
            <w:shd w:val="clear" w:color="auto" w:fill="auto"/>
            <w:vAlign w:val="bottom"/>
          </w:tcPr>
          <w:p w14:paraId="60F7AEAC" w14:textId="77777777" w:rsidR="00A97FB1" w:rsidRPr="004B2E1E" w:rsidRDefault="00A97FB1" w:rsidP="00062FF5">
            <w:pPr>
              <w:pStyle w:val="index"/>
              <w:tabs>
                <w:tab w:val="decimal" w:pos="540"/>
              </w:tabs>
              <w:spacing w:after="0" w:line="240" w:lineRule="exact"/>
              <w:rPr>
                <w:rFonts w:ascii="CordiaUPC" w:hAnsi="CordiaUPC" w:cs="CordiaUPC"/>
                <w:sz w:val="20"/>
                <w:lang w:val="en-GB"/>
              </w:rPr>
            </w:pPr>
          </w:p>
        </w:tc>
        <w:tc>
          <w:tcPr>
            <w:tcW w:w="648" w:type="dxa"/>
            <w:vAlign w:val="bottom"/>
          </w:tcPr>
          <w:p w14:paraId="18F4DABF" w14:textId="77777777" w:rsidR="00A97FB1" w:rsidRPr="004B2E1E" w:rsidRDefault="00A97FB1" w:rsidP="00062FF5">
            <w:pPr>
              <w:pStyle w:val="index"/>
              <w:tabs>
                <w:tab w:val="decimal" w:pos="566"/>
              </w:tabs>
              <w:spacing w:after="0" w:line="240" w:lineRule="exact"/>
              <w:ind w:left="-14"/>
              <w:rPr>
                <w:rFonts w:ascii="CordiaUPC" w:hAnsi="CordiaUPC" w:cs="CordiaUPC"/>
                <w:sz w:val="20"/>
                <w:lang w:val="en-GB"/>
              </w:rPr>
            </w:pPr>
          </w:p>
        </w:tc>
        <w:tc>
          <w:tcPr>
            <w:tcW w:w="657" w:type="dxa"/>
            <w:vAlign w:val="bottom"/>
          </w:tcPr>
          <w:p w14:paraId="04789833" w14:textId="77777777" w:rsidR="00A97FB1" w:rsidRPr="004B2E1E" w:rsidRDefault="00A97FB1" w:rsidP="00062FF5">
            <w:pPr>
              <w:pStyle w:val="index"/>
              <w:tabs>
                <w:tab w:val="decimal" w:pos="540"/>
              </w:tabs>
              <w:spacing w:after="0" w:line="240" w:lineRule="exact"/>
              <w:rPr>
                <w:rFonts w:ascii="CordiaUPC" w:hAnsi="CordiaUPC" w:cs="CordiaUPC"/>
                <w:sz w:val="20"/>
                <w:lang w:val="en-GB"/>
              </w:rPr>
            </w:pPr>
          </w:p>
        </w:tc>
        <w:tc>
          <w:tcPr>
            <w:tcW w:w="684" w:type="dxa"/>
            <w:vAlign w:val="bottom"/>
          </w:tcPr>
          <w:p w14:paraId="21738298" w14:textId="77777777" w:rsidR="00A97FB1" w:rsidRPr="004B2E1E" w:rsidRDefault="00A97FB1" w:rsidP="00062FF5">
            <w:pPr>
              <w:pStyle w:val="index"/>
              <w:tabs>
                <w:tab w:val="decimal" w:pos="540"/>
              </w:tabs>
              <w:spacing w:after="0" w:line="240" w:lineRule="exact"/>
              <w:ind w:left="-14"/>
              <w:rPr>
                <w:rFonts w:ascii="CordiaUPC" w:hAnsi="CordiaUPC" w:cs="CordiaUPC"/>
                <w:sz w:val="20"/>
                <w:cs/>
                <w:lang w:bidi="th-TH"/>
              </w:rPr>
            </w:pPr>
          </w:p>
        </w:tc>
        <w:tc>
          <w:tcPr>
            <w:tcW w:w="630" w:type="dxa"/>
            <w:vAlign w:val="bottom"/>
          </w:tcPr>
          <w:p w14:paraId="6765BF2F" w14:textId="77777777" w:rsidR="00A97FB1" w:rsidRPr="004B2E1E" w:rsidRDefault="00A97FB1" w:rsidP="00365AB7">
            <w:pPr>
              <w:pStyle w:val="index"/>
              <w:tabs>
                <w:tab w:val="decimal" w:pos="469"/>
              </w:tabs>
              <w:spacing w:after="0" w:line="240" w:lineRule="exact"/>
              <w:ind w:left="-14"/>
              <w:rPr>
                <w:rFonts w:ascii="CordiaUPC" w:hAnsi="CordiaUPC" w:cs="CordiaUPC"/>
                <w:sz w:val="20"/>
                <w:lang w:val="en-GB"/>
              </w:rPr>
            </w:pPr>
          </w:p>
        </w:tc>
        <w:tc>
          <w:tcPr>
            <w:tcW w:w="630" w:type="dxa"/>
            <w:vAlign w:val="bottom"/>
          </w:tcPr>
          <w:p w14:paraId="4564503B" w14:textId="77777777" w:rsidR="00A97FB1" w:rsidRPr="004B2E1E" w:rsidRDefault="00A97FB1" w:rsidP="00062FF5">
            <w:pPr>
              <w:pStyle w:val="index"/>
              <w:tabs>
                <w:tab w:val="decimal" w:pos="540"/>
              </w:tabs>
              <w:spacing w:after="0" w:line="240" w:lineRule="exact"/>
              <w:ind w:left="-14"/>
              <w:rPr>
                <w:rFonts w:ascii="CordiaUPC" w:hAnsi="CordiaUPC" w:cs="CordiaUPC"/>
                <w:sz w:val="20"/>
                <w:cs/>
                <w:lang w:val="en-GB" w:bidi="th-TH"/>
              </w:rPr>
            </w:pPr>
          </w:p>
        </w:tc>
        <w:tc>
          <w:tcPr>
            <w:tcW w:w="666" w:type="dxa"/>
            <w:vAlign w:val="bottom"/>
          </w:tcPr>
          <w:p w14:paraId="3466BF53" w14:textId="77777777" w:rsidR="00A97FB1" w:rsidRPr="004B2E1E" w:rsidRDefault="00A97FB1" w:rsidP="00062FF5">
            <w:pPr>
              <w:pStyle w:val="index"/>
              <w:tabs>
                <w:tab w:val="decimal" w:pos="540"/>
              </w:tabs>
              <w:spacing w:after="0" w:line="240" w:lineRule="exact"/>
              <w:ind w:left="-14"/>
              <w:rPr>
                <w:rFonts w:ascii="CordiaUPC" w:hAnsi="CordiaUPC" w:cs="CordiaUPC"/>
                <w:sz w:val="20"/>
                <w:lang w:val="en-GB"/>
              </w:rPr>
            </w:pPr>
          </w:p>
        </w:tc>
        <w:tc>
          <w:tcPr>
            <w:tcW w:w="671" w:type="dxa"/>
            <w:shd w:val="clear" w:color="auto" w:fill="auto"/>
            <w:vAlign w:val="bottom"/>
          </w:tcPr>
          <w:p w14:paraId="64C6AF76" w14:textId="77777777" w:rsidR="00A97FB1" w:rsidRPr="004B2E1E" w:rsidRDefault="00A97FB1" w:rsidP="00062FF5">
            <w:pPr>
              <w:pStyle w:val="index"/>
              <w:tabs>
                <w:tab w:val="decimal" w:pos="605"/>
              </w:tabs>
              <w:spacing w:after="0" w:line="240" w:lineRule="exact"/>
              <w:ind w:left="-14"/>
              <w:rPr>
                <w:rFonts w:ascii="CordiaUPC" w:hAnsi="CordiaUPC" w:cs="CordiaUPC"/>
                <w:sz w:val="20"/>
              </w:rPr>
            </w:pPr>
          </w:p>
        </w:tc>
        <w:tc>
          <w:tcPr>
            <w:tcW w:w="634" w:type="dxa"/>
            <w:gridSpan w:val="3"/>
            <w:shd w:val="clear" w:color="auto" w:fill="auto"/>
            <w:vAlign w:val="bottom"/>
          </w:tcPr>
          <w:p w14:paraId="354639AE" w14:textId="77777777" w:rsidR="00A97FB1" w:rsidRPr="004B2E1E" w:rsidRDefault="00A97FB1" w:rsidP="00062FF5">
            <w:pPr>
              <w:pStyle w:val="index"/>
              <w:tabs>
                <w:tab w:val="decimal" w:pos="543"/>
              </w:tabs>
              <w:spacing w:after="0" w:line="240" w:lineRule="exact"/>
              <w:ind w:left="-14"/>
              <w:rPr>
                <w:rFonts w:ascii="CordiaUPC" w:hAnsi="CordiaUPC" w:cs="CordiaUPC"/>
                <w:sz w:val="20"/>
              </w:rPr>
            </w:pPr>
          </w:p>
        </w:tc>
        <w:tc>
          <w:tcPr>
            <w:tcW w:w="720" w:type="dxa"/>
            <w:shd w:val="clear" w:color="auto" w:fill="auto"/>
            <w:vAlign w:val="bottom"/>
          </w:tcPr>
          <w:p w14:paraId="621F8CB2" w14:textId="77777777" w:rsidR="00A97FB1" w:rsidRPr="004B2E1E" w:rsidRDefault="00A97FB1" w:rsidP="00062FF5">
            <w:pPr>
              <w:pStyle w:val="index"/>
              <w:tabs>
                <w:tab w:val="decimal" w:pos="630"/>
              </w:tabs>
              <w:spacing w:after="0" w:line="240" w:lineRule="exact"/>
              <w:ind w:left="-14"/>
              <w:rPr>
                <w:rFonts w:ascii="CordiaUPC" w:hAnsi="CordiaUPC" w:cs="CordiaUPC"/>
                <w:sz w:val="20"/>
                <w:lang w:bidi="th-TH"/>
              </w:rPr>
            </w:pPr>
          </w:p>
        </w:tc>
        <w:tc>
          <w:tcPr>
            <w:tcW w:w="653" w:type="dxa"/>
            <w:gridSpan w:val="2"/>
            <w:shd w:val="clear" w:color="auto" w:fill="auto"/>
            <w:vAlign w:val="bottom"/>
          </w:tcPr>
          <w:p w14:paraId="6F656340" w14:textId="77777777" w:rsidR="00A97FB1" w:rsidRPr="004B2E1E" w:rsidRDefault="00A97FB1" w:rsidP="00062FF5">
            <w:pPr>
              <w:pStyle w:val="index"/>
              <w:tabs>
                <w:tab w:val="decimal" w:pos="513"/>
              </w:tabs>
              <w:spacing w:after="0" w:line="240" w:lineRule="exact"/>
              <w:ind w:left="144"/>
              <w:rPr>
                <w:rFonts w:ascii="CordiaUPC" w:hAnsi="CordiaUPC" w:cs="CordiaUPC"/>
                <w:sz w:val="20"/>
                <w:lang w:bidi="th-TH"/>
              </w:rPr>
            </w:pPr>
          </w:p>
        </w:tc>
        <w:tc>
          <w:tcPr>
            <w:tcW w:w="697" w:type="dxa"/>
            <w:shd w:val="clear" w:color="auto" w:fill="auto"/>
            <w:vAlign w:val="bottom"/>
          </w:tcPr>
          <w:p w14:paraId="1F9D7F3F" w14:textId="77777777" w:rsidR="00A97FB1" w:rsidRPr="004B2E1E" w:rsidRDefault="00A97FB1" w:rsidP="00062FF5">
            <w:pPr>
              <w:pStyle w:val="index"/>
              <w:tabs>
                <w:tab w:val="decimal" w:pos="630"/>
              </w:tabs>
              <w:spacing w:after="0" w:line="240" w:lineRule="exact"/>
              <w:ind w:left="-14"/>
              <w:rPr>
                <w:rFonts w:ascii="CordiaUPC" w:hAnsi="CordiaUPC" w:cs="CordiaUPC"/>
                <w:sz w:val="20"/>
                <w:lang w:val="en-GB"/>
              </w:rPr>
            </w:pPr>
          </w:p>
        </w:tc>
        <w:tc>
          <w:tcPr>
            <w:tcW w:w="720" w:type="dxa"/>
            <w:gridSpan w:val="2"/>
            <w:shd w:val="clear" w:color="auto" w:fill="auto"/>
            <w:vAlign w:val="bottom"/>
          </w:tcPr>
          <w:p w14:paraId="78274410" w14:textId="77777777" w:rsidR="00A97FB1" w:rsidRPr="004B2E1E" w:rsidRDefault="00A97FB1" w:rsidP="00062FF5">
            <w:pPr>
              <w:pStyle w:val="index"/>
              <w:tabs>
                <w:tab w:val="decimal" w:pos="630"/>
              </w:tabs>
              <w:spacing w:after="0" w:line="240" w:lineRule="exact"/>
              <w:ind w:left="-14"/>
              <w:rPr>
                <w:rFonts w:ascii="CordiaUPC" w:hAnsi="CordiaUPC" w:cs="CordiaUPC"/>
                <w:sz w:val="20"/>
                <w:lang w:val="en-GB"/>
              </w:rPr>
            </w:pPr>
          </w:p>
        </w:tc>
        <w:tc>
          <w:tcPr>
            <w:tcW w:w="716" w:type="dxa"/>
            <w:vAlign w:val="bottom"/>
          </w:tcPr>
          <w:p w14:paraId="156B1226" w14:textId="77777777" w:rsidR="00A97FB1" w:rsidRPr="004B2E1E" w:rsidRDefault="00A97FB1" w:rsidP="00062FF5">
            <w:pPr>
              <w:pStyle w:val="index"/>
              <w:tabs>
                <w:tab w:val="decimal" w:pos="560"/>
              </w:tabs>
              <w:spacing w:after="0" w:line="240" w:lineRule="exact"/>
              <w:ind w:left="-14"/>
              <w:rPr>
                <w:rFonts w:ascii="CordiaUPC" w:hAnsi="CordiaUPC" w:cs="CordiaUPC"/>
                <w:sz w:val="20"/>
                <w:cs/>
                <w:lang w:val="en-GB" w:bidi="th-TH"/>
              </w:rPr>
            </w:pPr>
          </w:p>
        </w:tc>
        <w:tc>
          <w:tcPr>
            <w:tcW w:w="657" w:type="dxa"/>
            <w:vAlign w:val="bottom"/>
          </w:tcPr>
          <w:p w14:paraId="47A40ADB" w14:textId="77777777" w:rsidR="00A97FB1" w:rsidRPr="004B2E1E" w:rsidRDefault="00A97FB1" w:rsidP="00062FF5">
            <w:pPr>
              <w:pStyle w:val="index"/>
              <w:tabs>
                <w:tab w:val="decimal" w:pos="542"/>
              </w:tabs>
              <w:spacing w:after="0" w:line="240" w:lineRule="exact"/>
              <w:ind w:left="-14"/>
              <w:rPr>
                <w:rFonts w:ascii="CordiaUPC" w:hAnsi="CordiaUPC" w:cs="CordiaUPC"/>
                <w:sz w:val="20"/>
                <w:lang w:val="en-GB" w:bidi="th-TH"/>
              </w:rPr>
            </w:pPr>
          </w:p>
        </w:tc>
      </w:tr>
      <w:tr w:rsidR="00062FF5" w:rsidRPr="00392524" w14:paraId="4B3A25C7" w14:textId="77777777" w:rsidTr="00643E09">
        <w:tc>
          <w:tcPr>
            <w:tcW w:w="1838" w:type="dxa"/>
            <w:shd w:val="clear" w:color="auto" w:fill="auto"/>
            <w:vAlign w:val="bottom"/>
          </w:tcPr>
          <w:p w14:paraId="79C632D7" w14:textId="77777777" w:rsidR="00062FF5" w:rsidRPr="004B2E1E" w:rsidRDefault="00062FF5" w:rsidP="00062FF5">
            <w:pPr>
              <w:spacing w:line="240" w:lineRule="exact"/>
              <w:rPr>
                <w:rFonts w:ascii="CordiaUPC" w:hAnsi="CordiaUPC" w:cs="CordiaUPC"/>
                <w:b/>
                <w:bCs/>
                <w:sz w:val="20"/>
              </w:rPr>
            </w:pPr>
            <w:r w:rsidRPr="004B2E1E">
              <w:rPr>
                <w:rFonts w:ascii="CordiaUPC" w:hAnsi="CordiaUPC" w:cs="CordiaUPC" w:hint="cs"/>
                <w:b/>
                <w:bCs/>
                <w:sz w:val="20"/>
              </w:rPr>
              <w:t>Associate</w:t>
            </w:r>
            <w:r w:rsidRPr="004B2E1E">
              <w:rPr>
                <w:rFonts w:ascii="CordiaUPC" w:hAnsi="CordiaUPC" w:cs="CordiaUPC"/>
                <w:b/>
                <w:bCs/>
                <w:sz w:val="20"/>
              </w:rPr>
              <w:t>s</w:t>
            </w:r>
          </w:p>
        </w:tc>
        <w:tc>
          <w:tcPr>
            <w:tcW w:w="1170" w:type="dxa"/>
            <w:shd w:val="clear" w:color="auto" w:fill="auto"/>
            <w:vAlign w:val="bottom"/>
          </w:tcPr>
          <w:p w14:paraId="439949F5" w14:textId="77777777" w:rsidR="00062FF5" w:rsidRPr="004B2E1E" w:rsidRDefault="00062FF5" w:rsidP="00062FF5">
            <w:pPr>
              <w:spacing w:line="240" w:lineRule="exact"/>
              <w:rPr>
                <w:rFonts w:ascii="CordiaUPC" w:hAnsi="CordiaUPC" w:cs="CordiaUPC"/>
                <w:sz w:val="20"/>
              </w:rPr>
            </w:pPr>
          </w:p>
        </w:tc>
        <w:tc>
          <w:tcPr>
            <w:tcW w:w="630" w:type="dxa"/>
            <w:vAlign w:val="bottom"/>
          </w:tcPr>
          <w:p w14:paraId="6AB70C8D" w14:textId="77777777" w:rsidR="00062FF5" w:rsidRPr="004B2E1E" w:rsidRDefault="00062FF5" w:rsidP="00062FF5">
            <w:pPr>
              <w:spacing w:line="240" w:lineRule="exact"/>
              <w:rPr>
                <w:rFonts w:ascii="CordiaUPC" w:hAnsi="CordiaUPC" w:cs="CordiaUPC"/>
                <w:sz w:val="20"/>
              </w:rPr>
            </w:pPr>
          </w:p>
        </w:tc>
        <w:tc>
          <w:tcPr>
            <w:tcW w:w="666" w:type="dxa"/>
            <w:shd w:val="clear" w:color="auto" w:fill="auto"/>
            <w:vAlign w:val="bottom"/>
          </w:tcPr>
          <w:p w14:paraId="0B69612E" w14:textId="77777777" w:rsidR="00062FF5" w:rsidRPr="004B2E1E" w:rsidRDefault="00062FF5" w:rsidP="00062FF5">
            <w:pPr>
              <w:spacing w:line="240" w:lineRule="exact"/>
              <w:rPr>
                <w:rFonts w:ascii="CordiaUPC" w:hAnsi="CordiaUPC" w:cs="CordiaUPC"/>
                <w:sz w:val="20"/>
              </w:rPr>
            </w:pPr>
          </w:p>
        </w:tc>
        <w:tc>
          <w:tcPr>
            <w:tcW w:w="612" w:type="dxa"/>
            <w:shd w:val="clear" w:color="auto" w:fill="auto"/>
            <w:vAlign w:val="bottom"/>
          </w:tcPr>
          <w:p w14:paraId="64C1E106" w14:textId="77777777" w:rsidR="00062FF5" w:rsidRPr="004B2E1E" w:rsidRDefault="00062FF5" w:rsidP="00062FF5">
            <w:pPr>
              <w:spacing w:line="240" w:lineRule="exact"/>
              <w:rPr>
                <w:rFonts w:ascii="CordiaUPC" w:hAnsi="CordiaUPC" w:cs="CordiaUPC"/>
                <w:sz w:val="20"/>
              </w:rPr>
            </w:pPr>
          </w:p>
        </w:tc>
        <w:tc>
          <w:tcPr>
            <w:tcW w:w="679" w:type="dxa"/>
            <w:shd w:val="clear" w:color="auto" w:fill="auto"/>
            <w:vAlign w:val="bottom"/>
          </w:tcPr>
          <w:p w14:paraId="7CE28FAC" w14:textId="77777777" w:rsidR="00062FF5" w:rsidRPr="004B2E1E" w:rsidRDefault="00062FF5" w:rsidP="00062FF5">
            <w:pPr>
              <w:spacing w:line="240" w:lineRule="exact"/>
              <w:rPr>
                <w:rFonts w:ascii="CordiaUPC" w:hAnsi="CordiaUPC" w:cs="CordiaUPC"/>
                <w:sz w:val="20"/>
                <w:lang w:val="en-US"/>
              </w:rPr>
            </w:pPr>
          </w:p>
        </w:tc>
        <w:tc>
          <w:tcPr>
            <w:tcW w:w="648" w:type="dxa"/>
            <w:vAlign w:val="bottom"/>
          </w:tcPr>
          <w:p w14:paraId="1AAEBA4A" w14:textId="77777777" w:rsidR="00062FF5" w:rsidRPr="004B2E1E" w:rsidRDefault="00062FF5" w:rsidP="00062FF5">
            <w:pPr>
              <w:tabs>
                <w:tab w:val="decimal" w:pos="566"/>
              </w:tabs>
              <w:spacing w:line="240" w:lineRule="exact"/>
              <w:rPr>
                <w:rFonts w:ascii="CordiaUPC" w:hAnsi="CordiaUPC" w:cs="CordiaUPC"/>
                <w:sz w:val="20"/>
              </w:rPr>
            </w:pPr>
          </w:p>
        </w:tc>
        <w:tc>
          <w:tcPr>
            <w:tcW w:w="657" w:type="dxa"/>
            <w:vAlign w:val="bottom"/>
          </w:tcPr>
          <w:p w14:paraId="3C2D65A6" w14:textId="77777777" w:rsidR="00062FF5" w:rsidRPr="004B2E1E" w:rsidRDefault="00062FF5" w:rsidP="00062FF5">
            <w:pPr>
              <w:tabs>
                <w:tab w:val="decimal" w:pos="526"/>
              </w:tabs>
              <w:spacing w:line="240" w:lineRule="exact"/>
              <w:rPr>
                <w:rFonts w:ascii="CordiaUPC" w:hAnsi="CordiaUPC" w:cs="CordiaUPC"/>
                <w:sz w:val="20"/>
              </w:rPr>
            </w:pPr>
          </w:p>
        </w:tc>
        <w:tc>
          <w:tcPr>
            <w:tcW w:w="684" w:type="dxa"/>
            <w:vAlign w:val="bottom"/>
          </w:tcPr>
          <w:p w14:paraId="34A1770F" w14:textId="77777777" w:rsidR="00062FF5" w:rsidRPr="004B2E1E" w:rsidRDefault="00062FF5" w:rsidP="00062FF5">
            <w:pPr>
              <w:spacing w:line="240" w:lineRule="exact"/>
              <w:rPr>
                <w:rFonts w:ascii="CordiaUPC" w:hAnsi="CordiaUPC" w:cs="CordiaUPC"/>
                <w:sz w:val="20"/>
              </w:rPr>
            </w:pPr>
          </w:p>
        </w:tc>
        <w:tc>
          <w:tcPr>
            <w:tcW w:w="630" w:type="dxa"/>
            <w:vAlign w:val="bottom"/>
          </w:tcPr>
          <w:p w14:paraId="3161478D" w14:textId="77777777" w:rsidR="00062FF5" w:rsidRPr="004B2E1E" w:rsidRDefault="00062FF5" w:rsidP="00365AB7">
            <w:pPr>
              <w:tabs>
                <w:tab w:val="decimal" w:pos="469"/>
              </w:tabs>
              <w:spacing w:line="240" w:lineRule="exact"/>
              <w:rPr>
                <w:rFonts w:ascii="CordiaUPC" w:hAnsi="CordiaUPC" w:cs="CordiaUPC"/>
                <w:sz w:val="20"/>
              </w:rPr>
            </w:pPr>
          </w:p>
        </w:tc>
        <w:tc>
          <w:tcPr>
            <w:tcW w:w="630" w:type="dxa"/>
            <w:vAlign w:val="bottom"/>
          </w:tcPr>
          <w:p w14:paraId="7C02C289" w14:textId="77777777" w:rsidR="00062FF5" w:rsidRPr="004B2E1E" w:rsidRDefault="00062FF5" w:rsidP="00062FF5">
            <w:pPr>
              <w:spacing w:line="240" w:lineRule="exact"/>
              <w:rPr>
                <w:rFonts w:ascii="CordiaUPC" w:hAnsi="CordiaUPC" w:cs="CordiaUPC"/>
                <w:sz w:val="20"/>
              </w:rPr>
            </w:pPr>
          </w:p>
        </w:tc>
        <w:tc>
          <w:tcPr>
            <w:tcW w:w="666" w:type="dxa"/>
            <w:vAlign w:val="bottom"/>
          </w:tcPr>
          <w:p w14:paraId="10EE0B91" w14:textId="77777777" w:rsidR="00062FF5" w:rsidRPr="004B2E1E" w:rsidRDefault="00062FF5" w:rsidP="00062FF5">
            <w:pPr>
              <w:spacing w:line="240" w:lineRule="exact"/>
              <w:rPr>
                <w:rFonts w:ascii="CordiaUPC" w:hAnsi="CordiaUPC" w:cs="CordiaUPC"/>
                <w:sz w:val="20"/>
              </w:rPr>
            </w:pPr>
          </w:p>
        </w:tc>
        <w:tc>
          <w:tcPr>
            <w:tcW w:w="671" w:type="dxa"/>
            <w:vAlign w:val="bottom"/>
          </w:tcPr>
          <w:p w14:paraId="173E6EA7" w14:textId="77777777" w:rsidR="00062FF5" w:rsidRPr="004B2E1E" w:rsidRDefault="00062FF5" w:rsidP="00062FF5">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5127C041" w14:textId="77777777" w:rsidR="00062FF5" w:rsidRPr="004B2E1E" w:rsidRDefault="00062FF5" w:rsidP="00062FF5">
            <w:pPr>
              <w:tabs>
                <w:tab w:val="decimal" w:pos="543"/>
              </w:tabs>
              <w:spacing w:line="240" w:lineRule="exact"/>
              <w:rPr>
                <w:rFonts w:ascii="CordiaUPC" w:hAnsi="CordiaUPC" w:cs="CordiaUPC"/>
                <w:sz w:val="20"/>
              </w:rPr>
            </w:pPr>
          </w:p>
        </w:tc>
        <w:tc>
          <w:tcPr>
            <w:tcW w:w="720" w:type="dxa"/>
            <w:vAlign w:val="bottom"/>
          </w:tcPr>
          <w:p w14:paraId="7D07514E" w14:textId="77777777" w:rsidR="00062FF5" w:rsidRPr="004B2E1E" w:rsidRDefault="00062FF5" w:rsidP="00062FF5">
            <w:pPr>
              <w:spacing w:line="240" w:lineRule="exact"/>
              <w:rPr>
                <w:rFonts w:ascii="CordiaUPC" w:hAnsi="CordiaUPC" w:cs="CordiaUPC"/>
                <w:sz w:val="20"/>
              </w:rPr>
            </w:pPr>
          </w:p>
        </w:tc>
        <w:tc>
          <w:tcPr>
            <w:tcW w:w="653" w:type="dxa"/>
            <w:gridSpan w:val="2"/>
            <w:shd w:val="clear" w:color="auto" w:fill="auto"/>
            <w:vAlign w:val="bottom"/>
          </w:tcPr>
          <w:p w14:paraId="1CC7196B" w14:textId="77777777" w:rsidR="00062FF5" w:rsidRPr="004B2E1E" w:rsidRDefault="00062FF5" w:rsidP="00062FF5">
            <w:pPr>
              <w:tabs>
                <w:tab w:val="decimal" w:pos="538"/>
              </w:tabs>
              <w:spacing w:line="240" w:lineRule="exact"/>
              <w:rPr>
                <w:rFonts w:ascii="CordiaUPC" w:hAnsi="CordiaUPC" w:cs="CordiaUPC"/>
                <w:sz w:val="20"/>
              </w:rPr>
            </w:pPr>
          </w:p>
        </w:tc>
        <w:tc>
          <w:tcPr>
            <w:tcW w:w="697" w:type="dxa"/>
            <w:shd w:val="clear" w:color="auto" w:fill="auto"/>
            <w:vAlign w:val="bottom"/>
          </w:tcPr>
          <w:p w14:paraId="1D26EFEC" w14:textId="77777777" w:rsidR="00062FF5" w:rsidRPr="004B2E1E" w:rsidRDefault="00062FF5" w:rsidP="00062FF5">
            <w:pPr>
              <w:spacing w:line="240" w:lineRule="exact"/>
              <w:rPr>
                <w:rFonts w:ascii="CordiaUPC" w:hAnsi="CordiaUPC" w:cs="CordiaUPC"/>
                <w:sz w:val="20"/>
              </w:rPr>
            </w:pPr>
          </w:p>
        </w:tc>
        <w:tc>
          <w:tcPr>
            <w:tcW w:w="720" w:type="dxa"/>
            <w:gridSpan w:val="2"/>
            <w:shd w:val="clear" w:color="auto" w:fill="auto"/>
            <w:vAlign w:val="bottom"/>
          </w:tcPr>
          <w:p w14:paraId="79CEE03C" w14:textId="77777777" w:rsidR="00062FF5" w:rsidRPr="004B2E1E" w:rsidRDefault="00062FF5" w:rsidP="00062FF5">
            <w:pPr>
              <w:spacing w:line="240" w:lineRule="exact"/>
              <w:rPr>
                <w:rFonts w:ascii="CordiaUPC" w:hAnsi="CordiaUPC" w:cs="CordiaUPC"/>
                <w:sz w:val="20"/>
              </w:rPr>
            </w:pPr>
          </w:p>
        </w:tc>
        <w:tc>
          <w:tcPr>
            <w:tcW w:w="716" w:type="dxa"/>
            <w:vAlign w:val="bottom"/>
          </w:tcPr>
          <w:p w14:paraId="107D6426" w14:textId="77777777" w:rsidR="00062FF5" w:rsidRPr="004B2E1E" w:rsidRDefault="00062FF5" w:rsidP="00062FF5">
            <w:pPr>
              <w:pStyle w:val="index"/>
              <w:tabs>
                <w:tab w:val="decimal" w:pos="560"/>
              </w:tabs>
              <w:spacing w:after="0" w:line="240" w:lineRule="exact"/>
              <w:ind w:left="-14"/>
              <w:rPr>
                <w:rFonts w:ascii="CordiaUPC" w:hAnsi="CordiaUPC" w:cs="CordiaUPC"/>
                <w:sz w:val="20"/>
                <w:lang w:val="en-GB" w:bidi="th-TH"/>
              </w:rPr>
            </w:pPr>
          </w:p>
        </w:tc>
        <w:tc>
          <w:tcPr>
            <w:tcW w:w="657" w:type="dxa"/>
            <w:vAlign w:val="bottom"/>
          </w:tcPr>
          <w:p w14:paraId="3577AD25" w14:textId="77777777" w:rsidR="00062FF5" w:rsidRPr="004B2E1E" w:rsidRDefault="00062FF5" w:rsidP="00062FF5">
            <w:pPr>
              <w:pStyle w:val="index"/>
              <w:tabs>
                <w:tab w:val="decimal" w:pos="542"/>
              </w:tabs>
              <w:spacing w:after="0" w:line="240" w:lineRule="exact"/>
              <w:ind w:left="-14"/>
              <w:rPr>
                <w:rFonts w:ascii="CordiaUPC" w:hAnsi="CordiaUPC" w:cs="CordiaUPC"/>
                <w:sz w:val="20"/>
                <w:lang w:val="en-GB"/>
              </w:rPr>
            </w:pPr>
          </w:p>
        </w:tc>
      </w:tr>
      <w:tr w:rsidR="00062FF5" w:rsidRPr="00392524" w14:paraId="7445D582" w14:textId="77777777" w:rsidTr="00643E09">
        <w:tc>
          <w:tcPr>
            <w:tcW w:w="1838" w:type="dxa"/>
            <w:shd w:val="clear" w:color="auto" w:fill="auto"/>
            <w:vAlign w:val="bottom"/>
          </w:tcPr>
          <w:p w14:paraId="67DC02CE" w14:textId="77777777" w:rsidR="00062FF5" w:rsidRPr="004B2E1E" w:rsidRDefault="00062FF5" w:rsidP="00062FF5">
            <w:pPr>
              <w:pStyle w:val="index"/>
              <w:spacing w:after="0" w:line="240" w:lineRule="exact"/>
              <w:ind w:right="-90"/>
              <w:rPr>
                <w:rFonts w:ascii="CordiaUPC" w:hAnsi="CordiaUPC" w:cs="CordiaUPC"/>
                <w:sz w:val="20"/>
                <w:lang w:val="en-GB"/>
              </w:rPr>
            </w:pPr>
            <w:r w:rsidRPr="004B2E1E">
              <w:rPr>
                <w:rFonts w:ascii="CordiaUPC" w:hAnsi="CordiaUPC" w:cs="CordiaUPC" w:hint="cs"/>
                <w:sz w:val="20"/>
                <w:lang w:val="en-GB"/>
              </w:rPr>
              <w:t xml:space="preserve">TMB Asset Management                </w:t>
            </w:r>
          </w:p>
          <w:p w14:paraId="0DFBA272" w14:textId="7E647B97" w:rsidR="00062FF5" w:rsidRPr="004B2E1E" w:rsidRDefault="00062FF5" w:rsidP="00062FF5">
            <w:pPr>
              <w:spacing w:line="240" w:lineRule="exact"/>
              <w:rPr>
                <w:rFonts w:ascii="CordiaUPC" w:hAnsi="CordiaUPC" w:cs="CordiaUPC"/>
                <w:b/>
                <w:bCs/>
                <w:sz w:val="20"/>
              </w:rPr>
            </w:pPr>
            <w:r w:rsidRPr="004B2E1E">
              <w:rPr>
                <w:rFonts w:ascii="CordiaUPC" w:hAnsi="CordiaUPC" w:cs="CordiaUPC" w:hint="cs"/>
                <w:sz w:val="20"/>
              </w:rPr>
              <w:t xml:space="preserve">   Co., Ltd.</w:t>
            </w:r>
            <w:r w:rsidRPr="004B2E1E">
              <w:rPr>
                <w:rFonts w:ascii="CordiaUPC" w:hAnsi="CordiaUPC" w:cs="CordiaUPC" w:hint="cs"/>
                <w:sz w:val="20"/>
                <w:vertAlign w:val="superscript"/>
              </w:rPr>
              <w:t xml:space="preserve"> </w:t>
            </w:r>
            <w:r w:rsidRPr="004B2E1E">
              <w:rPr>
                <w:rFonts w:ascii="CordiaUPC" w:hAnsi="CordiaUPC" w:cs="CordiaUPC"/>
                <w:sz w:val="20"/>
                <w:vertAlign w:val="superscript"/>
              </w:rPr>
              <w:t>(2)</w:t>
            </w:r>
          </w:p>
        </w:tc>
        <w:tc>
          <w:tcPr>
            <w:tcW w:w="1170" w:type="dxa"/>
            <w:shd w:val="clear" w:color="auto" w:fill="auto"/>
            <w:vAlign w:val="bottom"/>
          </w:tcPr>
          <w:p w14:paraId="09939C3A" w14:textId="6FE63921" w:rsidR="00062FF5" w:rsidRPr="004B2E1E" w:rsidRDefault="00062FF5" w:rsidP="004B2E1E">
            <w:pPr>
              <w:pStyle w:val="index"/>
              <w:spacing w:after="0" w:line="240" w:lineRule="exact"/>
              <w:jc w:val="center"/>
              <w:rPr>
                <w:rFonts w:ascii="CordiaUPC" w:hAnsi="CordiaUPC" w:cs="CordiaUPC"/>
                <w:sz w:val="20"/>
              </w:rPr>
            </w:pPr>
            <w:r w:rsidRPr="004B2E1E">
              <w:rPr>
                <w:rFonts w:ascii="CordiaUPC" w:hAnsi="CordiaUPC" w:cs="CordiaUPC" w:hint="cs"/>
                <w:sz w:val="20"/>
              </w:rPr>
              <w:t xml:space="preserve">Fund </w:t>
            </w:r>
            <w:r w:rsidRPr="004B2E1E">
              <w:rPr>
                <w:rFonts w:ascii="CordiaUPC" w:hAnsi="CordiaUPC" w:cs="CordiaUPC" w:hint="cs"/>
                <w:sz w:val="20"/>
                <w:lang w:val="en-GB"/>
              </w:rPr>
              <w:t>management</w:t>
            </w:r>
            <w:r w:rsidRPr="004B2E1E">
              <w:rPr>
                <w:rFonts w:ascii="CordiaUPC" w:hAnsi="CordiaUPC" w:cs="CordiaUPC" w:hint="cs"/>
                <w:sz w:val="20"/>
              </w:rPr>
              <w:t xml:space="preserve"> </w:t>
            </w:r>
          </w:p>
        </w:tc>
        <w:tc>
          <w:tcPr>
            <w:tcW w:w="630" w:type="dxa"/>
            <w:vAlign w:val="bottom"/>
          </w:tcPr>
          <w:p w14:paraId="7EDD0202" w14:textId="6F3CC0DF" w:rsidR="00062FF5" w:rsidRPr="004B2E1E" w:rsidRDefault="00062FF5" w:rsidP="00062FF5">
            <w:pPr>
              <w:tabs>
                <w:tab w:val="decimal" w:pos="566"/>
              </w:tabs>
              <w:spacing w:line="240" w:lineRule="exact"/>
              <w:rPr>
                <w:rFonts w:ascii="CordiaUPC" w:hAnsi="CordiaUPC" w:cs="CordiaUPC"/>
                <w:sz w:val="20"/>
              </w:rPr>
            </w:pPr>
            <w:r w:rsidRPr="004B2E1E">
              <w:rPr>
                <w:rFonts w:ascii="CordiaUPC" w:hAnsi="CordiaUPC" w:cs="CordiaUPC"/>
                <w:sz w:val="20"/>
                <w:lang w:bidi="th-TH"/>
              </w:rPr>
              <w:t>-</w:t>
            </w:r>
          </w:p>
        </w:tc>
        <w:tc>
          <w:tcPr>
            <w:tcW w:w="666" w:type="dxa"/>
            <w:shd w:val="clear" w:color="auto" w:fill="auto"/>
            <w:vAlign w:val="bottom"/>
          </w:tcPr>
          <w:p w14:paraId="7FA2F59E" w14:textId="4DF09E0B" w:rsidR="00062FF5" w:rsidRPr="004B2E1E" w:rsidRDefault="00062FF5" w:rsidP="00062FF5">
            <w:pPr>
              <w:tabs>
                <w:tab w:val="decimal" w:pos="566"/>
              </w:tabs>
              <w:spacing w:line="240" w:lineRule="exact"/>
              <w:rPr>
                <w:rFonts w:ascii="CordiaUPC" w:hAnsi="CordiaUPC" w:cs="CordiaUPC"/>
                <w:sz w:val="20"/>
                <w:lang w:bidi="th-TH"/>
              </w:rPr>
            </w:pPr>
            <w:r w:rsidRPr="004B2E1E">
              <w:rPr>
                <w:rFonts w:ascii="CordiaUPC" w:hAnsi="CordiaUPC" w:cs="CordiaUPC"/>
                <w:sz w:val="20"/>
                <w:lang w:bidi="th-TH"/>
              </w:rPr>
              <w:t>-</w:t>
            </w:r>
          </w:p>
        </w:tc>
        <w:tc>
          <w:tcPr>
            <w:tcW w:w="612" w:type="dxa"/>
            <w:shd w:val="clear" w:color="auto" w:fill="auto"/>
            <w:vAlign w:val="bottom"/>
          </w:tcPr>
          <w:p w14:paraId="29B5A802" w14:textId="1885FB98" w:rsidR="00062FF5" w:rsidRPr="004B2E1E" w:rsidRDefault="00062FF5" w:rsidP="00062FF5">
            <w:pPr>
              <w:tabs>
                <w:tab w:val="decimal" w:pos="566"/>
              </w:tabs>
              <w:spacing w:line="240" w:lineRule="exact"/>
              <w:rPr>
                <w:rFonts w:ascii="CordiaUPC" w:hAnsi="CordiaUPC" w:cs="CordiaUPC"/>
                <w:sz w:val="20"/>
                <w:lang w:bidi="th-TH"/>
              </w:rPr>
            </w:pPr>
            <w:r w:rsidRPr="004B2E1E">
              <w:rPr>
                <w:rFonts w:ascii="CordiaUPC" w:hAnsi="CordiaUPC" w:cs="CordiaUPC"/>
                <w:sz w:val="20"/>
                <w:lang w:bidi="th-TH"/>
              </w:rPr>
              <w:t>-</w:t>
            </w:r>
          </w:p>
        </w:tc>
        <w:tc>
          <w:tcPr>
            <w:tcW w:w="679" w:type="dxa"/>
            <w:shd w:val="clear" w:color="auto" w:fill="auto"/>
            <w:vAlign w:val="bottom"/>
          </w:tcPr>
          <w:p w14:paraId="38FB2713" w14:textId="660D09F5" w:rsidR="00062FF5" w:rsidRPr="004B2E1E" w:rsidRDefault="00062FF5" w:rsidP="00062FF5">
            <w:pPr>
              <w:tabs>
                <w:tab w:val="decimal" w:pos="566"/>
              </w:tabs>
              <w:spacing w:line="240" w:lineRule="exact"/>
              <w:rPr>
                <w:rFonts w:ascii="CordiaUPC" w:hAnsi="CordiaUPC" w:cs="CordiaUPC"/>
                <w:sz w:val="20"/>
                <w:lang w:bidi="th-TH"/>
              </w:rPr>
            </w:pPr>
            <w:r w:rsidRPr="004B2E1E">
              <w:rPr>
                <w:rFonts w:ascii="CordiaUPC" w:hAnsi="CordiaUPC" w:cs="CordiaUPC"/>
                <w:sz w:val="20"/>
                <w:lang w:bidi="th-TH"/>
              </w:rPr>
              <w:t>-</w:t>
            </w:r>
          </w:p>
        </w:tc>
        <w:tc>
          <w:tcPr>
            <w:tcW w:w="648" w:type="dxa"/>
            <w:vAlign w:val="bottom"/>
          </w:tcPr>
          <w:p w14:paraId="1616CF48" w14:textId="49FC1AAB" w:rsidR="00062FF5" w:rsidRPr="004B2E1E" w:rsidRDefault="00062FF5" w:rsidP="00062FF5">
            <w:pPr>
              <w:tabs>
                <w:tab w:val="decimal" w:pos="566"/>
              </w:tabs>
              <w:spacing w:line="240" w:lineRule="exact"/>
              <w:rPr>
                <w:rFonts w:ascii="CordiaUPC" w:hAnsi="CordiaUPC" w:cs="CordiaUPC"/>
                <w:sz w:val="20"/>
              </w:rPr>
            </w:pPr>
            <w:r w:rsidRPr="004B2E1E">
              <w:rPr>
                <w:rFonts w:ascii="CordiaUPC" w:hAnsi="CordiaUPC" w:cs="CordiaUPC"/>
                <w:sz w:val="20"/>
                <w:lang w:bidi="th-TH"/>
              </w:rPr>
              <w:t>-</w:t>
            </w:r>
          </w:p>
        </w:tc>
        <w:tc>
          <w:tcPr>
            <w:tcW w:w="657" w:type="dxa"/>
            <w:vAlign w:val="bottom"/>
          </w:tcPr>
          <w:p w14:paraId="041ACCA9" w14:textId="67F42ED0" w:rsidR="00062FF5" w:rsidRPr="004B2E1E" w:rsidRDefault="00062FF5" w:rsidP="003873E6">
            <w:pPr>
              <w:tabs>
                <w:tab w:val="decimal" w:pos="526"/>
              </w:tabs>
              <w:spacing w:line="240" w:lineRule="exact"/>
              <w:rPr>
                <w:rFonts w:ascii="CordiaUPC" w:hAnsi="CordiaUPC" w:cs="CordiaUPC"/>
                <w:sz w:val="20"/>
              </w:rPr>
            </w:pPr>
            <w:r w:rsidRPr="004B2E1E">
              <w:rPr>
                <w:rFonts w:ascii="CordiaUPC" w:hAnsi="CordiaUPC" w:cs="CordiaUPC"/>
                <w:sz w:val="20"/>
                <w:lang w:bidi="th-TH"/>
              </w:rPr>
              <w:t>-</w:t>
            </w:r>
          </w:p>
        </w:tc>
        <w:tc>
          <w:tcPr>
            <w:tcW w:w="684" w:type="dxa"/>
            <w:vAlign w:val="bottom"/>
          </w:tcPr>
          <w:p w14:paraId="132A1829" w14:textId="1DB4D7CD" w:rsidR="00062FF5" w:rsidRPr="004B2E1E" w:rsidRDefault="00062FF5" w:rsidP="006B0763">
            <w:pPr>
              <w:tabs>
                <w:tab w:val="decimal" w:pos="538"/>
              </w:tabs>
              <w:spacing w:line="240" w:lineRule="exact"/>
              <w:rPr>
                <w:rFonts w:ascii="CordiaUPC" w:hAnsi="CordiaUPC" w:cs="CordiaUPC"/>
                <w:sz w:val="20"/>
                <w:lang w:bidi="th-TH"/>
              </w:rPr>
            </w:pPr>
            <w:r w:rsidRPr="004B2E1E">
              <w:rPr>
                <w:rFonts w:ascii="CordiaUPC" w:hAnsi="CordiaUPC" w:cs="CordiaUPC" w:hint="cs"/>
                <w:sz w:val="20"/>
                <w:lang w:bidi="th-TH"/>
              </w:rPr>
              <w:t>-</w:t>
            </w:r>
          </w:p>
        </w:tc>
        <w:tc>
          <w:tcPr>
            <w:tcW w:w="630" w:type="dxa"/>
            <w:vAlign w:val="bottom"/>
          </w:tcPr>
          <w:p w14:paraId="50ED892D" w14:textId="3DC79F13" w:rsidR="00062FF5" w:rsidRPr="004B2E1E" w:rsidRDefault="00062FF5" w:rsidP="00365AB7">
            <w:pPr>
              <w:tabs>
                <w:tab w:val="decimal" w:pos="469"/>
              </w:tabs>
              <w:spacing w:line="240" w:lineRule="exact"/>
              <w:rPr>
                <w:rFonts w:ascii="CordiaUPC" w:hAnsi="CordiaUPC" w:cs="CordiaUPC"/>
                <w:sz w:val="20"/>
                <w:lang w:bidi="th-TH"/>
              </w:rPr>
            </w:pPr>
            <w:r w:rsidRPr="004B2E1E">
              <w:rPr>
                <w:rFonts w:ascii="CordiaUPC" w:hAnsi="CordiaUPC" w:cs="CordiaUPC" w:hint="cs"/>
                <w:sz w:val="20"/>
                <w:lang w:bidi="th-TH"/>
              </w:rPr>
              <w:t>-</w:t>
            </w:r>
          </w:p>
        </w:tc>
        <w:tc>
          <w:tcPr>
            <w:tcW w:w="630" w:type="dxa"/>
            <w:vAlign w:val="bottom"/>
          </w:tcPr>
          <w:p w14:paraId="43B46A99" w14:textId="2E2E804F" w:rsidR="00062FF5" w:rsidRPr="004B2E1E" w:rsidRDefault="00062FF5" w:rsidP="00CE517B">
            <w:pPr>
              <w:tabs>
                <w:tab w:val="decimal" w:pos="523"/>
              </w:tabs>
              <w:spacing w:line="240" w:lineRule="exact"/>
              <w:rPr>
                <w:rFonts w:ascii="CordiaUPC" w:hAnsi="CordiaUPC" w:cs="CordiaUPC"/>
                <w:sz w:val="20"/>
                <w:lang w:bidi="th-TH"/>
              </w:rPr>
            </w:pPr>
            <w:r w:rsidRPr="004B2E1E">
              <w:rPr>
                <w:rFonts w:ascii="CordiaUPC" w:hAnsi="CordiaUPC" w:cs="CordiaUPC"/>
                <w:sz w:val="20"/>
                <w:lang w:bidi="th-TH"/>
              </w:rPr>
              <w:t>-</w:t>
            </w:r>
          </w:p>
        </w:tc>
        <w:tc>
          <w:tcPr>
            <w:tcW w:w="666" w:type="dxa"/>
            <w:vAlign w:val="bottom"/>
          </w:tcPr>
          <w:p w14:paraId="7B6A54F5" w14:textId="48FD1976" w:rsidR="00062FF5" w:rsidRPr="004B2E1E" w:rsidRDefault="00062FF5" w:rsidP="00CE517B">
            <w:pPr>
              <w:tabs>
                <w:tab w:val="decimal" w:pos="541"/>
              </w:tabs>
              <w:spacing w:line="240" w:lineRule="exact"/>
              <w:rPr>
                <w:rFonts w:ascii="CordiaUPC" w:hAnsi="CordiaUPC" w:cs="CordiaUPC"/>
                <w:sz w:val="20"/>
                <w:lang w:bidi="th-TH"/>
              </w:rPr>
            </w:pPr>
            <w:r w:rsidRPr="004B2E1E">
              <w:rPr>
                <w:rFonts w:ascii="CordiaUPC" w:hAnsi="CordiaUPC" w:cs="CordiaUPC"/>
                <w:sz w:val="20"/>
                <w:lang w:bidi="th-TH"/>
              </w:rPr>
              <w:t>-</w:t>
            </w:r>
          </w:p>
        </w:tc>
        <w:tc>
          <w:tcPr>
            <w:tcW w:w="671" w:type="dxa"/>
            <w:vAlign w:val="bottom"/>
          </w:tcPr>
          <w:p w14:paraId="394A31FE" w14:textId="30C697A3" w:rsidR="00062FF5" w:rsidRPr="004B2E1E" w:rsidRDefault="00062FF5" w:rsidP="00062FF5">
            <w:pPr>
              <w:pStyle w:val="index"/>
              <w:tabs>
                <w:tab w:val="decimal" w:pos="605"/>
              </w:tabs>
              <w:spacing w:after="0" w:line="240" w:lineRule="exact"/>
              <w:ind w:left="-14"/>
              <w:rPr>
                <w:rFonts w:ascii="CordiaUPC" w:hAnsi="CordiaUPC" w:cs="CordiaUPC"/>
                <w:sz w:val="20"/>
                <w:lang w:val="en-GB"/>
              </w:rPr>
            </w:pPr>
            <w:r w:rsidRPr="004B2E1E">
              <w:rPr>
                <w:rFonts w:ascii="CordiaUPC" w:hAnsi="CordiaUPC" w:cs="CordiaUPC"/>
                <w:sz w:val="20"/>
                <w:lang w:val="en-GB"/>
              </w:rPr>
              <w:t>-</w:t>
            </w:r>
          </w:p>
        </w:tc>
        <w:tc>
          <w:tcPr>
            <w:tcW w:w="634" w:type="dxa"/>
            <w:gridSpan w:val="3"/>
            <w:shd w:val="clear" w:color="auto" w:fill="auto"/>
            <w:vAlign w:val="bottom"/>
          </w:tcPr>
          <w:p w14:paraId="6E6CA1D5" w14:textId="4DB424E7" w:rsidR="00062FF5" w:rsidRPr="004B2E1E" w:rsidRDefault="00062FF5" w:rsidP="00062FF5">
            <w:pPr>
              <w:tabs>
                <w:tab w:val="decimal" w:pos="543"/>
              </w:tabs>
              <w:spacing w:line="240" w:lineRule="exact"/>
              <w:rPr>
                <w:rFonts w:ascii="CordiaUPC" w:hAnsi="CordiaUPC" w:cs="CordiaUPC"/>
                <w:sz w:val="20"/>
              </w:rPr>
            </w:pPr>
            <w:r w:rsidRPr="004B2E1E">
              <w:rPr>
                <w:rFonts w:ascii="CordiaUPC" w:hAnsi="CordiaUPC" w:cs="CordiaUPC"/>
                <w:sz w:val="20"/>
              </w:rPr>
              <w:t>-</w:t>
            </w:r>
          </w:p>
        </w:tc>
        <w:tc>
          <w:tcPr>
            <w:tcW w:w="720" w:type="dxa"/>
            <w:vAlign w:val="bottom"/>
          </w:tcPr>
          <w:p w14:paraId="12F87FD9" w14:textId="77777777" w:rsidR="00062FF5" w:rsidRPr="004B2E1E" w:rsidRDefault="00062FF5" w:rsidP="00062FF5">
            <w:pPr>
              <w:tabs>
                <w:tab w:val="decimal" w:pos="543"/>
              </w:tabs>
              <w:spacing w:line="240" w:lineRule="exact"/>
              <w:rPr>
                <w:rFonts w:ascii="CordiaUPC" w:hAnsi="CordiaUPC" w:cs="CordiaUPC"/>
                <w:sz w:val="20"/>
              </w:rPr>
            </w:pPr>
          </w:p>
          <w:p w14:paraId="588949EF" w14:textId="624D57B6" w:rsidR="00062FF5" w:rsidRPr="004B2E1E" w:rsidRDefault="00062FF5" w:rsidP="00C6624F">
            <w:pPr>
              <w:tabs>
                <w:tab w:val="decimal" w:pos="650"/>
              </w:tabs>
              <w:spacing w:line="240" w:lineRule="exact"/>
              <w:rPr>
                <w:rFonts w:ascii="CordiaUPC" w:hAnsi="CordiaUPC" w:cs="CordiaUPC"/>
                <w:sz w:val="20"/>
              </w:rPr>
            </w:pPr>
            <w:r w:rsidRPr="004B2E1E">
              <w:rPr>
                <w:rFonts w:ascii="CordiaUPC" w:hAnsi="CordiaUPC" w:cs="CordiaUPC"/>
                <w:sz w:val="20"/>
              </w:rPr>
              <w:t>-</w:t>
            </w:r>
          </w:p>
        </w:tc>
        <w:tc>
          <w:tcPr>
            <w:tcW w:w="653" w:type="dxa"/>
            <w:gridSpan w:val="2"/>
            <w:shd w:val="clear" w:color="auto" w:fill="auto"/>
            <w:vAlign w:val="bottom"/>
          </w:tcPr>
          <w:p w14:paraId="4C2ABD94" w14:textId="77777777" w:rsidR="00062FF5" w:rsidRPr="004B2E1E" w:rsidRDefault="00062FF5" w:rsidP="00722370">
            <w:pPr>
              <w:pStyle w:val="index"/>
              <w:tabs>
                <w:tab w:val="decimal" w:pos="533"/>
              </w:tabs>
              <w:spacing w:after="0" w:line="240" w:lineRule="exact"/>
              <w:ind w:left="144"/>
              <w:rPr>
                <w:rFonts w:ascii="CordiaUPC" w:hAnsi="CordiaUPC" w:cs="CordiaUPC"/>
                <w:sz w:val="20"/>
                <w:lang w:bidi="th-TH"/>
              </w:rPr>
            </w:pPr>
          </w:p>
          <w:p w14:paraId="25E642D9" w14:textId="1EB7B627" w:rsidR="00062FF5" w:rsidRPr="00722370" w:rsidRDefault="00062FF5" w:rsidP="00722370">
            <w:pPr>
              <w:tabs>
                <w:tab w:val="decimal" w:pos="533"/>
              </w:tabs>
              <w:spacing w:line="240" w:lineRule="exact"/>
              <w:ind w:left="144"/>
              <w:rPr>
                <w:rFonts w:ascii="CordiaUPC" w:hAnsi="CordiaUPC" w:cs="CordiaUPC"/>
                <w:sz w:val="20"/>
                <w:lang w:val="en-AU" w:bidi="th-TH"/>
              </w:rPr>
            </w:pPr>
            <w:r w:rsidRPr="00722370">
              <w:rPr>
                <w:rFonts w:ascii="CordiaUPC" w:hAnsi="CordiaUPC" w:cs="CordiaUPC"/>
                <w:sz w:val="20"/>
                <w:lang w:val="en-AU" w:bidi="th-TH"/>
              </w:rPr>
              <w:t>-</w:t>
            </w:r>
          </w:p>
        </w:tc>
        <w:tc>
          <w:tcPr>
            <w:tcW w:w="697" w:type="dxa"/>
            <w:shd w:val="clear" w:color="auto" w:fill="auto"/>
            <w:vAlign w:val="bottom"/>
          </w:tcPr>
          <w:p w14:paraId="0D9F3D53" w14:textId="08D3B26A" w:rsidR="00062FF5" w:rsidRPr="004B2E1E" w:rsidRDefault="00062FF5" w:rsidP="00722370">
            <w:pPr>
              <w:tabs>
                <w:tab w:val="decimal" w:pos="623"/>
              </w:tabs>
              <w:spacing w:line="240" w:lineRule="exact"/>
              <w:rPr>
                <w:rFonts w:ascii="CordiaUPC" w:hAnsi="CordiaUPC" w:cs="CordiaUPC"/>
                <w:sz w:val="20"/>
              </w:rPr>
            </w:pPr>
            <w:r w:rsidRPr="004B2E1E">
              <w:rPr>
                <w:rFonts w:ascii="CordiaUPC" w:hAnsi="CordiaUPC" w:cs="CordiaUPC" w:hint="cs"/>
                <w:sz w:val="20"/>
                <w:cs/>
                <w:lang w:bidi="th-TH"/>
              </w:rPr>
              <w:t>-</w:t>
            </w:r>
          </w:p>
        </w:tc>
        <w:tc>
          <w:tcPr>
            <w:tcW w:w="720" w:type="dxa"/>
            <w:gridSpan w:val="2"/>
            <w:shd w:val="clear" w:color="auto" w:fill="auto"/>
            <w:vAlign w:val="bottom"/>
          </w:tcPr>
          <w:p w14:paraId="31005F5D" w14:textId="3C70417C" w:rsidR="00062FF5" w:rsidRPr="004B2E1E" w:rsidRDefault="00062FF5" w:rsidP="004E1010">
            <w:pPr>
              <w:tabs>
                <w:tab w:val="decimal" w:pos="623"/>
              </w:tabs>
              <w:spacing w:line="240" w:lineRule="exact"/>
              <w:rPr>
                <w:rFonts w:ascii="CordiaUPC" w:hAnsi="CordiaUPC" w:cs="CordiaUPC"/>
                <w:sz w:val="20"/>
                <w:lang w:bidi="th-TH"/>
              </w:rPr>
            </w:pPr>
            <w:r w:rsidRPr="004B2E1E">
              <w:rPr>
                <w:rFonts w:ascii="CordiaUPC" w:hAnsi="CordiaUPC" w:cs="CordiaUPC" w:hint="cs"/>
                <w:sz w:val="20"/>
                <w:cs/>
                <w:lang w:bidi="th-TH"/>
              </w:rPr>
              <w:t>-</w:t>
            </w:r>
          </w:p>
        </w:tc>
        <w:tc>
          <w:tcPr>
            <w:tcW w:w="716" w:type="dxa"/>
            <w:vAlign w:val="bottom"/>
          </w:tcPr>
          <w:p w14:paraId="76572DD3" w14:textId="398CF5A2" w:rsidR="00062FF5" w:rsidRPr="004B2E1E" w:rsidRDefault="00062FF5" w:rsidP="00062FF5">
            <w:pPr>
              <w:pStyle w:val="index"/>
              <w:tabs>
                <w:tab w:val="decimal" w:pos="560"/>
              </w:tabs>
              <w:spacing w:after="0" w:line="240" w:lineRule="exact"/>
              <w:ind w:left="-14"/>
              <w:rPr>
                <w:rFonts w:ascii="CordiaUPC" w:hAnsi="CordiaUPC" w:cs="CordiaUPC"/>
                <w:sz w:val="20"/>
                <w:cs/>
                <w:lang w:val="en-GB" w:bidi="th-TH"/>
              </w:rPr>
            </w:pPr>
            <w:r w:rsidRPr="004B2E1E">
              <w:rPr>
                <w:rFonts w:ascii="CordiaUPC" w:hAnsi="CordiaUPC" w:cs="CordiaUPC"/>
                <w:sz w:val="20"/>
                <w:lang w:val="en-GB" w:bidi="th-TH"/>
              </w:rPr>
              <w:t>-</w:t>
            </w:r>
          </w:p>
        </w:tc>
        <w:tc>
          <w:tcPr>
            <w:tcW w:w="657" w:type="dxa"/>
            <w:vAlign w:val="bottom"/>
          </w:tcPr>
          <w:p w14:paraId="0985FCF4" w14:textId="6FB81B8B" w:rsidR="00062FF5" w:rsidRPr="004B2E1E" w:rsidRDefault="00062FF5" w:rsidP="00062FF5">
            <w:pPr>
              <w:pStyle w:val="index"/>
              <w:tabs>
                <w:tab w:val="decimal" w:pos="542"/>
              </w:tabs>
              <w:spacing w:after="0" w:line="240" w:lineRule="exact"/>
              <w:ind w:left="-14"/>
              <w:rPr>
                <w:rFonts w:ascii="CordiaUPC" w:hAnsi="CordiaUPC" w:cs="CordiaUPC"/>
                <w:sz w:val="20"/>
                <w:lang w:val="en-GB"/>
              </w:rPr>
            </w:pPr>
            <w:r w:rsidRPr="004B2E1E">
              <w:rPr>
                <w:rFonts w:ascii="CordiaUPC" w:hAnsi="CordiaUPC" w:cs="CordiaUPC"/>
                <w:sz w:val="20"/>
                <w:lang w:val="en-GB" w:bidi="th-TH"/>
              </w:rPr>
              <w:t>80</w:t>
            </w:r>
          </w:p>
        </w:tc>
      </w:tr>
      <w:tr w:rsidR="00062FF5" w:rsidRPr="00392524" w14:paraId="759A2D55" w14:textId="77777777" w:rsidTr="00CF059F">
        <w:tc>
          <w:tcPr>
            <w:tcW w:w="1838" w:type="dxa"/>
            <w:shd w:val="clear" w:color="auto" w:fill="auto"/>
            <w:vAlign w:val="bottom"/>
          </w:tcPr>
          <w:p w14:paraId="05059F95" w14:textId="77777777" w:rsidR="00062FF5" w:rsidRPr="004B2E1E" w:rsidRDefault="00062FF5" w:rsidP="00062FF5">
            <w:pPr>
              <w:pStyle w:val="index"/>
              <w:spacing w:after="0" w:line="240" w:lineRule="exact"/>
              <w:ind w:right="-90"/>
              <w:rPr>
                <w:rFonts w:ascii="CordiaUPC" w:hAnsi="CordiaUPC" w:cs="CordiaUPC"/>
                <w:sz w:val="20"/>
                <w:lang w:val="en-GB"/>
              </w:rPr>
            </w:pPr>
            <w:r w:rsidRPr="004B2E1E">
              <w:rPr>
                <w:rFonts w:ascii="CordiaUPC" w:hAnsi="CordiaUPC" w:cs="CordiaUPC" w:hint="cs"/>
                <w:sz w:val="20"/>
                <w:lang w:val="en-GB"/>
              </w:rPr>
              <w:t xml:space="preserve">Thanachart Fund Management                </w:t>
            </w:r>
          </w:p>
          <w:p w14:paraId="4C521B8A" w14:textId="43C7C2D0" w:rsidR="00062FF5" w:rsidRPr="004B2E1E" w:rsidRDefault="00062FF5" w:rsidP="00062FF5">
            <w:pPr>
              <w:spacing w:line="240" w:lineRule="exact"/>
              <w:rPr>
                <w:rFonts w:ascii="CordiaUPC" w:hAnsi="CordiaUPC" w:cs="CordiaUPC"/>
                <w:b/>
                <w:bCs/>
                <w:sz w:val="20"/>
              </w:rPr>
            </w:pPr>
            <w:r w:rsidRPr="004B2E1E">
              <w:rPr>
                <w:rFonts w:ascii="CordiaUPC" w:hAnsi="CordiaUPC" w:cs="CordiaUPC" w:hint="cs"/>
                <w:sz w:val="20"/>
              </w:rPr>
              <w:t xml:space="preserve">   Co., Ltd.</w:t>
            </w:r>
            <w:r w:rsidRPr="004B2E1E">
              <w:rPr>
                <w:rFonts w:ascii="CordiaUPC" w:hAnsi="CordiaUPC" w:cs="CordiaUPC"/>
                <w:sz w:val="20"/>
                <w:vertAlign w:val="superscript"/>
              </w:rPr>
              <w:t xml:space="preserve"> (2)</w:t>
            </w:r>
          </w:p>
        </w:tc>
        <w:tc>
          <w:tcPr>
            <w:tcW w:w="1170" w:type="dxa"/>
            <w:shd w:val="clear" w:color="auto" w:fill="auto"/>
            <w:vAlign w:val="bottom"/>
          </w:tcPr>
          <w:p w14:paraId="04F76D28" w14:textId="61897B6E" w:rsidR="00062FF5" w:rsidRPr="004B2E1E" w:rsidRDefault="00062FF5" w:rsidP="004B2E1E">
            <w:pPr>
              <w:pStyle w:val="index"/>
              <w:spacing w:after="0" w:line="240" w:lineRule="exact"/>
              <w:jc w:val="center"/>
              <w:rPr>
                <w:rFonts w:ascii="CordiaUPC" w:hAnsi="CordiaUPC" w:cs="CordiaUPC"/>
                <w:sz w:val="20"/>
              </w:rPr>
            </w:pPr>
            <w:r w:rsidRPr="004B2E1E">
              <w:rPr>
                <w:rFonts w:ascii="CordiaUPC" w:hAnsi="CordiaUPC" w:cs="CordiaUPC" w:hint="cs"/>
                <w:sz w:val="20"/>
              </w:rPr>
              <w:t xml:space="preserve">Fund </w:t>
            </w:r>
            <w:r w:rsidRPr="004B2E1E">
              <w:rPr>
                <w:rFonts w:ascii="CordiaUPC" w:hAnsi="CordiaUPC" w:cs="CordiaUPC" w:hint="cs"/>
                <w:sz w:val="20"/>
                <w:lang w:val="en-GB"/>
              </w:rPr>
              <w:t>management</w:t>
            </w:r>
            <w:r w:rsidRPr="004B2E1E">
              <w:rPr>
                <w:rFonts w:ascii="CordiaUPC" w:hAnsi="CordiaUPC" w:cs="CordiaUPC" w:hint="cs"/>
                <w:sz w:val="20"/>
              </w:rPr>
              <w:t xml:space="preserve"> </w:t>
            </w:r>
          </w:p>
        </w:tc>
        <w:tc>
          <w:tcPr>
            <w:tcW w:w="630" w:type="dxa"/>
            <w:vAlign w:val="bottom"/>
          </w:tcPr>
          <w:p w14:paraId="232339DA" w14:textId="4D8CC38B" w:rsidR="00062FF5" w:rsidRPr="004B2E1E" w:rsidRDefault="00062FF5" w:rsidP="00062FF5">
            <w:pPr>
              <w:tabs>
                <w:tab w:val="decimal" w:pos="566"/>
              </w:tabs>
              <w:spacing w:line="240" w:lineRule="exact"/>
              <w:rPr>
                <w:rFonts w:ascii="CordiaUPC" w:hAnsi="CordiaUPC" w:cs="CordiaUPC"/>
                <w:sz w:val="20"/>
                <w:lang w:bidi="th-TH"/>
              </w:rPr>
            </w:pPr>
            <w:r w:rsidRPr="004B2E1E">
              <w:rPr>
                <w:rFonts w:ascii="CordiaUPC" w:hAnsi="CordiaUPC" w:cs="CordiaUPC"/>
                <w:sz w:val="20"/>
                <w:lang w:bidi="th-TH"/>
              </w:rPr>
              <w:t>-</w:t>
            </w:r>
          </w:p>
        </w:tc>
        <w:tc>
          <w:tcPr>
            <w:tcW w:w="666" w:type="dxa"/>
            <w:shd w:val="clear" w:color="auto" w:fill="auto"/>
            <w:vAlign w:val="bottom"/>
          </w:tcPr>
          <w:p w14:paraId="196F1B04" w14:textId="45D9410E" w:rsidR="00062FF5" w:rsidRPr="004B2E1E" w:rsidRDefault="00062FF5" w:rsidP="00062FF5">
            <w:pPr>
              <w:tabs>
                <w:tab w:val="decimal" w:pos="566"/>
              </w:tabs>
              <w:spacing w:line="240" w:lineRule="exact"/>
              <w:rPr>
                <w:rFonts w:ascii="CordiaUPC" w:hAnsi="CordiaUPC" w:cs="CordiaUPC"/>
                <w:sz w:val="20"/>
                <w:lang w:bidi="th-TH"/>
              </w:rPr>
            </w:pPr>
            <w:r w:rsidRPr="004B2E1E">
              <w:rPr>
                <w:rFonts w:ascii="CordiaUPC" w:hAnsi="CordiaUPC" w:cs="CordiaUPC"/>
                <w:sz w:val="20"/>
                <w:lang w:bidi="th-TH"/>
              </w:rPr>
              <w:t>-</w:t>
            </w:r>
          </w:p>
        </w:tc>
        <w:tc>
          <w:tcPr>
            <w:tcW w:w="612" w:type="dxa"/>
            <w:shd w:val="clear" w:color="auto" w:fill="auto"/>
            <w:vAlign w:val="bottom"/>
          </w:tcPr>
          <w:p w14:paraId="566C327B" w14:textId="2CC75668" w:rsidR="00062FF5" w:rsidRPr="004B2E1E" w:rsidRDefault="00062FF5" w:rsidP="00062FF5">
            <w:pPr>
              <w:tabs>
                <w:tab w:val="decimal" w:pos="566"/>
              </w:tabs>
              <w:spacing w:line="240" w:lineRule="exact"/>
              <w:rPr>
                <w:rFonts w:ascii="CordiaUPC" w:hAnsi="CordiaUPC" w:cs="CordiaUPC"/>
                <w:sz w:val="20"/>
                <w:lang w:bidi="th-TH"/>
              </w:rPr>
            </w:pPr>
            <w:r w:rsidRPr="004B2E1E">
              <w:rPr>
                <w:rFonts w:ascii="CordiaUPC" w:hAnsi="CordiaUPC" w:cs="CordiaUPC"/>
                <w:sz w:val="20"/>
                <w:lang w:bidi="th-TH"/>
              </w:rPr>
              <w:t>-</w:t>
            </w:r>
          </w:p>
        </w:tc>
        <w:tc>
          <w:tcPr>
            <w:tcW w:w="679" w:type="dxa"/>
            <w:shd w:val="clear" w:color="auto" w:fill="auto"/>
            <w:vAlign w:val="bottom"/>
          </w:tcPr>
          <w:p w14:paraId="0FD98435" w14:textId="7419735C" w:rsidR="00062FF5" w:rsidRPr="004B2E1E" w:rsidRDefault="00062FF5" w:rsidP="00062FF5">
            <w:pPr>
              <w:tabs>
                <w:tab w:val="decimal" w:pos="566"/>
              </w:tabs>
              <w:spacing w:line="240" w:lineRule="exact"/>
              <w:rPr>
                <w:rFonts w:ascii="CordiaUPC" w:hAnsi="CordiaUPC" w:cs="CordiaUPC"/>
                <w:sz w:val="20"/>
                <w:lang w:bidi="th-TH"/>
              </w:rPr>
            </w:pPr>
            <w:r w:rsidRPr="004B2E1E">
              <w:rPr>
                <w:rFonts w:ascii="CordiaUPC" w:hAnsi="CordiaUPC" w:cs="CordiaUPC"/>
                <w:sz w:val="20"/>
                <w:lang w:bidi="th-TH"/>
              </w:rPr>
              <w:t>-</w:t>
            </w:r>
          </w:p>
        </w:tc>
        <w:tc>
          <w:tcPr>
            <w:tcW w:w="648" w:type="dxa"/>
            <w:vAlign w:val="bottom"/>
          </w:tcPr>
          <w:p w14:paraId="26B1B1D5" w14:textId="488F21B2" w:rsidR="00062FF5" w:rsidRPr="004B2E1E" w:rsidRDefault="00062FF5" w:rsidP="00062FF5">
            <w:pPr>
              <w:tabs>
                <w:tab w:val="decimal" w:pos="566"/>
              </w:tabs>
              <w:spacing w:line="240" w:lineRule="exact"/>
              <w:rPr>
                <w:rFonts w:ascii="CordiaUPC" w:hAnsi="CordiaUPC" w:cs="CordiaUPC"/>
                <w:sz w:val="20"/>
              </w:rPr>
            </w:pPr>
            <w:r w:rsidRPr="004B2E1E">
              <w:rPr>
                <w:rFonts w:ascii="CordiaUPC" w:hAnsi="CordiaUPC" w:cs="CordiaUPC"/>
                <w:sz w:val="20"/>
                <w:lang w:bidi="th-TH"/>
              </w:rPr>
              <w:t>-</w:t>
            </w:r>
          </w:p>
        </w:tc>
        <w:tc>
          <w:tcPr>
            <w:tcW w:w="657" w:type="dxa"/>
            <w:vAlign w:val="bottom"/>
          </w:tcPr>
          <w:p w14:paraId="0A000449" w14:textId="32FB6132" w:rsidR="00062FF5" w:rsidRPr="004B2E1E" w:rsidRDefault="00062FF5" w:rsidP="00062FF5">
            <w:pPr>
              <w:tabs>
                <w:tab w:val="decimal" w:pos="526"/>
              </w:tabs>
              <w:spacing w:line="240" w:lineRule="exact"/>
              <w:rPr>
                <w:rFonts w:ascii="CordiaUPC" w:hAnsi="CordiaUPC" w:cs="CordiaUPC"/>
                <w:sz w:val="20"/>
              </w:rPr>
            </w:pPr>
            <w:r w:rsidRPr="004B2E1E">
              <w:rPr>
                <w:rFonts w:ascii="CordiaUPC" w:hAnsi="CordiaUPC" w:cs="CordiaUPC"/>
                <w:sz w:val="20"/>
                <w:lang w:bidi="th-TH"/>
              </w:rPr>
              <w:t>-</w:t>
            </w:r>
          </w:p>
        </w:tc>
        <w:tc>
          <w:tcPr>
            <w:tcW w:w="684" w:type="dxa"/>
            <w:vAlign w:val="bottom"/>
          </w:tcPr>
          <w:p w14:paraId="3DB11812" w14:textId="70CC7CCC" w:rsidR="00062FF5" w:rsidRPr="004B2E1E" w:rsidRDefault="00062FF5" w:rsidP="003873E6">
            <w:pPr>
              <w:tabs>
                <w:tab w:val="decimal" w:pos="538"/>
              </w:tabs>
              <w:spacing w:line="240" w:lineRule="exact"/>
              <w:rPr>
                <w:rFonts w:ascii="CordiaUPC" w:hAnsi="CordiaUPC" w:cs="CordiaUPC"/>
                <w:sz w:val="20"/>
                <w:lang w:bidi="th-TH"/>
              </w:rPr>
            </w:pPr>
            <w:r w:rsidRPr="004B2E1E">
              <w:rPr>
                <w:rFonts w:ascii="CordiaUPC" w:hAnsi="CordiaUPC" w:cs="CordiaUPC" w:hint="cs"/>
                <w:sz w:val="20"/>
                <w:lang w:bidi="th-TH"/>
              </w:rPr>
              <w:t>-</w:t>
            </w:r>
          </w:p>
        </w:tc>
        <w:tc>
          <w:tcPr>
            <w:tcW w:w="630" w:type="dxa"/>
            <w:vAlign w:val="bottom"/>
          </w:tcPr>
          <w:p w14:paraId="4DF5432E" w14:textId="6FDCA2CE" w:rsidR="00062FF5" w:rsidRPr="004B2E1E" w:rsidRDefault="00062FF5" w:rsidP="003873E6">
            <w:pPr>
              <w:tabs>
                <w:tab w:val="decimal" w:pos="469"/>
              </w:tabs>
              <w:spacing w:line="240" w:lineRule="exact"/>
              <w:rPr>
                <w:rFonts w:ascii="CordiaUPC" w:hAnsi="CordiaUPC" w:cs="CordiaUPC"/>
                <w:sz w:val="20"/>
                <w:lang w:bidi="th-TH"/>
              </w:rPr>
            </w:pPr>
            <w:r w:rsidRPr="004B2E1E">
              <w:rPr>
                <w:rFonts w:ascii="CordiaUPC" w:hAnsi="CordiaUPC" w:cs="CordiaUPC" w:hint="cs"/>
                <w:sz w:val="20"/>
                <w:lang w:bidi="th-TH"/>
              </w:rPr>
              <w:t>-</w:t>
            </w:r>
          </w:p>
        </w:tc>
        <w:tc>
          <w:tcPr>
            <w:tcW w:w="630" w:type="dxa"/>
            <w:vAlign w:val="bottom"/>
          </w:tcPr>
          <w:p w14:paraId="551F10FA" w14:textId="7E5EAD0C" w:rsidR="00062FF5" w:rsidRPr="004B2E1E" w:rsidRDefault="00062FF5" w:rsidP="00CE517B">
            <w:pPr>
              <w:tabs>
                <w:tab w:val="decimal" w:pos="523"/>
              </w:tabs>
              <w:spacing w:line="240" w:lineRule="exact"/>
              <w:rPr>
                <w:rFonts w:ascii="CordiaUPC" w:hAnsi="CordiaUPC" w:cs="CordiaUPC"/>
                <w:sz w:val="20"/>
                <w:lang w:bidi="th-TH"/>
              </w:rPr>
            </w:pPr>
            <w:r w:rsidRPr="004B2E1E">
              <w:rPr>
                <w:rFonts w:ascii="CordiaUPC" w:hAnsi="CordiaUPC" w:cs="CordiaUPC"/>
                <w:sz w:val="20"/>
                <w:lang w:bidi="th-TH"/>
              </w:rPr>
              <w:t>-</w:t>
            </w:r>
          </w:p>
        </w:tc>
        <w:tc>
          <w:tcPr>
            <w:tcW w:w="666" w:type="dxa"/>
            <w:vAlign w:val="bottom"/>
          </w:tcPr>
          <w:p w14:paraId="23DB3BC9" w14:textId="11219B13" w:rsidR="00062FF5" w:rsidRPr="004B2E1E" w:rsidRDefault="00062FF5" w:rsidP="00CE517B">
            <w:pPr>
              <w:tabs>
                <w:tab w:val="decimal" w:pos="541"/>
              </w:tabs>
              <w:spacing w:line="240" w:lineRule="exact"/>
              <w:rPr>
                <w:rFonts w:ascii="CordiaUPC" w:hAnsi="CordiaUPC" w:cs="CordiaUPC"/>
                <w:sz w:val="20"/>
                <w:lang w:bidi="th-TH"/>
              </w:rPr>
            </w:pPr>
            <w:r w:rsidRPr="004B2E1E">
              <w:rPr>
                <w:rFonts w:ascii="CordiaUPC" w:hAnsi="CordiaUPC" w:cs="CordiaUPC"/>
                <w:sz w:val="20"/>
                <w:lang w:bidi="th-TH"/>
              </w:rPr>
              <w:t>-</w:t>
            </w:r>
          </w:p>
        </w:tc>
        <w:tc>
          <w:tcPr>
            <w:tcW w:w="671" w:type="dxa"/>
            <w:vAlign w:val="bottom"/>
          </w:tcPr>
          <w:p w14:paraId="2C915640" w14:textId="5146E92A" w:rsidR="00062FF5" w:rsidRPr="004B2E1E" w:rsidRDefault="00062FF5" w:rsidP="006B0763">
            <w:pPr>
              <w:pStyle w:val="index"/>
              <w:tabs>
                <w:tab w:val="decimal" w:pos="605"/>
              </w:tabs>
              <w:spacing w:after="0" w:line="240" w:lineRule="exact"/>
              <w:ind w:left="-14"/>
              <w:rPr>
                <w:rFonts w:ascii="CordiaUPC" w:hAnsi="CordiaUPC" w:cs="CordiaUPC"/>
                <w:sz w:val="20"/>
                <w:lang w:val="en-GB"/>
              </w:rPr>
            </w:pPr>
            <w:r w:rsidRPr="004B2E1E">
              <w:rPr>
                <w:rFonts w:ascii="CordiaUPC" w:hAnsi="CordiaUPC" w:cs="CordiaUPC"/>
                <w:sz w:val="20"/>
                <w:lang w:val="en-US"/>
              </w:rPr>
              <w:t>-</w:t>
            </w:r>
          </w:p>
        </w:tc>
        <w:tc>
          <w:tcPr>
            <w:tcW w:w="634" w:type="dxa"/>
            <w:gridSpan w:val="3"/>
            <w:shd w:val="clear" w:color="auto" w:fill="auto"/>
            <w:vAlign w:val="bottom"/>
          </w:tcPr>
          <w:p w14:paraId="5EA6B2FC" w14:textId="286BD21E" w:rsidR="00062FF5" w:rsidRPr="004B2E1E" w:rsidRDefault="00062FF5" w:rsidP="00062FF5">
            <w:pPr>
              <w:tabs>
                <w:tab w:val="decimal" w:pos="543"/>
              </w:tabs>
              <w:spacing w:line="240" w:lineRule="exact"/>
              <w:rPr>
                <w:rFonts w:ascii="CordiaUPC" w:hAnsi="CordiaUPC" w:cs="CordiaUPC"/>
                <w:sz w:val="20"/>
              </w:rPr>
            </w:pPr>
            <w:r w:rsidRPr="004B2E1E">
              <w:rPr>
                <w:rFonts w:ascii="CordiaUPC" w:hAnsi="CordiaUPC" w:cs="CordiaUPC"/>
                <w:sz w:val="20"/>
                <w:lang w:val="en-US"/>
              </w:rPr>
              <w:t>-</w:t>
            </w:r>
          </w:p>
        </w:tc>
        <w:tc>
          <w:tcPr>
            <w:tcW w:w="720" w:type="dxa"/>
            <w:vAlign w:val="bottom"/>
          </w:tcPr>
          <w:p w14:paraId="3C2D504E" w14:textId="4B6884EA" w:rsidR="00062FF5" w:rsidRPr="004B2E1E" w:rsidRDefault="00062FF5" w:rsidP="00C6624F">
            <w:pPr>
              <w:tabs>
                <w:tab w:val="decimal" w:pos="650"/>
              </w:tabs>
              <w:spacing w:line="240" w:lineRule="exact"/>
              <w:rPr>
                <w:rFonts w:ascii="CordiaUPC" w:hAnsi="CordiaUPC" w:cs="CordiaUPC"/>
                <w:sz w:val="20"/>
              </w:rPr>
            </w:pPr>
            <w:r w:rsidRPr="004B2E1E">
              <w:rPr>
                <w:rFonts w:ascii="CordiaUPC" w:hAnsi="CordiaUPC" w:cs="CordiaUPC"/>
                <w:sz w:val="20"/>
              </w:rPr>
              <w:t>-</w:t>
            </w:r>
          </w:p>
        </w:tc>
        <w:tc>
          <w:tcPr>
            <w:tcW w:w="653" w:type="dxa"/>
            <w:gridSpan w:val="2"/>
            <w:shd w:val="clear" w:color="auto" w:fill="auto"/>
            <w:vAlign w:val="bottom"/>
          </w:tcPr>
          <w:p w14:paraId="316E8340" w14:textId="03BFF1CF" w:rsidR="00062FF5" w:rsidRPr="004B2E1E" w:rsidRDefault="00062FF5" w:rsidP="00722370">
            <w:pPr>
              <w:pStyle w:val="index"/>
              <w:tabs>
                <w:tab w:val="decimal" w:pos="533"/>
              </w:tabs>
              <w:spacing w:after="0" w:line="240" w:lineRule="exact"/>
              <w:ind w:left="144"/>
              <w:rPr>
                <w:rFonts w:ascii="CordiaUPC" w:hAnsi="CordiaUPC" w:cs="CordiaUPC"/>
                <w:sz w:val="20"/>
                <w:lang w:bidi="th-TH"/>
              </w:rPr>
            </w:pPr>
            <w:r w:rsidRPr="004B2E1E">
              <w:rPr>
                <w:rFonts w:ascii="CordiaUPC" w:hAnsi="CordiaUPC" w:cs="CordiaUPC"/>
                <w:sz w:val="20"/>
                <w:lang w:bidi="th-TH"/>
              </w:rPr>
              <w:t>-</w:t>
            </w:r>
          </w:p>
        </w:tc>
        <w:tc>
          <w:tcPr>
            <w:tcW w:w="697" w:type="dxa"/>
            <w:shd w:val="clear" w:color="auto" w:fill="auto"/>
            <w:vAlign w:val="bottom"/>
          </w:tcPr>
          <w:p w14:paraId="77ADE997" w14:textId="75AC3BC8" w:rsidR="00062FF5" w:rsidRPr="004B2E1E" w:rsidRDefault="00062FF5" w:rsidP="00722370">
            <w:pPr>
              <w:tabs>
                <w:tab w:val="decimal" w:pos="623"/>
              </w:tabs>
              <w:spacing w:line="240" w:lineRule="exact"/>
              <w:rPr>
                <w:rFonts w:ascii="CordiaUPC" w:hAnsi="CordiaUPC" w:cs="CordiaUPC"/>
                <w:sz w:val="20"/>
                <w:lang w:bidi="th-TH"/>
              </w:rPr>
            </w:pPr>
            <w:r w:rsidRPr="004B2E1E">
              <w:rPr>
                <w:rFonts w:ascii="CordiaUPC" w:hAnsi="CordiaUPC" w:cs="CordiaUPC" w:hint="cs"/>
                <w:sz w:val="20"/>
                <w:cs/>
                <w:lang w:bidi="th-TH"/>
              </w:rPr>
              <w:t>-</w:t>
            </w:r>
          </w:p>
        </w:tc>
        <w:tc>
          <w:tcPr>
            <w:tcW w:w="720" w:type="dxa"/>
            <w:gridSpan w:val="2"/>
            <w:shd w:val="clear" w:color="auto" w:fill="auto"/>
            <w:vAlign w:val="bottom"/>
          </w:tcPr>
          <w:p w14:paraId="65E740A9" w14:textId="6B7E6097" w:rsidR="00062FF5" w:rsidRPr="004B2E1E" w:rsidRDefault="00062FF5" w:rsidP="004E1010">
            <w:pPr>
              <w:tabs>
                <w:tab w:val="decimal" w:pos="623"/>
              </w:tabs>
              <w:spacing w:line="240" w:lineRule="exact"/>
              <w:rPr>
                <w:rFonts w:ascii="CordiaUPC" w:hAnsi="CordiaUPC" w:cs="CordiaUPC"/>
                <w:sz w:val="20"/>
                <w:lang w:bidi="th-TH"/>
              </w:rPr>
            </w:pPr>
            <w:r w:rsidRPr="004B2E1E">
              <w:rPr>
                <w:rFonts w:ascii="CordiaUPC" w:hAnsi="CordiaUPC" w:cs="CordiaUPC" w:hint="cs"/>
                <w:sz w:val="20"/>
                <w:cs/>
                <w:lang w:bidi="th-TH"/>
              </w:rPr>
              <w:t>-</w:t>
            </w:r>
          </w:p>
        </w:tc>
        <w:tc>
          <w:tcPr>
            <w:tcW w:w="716" w:type="dxa"/>
            <w:vAlign w:val="bottom"/>
          </w:tcPr>
          <w:p w14:paraId="73A88881" w14:textId="6A4C6149" w:rsidR="00062FF5" w:rsidRPr="004B2E1E" w:rsidRDefault="00062FF5" w:rsidP="00062FF5">
            <w:pPr>
              <w:pStyle w:val="index"/>
              <w:tabs>
                <w:tab w:val="decimal" w:pos="560"/>
              </w:tabs>
              <w:spacing w:after="0" w:line="240" w:lineRule="exact"/>
              <w:ind w:left="-14"/>
              <w:rPr>
                <w:rFonts w:ascii="CordiaUPC" w:hAnsi="CordiaUPC" w:cs="CordiaUPC"/>
                <w:sz w:val="20"/>
                <w:lang w:val="en-GB" w:bidi="th-TH"/>
              </w:rPr>
            </w:pPr>
            <w:r w:rsidRPr="004B2E1E">
              <w:rPr>
                <w:rFonts w:ascii="CordiaUPC" w:hAnsi="CordiaUPC" w:cs="CordiaUPC"/>
                <w:sz w:val="20"/>
                <w:lang w:val="en-GB" w:bidi="th-TH"/>
              </w:rPr>
              <w:t>-</w:t>
            </w:r>
          </w:p>
        </w:tc>
        <w:tc>
          <w:tcPr>
            <w:tcW w:w="657" w:type="dxa"/>
            <w:vAlign w:val="bottom"/>
          </w:tcPr>
          <w:p w14:paraId="2389B965" w14:textId="0F3D2509" w:rsidR="00062FF5" w:rsidRPr="004B2E1E" w:rsidRDefault="00062FF5" w:rsidP="00062FF5">
            <w:pPr>
              <w:pStyle w:val="index"/>
              <w:tabs>
                <w:tab w:val="decimal" w:pos="542"/>
              </w:tabs>
              <w:spacing w:after="0" w:line="240" w:lineRule="exact"/>
              <w:ind w:left="-14"/>
              <w:rPr>
                <w:rFonts w:ascii="CordiaUPC" w:hAnsi="CordiaUPC" w:cs="CordiaUPC"/>
                <w:sz w:val="20"/>
                <w:lang w:val="en-GB"/>
              </w:rPr>
            </w:pPr>
            <w:r w:rsidRPr="004B2E1E">
              <w:rPr>
                <w:rFonts w:ascii="CordiaUPC" w:hAnsi="CordiaUPC" w:cs="CordiaUPC"/>
                <w:sz w:val="20"/>
                <w:lang w:val="en-GB" w:bidi="th-TH"/>
              </w:rPr>
              <w:t>73</w:t>
            </w:r>
          </w:p>
        </w:tc>
      </w:tr>
      <w:tr w:rsidR="004611A9" w:rsidRPr="00392524" w14:paraId="788437E8" w14:textId="77777777" w:rsidTr="00CF059F">
        <w:trPr>
          <w:trHeight w:val="63"/>
        </w:trPr>
        <w:tc>
          <w:tcPr>
            <w:tcW w:w="1838" w:type="dxa"/>
            <w:shd w:val="clear" w:color="auto" w:fill="auto"/>
            <w:vAlign w:val="bottom"/>
          </w:tcPr>
          <w:p w14:paraId="4DC015A8" w14:textId="5CFA35B7" w:rsidR="004611A9" w:rsidRPr="004117F8" w:rsidRDefault="004611A9" w:rsidP="004611A9">
            <w:pPr>
              <w:pStyle w:val="index"/>
              <w:spacing w:after="0" w:line="240" w:lineRule="exact"/>
              <w:ind w:left="90" w:right="-90" w:hanging="90"/>
              <w:rPr>
                <w:rFonts w:ascii="CordiaUPC" w:hAnsi="CordiaUPC" w:cs="CordiaUPC"/>
                <w:sz w:val="20"/>
                <w:highlight w:val="yellow"/>
                <w:lang w:val="en-GB"/>
              </w:rPr>
            </w:pPr>
            <w:bookmarkStart w:id="11" w:name="_Hlk527981258"/>
            <w:proofErr w:type="spellStart"/>
            <w:r w:rsidRPr="00B15EA5">
              <w:rPr>
                <w:rFonts w:ascii="CordiaUPC" w:hAnsi="CordiaUPC" w:cs="CordiaUPC"/>
                <w:sz w:val="20"/>
                <w:lang w:val="en-GB"/>
              </w:rPr>
              <w:t>Eastspring</w:t>
            </w:r>
            <w:proofErr w:type="spellEnd"/>
            <w:r w:rsidRPr="00B15EA5">
              <w:rPr>
                <w:rFonts w:ascii="CordiaUPC" w:hAnsi="CordiaUPC" w:cs="CordiaUPC"/>
                <w:sz w:val="20"/>
                <w:lang w:val="en-GB"/>
              </w:rPr>
              <w:t xml:space="preserve"> Asset Management (Thailand) </w:t>
            </w:r>
            <w:r w:rsidRPr="00B15EA5">
              <w:rPr>
                <w:rFonts w:ascii="CordiaUPC" w:hAnsi="CordiaUPC" w:cs="CordiaUPC" w:hint="cs"/>
                <w:sz w:val="20"/>
                <w:lang w:val="en-GB"/>
              </w:rPr>
              <w:t>Co., Ltd.</w:t>
            </w:r>
            <w:bookmarkEnd w:id="11"/>
            <w:r w:rsidRPr="00B15EA5">
              <w:rPr>
                <w:rFonts w:ascii="CordiaUPC" w:hAnsi="CordiaUPC" w:cs="CordiaUPC"/>
                <w:sz w:val="20"/>
                <w:vertAlign w:val="superscript"/>
              </w:rPr>
              <w:t xml:space="preserve"> (</w:t>
            </w:r>
            <w:r>
              <w:rPr>
                <w:rFonts w:ascii="CordiaUPC" w:hAnsi="CordiaUPC" w:cs="CordiaUPC"/>
                <w:sz w:val="20"/>
                <w:vertAlign w:val="superscript"/>
              </w:rPr>
              <w:t>2</w:t>
            </w:r>
            <w:r w:rsidRPr="00B15EA5">
              <w:rPr>
                <w:rFonts w:ascii="CordiaUPC" w:hAnsi="CordiaUPC" w:cs="CordiaUPC"/>
                <w:sz w:val="20"/>
                <w:vertAlign w:val="superscript"/>
              </w:rPr>
              <w:t>)</w:t>
            </w:r>
          </w:p>
        </w:tc>
        <w:tc>
          <w:tcPr>
            <w:tcW w:w="1170" w:type="dxa"/>
            <w:shd w:val="clear" w:color="auto" w:fill="auto"/>
            <w:vAlign w:val="bottom"/>
          </w:tcPr>
          <w:p w14:paraId="5D0B9A4F" w14:textId="50709082" w:rsidR="004611A9" w:rsidRPr="00392524" w:rsidRDefault="004611A9" w:rsidP="004611A9">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Fund management </w:t>
            </w:r>
          </w:p>
        </w:tc>
        <w:tc>
          <w:tcPr>
            <w:tcW w:w="630" w:type="dxa"/>
            <w:vAlign w:val="bottom"/>
          </w:tcPr>
          <w:p w14:paraId="212B9F18" w14:textId="0D9AD188" w:rsidR="004611A9" w:rsidRPr="00B15EA5" w:rsidRDefault="004611A9" w:rsidP="004611A9">
            <w:pPr>
              <w:pStyle w:val="index"/>
              <w:spacing w:after="0" w:line="240" w:lineRule="exact"/>
              <w:ind w:right="90"/>
              <w:jc w:val="right"/>
              <w:rPr>
                <w:rFonts w:ascii="CordiaUPC" w:hAnsi="CordiaUPC" w:cs="CordiaUPC"/>
                <w:sz w:val="20"/>
                <w:lang w:val="en-GB"/>
              </w:rPr>
            </w:pPr>
            <w:r w:rsidRPr="004B2E1E">
              <w:rPr>
                <w:rFonts w:ascii="CordiaUPC" w:hAnsi="CordiaUPC" w:cs="CordiaUPC"/>
                <w:sz w:val="20"/>
                <w:lang w:val="en-GB"/>
              </w:rPr>
              <w:t>40.50</w:t>
            </w:r>
          </w:p>
        </w:tc>
        <w:tc>
          <w:tcPr>
            <w:tcW w:w="666" w:type="dxa"/>
            <w:shd w:val="clear" w:color="auto" w:fill="auto"/>
            <w:vAlign w:val="bottom"/>
          </w:tcPr>
          <w:p w14:paraId="21831FC1" w14:textId="30E9888B" w:rsidR="004611A9" w:rsidRPr="00B15EA5" w:rsidRDefault="004611A9" w:rsidP="004611A9">
            <w:pPr>
              <w:pStyle w:val="index"/>
              <w:spacing w:after="0" w:line="240" w:lineRule="exact"/>
              <w:ind w:right="90"/>
              <w:jc w:val="right"/>
              <w:rPr>
                <w:rFonts w:ascii="CordiaUPC" w:hAnsi="CordiaUPC" w:cs="CordiaUPC"/>
                <w:sz w:val="20"/>
                <w:lang w:val="en-GB"/>
              </w:rPr>
            </w:pPr>
            <w:r w:rsidRPr="00B15EA5">
              <w:rPr>
                <w:rFonts w:ascii="CordiaUPC" w:hAnsi="CordiaUPC" w:cs="CordiaUPC"/>
                <w:sz w:val="20"/>
                <w:lang w:val="en-GB"/>
              </w:rPr>
              <w:t>40.50</w:t>
            </w:r>
          </w:p>
        </w:tc>
        <w:tc>
          <w:tcPr>
            <w:tcW w:w="612" w:type="dxa"/>
            <w:shd w:val="clear" w:color="auto" w:fill="auto"/>
            <w:vAlign w:val="bottom"/>
          </w:tcPr>
          <w:p w14:paraId="3E660641" w14:textId="764A90B2" w:rsidR="004611A9" w:rsidRPr="00B15EA5" w:rsidRDefault="004611A9" w:rsidP="004611A9">
            <w:pPr>
              <w:pStyle w:val="index"/>
              <w:tabs>
                <w:tab w:val="decimal" w:pos="540"/>
              </w:tabs>
              <w:spacing w:after="0" w:line="240" w:lineRule="exact"/>
              <w:rPr>
                <w:rFonts w:ascii="CordiaUPC" w:hAnsi="CordiaUPC" w:cs="CordiaUPC"/>
                <w:sz w:val="20"/>
                <w:lang w:val="en-GB"/>
              </w:rPr>
            </w:pPr>
            <w:r w:rsidRPr="00B15EA5">
              <w:rPr>
                <w:rFonts w:ascii="CordiaUPC" w:hAnsi="CordiaUPC" w:cs="CordiaUPC"/>
                <w:sz w:val="20"/>
                <w:lang w:val="en-GB"/>
              </w:rPr>
              <w:t>200</w:t>
            </w:r>
          </w:p>
        </w:tc>
        <w:tc>
          <w:tcPr>
            <w:tcW w:w="679" w:type="dxa"/>
            <w:shd w:val="clear" w:color="auto" w:fill="auto"/>
            <w:vAlign w:val="bottom"/>
          </w:tcPr>
          <w:p w14:paraId="6B0ACEF7" w14:textId="1685D80A" w:rsidR="004611A9" w:rsidRPr="00B15EA5" w:rsidRDefault="004611A9" w:rsidP="004611A9">
            <w:pPr>
              <w:pStyle w:val="index"/>
              <w:tabs>
                <w:tab w:val="decimal" w:pos="540"/>
              </w:tabs>
              <w:spacing w:after="0" w:line="240" w:lineRule="exact"/>
              <w:rPr>
                <w:rFonts w:ascii="CordiaUPC" w:hAnsi="CordiaUPC" w:cs="CordiaUPC"/>
                <w:sz w:val="20"/>
                <w:lang w:val="en-GB"/>
              </w:rPr>
            </w:pPr>
            <w:r w:rsidRPr="00B15EA5">
              <w:rPr>
                <w:rFonts w:ascii="CordiaUPC" w:hAnsi="CordiaUPC" w:cs="CordiaUPC"/>
                <w:sz w:val="20"/>
                <w:lang w:val="en-GB"/>
              </w:rPr>
              <w:t>200</w:t>
            </w:r>
          </w:p>
        </w:tc>
        <w:tc>
          <w:tcPr>
            <w:tcW w:w="648" w:type="dxa"/>
            <w:vAlign w:val="bottom"/>
          </w:tcPr>
          <w:p w14:paraId="18B2D464" w14:textId="6B04E0DA" w:rsidR="004611A9" w:rsidRPr="00B15EA5" w:rsidRDefault="004611A9" w:rsidP="004611A9">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Pr>
                <w:rFonts w:ascii="CordiaUPC" w:hAnsi="CordiaUPC" w:cs="CordiaUPC"/>
                <w:sz w:val="20"/>
                <w:lang w:bidi="th-TH"/>
              </w:rPr>
              <w:t>8,661</w:t>
            </w:r>
          </w:p>
        </w:tc>
        <w:tc>
          <w:tcPr>
            <w:tcW w:w="657" w:type="dxa"/>
            <w:vAlign w:val="bottom"/>
          </w:tcPr>
          <w:p w14:paraId="1F8AC125" w14:textId="3AAF2B9B" w:rsidR="004611A9" w:rsidRPr="00B15EA5" w:rsidRDefault="004611A9" w:rsidP="00CB4B4F">
            <w:pPr>
              <w:pStyle w:val="index"/>
              <w:pBdr>
                <w:bottom w:val="single" w:sz="4" w:space="1" w:color="auto"/>
              </w:pBdr>
              <w:tabs>
                <w:tab w:val="decimal" w:pos="526"/>
              </w:tabs>
              <w:spacing w:after="0" w:line="240" w:lineRule="exact"/>
              <w:ind w:left="144" w:firstLine="14"/>
              <w:rPr>
                <w:rFonts w:ascii="CordiaUPC" w:hAnsi="CordiaUPC" w:cs="CordiaUPC"/>
                <w:sz w:val="20"/>
                <w:lang w:val="en-GB"/>
              </w:rPr>
            </w:pPr>
            <w:r w:rsidRPr="00B15EA5">
              <w:rPr>
                <w:rFonts w:ascii="CordiaUPC" w:hAnsi="CordiaUPC" w:cs="CordiaUPC"/>
                <w:sz w:val="20"/>
                <w:lang w:bidi="th-TH"/>
              </w:rPr>
              <w:t>8,</w:t>
            </w:r>
            <w:r>
              <w:rPr>
                <w:rFonts w:ascii="CordiaUPC" w:hAnsi="CordiaUPC" w:cs="CordiaUPC"/>
                <w:sz w:val="20"/>
                <w:lang w:bidi="th-TH"/>
              </w:rPr>
              <w:t>574</w:t>
            </w:r>
          </w:p>
        </w:tc>
        <w:tc>
          <w:tcPr>
            <w:tcW w:w="684" w:type="dxa"/>
            <w:vAlign w:val="bottom"/>
          </w:tcPr>
          <w:p w14:paraId="763572B7" w14:textId="2BA42196" w:rsidR="004611A9" w:rsidRPr="00B15EA5" w:rsidRDefault="00F76784" w:rsidP="00F77C71">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Pr>
                <w:rFonts w:ascii="CordiaUPC" w:hAnsi="CordiaUPC" w:cs="CordiaUPC"/>
                <w:sz w:val="20"/>
                <w:lang w:val="en-GB"/>
              </w:rPr>
              <w:t xml:space="preserve">     </w:t>
            </w:r>
            <w:r w:rsidR="004611A9" w:rsidRPr="00B15EA5">
              <w:rPr>
                <w:rFonts w:ascii="CordiaUPC" w:hAnsi="CordiaUPC" w:cs="CordiaUPC"/>
                <w:sz w:val="20"/>
                <w:lang w:val="en-GB"/>
              </w:rPr>
              <w:t>-</w:t>
            </w:r>
          </w:p>
        </w:tc>
        <w:tc>
          <w:tcPr>
            <w:tcW w:w="630" w:type="dxa"/>
            <w:vAlign w:val="bottom"/>
          </w:tcPr>
          <w:p w14:paraId="18EC72CE" w14:textId="363B14C8" w:rsidR="004611A9" w:rsidRPr="00B15EA5" w:rsidRDefault="004611A9" w:rsidP="004611A9">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B15EA5">
              <w:rPr>
                <w:rFonts w:ascii="CordiaUPC" w:hAnsi="CordiaUPC" w:cs="CordiaUPC"/>
                <w:sz w:val="20"/>
                <w:lang w:val="en-GB"/>
              </w:rPr>
              <w:t>-</w:t>
            </w:r>
          </w:p>
        </w:tc>
        <w:tc>
          <w:tcPr>
            <w:tcW w:w="630" w:type="dxa"/>
            <w:vAlign w:val="bottom"/>
          </w:tcPr>
          <w:p w14:paraId="41FD0561" w14:textId="2978C4B2" w:rsidR="004611A9" w:rsidRPr="00B15EA5" w:rsidRDefault="004611A9" w:rsidP="004611A9">
            <w:pPr>
              <w:pStyle w:val="index"/>
              <w:pBdr>
                <w:bottom w:val="single" w:sz="4" w:space="1" w:color="auto"/>
              </w:pBdr>
              <w:tabs>
                <w:tab w:val="decimal" w:pos="540"/>
              </w:tabs>
              <w:spacing w:after="0" w:line="240" w:lineRule="exact"/>
              <w:ind w:left="144"/>
              <w:rPr>
                <w:rFonts w:ascii="CordiaUPC" w:hAnsi="CordiaUPC" w:cs="CordiaUPC"/>
                <w:sz w:val="20"/>
                <w:lang w:val="en-GB"/>
              </w:rPr>
            </w:pPr>
            <w:r>
              <w:rPr>
                <w:rFonts w:ascii="CordiaUPC" w:hAnsi="CordiaUPC" w:cs="CordiaUPC"/>
                <w:sz w:val="20"/>
                <w:lang w:bidi="th-TH"/>
              </w:rPr>
              <w:t>8,661</w:t>
            </w:r>
          </w:p>
        </w:tc>
        <w:tc>
          <w:tcPr>
            <w:tcW w:w="666" w:type="dxa"/>
            <w:vAlign w:val="bottom"/>
          </w:tcPr>
          <w:p w14:paraId="22C42B17" w14:textId="44943CA9" w:rsidR="004611A9" w:rsidRPr="0061697D" w:rsidRDefault="004611A9" w:rsidP="004611A9">
            <w:pPr>
              <w:pStyle w:val="index"/>
              <w:pBdr>
                <w:bottom w:val="single" w:sz="4" w:space="1" w:color="auto"/>
              </w:pBdr>
              <w:tabs>
                <w:tab w:val="decimal" w:pos="540"/>
              </w:tabs>
              <w:spacing w:after="0" w:line="240" w:lineRule="exact"/>
              <w:ind w:left="144"/>
              <w:rPr>
                <w:rFonts w:ascii="CordiaUPC" w:hAnsi="CordiaUPC" w:cs="CordiaUPC"/>
                <w:sz w:val="20"/>
                <w:lang w:val="en-GB"/>
              </w:rPr>
            </w:pPr>
            <w:r w:rsidRPr="0061697D">
              <w:rPr>
                <w:rFonts w:ascii="CordiaUPC" w:hAnsi="CordiaUPC" w:cs="CordiaUPC"/>
                <w:sz w:val="20"/>
                <w:lang w:bidi="th-TH"/>
              </w:rPr>
              <w:t>8,574</w:t>
            </w:r>
          </w:p>
        </w:tc>
        <w:tc>
          <w:tcPr>
            <w:tcW w:w="671" w:type="dxa"/>
            <w:vAlign w:val="bottom"/>
          </w:tcPr>
          <w:p w14:paraId="5AB5C475" w14:textId="723E3CE9" w:rsidR="004611A9" w:rsidRPr="0061697D" w:rsidRDefault="004611A9" w:rsidP="006B0763">
            <w:pPr>
              <w:pStyle w:val="index"/>
              <w:pBdr>
                <w:bottom w:val="single" w:sz="4" w:space="1" w:color="auto"/>
              </w:pBdr>
              <w:tabs>
                <w:tab w:val="decimal" w:pos="606"/>
              </w:tabs>
              <w:spacing w:after="0" w:line="240" w:lineRule="exact"/>
              <w:ind w:left="125"/>
              <w:rPr>
                <w:rFonts w:ascii="CordiaUPC" w:hAnsi="CordiaUPC" w:cs="CordiaUPC"/>
                <w:sz w:val="20"/>
                <w:lang w:val="en-GB"/>
              </w:rPr>
            </w:pPr>
            <w:r w:rsidRPr="0061697D">
              <w:rPr>
                <w:rFonts w:ascii="CordiaUPC" w:hAnsi="CordiaUPC" w:cs="CordiaUPC"/>
                <w:sz w:val="20"/>
                <w:lang w:val="en-GB"/>
              </w:rPr>
              <w:t>4,389</w:t>
            </w:r>
          </w:p>
        </w:tc>
        <w:tc>
          <w:tcPr>
            <w:tcW w:w="75" w:type="dxa"/>
            <w:shd w:val="clear" w:color="auto" w:fill="auto"/>
            <w:vAlign w:val="bottom"/>
          </w:tcPr>
          <w:p w14:paraId="0A3E91B3" w14:textId="6EA2CBE1" w:rsidR="004611A9" w:rsidRPr="0061697D" w:rsidRDefault="004611A9" w:rsidP="004611A9">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59" w:type="dxa"/>
            <w:gridSpan w:val="2"/>
            <w:vAlign w:val="bottom"/>
          </w:tcPr>
          <w:p w14:paraId="1D6847A9" w14:textId="33D4BE46" w:rsidR="004611A9" w:rsidRPr="0061697D" w:rsidRDefault="004611A9" w:rsidP="00643E09">
            <w:pPr>
              <w:pStyle w:val="index"/>
              <w:pBdr>
                <w:bottom w:val="single" w:sz="4" w:space="1" w:color="auto"/>
              </w:pBdr>
              <w:tabs>
                <w:tab w:val="decimal" w:pos="497"/>
              </w:tabs>
              <w:spacing w:after="0" w:line="240" w:lineRule="exact"/>
              <w:rPr>
                <w:rFonts w:ascii="CordiaUPC" w:hAnsi="CordiaUPC" w:cs="CordiaUPC"/>
                <w:sz w:val="20"/>
                <w:lang w:val="en-GB"/>
              </w:rPr>
            </w:pPr>
            <w:r w:rsidRPr="0061697D">
              <w:rPr>
                <w:rFonts w:ascii="CordiaUPC" w:hAnsi="CordiaUPC" w:cs="CordiaUPC"/>
                <w:sz w:val="20"/>
                <w:lang w:val="en-GB"/>
              </w:rPr>
              <w:t>4,389</w:t>
            </w:r>
          </w:p>
        </w:tc>
        <w:tc>
          <w:tcPr>
            <w:tcW w:w="720" w:type="dxa"/>
            <w:shd w:val="clear" w:color="auto" w:fill="auto"/>
            <w:vAlign w:val="bottom"/>
          </w:tcPr>
          <w:p w14:paraId="4491EABF" w14:textId="52535BCC" w:rsidR="004611A9" w:rsidRPr="00C6624F" w:rsidRDefault="004611A9" w:rsidP="004611A9">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4B2E1E">
              <w:rPr>
                <w:rFonts w:ascii="CordiaUPC" w:hAnsi="CordiaUPC" w:cs="CordiaUPC"/>
                <w:sz w:val="20"/>
              </w:rPr>
              <w:t>-</w:t>
            </w:r>
          </w:p>
        </w:tc>
        <w:tc>
          <w:tcPr>
            <w:tcW w:w="90" w:type="dxa"/>
            <w:shd w:val="clear" w:color="auto" w:fill="auto"/>
            <w:vAlign w:val="bottom"/>
          </w:tcPr>
          <w:p w14:paraId="2CE77EC0" w14:textId="77777777" w:rsidR="004611A9" w:rsidRPr="0061697D" w:rsidRDefault="004611A9" w:rsidP="004611A9">
            <w:pPr>
              <w:pStyle w:val="index"/>
              <w:tabs>
                <w:tab w:val="decimal" w:pos="581"/>
              </w:tabs>
              <w:spacing w:after="0" w:line="240" w:lineRule="exact"/>
              <w:rPr>
                <w:rFonts w:ascii="CordiaUPC" w:hAnsi="CordiaUPC" w:cs="CordiaUPC"/>
                <w:sz w:val="20"/>
                <w:lang w:val="en-GB"/>
              </w:rPr>
            </w:pPr>
          </w:p>
        </w:tc>
        <w:tc>
          <w:tcPr>
            <w:tcW w:w="563" w:type="dxa"/>
            <w:shd w:val="clear" w:color="auto" w:fill="auto"/>
            <w:vAlign w:val="bottom"/>
          </w:tcPr>
          <w:p w14:paraId="47F64BAA" w14:textId="3199F95E" w:rsidR="004611A9" w:rsidRPr="0061697D" w:rsidRDefault="004611A9" w:rsidP="00643E09">
            <w:pPr>
              <w:pStyle w:val="index"/>
              <w:pBdr>
                <w:bottom w:val="single" w:sz="4" w:space="1" w:color="auto"/>
              </w:pBdr>
              <w:tabs>
                <w:tab w:val="decimal" w:pos="443"/>
              </w:tabs>
              <w:spacing w:after="0" w:line="240" w:lineRule="exact"/>
              <w:rPr>
                <w:rFonts w:ascii="CordiaUPC" w:hAnsi="CordiaUPC" w:cs="CordiaUPC"/>
                <w:sz w:val="20"/>
                <w:lang w:val="en-GB"/>
              </w:rPr>
            </w:pPr>
            <w:r w:rsidRPr="0061697D">
              <w:rPr>
                <w:rFonts w:ascii="CordiaUPC" w:hAnsi="CordiaUPC" w:cs="CordiaUPC"/>
                <w:sz w:val="20"/>
                <w:lang w:val="en-GB"/>
              </w:rPr>
              <w:t>-</w:t>
            </w:r>
          </w:p>
        </w:tc>
        <w:tc>
          <w:tcPr>
            <w:tcW w:w="697" w:type="dxa"/>
            <w:shd w:val="clear" w:color="auto" w:fill="auto"/>
            <w:vAlign w:val="bottom"/>
          </w:tcPr>
          <w:p w14:paraId="4EC19046" w14:textId="462887BF" w:rsidR="004611A9" w:rsidRPr="0061697D" w:rsidRDefault="004611A9" w:rsidP="004611A9">
            <w:pPr>
              <w:pStyle w:val="index"/>
              <w:pBdr>
                <w:bottom w:val="single" w:sz="4" w:space="1" w:color="auto"/>
              </w:pBdr>
              <w:tabs>
                <w:tab w:val="decimal" w:pos="630"/>
              </w:tabs>
              <w:spacing w:after="0" w:line="240" w:lineRule="exact"/>
              <w:ind w:left="144"/>
              <w:rPr>
                <w:rFonts w:ascii="CordiaUPC" w:hAnsi="CordiaUPC" w:cs="CordiaUPC"/>
                <w:sz w:val="20"/>
              </w:rPr>
            </w:pPr>
            <w:r w:rsidRPr="0061697D">
              <w:rPr>
                <w:rFonts w:ascii="CordiaUPC" w:hAnsi="CordiaUPC" w:cs="CordiaUPC"/>
                <w:sz w:val="20"/>
                <w:lang w:val="en-GB"/>
              </w:rPr>
              <w:t>4,389</w:t>
            </w:r>
          </w:p>
        </w:tc>
        <w:tc>
          <w:tcPr>
            <w:tcW w:w="720" w:type="dxa"/>
            <w:gridSpan w:val="2"/>
            <w:shd w:val="clear" w:color="auto" w:fill="auto"/>
            <w:vAlign w:val="bottom"/>
          </w:tcPr>
          <w:p w14:paraId="72C8AD43" w14:textId="46B2ECE6" w:rsidR="004611A9" w:rsidRPr="0061697D" w:rsidRDefault="004611A9" w:rsidP="004611A9">
            <w:pPr>
              <w:pStyle w:val="index"/>
              <w:pBdr>
                <w:bottom w:val="single" w:sz="4" w:space="1" w:color="auto"/>
              </w:pBdr>
              <w:tabs>
                <w:tab w:val="decimal" w:pos="630"/>
              </w:tabs>
              <w:spacing w:after="0" w:line="240" w:lineRule="exact"/>
              <w:ind w:left="144"/>
              <w:rPr>
                <w:rFonts w:ascii="CordiaUPC" w:hAnsi="CordiaUPC" w:cs="CordiaUPC"/>
                <w:sz w:val="20"/>
                <w:lang w:val="en-GB"/>
              </w:rPr>
            </w:pPr>
            <w:r w:rsidRPr="0061697D">
              <w:rPr>
                <w:rFonts w:ascii="CordiaUPC" w:hAnsi="CordiaUPC" w:cs="CordiaUPC"/>
                <w:sz w:val="20"/>
                <w:lang w:val="en-GB"/>
              </w:rPr>
              <w:t>4,389</w:t>
            </w:r>
          </w:p>
        </w:tc>
        <w:tc>
          <w:tcPr>
            <w:tcW w:w="716" w:type="dxa"/>
            <w:shd w:val="clear" w:color="auto" w:fill="auto"/>
            <w:vAlign w:val="bottom"/>
          </w:tcPr>
          <w:p w14:paraId="17ABC965" w14:textId="4D3DA2A9" w:rsidR="004611A9" w:rsidRPr="00B15EA5" w:rsidRDefault="004611A9" w:rsidP="004611A9">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Pr>
                <w:rFonts w:ascii="CordiaUPC" w:hAnsi="CordiaUPC" w:cs="CordiaUPC" w:hint="cs"/>
                <w:sz w:val="20"/>
                <w:cs/>
                <w:lang w:val="en-GB" w:bidi="th-TH"/>
              </w:rPr>
              <w:t>121</w:t>
            </w:r>
          </w:p>
        </w:tc>
        <w:tc>
          <w:tcPr>
            <w:tcW w:w="657" w:type="dxa"/>
            <w:shd w:val="clear" w:color="auto" w:fill="auto"/>
            <w:vAlign w:val="bottom"/>
          </w:tcPr>
          <w:p w14:paraId="3459EA74" w14:textId="220D2B1D" w:rsidR="004611A9" w:rsidRPr="009C75D4" w:rsidRDefault="004611A9" w:rsidP="004611A9">
            <w:pPr>
              <w:pStyle w:val="index"/>
              <w:pBdr>
                <w:bottom w:val="single" w:sz="4" w:space="1" w:color="auto"/>
              </w:pBdr>
              <w:tabs>
                <w:tab w:val="decimal" w:pos="542"/>
              </w:tabs>
              <w:spacing w:after="0" w:line="240" w:lineRule="exact"/>
              <w:ind w:left="144"/>
              <w:rPr>
                <w:rFonts w:ascii="CordiaUPC" w:hAnsi="CordiaUPC" w:cs="CordiaUPC"/>
                <w:sz w:val="20"/>
                <w:lang w:val="en-US"/>
              </w:rPr>
            </w:pPr>
            <w:r w:rsidRPr="00B15EA5">
              <w:rPr>
                <w:rFonts w:ascii="CordiaUPC" w:hAnsi="CordiaUPC" w:cs="CordiaUPC"/>
                <w:sz w:val="20"/>
                <w:lang w:val="en-GB"/>
              </w:rPr>
              <w:t>-</w:t>
            </w:r>
          </w:p>
        </w:tc>
      </w:tr>
      <w:tr w:rsidR="004611A9" w:rsidRPr="00392524" w14:paraId="4B89A2EF" w14:textId="77777777" w:rsidTr="00CF059F">
        <w:tc>
          <w:tcPr>
            <w:tcW w:w="1838" w:type="dxa"/>
            <w:shd w:val="clear" w:color="auto" w:fill="auto"/>
            <w:vAlign w:val="bottom"/>
          </w:tcPr>
          <w:p w14:paraId="2D51902C" w14:textId="77777777" w:rsidR="004611A9" w:rsidRPr="00392524" w:rsidRDefault="004611A9" w:rsidP="004611A9">
            <w:pPr>
              <w:pStyle w:val="index"/>
              <w:spacing w:after="0" w:line="240" w:lineRule="exact"/>
              <w:rPr>
                <w:rFonts w:ascii="CordiaUPC" w:hAnsi="CordiaUPC" w:cs="CordiaUPC"/>
                <w:b/>
                <w:bCs/>
                <w:sz w:val="20"/>
                <w:lang w:val="en-GB"/>
              </w:rPr>
            </w:pPr>
            <w:r w:rsidRPr="00392524">
              <w:rPr>
                <w:rFonts w:ascii="CordiaUPC" w:hAnsi="CordiaUPC" w:cs="CordiaUPC" w:hint="cs"/>
                <w:b/>
                <w:bCs/>
                <w:sz w:val="20"/>
                <w:lang w:val="en-GB"/>
              </w:rPr>
              <w:t>Total</w:t>
            </w:r>
          </w:p>
        </w:tc>
        <w:tc>
          <w:tcPr>
            <w:tcW w:w="1170" w:type="dxa"/>
            <w:shd w:val="clear" w:color="auto" w:fill="auto"/>
            <w:vAlign w:val="bottom"/>
          </w:tcPr>
          <w:p w14:paraId="2D14ACD8" w14:textId="77777777" w:rsidR="004611A9" w:rsidRPr="00392524" w:rsidRDefault="004611A9" w:rsidP="004611A9">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0D37B18A" w14:textId="77777777" w:rsidR="004611A9" w:rsidRPr="00392524" w:rsidRDefault="004611A9" w:rsidP="004611A9">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2CA2B128" w14:textId="77777777" w:rsidR="004611A9" w:rsidRPr="00392524" w:rsidRDefault="004611A9" w:rsidP="004611A9">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787323F2" w14:textId="77777777" w:rsidR="004611A9" w:rsidRPr="00392524" w:rsidRDefault="004611A9" w:rsidP="004611A9">
            <w:pPr>
              <w:pStyle w:val="index"/>
              <w:spacing w:after="0" w:line="240" w:lineRule="exact"/>
              <w:rPr>
                <w:rFonts w:ascii="CordiaUPC" w:hAnsi="CordiaUPC" w:cs="CordiaUPC"/>
                <w:sz w:val="20"/>
                <w:lang w:val="en-GB"/>
              </w:rPr>
            </w:pPr>
          </w:p>
        </w:tc>
        <w:tc>
          <w:tcPr>
            <w:tcW w:w="679" w:type="dxa"/>
            <w:shd w:val="clear" w:color="auto" w:fill="auto"/>
            <w:vAlign w:val="bottom"/>
          </w:tcPr>
          <w:p w14:paraId="7436E1A3" w14:textId="77777777" w:rsidR="004611A9" w:rsidRPr="00392524" w:rsidRDefault="004611A9" w:rsidP="004611A9">
            <w:pPr>
              <w:pStyle w:val="index"/>
              <w:tabs>
                <w:tab w:val="decimal" w:pos="621"/>
              </w:tabs>
              <w:spacing w:after="0" w:line="240" w:lineRule="exact"/>
              <w:rPr>
                <w:rFonts w:ascii="CordiaUPC" w:hAnsi="CordiaUPC" w:cs="CordiaUPC"/>
                <w:sz w:val="20"/>
                <w:lang w:val="en-GB"/>
              </w:rPr>
            </w:pPr>
          </w:p>
        </w:tc>
        <w:tc>
          <w:tcPr>
            <w:tcW w:w="648" w:type="dxa"/>
            <w:vAlign w:val="bottom"/>
          </w:tcPr>
          <w:p w14:paraId="787B2B9D" w14:textId="353302EF" w:rsidR="004611A9" w:rsidRPr="00B15EA5" w:rsidRDefault="004611A9" w:rsidP="004611A9">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Pr>
                <w:rFonts w:ascii="CordiaUPC" w:hAnsi="CordiaUPC" w:cs="CordiaUPC"/>
                <w:b/>
                <w:bCs/>
                <w:sz w:val="20"/>
                <w:lang w:val="en-US" w:bidi="th-TH"/>
              </w:rPr>
              <w:t>8,661</w:t>
            </w:r>
          </w:p>
        </w:tc>
        <w:tc>
          <w:tcPr>
            <w:tcW w:w="657" w:type="dxa"/>
            <w:vAlign w:val="bottom"/>
          </w:tcPr>
          <w:p w14:paraId="28451A8D" w14:textId="4E7BBE52" w:rsidR="004611A9" w:rsidRPr="00B15EA5" w:rsidRDefault="004611A9" w:rsidP="004611A9">
            <w:pPr>
              <w:pStyle w:val="index"/>
              <w:pBdr>
                <w:bottom w:val="double" w:sz="4" w:space="1" w:color="auto"/>
              </w:pBdr>
              <w:tabs>
                <w:tab w:val="decimal" w:pos="540"/>
              </w:tabs>
              <w:spacing w:after="0" w:line="240" w:lineRule="exact"/>
              <w:ind w:left="144" w:right="-72"/>
              <w:rPr>
                <w:rFonts w:ascii="CordiaUPC" w:hAnsi="CordiaUPC" w:cs="CordiaUPC"/>
                <w:b/>
                <w:bCs/>
                <w:sz w:val="20"/>
                <w:lang w:bidi="th-TH"/>
              </w:rPr>
            </w:pPr>
            <w:r w:rsidRPr="00B15EA5">
              <w:rPr>
                <w:rFonts w:ascii="CordiaUPC" w:hAnsi="CordiaUPC" w:cs="CordiaUPC"/>
                <w:b/>
                <w:bCs/>
                <w:sz w:val="20"/>
                <w:lang w:bidi="th-TH"/>
              </w:rPr>
              <w:t>8,</w:t>
            </w:r>
            <w:r>
              <w:rPr>
                <w:rFonts w:ascii="CordiaUPC" w:hAnsi="CordiaUPC" w:cs="CordiaUPC"/>
                <w:b/>
                <w:bCs/>
                <w:sz w:val="20"/>
                <w:lang w:bidi="th-TH"/>
              </w:rPr>
              <w:t>574</w:t>
            </w:r>
          </w:p>
        </w:tc>
        <w:tc>
          <w:tcPr>
            <w:tcW w:w="684" w:type="dxa"/>
            <w:vAlign w:val="bottom"/>
          </w:tcPr>
          <w:p w14:paraId="7E185814" w14:textId="29F628A7" w:rsidR="004611A9" w:rsidRPr="004611A9" w:rsidRDefault="00F77C71" w:rsidP="00F77C71">
            <w:pPr>
              <w:pStyle w:val="index"/>
              <w:pBdr>
                <w:bottom w:val="double" w:sz="4" w:space="1" w:color="auto"/>
              </w:pBdr>
              <w:tabs>
                <w:tab w:val="decimal" w:pos="307"/>
                <w:tab w:val="left" w:pos="421"/>
                <w:tab w:val="left" w:pos="685"/>
              </w:tabs>
              <w:spacing w:after="0" w:line="240" w:lineRule="exact"/>
              <w:ind w:left="144"/>
              <w:jc w:val="center"/>
              <w:rPr>
                <w:rFonts w:ascii="CordiaUPC" w:hAnsi="CordiaUPC" w:cs="CordiaUPC"/>
                <w:sz w:val="20"/>
                <w:lang w:val="en-GB"/>
              </w:rPr>
            </w:pPr>
            <w:r>
              <w:rPr>
                <w:rFonts w:ascii="CordiaUPC" w:hAnsi="CordiaUPC" w:cs="CordiaUPC"/>
                <w:sz w:val="20"/>
                <w:lang w:val="en-GB"/>
              </w:rPr>
              <w:t xml:space="preserve">     </w:t>
            </w:r>
            <w:r w:rsidR="004611A9" w:rsidRPr="004611A9">
              <w:rPr>
                <w:rFonts w:ascii="CordiaUPC" w:hAnsi="CordiaUPC" w:cs="CordiaUPC" w:hint="cs"/>
                <w:sz w:val="20"/>
                <w:lang w:val="en-GB"/>
              </w:rPr>
              <w:t>-</w:t>
            </w:r>
          </w:p>
        </w:tc>
        <w:tc>
          <w:tcPr>
            <w:tcW w:w="630" w:type="dxa"/>
            <w:vAlign w:val="bottom"/>
          </w:tcPr>
          <w:p w14:paraId="06F7F4B3" w14:textId="5EC34091" w:rsidR="004611A9" w:rsidRPr="00B15EA5" w:rsidRDefault="004611A9" w:rsidP="004611A9">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B15EA5">
              <w:rPr>
                <w:rFonts w:ascii="CordiaUPC" w:hAnsi="CordiaUPC" w:cs="CordiaUPC" w:hint="cs"/>
                <w:b/>
                <w:bCs/>
                <w:sz w:val="20"/>
                <w:lang w:val="en-GB"/>
              </w:rPr>
              <w:t>-</w:t>
            </w:r>
          </w:p>
        </w:tc>
        <w:tc>
          <w:tcPr>
            <w:tcW w:w="630" w:type="dxa"/>
            <w:vAlign w:val="bottom"/>
          </w:tcPr>
          <w:p w14:paraId="71732D33" w14:textId="191EAA9F" w:rsidR="004611A9" w:rsidRPr="00B15EA5" w:rsidRDefault="004611A9" w:rsidP="004611A9">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Pr>
                <w:rFonts w:ascii="CordiaUPC" w:hAnsi="CordiaUPC" w:cs="CordiaUPC"/>
                <w:b/>
                <w:bCs/>
                <w:sz w:val="20"/>
                <w:lang w:bidi="th-TH"/>
              </w:rPr>
              <w:t>8,661</w:t>
            </w:r>
          </w:p>
        </w:tc>
        <w:tc>
          <w:tcPr>
            <w:tcW w:w="666" w:type="dxa"/>
            <w:vAlign w:val="bottom"/>
          </w:tcPr>
          <w:p w14:paraId="6A99E3E1" w14:textId="22E835E3" w:rsidR="004611A9" w:rsidRPr="0061697D" w:rsidRDefault="004611A9" w:rsidP="004611A9">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61697D">
              <w:rPr>
                <w:rFonts w:ascii="CordiaUPC" w:hAnsi="CordiaUPC" w:cs="CordiaUPC"/>
                <w:b/>
                <w:bCs/>
                <w:sz w:val="20"/>
                <w:lang w:bidi="th-TH"/>
              </w:rPr>
              <w:t>8,574</w:t>
            </w:r>
          </w:p>
        </w:tc>
        <w:tc>
          <w:tcPr>
            <w:tcW w:w="671" w:type="dxa"/>
            <w:vAlign w:val="bottom"/>
          </w:tcPr>
          <w:p w14:paraId="2CC80D60" w14:textId="58B3BC9D" w:rsidR="004611A9" w:rsidRPr="0061697D" w:rsidRDefault="004611A9" w:rsidP="004611A9">
            <w:pPr>
              <w:pStyle w:val="index"/>
              <w:pBdr>
                <w:bottom w:val="double" w:sz="4" w:space="1" w:color="auto"/>
              </w:pBdr>
              <w:tabs>
                <w:tab w:val="decimal" w:pos="606"/>
              </w:tabs>
              <w:spacing w:after="0" w:line="240" w:lineRule="exact"/>
              <w:ind w:left="144"/>
              <w:rPr>
                <w:rFonts w:ascii="CordiaUPC" w:hAnsi="CordiaUPC" w:cs="CordiaUPC"/>
                <w:b/>
                <w:bCs/>
                <w:sz w:val="20"/>
                <w:cs/>
                <w:lang w:val="en-GB" w:bidi="th-TH"/>
              </w:rPr>
            </w:pPr>
            <w:r w:rsidRPr="0061697D">
              <w:rPr>
                <w:rFonts w:ascii="CordiaUPC" w:hAnsi="CordiaUPC" w:cs="CordiaUPC"/>
                <w:b/>
                <w:bCs/>
                <w:sz w:val="20"/>
                <w:lang w:val="en-GB"/>
              </w:rPr>
              <w:t>104,144</w:t>
            </w:r>
          </w:p>
        </w:tc>
        <w:tc>
          <w:tcPr>
            <w:tcW w:w="75" w:type="dxa"/>
            <w:shd w:val="clear" w:color="auto" w:fill="auto"/>
            <w:vAlign w:val="bottom"/>
          </w:tcPr>
          <w:p w14:paraId="11B5DF2A" w14:textId="77777777" w:rsidR="004611A9" w:rsidRPr="0061697D" w:rsidRDefault="004611A9" w:rsidP="004611A9">
            <w:pPr>
              <w:pStyle w:val="index"/>
              <w:tabs>
                <w:tab w:val="decimal" w:pos="540"/>
              </w:tabs>
              <w:spacing w:after="0" w:line="240" w:lineRule="exact"/>
              <w:ind w:left="-14"/>
              <w:rPr>
                <w:rFonts w:ascii="CordiaUPC" w:hAnsi="CordiaUPC" w:cs="CordiaUPC"/>
                <w:b/>
                <w:bCs/>
                <w:sz w:val="20"/>
                <w:lang w:val="en-GB"/>
              </w:rPr>
            </w:pPr>
          </w:p>
        </w:tc>
        <w:tc>
          <w:tcPr>
            <w:tcW w:w="559" w:type="dxa"/>
            <w:gridSpan w:val="2"/>
            <w:shd w:val="clear" w:color="auto" w:fill="auto"/>
            <w:vAlign w:val="bottom"/>
          </w:tcPr>
          <w:p w14:paraId="093F0615" w14:textId="7D9C8EE6" w:rsidR="004611A9" w:rsidRPr="0061697D" w:rsidRDefault="004611A9" w:rsidP="004611A9">
            <w:pPr>
              <w:pStyle w:val="index"/>
              <w:pBdr>
                <w:bottom w:val="double" w:sz="4" w:space="1" w:color="auto"/>
              </w:pBdr>
              <w:tabs>
                <w:tab w:val="decimal" w:pos="497"/>
              </w:tabs>
              <w:spacing w:after="0" w:line="240" w:lineRule="exact"/>
              <w:rPr>
                <w:rFonts w:ascii="CordiaUPC" w:hAnsi="CordiaUPC" w:cs="CordiaUPC"/>
                <w:b/>
                <w:bCs/>
                <w:sz w:val="20"/>
                <w:lang w:val="en-GB"/>
              </w:rPr>
            </w:pPr>
            <w:r w:rsidRPr="0061697D">
              <w:rPr>
                <w:rFonts w:ascii="CordiaUPC" w:hAnsi="CordiaUPC" w:cs="CordiaUPC"/>
                <w:b/>
                <w:bCs/>
                <w:sz w:val="20"/>
                <w:lang w:val="en-GB"/>
              </w:rPr>
              <w:t>104,1</w:t>
            </w:r>
            <w:r>
              <w:rPr>
                <w:rFonts w:ascii="CordiaUPC" w:hAnsi="CordiaUPC" w:cs="CordiaUPC"/>
                <w:b/>
                <w:bCs/>
                <w:sz w:val="20"/>
                <w:lang w:val="en-GB"/>
              </w:rPr>
              <w:t>4</w:t>
            </w:r>
            <w:r w:rsidRPr="0061697D">
              <w:rPr>
                <w:rFonts w:ascii="CordiaUPC" w:hAnsi="CordiaUPC" w:cs="CordiaUPC"/>
                <w:b/>
                <w:bCs/>
                <w:sz w:val="20"/>
                <w:lang w:val="en-GB"/>
              </w:rPr>
              <w:t>4</w:t>
            </w:r>
          </w:p>
        </w:tc>
        <w:tc>
          <w:tcPr>
            <w:tcW w:w="720" w:type="dxa"/>
            <w:shd w:val="clear" w:color="auto" w:fill="auto"/>
            <w:vAlign w:val="bottom"/>
          </w:tcPr>
          <w:p w14:paraId="51D91378" w14:textId="0AB388EB" w:rsidR="004611A9" w:rsidRPr="00C6624F" w:rsidRDefault="004611A9" w:rsidP="004611A9">
            <w:pPr>
              <w:pStyle w:val="index"/>
              <w:pBdr>
                <w:bottom w:val="double" w:sz="4" w:space="1" w:color="auto"/>
              </w:pBdr>
              <w:tabs>
                <w:tab w:val="decimal" w:pos="650"/>
              </w:tabs>
              <w:spacing w:after="0" w:line="240" w:lineRule="exact"/>
              <w:ind w:left="144" w:right="-20"/>
              <w:rPr>
                <w:rFonts w:ascii="CordiaUPC" w:hAnsi="CordiaUPC" w:cs="CordiaUPC"/>
                <w:b/>
                <w:bCs/>
                <w:sz w:val="20"/>
                <w:lang w:val="en-GB"/>
              </w:rPr>
            </w:pPr>
            <w:r w:rsidRPr="00C6624F">
              <w:rPr>
                <w:rFonts w:ascii="CordiaUPC" w:hAnsi="CordiaUPC" w:cs="CordiaUPC"/>
                <w:b/>
                <w:bCs/>
                <w:sz w:val="20"/>
                <w:lang w:val="en-GB"/>
              </w:rPr>
              <w:t>(99,000)</w:t>
            </w:r>
          </w:p>
        </w:tc>
        <w:tc>
          <w:tcPr>
            <w:tcW w:w="90" w:type="dxa"/>
            <w:shd w:val="clear" w:color="auto" w:fill="auto"/>
            <w:vAlign w:val="bottom"/>
          </w:tcPr>
          <w:p w14:paraId="0FCCB325" w14:textId="77777777" w:rsidR="004611A9" w:rsidRPr="0061697D" w:rsidRDefault="004611A9" w:rsidP="004611A9">
            <w:pPr>
              <w:pStyle w:val="index"/>
              <w:tabs>
                <w:tab w:val="decimal" w:pos="581"/>
              </w:tabs>
              <w:spacing w:after="0" w:line="240" w:lineRule="exact"/>
              <w:rPr>
                <w:rFonts w:ascii="CordiaUPC" w:hAnsi="CordiaUPC" w:cs="CordiaUPC"/>
                <w:b/>
                <w:bCs/>
                <w:sz w:val="20"/>
                <w:lang w:val="en-GB"/>
              </w:rPr>
            </w:pPr>
          </w:p>
        </w:tc>
        <w:tc>
          <w:tcPr>
            <w:tcW w:w="563" w:type="dxa"/>
            <w:shd w:val="clear" w:color="auto" w:fill="auto"/>
            <w:vAlign w:val="bottom"/>
          </w:tcPr>
          <w:p w14:paraId="3B015008" w14:textId="396E7636" w:rsidR="004611A9" w:rsidRPr="0061697D" w:rsidRDefault="004611A9" w:rsidP="004611A9">
            <w:pPr>
              <w:pStyle w:val="index"/>
              <w:pBdr>
                <w:bottom w:val="double" w:sz="4" w:space="1" w:color="auto"/>
              </w:pBdr>
              <w:tabs>
                <w:tab w:val="decimal" w:pos="470"/>
              </w:tabs>
              <w:spacing w:after="0" w:line="240" w:lineRule="exact"/>
              <w:rPr>
                <w:rFonts w:ascii="CordiaUPC" w:hAnsi="CordiaUPC" w:cs="CordiaUPC"/>
                <w:b/>
                <w:bCs/>
                <w:sz w:val="20"/>
                <w:lang w:val="en-GB"/>
              </w:rPr>
            </w:pPr>
            <w:r w:rsidRPr="0061697D">
              <w:rPr>
                <w:rFonts w:ascii="CordiaUPC" w:hAnsi="CordiaUPC" w:cs="CordiaUPC"/>
                <w:b/>
                <w:bCs/>
                <w:sz w:val="20"/>
                <w:lang w:val="en-GB"/>
              </w:rPr>
              <w:t>(99,000)</w:t>
            </w:r>
          </w:p>
        </w:tc>
        <w:tc>
          <w:tcPr>
            <w:tcW w:w="697" w:type="dxa"/>
            <w:shd w:val="clear" w:color="auto" w:fill="auto"/>
            <w:vAlign w:val="bottom"/>
          </w:tcPr>
          <w:p w14:paraId="3C682896" w14:textId="71C7A4C1" w:rsidR="004611A9" w:rsidRPr="0061697D" w:rsidRDefault="004611A9" w:rsidP="004611A9">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61697D">
              <w:rPr>
                <w:rFonts w:ascii="CordiaUPC" w:hAnsi="CordiaUPC" w:cs="CordiaUPC"/>
                <w:b/>
                <w:bCs/>
                <w:sz w:val="20"/>
                <w:lang w:val="en-GB" w:bidi="th-TH"/>
              </w:rPr>
              <w:t>5,144</w:t>
            </w:r>
          </w:p>
        </w:tc>
        <w:tc>
          <w:tcPr>
            <w:tcW w:w="720" w:type="dxa"/>
            <w:gridSpan w:val="2"/>
            <w:shd w:val="clear" w:color="auto" w:fill="auto"/>
            <w:vAlign w:val="bottom"/>
          </w:tcPr>
          <w:p w14:paraId="02E9C8A1" w14:textId="33F9377A" w:rsidR="004611A9" w:rsidRPr="0061697D" w:rsidRDefault="004611A9" w:rsidP="004611A9">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61697D">
              <w:rPr>
                <w:rFonts w:ascii="CordiaUPC" w:hAnsi="CordiaUPC" w:cs="CordiaUPC"/>
                <w:b/>
                <w:bCs/>
                <w:sz w:val="20"/>
                <w:lang w:val="en-GB" w:bidi="th-TH"/>
              </w:rPr>
              <w:t>5,144</w:t>
            </w:r>
          </w:p>
        </w:tc>
        <w:tc>
          <w:tcPr>
            <w:tcW w:w="716" w:type="dxa"/>
            <w:vAlign w:val="bottom"/>
          </w:tcPr>
          <w:p w14:paraId="5DC27C90" w14:textId="60429C97" w:rsidR="004611A9" w:rsidRPr="00B15EA5" w:rsidRDefault="004611A9" w:rsidP="004611A9">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Pr>
                <w:rFonts w:ascii="CordiaUPC" w:hAnsi="CordiaUPC" w:cs="CordiaUPC" w:hint="cs"/>
                <w:b/>
                <w:bCs/>
                <w:sz w:val="20"/>
                <w:cs/>
                <w:lang w:val="en-GB" w:bidi="th-TH"/>
              </w:rPr>
              <w:t>410</w:t>
            </w:r>
          </w:p>
        </w:tc>
        <w:tc>
          <w:tcPr>
            <w:tcW w:w="657" w:type="dxa"/>
            <w:vAlign w:val="bottom"/>
          </w:tcPr>
          <w:p w14:paraId="09318360" w14:textId="3B8CF094" w:rsidR="004611A9" w:rsidRPr="00B15EA5" w:rsidRDefault="004611A9" w:rsidP="004611A9">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GB"/>
              </w:rPr>
            </w:pPr>
            <w:r>
              <w:rPr>
                <w:rFonts w:ascii="CordiaUPC" w:hAnsi="CordiaUPC" w:cs="CordiaUPC"/>
                <w:b/>
                <w:bCs/>
                <w:sz w:val="20"/>
                <w:lang w:val="en-GB"/>
              </w:rPr>
              <w:t>153</w:t>
            </w:r>
          </w:p>
        </w:tc>
      </w:tr>
    </w:tbl>
    <w:p w14:paraId="1E31AE8A" w14:textId="519FEF28" w:rsidR="00207CD7" w:rsidRPr="00392524" w:rsidRDefault="00D7677B" w:rsidP="00AD7C76">
      <w:pPr>
        <w:pStyle w:val="index"/>
        <w:spacing w:after="0" w:line="240" w:lineRule="exact"/>
        <w:jc w:val="both"/>
        <w:rPr>
          <w:rFonts w:cs="Times New Roman"/>
          <w:szCs w:val="22"/>
        </w:rPr>
      </w:pPr>
      <w:r w:rsidRPr="00392524">
        <w:rPr>
          <w:rFonts w:cs="Times New Roman"/>
          <w:b/>
          <w:bCs/>
          <w:sz w:val="24"/>
          <w:szCs w:val="24"/>
          <w:lang w:bidi="th-TH"/>
        </w:rPr>
        <w:tab/>
      </w:r>
    </w:p>
    <w:bookmarkEnd w:id="10"/>
    <w:p w14:paraId="0F6350D3" w14:textId="345A7508" w:rsidR="00F31F2A" w:rsidRPr="0061697D" w:rsidRDefault="00F31F2A" w:rsidP="00E66938">
      <w:pPr>
        <w:tabs>
          <w:tab w:val="left" w:pos="360"/>
        </w:tabs>
        <w:spacing w:line="240" w:lineRule="exact"/>
        <w:ind w:left="360" w:hanging="180"/>
        <w:rPr>
          <w:rFonts w:ascii="CordiaUPC" w:hAnsi="CordiaUPC" w:cs="CordiaUPC"/>
          <w:sz w:val="20"/>
          <w:lang w:val="en-US"/>
        </w:rPr>
      </w:pPr>
      <w:r w:rsidRPr="00E66938">
        <w:rPr>
          <w:rFonts w:ascii="CordiaUPC" w:eastAsia="Calibri" w:hAnsi="CordiaUPC" w:cs="CordiaUPC"/>
          <w:sz w:val="20"/>
          <w:vertAlign w:val="superscript"/>
        </w:rPr>
        <w:t>(</w:t>
      </w:r>
      <w:r w:rsidR="00284DBA" w:rsidRPr="00E66938">
        <w:rPr>
          <w:rFonts w:ascii="CordiaUPC" w:eastAsia="Calibri" w:hAnsi="CordiaUPC" w:cs="CordiaUPC"/>
          <w:sz w:val="20"/>
          <w:vertAlign w:val="superscript"/>
        </w:rPr>
        <w:t>1</w:t>
      </w:r>
      <w:r w:rsidRPr="00E66938">
        <w:rPr>
          <w:rFonts w:ascii="CordiaUPC" w:eastAsia="Calibri" w:hAnsi="CordiaUPC" w:cs="CordiaUPC"/>
          <w:sz w:val="20"/>
          <w:vertAlign w:val="superscript"/>
        </w:rPr>
        <w:t>)</w:t>
      </w:r>
      <w:r w:rsidR="00023B56" w:rsidRPr="00E66938">
        <w:rPr>
          <w:rFonts w:ascii="CordiaUPC" w:eastAsia="Calibri" w:hAnsi="CordiaUPC" w:cs="CordiaUPC"/>
          <w:sz w:val="20"/>
          <w:vertAlign w:val="superscript"/>
        </w:rPr>
        <w:t xml:space="preserve"> </w:t>
      </w:r>
      <w:r w:rsidR="00023B56" w:rsidRPr="00E66938">
        <w:rPr>
          <w:rFonts w:ascii="CordiaUPC" w:hAnsi="CordiaUPC" w:cs="CordiaUPC"/>
          <w:szCs w:val="22"/>
        </w:rPr>
        <w:t xml:space="preserve"> </w:t>
      </w:r>
      <w:r w:rsidR="00E66938" w:rsidRPr="00E66938">
        <w:rPr>
          <w:rFonts w:ascii="CordiaUPC" w:hAnsi="CordiaUPC" w:cs="CordiaUPC"/>
          <w:sz w:val="20"/>
        </w:rPr>
        <w:t>TBCO PCL.</w:t>
      </w:r>
      <w:r w:rsidR="002303CB" w:rsidRPr="00E66938">
        <w:rPr>
          <w:rFonts w:ascii="CordiaUPC" w:hAnsi="CordiaUPC" w:cs="CordiaUPC"/>
          <w:sz w:val="20"/>
        </w:rPr>
        <w:t xml:space="preserve"> registered the dissolution with the Ministry of Commerce on 1 November 2021</w:t>
      </w:r>
      <w:r w:rsidR="00E66938" w:rsidRPr="00E66938">
        <w:rPr>
          <w:rFonts w:ascii="CordiaUPC" w:hAnsi="CordiaUPC" w:cs="CordiaUPC"/>
          <w:sz w:val="20"/>
        </w:rPr>
        <w:t>. In October 2023,</w:t>
      </w:r>
      <w:r w:rsidR="002303CB" w:rsidRPr="00E66938">
        <w:rPr>
          <w:rFonts w:ascii="CordiaUPC" w:hAnsi="CordiaUPC" w:cs="CordiaUPC"/>
          <w:sz w:val="20"/>
        </w:rPr>
        <w:t xml:space="preserve"> the </w:t>
      </w:r>
      <w:r w:rsidR="00E66938" w:rsidRPr="00E66938">
        <w:rPr>
          <w:rFonts w:ascii="CordiaUPC" w:hAnsi="CordiaUPC" w:cs="CordiaUPC"/>
          <w:sz w:val="20"/>
        </w:rPr>
        <w:t>Annual General Meeting</w:t>
      </w:r>
      <w:r w:rsidR="002303CB" w:rsidRPr="00E66938">
        <w:rPr>
          <w:rFonts w:ascii="CordiaUPC" w:hAnsi="CordiaUPC" w:cs="CordiaUPC"/>
          <w:sz w:val="20"/>
        </w:rPr>
        <w:t xml:space="preserve"> of </w:t>
      </w:r>
      <w:r w:rsidR="00E66938" w:rsidRPr="00E66938">
        <w:rPr>
          <w:rFonts w:ascii="CordiaUPC" w:hAnsi="CordiaUPC" w:cs="CordiaUPC"/>
          <w:sz w:val="20"/>
        </w:rPr>
        <w:t xml:space="preserve">TBCO PCL. has approved the </w:t>
      </w:r>
      <w:r w:rsidR="002303CB" w:rsidRPr="00E66938">
        <w:rPr>
          <w:rFonts w:ascii="CordiaUPC" w:hAnsi="CordiaUPC" w:cs="CordiaUPC"/>
          <w:sz w:val="20"/>
        </w:rPr>
        <w:t>liquidation</w:t>
      </w:r>
      <w:r w:rsidR="00E66938" w:rsidRPr="00E66938">
        <w:rPr>
          <w:rFonts w:ascii="CordiaUPC" w:hAnsi="CordiaUPC" w:cs="CordiaUPC"/>
          <w:sz w:val="20"/>
        </w:rPr>
        <w:t xml:space="preserve"> results, and TBCO PCL. has transferred remaining cash to shareholders. Liquidation registration at Ministry of Commerce will be completed in November 2023.</w:t>
      </w:r>
    </w:p>
    <w:p w14:paraId="47C2C6E7" w14:textId="19C3E027" w:rsidR="00C82A12" w:rsidRPr="004B2E1E" w:rsidRDefault="00284DBA" w:rsidP="004B2E1E">
      <w:pPr>
        <w:pStyle w:val="index"/>
        <w:tabs>
          <w:tab w:val="left" w:pos="360"/>
        </w:tabs>
        <w:spacing w:after="0" w:line="240" w:lineRule="exact"/>
        <w:ind w:left="360" w:hanging="180"/>
        <w:rPr>
          <w:rFonts w:ascii="CordiaUPC" w:hAnsi="CordiaUPC" w:cs="CordiaUPC"/>
          <w:sz w:val="20"/>
          <w:lang w:val="en-GB"/>
        </w:rPr>
      </w:pPr>
      <w:r w:rsidRPr="00B46807">
        <w:rPr>
          <w:rFonts w:ascii="CordiaUPC" w:eastAsia="Calibri" w:hAnsi="CordiaUPC" w:cs="CordiaUPC"/>
          <w:sz w:val="20"/>
          <w:vertAlign w:val="superscript"/>
          <w:lang w:val="en-GB"/>
        </w:rPr>
        <w:t>(</w:t>
      </w:r>
      <w:r w:rsidR="00BA4DF4">
        <w:rPr>
          <w:rFonts w:ascii="CordiaUPC" w:eastAsia="Calibri" w:hAnsi="CordiaUPC" w:cs="CordiaUPC"/>
          <w:sz w:val="20"/>
          <w:vertAlign w:val="superscript"/>
          <w:lang w:val="en-GB"/>
        </w:rPr>
        <w:t>2</w:t>
      </w:r>
      <w:r w:rsidRPr="00B46807">
        <w:rPr>
          <w:rFonts w:ascii="CordiaUPC" w:eastAsia="Calibri" w:hAnsi="CordiaUPC" w:cs="CordiaUPC"/>
          <w:sz w:val="20"/>
          <w:vertAlign w:val="superscript"/>
          <w:lang w:val="en-GB"/>
        </w:rPr>
        <w:t>)</w:t>
      </w:r>
      <w:r w:rsidRPr="00B46807">
        <w:rPr>
          <w:rFonts w:ascii="CordiaUPC" w:hAnsi="CordiaUPC" w:cs="CordiaUPC" w:hint="cs"/>
          <w:szCs w:val="22"/>
          <w:lang w:val="en-GB"/>
        </w:rPr>
        <w:t xml:space="preserve"> </w:t>
      </w:r>
      <w:r w:rsidRPr="00B46807">
        <w:rPr>
          <w:rFonts w:ascii="CordiaUPC" w:hAnsi="CordiaUPC" w:cs="CordiaUPC"/>
          <w:szCs w:val="22"/>
          <w:lang w:val="en-GB"/>
        </w:rPr>
        <w:t xml:space="preserve"> </w:t>
      </w:r>
      <w:proofErr w:type="spellStart"/>
      <w:r w:rsidR="003E72CD" w:rsidRPr="004B2E1E">
        <w:rPr>
          <w:rFonts w:ascii="CordiaUPC" w:hAnsi="CordiaUPC" w:cs="CordiaUPC"/>
          <w:sz w:val="20"/>
          <w:lang w:val="en-GB"/>
        </w:rPr>
        <w:t>Eastspring</w:t>
      </w:r>
      <w:proofErr w:type="spellEnd"/>
      <w:r w:rsidR="003E72CD" w:rsidRPr="004B2E1E">
        <w:rPr>
          <w:rFonts w:ascii="CordiaUPC" w:hAnsi="CordiaUPC" w:cs="CordiaUPC"/>
          <w:sz w:val="20"/>
          <w:lang w:val="en-GB"/>
        </w:rPr>
        <w:t xml:space="preserve"> Asset Management (Thailand) Co., Ltd. </w:t>
      </w:r>
      <w:r w:rsidR="001449F4" w:rsidRPr="004B2E1E">
        <w:rPr>
          <w:rFonts w:ascii="CordiaUPC" w:hAnsi="CordiaUPC" w:cs="CordiaUPC"/>
          <w:sz w:val="20"/>
          <w:lang w:val="en-GB"/>
        </w:rPr>
        <w:t xml:space="preserve"> is </w:t>
      </w:r>
      <w:r w:rsidR="004F3BEA" w:rsidRPr="004B2E1E">
        <w:rPr>
          <w:rFonts w:ascii="CordiaUPC" w:hAnsi="CordiaUPC" w:cs="CordiaUPC"/>
          <w:sz w:val="20"/>
          <w:lang w:val="en-GB"/>
        </w:rPr>
        <w:t xml:space="preserve">a new company formed under the amalgamation </w:t>
      </w:r>
      <w:r w:rsidR="000A7009" w:rsidRPr="004B2E1E">
        <w:rPr>
          <w:rFonts w:ascii="CordiaUPC" w:hAnsi="CordiaUPC" w:cs="CordiaUPC"/>
          <w:sz w:val="20"/>
          <w:lang w:val="en-GB"/>
        </w:rPr>
        <w:t xml:space="preserve">of </w:t>
      </w:r>
      <w:r w:rsidRPr="004B2E1E">
        <w:rPr>
          <w:rFonts w:ascii="CordiaUPC" w:hAnsi="CordiaUPC" w:cs="CordiaUPC" w:hint="cs"/>
          <w:sz w:val="20"/>
          <w:lang w:val="en-GB"/>
        </w:rPr>
        <w:t>TMB Asset Management Co., Ltd.</w:t>
      </w:r>
      <w:r w:rsidR="00B46807" w:rsidRPr="004B2E1E">
        <w:rPr>
          <w:rFonts w:ascii="CordiaUPC" w:hAnsi="CordiaUPC" w:cs="CordiaUPC" w:hint="cs"/>
          <w:sz w:val="20"/>
          <w:cs/>
          <w:lang w:val="en-GB" w:bidi="th-TH"/>
        </w:rPr>
        <w:t xml:space="preserve"> </w:t>
      </w:r>
      <w:r w:rsidRPr="004B2E1E">
        <w:rPr>
          <w:rFonts w:ascii="CordiaUPC" w:hAnsi="CordiaUPC" w:cs="CordiaUPC" w:hint="cs"/>
          <w:sz w:val="20"/>
          <w:lang w:val="en-GB"/>
        </w:rPr>
        <w:t>and Thanachart Fund Management Co., Ltd.</w:t>
      </w:r>
      <w:r w:rsidR="00B558E7" w:rsidRPr="004B2E1E">
        <w:rPr>
          <w:rFonts w:ascii="CordiaUPC" w:hAnsi="CordiaUPC" w:cs="CordiaUPC"/>
          <w:sz w:val="20"/>
          <w:lang w:val="en-GB"/>
        </w:rPr>
        <w:t xml:space="preserve"> on 11 July 2022.</w:t>
      </w:r>
      <w:r w:rsidR="00452E46" w:rsidRPr="004B2E1E">
        <w:rPr>
          <w:rFonts w:ascii="CordiaUPC" w:hAnsi="CordiaUPC" w:cs="CordiaUPC"/>
          <w:sz w:val="20"/>
          <w:lang w:val="en-GB"/>
        </w:rPr>
        <w:t xml:space="preserve"> </w:t>
      </w:r>
      <w:r w:rsidR="00452E46" w:rsidRPr="004B2E1E">
        <w:rPr>
          <w:rFonts w:ascii="CordiaUPC" w:hAnsi="CordiaUPC" w:cs="CordiaUPC" w:hint="cs"/>
          <w:sz w:val="20"/>
          <w:lang w:val="en-GB"/>
        </w:rPr>
        <w:t>The remaining investment in</w:t>
      </w:r>
      <w:r w:rsidR="00B558E7" w:rsidRPr="004B2E1E">
        <w:rPr>
          <w:rFonts w:ascii="CordiaUPC" w:hAnsi="CordiaUPC" w:cs="CordiaUPC"/>
          <w:sz w:val="20"/>
          <w:lang w:val="en-GB"/>
        </w:rPr>
        <w:t xml:space="preserve"> </w:t>
      </w:r>
      <w:r w:rsidR="003E72CD" w:rsidRPr="004B2E1E">
        <w:rPr>
          <w:rFonts w:ascii="CordiaUPC" w:hAnsi="CordiaUPC" w:cs="CordiaUPC"/>
          <w:sz w:val="20"/>
          <w:lang w:val="en-US" w:bidi="th-TH"/>
        </w:rPr>
        <w:t>this</w:t>
      </w:r>
      <w:r w:rsidR="00B558E7" w:rsidRPr="004B2E1E">
        <w:rPr>
          <w:rFonts w:ascii="CordiaUPC" w:hAnsi="CordiaUPC" w:cs="CordiaUPC"/>
          <w:sz w:val="20"/>
          <w:lang w:val="en-GB"/>
        </w:rPr>
        <w:t xml:space="preserve"> </w:t>
      </w:r>
      <w:proofErr w:type="gramStart"/>
      <w:r w:rsidR="00B558E7" w:rsidRPr="004B2E1E">
        <w:rPr>
          <w:rFonts w:ascii="CordiaUPC" w:hAnsi="CordiaUPC" w:cs="CordiaUPC"/>
          <w:sz w:val="20"/>
          <w:lang w:val="en-GB"/>
        </w:rPr>
        <w:t>aforementioned compan</w:t>
      </w:r>
      <w:r w:rsidR="003E72CD" w:rsidRPr="004B2E1E">
        <w:rPr>
          <w:rFonts w:ascii="CordiaUPC" w:hAnsi="CordiaUPC" w:cs="CordiaUPC"/>
          <w:sz w:val="20"/>
          <w:lang w:val="en-GB"/>
        </w:rPr>
        <w:t>y</w:t>
      </w:r>
      <w:proofErr w:type="gramEnd"/>
      <w:r w:rsidRPr="004B2E1E">
        <w:rPr>
          <w:rFonts w:ascii="CordiaUPC" w:hAnsi="CordiaUPC" w:cs="CordiaUPC" w:hint="cs"/>
          <w:sz w:val="20"/>
          <w:lang w:val="en-GB"/>
        </w:rPr>
        <w:t xml:space="preserve"> </w:t>
      </w:r>
      <w:r w:rsidR="003E72CD" w:rsidRPr="004B2E1E">
        <w:rPr>
          <w:rFonts w:ascii="CordiaUPC" w:hAnsi="CordiaUPC" w:cs="CordiaUPC"/>
          <w:sz w:val="20"/>
          <w:lang w:val="en-GB"/>
        </w:rPr>
        <w:t>is</w:t>
      </w:r>
      <w:r w:rsidRPr="004B2E1E">
        <w:rPr>
          <w:rFonts w:ascii="CordiaUPC" w:hAnsi="CordiaUPC" w:cs="CordiaUPC" w:hint="cs"/>
          <w:sz w:val="20"/>
          <w:lang w:val="en-GB"/>
        </w:rPr>
        <w:t xml:space="preserve"> subject to call and put options in the future.</w:t>
      </w:r>
    </w:p>
    <w:p w14:paraId="2419AC68" w14:textId="55DA27D2" w:rsidR="00C82A12" w:rsidRPr="00C82A12" w:rsidRDefault="00C82A12" w:rsidP="00C82A12">
      <w:pPr>
        <w:pStyle w:val="index"/>
        <w:tabs>
          <w:tab w:val="left" w:pos="360"/>
        </w:tabs>
        <w:spacing w:after="0" w:line="240" w:lineRule="exact"/>
        <w:ind w:left="180" w:hanging="180"/>
        <w:rPr>
          <w:rFonts w:ascii="CordiaUPC" w:hAnsi="CordiaUPC" w:cs="CordiaUPC"/>
          <w:szCs w:val="22"/>
          <w:lang w:val="en-GB"/>
        </w:rPr>
        <w:sectPr w:rsidR="00C82A12" w:rsidRPr="00C82A12" w:rsidSect="00C364E9">
          <w:footerReference w:type="default" r:id="rId13"/>
          <w:pgSz w:w="16834" w:h="11909" w:orient="landscape" w:code="9"/>
          <w:pgMar w:top="691" w:right="1152" w:bottom="576" w:left="1152" w:header="720" w:footer="720" w:gutter="0"/>
          <w:cols w:space="720"/>
          <w:docGrid w:linePitch="360"/>
        </w:sectPr>
      </w:pPr>
    </w:p>
    <w:p w14:paraId="41754FE8" w14:textId="4B36BF54" w:rsidR="00C33B5B" w:rsidRPr="004D0D65" w:rsidRDefault="00A7166D" w:rsidP="00AD7C76">
      <w:pPr>
        <w:pStyle w:val="Heading1"/>
        <w:numPr>
          <w:ilvl w:val="0"/>
          <w:numId w:val="0"/>
        </w:numPr>
        <w:spacing w:before="0" w:after="0" w:line="240" w:lineRule="exact"/>
        <w:ind w:left="540" w:hanging="540"/>
        <w:rPr>
          <w:rFonts w:ascii="CordiaUPC" w:hAnsi="CordiaUPC" w:cs="CordiaUPC"/>
          <w:i w:val="0"/>
          <w:iCs/>
          <w:sz w:val="26"/>
          <w:szCs w:val="26"/>
          <w:cs/>
          <w:lang w:bidi="th-TH"/>
        </w:rPr>
      </w:pPr>
      <w:r w:rsidRPr="004D0D65">
        <w:rPr>
          <w:rFonts w:ascii="CordiaUPC" w:hAnsi="CordiaUPC" w:cs="CordiaUPC"/>
          <w:i w:val="0"/>
          <w:iCs/>
          <w:sz w:val="26"/>
          <w:szCs w:val="26"/>
        </w:rPr>
        <w:lastRenderedPageBreak/>
        <w:t>7</w:t>
      </w:r>
      <w:r w:rsidR="00207257" w:rsidRPr="004D0D65">
        <w:rPr>
          <w:rFonts w:ascii="CordiaUPC" w:hAnsi="CordiaUPC" w:cs="CordiaUPC" w:hint="cs"/>
          <w:i w:val="0"/>
          <w:iCs/>
          <w:sz w:val="26"/>
          <w:szCs w:val="26"/>
        </w:rPr>
        <w:tab/>
      </w:r>
      <w:r w:rsidR="00993406" w:rsidRPr="004D0D65">
        <w:rPr>
          <w:rFonts w:ascii="CordiaUPC" w:hAnsi="CordiaUPC" w:cs="CordiaUPC" w:hint="cs"/>
          <w:i w:val="0"/>
          <w:iCs/>
          <w:sz w:val="26"/>
          <w:szCs w:val="26"/>
        </w:rPr>
        <w:t xml:space="preserve">Loans </w:t>
      </w:r>
      <w:r w:rsidR="00311462" w:rsidRPr="004D0D65">
        <w:rPr>
          <w:rFonts w:ascii="CordiaUPC" w:hAnsi="CordiaUPC" w:cs="CordiaUPC" w:hint="cs"/>
          <w:i w:val="0"/>
          <w:iCs/>
          <w:sz w:val="26"/>
          <w:szCs w:val="26"/>
        </w:rPr>
        <w:t xml:space="preserve">to customers </w:t>
      </w:r>
      <w:r w:rsidR="00993406" w:rsidRPr="004D0D65">
        <w:rPr>
          <w:rFonts w:ascii="CordiaUPC" w:hAnsi="CordiaUPC" w:cs="CordiaUPC" w:hint="cs"/>
          <w:i w:val="0"/>
          <w:iCs/>
          <w:sz w:val="26"/>
          <w:szCs w:val="26"/>
        </w:rPr>
        <w:t>and accrued interest receivable</w:t>
      </w:r>
      <w:r w:rsidR="0090311F" w:rsidRPr="004D0D65">
        <w:rPr>
          <w:rFonts w:ascii="CordiaUPC" w:hAnsi="CordiaUPC" w:cs="CordiaUPC" w:hint="cs"/>
          <w:i w:val="0"/>
          <w:iCs/>
          <w:sz w:val="26"/>
          <w:szCs w:val="26"/>
        </w:rPr>
        <w:t>s</w:t>
      </w:r>
      <w:r w:rsidR="00984FC4" w:rsidRPr="004D0D65">
        <w:rPr>
          <w:rFonts w:ascii="CordiaUPC" w:hAnsi="CordiaUPC" w:cs="CordiaUPC" w:hint="cs"/>
          <w:i w:val="0"/>
          <w:iCs/>
          <w:sz w:val="26"/>
          <w:szCs w:val="26"/>
        </w:rPr>
        <w:t>, net</w:t>
      </w:r>
    </w:p>
    <w:p w14:paraId="4C874E33" w14:textId="77777777" w:rsidR="00B11DE3" w:rsidRPr="00392524" w:rsidRDefault="00B11DE3" w:rsidP="00AD7C76">
      <w:pPr>
        <w:autoSpaceDE w:val="0"/>
        <w:autoSpaceDN w:val="0"/>
        <w:adjustRightInd w:val="0"/>
        <w:spacing w:line="240" w:lineRule="exact"/>
        <w:ind w:left="562"/>
        <w:jc w:val="thaiDistribute"/>
        <w:rPr>
          <w:rFonts w:ascii="CordiaUPC" w:hAnsi="CordiaUPC" w:cs="CordiaUPC"/>
          <w:sz w:val="26"/>
          <w:szCs w:val="26"/>
        </w:rPr>
      </w:pPr>
    </w:p>
    <w:p w14:paraId="7DCFC8F9" w14:textId="33DD3CE5" w:rsidR="003E593B" w:rsidRPr="00392524" w:rsidRDefault="00A7166D" w:rsidP="00AD7C76">
      <w:pPr>
        <w:spacing w:line="240" w:lineRule="exact"/>
        <w:ind w:left="547" w:right="14" w:hanging="547"/>
        <w:jc w:val="thaiDistribute"/>
        <w:rPr>
          <w:rFonts w:ascii="CordiaUPC" w:hAnsi="CordiaUPC" w:cs="CordiaUPC"/>
          <w:b/>
          <w:bCs/>
          <w:sz w:val="26"/>
          <w:szCs w:val="26"/>
          <w:lang w:val="en-US"/>
        </w:rPr>
      </w:pPr>
      <w:r w:rsidRPr="00392524">
        <w:rPr>
          <w:rFonts w:ascii="CordiaUPC" w:hAnsi="CordiaUPC" w:cs="CordiaUPC"/>
          <w:b/>
          <w:bCs/>
          <w:sz w:val="26"/>
          <w:szCs w:val="26"/>
        </w:rPr>
        <w:t>7</w:t>
      </w:r>
      <w:r w:rsidR="00984FC4" w:rsidRPr="00392524">
        <w:rPr>
          <w:rFonts w:ascii="CordiaUPC" w:hAnsi="CordiaUPC" w:cs="CordiaUPC" w:hint="cs"/>
          <w:b/>
          <w:bCs/>
          <w:sz w:val="26"/>
          <w:szCs w:val="26"/>
        </w:rPr>
        <w:t>.1</w:t>
      </w:r>
      <w:r w:rsidR="00984FC4" w:rsidRPr="00392524">
        <w:rPr>
          <w:rFonts w:ascii="CordiaUPC" w:hAnsi="CordiaUPC" w:cs="CordiaUPC" w:hint="cs"/>
          <w:b/>
          <w:bCs/>
          <w:sz w:val="26"/>
          <w:szCs w:val="26"/>
        </w:rPr>
        <w:tab/>
      </w:r>
      <w:r w:rsidR="00A2379B" w:rsidRPr="00392524">
        <w:rPr>
          <w:rFonts w:ascii="CordiaUPC" w:hAnsi="CordiaUPC" w:cs="CordiaUPC" w:hint="cs"/>
          <w:b/>
          <w:bCs/>
          <w:sz w:val="26"/>
          <w:szCs w:val="26"/>
        </w:rPr>
        <w:t xml:space="preserve">Classified </w:t>
      </w:r>
      <w:r w:rsidR="0091438B" w:rsidRPr="00392524">
        <w:rPr>
          <w:rFonts w:ascii="CordiaUPC" w:hAnsi="CordiaUPC" w:cs="CordiaUPC" w:hint="cs"/>
          <w:b/>
          <w:bCs/>
          <w:sz w:val="26"/>
          <w:szCs w:val="26"/>
        </w:rPr>
        <w:t xml:space="preserve">by </w:t>
      </w:r>
      <w:r w:rsidR="00364520" w:rsidRPr="00392524">
        <w:rPr>
          <w:rFonts w:ascii="CordiaUPC" w:hAnsi="CordiaUPC" w:cs="CordiaUPC" w:hint="cs"/>
          <w:b/>
          <w:bCs/>
          <w:sz w:val="26"/>
          <w:szCs w:val="26"/>
          <w:lang w:val="en-US"/>
        </w:rPr>
        <w:t xml:space="preserve">loan </w:t>
      </w:r>
      <w:proofErr w:type="gramStart"/>
      <w:r w:rsidR="00364520" w:rsidRPr="00392524">
        <w:rPr>
          <w:rFonts w:ascii="CordiaUPC" w:hAnsi="CordiaUPC" w:cs="CordiaUPC" w:hint="cs"/>
          <w:b/>
          <w:bCs/>
          <w:sz w:val="26"/>
          <w:szCs w:val="26"/>
          <w:lang w:val="en-US"/>
        </w:rPr>
        <w:t>type</w:t>
      </w:r>
      <w:proofErr w:type="gramEnd"/>
    </w:p>
    <w:p w14:paraId="7B142794" w14:textId="77777777" w:rsidR="0091217A" w:rsidRPr="00392524" w:rsidRDefault="0091217A" w:rsidP="00AD7C76">
      <w:pPr>
        <w:spacing w:line="240" w:lineRule="exact"/>
        <w:ind w:right="14"/>
        <w:jc w:val="thaiDistribute"/>
        <w:rPr>
          <w:rFonts w:ascii="CordiaUPC" w:hAnsi="CordiaUPC" w:cs="CordiaUPC"/>
          <w:b/>
          <w:bCs/>
          <w:sz w:val="26"/>
          <w:szCs w:val="26"/>
          <w:lang w:val="en-US"/>
        </w:rPr>
      </w:pPr>
      <w:bookmarkStart w:id="12" w:name="_Hlk99093034"/>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91217A" w:rsidRPr="00392524" w14:paraId="25732E03" w14:textId="77777777" w:rsidTr="009A4C75">
        <w:tc>
          <w:tcPr>
            <w:tcW w:w="3420" w:type="dxa"/>
          </w:tcPr>
          <w:p w14:paraId="4F3F5A51" w14:textId="77777777" w:rsidR="0091217A" w:rsidRPr="00392524" w:rsidRDefault="0091217A" w:rsidP="00AD7C76">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C78B183" w14:textId="77777777" w:rsidR="0091217A" w:rsidRPr="00392524" w:rsidRDefault="0091217A" w:rsidP="00AD7C76">
            <w:pPr>
              <w:suppressAutoHyphens/>
              <w:spacing w:line="240" w:lineRule="exact"/>
              <w:ind w:right="-29"/>
              <w:jc w:val="center"/>
              <w:rPr>
                <w:rFonts w:ascii="CordiaUPC" w:eastAsia="Times New Roman" w:hAnsi="CordiaUPC" w:cs="CordiaUPC"/>
                <w:b/>
                <w:bCs/>
                <w:sz w:val="26"/>
                <w:szCs w:val="26"/>
                <w:lang w:eastAsia="zh-CN"/>
              </w:rPr>
            </w:pPr>
            <w:r w:rsidRPr="00392524">
              <w:rPr>
                <w:rFonts w:ascii="CordiaUPC" w:eastAsia="Times New Roman" w:hAnsi="CordiaUPC" w:cs="CordiaUPC" w:hint="cs"/>
                <w:b/>
                <w:bCs/>
                <w:color w:val="000000"/>
                <w:sz w:val="26"/>
                <w:szCs w:val="26"/>
                <w:lang w:eastAsia="zh-CN"/>
              </w:rPr>
              <w:t>Consolidated</w:t>
            </w:r>
          </w:p>
        </w:tc>
        <w:tc>
          <w:tcPr>
            <w:tcW w:w="270" w:type="dxa"/>
          </w:tcPr>
          <w:p w14:paraId="4D3ED17F" w14:textId="77777777" w:rsidR="0091217A" w:rsidRPr="00392524" w:rsidRDefault="0091217A" w:rsidP="00AD7C76">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7DF7C5FB" w14:textId="77777777" w:rsidR="0091217A" w:rsidRPr="00392524" w:rsidRDefault="0091217A" w:rsidP="00AD7C76">
            <w:pPr>
              <w:spacing w:line="240" w:lineRule="exact"/>
              <w:jc w:val="center"/>
              <w:rPr>
                <w:rFonts w:ascii="CordiaUPC" w:eastAsia="Times New Roman" w:hAnsi="CordiaUPC" w:cs="CordiaUPC"/>
                <w:b/>
                <w:bCs/>
                <w:color w:val="000000"/>
                <w:sz w:val="26"/>
                <w:szCs w:val="26"/>
                <w:lang w:eastAsia="zh-CN"/>
              </w:rPr>
            </w:pPr>
            <w:r w:rsidRPr="00392524">
              <w:rPr>
                <w:rFonts w:ascii="CordiaUPC" w:eastAsia="Times New Roman" w:hAnsi="CordiaUPC" w:cs="CordiaUPC" w:hint="cs"/>
                <w:b/>
                <w:bCs/>
                <w:color w:val="000000"/>
                <w:sz w:val="26"/>
                <w:szCs w:val="26"/>
                <w:lang w:eastAsia="zh-CN"/>
              </w:rPr>
              <w:t>Bank only</w:t>
            </w:r>
          </w:p>
        </w:tc>
      </w:tr>
      <w:tr w:rsidR="0091217A" w:rsidRPr="00392524" w14:paraId="58295ED6" w14:textId="77777777" w:rsidTr="009A4C75">
        <w:tc>
          <w:tcPr>
            <w:tcW w:w="3420" w:type="dxa"/>
          </w:tcPr>
          <w:p w14:paraId="4E19D8B2"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509B0B51" w14:textId="59D2B207" w:rsidR="0091217A" w:rsidRPr="00392524" w:rsidRDefault="00D36BD2" w:rsidP="00AD7C76">
            <w:pPr>
              <w:suppressAutoHyphens/>
              <w:spacing w:line="240" w:lineRule="exact"/>
              <w:ind w:left="-106" w:right="-107"/>
              <w:jc w:val="center"/>
              <w:rPr>
                <w:rFonts w:ascii="CordiaUPC" w:eastAsia="Times New Roman" w:hAnsi="CordiaUPC" w:cs="CordiaUPC"/>
                <w:color w:val="000000"/>
                <w:sz w:val="26"/>
                <w:szCs w:val="26"/>
                <w:lang w:eastAsia="zh-CN"/>
              </w:rPr>
            </w:pPr>
            <w:r w:rsidRPr="005B2349">
              <w:rPr>
                <w:rFonts w:ascii="CordiaUPC" w:eastAsia="Times New Roman" w:hAnsi="CordiaUPC" w:cs="CordiaUPC"/>
                <w:sz w:val="26"/>
                <w:szCs w:val="26"/>
                <w:lang w:bidi="th-TH"/>
              </w:rPr>
              <w:t>30 September</w:t>
            </w:r>
          </w:p>
        </w:tc>
        <w:tc>
          <w:tcPr>
            <w:tcW w:w="270" w:type="dxa"/>
          </w:tcPr>
          <w:p w14:paraId="670DF66B"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1DB35877" w14:textId="6103DADE"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c>
          <w:tcPr>
            <w:tcW w:w="270" w:type="dxa"/>
          </w:tcPr>
          <w:p w14:paraId="04558ECC"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153D91C" w14:textId="4F93AB9C" w:rsidR="0091217A" w:rsidRPr="00392524" w:rsidRDefault="00D36BD2"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5B2349">
              <w:rPr>
                <w:rFonts w:ascii="CordiaUPC" w:eastAsia="Times New Roman" w:hAnsi="CordiaUPC" w:cs="CordiaUPC"/>
                <w:sz w:val="26"/>
                <w:szCs w:val="26"/>
                <w:lang w:bidi="th-TH"/>
              </w:rPr>
              <w:t>30 September</w:t>
            </w:r>
          </w:p>
        </w:tc>
        <w:tc>
          <w:tcPr>
            <w:tcW w:w="270" w:type="dxa"/>
          </w:tcPr>
          <w:p w14:paraId="68BCFF6E"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35A00D42" w14:textId="772D7C4D"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r>
      <w:tr w:rsidR="0091217A" w:rsidRPr="00392524" w14:paraId="08636406" w14:textId="77777777" w:rsidTr="0091217A">
        <w:tc>
          <w:tcPr>
            <w:tcW w:w="3420" w:type="dxa"/>
          </w:tcPr>
          <w:p w14:paraId="4EB8FE6F"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2A05BDE5" w14:textId="3DEACDAA" w:rsidR="0091217A" w:rsidRPr="00392524" w:rsidRDefault="0091217A" w:rsidP="00AD7C76">
            <w:pPr>
              <w:suppressAutoHyphens/>
              <w:spacing w:line="240" w:lineRule="exact"/>
              <w:ind w:left="-106" w:right="-107"/>
              <w:jc w:val="center"/>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202</w:t>
            </w:r>
            <w:r w:rsidR="005C08A0">
              <w:rPr>
                <w:rFonts w:ascii="CordiaUPC" w:eastAsia="Times New Roman" w:hAnsi="CordiaUPC" w:cs="CordiaUPC"/>
                <w:sz w:val="26"/>
                <w:szCs w:val="26"/>
                <w:lang w:eastAsia="zh-CN"/>
              </w:rPr>
              <w:t>3</w:t>
            </w:r>
          </w:p>
        </w:tc>
        <w:tc>
          <w:tcPr>
            <w:tcW w:w="270" w:type="dxa"/>
          </w:tcPr>
          <w:p w14:paraId="3952BE4D"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365B6E15" w14:textId="1343ADAD" w:rsidR="0091217A" w:rsidRPr="00392524" w:rsidRDefault="0091217A" w:rsidP="00AD7C76">
            <w:pPr>
              <w:suppressAutoHyphens/>
              <w:spacing w:line="240" w:lineRule="exact"/>
              <w:ind w:left="-175" w:right="-120"/>
              <w:jc w:val="center"/>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202</w:t>
            </w:r>
            <w:r w:rsidR="005C08A0">
              <w:rPr>
                <w:rFonts w:ascii="CordiaUPC" w:eastAsia="Times New Roman" w:hAnsi="CordiaUPC" w:cs="CordiaUPC"/>
                <w:sz w:val="26"/>
                <w:szCs w:val="26"/>
                <w:lang w:eastAsia="zh-CN"/>
              </w:rPr>
              <w:t>2</w:t>
            </w:r>
          </w:p>
        </w:tc>
        <w:tc>
          <w:tcPr>
            <w:tcW w:w="270" w:type="dxa"/>
          </w:tcPr>
          <w:p w14:paraId="6C9AFADC"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hideMark/>
          </w:tcPr>
          <w:p w14:paraId="1096C4F5" w14:textId="61D387BF"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sz w:val="26"/>
                <w:szCs w:val="26"/>
                <w:lang w:eastAsia="zh-CN"/>
              </w:rPr>
              <w:t>202</w:t>
            </w:r>
            <w:r w:rsidR="005C08A0">
              <w:rPr>
                <w:rFonts w:ascii="CordiaUPC" w:eastAsia="Times New Roman" w:hAnsi="CordiaUPC" w:cs="CordiaUPC"/>
                <w:sz w:val="26"/>
                <w:szCs w:val="26"/>
                <w:lang w:eastAsia="zh-CN"/>
              </w:rPr>
              <w:t>3</w:t>
            </w:r>
          </w:p>
        </w:tc>
        <w:tc>
          <w:tcPr>
            <w:tcW w:w="270" w:type="dxa"/>
          </w:tcPr>
          <w:p w14:paraId="030EA860"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hideMark/>
          </w:tcPr>
          <w:p w14:paraId="645E1548" w14:textId="58F57C0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sz w:val="26"/>
                <w:szCs w:val="26"/>
                <w:lang w:eastAsia="zh-CN"/>
              </w:rPr>
              <w:t>202</w:t>
            </w:r>
            <w:r w:rsidR="005C08A0">
              <w:rPr>
                <w:rFonts w:ascii="CordiaUPC" w:eastAsia="Times New Roman" w:hAnsi="CordiaUPC" w:cs="CordiaUPC"/>
                <w:sz w:val="26"/>
                <w:szCs w:val="26"/>
                <w:lang w:eastAsia="zh-CN"/>
              </w:rPr>
              <w:t>2</w:t>
            </w:r>
          </w:p>
        </w:tc>
      </w:tr>
      <w:tr w:rsidR="0091217A" w:rsidRPr="00392524" w14:paraId="740C7CF5" w14:textId="77777777" w:rsidTr="009A4C75">
        <w:tc>
          <w:tcPr>
            <w:tcW w:w="3420" w:type="dxa"/>
          </w:tcPr>
          <w:p w14:paraId="6800DDC5"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0448B320" w14:textId="77777777" w:rsidR="0091217A" w:rsidRPr="00392524" w:rsidRDefault="0091217A" w:rsidP="00AD7C76">
            <w:pPr>
              <w:suppressAutoHyphens/>
              <w:spacing w:line="240" w:lineRule="exact"/>
              <w:ind w:right="-29"/>
              <w:jc w:val="center"/>
              <w:rPr>
                <w:rFonts w:ascii="CordiaUPC" w:eastAsia="Times New Roman" w:hAnsi="CordiaUPC" w:cs="CordiaUPC"/>
                <w:i/>
                <w:iCs/>
                <w:color w:val="000000"/>
                <w:sz w:val="26"/>
                <w:szCs w:val="26"/>
                <w:lang w:eastAsia="zh-CN"/>
              </w:rPr>
            </w:pPr>
            <w:r w:rsidRPr="00392524">
              <w:rPr>
                <w:rFonts w:ascii="CordiaUPC" w:eastAsia="Times New Roman" w:hAnsi="CordiaUPC" w:cs="CordiaUPC" w:hint="cs"/>
                <w:i/>
                <w:iCs/>
                <w:color w:val="000000"/>
                <w:sz w:val="26"/>
                <w:szCs w:val="26"/>
                <w:cs/>
                <w:lang w:eastAsia="zh-CN"/>
              </w:rPr>
              <w:t>(</w:t>
            </w:r>
            <w:r w:rsidRPr="00392524">
              <w:rPr>
                <w:rFonts w:ascii="CordiaUPC" w:eastAsia="Times New Roman" w:hAnsi="CordiaUPC" w:cs="CordiaUPC" w:hint="cs"/>
                <w:i/>
                <w:iCs/>
                <w:color w:val="000000"/>
                <w:sz w:val="26"/>
                <w:szCs w:val="26"/>
                <w:lang w:eastAsia="zh-CN"/>
              </w:rPr>
              <w:t>in million Baht</w:t>
            </w:r>
            <w:r w:rsidRPr="00392524">
              <w:rPr>
                <w:rFonts w:ascii="CordiaUPC" w:eastAsia="Times New Roman" w:hAnsi="CordiaUPC" w:cs="CordiaUPC" w:hint="cs"/>
                <w:i/>
                <w:iCs/>
                <w:color w:val="000000"/>
                <w:sz w:val="26"/>
                <w:szCs w:val="26"/>
                <w:cs/>
                <w:lang w:eastAsia="zh-CN"/>
              </w:rPr>
              <w:t>)</w:t>
            </w:r>
          </w:p>
        </w:tc>
      </w:tr>
      <w:tr w:rsidR="002E4896" w:rsidRPr="00392524" w14:paraId="06893862" w14:textId="77777777" w:rsidTr="009A4C75">
        <w:tc>
          <w:tcPr>
            <w:tcW w:w="3420" w:type="dxa"/>
          </w:tcPr>
          <w:p w14:paraId="1E22B4E6"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Overdrafts</w:t>
            </w:r>
          </w:p>
        </w:tc>
        <w:tc>
          <w:tcPr>
            <w:tcW w:w="1260" w:type="dxa"/>
            <w:vAlign w:val="bottom"/>
          </w:tcPr>
          <w:p w14:paraId="348292A1" w14:textId="0D2088F1"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89,604</w:t>
            </w:r>
          </w:p>
        </w:tc>
        <w:tc>
          <w:tcPr>
            <w:tcW w:w="270" w:type="dxa"/>
            <w:vAlign w:val="bottom"/>
          </w:tcPr>
          <w:p w14:paraId="103FF160"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001B9CE9" w14:textId="08D07E6B"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90,626</w:t>
            </w:r>
          </w:p>
        </w:tc>
        <w:tc>
          <w:tcPr>
            <w:tcW w:w="270" w:type="dxa"/>
            <w:vAlign w:val="bottom"/>
          </w:tcPr>
          <w:p w14:paraId="3E5F507D"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699FADF1" w14:textId="418E8BD3"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89,604</w:t>
            </w:r>
          </w:p>
        </w:tc>
        <w:tc>
          <w:tcPr>
            <w:tcW w:w="270" w:type="dxa"/>
            <w:vAlign w:val="bottom"/>
          </w:tcPr>
          <w:p w14:paraId="2DE0D94F"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5FD6E9D" w14:textId="3AEE5C4B"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90,626</w:t>
            </w:r>
          </w:p>
        </w:tc>
      </w:tr>
      <w:tr w:rsidR="002E4896" w:rsidRPr="00392524" w14:paraId="2F3CFAC3" w14:textId="77777777" w:rsidTr="009A4C75">
        <w:tc>
          <w:tcPr>
            <w:tcW w:w="3420" w:type="dxa"/>
          </w:tcPr>
          <w:p w14:paraId="5944B5AE"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Loans</w:t>
            </w:r>
          </w:p>
        </w:tc>
        <w:tc>
          <w:tcPr>
            <w:tcW w:w="1260" w:type="dxa"/>
            <w:vAlign w:val="bottom"/>
          </w:tcPr>
          <w:p w14:paraId="3BFAC940" w14:textId="149701A6"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669,388</w:t>
            </w:r>
          </w:p>
        </w:tc>
        <w:tc>
          <w:tcPr>
            <w:tcW w:w="270" w:type="dxa"/>
            <w:vAlign w:val="bottom"/>
          </w:tcPr>
          <w:p w14:paraId="1F076B74"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7AB1F463" w14:textId="705D60EC"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676,452</w:t>
            </w:r>
          </w:p>
        </w:tc>
        <w:tc>
          <w:tcPr>
            <w:tcW w:w="270" w:type="dxa"/>
            <w:vAlign w:val="bottom"/>
          </w:tcPr>
          <w:p w14:paraId="17F98376"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5A350555" w14:textId="495C297C"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664,541</w:t>
            </w:r>
          </w:p>
        </w:tc>
        <w:tc>
          <w:tcPr>
            <w:tcW w:w="270" w:type="dxa"/>
            <w:vAlign w:val="bottom"/>
          </w:tcPr>
          <w:p w14:paraId="3F1A61F3"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22C7979" w14:textId="663ED7D7"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671,950</w:t>
            </w:r>
          </w:p>
        </w:tc>
      </w:tr>
      <w:tr w:rsidR="002E4896" w:rsidRPr="00392524" w14:paraId="495B174C" w14:textId="77777777" w:rsidTr="009A4C75">
        <w:tc>
          <w:tcPr>
            <w:tcW w:w="3420" w:type="dxa"/>
          </w:tcPr>
          <w:p w14:paraId="516CE295"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Bills</w:t>
            </w:r>
          </w:p>
        </w:tc>
        <w:tc>
          <w:tcPr>
            <w:tcW w:w="1260" w:type="dxa"/>
            <w:vAlign w:val="bottom"/>
          </w:tcPr>
          <w:p w14:paraId="593D3C81" w14:textId="6FB0438D"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192,719</w:t>
            </w:r>
          </w:p>
        </w:tc>
        <w:tc>
          <w:tcPr>
            <w:tcW w:w="270" w:type="dxa"/>
            <w:vAlign w:val="bottom"/>
          </w:tcPr>
          <w:p w14:paraId="1D46FA8E"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4706DD52" w14:textId="529BD4F0"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196,995</w:t>
            </w:r>
          </w:p>
        </w:tc>
        <w:tc>
          <w:tcPr>
            <w:tcW w:w="270" w:type="dxa"/>
            <w:vAlign w:val="bottom"/>
          </w:tcPr>
          <w:p w14:paraId="6D65746B"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683020B5" w14:textId="3F44EAD5"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192,719</w:t>
            </w:r>
          </w:p>
        </w:tc>
        <w:tc>
          <w:tcPr>
            <w:tcW w:w="270" w:type="dxa"/>
            <w:vAlign w:val="bottom"/>
          </w:tcPr>
          <w:p w14:paraId="1963B911"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1BF7793" w14:textId="4158C3E1"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197,135</w:t>
            </w:r>
          </w:p>
        </w:tc>
      </w:tr>
      <w:tr w:rsidR="002E4896" w:rsidRPr="00392524" w14:paraId="7B25A176" w14:textId="77777777" w:rsidTr="007663CC">
        <w:tc>
          <w:tcPr>
            <w:tcW w:w="3420" w:type="dxa"/>
          </w:tcPr>
          <w:p w14:paraId="469990BB"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Hire purchase receivables</w:t>
            </w:r>
          </w:p>
        </w:tc>
        <w:tc>
          <w:tcPr>
            <w:tcW w:w="1260" w:type="dxa"/>
            <w:vAlign w:val="bottom"/>
          </w:tcPr>
          <w:p w14:paraId="0C5232C6" w14:textId="51F1B995"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409,900</w:t>
            </w:r>
          </w:p>
        </w:tc>
        <w:tc>
          <w:tcPr>
            <w:tcW w:w="270" w:type="dxa"/>
            <w:vAlign w:val="bottom"/>
          </w:tcPr>
          <w:p w14:paraId="48728B6E"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6D5BC8F5" w14:textId="017707BF"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411,039</w:t>
            </w:r>
          </w:p>
        </w:tc>
        <w:tc>
          <w:tcPr>
            <w:tcW w:w="270" w:type="dxa"/>
            <w:vAlign w:val="bottom"/>
          </w:tcPr>
          <w:p w14:paraId="75396293"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3587A01B" w14:textId="4E70DACA"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409,900</w:t>
            </w:r>
          </w:p>
        </w:tc>
        <w:tc>
          <w:tcPr>
            <w:tcW w:w="270" w:type="dxa"/>
            <w:vAlign w:val="bottom"/>
          </w:tcPr>
          <w:p w14:paraId="2F160BA5"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BC978A1" w14:textId="35F161D2"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411,039</w:t>
            </w:r>
          </w:p>
        </w:tc>
      </w:tr>
      <w:tr w:rsidR="002E4896" w:rsidRPr="00392524" w14:paraId="04E5529B" w14:textId="77777777" w:rsidTr="007663CC">
        <w:tc>
          <w:tcPr>
            <w:tcW w:w="3420" w:type="dxa"/>
          </w:tcPr>
          <w:p w14:paraId="6DB01823"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Finance lease receivables</w:t>
            </w:r>
          </w:p>
        </w:tc>
        <w:tc>
          <w:tcPr>
            <w:tcW w:w="1260" w:type="dxa"/>
            <w:vAlign w:val="bottom"/>
          </w:tcPr>
          <w:p w14:paraId="179AE2B0" w14:textId="5A865E42"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734</w:t>
            </w:r>
          </w:p>
        </w:tc>
        <w:tc>
          <w:tcPr>
            <w:tcW w:w="270" w:type="dxa"/>
            <w:vAlign w:val="bottom"/>
          </w:tcPr>
          <w:p w14:paraId="2BF74A0A"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48E01BC7" w14:textId="3F5C2CD1"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910</w:t>
            </w:r>
          </w:p>
        </w:tc>
        <w:tc>
          <w:tcPr>
            <w:tcW w:w="270" w:type="dxa"/>
            <w:vAlign w:val="bottom"/>
          </w:tcPr>
          <w:p w14:paraId="58967955"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1FB99C21" w14:textId="4E302644"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734</w:t>
            </w:r>
          </w:p>
        </w:tc>
        <w:tc>
          <w:tcPr>
            <w:tcW w:w="270" w:type="dxa"/>
            <w:vAlign w:val="bottom"/>
          </w:tcPr>
          <w:p w14:paraId="2EA76732"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672EAE65" w14:textId="7BE9FD20"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910</w:t>
            </w:r>
          </w:p>
        </w:tc>
      </w:tr>
      <w:tr w:rsidR="002E4896" w:rsidRPr="00392524" w14:paraId="706F5CB6" w14:textId="77777777" w:rsidTr="007663CC">
        <w:tc>
          <w:tcPr>
            <w:tcW w:w="3420" w:type="dxa"/>
          </w:tcPr>
          <w:p w14:paraId="6C9EA5B9"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Others</w:t>
            </w:r>
          </w:p>
        </w:tc>
        <w:tc>
          <w:tcPr>
            <w:tcW w:w="1260" w:type="dxa"/>
            <w:tcBorders>
              <w:bottom w:val="single" w:sz="4" w:space="0" w:color="auto"/>
            </w:tcBorders>
            <w:vAlign w:val="bottom"/>
          </w:tcPr>
          <w:p w14:paraId="1D48AADD" w14:textId="2838DE77"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234</w:t>
            </w:r>
          </w:p>
        </w:tc>
        <w:tc>
          <w:tcPr>
            <w:tcW w:w="270" w:type="dxa"/>
            <w:vAlign w:val="bottom"/>
          </w:tcPr>
          <w:p w14:paraId="07CF8F1E"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shd w:val="clear" w:color="auto" w:fill="auto"/>
            <w:vAlign w:val="bottom"/>
          </w:tcPr>
          <w:p w14:paraId="40B23988" w14:textId="30C4DE60"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96</w:t>
            </w:r>
          </w:p>
        </w:tc>
        <w:tc>
          <w:tcPr>
            <w:tcW w:w="270" w:type="dxa"/>
            <w:vAlign w:val="bottom"/>
          </w:tcPr>
          <w:p w14:paraId="1055E2C3"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49E909D6" w14:textId="0B93CE56"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234</w:t>
            </w:r>
          </w:p>
        </w:tc>
        <w:tc>
          <w:tcPr>
            <w:tcW w:w="270" w:type="dxa"/>
            <w:vAlign w:val="bottom"/>
          </w:tcPr>
          <w:p w14:paraId="0C2B3D06"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1D0C054" w14:textId="5E97252E"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96</w:t>
            </w:r>
          </w:p>
        </w:tc>
      </w:tr>
      <w:tr w:rsidR="002E4896" w:rsidRPr="00392524" w14:paraId="7F12256D" w14:textId="77777777" w:rsidTr="007663CC">
        <w:tc>
          <w:tcPr>
            <w:tcW w:w="3420" w:type="dxa"/>
          </w:tcPr>
          <w:p w14:paraId="7B44983E"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 xml:space="preserve">Total loans </w:t>
            </w:r>
            <w:r w:rsidRPr="00392524">
              <w:rPr>
                <w:rFonts w:ascii="CordiaUPC" w:hAnsi="CordiaUPC" w:cs="CordiaUPC" w:hint="cs"/>
                <w:sz w:val="26"/>
                <w:szCs w:val="26"/>
                <w:lang w:val="en-US" w:bidi="th-TH"/>
              </w:rPr>
              <w:t>to customers</w:t>
            </w:r>
          </w:p>
        </w:tc>
        <w:tc>
          <w:tcPr>
            <w:tcW w:w="1260" w:type="dxa"/>
            <w:tcBorders>
              <w:top w:val="single" w:sz="4" w:space="0" w:color="auto"/>
            </w:tcBorders>
            <w:vAlign w:val="bottom"/>
          </w:tcPr>
          <w:p w14:paraId="1191728B" w14:textId="405F7B54" w:rsidR="002E4896" w:rsidRPr="00687172"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1,362,579</w:t>
            </w:r>
          </w:p>
        </w:tc>
        <w:tc>
          <w:tcPr>
            <w:tcW w:w="270" w:type="dxa"/>
            <w:vAlign w:val="bottom"/>
          </w:tcPr>
          <w:p w14:paraId="13E40741"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top w:val="single" w:sz="4" w:space="0" w:color="auto"/>
            </w:tcBorders>
            <w:vAlign w:val="bottom"/>
          </w:tcPr>
          <w:p w14:paraId="2DF70A67" w14:textId="08EF6A07"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1,376,118</w:t>
            </w:r>
          </w:p>
        </w:tc>
        <w:tc>
          <w:tcPr>
            <w:tcW w:w="270" w:type="dxa"/>
            <w:vAlign w:val="bottom"/>
          </w:tcPr>
          <w:p w14:paraId="7956D753"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top w:val="single" w:sz="4" w:space="0" w:color="auto"/>
            </w:tcBorders>
            <w:vAlign w:val="bottom"/>
          </w:tcPr>
          <w:p w14:paraId="138F770D" w14:textId="63C332BB"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1,357,732</w:t>
            </w:r>
          </w:p>
        </w:tc>
        <w:tc>
          <w:tcPr>
            <w:tcW w:w="270" w:type="dxa"/>
            <w:vAlign w:val="bottom"/>
          </w:tcPr>
          <w:p w14:paraId="01D6F6C8"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2" w:space="0" w:color="auto"/>
            </w:tcBorders>
            <w:vAlign w:val="bottom"/>
          </w:tcPr>
          <w:p w14:paraId="2EC60DF4" w14:textId="57D20B1F"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1,371,756</w:t>
            </w:r>
          </w:p>
        </w:tc>
      </w:tr>
      <w:tr w:rsidR="002E4896" w:rsidRPr="00392524" w14:paraId="29BEC54F" w14:textId="77777777" w:rsidTr="007663CC">
        <w:tc>
          <w:tcPr>
            <w:tcW w:w="3420" w:type="dxa"/>
          </w:tcPr>
          <w:p w14:paraId="7632CAFE"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i/>
                <w:iCs/>
                <w:sz w:val="26"/>
                <w:szCs w:val="26"/>
              </w:rPr>
              <w:t xml:space="preserve">Add </w:t>
            </w:r>
            <w:r w:rsidRPr="00392524">
              <w:rPr>
                <w:rFonts w:ascii="CordiaUPC" w:hAnsi="CordiaUPC" w:cs="CordiaUPC" w:hint="cs"/>
                <w:sz w:val="26"/>
                <w:szCs w:val="26"/>
              </w:rPr>
              <w:t>accrued interest receivables and undue interest incom</w:t>
            </w:r>
            <w:r w:rsidRPr="00392524">
              <w:rPr>
                <w:rFonts w:ascii="CordiaUPC" w:hAnsi="CordiaUPC" w:cs="CordiaUPC"/>
                <w:sz w:val="26"/>
                <w:szCs w:val="26"/>
              </w:rPr>
              <w:t>e*</w:t>
            </w:r>
          </w:p>
        </w:tc>
        <w:tc>
          <w:tcPr>
            <w:tcW w:w="1260" w:type="dxa"/>
            <w:tcBorders>
              <w:bottom w:val="single" w:sz="4" w:space="0" w:color="auto"/>
            </w:tcBorders>
            <w:vAlign w:val="bottom"/>
          </w:tcPr>
          <w:p w14:paraId="15A270FB" w14:textId="52D4D86A" w:rsidR="002E4896" w:rsidRPr="00687172"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8,579</w:t>
            </w:r>
          </w:p>
        </w:tc>
        <w:tc>
          <w:tcPr>
            <w:tcW w:w="270" w:type="dxa"/>
            <w:vAlign w:val="bottom"/>
          </w:tcPr>
          <w:p w14:paraId="13D506A8"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vAlign w:val="bottom"/>
          </w:tcPr>
          <w:p w14:paraId="6E6D1AB8" w14:textId="722DEB8B"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7,777</w:t>
            </w:r>
          </w:p>
        </w:tc>
        <w:tc>
          <w:tcPr>
            <w:tcW w:w="270" w:type="dxa"/>
            <w:vAlign w:val="bottom"/>
          </w:tcPr>
          <w:p w14:paraId="6AA6EDD1"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20FE5733" w14:textId="429C74C1"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cs/>
                <w:lang w:val="en-US" w:bidi="th-TH"/>
              </w:rPr>
            </w:pPr>
            <w:r>
              <w:rPr>
                <w:rFonts w:ascii="CordiaUPC" w:hAnsi="CordiaUPC" w:cs="CordiaUPC"/>
                <w:sz w:val="26"/>
                <w:szCs w:val="26"/>
                <w:lang w:val="en-US" w:bidi="th-TH"/>
              </w:rPr>
              <w:t>8,579</w:t>
            </w:r>
          </w:p>
        </w:tc>
        <w:tc>
          <w:tcPr>
            <w:tcW w:w="270" w:type="dxa"/>
            <w:vAlign w:val="bottom"/>
          </w:tcPr>
          <w:p w14:paraId="5864050F"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bottom w:val="single" w:sz="4" w:space="0" w:color="auto"/>
            </w:tcBorders>
            <w:vAlign w:val="bottom"/>
          </w:tcPr>
          <w:p w14:paraId="1022FFDF" w14:textId="48A22B54"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7,777</w:t>
            </w:r>
          </w:p>
        </w:tc>
      </w:tr>
      <w:tr w:rsidR="002E4896" w:rsidRPr="002E4896" w14:paraId="3E5A1329" w14:textId="77777777" w:rsidTr="007663CC">
        <w:tc>
          <w:tcPr>
            <w:tcW w:w="3420" w:type="dxa"/>
          </w:tcPr>
          <w:p w14:paraId="16A4437D" w14:textId="77777777"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36BDD971" w14:textId="1EE119A5" w:rsidR="002E4896" w:rsidRPr="009C75D4" w:rsidRDefault="002E4896" w:rsidP="002E4896">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1,371,158</w:t>
            </w:r>
          </w:p>
        </w:tc>
        <w:tc>
          <w:tcPr>
            <w:tcW w:w="270" w:type="dxa"/>
            <w:vAlign w:val="bottom"/>
          </w:tcPr>
          <w:p w14:paraId="2C4BA562" w14:textId="77777777" w:rsidR="002E4896" w:rsidRPr="009C75D4" w:rsidRDefault="002E4896" w:rsidP="002E4896">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tcBorders>
            <w:vAlign w:val="bottom"/>
          </w:tcPr>
          <w:p w14:paraId="6D147891" w14:textId="1AA4F997" w:rsidR="002E4896" w:rsidRPr="009C75D4" w:rsidRDefault="002E4896" w:rsidP="002E4896">
            <w:pPr>
              <w:tabs>
                <w:tab w:val="decimal" w:pos="1063"/>
              </w:tabs>
              <w:suppressAutoHyphens/>
              <w:snapToGrid w:val="0"/>
              <w:spacing w:line="240" w:lineRule="exact"/>
              <w:ind w:right="-112"/>
              <w:rPr>
                <w:rFonts w:ascii="CordiaUPC" w:hAnsi="CordiaUPC" w:cs="CordiaUPC"/>
                <w:b/>
                <w:bCs/>
                <w:sz w:val="26"/>
                <w:szCs w:val="26"/>
                <w:lang w:val="en-US" w:bidi="th-TH"/>
              </w:rPr>
            </w:pPr>
            <w:r w:rsidRPr="007F45D5">
              <w:rPr>
                <w:rFonts w:ascii="CordiaUPC" w:hAnsi="CordiaUPC" w:cs="CordiaUPC"/>
                <w:b/>
                <w:bCs/>
                <w:sz w:val="26"/>
                <w:szCs w:val="26"/>
                <w:lang w:val="en-US" w:bidi="th-TH"/>
              </w:rPr>
              <w:t>1,383,895</w:t>
            </w:r>
          </w:p>
        </w:tc>
        <w:tc>
          <w:tcPr>
            <w:tcW w:w="270" w:type="dxa"/>
            <w:vAlign w:val="bottom"/>
          </w:tcPr>
          <w:p w14:paraId="456235F5" w14:textId="77777777" w:rsidR="002E4896" w:rsidRPr="009C75D4" w:rsidRDefault="002E4896" w:rsidP="002E4896">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tcBorders>
            <w:vAlign w:val="bottom"/>
          </w:tcPr>
          <w:p w14:paraId="63BCC567" w14:textId="4607D026" w:rsidR="002E4896" w:rsidRPr="009C75D4" w:rsidRDefault="002E4896" w:rsidP="002E4896">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1,366,311</w:t>
            </w:r>
          </w:p>
        </w:tc>
        <w:tc>
          <w:tcPr>
            <w:tcW w:w="270" w:type="dxa"/>
            <w:vAlign w:val="bottom"/>
          </w:tcPr>
          <w:p w14:paraId="5BEDF29B" w14:textId="77777777" w:rsidR="002E4896" w:rsidRPr="00392524" w:rsidRDefault="002E4896" w:rsidP="002E4896">
            <w:pPr>
              <w:tabs>
                <w:tab w:val="decimal" w:pos="1063"/>
              </w:tabs>
              <w:suppressAutoHyphens/>
              <w:snapToGrid w:val="0"/>
              <w:spacing w:line="240" w:lineRule="exact"/>
              <w:ind w:right="-112"/>
              <w:rPr>
                <w:rFonts w:ascii="CordiaUPC" w:hAnsi="CordiaUPC" w:cs="CordiaUPC"/>
                <w:b/>
                <w:bCs/>
                <w:sz w:val="26"/>
                <w:szCs w:val="26"/>
              </w:rPr>
            </w:pPr>
          </w:p>
        </w:tc>
        <w:tc>
          <w:tcPr>
            <w:tcW w:w="1260" w:type="dxa"/>
            <w:tcBorders>
              <w:top w:val="single" w:sz="4" w:space="0" w:color="auto"/>
            </w:tcBorders>
            <w:vAlign w:val="bottom"/>
          </w:tcPr>
          <w:p w14:paraId="52811D9E" w14:textId="240805AA"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b/>
                <w:bCs/>
                <w:sz w:val="26"/>
                <w:szCs w:val="26"/>
                <w:lang w:val="en-US" w:bidi="th-TH"/>
              </w:rPr>
              <w:t>1,379,533</w:t>
            </w:r>
          </w:p>
        </w:tc>
      </w:tr>
      <w:tr w:rsidR="002E4896" w:rsidRPr="00392524" w14:paraId="0597A102" w14:textId="77777777">
        <w:tc>
          <w:tcPr>
            <w:tcW w:w="3420" w:type="dxa"/>
          </w:tcPr>
          <w:p w14:paraId="209DE0CA" w14:textId="1484ACBD" w:rsidR="002E4896" w:rsidRPr="00392524" w:rsidRDefault="002E4896" w:rsidP="002E4896">
            <w:pPr>
              <w:suppressAutoHyphens/>
              <w:spacing w:line="240" w:lineRule="exact"/>
              <w:ind w:left="75" w:right="-29" w:hanging="86"/>
              <w:rPr>
                <w:rFonts w:ascii="CordiaUPC" w:eastAsia="Times New Roman" w:hAnsi="CordiaUPC" w:cs="CordiaUPC"/>
                <w:color w:val="000000"/>
                <w:sz w:val="26"/>
                <w:szCs w:val="26"/>
                <w:cs/>
                <w:lang w:eastAsia="zh-CN"/>
              </w:rPr>
            </w:pPr>
            <w:r w:rsidRPr="00392524">
              <w:rPr>
                <w:rFonts w:ascii="CordiaUPC" w:hAnsi="CordiaUPC" w:cs="CordiaUPC" w:hint="cs"/>
                <w:i/>
                <w:iCs/>
                <w:sz w:val="26"/>
                <w:szCs w:val="26"/>
              </w:rPr>
              <w:t xml:space="preserve">Less </w:t>
            </w:r>
            <w:r w:rsidRPr="00392524">
              <w:rPr>
                <w:rFonts w:ascii="CordiaUPC" w:hAnsi="CordiaUPC" w:cs="CordiaUPC" w:hint="cs"/>
                <w:sz w:val="26"/>
                <w:szCs w:val="26"/>
              </w:rPr>
              <w:t>allowance for expected credit loss</w:t>
            </w:r>
          </w:p>
        </w:tc>
        <w:tc>
          <w:tcPr>
            <w:tcW w:w="1260" w:type="dxa"/>
            <w:tcBorders>
              <w:bottom w:val="single" w:sz="4" w:space="0" w:color="auto"/>
            </w:tcBorders>
            <w:vAlign w:val="bottom"/>
          </w:tcPr>
          <w:p w14:paraId="63C57781" w14:textId="62CE14B6" w:rsidR="002E4896" w:rsidRPr="00687172"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(57,874)</w:t>
            </w:r>
          </w:p>
        </w:tc>
        <w:tc>
          <w:tcPr>
            <w:tcW w:w="270" w:type="dxa"/>
            <w:vAlign w:val="bottom"/>
          </w:tcPr>
          <w:p w14:paraId="29866CB3"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2504EAE4" w14:textId="138B8D2F" w:rsidR="002E4896" w:rsidRPr="00687172"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sidRPr="007F45D5">
              <w:rPr>
                <w:rFonts w:ascii="CordiaUPC" w:hAnsi="CordiaUPC" w:cs="CordiaUPC"/>
                <w:sz w:val="26"/>
                <w:szCs w:val="26"/>
                <w:lang w:val="en-US" w:bidi="th-TH"/>
              </w:rPr>
              <w:t>(57,390)</w:t>
            </w:r>
          </w:p>
        </w:tc>
        <w:tc>
          <w:tcPr>
            <w:tcW w:w="270" w:type="dxa"/>
            <w:vAlign w:val="bottom"/>
          </w:tcPr>
          <w:p w14:paraId="48B3FAD4"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3BAA743A" w14:textId="6BB40F99" w:rsidR="002E4896" w:rsidRPr="00392524" w:rsidRDefault="002E4896" w:rsidP="002E4896">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(55,899)</w:t>
            </w:r>
          </w:p>
        </w:tc>
        <w:tc>
          <w:tcPr>
            <w:tcW w:w="270" w:type="dxa"/>
            <w:vAlign w:val="bottom"/>
          </w:tcPr>
          <w:p w14:paraId="1539AD6A"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60BE74E7" w14:textId="7D62CA8E"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r w:rsidRPr="007F45D5">
              <w:rPr>
                <w:rFonts w:ascii="CordiaUPC" w:hAnsi="CordiaUPC" w:cs="CordiaUPC"/>
                <w:sz w:val="26"/>
                <w:szCs w:val="26"/>
                <w:lang w:val="en-US" w:bidi="th-TH"/>
              </w:rPr>
              <w:t>(55,796)</w:t>
            </w:r>
          </w:p>
        </w:tc>
      </w:tr>
      <w:tr w:rsidR="002E4896" w:rsidRPr="00392524" w14:paraId="70907BAE" w14:textId="77777777">
        <w:trPr>
          <w:trHeight w:val="181"/>
        </w:trPr>
        <w:tc>
          <w:tcPr>
            <w:tcW w:w="3420" w:type="dxa"/>
          </w:tcPr>
          <w:p w14:paraId="25086A19" w14:textId="77777777" w:rsidR="002E4896" w:rsidRPr="00392524" w:rsidRDefault="002E4896" w:rsidP="002E4896">
            <w:pPr>
              <w:suppressAutoHyphens/>
              <w:spacing w:line="240" w:lineRule="exact"/>
              <w:ind w:left="86" w:right="-29" w:hanging="97"/>
              <w:rPr>
                <w:rFonts w:ascii="CordiaUPC" w:eastAsia="Times New Roman" w:hAnsi="CordiaUPC" w:cs="CordiaUPC"/>
                <w:sz w:val="26"/>
                <w:szCs w:val="26"/>
                <w:lang w:eastAsia="zh-CN"/>
              </w:rPr>
            </w:pPr>
            <w:r w:rsidRPr="00392524">
              <w:rPr>
                <w:rFonts w:ascii="CordiaUPC" w:hAnsi="CordiaUPC" w:cs="CordiaUPC" w:hint="cs"/>
                <w:b/>
                <w:bCs/>
                <w:sz w:val="26"/>
                <w:szCs w:val="26"/>
              </w:rPr>
              <w:t>Total loans to customers and accrued interest receivables - net</w:t>
            </w:r>
          </w:p>
        </w:tc>
        <w:tc>
          <w:tcPr>
            <w:tcW w:w="1260" w:type="dxa"/>
            <w:tcBorders>
              <w:top w:val="single" w:sz="4" w:space="0" w:color="auto"/>
              <w:bottom w:val="double" w:sz="4" w:space="0" w:color="auto"/>
            </w:tcBorders>
            <w:vAlign w:val="bottom"/>
          </w:tcPr>
          <w:p w14:paraId="4EDB068A" w14:textId="5201AA63" w:rsidR="002E4896" w:rsidRPr="009C75D4" w:rsidRDefault="002E4896" w:rsidP="002E4896">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1,313,284</w:t>
            </w:r>
          </w:p>
        </w:tc>
        <w:tc>
          <w:tcPr>
            <w:tcW w:w="270" w:type="dxa"/>
            <w:vAlign w:val="bottom"/>
          </w:tcPr>
          <w:p w14:paraId="4396C495" w14:textId="77777777" w:rsidR="002E4896" w:rsidRPr="009C75D4" w:rsidRDefault="002E4896" w:rsidP="002E4896">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bottom w:val="double" w:sz="4" w:space="0" w:color="auto"/>
            </w:tcBorders>
            <w:vAlign w:val="bottom"/>
          </w:tcPr>
          <w:p w14:paraId="0A0069EA" w14:textId="05692D7A" w:rsidR="002E4896" w:rsidRPr="009C75D4" w:rsidRDefault="002E4896" w:rsidP="002E4896">
            <w:pPr>
              <w:tabs>
                <w:tab w:val="decimal" w:pos="1063"/>
              </w:tabs>
              <w:suppressAutoHyphens/>
              <w:snapToGrid w:val="0"/>
              <w:spacing w:line="240" w:lineRule="exact"/>
              <w:ind w:right="-112"/>
              <w:rPr>
                <w:rFonts w:ascii="CordiaUPC" w:hAnsi="CordiaUPC" w:cs="CordiaUPC"/>
                <w:b/>
                <w:bCs/>
                <w:sz w:val="26"/>
                <w:szCs w:val="26"/>
                <w:lang w:val="en-US" w:bidi="th-TH"/>
              </w:rPr>
            </w:pPr>
            <w:r w:rsidRPr="007F45D5">
              <w:rPr>
                <w:rFonts w:ascii="CordiaUPC" w:hAnsi="CordiaUPC" w:cs="CordiaUPC"/>
                <w:b/>
                <w:bCs/>
                <w:sz w:val="26"/>
                <w:szCs w:val="26"/>
                <w:lang w:val="en-US" w:bidi="th-TH"/>
              </w:rPr>
              <w:t>1,326,505</w:t>
            </w:r>
          </w:p>
        </w:tc>
        <w:tc>
          <w:tcPr>
            <w:tcW w:w="270" w:type="dxa"/>
            <w:vAlign w:val="bottom"/>
          </w:tcPr>
          <w:p w14:paraId="4CEBEB0E" w14:textId="77777777" w:rsidR="002E4896" w:rsidRPr="009C75D4" w:rsidRDefault="002E4896" w:rsidP="002E4896">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1A56902" w14:textId="2F02480F" w:rsidR="002E4896" w:rsidRPr="009C75D4" w:rsidRDefault="002E4896" w:rsidP="002E4896">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1,310,412</w:t>
            </w:r>
          </w:p>
        </w:tc>
        <w:tc>
          <w:tcPr>
            <w:tcW w:w="270" w:type="dxa"/>
            <w:vAlign w:val="bottom"/>
          </w:tcPr>
          <w:p w14:paraId="11BA1AF1" w14:textId="77777777"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4" w:space="0" w:color="auto"/>
              <w:bottom w:val="double" w:sz="4" w:space="0" w:color="auto"/>
            </w:tcBorders>
            <w:vAlign w:val="bottom"/>
          </w:tcPr>
          <w:p w14:paraId="2BA83F48" w14:textId="7CB56BA1" w:rsidR="002E4896" w:rsidRPr="00392524" w:rsidRDefault="002E4896" w:rsidP="002E4896">
            <w:pPr>
              <w:tabs>
                <w:tab w:val="decimal" w:pos="1063"/>
              </w:tabs>
              <w:suppressAutoHyphens/>
              <w:snapToGrid w:val="0"/>
              <w:spacing w:line="240" w:lineRule="exact"/>
              <w:ind w:right="-112"/>
              <w:rPr>
                <w:rFonts w:ascii="CordiaUPC" w:eastAsia="Times New Roman" w:hAnsi="CordiaUPC" w:cs="CordiaUPC"/>
                <w:sz w:val="26"/>
                <w:szCs w:val="26"/>
                <w:lang w:eastAsia="zh-CN"/>
              </w:rPr>
            </w:pPr>
            <w:r w:rsidRPr="007F45D5">
              <w:rPr>
                <w:rFonts w:ascii="CordiaUPC" w:hAnsi="CordiaUPC" w:cs="CordiaUPC"/>
                <w:b/>
                <w:bCs/>
                <w:sz w:val="26"/>
                <w:szCs w:val="26"/>
                <w:lang w:val="en-US" w:bidi="th-TH"/>
              </w:rPr>
              <w:t>1,323,737</w:t>
            </w:r>
          </w:p>
        </w:tc>
      </w:tr>
    </w:tbl>
    <w:bookmarkEnd w:id="12"/>
    <w:p w14:paraId="7F020A93" w14:textId="40E37FAA" w:rsidR="00901E86" w:rsidRPr="00392524" w:rsidRDefault="004B3F16" w:rsidP="00851807">
      <w:pPr>
        <w:tabs>
          <w:tab w:val="left" w:pos="720"/>
        </w:tabs>
        <w:spacing w:before="120" w:line="240" w:lineRule="exact"/>
        <w:ind w:left="720" w:right="14" w:hanging="180"/>
        <w:jc w:val="thaiDistribute"/>
        <w:rPr>
          <w:rFonts w:ascii="CordiaUPC" w:hAnsi="CordiaUPC" w:cs="CordiaUPC"/>
          <w:szCs w:val="22"/>
          <w:lang w:val="en-US"/>
        </w:rPr>
      </w:pPr>
      <w:r w:rsidRPr="00392524">
        <w:rPr>
          <w:rFonts w:ascii="CordiaUPC" w:hAnsi="CordiaUPC" w:cs="CordiaUPC"/>
          <w:sz w:val="26"/>
          <w:szCs w:val="26"/>
          <w:lang w:val="en-US"/>
        </w:rPr>
        <w:t>*</w:t>
      </w:r>
      <w:r w:rsidR="00901E86" w:rsidRPr="00392524">
        <w:rPr>
          <w:rFonts w:ascii="CordiaUPC" w:hAnsi="CordiaUPC" w:cs="CordiaUPC" w:hint="cs"/>
          <w:szCs w:val="22"/>
          <w:lang w:val="en-US"/>
        </w:rPr>
        <w:tab/>
      </w:r>
      <w:r w:rsidR="00F046AF" w:rsidRPr="00392524">
        <w:rPr>
          <w:rFonts w:ascii="CordiaUPC" w:hAnsi="CordiaUPC" w:cs="CordiaUPC"/>
          <w:szCs w:val="22"/>
          <w:lang w:val="en-US" w:bidi="th-TH"/>
        </w:rPr>
        <w:t>A</w:t>
      </w:r>
      <w:r w:rsidR="00F046AF" w:rsidRPr="00392524">
        <w:rPr>
          <w:rFonts w:ascii="CordiaUPC" w:hAnsi="CordiaUPC" w:cs="CordiaUPC" w:hint="cs"/>
          <w:szCs w:val="22"/>
          <w:lang w:val="en-US" w:bidi="th-TH"/>
        </w:rPr>
        <w:t>ccrued interest receivables and undue interest income</w:t>
      </w:r>
      <w:r w:rsidR="00F046AF" w:rsidRPr="00392524">
        <w:rPr>
          <w:rFonts w:ascii="CordiaUPC" w:hAnsi="CordiaUPC" w:cs="CordiaUPC"/>
          <w:szCs w:val="22"/>
          <w:lang w:val="en-US" w:bidi="th-TH"/>
        </w:rPr>
        <w:t xml:space="preserve"> of non-performing</w:t>
      </w:r>
      <w:r w:rsidR="00901E86" w:rsidRPr="00392524">
        <w:rPr>
          <w:rFonts w:ascii="CordiaUPC" w:hAnsi="CordiaUPC" w:cs="CordiaUPC"/>
          <w:szCs w:val="22"/>
          <w:lang w:val="en-US" w:bidi="th-TH"/>
        </w:rPr>
        <w:t xml:space="preserve"> loans to customers presented </w:t>
      </w:r>
      <w:r w:rsidR="00860D63" w:rsidRPr="00392524">
        <w:rPr>
          <w:rFonts w:ascii="CordiaUPC" w:hAnsi="CordiaUPC" w:cs="CordiaUPC"/>
          <w:szCs w:val="22"/>
          <w:lang w:val="en-US" w:bidi="th-TH"/>
        </w:rPr>
        <w:t>net</w:t>
      </w:r>
      <w:r w:rsidR="00901E86" w:rsidRPr="00392524">
        <w:rPr>
          <w:rFonts w:ascii="CordiaUPC" w:hAnsi="CordiaUPC" w:cs="CordiaUPC"/>
          <w:szCs w:val="22"/>
          <w:lang w:val="en-US" w:bidi="th-TH"/>
        </w:rPr>
        <w:t xml:space="preserve"> amount </w:t>
      </w:r>
      <w:r w:rsidR="00093DD4" w:rsidRPr="00392524">
        <w:rPr>
          <w:rFonts w:ascii="CordiaUPC" w:hAnsi="CordiaUPC" w:cs="CordiaUPC"/>
          <w:szCs w:val="22"/>
          <w:lang w:val="en-US" w:bidi="th-TH"/>
        </w:rPr>
        <w:t>after</w:t>
      </w:r>
      <w:r w:rsidR="00901E86" w:rsidRPr="00392524">
        <w:rPr>
          <w:rFonts w:ascii="CordiaUPC" w:hAnsi="CordiaUPC" w:cs="CordiaUPC"/>
          <w:szCs w:val="22"/>
          <w:lang w:val="en-US" w:bidi="th-TH"/>
        </w:rPr>
        <w:t xml:space="preserve"> allowance for expected credit loss.</w:t>
      </w:r>
    </w:p>
    <w:p w14:paraId="5A15950C" w14:textId="4C3127FC" w:rsidR="001E674C" w:rsidRPr="00392524" w:rsidRDefault="001E674C" w:rsidP="00AD7C76">
      <w:pPr>
        <w:autoSpaceDE w:val="0"/>
        <w:autoSpaceDN w:val="0"/>
        <w:adjustRightInd w:val="0"/>
        <w:spacing w:line="240" w:lineRule="exact"/>
        <w:ind w:left="562"/>
        <w:jc w:val="thaiDistribute"/>
        <w:rPr>
          <w:szCs w:val="22"/>
          <w:lang w:val="en-US"/>
        </w:rPr>
      </w:pPr>
    </w:p>
    <w:p w14:paraId="5DC8754B" w14:textId="4D50A28D" w:rsidR="00A92970" w:rsidRPr="00392524" w:rsidRDefault="00A7166D" w:rsidP="00AD7C76">
      <w:pPr>
        <w:spacing w:line="240" w:lineRule="exact"/>
        <w:ind w:left="547" w:right="14" w:hanging="547"/>
        <w:jc w:val="thaiDistribute"/>
        <w:rPr>
          <w:rFonts w:ascii="CordiaUPC" w:hAnsi="CordiaUPC" w:cs="CordiaUPC"/>
          <w:b/>
          <w:bCs/>
          <w:sz w:val="26"/>
          <w:szCs w:val="26"/>
          <w:lang w:val="en-US"/>
        </w:rPr>
      </w:pPr>
      <w:r w:rsidRPr="00392524">
        <w:rPr>
          <w:rFonts w:ascii="CordiaUPC" w:hAnsi="CordiaUPC" w:cs="CordiaUPC"/>
          <w:b/>
          <w:bCs/>
          <w:sz w:val="26"/>
          <w:szCs w:val="26"/>
        </w:rPr>
        <w:t>7</w:t>
      </w:r>
      <w:r w:rsidR="006962FE" w:rsidRPr="00392524">
        <w:rPr>
          <w:rFonts w:ascii="CordiaUPC" w:hAnsi="CordiaUPC" w:cs="CordiaUPC" w:hint="cs"/>
          <w:b/>
          <w:bCs/>
          <w:sz w:val="26"/>
          <w:szCs w:val="26"/>
        </w:rPr>
        <w:t>.</w:t>
      </w:r>
      <w:r w:rsidR="00DF1F50" w:rsidRPr="00392524">
        <w:rPr>
          <w:rFonts w:ascii="CordiaUPC" w:hAnsi="CordiaUPC" w:cs="CordiaUPC" w:hint="cs"/>
          <w:b/>
          <w:bCs/>
          <w:sz w:val="26"/>
          <w:szCs w:val="26"/>
          <w:lang w:val="en-US"/>
        </w:rPr>
        <w:t>2</w:t>
      </w:r>
      <w:r w:rsidR="00A92970" w:rsidRPr="00392524">
        <w:rPr>
          <w:rFonts w:ascii="CordiaUPC" w:hAnsi="CordiaUPC" w:cs="CordiaUPC" w:hint="cs"/>
          <w:b/>
          <w:bCs/>
          <w:sz w:val="26"/>
          <w:szCs w:val="26"/>
        </w:rPr>
        <w:tab/>
        <w:t xml:space="preserve">Classified by </w:t>
      </w:r>
      <w:proofErr w:type="gramStart"/>
      <w:r w:rsidR="002371E9" w:rsidRPr="00392524">
        <w:rPr>
          <w:rFonts w:ascii="CordiaUPC" w:hAnsi="CordiaUPC" w:cs="CordiaUPC"/>
          <w:b/>
          <w:bCs/>
          <w:sz w:val="26"/>
          <w:szCs w:val="26"/>
          <w:lang w:val="en-US"/>
        </w:rPr>
        <w:t>stage</w:t>
      </w:r>
      <w:proofErr w:type="gramEnd"/>
    </w:p>
    <w:p w14:paraId="79DB016A" w14:textId="77777777" w:rsidR="0091217A" w:rsidRDefault="0091217A" w:rsidP="00AD7C76">
      <w:pPr>
        <w:autoSpaceDE w:val="0"/>
        <w:autoSpaceDN w:val="0"/>
        <w:adjustRightInd w:val="0"/>
        <w:spacing w:line="240" w:lineRule="exact"/>
        <w:jc w:val="thaiDistribute"/>
        <w:rPr>
          <w:rFonts w:ascii="CordiaUPC" w:hAnsi="CordiaUPC" w:cs="CordiaUPC"/>
          <w:sz w:val="26"/>
          <w:szCs w:val="26"/>
          <w:lang w:val="en-US" w:eastAsia="en-GB" w:bidi="th-TH"/>
        </w:rPr>
      </w:pPr>
      <w:bookmarkStart w:id="13" w:name="_Hlk99093103"/>
    </w:p>
    <w:tbl>
      <w:tblPr>
        <w:tblW w:w="9385"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4"/>
        <w:gridCol w:w="6"/>
      </w:tblGrid>
      <w:tr w:rsidR="00357D38" w:rsidRPr="005F5518" w14:paraId="231CF4DF" w14:textId="77777777">
        <w:trPr>
          <w:gridAfter w:val="1"/>
          <w:wAfter w:w="6" w:type="dxa"/>
        </w:trPr>
        <w:tc>
          <w:tcPr>
            <w:tcW w:w="3519" w:type="dxa"/>
          </w:tcPr>
          <w:p w14:paraId="63F087B3" w14:textId="77777777" w:rsidR="00357D38" w:rsidRPr="002E0137" w:rsidRDefault="00357D38">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1D92C85A" w14:textId="77777777" w:rsidR="00357D38" w:rsidRPr="005F5518" w:rsidRDefault="00357D38">
            <w:pPr>
              <w:suppressAutoHyphens/>
              <w:spacing w:line="240" w:lineRule="exact"/>
              <w:ind w:right="-29"/>
              <w:jc w:val="center"/>
              <w:rPr>
                <w:rFonts w:ascii="CordiaUPC" w:eastAsia="Times New Roman" w:hAnsi="CordiaUPC" w:cs="CordiaUPC"/>
                <w:b/>
                <w:bCs/>
                <w:sz w:val="26"/>
                <w:szCs w:val="26"/>
                <w:lang w:eastAsia="zh-CN"/>
              </w:rPr>
            </w:pPr>
            <w:r w:rsidRPr="005F5518">
              <w:rPr>
                <w:rFonts w:ascii="CordiaUPC" w:eastAsia="Times New Roman" w:hAnsi="CordiaUPC" w:cs="CordiaUPC" w:hint="cs"/>
                <w:b/>
                <w:bCs/>
                <w:color w:val="000000"/>
                <w:sz w:val="26"/>
                <w:szCs w:val="26"/>
                <w:lang w:eastAsia="zh-CN"/>
              </w:rPr>
              <w:t>Consolidated</w:t>
            </w:r>
          </w:p>
        </w:tc>
      </w:tr>
      <w:tr w:rsidR="00357D38" w:rsidRPr="005F5518" w14:paraId="78B67EE7" w14:textId="77777777">
        <w:tc>
          <w:tcPr>
            <w:tcW w:w="3519" w:type="dxa"/>
          </w:tcPr>
          <w:p w14:paraId="28EAD020" w14:textId="77777777" w:rsidR="00357D38" w:rsidRPr="005F5518" w:rsidRDefault="00357D38">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33F2F8B" w14:textId="77777777" w:rsidR="00357D38" w:rsidRPr="005F5518" w:rsidRDefault="00357D38">
            <w:pPr>
              <w:suppressAutoHyphens/>
              <w:spacing w:line="240" w:lineRule="exact"/>
              <w:ind w:left="-106" w:right="-107"/>
              <w:jc w:val="center"/>
              <w:rPr>
                <w:rFonts w:ascii="CordiaUPC" w:eastAsia="Times New Roman" w:hAnsi="CordiaUPC" w:cs="CordiaUPC"/>
                <w:color w:val="000000"/>
                <w:sz w:val="26"/>
                <w:szCs w:val="26"/>
                <w:lang w:eastAsia="zh-CN"/>
              </w:rPr>
            </w:pPr>
            <w:r w:rsidRPr="005F5518">
              <w:rPr>
                <w:rFonts w:ascii="CordiaUPC" w:hAnsi="CordiaUPC" w:cs="CordiaUPC"/>
                <w:sz w:val="26"/>
                <w:szCs w:val="26"/>
                <w:lang w:val="en-US"/>
              </w:rPr>
              <w:t>30 September 2023</w:t>
            </w:r>
          </w:p>
        </w:tc>
        <w:tc>
          <w:tcPr>
            <w:tcW w:w="270" w:type="dxa"/>
          </w:tcPr>
          <w:p w14:paraId="3A0FD21F" w14:textId="77777777" w:rsidR="00357D38" w:rsidRPr="005F5518" w:rsidRDefault="00357D38">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0BFCB4F3" w14:textId="77777777" w:rsidR="00357D38" w:rsidRPr="005F5518" w:rsidRDefault="00357D38">
            <w:pPr>
              <w:suppressAutoHyphens/>
              <w:spacing w:line="240" w:lineRule="exact"/>
              <w:ind w:right="-120"/>
              <w:jc w:val="center"/>
              <w:rPr>
                <w:rFonts w:ascii="CordiaUPC" w:eastAsia="Times New Roman" w:hAnsi="CordiaUPC" w:cs="CordiaUPC"/>
                <w:color w:val="000000"/>
                <w:sz w:val="26"/>
                <w:szCs w:val="26"/>
                <w:lang w:eastAsia="zh-CN"/>
              </w:rPr>
            </w:pPr>
            <w:r w:rsidRPr="005F5518">
              <w:rPr>
                <w:rFonts w:ascii="CordiaUPC" w:eastAsia="Times New Roman" w:hAnsi="CordiaUPC" w:cs="CordiaUPC"/>
                <w:color w:val="000000"/>
                <w:sz w:val="26"/>
                <w:szCs w:val="26"/>
                <w:lang w:eastAsia="zh-CN"/>
              </w:rPr>
              <w:t>31 December 2022</w:t>
            </w:r>
          </w:p>
        </w:tc>
      </w:tr>
      <w:tr w:rsidR="00357D38" w:rsidRPr="005F5518" w14:paraId="11C8C7DD" w14:textId="77777777">
        <w:tc>
          <w:tcPr>
            <w:tcW w:w="3519" w:type="dxa"/>
          </w:tcPr>
          <w:p w14:paraId="0C2F5FB4" w14:textId="77777777" w:rsidR="00357D38" w:rsidRPr="005F5518" w:rsidRDefault="00357D38">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10773291" w14:textId="77777777" w:rsidR="00357D38" w:rsidRPr="005F5518" w:rsidRDefault="00357D38">
            <w:pPr>
              <w:suppressAutoHyphens/>
              <w:snapToGrid w:val="0"/>
              <w:spacing w:line="240" w:lineRule="exact"/>
              <w:jc w:val="center"/>
              <w:rPr>
                <w:rFonts w:ascii="CordiaUPC" w:eastAsia="Times New Roman" w:hAnsi="CordiaUPC" w:cs="CordiaUPC"/>
                <w:sz w:val="26"/>
                <w:szCs w:val="26"/>
                <w:lang w:eastAsia="zh-CN"/>
              </w:rPr>
            </w:pPr>
            <w:r w:rsidRPr="005F5518">
              <w:rPr>
                <w:rFonts w:ascii="CordiaUPC" w:hAnsi="CordiaUPC" w:cs="CordiaUPC" w:hint="cs"/>
                <w:spacing w:val="-2"/>
                <w:sz w:val="26"/>
                <w:szCs w:val="26"/>
              </w:rPr>
              <w:t>Loans to customers</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and accrued</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interest receivables*</w:t>
            </w:r>
          </w:p>
        </w:tc>
        <w:tc>
          <w:tcPr>
            <w:tcW w:w="270" w:type="dxa"/>
          </w:tcPr>
          <w:p w14:paraId="47DBA4AA" w14:textId="77777777" w:rsidR="00357D38" w:rsidRPr="005F5518" w:rsidRDefault="00357D38">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048EC3E" w14:textId="77777777" w:rsidR="00357D38" w:rsidRPr="005F5518" w:rsidRDefault="00357D38">
            <w:pPr>
              <w:suppressAutoHyphens/>
              <w:snapToGrid w:val="0"/>
              <w:spacing w:line="240" w:lineRule="exact"/>
              <w:jc w:val="center"/>
              <w:rPr>
                <w:rFonts w:ascii="CordiaUPC" w:hAnsi="CordiaUPC" w:cs="CordiaUPC"/>
                <w:spacing w:val="-2"/>
                <w:sz w:val="26"/>
                <w:szCs w:val="26"/>
                <w:lang w:bidi="th-TH"/>
              </w:rPr>
            </w:pPr>
          </w:p>
          <w:p w14:paraId="189BE23D" w14:textId="77777777" w:rsidR="00357D38" w:rsidRPr="005F5518" w:rsidRDefault="00357D38">
            <w:pPr>
              <w:suppressAutoHyphens/>
              <w:snapToGrid w:val="0"/>
              <w:spacing w:line="240" w:lineRule="exact"/>
              <w:jc w:val="center"/>
              <w:rPr>
                <w:rFonts w:ascii="CordiaUPC" w:hAnsi="CordiaUPC" w:cs="CordiaUPC"/>
                <w:spacing w:val="-2"/>
                <w:sz w:val="26"/>
                <w:szCs w:val="26"/>
                <w:lang w:bidi="th-TH"/>
              </w:rPr>
            </w:pPr>
          </w:p>
          <w:p w14:paraId="2F42FE3A" w14:textId="77777777" w:rsidR="00357D38" w:rsidRPr="005F5518" w:rsidRDefault="00357D38">
            <w:pPr>
              <w:suppressAutoHyphens/>
              <w:snapToGrid w:val="0"/>
              <w:spacing w:line="240" w:lineRule="exact"/>
              <w:jc w:val="center"/>
              <w:rPr>
                <w:rFonts w:ascii="CordiaUPC" w:eastAsia="Times New Roman" w:hAnsi="CordiaUPC" w:cs="CordiaUPC"/>
                <w:sz w:val="26"/>
                <w:szCs w:val="26"/>
                <w:cs/>
                <w:lang w:eastAsia="zh-CN" w:bidi="th-TH"/>
              </w:rPr>
            </w:pPr>
            <w:r w:rsidRPr="005F5518">
              <w:rPr>
                <w:rFonts w:ascii="CordiaUPC" w:hAnsi="CordiaUPC" w:cs="CordiaUPC"/>
                <w:spacing w:val="-2"/>
                <w:sz w:val="26"/>
                <w:szCs w:val="26"/>
              </w:rPr>
              <w:t xml:space="preserve">Allowance for expected </w:t>
            </w:r>
            <w:r w:rsidRPr="005F5518">
              <w:rPr>
                <w:rFonts w:ascii="CordiaUPC" w:hAnsi="CordiaUPC" w:cs="CordiaUPC"/>
                <w:spacing w:val="-2"/>
                <w:sz w:val="26"/>
                <w:szCs w:val="26"/>
              </w:rPr>
              <w:br/>
              <w:t>credit loss</w:t>
            </w:r>
          </w:p>
        </w:tc>
        <w:tc>
          <w:tcPr>
            <w:tcW w:w="270" w:type="dxa"/>
            <w:vAlign w:val="bottom"/>
          </w:tcPr>
          <w:p w14:paraId="381FB629" w14:textId="77777777" w:rsidR="00357D38" w:rsidRPr="005F5518" w:rsidRDefault="00357D38">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339C1A7D" w14:textId="77777777" w:rsidR="00357D38" w:rsidRPr="005F5518" w:rsidRDefault="00357D38">
            <w:pPr>
              <w:suppressAutoHyphens/>
              <w:snapToGrid w:val="0"/>
              <w:spacing w:line="240" w:lineRule="exact"/>
              <w:jc w:val="center"/>
              <w:rPr>
                <w:rFonts w:ascii="CordiaUPC" w:hAnsi="CordiaUPC" w:cs="CordiaUPC"/>
                <w:spacing w:val="-2"/>
                <w:sz w:val="26"/>
                <w:szCs w:val="26"/>
              </w:rPr>
            </w:pPr>
            <w:r w:rsidRPr="005F5518">
              <w:rPr>
                <w:rFonts w:ascii="CordiaUPC" w:hAnsi="CordiaUPC" w:cs="CordiaUPC" w:hint="cs"/>
                <w:spacing w:val="-2"/>
                <w:sz w:val="26"/>
                <w:szCs w:val="26"/>
              </w:rPr>
              <w:t>Loans to customers</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and accrued</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interest receivables*</w:t>
            </w:r>
          </w:p>
        </w:tc>
        <w:tc>
          <w:tcPr>
            <w:tcW w:w="270" w:type="dxa"/>
            <w:vAlign w:val="bottom"/>
          </w:tcPr>
          <w:p w14:paraId="06B0EDDA" w14:textId="77777777" w:rsidR="00357D38" w:rsidRPr="005F5518" w:rsidRDefault="00357D38">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4CA17FC3" w14:textId="77777777" w:rsidR="00357D38" w:rsidRPr="005F5518" w:rsidRDefault="00357D38">
            <w:pPr>
              <w:suppressAutoHyphens/>
              <w:snapToGrid w:val="0"/>
              <w:spacing w:line="240" w:lineRule="exact"/>
              <w:jc w:val="center"/>
              <w:rPr>
                <w:rFonts w:ascii="CordiaUPC" w:hAnsi="CordiaUPC" w:cs="CordiaUPC"/>
                <w:spacing w:val="-2"/>
                <w:sz w:val="26"/>
                <w:szCs w:val="26"/>
              </w:rPr>
            </w:pPr>
          </w:p>
          <w:p w14:paraId="6AAF4530" w14:textId="77777777" w:rsidR="00357D38" w:rsidRPr="005F5518" w:rsidRDefault="00357D38">
            <w:pPr>
              <w:suppressAutoHyphens/>
              <w:snapToGrid w:val="0"/>
              <w:spacing w:line="240" w:lineRule="exact"/>
              <w:jc w:val="center"/>
              <w:rPr>
                <w:rFonts w:ascii="CordiaUPC" w:hAnsi="CordiaUPC" w:cs="CordiaUPC"/>
                <w:spacing w:val="-2"/>
                <w:sz w:val="26"/>
                <w:szCs w:val="26"/>
                <w:lang w:bidi="th-TH"/>
              </w:rPr>
            </w:pPr>
          </w:p>
          <w:p w14:paraId="60FE2B1C" w14:textId="77777777" w:rsidR="00357D38" w:rsidRPr="005F5518" w:rsidRDefault="00357D38">
            <w:pPr>
              <w:suppressAutoHyphens/>
              <w:snapToGrid w:val="0"/>
              <w:spacing w:line="240" w:lineRule="exact"/>
              <w:jc w:val="center"/>
              <w:rPr>
                <w:rFonts w:ascii="CordiaUPC" w:hAnsi="CordiaUPC" w:cs="CordiaUPC"/>
                <w:spacing w:val="-2"/>
                <w:sz w:val="26"/>
                <w:szCs w:val="26"/>
              </w:rPr>
            </w:pPr>
            <w:r w:rsidRPr="005F5518">
              <w:rPr>
                <w:rFonts w:ascii="CordiaUPC" w:hAnsi="CordiaUPC" w:cs="CordiaUPC"/>
                <w:spacing w:val="-2"/>
                <w:sz w:val="26"/>
                <w:szCs w:val="26"/>
              </w:rPr>
              <w:t xml:space="preserve">Allowance for expected </w:t>
            </w:r>
            <w:r w:rsidRPr="005F5518">
              <w:rPr>
                <w:rFonts w:ascii="CordiaUPC" w:hAnsi="CordiaUPC" w:cs="CordiaUPC"/>
                <w:spacing w:val="-2"/>
                <w:sz w:val="26"/>
                <w:szCs w:val="26"/>
              </w:rPr>
              <w:br/>
              <w:t>credit loss</w:t>
            </w:r>
          </w:p>
        </w:tc>
      </w:tr>
      <w:tr w:rsidR="00357D38" w:rsidRPr="005F5518" w14:paraId="01F088BA" w14:textId="77777777">
        <w:trPr>
          <w:gridAfter w:val="1"/>
          <w:wAfter w:w="6" w:type="dxa"/>
        </w:trPr>
        <w:tc>
          <w:tcPr>
            <w:tcW w:w="3519" w:type="dxa"/>
          </w:tcPr>
          <w:p w14:paraId="5EA811F8" w14:textId="77777777" w:rsidR="00357D38" w:rsidRPr="005F5518" w:rsidRDefault="00357D38">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70C64922" w14:textId="77777777" w:rsidR="00357D38" w:rsidRPr="005F5518" w:rsidRDefault="00357D38">
            <w:pPr>
              <w:suppressAutoHyphens/>
              <w:spacing w:line="240" w:lineRule="exact"/>
              <w:ind w:right="-29"/>
              <w:jc w:val="center"/>
              <w:rPr>
                <w:rFonts w:ascii="CordiaUPC" w:eastAsia="Times New Roman" w:hAnsi="CordiaUPC" w:cs="CordiaUPC"/>
                <w:i/>
                <w:iCs/>
                <w:color w:val="000000"/>
                <w:sz w:val="26"/>
                <w:szCs w:val="26"/>
                <w:lang w:eastAsia="zh-CN"/>
              </w:rPr>
            </w:pPr>
            <w:r w:rsidRPr="005F5518">
              <w:rPr>
                <w:rFonts w:ascii="CordiaUPC" w:eastAsia="Times New Roman" w:hAnsi="CordiaUPC" w:cs="CordiaUPC" w:hint="cs"/>
                <w:i/>
                <w:iCs/>
                <w:color w:val="000000"/>
                <w:sz w:val="26"/>
                <w:szCs w:val="26"/>
                <w:cs/>
                <w:lang w:eastAsia="zh-CN"/>
              </w:rPr>
              <w:t>(</w:t>
            </w:r>
            <w:r w:rsidRPr="005F5518">
              <w:rPr>
                <w:rFonts w:ascii="CordiaUPC" w:eastAsia="Times New Roman" w:hAnsi="CordiaUPC" w:cs="CordiaUPC" w:hint="cs"/>
                <w:i/>
                <w:iCs/>
                <w:color w:val="000000"/>
                <w:sz w:val="26"/>
                <w:szCs w:val="26"/>
                <w:lang w:eastAsia="zh-CN"/>
              </w:rPr>
              <w:t>in million Baht</w:t>
            </w:r>
            <w:r w:rsidRPr="005F5518">
              <w:rPr>
                <w:rFonts w:ascii="CordiaUPC" w:eastAsia="Times New Roman" w:hAnsi="CordiaUPC" w:cs="CordiaUPC" w:hint="cs"/>
                <w:i/>
                <w:iCs/>
                <w:color w:val="000000"/>
                <w:sz w:val="26"/>
                <w:szCs w:val="26"/>
                <w:cs/>
                <w:lang w:eastAsia="zh-CN"/>
              </w:rPr>
              <w:t>)</w:t>
            </w:r>
          </w:p>
        </w:tc>
      </w:tr>
      <w:tr w:rsidR="00E52806" w:rsidRPr="005F5518" w14:paraId="23AAA0CD" w14:textId="77777777">
        <w:tc>
          <w:tcPr>
            <w:tcW w:w="3519" w:type="dxa"/>
            <w:vAlign w:val="bottom"/>
          </w:tcPr>
          <w:p w14:paraId="03BA064A" w14:textId="77777777" w:rsidR="00E52806" w:rsidRPr="005F5518" w:rsidRDefault="00E52806" w:rsidP="00E52806">
            <w:pPr>
              <w:suppressAutoHyphens/>
              <w:spacing w:line="240" w:lineRule="exact"/>
              <w:ind w:left="75" w:right="-29" w:hanging="86"/>
              <w:rPr>
                <w:rFonts w:ascii="CordiaUPC" w:eastAsia="Times New Roman" w:hAnsi="CordiaUPC" w:cs="CordiaUPC"/>
                <w:color w:val="000000"/>
                <w:sz w:val="26"/>
                <w:szCs w:val="26"/>
                <w:cs/>
                <w:lang w:eastAsia="zh-CN"/>
              </w:rPr>
            </w:pPr>
            <w:r w:rsidRPr="005F5518">
              <w:rPr>
                <w:rFonts w:ascii="CordiaUPC" w:eastAsia="Times New Roman" w:hAnsi="CordiaUPC" w:cs="CordiaUPC" w:hint="cs"/>
                <w:color w:val="000000"/>
                <w:sz w:val="26"/>
                <w:szCs w:val="26"/>
                <w:lang w:eastAsia="zh-CN"/>
              </w:rPr>
              <w:t>Stage 1 (Performing)</w:t>
            </w:r>
          </w:p>
        </w:tc>
        <w:tc>
          <w:tcPr>
            <w:tcW w:w="1276" w:type="dxa"/>
            <w:vAlign w:val="bottom"/>
          </w:tcPr>
          <w:p w14:paraId="128FF9A3" w14:textId="23D96755"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val="en-US" w:eastAsia="zh-CN"/>
              </w:rPr>
            </w:pPr>
            <w:r w:rsidRPr="005F5518">
              <w:rPr>
                <w:rFonts w:ascii="CordiaUPC" w:eastAsia="Times New Roman" w:hAnsi="CordiaUPC" w:cs="CordiaUPC"/>
                <w:sz w:val="26"/>
                <w:szCs w:val="26"/>
                <w:lang w:val="en-US" w:eastAsia="zh-CN" w:bidi="th-TH"/>
              </w:rPr>
              <w:t>1,210,491</w:t>
            </w:r>
          </w:p>
        </w:tc>
        <w:tc>
          <w:tcPr>
            <w:tcW w:w="270" w:type="dxa"/>
            <w:vAlign w:val="bottom"/>
          </w:tcPr>
          <w:p w14:paraId="3868A7E4"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21FD9D93" w14:textId="665DEC23"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13,576</w:t>
            </w:r>
          </w:p>
        </w:tc>
        <w:tc>
          <w:tcPr>
            <w:tcW w:w="270" w:type="dxa"/>
            <w:vAlign w:val="bottom"/>
          </w:tcPr>
          <w:p w14:paraId="1992D3FE"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0DB649B"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1,225,348</w:t>
            </w:r>
          </w:p>
        </w:tc>
        <w:tc>
          <w:tcPr>
            <w:tcW w:w="270" w:type="dxa"/>
            <w:vAlign w:val="bottom"/>
          </w:tcPr>
          <w:p w14:paraId="6BAF6406"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429D3297"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13,325</w:t>
            </w:r>
          </w:p>
        </w:tc>
      </w:tr>
      <w:tr w:rsidR="00E52806" w:rsidRPr="005F5518" w14:paraId="5CBAE6DE" w14:textId="77777777">
        <w:trPr>
          <w:trHeight w:val="181"/>
        </w:trPr>
        <w:tc>
          <w:tcPr>
            <w:tcW w:w="3519" w:type="dxa"/>
            <w:vAlign w:val="bottom"/>
          </w:tcPr>
          <w:p w14:paraId="63E7990F" w14:textId="77777777" w:rsidR="00E52806" w:rsidRPr="005F5518" w:rsidRDefault="00E52806" w:rsidP="00E52806">
            <w:pPr>
              <w:suppressAutoHyphens/>
              <w:spacing w:line="240" w:lineRule="exact"/>
              <w:ind w:left="86" w:right="-29" w:hanging="97"/>
              <w:rPr>
                <w:rFonts w:ascii="CordiaUPC" w:eastAsia="Times New Roman" w:hAnsi="CordiaUPC" w:cs="CordiaUPC"/>
                <w:sz w:val="26"/>
                <w:szCs w:val="26"/>
                <w:lang w:eastAsia="zh-CN"/>
              </w:rPr>
            </w:pPr>
            <w:r w:rsidRPr="005F5518">
              <w:rPr>
                <w:rFonts w:ascii="CordiaUPC" w:eastAsia="Times New Roman" w:hAnsi="CordiaUPC" w:cs="CordiaUPC" w:hint="cs"/>
                <w:sz w:val="26"/>
                <w:szCs w:val="26"/>
                <w:lang w:eastAsia="zh-CN"/>
              </w:rPr>
              <w:t>Stage 2 (Under-performing)</w:t>
            </w:r>
          </w:p>
        </w:tc>
        <w:tc>
          <w:tcPr>
            <w:tcW w:w="1276" w:type="dxa"/>
            <w:vAlign w:val="bottom"/>
          </w:tcPr>
          <w:p w14:paraId="46E7C451" w14:textId="1C406C96"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120,388</w:t>
            </w:r>
          </w:p>
        </w:tc>
        <w:tc>
          <w:tcPr>
            <w:tcW w:w="270" w:type="dxa"/>
            <w:vAlign w:val="bottom"/>
          </w:tcPr>
          <w:p w14:paraId="44633888"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2D7CA2D5" w14:textId="6E9278A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25,949</w:t>
            </w:r>
          </w:p>
        </w:tc>
        <w:tc>
          <w:tcPr>
            <w:tcW w:w="270" w:type="dxa"/>
            <w:vAlign w:val="bottom"/>
          </w:tcPr>
          <w:p w14:paraId="217F8EA9"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590B599"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116,840</w:t>
            </w:r>
          </w:p>
        </w:tc>
        <w:tc>
          <w:tcPr>
            <w:tcW w:w="270" w:type="dxa"/>
            <w:vAlign w:val="bottom"/>
          </w:tcPr>
          <w:p w14:paraId="0B937E02"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3455DAE2"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24,469</w:t>
            </w:r>
          </w:p>
        </w:tc>
      </w:tr>
      <w:tr w:rsidR="00E52806" w:rsidRPr="005F5518" w14:paraId="5D33C7BB" w14:textId="77777777">
        <w:tc>
          <w:tcPr>
            <w:tcW w:w="3519" w:type="dxa"/>
            <w:vAlign w:val="bottom"/>
          </w:tcPr>
          <w:p w14:paraId="0937B987" w14:textId="77777777" w:rsidR="00E52806" w:rsidRPr="005F5518" w:rsidRDefault="00E52806" w:rsidP="00E52806">
            <w:pPr>
              <w:suppressAutoHyphens/>
              <w:spacing w:line="240" w:lineRule="exact"/>
              <w:ind w:left="86" w:right="-29" w:hanging="97"/>
              <w:jc w:val="both"/>
              <w:rPr>
                <w:rFonts w:ascii="CordiaUPC" w:eastAsia="Times New Roman" w:hAnsi="CordiaUPC" w:cs="CordiaUPC"/>
                <w:sz w:val="26"/>
                <w:szCs w:val="26"/>
                <w:lang w:eastAsia="zh-CN"/>
              </w:rPr>
            </w:pPr>
            <w:r w:rsidRPr="005F5518">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39D53294" w14:textId="042B876C"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40,279</w:t>
            </w:r>
          </w:p>
        </w:tc>
        <w:tc>
          <w:tcPr>
            <w:tcW w:w="270" w:type="dxa"/>
            <w:vAlign w:val="bottom"/>
          </w:tcPr>
          <w:p w14:paraId="43023CFE"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47EAC553" w14:textId="14F6EB51"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18,349</w:t>
            </w:r>
          </w:p>
        </w:tc>
        <w:tc>
          <w:tcPr>
            <w:tcW w:w="270" w:type="dxa"/>
            <w:vAlign w:val="bottom"/>
          </w:tcPr>
          <w:p w14:paraId="14A0CDF5"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7809EA72"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41,707</w:t>
            </w:r>
          </w:p>
        </w:tc>
        <w:tc>
          <w:tcPr>
            <w:tcW w:w="270" w:type="dxa"/>
            <w:vAlign w:val="bottom"/>
          </w:tcPr>
          <w:p w14:paraId="2F740B54"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1E36F5C"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19,596</w:t>
            </w:r>
          </w:p>
        </w:tc>
      </w:tr>
      <w:tr w:rsidR="00E52806" w:rsidRPr="005F5518" w14:paraId="40A75829" w14:textId="77777777">
        <w:tc>
          <w:tcPr>
            <w:tcW w:w="3519" w:type="dxa"/>
            <w:vAlign w:val="bottom"/>
          </w:tcPr>
          <w:p w14:paraId="26822A53" w14:textId="77777777" w:rsidR="00E52806" w:rsidRPr="005F5518" w:rsidRDefault="00E52806" w:rsidP="00E52806">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5F5518">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6A9E8060" w14:textId="5FAE34ED"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1,371,158</w:t>
            </w:r>
          </w:p>
        </w:tc>
        <w:tc>
          <w:tcPr>
            <w:tcW w:w="270" w:type="dxa"/>
            <w:vAlign w:val="bottom"/>
          </w:tcPr>
          <w:p w14:paraId="5DAFD4FD"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3D8AE040" w14:textId="39315246"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57,874</w:t>
            </w:r>
          </w:p>
        </w:tc>
        <w:tc>
          <w:tcPr>
            <w:tcW w:w="270" w:type="dxa"/>
            <w:vAlign w:val="bottom"/>
          </w:tcPr>
          <w:p w14:paraId="13C9D823"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417564DF"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1,383,895</w:t>
            </w:r>
          </w:p>
        </w:tc>
        <w:tc>
          <w:tcPr>
            <w:tcW w:w="270" w:type="dxa"/>
            <w:vAlign w:val="bottom"/>
          </w:tcPr>
          <w:p w14:paraId="4FAB94A7"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0472BC1D" w14:textId="77777777" w:rsidR="00E52806" w:rsidRPr="005F5518" w:rsidRDefault="00E52806" w:rsidP="00E52806">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57,390</w:t>
            </w:r>
          </w:p>
        </w:tc>
      </w:tr>
    </w:tbl>
    <w:p w14:paraId="6EEDFC80" w14:textId="77777777" w:rsidR="00357D38" w:rsidRPr="005F5518" w:rsidRDefault="00357D38" w:rsidP="00357D38">
      <w:pPr>
        <w:spacing w:line="240" w:lineRule="exact"/>
        <w:rPr>
          <w:rFonts w:ascii="CordiaUPC" w:hAnsi="CordiaUPC" w:cs="CordiaUPC"/>
          <w:b/>
          <w:bCs/>
          <w:sz w:val="26"/>
          <w:szCs w:val="26"/>
          <w:lang w:val="en-US"/>
        </w:rPr>
      </w:pPr>
    </w:p>
    <w:tbl>
      <w:tblPr>
        <w:tblW w:w="9385"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4"/>
        <w:gridCol w:w="6"/>
      </w:tblGrid>
      <w:tr w:rsidR="00357D38" w:rsidRPr="005F5518" w14:paraId="1480ECC2" w14:textId="77777777">
        <w:trPr>
          <w:gridAfter w:val="1"/>
          <w:wAfter w:w="6" w:type="dxa"/>
        </w:trPr>
        <w:tc>
          <w:tcPr>
            <w:tcW w:w="3519" w:type="dxa"/>
          </w:tcPr>
          <w:p w14:paraId="3AFCB203" w14:textId="77777777" w:rsidR="00357D38" w:rsidRPr="005F5518" w:rsidRDefault="00357D38">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0B45EC25" w14:textId="77777777" w:rsidR="00357D38" w:rsidRPr="005F5518" w:rsidRDefault="00357D38">
            <w:pPr>
              <w:suppressAutoHyphens/>
              <w:spacing w:line="240" w:lineRule="exact"/>
              <w:ind w:right="-29"/>
              <w:jc w:val="center"/>
              <w:rPr>
                <w:rFonts w:ascii="CordiaUPC" w:eastAsia="Times New Roman" w:hAnsi="CordiaUPC" w:cs="CordiaUPC"/>
                <w:b/>
                <w:bCs/>
                <w:sz w:val="26"/>
                <w:szCs w:val="26"/>
                <w:lang w:eastAsia="zh-CN"/>
              </w:rPr>
            </w:pPr>
            <w:r w:rsidRPr="005F5518">
              <w:rPr>
                <w:rFonts w:ascii="CordiaUPC" w:eastAsia="Times New Roman" w:hAnsi="CordiaUPC" w:cs="CordiaUPC"/>
                <w:b/>
                <w:bCs/>
                <w:color w:val="000000"/>
                <w:sz w:val="26"/>
                <w:szCs w:val="26"/>
                <w:lang w:eastAsia="zh-CN"/>
              </w:rPr>
              <w:t>Bank only</w:t>
            </w:r>
          </w:p>
        </w:tc>
      </w:tr>
      <w:tr w:rsidR="00357D38" w:rsidRPr="000D386C" w14:paraId="54436F3F" w14:textId="77777777">
        <w:tc>
          <w:tcPr>
            <w:tcW w:w="3519" w:type="dxa"/>
          </w:tcPr>
          <w:p w14:paraId="3107937D" w14:textId="77777777" w:rsidR="00357D38" w:rsidRPr="005F5518" w:rsidRDefault="00357D38">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0AB1E10E" w14:textId="77777777" w:rsidR="00357D38" w:rsidRPr="005F5518" w:rsidRDefault="00357D38">
            <w:pPr>
              <w:suppressAutoHyphens/>
              <w:spacing w:line="240" w:lineRule="exact"/>
              <w:ind w:left="-106" w:right="-107"/>
              <w:jc w:val="center"/>
              <w:rPr>
                <w:rFonts w:ascii="CordiaUPC" w:eastAsia="Times New Roman" w:hAnsi="CordiaUPC" w:cs="CordiaUPC"/>
                <w:color w:val="000000"/>
                <w:sz w:val="26"/>
                <w:szCs w:val="26"/>
                <w:lang w:eastAsia="zh-CN"/>
              </w:rPr>
            </w:pPr>
            <w:r w:rsidRPr="005F5518">
              <w:rPr>
                <w:rFonts w:ascii="CordiaUPC" w:hAnsi="CordiaUPC" w:cs="CordiaUPC"/>
                <w:sz w:val="26"/>
                <w:szCs w:val="26"/>
                <w:lang w:val="en-US"/>
              </w:rPr>
              <w:t>30 September 2023</w:t>
            </w:r>
          </w:p>
        </w:tc>
        <w:tc>
          <w:tcPr>
            <w:tcW w:w="270" w:type="dxa"/>
          </w:tcPr>
          <w:p w14:paraId="651383DD" w14:textId="77777777" w:rsidR="00357D38" w:rsidRPr="005F5518" w:rsidRDefault="00357D38">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38B6B4D0" w14:textId="77777777" w:rsidR="00357D38" w:rsidRPr="005F5518" w:rsidRDefault="00357D38">
            <w:pPr>
              <w:suppressAutoHyphens/>
              <w:spacing w:line="240" w:lineRule="exact"/>
              <w:ind w:right="-120"/>
              <w:jc w:val="center"/>
              <w:rPr>
                <w:rFonts w:ascii="CordiaUPC" w:eastAsia="Times New Roman" w:hAnsi="CordiaUPC" w:cs="CordiaUPC"/>
                <w:color w:val="000000"/>
                <w:sz w:val="26"/>
                <w:szCs w:val="26"/>
                <w:lang w:eastAsia="zh-CN"/>
              </w:rPr>
            </w:pPr>
            <w:r w:rsidRPr="005F5518">
              <w:rPr>
                <w:rFonts w:ascii="CordiaUPC" w:eastAsia="Times New Roman" w:hAnsi="CordiaUPC" w:cs="CordiaUPC"/>
                <w:color w:val="000000"/>
                <w:sz w:val="26"/>
                <w:szCs w:val="26"/>
                <w:lang w:eastAsia="zh-CN"/>
              </w:rPr>
              <w:t>31 December 2022</w:t>
            </w:r>
          </w:p>
        </w:tc>
      </w:tr>
      <w:tr w:rsidR="00357D38" w:rsidRPr="000D386C" w14:paraId="0AE911B3" w14:textId="77777777">
        <w:tc>
          <w:tcPr>
            <w:tcW w:w="3519" w:type="dxa"/>
          </w:tcPr>
          <w:p w14:paraId="3A0F9C01" w14:textId="77777777" w:rsidR="00357D38" w:rsidRPr="005F5518" w:rsidRDefault="00357D38">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03E09D38" w14:textId="77777777" w:rsidR="00357D38" w:rsidRPr="005F5518" w:rsidRDefault="00357D38">
            <w:pPr>
              <w:suppressAutoHyphens/>
              <w:snapToGrid w:val="0"/>
              <w:spacing w:line="240" w:lineRule="exact"/>
              <w:jc w:val="center"/>
              <w:rPr>
                <w:rFonts w:ascii="CordiaUPC" w:eastAsia="Times New Roman" w:hAnsi="CordiaUPC" w:cs="CordiaUPC"/>
                <w:sz w:val="26"/>
                <w:szCs w:val="26"/>
                <w:lang w:eastAsia="zh-CN"/>
              </w:rPr>
            </w:pPr>
            <w:r w:rsidRPr="005F5518">
              <w:rPr>
                <w:rFonts w:ascii="CordiaUPC" w:hAnsi="CordiaUPC" w:cs="CordiaUPC" w:hint="cs"/>
                <w:spacing w:val="-2"/>
                <w:sz w:val="26"/>
                <w:szCs w:val="26"/>
              </w:rPr>
              <w:t>Loans to customers</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and accrued</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interest receivables*</w:t>
            </w:r>
          </w:p>
        </w:tc>
        <w:tc>
          <w:tcPr>
            <w:tcW w:w="270" w:type="dxa"/>
          </w:tcPr>
          <w:p w14:paraId="5AFC326D" w14:textId="77777777" w:rsidR="00357D38" w:rsidRPr="005F5518" w:rsidRDefault="00357D38">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18276B92" w14:textId="77777777" w:rsidR="00357D38" w:rsidRPr="005F5518" w:rsidRDefault="00357D38">
            <w:pPr>
              <w:suppressAutoHyphens/>
              <w:snapToGrid w:val="0"/>
              <w:spacing w:line="240" w:lineRule="exact"/>
              <w:jc w:val="center"/>
              <w:rPr>
                <w:rFonts w:ascii="CordiaUPC" w:hAnsi="CordiaUPC" w:cs="CordiaUPC"/>
                <w:spacing w:val="-2"/>
                <w:sz w:val="26"/>
                <w:szCs w:val="26"/>
              </w:rPr>
            </w:pPr>
          </w:p>
          <w:p w14:paraId="3B569010" w14:textId="77777777" w:rsidR="00357D38" w:rsidRPr="005F5518" w:rsidRDefault="00357D38">
            <w:pPr>
              <w:suppressAutoHyphens/>
              <w:snapToGrid w:val="0"/>
              <w:spacing w:line="240" w:lineRule="exact"/>
              <w:jc w:val="center"/>
              <w:rPr>
                <w:rFonts w:ascii="CordiaUPC" w:hAnsi="CordiaUPC" w:cs="CordiaUPC"/>
                <w:spacing w:val="-2"/>
                <w:sz w:val="26"/>
                <w:szCs w:val="26"/>
              </w:rPr>
            </w:pPr>
          </w:p>
          <w:p w14:paraId="02E18F5B" w14:textId="77777777" w:rsidR="00357D38" w:rsidRPr="005F5518" w:rsidRDefault="00357D38">
            <w:pPr>
              <w:suppressAutoHyphens/>
              <w:snapToGrid w:val="0"/>
              <w:spacing w:line="240" w:lineRule="exact"/>
              <w:jc w:val="center"/>
              <w:rPr>
                <w:rFonts w:ascii="CordiaUPC" w:eastAsia="Times New Roman" w:hAnsi="CordiaUPC" w:cs="CordiaUPC"/>
                <w:sz w:val="26"/>
                <w:szCs w:val="26"/>
                <w:lang w:eastAsia="zh-CN"/>
              </w:rPr>
            </w:pPr>
            <w:r w:rsidRPr="005F5518">
              <w:rPr>
                <w:rFonts w:ascii="CordiaUPC" w:hAnsi="CordiaUPC" w:cs="CordiaUPC"/>
                <w:spacing w:val="-2"/>
                <w:sz w:val="26"/>
                <w:szCs w:val="26"/>
              </w:rPr>
              <w:t xml:space="preserve">Allowance for expected </w:t>
            </w:r>
            <w:r w:rsidRPr="005F5518">
              <w:rPr>
                <w:rFonts w:ascii="CordiaUPC" w:hAnsi="CordiaUPC" w:cs="CordiaUPC"/>
                <w:spacing w:val="-2"/>
                <w:sz w:val="26"/>
                <w:szCs w:val="26"/>
              </w:rPr>
              <w:br/>
              <w:t>credit loss</w:t>
            </w:r>
          </w:p>
        </w:tc>
        <w:tc>
          <w:tcPr>
            <w:tcW w:w="270" w:type="dxa"/>
            <w:vAlign w:val="bottom"/>
          </w:tcPr>
          <w:p w14:paraId="22454BDC" w14:textId="77777777" w:rsidR="00357D38" w:rsidRPr="005F5518" w:rsidRDefault="00357D38">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577BFA6F" w14:textId="77777777" w:rsidR="00357D38" w:rsidRPr="005F5518" w:rsidRDefault="00357D38">
            <w:pPr>
              <w:suppressAutoHyphens/>
              <w:snapToGrid w:val="0"/>
              <w:spacing w:line="240" w:lineRule="exact"/>
              <w:jc w:val="center"/>
              <w:rPr>
                <w:rFonts w:ascii="CordiaUPC" w:hAnsi="CordiaUPC" w:cs="CordiaUPC"/>
                <w:spacing w:val="-2"/>
                <w:sz w:val="26"/>
                <w:szCs w:val="26"/>
              </w:rPr>
            </w:pPr>
            <w:r w:rsidRPr="005F5518">
              <w:rPr>
                <w:rFonts w:ascii="CordiaUPC" w:hAnsi="CordiaUPC" w:cs="CordiaUPC" w:hint="cs"/>
                <w:spacing w:val="-2"/>
                <w:sz w:val="26"/>
                <w:szCs w:val="26"/>
              </w:rPr>
              <w:t>Loans to customers</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and accrued</w:t>
            </w:r>
            <w:r w:rsidRPr="005F5518">
              <w:rPr>
                <w:rFonts w:ascii="CordiaUPC" w:hAnsi="CordiaUPC" w:cs="CordiaUPC"/>
                <w:spacing w:val="-2"/>
                <w:sz w:val="26"/>
                <w:szCs w:val="26"/>
              </w:rPr>
              <w:t xml:space="preserve"> </w:t>
            </w:r>
            <w:r w:rsidRPr="005F5518">
              <w:rPr>
                <w:rFonts w:ascii="CordiaUPC" w:hAnsi="CordiaUPC" w:cs="CordiaUPC" w:hint="cs"/>
                <w:spacing w:val="-2"/>
                <w:sz w:val="26"/>
                <w:szCs w:val="26"/>
              </w:rPr>
              <w:t>interest receivables*</w:t>
            </w:r>
          </w:p>
        </w:tc>
        <w:tc>
          <w:tcPr>
            <w:tcW w:w="270" w:type="dxa"/>
            <w:vAlign w:val="bottom"/>
          </w:tcPr>
          <w:p w14:paraId="4A43580E" w14:textId="77777777" w:rsidR="00357D38" w:rsidRPr="005F5518" w:rsidRDefault="00357D38">
            <w:pPr>
              <w:tabs>
                <w:tab w:val="decimal" w:pos="1020"/>
              </w:tabs>
              <w:suppressAutoHyphens/>
              <w:snapToGrid w:val="0"/>
              <w:spacing w:line="240" w:lineRule="exact"/>
              <w:jc w:val="right"/>
              <w:rPr>
                <w:rFonts w:ascii="CordiaUPC" w:hAnsi="CordiaUPC" w:cs="CordiaUPC"/>
                <w:spacing w:val="-2"/>
                <w:sz w:val="26"/>
                <w:szCs w:val="26"/>
              </w:rPr>
            </w:pPr>
          </w:p>
        </w:tc>
        <w:tc>
          <w:tcPr>
            <w:tcW w:w="1260" w:type="dxa"/>
            <w:gridSpan w:val="2"/>
          </w:tcPr>
          <w:p w14:paraId="1495E1DD" w14:textId="77777777" w:rsidR="00357D38" w:rsidRPr="005F5518" w:rsidRDefault="00357D38">
            <w:pPr>
              <w:suppressAutoHyphens/>
              <w:snapToGrid w:val="0"/>
              <w:spacing w:line="240" w:lineRule="exact"/>
              <w:jc w:val="center"/>
              <w:rPr>
                <w:rFonts w:ascii="CordiaUPC" w:hAnsi="CordiaUPC" w:cs="CordiaUPC"/>
                <w:spacing w:val="-2"/>
                <w:sz w:val="26"/>
                <w:szCs w:val="26"/>
              </w:rPr>
            </w:pPr>
          </w:p>
          <w:p w14:paraId="5506876B" w14:textId="77777777" w:rsidR="00357D38" w:rsidRPr="005F5518" w:rsidRDefault="00357D38">
            <w:pPr>
              <w:suppressAutoHyphens/>
              <w:snapToGrid w:val="0"/>
              <w:spacing w:line="240" w:lineRule="exact"/>
              <w:jc w:val="center"/>
              <w:rPr>
                <w:rFonts w:ascii="CordiaUPC" w:hAnsi="CordiaUPC" w:cs="CordiaUPC"/>
                <w:spacing w:val="-2"/>
                <w:sz w:val="26"/>
                <w:szCs w:val="26"/>
              </w:rPr>
            </w:pPr>
          </w:p>
          <w:p w14:paraId="7685ED2F" w14:textId="77777777" w:rsidR="00357D38" w:rsidRPr="005F5518" w:rsidRDefault="00357D38">
            <w:pPr>
              <w:suppressAutoHyphens/>
              <w:snapToGrid w:val="0"/>
              <w:spacing w:line="240" w:lineRule="exact"/>
              <w:jc w:val="center"/>
              <w:rPr>
                <w:rFonts w:ascii="CordiaUPC" w:hAnsi="CordiaUPC" w:cs="CordiaUPC"/>
                <w:spacing w:val="-2"/>
                <w:sz w:val="26"/>
                <w:szCs w:val="26"/>
              </w:rPr>
            </w:pPr>
            <w:r w:rsidRPr="005F5518">
              <w:rPr>
                <w:rFonts w:ascii="CordiaUPC" w:hAnsi="CordiaUPC" w:cs="CordiaUPC"/>
                <w:spacing w:val="-2"/>
                <w:sz w:val="26"/>
                <w:szCs w:val="26"/>
              </w:rPr>
              <w:t xml:space="preserve">Allowance for expected </w:t>
            </w:r>
            <w:r w:rsidRPr="005F5518">
              <w:rPr>
                <w:rFonts w:ascii="CordiaUPC" w:hAnsi="CordiaUPC" w:cs="CordiaUPC"/>
                <w:spacing w:val="-2"/>
                <w:sz w:val="26"/>
                <w:szCs w:val="26"/>
              </w:rPr>
              <w:br/>
              <w:t>credit loss</w:t>
            </w:r>
          </w:p>
        </w:tc>
      </w:tr>
      <w:tr w:rsidR="00357D38" w:rsidRPr="005F5518" w14:paraId="27F02098" w14:textId="77777777">
        <w:trPr>
          <w:gridAfter w:val="1"/>
          <w:wAfter w:w="6" w:type="dxa"/>
        </w:trPr>
        <w:tc>
          <w:tcPr>
            <w:tcW w:w="3519" w:type="dxa"/>
          </w:tcPr>
          <w:p w14:paraId="2A58A99D" w14:textId="77777777" w:rsidR="00357D38" w:rsidRPr="005F5518" w:rsidRDefault="00357D38">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266FBE9C" w14:textId="77777777" w:rsidR="00357D38" w:rsidRPr="005F5518" w:rsidRDefault="00357D38">
            <w:pPr>
              <w:suppressAutoHyphens/>
              <w:spacing w:line="240" w:lineRule="exact"/>
              <w:ind w:right="-29"/>
              <w:jc w:val="center"/>
              <w:rPr>
                <w:rFonts w:ascii="CordiaUPC" w:eastAsia="Times New Roman" w:hAnsi="CordiaUPC" w:cs="CordiaUPC"/>
                <w:i/>
                <w:iCs/>
                <w:color w:val="000000"/>
                <w:sz w:val="26"/>
                <w:szCs w:val="26"/>
                <w:lang w:eastAsia="zh-CN"/>
              </w:rPr>
            </w:pPr>
            <w:r w:rsidRPr="005F5518">
              <w:rPr>
                <w:rFonts w:ascii="CordiaUPC" w:eastAsia="Times New Roman" w:hAnsi="CordiaUPC" w:cs="CordiaUPC" w:hint="cs"/>
                <w:i/>
                <w:iCs/>
                <w:color w:val="000000"/>
                <w:sz w:val="26"/>
                <w:szCs w:val="26"/>
                <w:cs/>
                <w:lang w:eastAsia="zh-CN"/>
              </w:rPr>
              <w:t>(</w:t>
            </w:r>
            <w:r w:rsidRPr="005F5518">
              <w:rPr>
                <w:rFonts w:ascii="CordiaUPC" w:eastAsia="Times New Roman" w:hAnsi="CordiaUPC" w:cs="CordiaUPC" w:hint="cs"/>
                <w:i/>
                <w:iCs/>
                <w:color w:val="000000"/>
                <w:sz w:val="26"/>
                <w:szCs w:val="26"/>
                <w:lang w:eastAsia="zh-CN"/>
              </w:rPr>
              <w:t>in million Baht</w:t>
            </w:r>
            <w:r w:rsidRPr="005F5518">
              <w:rPr>
                <w:rFonts w:ascii="CordiaUPC" w:eastAsia="Times New Roman" w:hAnsi="CordiaUPC" w:cs="CordiaUPC" w:hint="cs"/>
                <w:i/>
                <w:iCs/>
                <w:color w:val="000000"/>
                <w:sz w:val="26"/>
                <w:szCs w:val="26"/>
                <w:cs/>
                <w:lang w:eastAsia="zh-CN"/>
              </w:rPr>
              <w:t>)</w:t>
            </w:r>
          </w:p>
        </w:tc>
      </w:tr>
      <w:tr w:rsidR="00727E09" w:rsidRPr="000D386C" w14:paraId="7BDA5A1D" w14:textId="77777777">
        <w:tc>
          <w:tcPr>
            <w:tcW w:w="3519" w:type="dxa"/>
            <w:vAlign w:val="bottom"/>
          </w:tcPr>
          <w:p w14:paraId="421F2A5B" w14:textId="77777777" w:rsidR="00727E09" w:rsidRPr="005F5518" w:rsidRDefault="00727E09" w:rsidP="00727E09">
            <w:pPr>
              <w:suppressAutoHyphens/>
              <w:spacing w:line="240" w:lineRule="exact"/>
              <w:ind w:left="75" w:right="-29" w:hanging="86"/>
              <w:rPr>
                <w:rFonts w:ascii="CordiaUPC" w:eastAsia="Times New Roman" w:hAnsi="CordiaUPC" w:cs="CordiaUPC"/>
                <w:color w:val="000000"/>
                <w:sz w:val="26"/>
                <w:szCs w:val="26"/>
                <w:cs/>
                <w:lang w:eastAsia="zh-CN"/>
              </w:rPr>
            </w:pPr>
            <w:r w:rsidRPr="005F5518">
              <w:rPr>
                <w:rFonts w:ascii="CordiaUPC" w:eastAsia="Times New Roman" w:hAnsi="CordiaUPC" w:cs="CordiaUPC" w:hint="cs"/>
                <w:color w:val="000000"/>
                <w:sz w:val="26"/>
                <w:szCs w:val="26"/>
                <w:lang w:eastAsia="zh-CN"/>
              </w:rPr>
              <w:t>Stage 1 (Performing)</w:t>
            </w:r>
          </w:p>
        </w:tc>
        <w:tc>
          <w:tcPr>
            <w:tcW w:w="1276" w:type="dxa"/>
            <w:vAlign w:val="bottom"/>
          </w:tcPr>
          <w:p w14:paraId="40A8B54F" w14:textId="56A9870A"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1,210,489</w:t>
            </w:r>
          </w:p>
        </w:tc>
        <w:tc>
          <w:tcPr>
            <w:tcW w:w="270" w:type="dxa"/>
            <w:vAlign w:val="bottom"/>
          </w:tcPr>
          <w:p w14:paraId="23405FC8"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77A74B74" w14:textId="40AE697E"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13,576</w:t>
            </w:r>
          </w:p>
        </w:tc>
        <w:tc>
          <w:tcPr>
            <w:tcW w:w="270" w:type="dxa"/>
            <w:vAlign w:val="bottom"/>
          </w:tcPr>
          <w:p w14:paraId="68068C23" w14:textId="77777777" w:rsidR="00727E09" w:rsidRPr="005F5518" w:rsidRDefault="00727E09" w:rsidP="00727E0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E3B033D"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1,225,485</w:t>
            </w:r>
          </w:p>
        </w:tc>
        <w:tc>
          <w:tcPr>
            <w:tcW w:w="270" w:type="dxa"/>
            <w:vAlign w:val="bottom"/>
          </w:tcPr>
          <w:p w14:paraId="18F823EA" w14:textId="77777777" w:rsidR="00727E09" w:rsidRPr="005F5518" w:rsidRDefault="00727E09" w:rsidP="00727E0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028678F1" w14:textId="77777777" w:rsidR="00727E09" w:rsidRPr="005F5518" w:rsidRDefault="00727E09" w:rsidP="00727E09">
            <w:pPr>
              <w:tabs>
                <w:tab w:val="decimal" w:pos="1020"/>
              </w:tabs>
              <w:suppressAutoHyphens/>
              <w:snapToGrid w:val="0"/>
              <w:spacing w:line="240" w:lineRule="exact"/>
              <w:jc w:val="right"/>
              <w:rPr>
                <w:rFonts w:ascii="CordiaUPC" w:eastAsia="Times New Roman" w:hAnsi="CordiaUPC" w:cs="CordiaUPC"/>
                <w:sz w:val="26"/>
                <w:szCs w:val="26"/>
                <w:cs/>
                <w:lang w:eastAsia="zh-CN" w:bidi="th-TH"/>
              </w:rPr>
            </w:pPr>
            <w:r w:rsidRPr="005F5518">
              <w:rPr>
                <w:rFonts w:ascii="CordiaUPC" w:eastAsia="Times New Roman" w:hAnsi="CordiaUPC" w:cs="CordiaUPC"/>
                <w:sz w:val="26"/>
                <w:szCs w:val="26"/>
                <w:lang w:eastAsia="zh-CN"/>
              </w:rPr>
              <w:t>13,325</w:t>
            </w:r>
          </w:p>
        </w:tc>
      </w:tr>
      <w:tr w:rsidR="00727E09" w:rsidRPr="000D386C" w14:paraId="62B06AAA" w14:textId="77777777">
        <w:trPr>
          <w:trHeight w:val="181"/>
        </w:trPr>
        <w:tc>
          <w:tcPr>
            <w:tcW w:w="3519" w:type="dxa"/>
            <w:vAlign w:val="bottom"/>
          </w:tcPr>
          <w:p w14:paraId="02BFFCF5" w14:textId="77777777" w:rsidR="00727E09" w:rsidRPr="005F5518" w:rsidRDefault="00727E09" w:rsidP="00727E09">
            <w:pPr>
              <w:suppressAutoHyphens/>
              <w:spacing w:line="240" w:lineRule="exact"/>
              <w:ind w:left="86" w:right="-29" w:hanging="97"/>
              <w:rPr>
                <w:rFonts w:ascii="CordiaUPC" w:eastAsia="Times New Roman" w:hAnsi="CordiaUPC" w:cs="CordiaUPC"/>
                <w:sz w:val="26"/>
                <w:szCs w:val="26"/>
                <w:lang w:eastAsia="zh-CN"/>
              </w:rPr>
            </w:pPr>
            <w:r w:rsidRPr="005F5518">
              <w:rPr>
                <w:rFonts w:ascii="CordiaUPC" w:eastAsia="Times New Roman" w:hAnsi="CordiaUPC" w:cs="CordiaUPC" w:hint="cs"/>
                <w:sz w:val="26"/>
                <w:szCs w:val="26"/>
                <w:lang w:eastAsia="zh-CN"/>
              </w:rPr>
              <w:t>Stage 2 (Under-performing)</w:t>
            </w:r>
          </w:p>
        </w:tc>
        <w:tc>
          <w:tcPr>
            <w:tcW w:w="1276" w:type="dxa"/>
            <w:vAlign w:val="bottom"/>
          </w:tcPr>
          <w:p w14:paraId="1A57F522" w14:textId="5A404AA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120,162</w:t>
            </w:r>
          </w:p>
        </w:tc>
        <w:tc>
          <w:tcPr>
            <w:tcW w:w="270" w:type="dxa"/>
            <w:vAlign w:val="bottom"/>
          </w:tcPr>
          <w:p w14:paraId="3B63E0B0"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01AF876C" w14:textId="6F7CDD8E"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25,908</w:t>
            </w:r>
          </w:p>
        </w:tc>
        <w:tc>
          <w:tcPr>
            <w:tcW w:w="270" w:type="dxa"/>
            <w:vAlign w:val="bottom"/>
          </w:tcPr>
          <w:p w14:paraId="45EAF8A6" w14:textId="77777777" w:rsidR="00727E09" w:rsidRPr="005F5518" w:rsidRDefault="00727E09" w:rsidP="00727E0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251DDE8"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116,840</w:t>
            </w:r>
          </w:p>
        </w:tc>
        <w:tc>
          <w:tcPr>
            <w:tcW w:w="270" w:type="dxa"/>
            <w:vAlign w:val="bottom"/>
          </w:tcPr>
          <w:p w14:paraId="79BB09CF" w14:textId="77777777" w:rsidR="00727E09" w:rsidRPr="005F5518" w:rsidRDefault="00727E09" w:rsidP="00727E09">
            <w:pPr>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774460F" w14:textId="77777777" w:rsidR="00727E09" w:rsidRPr="005F5518" w:rsidRDefault="00727E09" w:rsidP="00727E09">
            <w:pPr>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24,469</w:t>
            </w:r>
          </w:p>
        </w:tc>
      </w:tr>
      <w:tr w:rsidR="00727E09" w:rsidRPr="000D386C" w14:paraId="7F23BC16" w14:textId="77777777">
        <w:tc>
          <w:tcPr>
            <w:tcW w:w="3519" w:type="dxa"/>
            <w:vAlign w:val="bottom"/>
          </w:tcPr>
          <w:p w14:paraId="24F8E4F6" w14:textId="77777777" w:rsidR="00727E09" w:rsidRPr="005F5518" w:rsidRDefault="00727E09" w:rsidP="00727E09">
            <w:pPr>
              <w:suppressAutoHyphens/>
              <w:spacing w:line="240" w:lineRule="exact"/>
              <w:ind w:left="86" w:right="-29" w:hanging="97"/>
              <w:jc w:val="both"/>
              <w:rPr>
                <w:rFonts w:ascii="CordiaUPC" w:eastAsia="Times New Roman" w:hAnsi="CordiaUPC" w:cs="CordiaUPC"/>
                <w:sz w:val="26"/>
                <w:szCs w:val="26"/>
                <w:lang w:eastAsia="zh-CN"/>
              </w:rPr>
            </w:pPr>
            <w:r w:rsidRPr="005F5518">
              <w:rPr>
                <w:rFonts w:ascii="CordiaUPC" w:eastAsia="Times New Roman" w:hAnsi="CordiaUPC" w:cs="CordiaUPC" w:hint="cs"/>
                <w:sz w:val="26"/>
                <w:szCs w:val="26"/>
                <w:lang w:eastAsia="zh-CN"/>
              </w:rPr>
              <w:t>Stage 3 (Non-performing)</w:t>
            </w:r>
          </w:p>
        </w:tc>
        <w:tc>
          <w:tcPr>
            <w:tcW w:w="1276" w:type="dxa"/>
            <w:vAlign w:val="bottom"/>
          </w:tcPr>
          <w:p w14:paraId="7B7465BD" w14:textId="244C783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35,660</w:t>
            </w:r>
          </w:p>
        </w:tc>
        <w:tc>
          <w:tcPr>
            <w:tcW w:w="270" w:type="dxa"/>
            <w:vAlign w:val="bottom"/>
          </w:tcPr>
          <w:p w14:paraId="3B700297"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5320294E" w14:textId="24AC918D"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16,415</w:t>
            </w:r>
          </w:p>
        </w:tc>
        <w:tc>
          <w:tcPr>
            <w:tcW w:w="270" w:type="dxa"/>
            <w:vAlign w:val="bottom"/>
          </w:tcPr>
          <w:p w14:paraId="13DD75FF" w14:textId="77777777" w:rsidR="00727E09" w:rsidRPr="005F5518" w:rsidRDefault="00727E09" w:rsidP="00727E0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2047741"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37,208</w:t>
            </w:r>
          </w:p>
        </w:tc>
        <w:tc>
          <w:tcPr>
            <w:tcW w:w="270" w:type="dxa"/>
            <w:vAlign w:val="bottom"/>
          </w:tcPr>
          <w:p w14:paraId="705FB441" w14:textId="77777777" w:rsidR="00727E09" w:rsidRPr="005F5518" w:rsidRDefault="00727E09" w:rsidP="00727E09">
            <w:pPr>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229311EF" w14:textId="77777777" w:rsidR="00727E09" w:rsidRPr="005F5518" w:rsidRDefault="00727E09" w:rsidP="00727E09">
            <w:pPr>
              <w:suppressAutoHyphens/>
              <w:snapToGrid w:val="0"/>
              <w:spacing w:line="240" w:lineRule="exact"/>
              <w:jc w:val="right"/>
              <w:rPr>
                <w:rFonts w:ascii="CordiaUPC" w:eastAsia="Times New Roman" w:hAnsi="CordiaUPC" w:cs="CordiaUPC"/>
                <w:sz w:val="26"/>
                <w:szCs w:val="26"/>
                <w:lang w:eastAsia="zh-CN"/>
              </w:rPr>
            </w:pPr>
            <w:r w:rsidRPr="005F5518">
              <w:rPr>
                <w:rFonts w:ascii="CordiaUPC" w:eastAsia="Times New Roman" w:hAnsi="CordiaUPC" w:cs="CordiaUPC"/>
                <w:sz w:val="26"/>
                <w:szCs w:val="26"/>
                <w:lang w:eastAsia="zh-CN"/>
              </w:rPr>
              <w:t>18,002</w:t>
            </w:r>
          </w:p>
        </w:tc>
      </w:tr>
      <w:tr w:rsidR="00727E09" w:rsidRPr="002E0137" w14:paraId="72A2FD93" w14:textId="77777777">
        <w:tc>
          <w:tcPr>
            <w:tcW w:w="3519" w:type="dxa"/>
            <w:vAlign w:val="bottom"/>
          </w:tcPr>
          <w:p w14:paraId="18F39606" w14:textId="77777777" w:rsidR="00727E09" w:rsidRPr="005F5518" w:rsidRDefault="00727E09" w:rsidP="00727E09">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5F5518">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53CF2BBC" w14:textId="0B589136"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1,366,311</w:t>
            </w:r>
          </w:p>
        </w:tc>
        <w:tc>
          <w:tcPr>
            <w:tcW w:w="270" w:type="dxa"/>
            <w:vAlign w:val="bottom"/>
          </w:tcPr>
          <w:p w14:paraId="4DCDB70B"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67F4027A" w14:textId="5FC786ED"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55,899</w:t>
            </w:r>
          </w:p>
        </w:tc>
        <w:tc>
          <w:tcPr>
            <w:tcW w:w="270" w:type="dxa"/>
            <w:vAlign w:val="bottom"/>
          </w:tcPr>
          <w:p w14:paraId="170FE83A" w14:textId="77777777" w:rsidR="00727E09" w:rsidRPr="005F5518" w:rsidRDefault="00727E09" w:rsidP="00727E09">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584CADBE" w14:textId="77777777" w:rsidR="00727E09" w:rsidRPr="005F5518" w:rsidRDefault="00727E09" w:rsidP="00727E09">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1,379,533</w:t>
            </w:r>
          </w:p>
        </w:tc>
        <w:tc>
          <w:tcPr>
            <w:tcW w:w="270" w:type="dxa"/>
            <w:vAlign w:val="bottom"/>
          </w:tcPr>
          <w:p w14:paraId="10B24677" w14:textId="77777777" w:rsidR="00727E09" w:rsidRPr="005F5518" w:rsidRDefault="00727E09" w:rsidP="00727E09">
            <w:pPr>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2246010C" w14:textId="77777777" w:rsidR="00727E09" w:rsidRPr="005F5518" w:rsidRDefault="00727E09" w:rsidP="00727E09">
            <w:pPr>
              <w:suppressAutoHyphens/>
              <w:snapToGrid w:val="0"/>
              <w:spacing w:line="240" w:lineRule="exact"/>
              <w:jc w:val="right"/>
              <w:rPr>
                <w:rFonts w:ascii="CordiaUPC" w:eastAsia="Times New Roman" w:hAnsi="CordiaUPC" w:cs="CordiaUPC"/>
                <w:b/>
                <w:bCs/>
                <w:sz w:val="26"/>
                <w:szCs w:val="26"/>
                <w:lang w:eastAsia="zh-CN"/>
              </w:rPr>
            </w:pPr>
            <w:r w:rsidRPr="005F5518">
              <w:rPr>
                <w:rFonts w:ascii="CordiaUPC" w:eastAsia="Times New Roman" w:hAnsi="CordiaUPC" w:cs="CordiaUPC"/>
                <w:b/>
                <w:bCs/>
                <w:sz w:val="26"/>
                <w:szCs w:val="26"/>
                <w:lang w:eastAsia="zh-CN"/>
              </w:rPr>
              <w:t>55,796</w:t>
            </w:r>
          </w:p>
        </w:tc>
      </w:tr>
    </w:tbl>
    <w:p w14:paraId="449AB131" w14:textId="77777777" w:rsidR="00357D38" w:rsidRPr="002E0137" w:rsidRDefault="00357D38" w:rsidP="00851807">
      <w:pPr>
        <w:tabs>
          <w:tab w:val="left" w:pos="810"/>
        </w:tabs>
        <w:spacing w:before="120" w:line="240" w:lineRule="exact"/>
        <w:ind w:left="720" w:hanging="180"/>
        <w:jc w:val="thaiDistribute"/>
        <w:rPr>
          <w:rFonts w:ascii="CordiaUPC" w:hAnsi="CordiaUPC" w:cs="CordiaUPC"/>
          <w:szCs w:val="22"/>
          <w:lang w:val="en-US"/>
        </w:rPr>
      </w:pPr>
      <w:r w:rsidRPr="002E0137">
        <w:rPr>
          <w:rFonts w:ascii="CordiaUPC" w:hAnsi="CordiaUPC" w:cs="CordiaUPC" w:hint="cs"/>
          <w:sz w:val="26"/>
          <w:szCs w:val="26"/>
          <w:lang w:val="en-US"/>
        </w:rPr>
        <w:t>*</w:t>
      </w:r>
      <w:r w:rsidRPr="002E0137">
        <w:rPr>
          <w:rFonts w:ascii="CordiaUPC" w:hAnsi="CordiaUPC" w:cs="CordiaUPC" w:hint="cs"/>
          <w:szCs w:val="22"/>
          <w:lang w:val="en-US"/>
        </w:rPr>
        <w:tab/>
      </w:r>
      <w:r w:rsidRPr="00392524">
        <w:rPr>
          <w:rFonts w:ascii="CordiaUPC" w:hAnsi="CordiaUPC" w:cs="CordiaUPC" w:hint="cs"/>
          <w:szCs w:val="22"/>
          <w:lang w:val="en-US"/>
        </w:rPr>
        <w:t xml:space="preserve">Total loans to customers and accrued interest receivables in note </w:t>
      </w:r>
      <w:r w:rsidRPr="00392524">
        <w:rPr>
          <w:rFonts w:ascii="CordiaUPC" w:hAnsi="CordiaUPC" w:cs="CordiaUPC"/>
          <w:szCs w:val="22"/>
          <w:lang w:val="en-US"/>
        </w:rPr>
        <w:t>7</w:t>
      </w:r>
      <w:r w:rsidRPr="00392524">
        <w:rPr>
          <w:rFonts w:ascii="CordiaUPC" w:hAnsi="CordiaUPC" w:cs="CordiaUPC" w:hint="cs"/>
          <w:szCs w:val="22"/>
          <w:lang w:val="en-US"/>
        </w:rPr>
        <w:t>.1</w:t>
      </w:r>
    </w:p>
    <w:bookmarkEnd w:id="13"/>
    <w:p w14:paraId="7492A3B5" w14:textId="77777777" w:rsidR="00851807" w:rsidRDefault="00851807" w:rsidP="00AD7C76">
      <w:pPr>
        <w:spacing w:line="240" w:lineRule="exact"/>
        <w:ind w:left="547" w:right="14" w:hanging="547"/>
        <w:jc w:val="thaiDistribute"/>
        <w:rPr>
          <w:rFonts w:ascii="CordiaUPC" w:hAnsi="CordiaUPC" w:cs="CordiaUPC"/>
          <w:b/>
          <w:bCs/>
          <w:sz w:val="26"/>
          <w:szCs w:val="26"/>
          <w:lang w:bidi="th-TH"/>
        </w:rPr>
      </w:pPr>
    </w:p>
    <w:p w14:paraId="289FE049" w14:textId="77777777" w:rsidR="00E30E56" w:rsidRDefault="00E30E56" w:rsidP="00AD7C76">
      <w:pPr>
        <w:spacing w:line="240" w:lineRule="exact"/>
        <w:ind w:left="547" w:right="14" w:hanging="547"/>
        <w:jc w:val="thaiDistribute"/>
        <w:rPr>
          <w:rFonts w:ascii="CordiaUPC" w:hAnsi="CordiaUPC" w:cs="CordiaUPC"/>
          <w:b/>
          <w:bCs/>
          <w:sz w:val="26"/>
          <w:szCs w:val="26"/>
          <w:lang w:bidi="th-TH"/>
        </w:rPr>
      </w:pPr>
    </w:p>
    <w:p w14:paraId="24691DA7" w14:textId="45DAC3B4" w:rsidR="00252288" w:rsidRPr="00392524" w:rsidRDefault="00A7166D" w:rsidP="00AD7C76">
      <w:pPr>
        <w:spacing w:line="240" w:lineRule="exact"/>
        <w:ind w:left="547" w:right="14" w:hanging="547"/>
        <w:jc w:val="thaiDistribute"/>
        <w:rPr>
          <w:rFonts w:ascii="CordiaUPC" w:hAnsi="CordiaUPC" w:cs="CordiaUPC"/>
          <w:b/>
          <w:bCs/>
          <w:sz w:val="26"/>
          <w:szCs w:val="26"/>
          <w:lang w:bidi="th-TH"/>
        </w:rPr>
      </w:pPr>
      <w:r w:rsidRPr="00392524">
        <w:rPr>
          <w:rFonts w:ascii="CordiaUPC" w:hAnsi="CordiaUPC" w:cs="CordiaUPC"/>
          <w:b/>
          <w:bCs/>
          <w:sz w:val="26"/>
          <w:szCs w:val="26"/>
          <w:lang w:bidi="th-TH"/>
        </w:rPr>
        <w:lastRenderedPageBreak/>
        <w:t>7</w:t>
      </w:r>
      <w:r w:rsidR="001642FD" w:rsidRPr="00392524">
        <w:rPr>
          <w:rFonts w:ascii="CordiaUPC" w:hAnsi="CordiaUPC" w:cs="CordiaUPC" w:hint="cs"/>
          <w:b/>
          <w:bCs/>
          <w:sz w:val="26"/>
          <w:szCs w:val="26"/>
          <w:lang w:bidi="th-TH"/>
        </w:rPr>
        <w:t>.</w:t>
      </w:r>
      <w:r w:rsidR="004D0E77" w:rsidRPr="00392524">
        <w:rPr>
          <w:rFonts w:ascii="CordiaUPC" w:hAnsi="CordiaUPC" w:cs="CordiaUPC" w:hint="cs"/>
          <w:b/>
          <w:bCs/>
          <w:sz w:val="26"/>
          <w:szCs w:val="26"/>
          <w:lang w:bidi="th-TH"/>
        </w:rPr>
        <w:t>3</w:t>
      </w:r>
      <w:r w:rsidR="00487AD1" w:rsidRPr="00392524">
        <w:rPr>
          <w:rFonts w:ascii="CordiaUPC" w:hAnsi="CordiaUPC" w:cs="CordiaUPC" w:hint="cs"/>
          <w:b/>
          <w:bCs/>
          <w:sz w:val="26"/>
          <w:szCs w:val="26"/>
          <w:lang w:bidi="th-TH"/>
        </w:rPr>
        <w:tab/>
      </w:r>
      <w:proofErr w:type="gramStart"/>
      <w:r w:rsidR="00BC7CB9" w:rsidRPr="00392524">
        <w:rPr>
          <w:rFonts w:ascii="CordiaUPC" w:hAnsi="CordiaUPC" w:cs="CordiaUPC" w:hint="cs"/>
          <w:b/>
          <w:bCs/>
          <w:sz w:val="26"/>
          <w:szCs w:val="26"/>
          <w:lang w:bidi="th-TH"/>
        </w:rPr>
        <w:t>N</w:t>
      </w:r>
      <w:r w:rsidR="00252288" w:rsidRPr="00392524">
        <w:rPr>
          <w:rFonts w:ascii="CordiaUPC" w:hAnsi="CordiaUPC" w:cs="CordiaUPC" w:hint="cs"/>
          <w:b/>
          <w:bCs/>
          <w:sz w:val="26"/>
          <w:szCs w:val="26"/>
          <w:lang w:bidi="th-TH"/>
        </w:rPr>
        <w:t>on-performing</w:t>
      </w:r>
      <w:proofErr w:type="gramEnd"/>
      <w:r w:rsidR="00252288" w:rsidRPr="00392524">
        <w:rPr>
          <w:rFonts w:ascii="CordiaUPC" w:hAnsi="CordiaUPC" w:cs="CordiaUPC" w:hint="cs"/>
          <w:b/>
          <w:bCs/>
          <w:sz w:val="26"/>
          <w:szCs w:val="26"/>
          <w:lang w:bidi="th-TH"/>
        </w:rPr>
        <w:t xml:space="preserve"> loans </w:t>
      </w:r>
    </w:p>
    <w:p w14:paraId="6FA35DAA" w14:textId="77777777" w:rsidR="005F0352" w:rsidRPr="00392524" w:rsidRDefault="005F0352" w:rsidP="00AD7C76">
      <w:pPr>
        <w:autoSpaceDE w:val="0"/>
        <w:autoSpaceDN w:val="0"/>
        <w:adjustRightInd w:val="0"/>
        <w:spacing w:line="240" w:lineRule="exact"/>
        <w:ind w:right="389"/>
        <w:rPr>
          <w:rFonts w:ascii="CordiaUPC" w:hAnsi="CordiaUPC" w:cs="CordiaUPC"/>
          <w:sz w:val="26"/>
          <w:szCs w:val="26"/>
          <w:lang w:bidi="th-TH"/>
        </w:rPr>
      </w:pPr>
    </w:p>
    <w:p w14:paraId="33D85B1A" w14:textId="021FD9EB" w:rsidR="005A040C" w:rsidRDefault="005A040C" w:rsidP="00AD7C76">
      <w:pPr>
        <w:autoSpaceDE w:val="0"/>
        <w:autoSpaceDN w:val="0"/>
        <w:adjustRightInd w:val="0"/>
        <w:spacing w:line="240" w:lineRule="exact"/>
        <w:ind w:left="562"/>
        <w:jc w:val="thaiDistribute"/>
        <w:rPr>
          <w:rFonts w:ascii="CordiaUPC" w:hAnsi="CordiaUPC" w:cs="CordiaUPC"/>
          <w:sz w:val="26"/>
          <w:szCs w:val="26"/>
          <w:lang w:bidi="th-TH"/>
        </w:rPr>
      </w:pPr>
      <w:r w:rsidRPr="00392524">
        <w:rPr>
          <w:rFonts w:ascii="CordiaUPC" w:hAnsi="CordiaUPC" w:cs="CordiaUPC" w:hint="cs"/>
          <w:sz w:val="26"/>
          <w:szCs w:val="26"/>
          <w:lang w:bidi="th-TH"/>
        </w:rPr>
        <w:t xml:space="preserve">As </w:t>
      </w:r>
      <w:proofErr w:type="gramStart"/>
      <w:r w:rsidR="00A0615E">
        <w:rPr>
          <w:rFonts w:ascii="CordiaUPC" w:hAnsi="CordiaUPC" w:cs="CordiaUPC"/>
          <w:sz w:val="26"/>
          <w:szCs w:val="26"/>
          <w:lang w:bidi="th-TH"/>
        </w:rPr>
        <w:t>at</w:t>
      </w:r>
      <w:proofErr w:type="gramEnd"/>
      <w:r w:rsidRPr="00392524">
        <w:rPr>
          <w:rFonts w:ascii="CordiaUPC" w:hAnsi="CordiaUPC" w:cs="CordiaUPC" w:hint="cs"/>
          <w:sz w:val="26"/>
          <w:szCs w:val="26"/>
          <w:lang w:bidi="th-TH"/>
        </w:rPr>
        <w:t xml:space="preserve"> </w:t>
      </w:r>
      <w:r w:rsidR="00D36BD2" w:rsidRPr="005B2349">
        <w:rPr>
          <w:rFonts w:ascii="CordiaUPC" w:eastAsia="Times New Roman" w:hAnsi="CordiaUPC" w:cs="CordiaUPC"/>
          <w:sz w:val="26"/>
          <w:szCs w:val="26"/>
          <w:lang w:bidi="th-TH"/>
        </w:rPr>
        <w:t>30 September</w:t>
      </w:r>
      <w:r w:rsidR="00D36BD2" w:rsidRPr="00392524">
        <w:rPr>
          <w:rFonts w:ascii="CordiaUPC" w:eastAsia="Times New Roman" w:hAnsi="CordiaUPC" w:cs="CordiaUPC"/>
          <w:sz w:val="26"/>
          <w:szCs w:val="26"/>
          <w:lang w:bidi="th-TH"/>
        </w:rPr>
        <w:t xml:space="preserve"> </w:t>
      </w:r>
      <w:r w:rsidR="00881760" w:rsidRPr="00392524">
        <w:rPr>
          <w:rFonts w:ascii="CordiaUPC" w:eastAsia="Times New Roman" w:hAnsi="CordiaUPC" w:cs="CordiaUPC"/>
          <w:sz w:val="26"/>
          <w:szCs w:val="26"/>
          <w:lang w:bidi="th-TH"/>
        </w:rPr>
        <w:t>202</w:t>
      </w:r>
      <w:r w:rsidR="0027101C">
        <w:rPr>
          <w:rFonts w:ascii="CordiaUPC" w:eastAsia="Times New Roman" w:hAnsi="CordiaUPC" w:cs="CordiaUPC"/>
          <w:sz w:val="26"/>
          <w:szCs w:val="26"/>
          <w:lang w:bidi="th-TH"/>
        </w:rPr>
        <w:t>3</w:t>
      </w:r>
      <w:r w:rsidR="00FF0546" w:rsidRPr="00392524">
        <w:rPr>
          <w:rFonts w:ascii="CordiaUPC" w:hAnsi="CordiaUPC" w:cs="CordiaUPC" w:hint="cs"/>
          <w:sz w:val="26"/>
          <w:szCs w:val="26"/>
          <w:lang w:bidi="th-TH"/>
        </w:rPr>
        <w:t xml:space="preserve"> and 31 December 20</w:t>
      </w:r>
      <w:r w:rsidR="0074097C" w:rsidRPr="00392524">
        <w:rPr>
          <w:rFonts w:ascii="CordiaUPC" w:hAnsi="CordiaUPC" w:cs="CordiaUPC"/>
          <w:sz w:val="26"/>
          <w:szCs w:val="26"/>
          <w:lang w:bidi="th-TH"/>
        </w:rPr>
        <w:t>2</w:t>
      </w:r>
      <w:r w:rsidR="0027101C">
        <w:rPr>
          <w:rFonts w:ascii="CordiaUPC" w:hAnsi="CordiaUPC" w:cs="CordiaUPC"/>
          <w:sz w:val="26"/>
          <w:szCs w:val="26"/>
          <w:lang w:bidi="th-TH"/>
        </w:rPr>
        <w:t>2</w:t>
      </w:r>
      <w:r w:rsidR="00315B62" w:rsidRPr="00392524">
        <w:rPr>
          <w:rFonts w:ascii="CordiaUPC" w:hAnsi="CordiaUPC" w:cs="CordiaUPC" w:hint="cs"/>
          <w:sz w:val="26"/>
          <w:szCs w:val="26"/>
          <w:lang w:bidi="th-TH"/>
        </w:rPr>
        <w:t>, the Bank and its subsidiar</w:t>
      </w:r>
      <w:r w:rsidR="00016782" w:rsidRPr="00392524">
        <w:rPr>
          <w:rFonts w:ascii="CordiaUPC" w:hAnsi="CordiaUPC" w:cs="CordiaUPC" w:hint="cs"/>
          <w:sz w:val="26"/>
          <w:szCs w:val="26"/>
          <w:lang w:bidi="th-TH"/>
        </w:rPr>
        <w:t>ies</w:t>
      </w:r>
      <w:r w:rsidR="00315B62" w:rsidRPr="00392524">
        <w:rPr>
          <w:rFonts w:ascii="CordiaUPC" w:hAnsi="CordiaUPC" w:cs="CordiaUPC" w:hint="cs"/>
          <w:sz w:val="26"/>
          <w:szCs w:val="26"/>
          <w:lang w:bidi="th-TH"/>
        </w:rPr>
        <w:t xml:space="preserve">’ </w:t>
      </w:r>
      <w:r w:rsidRPr="00392524">
        <w:rPr>
          <w:rFonts w:ascii="CordiaUPC" w:hAnsi="CordiaUPC" w:cs="CordiaUPC" w:hint="cs"/>
          <w:sz w:val="26"/>
          <w:szCs w:val="26"/>
          <w:lang w:bidi="th-TH"/>
        </w:rPr>
        <w:t>NPLs (including interbank and money market items) were summarised as follows:</w:t>
      </w:r>
    </w:p>
    <w:p w14:paraId="1AF7ADA4" w14:textId="77777777" w:rsidR="0027101C" w:rsidRPr="00392524" w:rsidRDefault="0027101C" w:rsidP="00AD7C76">
      <w:pPr>
        <w:autoSpaceDE w:val="0"/>
        <w:autoSpaceDN w:val="0"/>
        <w:adjustRightInd w:val="0"/>
        <w:spacing w:line="240" w:lineRule="exact"/>
        <w:ind w:left="562"/>
        <w:jc w:val="thaiDistribute"/>
        <w:rPr>
          <w:rFonts w:ascii="CordiaUPC" w:hAnsi="CordiaUPC" w:cs="CordiaUPC"/>
          <w:sz w:val="26"/>
          <w:szCs w:val="26"/>
          <w:lang w:bidi="th-TH"/>
        </w:rPr>
      </w:pPr>
    </w:p>
    <w:tbl>
      <w:tblPr>
        <w:tblW w:w="9342" w:type="dxa"/>
        <w:tblInd w:w="459" w:type="dxa"/>
        <w:tblLayout w:type="fixed"/>
        <w:tblCellMar>
          <w:left w:w="79" w:type="dxa"/>
          <w:right w:w="79" w:type="dxa"/>
        </w:tblCellMar>
        <w:tblLook w:val="0000" w:firstRow="0" w:lastRow="0" w:firstColumn="0" w:lastColumn="0" w:noHBand="0" w:noVBand="0"/>
      </w:tblPr>
      <w:tblGrid>
        <w:gridCol w:w="2988"/>
        <w:gridCol w:w="1602"/>
        <w:gridCol w:w="1566"/>
        <w:gridCol w:w="1602"/>
        <w:gridCol w:w="1584"/>
      </w:tblGrid>
      <w:tr w:rsidR="0027101C" w:rsidRPr="002E0137" w14:paraId="00C1CC69" w14:textId="77777777">
        <w:trPr>
          <w:cantSplit/>
        </w:trPr>
        <w:tc>
          <w:tcPr>
            <w:tcW w:w="2988" w:type="dxa"/>
          </w:tcPr>
          <w:p w14:paraId="1E5BC0E3" w14:textId="77777777" w:rsidR="0027101C" w:rsidRPr="002E0137" w:rsidRDefault="0027101C">
            <w:pPr>
              <w:spacing w:line="240" w:lineRule="exact"/>
              <w:ind w:right="-108"/>
              <w:rPr>
                <w:rFonts w:ascii="CordiaUPC" w:hAnsi="CordiaUPC" w:cs="CordiaUPC"/>
                <w:sz w:val="26"/>
                <w:szCs w:val="26"/>
                <w:lang w:bidi="th-TH"/>
              </w:rPr>
            </w:pPr>
          </w:p>
        </w:tc>
        <w:tc>
          <w:tcPr>
            <w:tcW w:w="3168" w:type="dxa"/>
            <w:gridSpan w:val="2"/>
          </w:tcPr>
          <w:p w14:paraId="41039324" w14:textId="77777777" w:rsidR="0027101C" w:rsidRPr="002E0137" w:rsidRDefault="0027101C">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b/>
                <w:bCs/>
                <w:sz w:val="26"/>
                <w:szCs w:val="26"/>
              </w:rPr>
              <w:t>Consolidated</w:t>
            </w:r>
          </w:p>
        </w:tc>
        <w:tc>
          <w:tcPr>
            <w:tcW w:w="3186" w:type="dxa"/>
            <w:gridSpan w:val="2"/>
          </w:tcPr>
          <w:p w14:paraId="41309B47" w14:textId="77777777" w:rsidR="0027101C" w:rsidRPr="002E0137" w:rsidRDefault="0027101C">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hint="cs"/>
                <w:b/>
                <w:bCs/>
                <w:sz w:val="26"/>
                <w:szCs w:val="26"/>
              </w:rPr>
              <w:t>Bank only</w:t>
            </w:r>
          </w:p>
        </w:tc>
      </w:tr>
      <w:tr w:rsidR="0027101C" w:rsidRPr="002E0137" w14:paraId="6632EAA9" w14:textId="77777777">
        <w:trPr>
          <w:cantSplit/>
        </w:trPr>
        <w:tc>
          <w:tcPr>
            <w:tcW w:w="2988" w:type="dxa"/>
          </w:tcPr>
          <w:p w14:paraId="25CB94EA" w14:textId="77777777" w:rsidR="0027101C" w:rsidRPr="002E0137" w:rsidRDefault="0027101C">
            <w:pPr>
              <w:spacing w:line="240" w:lineRule="exact"/>
              <w:ind w:right="-108"/>
              <w:rPr>
                <w:rFonts w:ascii="CordiaUPC" w:hAnsi="CordiaUPC" w:cs="CordiaUPC"/>
                <w:sz w:val="26"/>
                <w:szCs w:val="26"/>
                <w:lang w:bidi="th-TH"/>
              </w:rPr>
            </w:pPr>
          </w:p>
        </w:tc>
        <w:tc>
          <w:tcPr>
            <w:tcW w:w="1602" w:type="dxa"/>
          </w:tcPr>
          <w:p w14:paraId="0E1C9467" w14:textId="27B6B96D" w:rsidR="0027101C" w:rsidRPr="002E0137" w:rsidRDefault="0027101C">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 xml:space="preserve">30 </w:t>
            </w:r>
            <w:r>
              <w:rPr>
                <w:rFonts w:ascii="CordiaUPC" w:hAnsi="CordiaUPC" w:cs="CordiaUPC"/>
                <w:sz w:val="26"/>
                <w:szCs w:val="26"/>
                <w:lang w:val="en-US"/>
              </w:rPr>
              <w:t>September</w:t>
            </w:r>
            <w:r w:rsidRPr="002E0137">
              <w:rPr>
                <w:rFonts w:ascii="CordiaUPC" w:hAnsi="CordiaUPC" w:cs="CordiaUPC"/>
                <w:sz w:val="26"/>
                <w:szCs w:val="26"/>
                <w:lang w:val="en-US"/>
              </w:rPr>
              <w:t xml:space="preserve"> 2023</w:t>
            </w:r>
          </w:p>
        </w:tc>
        <w:tc>
          <w:tcPr>
            <w:tcW w:w="1566" w:type="dxa"/>
          </w:tcPr>
          <w:p w14:paraId="7975E5A7" w14:textId="77777777" w:rsidR="0027101C" w:rsidRPr="002E0137" w:rsidRDefault="0027101C">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31 December 2022</w:t>
            </w:r>
          </w:p>
        </w:tc>
        <w:tc>
          <w:tcPr>
            <w:tcW w:w="1602" w:type="dxa"/>
          </w:tcPr>
          <w:p w14:paraId="3AF842FF" w14:textId="628342C5" w:rsidR="0027101C" w:rsidRPr="002E0137" w:rsidRDefault="0027101C">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 xml:space="preserve">30 </w:t>
            </w:r>
            <w:r>
              <w:rPr>
                <w:rFonts w:ascii="CordiaUPC" w:hAnsi="CordiaUPC" w:cs="CordiaUPC"/>
                <w:sz w:val="26"/>
                <w:szCs w:val="26"/>
                <w:lang w:val="en-US"/>
              </w:rPr>
              <w:t>September</w:t>
            </w:r>
            <w:r w:rsidRPr="002E0137">
              <w:rPr>
                <w:rFonts w:ascii="CordiaUPC" w:hAnsi="CordiaUPC" w:cs="CordiaUPC"/>
                <w:sz w:val="26"/>
                <w:szCs w:val="26"/>
                <w:lang w:val="en-US"/>
              </w:rPr>
              <w:t xml:space="preserve"> 2023</w:t>
            </w:r>
          </w:p>
        </w:tc>
        <w:tc>
          <w:tcPr>
            <w:tcW w:w="1584" w:type="dxa"/>
          </w:tcPr>
          <w:p w14:paraId="612F1484" w14:textId="77777777" w:rsidR="0027101C" w:rsidRPr="002E0137" w:rsidRDefault="0027101C">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31 December 2022</w:t>
            </w:r>
          </w:p>
        </w:tc>
      </w:tr>
      <w:tr w:rsidR="0027101C" w:rsidRPr="002E0137" w14:paraId="683C331B" w14:textId="77777777">
        <w:trPr>
          <w:cantSplit/>
        </w:trPr>
        <w:tc>
          <w:tcPr>
            <w:tcW w:w="2988" w:type="dxa"/>
          </w:tcPr>
          <w:p w14:paraId="4A614603" w14:textId="77777777" w:rsidR="0027101C" w:rsidRPr="002E0137" w:rsidRDefault="0027101C">
            <w:pPr>
              <w:spacing w:line="240" w:lineRule="exact"/>
              <w:ind w:right="-108"/>
              <w:rPr>
                <w:rFonts w:ascii="CordiaUPC" w:hAnsi="CordiaUPC" w:cs="CordiaUPC"/>
                <w:b/>
                <w:bCs/>
                <w:sz w:val="26"/>
                <w:szCs w:val="26"/>
                <w:rtl/>
                <w:cs/>
              </w:rPr>
            </w:pPr>
            <w:r w:rsidRPr="002E0137">
              <w:rPr>
                <w:rFonts w:ascii="CordiaUPC" w:hAnsi="CordiaUPC" w:cs="CordiaUPC" w:hint="cs"/>
                <w:b/>
                <w:bCs/>
                <w:sz w:val="26"/>
                <w:szCs w:val="26"/>
                <w:lang w:bidi="th-TH"/>
              </w:rPr>
              <w:t>NPLs</w:t>
            </w:r>
          </w:p>
        </w:tc>
        <w:tc>
          <w:tcPr>
            <w:tcW w:w="1602" w:type="dxa"/>
            <w:vAlign w:val="bottom"/>
          </w:tcPr>
          <w:p w14:paraId="10C7BB28" w14:textId="77777777" w:rsidR="0027101C" w:rsidRPr="002E0137" w:rsidRDefault="0027101C">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5963ADBE" w14:textId="77777777" w:rsidR="0027101C" w:rsidRPr="002E0137" w:rsidRDefault="0027101C">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00D4569" w14:textId="77777777" w:rsidR="0027101C" w:rsidRPr="002E0137" w:rsidRDefault="0027101C">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82CC2DB" w14:textId="77777777" w:rsidR="0027101C" w:rsidRPr="002E0137" w:rsidRDefault="0027101C">
            <w:pPr>
              <w:pStyle w:val="acctfourfigures"/>
              <w:tabs>
                <w:tab w:val="clear" w:pos="765"/>
              </w:tabs>
              <w:spacing w:line="240" w:lineRule="exact"/>
              <w:ind w:left="-108" w:right="101"/>
              <w:jc w:val="right"/>
              <w:rPr>
                <w:rFonts w:ascii="CordiaUPC" w:hAnsi="CordiaUPC" w:cs="CordiaUPC"/>
                <w:sz w:val="26"/>
                <w:szCs w:val="26"/>
              </w:rPr>
            </w:pPr>
          </w:p>
        </w:tc>
      </w:tr>
      <w:tr w:rsidR="00B202E5" w:rsidRPr="002E0137" w14:paraId="7AB57148" w14:textId="77777777">
        <w:trPr>
          <w:cantSplit/>
        </w:trPr>
        <w:tc>
          <w:tcPr>
            <w:tcW w:w="2988" w:type="dxa"/>
          </w:tcPr>
          <w:p w14:paraId="68819435" w14:textId="77777777" w:rsidR="00B202E5" w:rsidRPr="002E0137" w:rsidRDefault="00B202E5" w:rsidP="00B202E5">
            <w:pPr>
              <w:spacing w:line="240" w:lineRule="exact"/>
              <w:ind w:right="-108"/>
              <w:rPr>
                <w:rFonts w:ascii="CordiaUPC" w:hAnsi="CordiaUPC" w:cs="CordiaUPC"/>
                <w:sz w:val="26"/>
                <w:szCs w:val="26"/>
                <w:lang w:bidi="th-TH"/>
              </w:rPr>
            </w:pPr>
            <w:r w:rsidRPr="002E0137">
              <w:rPr>
                <w:rFonts w:ascii="CordiaUPC" w:hAnsi="CordiaUPC" w:cs="CordiaUPC" w:hint="cs"/>
                <w:sz w:val="26"/>
                <w:szCs w:val="26"/>
                <w:lang w:bidi="th-TH"/>
              </w:rPr>
              <w:t xml:space="preserve">NPLs </w:t>
            </w:r>
            <w:r w:rsidRPr="002E0137">
              <w:rPr>
                <w:rFonts w:ascii="CordiaUPC" w:hAnsi="CordiaUPC" w:cs="CordiaUPC" w:hint="cs"/>
                <w:i/>
                <w:iCs/>
                <w:sz w:val="26"/>
                <w:szCs w:val="26"/>
                <w:lang w:bidi="th-TH"/>
              </w:rPr>
              <w:t>(in million Baht)</w:t>
            </w:r>
          </w:p>
        </w:tc>
        <w:tc>
          <w:tcPr>
            <w:tcW w:w="1602" w:type="dxa"/>
            <w:vAlign w:val="bottom"/>
          </w:tcPr>
          <w:p w14:paraId="4E1FA9B1" w14:textId="6035B185"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lang w:bidi="th-TH"/>
              </w:rPr>
            </w:pPr>
            <w:r>
              <w:rPr>
                <w:rFonts w:ascii="CordiaUPC" w:eastAsia="MS Mincho" w:hAnsi="CordiaUPC" w:cs="CordiaUPC"/>
                <w:sz w:val="26"/>
                <w:szCs w:val="26"/>
                <w:lang w:eastAsia="th-TH"/>
              </w:rPr>
              <w:t>40,279</w:t>
            </w:r>
          </w:p>
        </w:tc>
        <w:tc>
          <w:tcPr>
            <w:tcW w:w="1566" w:type="dxa"/>
            <w:vAlign w:val="bottom"/>
          </w:tcPr>
          <w:p w14:paraId="2FBDCF7B" w14:textId="77777777"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41,707</w:t>
            </w:r>
          </w:p>
        </w:tc>
        <w:tc>
          <w:tcPr>
            <w:tcW w:w="1602" w:type="dxa"/>
          </w:tcPr>
          <w:p w14:paraId="1FCD75E8" w14:textId="1F820CD5"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35,660</w:t>
            </w:r>
          </w:p>
        </w:tc>
        <w:tc>
          <w:tcPr>
            <w:tcW w:w="1584" w:type="dxa"/>
          </w:tcPr>
          <w:p w14:paraId="2830FF0E" w14:textId="77777777"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cs/>
                <w:lang w:bidi="th-TH"/>
              </w:rPr>
            </w:pPr>
            <w:r w:rsidRPr="002E0137">
              <w:rPr>
                <w:rFonts w:ascii="CordiaUPC" w:hAnsi="CordiaUPC" w:cs="CordiaUPC"/>
                <w:sz w:val="26"/>
                <w:szCs w:val="26"/>
              </w:rPr>
              <w:t>37,208</w:t>
            </w:r>
          </w:p>
        </w:tc>
      </w:tr>
      <w:tr w:rsidR="00B202E5" w:rsidRPr="002E0137" w14:paraId="5D80E819" w14:textId="77777777">
        <w:trPr>
          <w:cantSplit/>
        </w:trPr>
        <w:tc>
          <w:tcPr>
            <w:tcW w:w="2988" w:type="dxa"/>
          </w:tcPr>
          <w:p w14:paraId="1DC7D603" w14:textId="77777777" w:rsidR="00B202E5" w:rsidRPr="002E0137" w:rsidRDefault="00B202E5" w:rsidP="00B202E5">
            <w:pPr>
              <w:spacing w:line="240" w:lineRule="exact"/>
              <w:ind w:right="-108"/>
              <w:rPr>
                <w:rFonts w:ascii="CordiaUPC" w:hAnsi="CordiaUPC" w:cs="CordiaUPC"/>
                <w:sz w:val="26"/>
                <w:szCs w:val="26"/>
                <w:lang w:bidi="th-TH"/>
              </w:rPr>
            </w:pPr>
            <w:r w:rsidRPr="002E0137">
              <w:rPr>
                <w:rFonts w:ascii="CordiaUPC" w:hAnsi="CordiaUPC" w:cs="CordiaUPC" w:hint="cs"/>
                <w:sz w:val="26"/>
                <w:szCs w:val="26"/>
                <w:lang w:bidi="th-TH"/>
              </w:rPr>
              <w:t xml:space="preserve">Total loans </w:t>
            </w:r>
            <w:r w:rsidRPr="002E0137">
              <w:rPr>
                <w:rFonts w:ascii="CordiaUPC" w:hAnsi="CordiaUPC" w:cs="CordiaUPC" w:hint="cs"/>
                <w:i/>
                <w:iCs/>
                <w:sz w:val="26"/>
                <w:szCs w:val="26"/>
                <w:lang w:bidi="th-TH"/>
              </w:rPr>
              <w:t>(in million Baht)</w:t>
            </w:r>
          </w:p>
        </w:tc>
        <w:tc>
          <w:tcPr>
            <w:tcW w:w="1602" w:type="dxa"/>
            <w:vAlign w:val="bottom"/>
          </w:tcPr>
          <w:p w14:paraId="1669F880" w14:textId="06E8281E"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1,506,779</w:t>
            </w:r>
          </w:p>
        </w:tc>
        <w:tc>
          <w:tcPr>
            <w:tcW w:w="1566" w:type="dxa"/>
            <w:vAlign w:val="bottom"/>
          </w:tcPr>
          <w:p w14:paraId="7A6EFDF2" w14:textId="77777777"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1,529,135</w:t>
            </w:r>
          </w:p>
        </w:tc>
        <w:tc>
          <w:tcPr>
            <w:tcW w:w="1602" w:type="dxa"/>
          </w:tcPr>
          <w:p w14:paraId="0F1116A4" w14:textId="5B3314EE"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1,501,934</w:t>
            </w:r>
          </w:p>
        </w:tc>
        <w:tc>
          <w:tcPr>
            <w:tcW w:w="1584" w:type="dxa"/>
          </w:tcPr>
          <w:p w14:paraId="1D9E5072" w14:textId="77777777"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1,524,775</w:t>
            </w:r>
          </w:p>
        </w:tc>
      </w:tr>
      <w:tr w:rsidR="00B202E5" w:rsidRPr="002E0137" w14:paraId="7589D5F0" w14:textId="77777777">
        <w:trPr>
          <w:cantSplit/>
        </w:trPr>
        <w:tc>
          <w:tcPr>
            <w:tcW w:w="2988" w:type="dxa"/>
            <w:vAlign w:val="bottom"/>
          </w:tcPr>
          <w:p w14:paraId="3554FA3F" w14:textId="77777777" w:rsidR="00B202E5" w:rsidRPr="002E0137" w:rsidRDefault="00B202E5" w:rsidP="00B202E5">
            <w:pPr>
              <w:spacing w:line="240" w:lineRule="exact"/>
              <w:ind w:right="-108"/>
              <w:rPr>
                <w:rFonts w:ascii="CordiaUPC" w:hAnsi="CordiaUPC" w:cs="CordiaUPC"/>
                <w:sz w:val="26"/>
                <w:szCs w:val="26"/>
                <w:lang w:bidi="th-TH"/>
              </w:rPr>
            </w:pPr>
            <w:r w:rsidRPr="002E0137">
              <w:rPr>
                <w:rFonts w:ascii="CordiaUPC" w:hAnsi="CordiaUPC" w:cs="CordiaUPC" w:hint="cs"/>
                <w:sz w:val="26"/>
                <w:szCs w:val="26"/>
                <w:lang w:bidi="th-TH"/>
              </w:rPr>
              <w:t xml:space="preserve">Percentage of NPLs </w:t>
            </w:r>
            <w:r w:rsidRPr="002E0137">
              <w:rPr>
                <w:rFonts w:ascii="CordiaUPC" w:hAnsi="CordiaUPC" w:cs="CordiaUPC" w:hint="cs"/>
                <w:i/>
                <w:iCs/>
                <w:sz w:val="26"/>
                <w:szCs w:val="26"/>
                <w:lang w:bidi="th-TH"/>
              </w:rPr>
              <w:t>(%)</w:t>
            </w:r>
          </w:p>
        </w:tc>
        <w:tc>
          <w:tcPr>
            <w:tcW w:w="1602" w:type="dxa"/>
            <w:vAlign w:val="bottom"/>
          </w:tcPr>
          <w:p w14:paraId="181123B2" w14:textId="1357B07D"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2.67</w:t>
            </w:r>
          </w:p>
        </w:tc>
        <w:tc>
          <w:tcPr>
            <w:tcW w:w="1566" w:type="dxa"/>
            <w:vAlign w:val="bottom"/>
          </w:tcPr>
          <w:p w14:paraId="64933137" w14:textId="77777777"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2.73</w:t>
            </w:r>
          </w:p>
        </w:tc>
        <w:tc>
          <w:tcPr>
            <w:tcW w:w="1602" w:type="dxa"/>
          </w:tcPr>
          <w:p w14:paraId="7DD3E4BE" w14:textId="194D0914"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2.37</w:t>
            </w:r>
          </w:p>
        </w:tc>
        <w:tc>
          <w:tcPr>
            <w:tcW w:w="1584" w:type="dxa"/>
          </w:tcPr>
          <w:p w14:paraId="44FB3E17" w14:textId="77777777" w:rsidR="00B202E5" w:rsidRPr="002E0137" w:rsidRDefault="00B202E5" w:rsidP="00B202E5">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2.44</w:t>
            </w:r>
          </w:p>
        </w:tc>
      </w:tr>
    </w:tbl>
    <w:p w14:paraId="48E99EB3" w14:textId="77777777" w:rsidR="0027101C" w:rsidRDefault="0027101C" w:rsidP="0027101C">
      <w:pPr>
        <w:autoSpaceDE w:val="0"/>
        <w:autoSpaceDN w:val="0"/>
        <w:adjustRightInd w:val="0"/>
        <w:spacing w:line="240" w:lineRule="exact"/>
        <w:ind w:left="562"/>
        <w:jc w:val="thaiDistribute"/>
        <w:rPr>
          <w:rFonts w:ascii="CordiaUPC" w:hAnsi="CordiaUPC" w:cs="CordiaUPC"/>
          <w:sz w:val="26"/>
          <w:szCs w:val="26"/>
          <w:lang w:bidi="th-TH"/>
        </w:rPr>
      </w:pPr>
    </w:p>
    <w:p w14:paraId="0D7A6A99" w14:textId="5012691C" w:rsidR="0091217A" w:rsidRPr="00392524" w:rsidRDefault="0027101C" w:rsidP="00AD7C76">
      <w:pPr>
        <w:autoSpaceDE w:val="0"/>
        <w:autoSpaceDN w:val="0"/>
        <w:adjustRightInd w:val="0"/>
        <w:spacing w:line="240" w:lineRule="exact"/>
        <w:ind w:left="562"/>
        <w:jc w:val="thaiDistribute"/>
        <w:rPr>
          <w:rFonts w:ascii="CordiaUPC" w:hAnsi="CordiaUPC" w:cs="CordiaUPC"/>
          <w:sz w:val="26"/>
          <w:szCs w:val="26"/>
        </w:rPr>
      </w:pPr>
      <w:r w:rsidRPr="002E0137">
        <w:rPr>
          <w:rFonts w:ascii="CordiaUPC" w:hAnsi="CordiaUPC" w:cs="CordiaUPC" w:hint="cs"/>
          <w:sz w:val="26"/>
          <w:szCs w:val="26"/>
          <w:lang w:bidi="th-TH"/>
        </w:rPr>
        <w:t xml:space="preserve">As </w:t>
      </w:r>
      <w:proofErr w:type="gramStart"/>
      <w:r w:rsidRPr="002E0137">
        <w:rPr>
          <w:rFonts w:ascii="CordiaUPC" w:hAnsi="CordiaUPC" w:cs="CordiaUPC" w:hint="cs"/>
          <w:sz w:val="26"/>
          <w:szCs w:val="26"/>
          <w:lang w:bidi="th-TH"/>
        </w:rPr>
        <w:t>at</w:t>
      </w:r>
      <w:proofErr w:type="gramEnd"/>
      <w:r w:rsidRPr="002E0137">
        <w:rPr>
          <w:rFonts w:ascii="CordiaUPC" w:hAnsi="CordiaUPC" w:cs="CordiaUPC" w:hint="cs"/>
          <w:sz w:val="26"/>
          <w:szCs w:val="26"/>
          <w:lang w:bidi="th-TH"/>
        </w:rPr>
        <w:t xml:space="preserve"> </w:t>
      </w:r>
      <w:r w:rsidRPr="002E0137">
        <w:rPr>
          <w:rFonts w:ascii="CordiaUPC" w:hAnsi="CordiaUPC" w:cs="CordiaUPC"/>
          <w:sz w:val="26"/>
          <w:szCs w:val="26"/>
          <w:lang w:bidi="th-TH"/>
        </w:rPr>
        <w:t xml:space="preserve">30 </w:t>
      </w:r>
      <w:r>
        <w:rPr>
          <w:rFonts w:ascii="CordiaUPC" w:hAnsi="CordiaUPC" w:cs="CordiaUPC"/>
          <w:sz w:val="26"/>
          <w:szCs w:val="26"/>
          <w:lang w:bidi="th-TH"/>
        </w:rPr>
        <w:t>September</w:t>
      </w:r>
      <w:r w:rsidRPr="002E0137">
        <w:rPr>
          <w:rFonts w:ascii="CordiaUPC" w:hAnsi="CordiaUPC" w:cs="CordiaUPC" w:hint="cs"/>
          <w:sz w:val="26"/>
          <w:szCs w:val="26"/>
          <w:lang w:bidi="th-TH"/>
        </w:rPr>
        <w:t xml:space="preserve"> 202</w:t>
      </w:r>
      <w:r w:rsidRPr="002E0137">
        <w:rPr>
          <w:rFonts w:ascii="CordiaUPC" w:hAnsi="CordiaUPC" w:cs="CordiaUPC"/>
          <w:sz w:val="26"/>
          <w:szCs w:val="26"/>
          <w:lang w:bidi="th-TH"/>
        </w:rPr>
        <w:t>3</w:t>
      </w:r>
      <w:r w:rsidRPr="002E0137">
        <w:rPr>
          <w:rFonts w:ascii="CordiaUPC" w:hAnsi="CordiaUPC" w:cs="CordiaUPC" w:hint="cs"/>
          <w:sz w:val="26"/>
          <w:szCs w:val="26"/>
          <w:lang w:bidi="th-TH"/>
        </w:rPr>
        <w:t xml:space="preserve"> and</w:t>
      </w:r>
      <w:r w:rsidRPr="002E0137">
        <w:rPr>
          <w:rFonts w:ascii="CordiaUPC" w:hAnsi="CordiaUPC" w:cs="CordiaUPC" w:hint="cs"/>
          <w:sz w:val="26"/>
          <w:szCs w:val="26"/>
          <w:cs/>
          <w:lang w:bidi="th-TH"/>
        </w:rPr>
        <w:t xml:space="preserve"> </w:t>
      </w:r>
      <w:r w:rsidRPr="002E0137">
        <w:rPr>
          <w:rFonts w:ascii="CordiaUPC" w:hAnsi="CordiaUPC" w:cs="CordiaUPC"/>
          <w:sz w:val="26"/>
          <w:szCs w:val="26"/>
          <w:lang w:val="en-US" w:bidi="th-TH"/>
        </w:rPr>
        <w:t>31 December</w:t>
      </w:r>
      <w:r w:rsidRPr="002E0137">
        <w:rPr>
          <w:rFonts w:ascii="CordiaUPC" w:hAnsi="CordiaUPC" w:cs="CordiaUPC" w:hint="cs"/>
          <w:sz w:val="26"/>
          <w:szCs w:val="26"/>
          <w:lang w:bidi="th-TH"/>
        </w:rPr>
        <w:t xml:space="preserve"> 202</w:t>
      </w:r>
      <w:r w:rsidRPr="002E0137">
        <w:rPr>
          <w:rFonts w:ascii="CordiaUPC" w:hAnsi="CordiaUPC" w:cs="CordiaUPC"/>
          <w:sz w:val="26"/>
          <w:szCs w:val="26"/>
          <w:lang w:bidi="th-TH"/>
        </w:rPr>
        <w:t>2</w:t>
      </w:r>
      <w:r w:rsidRPr="002E0137">
        <w:rPr>
          <w:rFonts w:ascii="CordiaUPC" w:hAnsi="CordiaUPC" w:cs="CordiaUPC" w:hint="cs"/>
          <w:sz w:val="26"/>
          <w:szCs w:val="26"/>
          <w:lang w:bidi="th-TH"/>
        </w:rPr>
        <w:t xml:space="preserve">, </w:t>
      </w:r>
      <w:proofErr w:type="spellStart"/>
      <w:r w:rsidRPr="002E0137">
        <w:rPr>
          <w:rFonts w:ascii="CordiaUPC" w:hAnsi="CordiaUPC" w:cs="CordiaUPC"/>
          <w:sz w:val="26"/>
          <w:szCs w:val="26"/>
          <w:lang w:bidi="th-TH"/>
        </w:rPr>
        <w:t>Phahonyothin</w:t>
      </w:r>
      <w:proofErr w:type="spellEnd"/>
      <w:r w:rsidRPr="002E0137">
        <w:rPr>
          <w:rFonts w:ascii="CordiaUPC" w:hAnsi="CordiaUPC" w:cs="CordiaUPC" w:hint="cs"/>
          <w:sz w:val="26"/>
          <w:szCs w:val="26"/>
          <w:lang w:bidi="th-TH"/>
        </w:rPr>
        <w:t xml:space="preserve"> Asset Management Co</w:t>
      </w:r>
      <w:r w:rsidRPr="002E0137">
        <w:rPr>
          <w:rFonts w:ascii="CordiaUPC" w:hAnsi="CordiaUPC" w:cs="CordiaUPC" w:hint="cs"/>
          <w:sz w:val="26"/>
          <w:szCs w:val="26"/>
          <w:cs/>
        </w:rPr>
        <w:t>.</w:t>
      </w:r>
      <w:r w:rsidRPr="002E0137">
        <w:rPr>
          <w:rFonts w:ascii="CordiaUPC" w:hAnsi="CordiaUPC" w:cs="CordiaUPC" w:hint="cs"/>
          <w:sz w:val="26"/>
          <w:szCs w:val="26"/>
          <w:lang w:bidi="th-TH"/>
        </w:rPr>
        <w:t>, Ltd</w:t>
      </w:r>
      <w:r w:rsidRPr="002E0137">
        <w:rPr>
          <w:rFonts w:ascii="CordiaUPC" w:hAnsi="CordiaUPC" w:cs="CordiaUPC" w:hint="cs"/>
          <w:sz w:val="26"/>
          <w:szCs w:val="26"/>
          <w:cs/>
        </w:rPr>
        <w:t xml:space="preserve">. </w:t>
      </w:r>
      <w:r w:rsidRPr="002E0137">
        <w:rPr>
          <w:rFonts w:ascii="CordiaUPC" w:hAnsi="CordiaUPC" w:cs="CordiaUPC" w:hint="cs"/>
          <w:sz w:val="26"/>
          <w:szCs w:val="26"/>
          <w:lang w:bidi="th-TH"/>
        </w:rPr>
        <w:t>has non</w:t>
      </w:r>
      <w:r w:rsidRPr="002E0137">
        <w:rPr>
          <w:rFonts w:ascii="CordiaUPC" w:hAnsi="CordiaUPC" w:cs="CordiaUPC" w:hint="cs"/>
          <w:sz w:val="26"/>
          <w:szCs w:val="26"/>
          <w:cs/>
        </w:rPr>
        <w:t>-</w:t>
      </w:r>
      <w:r w:rsidRPr="002E0137">
        <w:rPr>
          <w:rFonts w:ascii="CordiaUPC" w:hAnsi="CordiaUPC" w:cs="CordiaUPC" w:hint="cs"/>
          <w:sz w:val="26"/>
          <w:szCs w:val="26"/>
          <w:lang w:bidi="th-TH"/>
        </w:rPr>
        <w:t xml:space="preserve">performing loans amounting to Baht </w:t>
      </w:r>
      <w:r w:rsidR="00B202E5" w:rsidRPr="00B202E5">
        <w:rPr>
          <w:rFonts w:ascii="CordiaUPC" w:hAnsi="CordiaUPC" w:cs="CordiaUPC"/>
          <w:sz w:val="26"/>
          <w:szCs w:val="26"/>
          <w:lang w:val="en-US" w:bidi="th-TH"/>
        </w:rPr>
        <w:t>4,619</w:t>
      </w:r>
      <w:r>
        <w:rPr>
          <w:rFonts w:ascii="CordiaUPC" w:hAnsi="CordiaUPC" w:cs="CordiaUPC"/>
          <w:sz w:val="26"/>
          <w:szCs w:val="26"/>
          <w:lang w:val="en-US" w:bidi="th-TH"/>
        </w:rPr>
        <w:t xml:space="preserve"> </w:t>
      </w:r>
      <w:r w:rsidRPr="002E0137">
        <w:rPr>
          <w:rFonts w:ascii="CordiaUPC" w:hAnsi="CordiaUPC" w:cs="CordiaUPC" w:hint="cs"/>
          <w:sz w:val="26"/>
          <w:szCs w:val="26"/>
          <w:lang w:bidi="th-TH"/>
        </w:rPr>
        <w:t xml:space="preserve">million and Baht </w:t>
      </w:r>
      <w:r w:rsidRPr="002E0137">
        <w:rPr>
          <w:rFonts w:ascii="CordiaUPC" w:hAnsi="CordiaUPC" w:cs="CordiaUPC"/>
          <w:sz w:val="26"/>
          <w:szCs w:val="26"/>
          <w:lang w:bidi="th-TH"/>
        </w:rPr>
        <w:t>4,499</w:t>
      </w:r>
      <w:r w:rsidRPr="002E0137">
        <w:rPr>
          <w:rFonts w:ascii="CordiaUPC" w:hAnsi="CordiaUPC" w:cs="CordiaUPC" w:hint="cs"/>
          <w:sz w:val="26"/>
          <w:szCs w:val="26"/>
          <w:cs/>
        </w:rPr>
        <w:t xml:space="preserve"> </w:t>
      </w:r>
      <w:r w:rsidRPr="002E0137">
        <w:rPr>
          <w:rFonts w:ascii="CordiaUPC" w:hAnsi="CordiaUPC" w:cs="CordiaUPC" w:hint="cs"/>
          <w:sz w:val="26"/>
          <w:szCs w:val="26"/>
          <w:lang w:bidi="th-TH"/>
        </w:rPr>
        <w:t>million</w:t>
      </w:r>
      <w:r w:rsidRPr="002E0137">
        <w:rPr>
          <w:rFonts w:ascii="CordiaUPC" w:hAnsi="CordiaUPC" w:cs="CordiaUPC"/>
          <w:sz w:val="26"/>
          <w:szCs w:val="26"/>
          <w:lang w:bidi="th-TH"/>
        </w:rPr>
        <w:t>,</w:t>
      </w:r>
      <w:r w:rsidRPr="002E0137">
        <w:rPr>
          <w:rFonts w:ascii="CordiaUPC" w:hAnsi="CordiaUPC" w:cs="CordiaUPC" w:hint="cs"/>
          <w:sz w:val="26"/>
          <w:szCs w:val="26"/>
          <w:lang w:bidi="th-TH"/>
        </w:rPr>
        <w:t xml:space="preserve"> respectively</w:t>
      </w:r>
      <w:r w:rsidRPr="002E0137">
        <w:rPr>
          <w:rFonts w:ascii="CordiaUPC" w:hAnsi="CordiaUPC" w:cs="CordiaUPC" w:hint="cs"/>
          <w:sz w:val="26"/>
          <w:szCs w:val="26"/>
          <w:cs/>
        </w:rPr>
        <w:t>.</w:t>
      </w:r>
    </w:p>
    <w:p w14:paraId="1A4B685C" w14:textId="77777777" w:rsidR="00CE2C5E" w:rsidRDefault="00CE2C5E" w:rsidP="00AD7C76">
      <w:pPr>
        <w:spacing w:line="240" w:lineRule="exact"/>
        <w:ind w:left="547"/>
        <w:jc w:val="thaiDistribute"/>
        <w:rPr>
          <w:rFonts w:ascii="CordiaUPC" w:hAnsi="CordiaUPC" w:cs="CordiaUPC"/>
          <w:sz w:val="26"/>
          <w:szCs w:val="26"/>
          <w:lang w:val="en-US"/>
        </w:rPr>
      </w:pPr>
    </w:p>
    <w:p w14:paraId="7F36B7F5" w14:textId="475999F0" w:rsidR="002F065C" w:rsidRPr="00392524" w:rsidRDefault="00F75AD2" w:rsidP="00AD7C76">
      <w:pPr>
        <w:spacing w:line="240" w:lineRule="exact"/>
        <w:ind w:left="547"/>
        <w:jc w:val="thaiDistribute"/>
        <w:rPr>
          <w:rFonts w:ascii="CordiaUPC" w:hAnsi="CordiaUPC" w:cs="CordiaUPC"/>
          <w:sz w:val="26"/>
          <w:szCs w:val="26"/>
          <w:cs/>
          <w:lang w:bidi="th-TH"/>
        </w:rPr>
      </w:pPr>
      <w:r w:rsidRPr="005B2349">
        <w:rPr>
          <w:rFonts w:ascii="CordiaUPC" w:hAnsi="CordiaUPC" w:cs="CordiaUPC" w:hint="cs"/>
          <w:sz w:val="26"/>
          <w:szCs w:val="26"/>
        </w:rPr>
        <w:t xml:space="preserve">For the </w:t>
      </w:r>
      <w:r w:rsidRPr="005B2349">
        <w:rPr>
          <w:rFonts w:ascii="CordiaUPC" w:hAnsi="CordiaUPC" w:cs="CordiaUPC"/>
          <w:sz w:val="26"/>
          <w:szCs w:val="26"/>
        </w:rPr>
        <w:t>nine</w:t>
      </w:r>
      <w:r w:rsidRPr="005B2349">
        <w:rPr>
          <w:rFonts w:ascii="CordiaUPC" w:hAnsi="CordiaUPC" w:cs="CordiaUPC" w:hint="cs"/>
          <w:sz w:val="26"/>
          <w:szCs w:val="26"/>
        </w:rPr>
        <w:t xml:space="preserve">-month period ended </w:t>
      </w: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91217A" w:rsidRPr="00392524">
        <w:rPr>
          <w:rFonts w:ascii="CordiaUPC" w:eastAsia="Times New Roman" w:hAnsi="CordiaUPC" w:cs="CordiaUPC"/>
          <w:sz w:val="26"/>
          <w:szCs w:val="26"/>
          <w:lang w:bidi="th-TH"/>
        </w:rPr>
        <w:t>202</w:t>
      </w:r>
      <w:r w:rsidR="0027101C">
        <w:rPr>
          <w:rFonts w:ascii="CordiaUPC" w:eastAsia="Times New Roman" w:hAnsi="CordiaUPC" w:cs="CordiaUPC"/>
          <w:sz w:val="26"/>
          <w:szCs w:val="26"/>
          <w:lang w:bidi="th-TH"/>
        </w:rPr>
        <w:t>3</w:t>
      </w:r>
      <w:r w:rsidR="0091217A" w:rsidRPr="00392524">
        <w:rPr>
          <w:rFonts w:ascii="CordiaUPC" w:eastAsia="Times New Roman" w:hAnsi="CordiaUPC" w:cs="CordiaUPC"/>
          <w:sz w:val="26"/>
          <w:szCs w:val="26"/>
          <w:lang w:bidi="th-TH"/>
        </w:rPr>
        <w:t xml:space="preserve"> and 202</w:t>
      </w:r>
      <w:r w:rsidR="0027101C">
        <w:rPr>
          <w:rFonts w:ascii="CordiaUPC" w:eastAsia="Times New Roman" w:hAnsi="CordiaUPC" w:cs="CordiaUPC"/>
          <w:sz w:val="26"/>
          <w:szCs w:val="26"/>
          <w:lang w:bidi="th-TH"/>
        </w:rPr>
        <w:t>2</w:t>
      </w:r>
      <w:r w:rsidR="000709E9" w:rsidRPr="00392524">
        <w:rPr>
          <w:rFonts w:ascii="CordiaUPC" w:hAnsi="CordiaUPC" w:cs="CordiaUPC" w:hint="cs"/>
          <w:sz w:val="26"/>
          <w:szCs w:val="26"/>
        </w:rPr>
        <w:t>, the Bank</w:t>
      </w:r>
      <w:r w:rsidR="008C08C8" w:rsidRPr="00392524">
        <w:rPr>
          <w:rFonts w:ascii="CordiaUPC" w:hAnsi="CordiaUPC" w:cs="CordiaUPC" w:hint="cs"/>
          <w:sz w:val="26"/>
          <w:szCs w:val="26"/>
          <w:lang w:bidi="th-TH"/>
        </w:rPr>
        <w:t xml:space="preserve"> and its subsidiaries</w:t>
      </w:r>
      <w:r w:rsidR="000709E9" w:rsidRPr="00392524">
        <w:rPr>
          <w:rFonts w:ascii="CordiaUPC" w:hAnsi="CordiaUPC" w:cs="CordiaUPC" w:hint="cs"/>
          <w:sz w:val="26"/>
          <w:szCs w:val="26"/>
        </w:rPr>
        <w:t xml:space="preserve"> sold non-performing loans, with principal totalling </w:t>
      </w:r>
      <w:r w:rsidR="000709E9" w:rsidRPr="005F5518">
        <w:rPr>
          <w:rFonts w:ascii="CordiaUPC" w:hAnsi="CordiaUPC" w:cs="CordiaUPC" w:hint="cs"/>
          <w:sz w:val="26"/>
          <w:szCs w:val="26"/>
        </w:rPr>
        <w:t>approximately Baht</w:t>
      </w:r>
      <w:r w:rsidR="003036EB" w:rsidRPr="005F5518">
        <w:rPr>
          <w:rFonts w:ascii="CordiaUPC" w:hAnsi="CordiaUPC" w:cs="CordiaUPC"/>
          <w:sz w:val="26"/>
          <w:szCs w:val="26"/>
        </w:rPr>
        <w:t xml:space="preserve"> </w:t>
      </w:r>
      <w:r w:rsidR="00B202E5" w:rsidRPr="005F5518">
        <w:rPr>
          <w:rFonts w:ascii="CordiaUPC" w:hAnsi="CordiaUPC" w:cs="CordiaUPC"/>
          <w:sz w:val="26"/>
          <w:szCs w:val="26"/>
        </w:rPr>
        <w:t>4,256</w:t>
      </w:r>
      <w:r w:rsidR="00FE49B3" w:rsidRPr="005F5518">
        <w:rPr>
          <w:rFonts w:ascii="CordiaUPC" w:hAnsi="CordiaUPC" w:cs="CordiaUPC" w:hint="cs"/>
          <w:sz w:val="26"/>
          <w:szCs w:val="26"/>
          <w:lang w:val="en-US" w:bidi="th-TH"/>
        </w:rPr>
        <w:t xml:space="preserve"> </w:t>
      </w:r>
      <w:r w:rsidR="000709E9" w:rsidRPr="005F5518">
        <w:rPr>
          <w:rFonts w:ascii="CordiaUPC" w:hAnsi="CordiaUPC" w:cs="CordiaUPC" w:hint="cs"/>
          <w:sz w:val="26"/>
          <w:szCs w:val="26"/>
        </w:rPr>
        <w:t>million and Baht</w:t>
      </w:r>
      <w:r w:rsidR="005E05C9" w:rsidRPr="005F5518">
        <w:rPr>
          <w:rFonts w:ascii="CordiaUPC" w:hAnsi="CordiaUPC" w:cs="CordiaUPC"/>
          <w:sz w:val="26"/>
          <w:szCs w:val="26"/>
        </w:rPr>
        <w:t xml:space="preserve"> </w:t>
      </w:r>
      <w:r w:rsidR="00564676" w:rsidRPr="005F5518">
        <w:rPr>
          <w:rFonts w:ascii="CordiaUPC" w:hAnsi="CordiaUPC" w:cs="CordiaUPC"/>
          <w:sz w:val="26"/>
          <w:szCs w:val="26"/>
        </w:rPr>
        <w:t xml:space="preserve">3,671 </w:t>
      </w:r>
      <w:r w:rsidR="000709E9" w:rsidRPr="005F5518">
        <w:rPr>
          <w:rFonts w:ascii="CordiaUPC" w:hAnsi="CordiaUPC" w:cs="CordiaUPC" w:hint="cs"/>
          <w:sz w:val="26"/>
          <w:szCs w:val="26"/>
        </w:rPr>
        <w:t>million, respectively</w:t>
      </w:r>
      <w:r w:rsidR="008D1D9C" w:rsidRPr="005F5518">
        <w:rPr>
          <w:rFonts w:ascii="CordiaUPC" w:hAnsi="CordiaUPC" w:cs="CordiaUPC"/>
          <w:sz w:val="26"/>
          <w:szCs w:val="26"/>
        </w:rPr>
        <w:t xml:space="preserve"> </w:t>
      </w:r>
      <w:r w:rsidR="008D1D9C" w:rsidRPr="005F5518">
        <w:rPr>
          <w:rFonts w:ascii="CordiaUPC" w:hAnsi="CordiaUPC" w:cs="CordiaUPC"/>
          <w:i/>
          <w:iCs/>
          <w:sz w:val="26"/>
          <w:szCs w:val="26"/>
        </w:rPr>
        <w:t xml:space="preserve">(Bank only: approximately Baht </w:t>
      </w:r>
      <w:r w:rsidR="00B202E5" w:rsidRPr="005F5518">
        <w:rPr>
          <w:rFonts w:ascii="CordiaUPC" w:hAnsi="CordiaUPC" w:cs="CordiaUPC"/>
          <w:i/>
          <w:iCs/>
          <w:sz w:val="26"/>
          <w:szCs w:val="26"/>
        </w:rPr>
        <w:t>6,133</w:t>
      </w:r>
      <w:r w:rsidR="008D1D9C" w:rsidRPr="005F5518">
        <w:rPr>
          <w:rFonts w:ascii="CordiaUPC" w:hAnsi="CordiaUPC" w:cs="CordiaUPC"/>
          <w:i/>
          <w:iCs/>
          <w:sz w:val="26"/>
          <w:szCs w:val="26"/>
        </w:rPr>
        <w:t xml:space="preserve"> million and Baht</w:t>
      </w:r>
      <w:r w:rsidR="005E05C9" w:rsidRPr="005F5518">
        <w:rPr>
          <w:rFonts w:ascii="CordiaUPC" w:hAnsi="CordiaUPC" w:cs="CordiaUPC"/>
          <w:i/>
          <w:iCs/>
          <w:sz w:val="26"/>
          <w:szCs w:val="26"/>
        </w:rPr>
        <w:t xml:space="preserve"> </w:t>
      </w:r>
      <w:r w:rsidR="0027101C" w:rsidRPr="005F5518">
        <w:rPr>
          <w:rFonts w:ascii="CordiaUPC" w:hAnsi="CordiaUPC" w:cs="CordiaUPC"/>
          <w:i/>
          <w:iCs/>
          <w:sz w:val="26"/>
          <w:szCs w:val="26"/>
        </w:rPr>
        <w:t>7,79</w:t>
      </w:r>
      <w:r w:rsidR="00564676" w:rsidRPr="005F5518">
        <w:rPr>
          <w:rFonts w:ascii="CordiaUPC" w:hAnsi="CordiaUPC" w:cs="CordiaUPC"/>
          <w:i/>
          <w:iCs/>
          <w:sz w:val="26"/>
          <w:szCs w:val="26"/>
        </w:rPr>
        <w:t>3</w:t>
      </w:r>
      <w:r w:rsidR="0027101C" w:rsidRPr="005F5518">
        <w:rPr>
          <w:rFonts w:ascii="CordiaUPC" w:hAnsi="CordiaUPC" w:cs="CordiaUPC"/>
          <w:i/>
          <w:iCs/>
          <w:sz w:val="26"/>
          <w:szCs w:val="26"/>
        </w:rPr>
        <w:t xml:space="preserve"> </w:t>
      </w:r>
      <w:r w:rsidR="008D1D9C" w:rsidRPr="005F5518">
        <w:rPr>
          <w:rFonts w:ascii="CordiaUPC" w:hAnsi="CordiaUPC" w:cs="CordiaUPC"/>
          <w:i/>
          <w:iCs/>
          <w:sz w:val="26"/>
          <w:szCs w:val="26"/>
        </w:rPr>
        <w:t>million, respectively)</w:t>
      </w:r>
      <w:r w:rsidR="000709E9" w:rsidRPr="005F5518">
        <w:rPr>
          <w:rFonts w:ascii="CordiaUPC" w:hAnsi="CordiaUPC" w:cs="CordiaUPC" w:hint="cs"/>
          <w:sz w:val="26"/>
          <w:szCs w:val="26"/>
          <w:lang w:bidi="th-TH"/>
        </w:rPr>
        <w:t xml:space="preserve">, to </w:t>
      </w:r>
      <w:r w:rsidR="00F046AF" w:rsidRPr="005F5518">
        <w:rPr>
          <w:rFonts w:ascii="CordiaUPC" w:hAnsi="CordiaUPC" w:cs="CordiaUPC"/>
          <w:sz w:val="26"/>
          <w:szCs w:val="26"/>
          <w:lang w:bidi="th-TH"/>
        </w:rPr>
        <w:t>a</w:t>
      </w:r>
      <w:r w:rsidR="000709E9" w:rsidRPr="005F5518">
        <w:rPr>
          <w:rFonts w:ascii="CordiaUPC" w:hAnsi="CordiaUPC" w:cs="CordiaUPC" w:hint="cs"/>
          <w:sz w:val="26"/>
          <w:szCs w:val="26"/>
          <w:lang w:bidi="th-TH"/>
        </w:rPr>
        <w:t xml:space="preserve">sset </w:t>
      </w:r>
      <w:r w:rsidR="00F046AF" w:rsidRPr="005F5518">
        <w:rPr>
          <w:rFonts w:ascii="CordiaUPC" w:hAnsi="CordiaUPC" w:cs="CordiaUPC"/>
          <w:sz w:val="26"/>
          <w:szCs w:val="26"/>
          <w:lang w:bidi="th-TH"/>
        </w:rPr>
        <w:t>m</w:t>
      </w:r>
      <w:r w:rsidR="000709E9" w:rsidRPr="005F5518">
        <w:rPr>
          <w:rFonts w:ascii="CordiaUPC" w:hAnsi="CordiaUPC" w:cs="CordiaUPC" w:hint="cs"/>
          <w:sz w:val="26"/>
          <w:szCs w:val="26"/>
          <w:lang w:bidi="th-TH"/>
        </w:rPr>
        <w:t xml:space="preserve">anagement </w:t>
      </w:r>
      <w:r w:rsidR="00F046AF" w:rsidRPr="005F5518">
        <w:rPr>
          <w:rFonts w:ascii="CordiaUPC" w:hAnsi="CordiaUPC" w:cs="CordiaUPC"/>
          <w:sz w:val="26"/>
          <w:szCs w:val="26"/>
          <w:lang w:bidi="th-TH"/>
        </w:rPr>
        <w:t>c</w:t>
      </w:r>
      <w:r w:rsidR="000709E9" w:rsidRPr="005F5518">
        <w:rPr>
          <w:rFonts w:ascii="CordiaUPC" w:hAnsi="CordiaUPC" w:cs="CordiaUPC" w:hint="cs"/>
          <w:sz w:val="26"/>
          <w:szCs w:val="26"/>
          <w:lang w:bidi="th-TH"/>
        </w:rPr>
        <w:t>ompan</w:t>
      </w:r>
      <w:r w:rsidR="00F046AF" w:rsidRPr="005F5518">
        <w:rPr>
          <w:rFonts w:ascii="CordiaUPC" w:hAnsi="CordiaUPC" w:cs="CordiaUPC"/>
          <w:sz w:val="26"/>
          <w:szCs w:val="26"/>
          <w:lang w:bidi="th-TH"/>
        </w:rPr>
        <w:t>ies</w:t>
      </w:r>
      <w:r w:rsidR="000709E9" w:rsidRPr="005F5518">
        <w:rPr>
          <w:rFonts w:ascii="CordiaUPC" w:hAnsi="CordiaUPC" w:cs="CordiaUPC" w:hint="cs"/>
          <w:sz w:val="26"/>
          <w:szCs w:val="26"/>
          <w:lang w:bidi="th-TH"/>
        </w:rPr>
        <w:t xml:space="preserve">. The selling price </w:t>
      </w:r>
      <w:proofErr w:type="gramStart"/>
      <w:r w:rsidR="000709E9" w:rsidRPr="005F5518">
        <w:rPr>
          <w:rFonts w:ascii="CordiaUPC" w:hAnsi="CordiaUPC" w:cs="CordiaUPC" w:hint="cs"/>
          <w:sz w:val="26"/>
          <w:szCs w:val="26"/>
          <w:lang w:bidi="th-TH"/>
        </w:rPr>
        <w:t>in excess of</w:t>
      </w:r>
      <w:proofErr w:type="gramEnd"/>
      <w:r w:rsidR="000709E9" w:rsidRPr="005F5518">
        <w:rPr>
          <w:rFonts w:ascii="CordiaUPC" w:hAnsi="CordiaUPC" w:cs="CordiaUPC" w:hint="cs"/>
          <w:sz w:val="26"/>
          <w:szCs w:val="26"/>
          <w:lang w:bidi="th-TH"/>
        </w:rPr>
        <w:t xml:space="preserve"> the carrying </w:t>
      </w:r>
      <w:r w:rsidR="00AD4019" w:rsidRPr="005F5518">
        <w:rPr>
          <w:rFonts w:ascii="CordiaUPC" w:hAnsi="CordiaUPC" w:cs="CordiaUPC" w:hint="cs"/>
          <w:sz w:val="26"/>
          <w:szCs w:val="26"/>
          <w:lang w:bidi="th-TH"/>
        </w:rPr>
        <w:t>amount</w:t>
      </w:r>
      <w:r w:rsidR="000709E9" w:rsidRPr="005F5518">
        <w:rPr>
          <w:rFonts w:ascii="CordiaUPC" w:hAnsi="CordiaUPC" w:cs="CordiaUPC" w:hint="cs"/>
          <w:sz w:val="26"/>
          <w:szCs w:val="26"/>
          <w:lang w:bidi="th-TH"/>
        </w:rPr>
        <w:t xml:space="preserve"> of those non-performing loans was presented as</w:t>
      </w:r>
      <w:r w:rsidR="00797900" w:rsidRPr="005F5518">
        <w:rPr>
          <w:rFonts w:ascii="CordiaUPC" w:hAnsi="CordiaUPC" w:cs="CordiaUPC" w:hint="cs"/>
          <w:sz w:val="26"/>
          <w:szCs w:val="26"/>
          <w:lang w:bidi="th-TH"/>
        </w:rPr>
        <w:t xml:space="preserve"> </w:t>
      </w:r>
      <w:r w:rsidR="000709E9" w:rsidRPr="005F5518">
        <w:rPr>
          <w:rFonts w:ascii="CordiaUPC" w:hAnsi="CordiaUPC" w:cs="CordiaUPC" w:hint="cs"/>
          <w:sz w:val="26"/>
          <w:szCs w:val="26"/>
          <w:lang w:bidi="th-TH"/>
        </w:rPr>
        <w:t xml:space="preserve">a deduction from </w:t>
      </w:r>
      <w:r w:rsidR="00797900" w:rsidRPr="005F5518">
        <w:rPr>
          <w:rFonts w:ascii="CordiaUPC" w:hAnsi="CordiaUPC" w:cs="CordiaUPC" w:hint="cs"/>
          <w:sz w:val="26"/>
          <w:szCs w:val="26"/>
          <w:lang w:bidi="th-TH"/>
        </w:rPr>
        <w:t xml:space="preserve">“Expected credit loss” </w:t>
      </w:r>
      <w:r w:rsidR="000709E9" w:rsidRPr="005F5518">
        <w:rPr>
          <w:rFonts w:ascii="CordiaUPC" w:hAnsi="CordiaUPC" w:cs="CordiaUPC" w:hint="cs"/>
          <w:sz w:val="26"/>
          <w:szCs w:val="26"/>
          <w:lang w:bidi="th-TH"/>
        </w:rPr>
        <w:t>in the statement of profit or loss and other comprehensive income</w:t>
      </w:r>
      <w:r w:rsidR="00797900" w:rsidRPr="005F5518">
        <w:rPr>
          <w:rFonts w:ascii="CordiaUPC" w:hAnsi="CordiaUPC" w:cs="CordiaUPC" w:hint="cs"/>
          <w:sz w:val="26"/>
          <w:szCs w:val="26"/>
          <w:lang w:bidi="th-TH"/>
        </w:rPr>
        <w:t xml:space="preserve"> for </w:t>
      </w:r>
      <w:r w:rsidRPr="005F5518">
        <w:rPr>
          <w:rFonts w:ascii="CordiaUPC" w:hAnsi="CordiaUPC" w:cs="CordiaUPC" w:hint="cs"/>
          <w:sz w:val="26"/>
          <w:szCs w:val="26"/>
        </w:rPr>
        <w:t xml:space="preserve">the </w:t>
      </w:r>
      <w:r w:rsidRPr="005F5518">
        <w:rPr>
          <w:rFonts w:ascii="CordiaUPC" w:hAnsi="CordiaUPC" w:cs="CordiaUPC"/>
          <w:sz w:val="26"/>
          <w:szCs w:val="26"/>
        </w:rPr>
        <w:t>nine</w:t>
      </w:r>
      <w:r w:rsidRPr="005F5518">
        <w:rPr>
          <w:rFonts w:ascii="CordiaUPC" w:hAnsi="CordiaUPC" w:cs="CordiaUPC" w:hint="cs"/>
          <w:sz w:val="26"/>
          <w:szCs w:val="26"/>
        </w:rPr>
        <w:t xml:space="preserve">-month period ended </w:t>
      </w:r>
      <w:r w:rsidRPr="005F5518">
        <w:rPr>
          <w:rFonts w:ascii="CordiaUPC" w:eastAsia="Times New Roman" w:hAnsi="CordiaUPC" w:cs="CordiaUPC"/>
          <w:sz w:val="26"/>
          <w:szCs w:val="26"/>
          <w:lang w:bidi="th-TH"/>
        </w:rPr>
        <w:t>30 September</w:t>
      </w:r>
      <w:r w:rsidRPr="005F5518">
        <w:rPr>
          <w:rFonts w:ascii="CordiaUPC" w:hAnsi="CordiaUPC" w:cs="CordiaUPC" w:hint="cs"/>
          <w:sz w:val="26"/>
          <w:szCs w:val="26"/>
        </w:rPr>
        <w:t xml:space="preserve"> </w:t>
      </w:r>
      <w:r w:rsidR="00734F55" w:rsidRPr="005F5518">
        <w:rPr>
          <w:rFonts w:ascii="CordiaUPC" w:eastAsia="Times New Roman" w:hAnsi="CordiaUPC" w:cs="CordiaUPC"/>
          <w:sz w:val="26"/>
          <w:szCs w:val="26"/>
          <w:lang w:bidi="th-TH"/>
        </w:rPr>
        <w:t>202</w:t>
      </w:r>
      <w:r w:rsidR="0027101C" w:rsidRPr="005F5518">
        <w:rPr>
          <w:rFonts w:ascii="CordiaUPC" w:eastAsia="Times New Roman" w:hAnsi="CordiaUPC" w:cs="CordiaUPC"/>
          <w:sz w:val="26"/>
          <w:szCs w:val="26"/>
          <w:lang w:bidi="th-TH"/>
        </w:rPr>
        <w:t>3</w:t>
      </w:r>
      <w:r w:rsidR="00797900" w:rsidRPr="005F5518">
        <w:rPr>
          <w:rFonts w:ascii="CordiaUPC" w:hAnsi="CordiaUPC" w:cs="CordiaUPC" w:hint="cs"/>
          <w:sz w:val="26"/>
          <w:szCs w:val="26"/>
          <w:lang w:bidi="th-TH"/>
        </w:rPr>
        <w:t xml:space="preserve"> </w:t>
      </w:r>
      <w:r w:rsidR="00734F55" w:rsidRPr="005F5518">
        <w:rPr>
          <w:rFonts w:ascii="CordiaUPC" w:hAnsi="CordiaUPC" w:cs="CordiaUPC" w:hint="cs"/>
          <w:sz w:val="26"/>
          <w:szCs w:val="26"/>
          <w:lang w:bidi="th-TH"/>
        </w:rPr>
        <w:t>and 202</w:t>
      </w:r>
      <w:r w:rsidR="0027101C" w:rsidRPr="005F5518">
        <w:rPr>
          <w:rFonts w:ascii="CordiaUPC" w:hAnsi="CordiaUPC" w:cs="CordiaUPC"/>
          <w:sz w:val="26"/>
          <w:szCs w:val="26"/>
          <w:lang w:bidi="th-TH"/>
        </w:rPr>
        <w:t>2</w:t>
      </w:r>
      <w:r w:rsidR="00797900" w:rsidRPr="005F5518">
        <w:rPr>
          <w:rFonts w:ascii="CordiaUPC" w:hAnsi="CordiaUPC" w:cs="CordiaUPC" w:hint="cs"/>
          <w:sz w:val="26"/>
          <w:szCs w:val="26"/>
          <w:lang w:bidi="th-TH"/>
        </w:rPr>
        <w:t>, respectively</w:t>
      </w:r>
      <w:r w:rsidR="000709E9" w:rsidRPr="005F5518">
        <w:rPr>
          <w:rFonts w:ascii="CordiaUPC" w:hAnsi="CordiaUPC" w:cs="CordiaUPC" w:hint="cs"/>
          <w:sz w:val="26"/>
          <w:szCs w:val="26"/>
          <w:lang w:bidi="th-TH"/>
        </w:rPr>
        <w:t>.</w:t>
      </w:r>
    </w:p>
    <w:p w14:paraId="70FF9C08" w14:textId="70545CDF" w:rsidR="008A5BEA" w:rsidRPr="00392524" w:rsidRDefault="008A5BEA" w:rsidP="00AD7C76">
      <w:pPr>
        <w:spacing w:line="240" w:lineRule="exact"/>
        <w:ind w:left="547"/>
        <w:jc w:val="thaiDistribute"/>
        <w:rPr>
          <w:rFonts w:cs="Times New Roman"/>
          <w:szCs w:val="22"/>
          <w:lang w:bidi="th-TH"/>
        </w:rPr>
      </w:pPr>
    </w:p>
    <w:p w14:paraId="62567C26" w14:textId="6F3B848F" w:rsidR="005E2023" w:rsidRPr="00392524" w:rsidRDefault="00A7166D" w:rsidP="00AD7C76">
      <w:pPr>
        <w:spacing w:line="240" w:lineRule="exact"/>
        <w:ind w:left="547" w:right="14" w:hanging="547"/>
        <w:jc w:val="thaiDistribute"/>
        <w:rPr>
          <w:rFonts w:ascii="CordiaUPC" w:hAnsi="CordiaUPC" w:cs="CordiaUPC"/>
          <w:b/>
          <w:bCs/>
          <w:sz w:val="26"/>
          <w:szCs w:val="26"/>
          <w:cs/>
          <w:lang w:bidi="th-TH"/>
        </w:rPr>
      </w:pPr>
      <w:r w:rsidRPr="00392524">
        <w:rPr>
          <w:rFonts w:ascii="CordiaUPC" w:hAnsi="CordiaUPC" w:cs="CordiaUPC"/>
          <w:b/>
          <w:bCs/>
          <w:sz w:val="26"/>
          <w:szCs w:val="26"/>
        </w:rPr>
        <w:t>7</w:t>
      </w:r>
      <w:r w:rsidR="001642FD" w:rsidRPr="00392524">
        <w:rPr>
          <w:rFonts w:ascii="CordiaUPC" w:hAnsi="CordiaUPC" w:cs="CordiaUPC" w:hint="cs"/>
          <w:b/>
          <w:bCs/>
          <w:sz w:val="26"/>
          <w:szCs w:val="26"/>
        </w:rPr>
        <w:t>.</w:t>
      </w:r>
      <w:r w:rsidR="00D20C10" w:rsidRPr="00392524">
        <w:rPr>
          <w:rFonts w:ascii="CordiaUPC" w:hAnsi="CordiaUPC" w:cs="CordiaUPC" w:hint="cs"/>
          <w:b/>
          <w:bCs/>
          <w:sz w:val="26"/>
          <w:szCs w:val="26"/>
        </w:rPr>
        <w:t>4</w:t>
      </w:r>
      <w:r w:rsidR="005E2023" w:rsidRPr="00392524">
        <w:rPr>
          <w:rFonts w:ascii="CordiaUPC" w:hAnsi="CordiaUPC" w:cs="CordiaUPC" w:hint="cs"/>
          <w:b/>
          <w:bCs/>
          <w:sz w:val="26"/>
          <w:szCs w:val="26"/>
        </w:rPr>
        <w:tab/>
      </w:r>
      <w:r w:rsidR="000B0661" w:rsidRPr="00392524">
        <w:rPr>
          <w:rFonts w:ascii="CordiaUPC" w:hAnsi="CordiaUPC" w:cs="CordiaUPC" w:hint="cs"/>
          <w:b/>
          <w:bCs/>
          <w:sz w:val="26"/>
          <w:szCs w:val="26"/>
          <w:lang w:val="en-US" w:bidi="th-TH"/>
        </w:rPr>
        <w:t>Modified loans to customers</w:t>
      </w:r>
    </w:p>
    <w:p w14:paraId="2968F553" w14:textId="3A982D8C" w:rsidR="00B264EB" w:rsidRDefault="00B264EB" w:rsidP="000D70F4">
      <w:pPr>
        <w:spacing w:line="240" w:lineRule="exact"/>
        <w:jc w:val="both"/>
        <w:rPr>
          <w:rFonts w:ascii="CordiaUPC" w:hAnsi="CordiaUPC" w:cs="CordiaUPC"/>
          <w:sz w:val="26"/>
          <w:szCs w:val="26"/>
          <w:cs/>
          <w:lang w:bidi="th-TH"/>
        </w:rPr>
      </w:pPr>
    </w:p>
    <w:p w14:paraId="11A65CEB" w14:textId="541067AD" w:rsidR="009406DA" w:rsidRPr="00392524" w:rsidRDefault="009406DA" w:rsidP="009406DA">
      <w:pPr>
        <w:tabs>
          <w:tab w:val="left" w:pos="837"/>
        </w:tabs>
        <w:spacing w:line="240" w:lineRule="exact"/>
        <w:ind w:left="540"/>
        <w:jc w:val="thaiDistribute"/>
        <w:rPr>
          <w:rFonts w:ascii="CordiaUPC" w:eastAsia="Times New Roman" w:hAnsi="CordiaUPC" w:cs="CordiaUPC"/>
          <w:sz w:val="26"/>
          <w:szCs w:val="26"/>
          <w:lang w:val="en-AU"/>
        </w:rPr>
      </w:pPr>
      <w:r w:rsidRPr="008F60B1">
        <w:rPr>
          <w:rFonts w:ascii="CordiaUPC" w:eastAsia="Times New Roman" w:hAnsi="CordiaUPC" w:cs="CordiaUPC"/>
          <w:sz w:val="26"/>
          <w:szCs w:val="26"/>
          <w:lang w:val="en-AU"/>
        </w:rPr>
        <w:t>During the nine-month period ended 30 September 202</w:t>
      </w:r>
      <w:r w:rsidR="00F54563" w:rsidRPr="008F60B1">
        <w:rPr>
          <w:rFonts w:ascii="CordiaUPC" w:eastAsia="Times New Roman" w:hAnsi="CordiaUPC" w:cs="CordiaUPC"/>
          <w:sz w:val="26"/>
          <w:szCs w:val="26"/>
          <w:lang w:val="en-AU"/>
        </w:rPr>
        <w:t>3</w:t>
      </w:r>
      <w:r w:rsidRPr="008F60B1">
        <w:rPr>
          <w:rFonts w:ascii="CordiaUPC" w:eastAsia="Times New Roman" w:hAnsi="CordiaUPC" w:cs="CordiaUPC"/>
          <w:sz w:val="26"/>
          <w:szCs w:val="26"/>
          <w:lang w:val="en-AU"/>
        </w:rPr>
        <w:t xml:space="preserve"> and 202</w:t>
      </w:r>
      <w:r w:rsidR="00F54563" w:rsidRPr="008F60B1">
        <w:rPr>
          <w:rFonts w:ascii="CordiaUPC" w:eastAsia="Times New Roman" w:hAnsi="CordiaUPC" w:cs="CordiaUPC"/>
          <w:sz w:val="26"/>
          <w:szCs w:val="26"/>
          <w:lang w:val="en-AU"/>
        </w:rPr>
        <w:t>2</w:t>
      </w:r>
      <w:r w:rsidRPr="008F60B1">
        <w:rPr>
          <w:rFonts w:ascii="CordiaUPC" w:eastAsia="Times New Roman" w:hAnsi="CordiaUPC" w:cs="CordiaUPC"/>
          <w:sz w:val="26"/>
          <w:szCs w:val="26"/>
          <w:lang w:val="en-AU"/>
        </w:rPr>
        <w:t xml:space="preserve">, the Bank and its subsidiaries have modified loans </w:t>
      </w:r>
      <w:r w:rsidR="00851807" w:rsidRPr="008F60B1">
        <w:rPr>
          <w:rFonts w:ascii="CordiaUPC" w:eastAsia="Times New Roman" w:hAnsi="CordiaUPC" w:cs="CordiaUPC"/>
          <w:sz w:val="26"/>
          <w:szCs w:val="26"/>
          <w:lang w:val="en-US" w:bidi="th-TH"/>
        </w:rPr>
        <w:t xml:space="preserve">to customers </w:t>
      </w:r>
      <w:r w:rsidRPr="008F60B1">
        <w:rPr>
          <w:rFonts w:ascii="CordiaUPC" w:eastAsia="Times New Roman" w:hAnsi="CordiaUPC" w:cs="CordiaUPC"/>
          <w:sz w:val="26"/>
          <w:szCs w:val="26"/>
          <w:lang w:val="en-AU"/>
        </w:rPr>
        <w:t>that have not resulted in derecognition, while they had a loss allowance measured at an amount equal to lifetime ECL, as follows:</w:t>
      </w:r>
    </w:p>
    <w:p w14:paraId="36475E1E" w14:textId="77777777" w:rsidR="009406DA" w:rsidRPr="00392524" w:rsidRDefault="009406DA" w:rsidP="009406DA">
      <w:pPr>
        <w:tabs>
          <w:tab w:val="left" w:pos="837"/>
        </w:tabs>
        <w:spacing w:line="24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6828"/>
        <w:gridCol w:w="9"/>
        <w:gridCol w:w="1161"/>
        <w:gridCol w:w="9"/>
        <w:gridCol w:w="13"/>
        <w:gridCol w:w="9"/>
        <w:gridCol w:w="227"/>
        <w:gridCol w:w="12"/>
        <w:gridCol w:w="9"/>
        <w:gridCol w:w="1131"/>
        <w:gridCol w:w="12"/>
      </w:tblGrid>
      <w:tr w:rsidR="009406DA" w:rsidRPr="00392524" w14:paraId="2230D9A9" w14:textId="77777777" w:rsidTr="006B1063">
        <w:trPr>
          <w:gridAfter w:val="1"/>
          <w:wAfter w:w="12" w:type="dxa"/>
          <w:trHeight w:val="220"/>
        </w:trPr>
        <w:tc>
          <w:tcPr>
            <w:tcW w:w="6828" w:type="dxa"/>
          </w:tcPr>
          <w:p w14:paraId="6AF267F5" w14:textId="77777777" w:rsidR="009406DA" w:rsidRPr="00392524" w:rsidRDefault="009406DA" w:rsidP="006B1063">
            <w:pPr>
              <w:spacing w:line="240" w:lineRule="exact"/>
              <w:ind w:right="-109"/>
              <w:rPr>
                <w:rFonts w:ascii="CordiaUPC" w:hAnsi="CordiaUPC" w:cs="CordiaUPC"/>
                <w:sz w:val="26"/>
                <w:szCs w:val="26"/>
              </w:rPr>
            </w:pPr>
          </w:p>
        </w:tc>
        <w:tc>
          <w:tcPr>
            <w:tcW w:w="2580" w:type="dxa"/>
            <w:gridSpan w:val="9"/>
          </w:tcPr>
          <w:p w14:paraId="708B11A5"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Consolidated</w:t>
            </w:r>
          </w:p>
        </w:tc>
      </w:tr>
      <w:tr w:rsidR="009406DA" w:rsidRPr="00392524" w14:paraId="0D43CA58" w14:textId="77777777" w:rsidTr="006B1063">
        <w:trPr>
          <w:gridAfter w:val="1"/>
          <w:wAfter w:w="12" w:type="dxa"/>
          <w:trHeight w:val="220"/>
        </w:trPr>
        <w:tc>
          <w:tcPr>
            <w:tcW w:w="6828" w:type="dxa"/>
          </w:tcPr>
          <w:p w14:paraId="471ADF77" w14:textId="77777777" w:rsidR="009406DA" w:rsidRPr="00392524" w:rsidRDefault="009406DA" w:rsidP="006B1063">
            <w:pPr>
              <w:spacing w:line="240" w:lineRule="exact"/>
              <w:ind w:right="-109"/>
              <w:rPr>
                <w:rFonts w:ascii="CordiaUPC" w:hAnsi="CordiaUPC" w:cs="CordiaUPC"/>
                <w:sz w:val="26"/>
                <w:szCs w:val="26"/>
              </w:rPr>
            </w:pPr>
          </w:p>
        </w:tc>
        <w:tc>
          <w:tcPr>
            <w:tcW w:w="1170" w:type="dxa"/>
            <w:gridSpan w:val="2"/>
          </w:tcPr>
          <w:p w14:paraId="6CFBC579" w14:textId="57927EC8"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w:t>
            </w:r>
            <w:r w:rsidR="00F54563">
              <w:rPr>
                <w:rFonts w:ascii="CordiaUPC" w:hAnsi="CordiaUPC" w:cs="CordiaUPC"/>
                <w:sz w:val="26"/>
                <w:szCs w:val="26"/>
              </w:rPr>
              <w:t>3</w:t>
            </w:r>
          </w:p>
        </w:tc>
        <w:tc>
          <w:tcPr>
            <w:tcW w:w="270" w:type="dxa"/>
            <w:gridSpan w:val="5"/>
          </w:tcPr>
          <w:p w14:paraId="11D3ACB8"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p>
        </w:tc>
        <w:tc>
          <w:tcPr>
            <w:tcW w:w="1140" w:type="dxa"/>
            <w:gridSpan w:val="2"/>
          </w:tcPr>
          <w:p w14:paraId="0095C8C4" w14:textId="4110045C"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w:t>
            </w:r>
            <w:r w:rsidR="00F54563">
              <w:rPr>
                <w:rFonts w:ascii="CordiaUPC" w:hAnsi="CordiaUPC" w:cs="CordiaUPC"/>
                <w:sz w:val="26"/>
                <w:szCs w:val="26"/>
              </w:rPr>
              <w:t>2</w:t>
            </w:r>
          </w:p>
        </w:tc>
      </w:tr>
      <w:tr w:rsidR="009406DA" w:rsidRPr="00392524" w14:paraId="3AC88790" w14:textId="77777777" w:rsidTr="006B1063">
        <w:trPr>
          <w:gridAfter w:val="1"/>
          <w:wAfter w:w="12" w:type="dxa"/>
          <w:trHeight w:val="220"/>
        </w:trPr>
        <w:tc>
          <w:tcPr>
            <w:tcW w:w="6828" w:type="dxa"/>
          </w:tcPr>
          <w:p w14:paraId="7CB63BDA" w14:textId="77777777" w:rsidR="009406DA" w:rsidRPr="00392524" w:rsidRDefault="009406DA" w:rsidP="006B1063">
            <w:pPr>
              <w:spacing w:line="240" w:lineRule="exact"/>
              <w:ind w:right="-109"/>
              <w:rPr>
                <w:rFonts w:ascii="CordiaUPC" w:hAnsi="CordiaUPC" w:cs="CordiaUPC"/>
                <w:b/>
                <w:bCs/>
                <w:sz w:val="26"/>
                <w:szCs w:val="26"/>
              </w:rPr>
            </w:pPr>
          </w:p>
        </w:tc>
        <w:tc>
          <w:tcPr>
            <w:tcW w:w="2580" w:type="dxa"/>
            <w:gridSpan w:val="9"/>
          </w:tcPr>
          <w:p w14:paraId="76231423"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9406DA" w:rsidRPr="00392524" w14:paraId="3F43A801" w14:textId="77777777" w:rsidTr="006B1063">
        <w:trPr>
          <w:gridAfter w:val="1"/>
          <w:wAfter w:w="12" w:type="dxa"/>
          <w:trHeight w:val="220"/>
        </w:trPr>
        <w:tc>
          <w:tcPr>
            <w:tcW w:w="6828" w:type="dxa"/>
          </w:tcPr>
          <w:p w14:paraId="3A057B1A" w14:textId="00769B30" w:rsidR="009406DA" w:rsidRPr="008F60B1" w:rsidRDefault="009406DA" w:rsidP="006B1063">
            <w:pPr>
              <w:spacing w:line="240" w:lineRule="exact"/>
              <w:ind w:right="-109"/>
              <w:rPr>
                <w:rFonts w:ascii="CordiaUPC" w:hAnsi="CordiaUPC" w:cs="CordiaUPC"/>
                <w:b/>
                <w:bCs/>
                <w:sz w:val="26"/>
                <w:szCs w:val="26"/>
              </w:rPr>
            </w:pPr>
            <w:r w:rsidRPr="008F60B1">
              <w:rPr>
                <w:rFonts w:ascii="CordiaUPC" w:hAnsi="CordiaUPC" w:cs="CordiaUPC"/>
                <w:b/>
                <w:bCs/>
                <w:sz w:val="26"/>
                <w:szCs w:val="26"/>
              </w:rPr>
              <w:t>Loans</w:t>
            </w:r>
            <w:r w:rsidR="00BB27A3" w:rsidRPr="008F60B1">
              <w:t xml:space="preserve"> </w:t>
            </w:r>
            <w:r w:rsidR="00BB27A3" w:rsidRPr="008F60B1">
              <w:rPr>
                <w:rFonts w:ascii="CordiaUPC" w:hAnsi="CordiaUPC" w:cs="CordiaUPC"/>
                <w:b/>
                <w:bCs/>
                <w:sz w:val="26"/>
                <w:szCs w:val="26"/>
              </w:rPr>
              <w:t>to customers</w:t>
            </w:r>
            <w:r w:rsidRPr="008F60B1">
              <w:rPr>
                <w:rFonts w:ascii="CordiaUPC" w:hAnsi="CordiaUPC" w:cs="CordiaUPC"/>
                <w:b/>
                <w:bCs/>
                <w:sz w:val="26"/>
                <w:szCs w:val="26"/>
              </w:rPr>
              <w:t xml:space="preserve"> modified during the nine-month period ended 30 September</w:t>
            </w:r>
          </w:p>
        </w:tc>
        <w:tc>
          <w:tcPr>
            <w:tcW w:w="1192" w:type="dxa"/>
            <w:gridSpan w:val="4"/>
          </w:tcPr>
          <w:p w14:paraId="7F505B79" w14:textId="77777777" w:rsidR="009406DA" w:rsidRPr="00392524" w:rsidRDefault="009406DA" w:rsidP="006B106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48D238A7" w14:textId="77777777" w:rsidR="009406DA" w:rsidRPr="00392524" w:rsidRDefault="009406DA" w:rsidP="006B1063">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43D436B5"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p>
        </w:tc>
      </w:tr>
      <w:tr w:rsidR="00B13A24" w:rsidRPr="00392524" w14:paraId="230E293C" w14:textId="77777777" w:rsidTr="006B1063">
        <w:trPr>
          <w:gridAfter w:val="1"/>
          <w:wAfter w:w="12" w:type="dxa"/>
          <w:trHeight w:val="263"/>
        </w:trPr>
        <w:tc>
          <w:tcPr>
            <w:tcW w:w="6828" w:type="dxa"/>
          </w:tcPr>
          <w:p w14:paraId="2190F792" w14:textId="7B5865DF" w:rsidR="00B13A24" w:rsidRPr="008F60B1" w:rsidRDefault="00B13A24" w:rsidP="00B13A24">
            <w:pPr>
              <w:spacing w:line="240" w:lineRule="exact"/>
              <w:rPr>
                <w:rFonts w:ascii="CordiaUPC" w:hAnsi="CordiaUPC" w:cs="CordiaUPC"/>
                <w:sz w:val="26"/>
                <w:szCs w:val="26"/>
              </w:rPr>
            </w:pPr>
            <w:r w:rsidRPr="008F60B1">
              <w:rPr>
                <w:rFonts w:ascii="CordiaUPC" w:hAnsi="CordiaUPC" w:cs="CordiaUPC"/>
                <w:sz w:val="26"/>
                <w:szCs w:val="26"/>
              </w:rPr>
              <w:t>Outstanding loan</w:t>
            </w:r>
            <w:r w:rsidR="00A3105D">
              <w:rPr>
                <w:rFonts w:ascii="CordiaUPC" w:hAnsi="CordiaUPC" w:cs="CordiaUPC"/>
                <w:sz w:val="26"/>
                <w:szCs w:val="26"/>
              </w:rPr>
              <w:t>s</w:t>
            </w:r>
            <w:r w:rsidRPr="008F60B1">
              <w:rPr>
                <w:rFonts w:ascii="CordiaUPC" w:hAnsi="CordiaUPC" w:cs="CordiaUPC"/>
                <w:sz w:val="26"/>
                <w:szCs w:val="26"/>
              </w:rPr>
              <w:t xml:space="preserve"> to customers at modification date*</w:t>
            </w:r>
          </w:p>
        </w:tc>
        <w:tc>
          <w:tcPr>
            <w:tcW w:w="1192" w:type="dxa"/>
            <w:gridSpan w:val="4"/>
            <w:vAlign w:val="bottom"/>
          </w:tcPr>
          <w:p w14:paraId="51766146" w14:textId="00399F7C" w:rsidR="00B13A24" w:rsidRPr="00B13A24" w:rsidRDefault="00B13A24" w:rsidP="00B13A24">
            <w:pPr>
              <w:pStyle w:val="acctfourfigures"/>
              <w:spacing w:line="240" w:lineRule="exact"/>
              <w:ind w:left="-108" w:right="-88"/>
              <w:rPr>
                <w:rFonts w:ascii="CordiaUPC" w:hAnsi="CordiaUPC" w:cs="CordiaUPC"/>
                <w:sz w:val="26"/>
                <w:szCs w:val="26"/>
                <w:lang w:val="en-US"/>
              </w:rPr>
            </w:pPr>
            <w:r>
              <w:rPr>
                <w:rFonts w:ascii="CordiaUPC" w:hAnsi="CordiaUPC" w:cs="CordiaUPC"/>
                <w:sz w:val="26"/>
                <w:szCs w:val="26"/>
                <w:lang w:val="en-US" w:bidi="th-TH"/>
              </w:rPr>
              <w:t>13,072</w:t>
            </w:r>
          </w:p>
        </w:tc>
        <w:tc>
          <w:tcPr>
            <w:tcW w:w="236" w:type="dxa"/>
            <w:gridSpan w:val="2"/>
            <w:vAlign w:val="bottom"/>
          </w:tcPr>
          <w:p w14:paraId="457E8DFA"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319779B" w14:textId="73CD6FA5" w:rsidR="00B13A24" w:rsidRPr="0075298F" w:rsidRDefault="00B13A24" w:rsidP="00B13A24">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6,918</w:t>
            </w:r>
          </w:p>
        </w:tc>
      </w:tr>
      <w:tr w:rsidR="00B13A24" w:rsidRPr="00392524" w14:paraId="19B54E6B" w14:textId="77777777" w:rsidTr="006B1063">
        <w:trPr>
          <w:gridAfter w:val="1"/>
          <w:wAfter w:w="12" w:type="dxa"/>
          <w:trHeight w:val="74"/>
        </w:trPr>
        <w:tc>
          <w:tcPr>
            <w:tcW w:w="6828" w:type="dxa"/>
          </w:tcPr>
          <w:p w14:paraId="7150B7EA" w14:textId="77777777" w:rsidR="00B13A24" w:rsidRPr="008F60B1" w:rsidRDefault="00B13A24" w:rsidP="00B13A24">
            <w:pPr>
              <w:spacing w:line="240" w:lineRule="exact"/>
              <w:ind w:right="-109"/>
              <w:rPr>
                <w:rFonts w:ascii="CordiaUPC" w:hAnsi="CordiaUPC" w:cs="CordiaUPC"/>
                <w:sz w:val="26"/>
                <w:szCs w:val="26"/>
              </w:rPr>
            </w:pPr>
            <w:r w:rsidRPr="008F60B1">
              <w:rPr>
                <w:rFonts w:ascii="CordiaUPC" w:hAnsi="CordiaUPC" w:cs="CordiaUPC" w:hint="cs"/>
                <w:sz w:val="26"/>
                <w:szCs w:val="26"/>
                <w:lang w:bidi="th-TH"/>
              </w:rPr>
              <w:t>Net modification loss</w:t>
            </w:r>
            <w:r w:rsidRPr="008F60B1">
              <w:rPr>
                <w:rFonts w:ascii="CordiaUPC" w:hAnsi="CordiaUPC" w:cs="CordiaUPC"/>
                <w:i/>
                <w:iCs/>
                <w:sz w:val="28"/>
                <w:szCs w:val="28"/>
              </w:rPr>
              <w:t>*</w:t>
            </w:r>
          </w:p>
        </w:tc>
        <w:tc>
          <w:tcPr>
            <w:tcW w:w="1192" w:type="dxa"/>
            <w:gridSpan w:val="4"/>
            <w:vAlign w:val="bottom"/>
          </w:tcPr>
          <w:p w14:paraId="40AC7309" w14:textId="3DA802E8" w:rsidR="00B13A24" w:rsidRPr="004318C4" w:rsidRDefault="00B13A24" w:rsidP="00B13A24">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bidi="th-TH"/>
              </w:rPr>
              <w:t>104</w:t>
            </w:r>
          </w:p>
        </w:tc>
        <w:tc>
          <w:tcPr>
            <w:tcW w:w="236" w:type="dxa"/>
            <w:gridSpan w:val="2"/>
            <w:vAlign w:val="bottom"/>
          </w:tcPr>
          <w:p w14:paraId="32C5F0D2"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EB465E1" w14:textId="780CC87F" w:rsidR="00B13A24" w:rsidRPr="0075298F" w:rsidRDefault="00B13A24" w:rsidP="00B13A2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58</w:t>
            </w:r>
          </w:p>
        </w:tc>
      </w:tr>
      <w:tr w:rsidR="00B13A24" w:rsidRPr="00392524" w14:paraId="51684A7A" w14:textId="77777777" w:rsidTr="006B1063">
        <w:trPr>
          <w:gridAfter w:val="1"/>
          <w:wAfter w:w="12" w:type="dxa"/>
          <w:trHeight w:val="220"/>
        </w:trPr>
        <w:tc>
          <w:tcPr>
            <w:tcW w:w="6828" w:type="dxa"/>
          </w:tcPr>
          <w:p w14:paraId="5B8E2514" w14:textId="77777777" w:rsidR="00B13A24" w:rsidRPr="008F60B1" w:rsidRDefault="00B13A24" w:rsidP="00B13A24">
            <w:pPr>
              <w:spacing w:line="240" w:lineRule="exact"/>
              <w:ind w:right="-109"/>
              <w:rPr>
                <w:rFonts w:ascii="CordiaUPC" w:hAnsi="CordiaUPC" w:cs="CordiaUPC"/>
                <w:sz w:val="26"/>
                <w:szCs w:val="26"/>
                <w:lang w:bidi="th-TH"/>
              </w:rPr>
            </w:pPr>
          </w:p>
        </w:tc>
        <w:tc>
          <w:tcPr>
            <w:tcW w:w="1192" w:type="dxa"/>
            <w:gridSpan w:val="4"/>
            <w:vAlign w:val="bottom"/>
          </w:tcPr>
          <w:p w14:paraId="773151AB" w14:textId="77777777" w:rsidR="00B13A24" w:rsidRPr="00392524" w:rsidRDefault="00B13A24" w:rsidP="00B13A24">
            <w:pPr>
              <w:pStyle w:val="acctfourfigures"/>
              <w:spacing w:line="240" w:lineRule="exact"/>
              <w:ind w:left="-108" w:right="-88"/>
              <w:rPr>
                <w:rFonts w:ascii="CordiaUPC" w:hAnsi="CordiaUPC" w:cs="CordiaUPC"/>
                <w:sz w:val="26"/>
                <w:szCs w:val="26"/>
              </w:rPr>
            </w:pPr>
          </w:p>
        </w:tc>
        <w:tc>
          <w:tcPr>
            <w:tcW w:w="236" w:type="dxa"/>
            <w:gridSpan w:val="2"/>
            <w:vAlign w:val="bottom"/>
          </w:tcPr>
          <w:p w14:paraId="3A17126B"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22A721B" w14:textId="77777777" w:rsidR="00B13A24" w:rsidRPr="0075298F" w:rsidRDefault="00B13A24" w:rsidP="00B13A24">
            <w:pPr>
              <w:pStyle w:val="acctfourfigures"/>
              <w:spacing w:line="240" w:lineRule="exact"/>
              <w:ind w:left="-108" w:right="-88"/>
              <w:rPr>
                <w:rFonts w:ascii="CordiaUPC" w:hAnsi="CordiaUPC" w:cs="CordiaUPC"/>
                <w:sz w:val="26"/>
                <w:szCs w:val="26"/>
                <w:lang w:bidi="th-TH"/>
              </w:rPr>
            </w:pPr>
          </w:p>
        </w:tc>
      </w:tr>
      <w:tr w:rsidR="00B13A24" w:rsidRPr="00392524" w14:paraId="4266281C" w14:textId="77777777" w:rsidTr="006B1063">
        <w:trPr>
          <w:gridAfter w:val="1"/>
          <w:wAfter w:w="12" w:type="dxa"/>
          <w:trHeight w:val="220"/>
        </w:trPr>
        <w:tc>
          <w:tcPr>
            <w:tcW w:w="6828" w:type="dxa"/>
          </w:tcPr>
          <w:p w14:paraId="28FE0DE7" w14:textId="6FFB4081" w:rsidR="00B13A24" w:rsidRPr="008F60B1" w:rsidRDefault="00B13A24" w:rsidP="00B13A24">
            <w:pPr>
              <w:spacing w:line="240" w:lineRule="exact"/>
              <w:ind w:left="184" w:right="-29" w:hanging="176"/>
              <w:rPr>
                <w:rFonts w:ascii="CordiaUPC" w:hAnsi="CordiaUPC" w:cs="CordiaUPC"/>
                <w:b/>
                <w:bCs/>
                <w:sz w:val="26"/>
                <w:szCs w:val="26"/>
                <w:lang w:val="en-US" w:bidi="th-TH"/>
              </w:rPr>
            </w:pPr>
            <w:r w:rsidRPr="008F60B1">
              <w:rPr>
                <w:rFonts w:ascii="CordiaUPC" w:hAnsi="CordiaUPC" w:cs="CordiaUPC"/>
                <w:b/>
                <w:bCs/>
                <w:sz w:val="26"/>
                <w:szCs w:val="26"/>
              </w:rPr>
              <w:t xml:space="preserve">Loans to customers modified since initial recognition - </w:t>
            </w:r>
            <w:proofErr w:type="gramStart"/>
            <w:r w:rsidRPr="008F60B1">
              <w:rPr>
                <w:rFonts w:ascii="CordiaUPC" w:hAnsi="CordiaUPC" w:cs="CordiaUPC"/>
                <w:b/>
                <w:bCs/>
                <w:sz w:val="26"/>
                <w:szCs w:val="26"/>
              </w:rPr>
              <w:t>upgraded</w:t>
            </w:r>
            <w:proofErr w:type="gramEnd"/>
          </w:p>
          <w:p w14:paraId="356819C1" w14:textId="77777777" w:rsidR="00B13A24" w:rsidRPr="008F60B1" w:rsidRDefault="00B13A24" w:rsidP="00B13A24">
            <w:pPr>
              <w:spacing w:line="240" w:lineRule="exact"/>
              <w:ind w:left="163" w:right="-109" w:hanging="163"/>
              <w:rPr>
                <w:rFonts w:ascii="CordiaUPC" w:hAnsi="CordiaUPC" w:cs="CordiaUPC"/>
                <w:sz w:val="26"/>
                <w:szCs w:val="26"/>
              </w:rPr>
            </w:pPr>
            <w:r w:rsidRPr="008F60B1">
              <w:rPr>
                <w:rFonts w:ascii="CordiaUPC" w:hAnsi="CordiaUPC" w:cs="CordiaUPC"/>
                <w:sz w:val="26"/>
                <w:szCs w:val="26"/>
              </w:rPr>
              <w:t xml:space="preserve">Outstanding of loans to customers upgraded from lifetime expected credit </w:t>
            </w:r>
            <w:proofErr w:type="gramStart"/>
            <w:r w:rsidRPr="008F60B1">
              <w:rPr>
                <w:rFonts w:ascii="CordiaUPC" w:hAnsi="CordiaUPC" w:cs="CordiaUPC"/>
                <w:sz w:val="26"/>
                <w:szCs w:val="26"/>
              </w:rPr>
              <w:t>loss</w:t>
            </w:r>
            <w:proofErr w:type="gramEnd"/>
          </w:p>
          <w:p w14:paraId="75B0DBD9" w14:textId="152CD166" w:rsidR="00B13A24" w:rsidRPr="008F60B1" w:rsidRDefault="00B13A24" w:rsidP="00B13A24">
            <w:pPr>
              <w:spacing w:line="240" w:lineRule="exact"/>
              <w:ind w:left="316" w:right="-109" w:hanging="163"/>
              <w:rPr>
                <w:rFonts w:ascii="CordiaUPC" w:hAnsi="CordiaUPC" w:cs="CordiaUPC"/>
                <w:sz w:val="26"/>
                <w:szCs w:val="26"/>
                <w:lang w:bidi="th-TH"/>
              </w:rPr>
            </w:pPr>
            <w:r w:rsidRPr="008F60B1">
              <w:rPr>
                <w:rFonts w:ascii="CordiaUPC" w:hAnsi="CordiaUPC" w:cs="CordiaUPC"/>
                <w:sz w:val="26"/>
                <w:szCs w:val="26"/>
              </w:rPr>
              <w:t>to 12-month expected credit loss in the period</w:t>
            </w:r>
            <w:r w:rsidRPr="008F60B1">
              <w:rPr>
                <w:rFonts w:ascii="CordiaUPC" w:hAnsi="CordiaUPC" w:cs="CordiaUPC"/>
                <w:sz w:val="26"/>
                <w:szCs w:val="26"/>
                <w:lang w:bidi="th-TH"/>
              </w:rPr>
              <w:t>*</w:t>
            </w:r>
          </w:p>
        </w:tc>
        <w:tc>
          <w:tcPr>
            <w:tcW w:w="1192" w:type="dxa"/>
            <w:gridSpan w:val="4"/>
            <w:vAlign w:val="bottom"/>
          </w:tcPr>
          <w:p w14:paraId="1CEF12C3" w14:textId="607671CE" w:rsidR="00B13A24" w:rsidRPr="00392524" w:rsidRDefault="00B13A24" w:rsidP="00B13A24">
            <w:pPr>
              <w:pStyle w:val="acctfourfigures"/>
              <w:spacing w:line="240" w:lineRule="exact"/>
              <w:ind w:left="-108" w:right="-88"/>
              <w:rPr>
                <w:rFonts w:ascii="CordiaUPC" w:hAnsi="CordiaUPC" w:cs="CordiaUPC"/>
                <w:sz w:val="26"/>
                <w:szCs w:val="26"/>
              </w:rPr>
            </w:pPr>
            <w:r w:rsidRPr="00B13A24">
              <w:rPr>
                <w:rFonts w:ascii="CordiaUPC" w:hAnsi="CordiaUPC" w:cs="CordiaUPC"/>
                <w:sz w:val="26"/>
                <w:szCs w:val="26"/>
              </w:rPr>
              <w:t>412</w:t>
            </w:r>
          </w:p>
        </w:tc>
        <w:tc>
          <w:tcPr>
            <w:tcW w:w="236" w:type="dxa"/>
            <w:gridSpan w:val="2"/>
            <w:vAlign w:val="bottom"/>
          </w:tcPr>
          <w:p w14:paraId="1AAF914B"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5C65A48A" w14:textId="0BB36C0E" w:rsidR="00B13A24" w:rsidRPr="0075298F" w:rsidRDefault="00B13A24" w:rsidP="00B13A24">
            <w:pPr>
              <w:pStyle w:val="acctfourfigures"/>
              <w:spacing w:line="240" w:lineRule="exact"/>
              <w:ind w:left="-108" w:right="-88"/>
              <w:rPr>
                <w:rFonts w:ascii="CordiaUPC" w:hAnsi="CordiaUPC" w:cs="CordiaUPC"/>
                <w:sz w:val="26"/>
                <w:szCs w:val="26"/>
                <w:cs/>
                <w:lang w:bidi="th-TH"/>
              </w:rPr>
            </w:pPr>
            <w:r>
              <w:rPr>
                <w:rFonts w:ascii="CordiaUPC" w:hAnsi="CordiaUPC" w:cs="CordiaUPC"/>
                <w:sz w:val="26"/>
                <w:szCs w:val="26"/>
              </w:rPr>
              <w:t>221</w:t>
            </w:r>
          </w:p>
        </w:tc>
      </w:tr>
      <w:tr w:rsidR="00B13A24" w:rsidRPr="00392524" w14:paraId="5F630D5E" w14:textId="77777777" w:rsidTr="006B1063">
        <w:trPr>
          <w:gridAfter w:val="1"/>
          <w:wAfter w:w="12" w:type="dxa"/>
          <w:trHeight w:val="220"/>
        </w:trPr>
        <w:tc>
          <w:tcPr>
            <w:tcW w:w="6828" w:type="dxa"/>
          </w:tcPr>
          <w:p w14:paraId="641D9C2D" w14:textId="77777777" w:rsidR="00B13A24" w:rsidRPr="00392524" w:rsidRDefault="00B13A24" w:rsidP="00B13A24">
            <w:pPr>
              <w:spacing w:line="240" w:lineRule="exact"/>
              <w:ind w:left="184" w:right="-29" w:hanging="176"/>
              <w:rPr>
                <w:rFonts w:eastAsia="Times New Roman"/>
                <w:b/>
                <w:bCs/>
                <w:color w:val="000000"/>
                <w:sz w:val="20"/>
              </w:rPr>
            </w:pPr>
          </w:p>
        </w:tc>
        <w:tc>
          <w:tcPr>
            <w:tcW w:w="1192" w:type="dxa"/>
            <w:gridSpan w:val="4"/>
            <w:vAlign w:val="bottom"/>
          </w:tcPr>
          <w:p w14:paraId="5EFD5AAA" w14:textId="77777777" w:rsidR="00B13A24" w:rsidRPr="00392524" w:rsidRDefault="00B13A24" w:rsidP="00B13A24">
            <w:pPr>
              <w:pStyle w:val="acctfourfigures"/>
              <w:spacing w:line="240" w:lineRule="exact"/>
              <w:ind w:left="-108" w:right="-88"/>
              <w:rPr>
                <w:rFonts w:ascii="CordiaUPC" w:hAnsi="CordiaUPC" w:cs="CordiaUPC"/>
                <w:sz w:val="26"/>
                <w:szCs w:val="26"/>
              </w:rPr>
            </w:pPr>
          </w:p>
        </w:tc>
        <w:tc>
          <w:tcPr>
            <w:tcW w:w="236" w:type="dxa"/>
            <w:gridSpan w:val="2"/>
            <w:vAlign w:val="bottom"/>
          </w:tcPr>
          <w:p w14:paraId="388C1050"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05A9DC2" w14:textId="77777777" w:rsidR="00B13A24" w:rsidRPr="00392524" w:rsidRDefault="00B13A24" w:rsidP="00B13A24">
            <w:pPr>
              <w:pStyle w:val="acctfourfigures"/>
              <w:spacing w:line="240" w:lineRule="exact"/>
              <w:ind w:left="-108" w:right="-88"/>
              <w:rPr>
                <w:rFonts w:ascii="CordiaUPC" w:hAnsi="CordiaUPC" w:cs="CordiaUPC"/>
                <w:sz w:val="26"/>
                <w:szCs w:val="26"/>
                <w:lang w:bidi="th-TH"/>
              </w:rPr>
            </w:pPr>
          </w:p>
        </w:tc>
      </w:tr>
      <w:tr w:rsidR="00B13A24" w:rsidRPr="00392524" w14:paraId="2336DF6C" w14:textId="77777777" w:rsidTr="006B1063">
        <w:trPr>
          <w:trHeight w:val="220"/>
        </w:trPr>
        <w:tc>
          <w:tcPr>
            <w:tcW w:w="6837" w:type="dxa"/>
            <w:gridSpan w:val="2"/>
          </w:tcPr>
          <w:p w14:paraId="7604AC95" w14:textId="77777777" w:rsidR="00B13A24" w:rsidRPr="00392524" w:rsidRDefault="00B13A24" w:rsidP="00B13A24">
            <w:pPr>
              <w:spacing w:line="240" w:lineRule="exact"/>
              <w:ind w:right="-109"/>
              <w:rPr>
                <w:rFonts w:ascii="CordiaUPC" w:hAnsi="CordiaUPC" w:cs="CordiaUPC"/>
                <w:sz w:val="26"/>
                <w:szCs w:val="26"/>
              </w:rPr>
            </w:pPr>
          </w:p>
        </w:tc>
        <w:tc>
          <w:tcPr>
            <w:tcW w:w="2583" w:type="dxa"/>
            <w:gridSpan w:val="9"/>
          </w:tcPr>
          <w:p w14:paraId="2C5DBD60" w14:textId="77777777" w:rsidR="00B13A24" w:rsidRPr="00392524" w:rsidRDefault="00B13A24" w:rsidP="00B13A24">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hint="cs"/>
                <w:b/>
                <w:bCs/>
                <w:sz w:val="26"/>
                <w:szCs w:val="26"/>
              </w:rPr>
              <w:t>Bank only</w:t>
            </w:r>
          </w:p>
        </w:tc>
      </w:tr>
      <w:tr w:rsidR="00B13A24" w:rsidRPr="00392524" w14:paraId="1FB50F49" w14:textId="77777777" w:rsidTr="006B1063">
        <w:trPr>
          <w:trHeight w:val="220"/>
        </w:trPr>
        <w:tc>
          <w:tcPr>
            <w:tcW w:w="6837" w:type="dxa"/>
            <w:gridSpan w:val="2"/>
          </w:tcPr>
          <w:p w14:paraId="0B25FA05" w14:textId="77777777" w:rsidR="00B13A24" w:rsidRPr="00392524" w:rsidRDefault="00B13A24" w:rsidP="00B13A24">
            <w:pPr>
              <w:spacing w:line="240" w:lineRule="exact"/>
              <w:ind w:right="-109"/>
              <w:rPr>
                <w:rFonts w:ascii="CordiaUPC" w:hAnsi="CordiaUPC" w:cs="CordiaUPC"/>
                <w:sz w:val="26"/>
                <w:szCs w:val="26"/>
              </w:rPr>
            </w:pPr>
          </w:p>
        </w:tc>
        <w:tc>
          <w:tcPr>
            <w:tcW w:w="1170" w:type="dxa"/>
            <w:gridSpan w:val="2"/>
          </w:tcPr>
          <w:p w14:paraId="4AF545BE" w14:textId="0229CA4B" w:rsidR="00B13A24" w:rsidRPr="00392524" w:rsidRDefault="00B13A24" w:rsidP="00B13A24">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w:t>
            </w:r>
            <w:r>
              <w:rPr>
                <w:rFonts w:ascii="CordiaUPC" w:hAnsi="CordiaUPC" w:cs="CordiaUPC"/>
                <w:sz w:val="26"/>
                <w:szCs w:val="26"/>
              </w:rPr>
              <w:t>3</w:t>
            </w:r>
          </w:p>
        </w:tc>
        <w:tc>
          <w:tcPr>
            <w:tcW w:w="270" w:type="dxa"/>
            <w:gridSpan w:val="5"/>
          </w:tcPr>
          <w:p w14:paraId="3E815F24" w14:textId="77777777" w:rsidR="00B13A24" w:rsidRPr="00392524" w:rsidRDefault="00B13A24" w:rsidP="00B13A24">
            <w:pPr>
              <w:pStyle w:val="acctfourfigures"/>
              <w:tabs>
                <w:tab w:val="clear" w:pos="765"/>
              </w:tabs>
              <w:spacing w:line="240" w:lineRule="exact"/>
              <w:ind w:left="-108" w:right="-88"/>
              <w:jc w:val="center"/>
              <w:rPr>
                <w:rFonts w:ascii="CordiaUPC" w:hAnsi="CordiaUPC" w:cs="CordiaUPC"/>
                <w:sz w:val="26"/>
                <w:szCs w:val="26"/>
              </w:rPr>
            </w:pPr>
          </w:p>
        </w:tc>
        <w:tc>
          <w:tcPr>
            <w:tcW w:w="1143" w:type="dxa"/>
            <w:gridSpan w:val="2"/>
          </w:tcPr>
          <w:p w14:paraId="042BCF1C" w14:textId="44C5455D" w:rsidR="00B13A24" w:rsidRPr="00392524" w:rsidRDefault="00B13A24" w:rsidP="00B13A24">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w:t>
            </w:r>
            <w:r>
              <w:rPr>
                <w:rFonts w:ascii="CordiaUPC" w:hAnsi="CordiaUPC" w:cs="CordiaUPC"/>
                <w:sz w:val="26"/>
                <w:szCs w:val="26"/>
              </w:rPr>
              <w:t>2</w:t>
            </w:r>
          </w:p>
        </w:tc>
      </w:tr>
      <w:tr w:rsidR="00B13A24" w:rsidRPr="00392524" w14:paraId="6C873D7F" w14:textId="77777777" w:rsidTr="006B1063">
        <w:trPr>
          <w:trHeight w:val="220"/>
        </w:trPr>
        <w:tc>
          <w:tcPr>
            <w:tcW w:w="6837" w:type="dxa"/>
            <w:gridSpan w:val="2"/>
          </w:tcPr>
          <w:p w14:paraId="00181A26" w14:textId="77777777" w:rsidR="00B13A24" w:rsidRPr="00392524" w:rsidRDefault="00B13A24" w:rsidP="00B13A24">
            <w:pPr>
              <w:spacing w:line="240" w:lineRule="exact"/>
              <w:ind w:right="-109"/>
              <w:rPr>
                <w:rFonts w:ascii="CordiaUPC" w:hAnsi="CordiaUPC" w:cs="CordiaUPC"/>
                <w:b/>
                <w:bCs/>
                <w:sz w:val="26"/>
                <w:szCs w:val="26"/>
              </w:rPr>
            </w:pPr>
          </w:p>
        </w:tc>
        <w:tc>
          <w:tcPr>
            <w:tcW w:w="2583" w:type="dxa"/>
            <w:gridSpan w:val="9"/>
          </w:tcPr>
          <w:p w14:paraId="37AFC0E1" w14:textId="77777777" w:rsidR="00B13A24" w:rsidRPr="00392524" w:rsidRDefault="00B13A24" w:rsidP="00B13A24">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B13A24" w:rsidRPr="00392524" w14:paraId="286E3D41" w14:textId="77777777" w:rsidTr="006B1063">
        <w:trPr>
          <w:trHeight w:val="220"/>
        </w:trPr>
        <w:tc>
          <w:tcPr>
            <w:tcW w:w="6837" w:type="dxa"/>
            <w:gridSpan w:val="2"/>
          </w:tcPr>
          <w:p w14:paraId="1B4F1CBC" w14:textId="0801BB27" w:rsidR="00B13A24" w:rsidRPr="008F60B1" w:rsidRDefault="00B13A24" w:rsidP="00B13A24">
            <w:pPr>
              <w:spacing w:line="240" w:lineRule="exact"/>
              <w:ind w:right="-109"/>
              <w:rPr>
                <w:rFonts w:ascii="CordiaUPC" w:hAnsi="CordiaUPC" w:cs="CordiaUPC"/>
                <w:b/>
                <w:bCs/>
                <w:sz w:val="26"/>
                <w:szCs w:val="26"/>
              </w:rPr>
            </w:pPr>
            <w:r w:rsidRPr="008F60B1">
              <w:rPr>
                <w:rFonts w:ascii="CordiaUPC" w:hAnsi="CordiaUPC" w:cs="CordiaUPC"/>
                <w:b/>
                <w:bCs/>
                <w:sz w:val="26"/>
                <w:szCs w:val="26"/>
              </w:rPr>
              <w:t>Loans to customers modified during the nine-month period ended 30 September</w:t>
            </w:r>
          </w:p>
        </w:tc>
        <w:tc>
          <w:tcPr>
            <w:tcW w:w="1192" w:type="dxa"/>
            <w:gridSpan w:val="4"/>
          </w:tcPr>
          <w:p w14:paraId="450E2BD8" w14:textId="77777777" w:rsidR="00B13A24" w:rsidRPr="00392524" w:rsidRDefault="00B13A24" w:rsidP="00B13A24">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gridSpan w:val="2"/>
          </w:tcPr>
          <w:p w14:paraId="4BB4C540"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71000289" w14:textId="77777777" w:rsidR="00B13A24" w:rsidRPr="00392524" w:rsidRDefault="00B13A24" w:rsidP="00B13A24">
            <w:pPr>
              <w:pStyle w:val="acctfourfigures"/>
              <w:tabs>
                <w:tab w:val="clear" w:pos="765"/>
              </w:tabs>
              <w:spacing w:line="240" w:lineRule="exact"/>
              <w:ind w:left="-108" w:right="-88"/>
              <w:jc w:val="center"/>
              <w:rPr>
                <w:rFonts w:ascii="CordiaUPC" w:hAnsi="CordiaUPC" w:cs="CordiaUPC"/>
                <w:sz w:val="26"/>
                <w:szCs w:val="26"/>
              </w:rPr>
            </w:pPr>
          </w:p>
        </w:tc>
      </w:tr>
      <w:tr w:rsidR="00B13A24" w:rsidRPr="00392524" w14:paraId="02F84D4B" w14:textId="77777777" w:rsidTr="006B1063">
        <w:trPr>
          <w:trHeight w:val="220"/>
        </w:trPr>
        <w:tc>
          <w:tcPr>
            <w:tcW w:w="6837" w:type="dxa"/>
            <w:gridSpan w:val="2"/>
          </w:tcPr>
          <w:p w14:paraId="2830A747" w14:textId="31EAA775" w:rsidR="00B13A24" w:rsidRPr="008F60B1" w:rsidRDefault="00B13A24" w:rsidP="00B13A24">
            <w:pPr>
              <w:spacing w:line="240" w:lineRule="exact"/>
              <w:ind w:right="-109"/>
              <w:rPr>
                <w:rFonts w:ascii="CordiaUPC" w:hAnsi="CordiaUPC" w:cs="CordiaUPC"/>
                <w:sz w:val="26"/>
                <w:szCs w:val="26"/>
              </w:rPr>
            </w:pPr>
            <w:r w:rsidRPr="008F60B1">
              <w:rPr>
                <w:rFonts w:ascii="CordiaUPC" w:hAnsi="CordiaUPC" w:cs="CordiaUPC"/>
                <w:sz w:val="26"/>
                <w:szCs w:val="26"/>
              </w:rPr>
              <w:t>Outstanding loan</w:t>
            </w:r>
            <w:r w:rsidR="00582182">
              <w:rPr>
                <w:rFonts w:ascii="CordiaUPC" w:hAnsi="CordiaUPC" w:cs="CordiaUPC"/>
                <w:sz w:val="26"/>
                <w:szCs w:val="26"/>
              </w:rPr>
              <w:t>s</w:t>
            </w:r>
            <w:r w:rsidRPr="008F60B1">
              <w:rPr>
                <w:rFonts w:ascii="CordiaUPC" w:hAnsi="CordiaUPC" w:cs="CordiaUPC"/>
                <w:sz w:val="26"/>
                <w:szCs w:val="26"/>
              </w:rPr>
              <w:t xml:space="preserve"> to customers at modification date*</w:t>
            </w:r>
          </w:p>
        </w:tc>
        <w:tc>
          <w:tcPr>
            <w:tcW w:w="1192" w:type="dxa"/>
            <w:gridSpan w:val="4"/>
            <w:vAlign w:val="bottom"/>
          </w:tcPr>
          <w:p w14:paraId="6D8E1F43" w14:textId="79A0C80A" w:rsidR="00B13A24" w:rsidRPr="00392524" w:rsidRDefault="00B13A24" w:rsidP="00B13A2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12,829</w:t>
            </w:r>
          </w:p>
        </w:tc>
        <w:tc>
          <w:tcPr>
            <w:tcW w:w="239" w:type="dxa"/>
            <w:gridSpan w:val="2"/>
            <w:vAlign w:val="bottom"/>
          </w:tcPr>
          <w:p w14:paraId="005250B1"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0EE59CF" w14:textId="6545B57F" w:rsidR="00B13A24" w:rsidRPr="0075298F" w:rsidRDefault="00B13A24" w:rsidP="00B13A2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6,884</w:t>
            </w:r>
          </w:p>
        </w:tc>
      </w:tr>
      <w:tr w:rsidR="00B13A24" w:rsidRPr="00392524" w14:paraId="440F9FB9" w14:textId="77777777" w:rsidTr="006B1063">
        <w:trPr>
          <w:trHeight w:val="220"/>
        </w:trPr>
        <w:tc>
          <w:tcPr>
            <w:tcW w:w="6837" w:type="dxa"/>
            <w:gridSpan w:val="2"/>
          </w:tcPr>
          <w:p w14:paraId="0AB9F81D" w14:textId="77777777" w:rsidR="00B13A24" w:rsidRPr="008F60B1" w:rsidRDefault="00B13A24" w:rsidP="00B13A24">
            <w:pPr>
              <w:spacing w:line="240" w:lineRule="exact"/>
              <w:ind w:right="-109"/>
              <w:rPr>
                <w:rFonts w:ascii="CordiaUPC" w:hAnsi="CordiaUPC" w:cs="CordiaUPC"/>
                <w:sz w:val="26"/>
                <w:szCs w:val="26"/>
              </w:rPr>
            </w:pPr>
            <w:r w:rsidRPr="008F60B1">
              <w:rPr>
                <w:rFonts w:ascii="CordiaUPC" w:hAnsi="CordiaUPC" w:cs="CordiaUPC" w:hint="cs"/>
                <w:sz w:val="26"/>
                <w:szCs w:val="26"/>
                <w:lang w:bidi="th-TH"/>
              </w:rPr>
              <w:t>Net modification loss</w:t>
            </w:r>
            <w:r w:rsidRPr="008F60B1">
              <w:rPr>
                <w:rFonts w:ascii="CordiaUPC" w:hAnsi="CordiaUPC" w:cs="CordiaUPC"/>
                <w:i/>
                <w:iCs/>
                <w:sz w:val="28"/>
                <w:szCs w:val="28"/>
              </w:rPr>
              <w:t>*</w:t>
            </w:r>
          </w:p>
        </w:tc>
        <w:tc>
          <w:tcPr>
            <w:tcW w:w="1192" w:type="dxa"/>
            <w:gridSpan w:val="4"/>
            <w:vAlign w:val="bottom"/>
          </w:tcPr>
          <w:p w14:paraId="1B70170E" w14:textId="28270EA9" w:rsidR="00B13A24" w:rsidRPr="00392524" w:rsidRDefault="00B13A24" w:rsidP="00B13A2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104</w:t>
            </w:r>
          </w:p>
        </w:tc>
        <w:tc>
          <w:tcPr>
            <w:tcW w:w="239" w:type="dxa"/>
            <w:gridSpan w:val="2"/>
            <w:vAlign w:val="bottom"/>
          </w:tcPr>
          <w:p w14:paraId="36312621"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16909778" w14:textId="3BD5E573" w:rsidR="00B13A24" w:rsidRPr="0075298F" w:rsidRDefault="00B13A24" w:rsidP="00B13A2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58</w:t>
            </w:r>
          </w:p>
        </w:tc>
      </w:tr>
      <w:tr w:rsidR="00B13A24" w:rsidRPr="00392524" w14:paraId="6ED187A1" w14:textId="77777777" w:rsidTr="006B1063">
        <w:trPr>
          <w:trHeight w:val="220"/>
        </w:trPr>
        <w:tc>
          <w:tcPr>
            <w:tcW w:w="6837" w:type="dxa"/>
            <w:gridSpan w:val="2"/>
          </w:tcPr>
          <w:p w14:paraId="266F60D6" w14:textId="77777777" w:rsidR="00B13A24" w:rsidRPr="008F60B1" w:rsidRDefault="00B13A24" w:rsidP="00B13A24">
            <w:pPr>
              <w:spacing w:line="240" w:lineRule="exact"/>
              <w:ind w:right="-109"/>
              <w:rPr>
                <w:rFonts w:ascii="CordiaUPC" w:hAnsi="CordiaUPC" w:cs="CordiaUPC"/>
                <w:sz w:val="26"/>
                <w:szCs w:val="26"/>
                <w:lang w:bidi="th-TH"/>
              </w:rPr>
            </w:pPr>
          </w:p>
        </w:tc>
        <w:tc>
          <w:tcPr>
            <w:tcW w:w="1192" w:type="dxa"/>
            <w:gridSpan w:val="4"/>
            <w:vAlign w:val="bottom"/>
          </w:tcPr>
          <w:p w14:paraId="19E2C969" w14:textId="77777777" w:rsidR="00B13A24" w:rsidRPr="00392524" w:rsidRDefault="00B13A24" w:rsidP="00B13A24">
            <w:pPr>
              <w:pStyle w:val="acctfourfigures"/>
              <w:spacing w:line="240" w:lineRule="exact"/>
              <w:ind w:left="-108" w:right="-88"/>
              <w:rPr>
                <w:rFonts w:ascii="CordiaUPC" w:hAnsi="CordiaUPC" w:cs="CordiaUPC"/>
                <w:sz w:val="26"/>
                <w:szCs w:val="26"/>
              </w:rPr>
            </w:pPr>
          </w:p>
        </w:tc>
        <w:tc>
          <w:tcPr>
            <w:tcW w:w="239" w:type="dxa"/>
            <w:gridSpan w:val="2"/>
            <w:vAlign w:val="bottom"/>
          </w:tcPr>
          <w:p w14:paraId="2C55888D"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8646708" w14:textId="77777777" w:rsidR="00B13A24" w:rsidRPr="0075298F" w:rsidRDefault="00B13A24" w:rsidP="00B13A24">
            <w:pPr>
              <w:pStyle w:val="acctfourfigures"/>
              <w:spacing w:line="240" w:lineRule="exact"/>
              <w:ind w:left="-108" w:right="-88"/>
              <w:rPr>
                <w:rFonts w:ascii="CordiaUPC" w:hAnsi="CordiaUPC" w:cs="CordiaUPC"/>
                <w:sz w:val="26"/>
                <w:szCs w:val="26"/>
                <w:lang w:bidi="th-TH"/>
              </w:rPr>
            </w:pPr>
          </w:p>
        </w:tc>
      </w:tr>
      <w:tr w:rsidR="00B13A24" w:rsidRPr="00392524" w14:paraId="4BFE61D3" w14:textId="77777777" w:rsidTr="006B1063">
        <w:trPr>
          <w:trHeight w:val="220"/>
        </w:trPr>
        <w:tc>
          <w:tcPr>
            <w:tcW w:w="6837" w:type="dxa"/>
            <w:gridSpan w:val="2"/>
          </w:tcPr>
          <w:p w14:paraId="774D10A3" w14:textId="3E34A2AF" w:rsidR="00B13A24" w:rsidRPr="008F60B1" w:rsidRDefault="00B13A24" w:rsidP="00B13A24">
            <w:pPr>
              <w:spacing w:line="240" w:lineRule="exact"/>
              <w:ind w:left="184" w:right="-29" w:hanging="176"/>
              <w:rPr>
                <w:rFonts w:ascii="CordiaUPC" w:hAnsi="CordiaUPC" w:cs="CordiaUPC"/>
                <w:b/>
                <w:bCs/>
                <w:sz w:val="26"/>
                <w:szCs w:val="26"/>
              </w:rPr>
            </w:pPr>
            <w:r w:rsidRPr="008F60B1">
              <w:rPr>
                <w:rFonts w:ascii="CordiaUPC" w:hAnsi="CordiaUPC" w:cs="CordiaUPC"/>
                <w:b/>
                <w:bCs/>
                <w:sz w:val="26"/>
                <w:szCs w:val="26"/>
              </w:rPr>
              <w:t xml:space="preserve">Loans to customers modified since initial recognition - </w:t>
            </w:r>
            <w:proofErr w:type="gramStart"/>
            <w:r w:rsidRPr="008F60B1">
              <w:rPr>
                <w:rFonts w:ascii="CordiaUPC" w:hAnsi="CordiaUPC" w:cs="CordiaUPC"/>
                <w:b/>
                <w:bCs/>
                <w:sz w:val="26"/>
                <w:szCs w:val="26"/>
              </w:rPr>
              <w:t>upgraded</w:t>
            </w:r>
            <w:proofErr w:type="gramEnd"/>
          </w:p>
          <w:p w14:paraId="628445CF" w14:textId="77777777" w:rsidR="00B13A24" w:rsidRPr="008F60B1" w:rsidRDefault="00B13A24" w:rsidP="00B13A24">
            <w:pPr>
              <w:spacing w:line="240" w:lineRule="exact"/>
              <w:ind w:left="163" w:right="-109" w:hanging="163"/>
              <w:rPr>
                <w:rFonts w:ascii="CordiaUPC" w:hAnsi="CordiaUPC" w:cs="CordiaUPC"/>
                <w:sz w:val="26"/>
                <w:szCs w:val="26"/>
              </w:rPr>
            </w:pPr>
            <w:r w:rsidRPr="008F60B1">
              <w:rPr>
                <w:rFonts w:ascii="CordiaUPC" w:hAnsi="CordiaUPC" w:cs="CordiaUPC"/>
                <w:sz w:val="26"/>
                <w:szCs w:val="26"/>
              </w:rPr>
              <w:t xml:space="preserve">Outstanding of loans to customers upgraded from lifetime expected credit </w:t>
            </w:r>
            <w:proofErr w:type="gramStart"/>
            <w:r w:rsidRPr="008F60B1">
              <w:rPr>
                <w:rFonts w:ascii="CordiaUPC" w:hAnsi="CordiaUPC" w:cs="CordiaUPC"/>
                <w:sz w:val="26"/>
                <w:szCs w:val="26"/>
              </w:rPr>
              <w:t>loss</w:t>
            </w:r>
            <w:proofErr w:type="gramEnd"/>
          </w:p>
          <w:p w14:paraId="0776F523" w14:textId="736A0015" w:rsidR="00B13A24" w:rsidRPr="008F60B1" w:rsidRDefault="00B13A24" w:rsidP="00B13A24">
            <w:pPr>
              <w:spacing w:line="240" w:lineRule="exact"/>
              <w:ind w:left="316" w:right="-109" w:hanging="180"/>
              <w:rPr>
                <w:rFonts w:ascii="CordiaUPC" w:hAnsi="CordiaUPC" w:cs="CordiaUPC"/>
                <w:sz w:val="26"/>
                <w:szCs w:val="26"/>
                <w:lang w:bidi="th-TH"/>
              </w:rPr>
            </w:pPr>
            <w:r w:rsidRPr="008F60B1">
              <w:rPr>
                <w:rFonts w:ascii="CordiaUPC" w:hAnsi="CordiaUPC" w:cs="CordiaUPC"/>
                <w:sz w:val="26"/>
                <w:szCs w:val="26"/>
              </w:rPr>
              <w:t>to 12-month expected credit loss in the period</w:t>
            </w:r>
            <w:r w:rsidRPr="008F60B1">
              <w:rPr>
                <w:rFonts w:ascii="CordiaUPC" w:hAnsi="CordiaUPC" w:cs="CordiaUPC"/>
                <w:sz w:val="26"/>
                <w:szCs w:val="26"/>
                <w:lang w:bidi="th-TH"/>
              </w:rPr>
              <w:t>*</w:t>
            </w:r>
          </w:p>
        </w:tc>
        <w:tc>
          <w:tcPr>
            <w:tcW w:w="1192" w:type="dxa"/>
            <w:gridSpan w:val="4"/>
            <w:vAlign w:val="bottom"/>
          </w:tcPr>
          <w:p w14:paraId="79A6F882" w14:textId="2BBA3496" w:rsidR="00B13A24" w:rsidRPr="00392524" w:rsidRDefault="00B13A24" w:rsidP="00B13A24">
            <w:pPr>
              <w:pStyle w:val="acctfourfigures"/>
              <w:spacing w:line="240" w:lineRule="exact"/>
              <w:ind w:left="-108" w:right="-88"/>
              <w:rPr>
                <w:rFonts w:ascii="CordiaUPC" w:hAnsi="CordiaUPC" w:cs="CordiaUPC"/>
                <w:sz w:val="26"/>
                <w:szCs w:val="26"/>
              </w:rPr>
            </w:pPr>
            <w:r w:rsidRPr="00B13A24">
              <w:rPr>
                <w:rFonts w:ascii="CordiaUPC" w:hAnsi="CordiaUPC" w:cs="CordiaUPC"/>
                <w:sz w:val="26"/>
                <w:szCs w:val="26"/>
              </w:rPr>
              <w:t>412</w:t>
            </w:r>
          </w:p>
        </w:tc>
        <w:tc>
          <w:tcPr>
            <w:tcW w:w="239" w:type="dxa"/>
            <w:gridSpan w:val="2"/>
            <w:vAlign w:val="bottom"/>
          </w:tcPr>
          <w:p w14:paraId="1598874B"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178B09A9" w14:textId="736334C0" w:rsidR="00B13A24" w:rsidRPr="0075298F" w:rsidRDefault="00B13A24" w:rsidP="00B13A24">
            <w:pPr>
              <w:pStyle w:val="acctfourfigures"/>
              <w:spacing w:line="240" w:lineRule="exact"/>
              <w:ind w:left="-108" w:right="-88"/>
              <w:rPr>
                <w:rFonts w:ascii="CordiaUPC" w:hAnsi="CordiaUPC" w:cs="CordiaUPC"/>
                <w:sz w:val="26"/>
                <w:szCs w:val="26"/>
                <w:lang w:bidi="th-TH"/>
              </w:rPr>
            </w:pPr>
            <w:r>
              <w:rPr>
                <w:rFonts w:ascii="CordiaUPC" w:hAnsi="CordiaUPC" w:cs="CordiaUPC"/>
                <w:sz w:val="26"/>
                <w:szCs w:val="26"/>
              </w:rPr>
              <w:t>221</w:t>
            </w:r>
          </w:p>
        </w:tc>
      </w:tr>
      <w:tr w:rsidR="00B13A24" w:rsidRPr="00392524" w14:paraId="61AC3DB1" w14:textId="77777777" w:rsidTr="004A2B8B">
        <w:trPr>
          <w:trHeight w:val="218"/>
        </w:trPr>
        <w:tc>
          <w:tcPr>
            <w:tcW w:w="6837" w:type="dxa"/>
            <w:gridSpan w:val="2"/>
          </w:tcPr>
          <w:p w14:paraId="78FBB5CA" w14:textId="77777777" w:rsidR="00B13A24" w:rsidRPr="00392524" w:rsidRDefault="00B13A24" w:rsidP="00B13A24">
            <w:pPr>
              <w:spacing w:line="240" w:lineRule="exact"/>
              <w:ind w:right="-109"/>
              <w:rPr>
                <w:rFonts w:ascii="CordiaUPC" w:hAnsi="CordiaUPC" w:cs="CordiaUPC"/>
                <w:sz w:val="26"/>
                <w:szCs w:val="26"/>
                <w:lang w:bidi="th-TH"/>
              </w:rPr>
            </w:pPr>
          </w:p>
        </w:tc>
        <w:tc>
          <w:tcPr>
            <w:tcW w:w="1192" w:type="dxa"/>
            <w:gridSpan w:val="4"/>
            <w:vAlign w:val="bottom"/>
          </w:tcPr>
          <w:p w14:paraId="6B79F3ED" w14:textId="77777777" w:rsidR="00B13A24" w:rsidRPr="00392524" w:rsidRDefault="00B13A24" w:rsidP="00B13A24">
            <w:pPr>
              <w:pStyle w:val="acctfourfigures"/>
              <w:spacing w:line="240" w:lineRule="exact"/>
              <w:ind w:left="-108" w:right="-88"/>
              <w:rPr>
                <w:rFonts w:ascii="CordiaUPC" w:hAnsi="CordiaUPC" w:cs="CordiaUPC"/>
                <w:sz w:val="26"/>
                <w:szCs w:val="26"/>
              </w:rPr>
            </w:pPr>
          </w:p>
        </w:tc>
        <w:tc>
          <w:tcPr>
            <w:tcW w:w="239" w:type="dxa"/>
            <w:gridSpan w:val="2"/>
            <w:vAlign w:val="bottom"/>
          </w:tcPr>
          <w:p w14:paraId="408FBA84" w14:textId="77777777" w:rsidR="00B13A24" w:rsidRPr="00392524" w:rsidRDefault="00B13A24" w:rsidP="00B13A2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4F337B0" w14:textId="77777777" w:rsidR="00B13A24" w:rsidRPr="00392524" w:rsidRDefault="00B13A24" w:rsidP="00B13A24">
            <w:pPr>
              <w:pStyle w:val="acctfourfigures"/>
              <w:spacing w:line="240" w:lineRule="exact"/>
              <w:ind w:left="-108" w:right="-88"/>
              <w:rPr>
                <w:rFonts w:ascii="CordiaUPC" w:hAnsi="CordiaUPC" w:cs="CordiaUPC"/>
                <w:sz w:val="26"/>
                <w:szCs w:val="26"/>
                <w:lang w:bidi="th-TH"/>
              </w:rPr>
            </w:pPr>
          </w:p>
        </w:tc>
      </w:tr>
    </w:tbl>
    <w:p w14:paraId="27C79894" w14:textId="4790BD84" w:rsidR="009406DA" w:rsidRPr="00392524" w:rsidRDefault="009406DA" w:rsidP="009406DA">
      <w:pPr>
        <w:spacing w:line="240" w:lineRule="exact"/>
        <w:ind w:firstLine="540"/>
        <w:rPr>
          <w:rFonts w:eastAsia="Times New Roman"/>
          <w:sz w:val="18"/>
          <w:szCs w:val="16"/>
        </w:rPr>
      </w:pPr>
      <w:r w:rsidRPr="00392524">
        <w:rPr>
          <w:rFonts w:ascii="CordiaUPC" w:hAnsi="CordiaUPC" w:cs="CordiaUPC"/>
          <w:i/>
          <w:iCs/>
          <w:sz w:val="28"/>
          <w:szCs w:val="28"/>
        </w:rPr>
        <w:t>*</w:t>
      </w:r>
      <w:r w:rsidRPr="00392524">
        <w:rPr>
          <w:rFonts w:ascii="CordiaUPC" w:hAnsi="CordiaUPC" w:cs="CordiaUPC" w:hint="cs"/>
          <w:szCs w:val="22"/>
          <w:lang w:val="en-US"/>
        </w:rPr>
        <w:t xml:space="preserve"> </w:t>
      </w:r>
      <w:r w:rsidR="00F54563">
        <w:rPr>
          <w:rFonts w:ascii="CordiaUPC" w:eastAsia="Times New Roman" w:hAnsi="CordiaUPC" w:cs="CordiaUPC"/>
          <w:szCs w:val="22"/>
          <w:lang w:val="en-US"/>
        </w:rPr>
        <w:t xml:space="preserve">This </w:t>
      </w:r>
      <w:r w:rsidRPr="00392524">
        <w:rPr>
          <w:rFonts w:ascii="CordiaUPC" w:eastAsia="Times New Roman" w:hAnsi="CordiaUPC" w:cs="CordiaUPC"/>
          <w:szCs w:val="22"/>
        </w:rPr>
        <w:t>included 2</w:t>
      </w:r>
      <w:r w:rsidRPr="00392524">
        <w:rPr>
          <w:rFonts w:ascii="CordiaUPC" w:eastAsia="Times New Roman" w:hAnsi="CordiaUPC" w:cs="CordiaUPC"/>
          <w:szCs w:val="22"/>
          <w:vertAlign w:val="superscript"/>
        </w:rPr>
        <w:t>nd</w:t>
      </w:r>
      <w:r w:rsidRPr="00392524">
        <w:rPr>
          <w:rFonts w:ascii="CordiaUPC" w:eastAsia="Times New Roman" w:hAnsi="CordiaUPC" w:cs="CordiaUPC"/>
          <w:szCs w:val="22"/>
        </w:rPr>
        <w:t xml:space="preserve"> form of financial assistance based on sustainable debt resolution.</w:t>
      </w:r>
    </w:p>
    <w:p w14:paraId="2F35211C" w14:textId="77777777" w:rsidR="009406DA" w:rsidRPr="00392524" w:rsidRDefault="009406DA" w:rsidP="009406DA">
      <w:pPr>
        <w:spacing w:line="240" w:lineRule="exact"/>
        <w:rPr>
          <w:rFonts w:ascii="CordiaUPC" w:hAnsi="CordiaUPC" w:cs="CordiaUPC"/>
          <w:sz w:val="26"/>
          <w:szCs w:val="26"/>
          <w:lang w:val="en-AU"/>
        </w:rPr>
      </w:pPr>
    </w:p>
    <w:p w14:paraId="2444039E" w14:textId="6D39F9F6" w:rsidR="009406DA" w:rsidRPr="000B4727" w:rsidRDefault="009406DA" w:rsidP="009406DA">
      <w:pPr>
        <w:spacing w:line="240" w:lineRule="exact"/>
        <w:ind w:left="540"/>
        <w:jc w:val="both"/>
        <w:rPr>
          <w:rFonts w:ascii="CordiaUPC" w:hAnsi="CordiaUPC" w:cs="CordiaUPC"/>
          <w:sz w:val="26"/>
          <w:szCs w:val="26"/>
        </w:rPr>
      </w:pPr>
      <w:r w:rsidRPr="008F60B1">
        <w:rPr>
          <w:rFonts w:ascii="CordiaUPC" w:hAnsi="CordiaUPC" w:cs="CordiaUPC"/>
          <w:sz w:val="26"/>
          <w:szCs w:val="26"/>
        </w:rPr>
        <w:t xml:space="preserve">As </w:t>
      </w:r>
      <w:proofErr w:type="gramStart"/>
      <w:r w:rsidRPr="008F60B1">
        <w:rPr>
          <w:rFonts w:ascii="CordiaUPC" w:hAnsi="CordiaUPC" w:cs="CordiaUPC"/>
          <w:sz w:val="26"/>
          <w:szCs w:val="26"/>
        </w:rPr>
        <w:t>at</w:t>
      </w:r>
      <w:proofErr w:type="gramEnd"/>
      <w:r w:rsidRPr="008F60B1">
        <w:rPr>
          <w:rFonts w:ascii="CordiaUPC" w:hAnsi="CordiaUPC" w:cs="CordiaUPC"/>
          <w:sz w:val="26"/>
          <w:szCs w:val="26"/>
        </w:rPr>
        <w:t xml:space="preserve"> 30 </w:t>
      </w:r>
      <w:r w:rsidR="002A34E6" w:rsidRPr="008F60B1">
        <w:rPr>
          <w:rFonts w:ascii="CordiaUPC" w:hAnsi="CordiaUPC" w:cs="CordiaUPC"/>
          <w:sz w:val="26"/>
          <w:szCs w:val="26"/>
        </w:rPr>
        <w:t>September</w:t>
      </w:r>
      <w:r w:rsidRPr="008F60B1">
        <w:rPr>
          <w:rFonts w:ascii="CordiaUPC" w:hAnsi="CordiaUPC" w:cs="CordiaUPC"/>
          <w:sz w:val="26"/>
          <w:szCs w:val="26"/>
        </w:rPr>
        <w:t xml:space="preserve"> 202</w:t>
      </w:r>
      <w:r w:rsidR="00F54563" w:rsidRPr="008F60B1">
        <w:rPr>
          <w:rFonts w:ascii="CordiaUPC" w:hAnsi="CordiaUPC" w:cs="CordiaUPC"/>
          <w:sz w:val="26"/>
          <w:szCs w:val="26"/>
        </w:rPr>
        <w:t>3</w:t>
      </w:r>
      <w:r w:rsidRPr="008F60B1">
        <w:rPr>
          <w:rFonts w:ascii="CordiaUPC" w:hAnsi="CordiaUPC" w:cs="CordiaUPC"/>
          <w:sz w:val="26"/>
          <w:szCs w:val="26"/>
        </w:rPr>
        <w:t>, the outstanding modified loans</w:t>
      </w:r>
      <w:r w:rsidR="00851807" w:rsidRPr="008F60B1">
        <w:rPr>
          <w:rFonts w:ascii="CordiaUPC" w:hAnsi="CordiaUPC" w:cs="CordiaUPC"/>
          <w:sz w:val="26"/>
          <w:szCs w:val="26"/>
        </w:rPr>
        <w:t xml:space="preserve"> to customers</w:t>
      </w:r>
      <w:r w:rsidRPr="008F60B1">
        <w:rPr>
          <w:rFonts w:ascii="CordiaUPC" w:hAnsi="CordiaUPC" w:cs="CordiaUPC"/>
          <w:sz w:val="26"/>
          <w:szCs w:val="26"/>
        </w:rPr>
        <w:t xml:space="preserve"> of the Bank and its subsidiaries was approximately </w:t>
      </w:r>
      <w:r w:rsidR="000C06B9" w:rsidRPr="008F60B1">
        <w:rPr>
          <w:rFonts w:ascii="CordiaUPC" w:hAnsi="CordiaUPC" w:cs="CordiaUPC"/>
          <w:sz w:val="26"/>
          <w:szCs w:val="26"/>
          <w:lang w:bidi="th-TH"/>
        </w:rPr>
        <w:t>11</w:t>
      </w:r>
      <w:r w:rsidRPr="008F60B1">
        <w:rPr>
          <w:rFonts w:ascii="CordiaUPC" w:hAnsi="CordiaUPC" w:cs="CordiaUPC"/>
          <w:sz w:val="26"/>
          <w:szCs w:val="26"/>
        </w:rPr>
        <w:t>% of the total loans</w:t>
      </w:r>
      <w:r w:rsidR="00851807" w:rsidRPr="008F60B1">
        <w:rPr>
          <w:rFonts w:ascii="CordiaUPC" w:hAnsi="CordiaUPC" w:cs="CordiaUPC"/>
          <w:sz w:val="26"/>
          <w:szCs w:val="26"/>
        </w:rPr>
        <w:t xml:space="preserve"> to customers</w:t>
      </w:r>
      <w:r w:rsidRPr="008F60B1">
        <w:rPr>
          <w:rFonts w:ascii="CordiaUPC" w:hAnsi="CordiaUPC" w:cs="CordiaUPC"/>
          <w:sz w:val="26"/>
          <w:szCs w:val="26"/>
        </w:rPr>
        <w:t xml:space="preserve"> </w:t>
      </w:r>
      <w:r w:rsidRPr="008F60B1">
        <w:rPr>
          <w:rFonts w:ascii="CordiaUPC" w:hAnsi="CordiaUPC" w:cs="CordiaUPC"/>
          <w:i/>
          <w:iCs/>
          <w:sz w:val="26"/>
          <w:szCs w:val="26"/>
        </w:rPr>
        <w:t>(31 December 202</w:t>
      </w:r>
      <w:r w:rsidR="00F54563" w:rsidRPr="008F60B1">
        <w:rPr>
          <w:rFonts w:ascii="CordiaUPC" w:hAnsi="CordiaUPC" w:cs="CordiaUPC"/>
          <w:i/>
          <w:iCs/>
          <w:sz w:val="26"/>
          <w:szCs w:val="26"/>
        </w:rPr>
        <w:t>2</w:t>
      </w:r>
      <w:r w:rsidRPr="008F60B1">
        <w:rPr>
          <w:rFonts w:ascii="CordiaUPC" w:hAnsi="CordiaUPC" w:cs="CordiaUPC"/>
          <w:i/>
          <w:iCs/>
          <w:sz w:val="26"/>
          <w:szCs w:val="26"/>
        </w:rPr>
        <w:t>: 1</w:t>
      </w:r>
      <w:r w:rsidR="00F54563" w:rsidRPr="008F60B1">
        <w:rPr>
          <w:rFonts w:ascii="CordiaUPC" w:hAnsi="CordiaUPC" w:cs="CordiaUPC"/>
          <w:i/>
          <w:iCs/>
          <w:sz w:val="26"/>
          <w:szCs w:val="26"/>
        </w:rPr>
        <w:t>2</w:t>
      </w:r>
      <w:r w:rsidRPr="008F60B1">
        <w:rPr>
          <w:rFonts w:ascii="CordiaUPC" w:hAnsi="CordiaUPC" w:cs="CordiaUPC"/>
          <w:i/>
          <w:iCs/>
          <w:sz w:val="26"/>
          <w:szCs w:val="26"/>
        </w:rPr>
        <w:t>% of the total loans</w:t>
      </w:r>
      <w:r w:rsidR="00564676" w:rsidRPr="008F60B1">
        <w:rPr>
          <w:rFonts w:ascii="CordiaUPC" w:hAnsi="CordiaUPC" w:cs="CordiaUPC"/>
          <w:i/>
          <w:iCs/>
          <w:sz w:val="26"/>
          <w:szCs w:val="26"/>
        </w:rPr>
        <w:t xml:space="preserve"> to customers</w:t>
      </w:r>
      <w:r w:rsidRPr="008F60B1">
        <w:rPr>
          <w:rFonts w:ascii="CordiaUPC" w:hAnsi="CordiaUPC" w:cs="CordiaUPC"/>
          <w:i/>
          <w:iCs/>
          <w:sz w:val="26"/>
          <w:szCs w:val="26"/>
        </w:rPr>
        <w:t>).</w:t>
      </w:r>
    </w:p>
    <w:p w14:paraId="7B1816C4" w14:textId="77777777" w:rsidR="00B264EB" w:rsidRDefault="00B264EB" w:rsidP="00504E49">
      <w:pPr>
        <w:spacing w:line="240" w:lineRule="exact"/>
        <w:jc w:val="both"/>
        <w:rPr>
          <w:rFonts w:ascii="CordiaUPC" w:hAnsi="CordiaUPC" w:cs="CordiaUPC"/>
          <w:sz w:val="26"/>
          <w:szCs w:val="26"/>
          <w:lang w:bidi="th-TH"/>
        </w:rPr>
      </w:pPr>
    </w:p>
    <w:p w14:paraId="0623B9CF" w14:textId="77777777" w:rsidR="00E30E56" w:rsidRPr="00392524" w:rsidRDefault="00E30E56" w:rsidP="00504E49">
      <w:pPr>
        <w:spacing w:line="240" w:lineRule="exact"/>
        <w:jc w:val="both"/>
        <w:rPr>
          <w:rFonts w:ascii="CordiaUPC" w:hAnsi="CordiaUPC" w:cs="CordiaUPC"/>
          <w:sz w:val="26"/>
          <w:szCs w:val="26"/>
          <w:cs/>
          <w:lang w:bidi="th-TH"/>
        </w:rPr>
      </w:pPr>
    </w:p>
    <w:p w14:paraId="28020915" w14:textId="619C5312" w:rsidR="00501E3E" w:rsidRPr="00392524" w:rsidRDefault="00A7166D" w:rsidP="00AD7C76">
      <w:pPr>
        <w:spacing w:line="240" w:lineRule="exact"/>
        <w:ind w:left="547" w:right="14" w:hanging="547"/>
        <w:jc w:val="thaiDistribute"/>
        <w:rPr>
          <w:rFonts w:ascii="CordiaUPC" w:hAnsi="CordiaUPC" w:cs="CordiaUPC"/>
          <w:b/>
          <w:bCs/>
          <w:sz w:val="26"/>
          <w:szCs w:val="26"/>
        </w:rPr>
      </w:pPr>
      <w:r w:rsidRPr="00392524">
        <w:rPr>
          <w:rFonts w:ascii="CordiaUPC" w:hAnsi="CordiaUPC" w:cs="CordiaUPC"/>
          <w:b/>
          <w:bCs/>
          <w:sz w:val="26"/>
          <w:szCs w:val="26"/>
        </w:rPr>
        <w:lastRenderedPageBreak/>
        <w:t>7</w:t>
      </w:r>
      <w:r w:rsidR="001642FD" w:rsidRPr="00392524">
        <w:rPr>
          <w:rFonts w:ascii="CordiaUPC" w:hAnsi="CordiaUPC" w:cs="CordiaUPC" w:hint="cs"/>
          <w:b/>
          <w:bCs/>
          <w:sz w:val="26"/>
          <w:szCs w:val="26"/>
        </w:rPr>
        <w:t>.</w:t>
      </w:r>
      <w:r w:rsidR="00962833" w:rsidRPr="00392524">
        <w:rPr>
          <w:rFonts w:ascii="CordiaUPC" w:hAnsi="CordiaUPC" w:cs="CordiaUPC" w:hint="cs"/>
          <w:b/>
          <w:bCs/>
          <w:sz w:val="26"/>
          <w:szCs w:val="26"/>
        </w:rPr>
        <w:t>5</w:t>
      </w:r>
      <w:r w:rsidR="000E3966" w:rsidRPr="00392524">
        <w:rPr>
          <w:rFonts w:ascii="CordiaUPC" w:hAnsi="CordiaUPC" w:cs="CordiaUPC" w:hint="cs"/>
          <w:b/>
          <w:bCs/>
          <w:sz w:val="26"/>
          <w:szCs w:val="26"/>
        </w:rPr>
        <w:tab/>
      </w:r>
      <w:r w:rsidR="00501E3E" w:rsidRPr="00392524">
        <w:rPr>
          <w:rFonts w:ascii="CordiaUPC" w:hAnsi="CordiaUPC" w:cs="CordiaUPC" w:hint="cs"/>
          <w:b/>
          <w:bCs/>
          <w:sz w:val="26"/>
          <w:szCs w:val="26"/>
        </w:rPr>
        <w:t>Hire purchase and finance lease receivables</w:t>
      </w:r>
    </w:p>
    <w:p w14:paraId="523BC46E" w14:textId="77777777" w:rsidR="00B661CE" w:rsidRDefault="00B661CE" w:rsidP="00B661CE">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334139" w:rsidRPr="000B4727" w14:paraId="32A6A251" w14:textId="77777777" w:rsidTr="006B1063">
        <w:tc>
          <w:tcPr>
            <w:tcW w:w="1729" w:type="pct"/>
          </w:tcPr>
          <w:p w14:paraId="5F1868E2"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67C8928" w14:textId="77777777" w:rsidR="00334139" w:rsidRPr="000B4727" w:rsidRDefault="00334139" w:rsidP="006B1063">
            <w:pPr>
              <w:pStyle w:val="BodyText"/>
              <w:spacing w:after="0" w:line="240" w:lineRule="exact"/>
              <w:ind w:left="-113" w:right="-72"/>
              <w:jc w:val="center"/>
              <w:rPr>
                <w:rFonts w:ascii="CordiaUPC" w:hAnsi="CordiaUPC" w:cs="CordiaUPC"/>
                <w:b/>
                <w:bCs/>
                <w:sz w:val="26"/>
                <w:szCs w:val="26"/>
              </w:rPr>
            </w:pPr>
            <w:r w:rsidRPr="000B4727">
              <w:rPr>
                <w:rFonts w:ascii="CordiaUPC" w:hAnsi="CordiaUPC" w:cs="CordiaUPC" w:hint="cs"/>
                <w:b/>
                <w:bCs/>
                <w:sz w:val="26"/>
                <w:szCs w:val="26"/>
              </w:rPr>
              <w:t xml:space="preserve">Consolidated </w:t>
            </w:r>
            <w:r w:rsidRPr="000B4727">
              <w:rPr>
                <w:rFonts w:ascii="CordiaUPC" w:hAnsi="CordiaUPC" w:cs="CordiaUPC"/>
                <w:b/>
                <w:bCs/>
                <w:sz w:val="26"/>
                <w:szCs w:val="26"/>
                <w:lang w:val="en-US"/>
              </w:rPr>
              <w:t>and</w:t>
            </w:r>
            <w:r w:rsidRPr="000B4727">
              <w:rPr>
                <w:rFonts w:ascii="CordiaUPC" w:hAnsi="CordiaUPC" w:cs="CordiaUPC" w:hint="cs"/>
                <w:b/>
                <w:bCs/>
                <w:sz w:val="26"/>
                <w:szCs w:val="26"/>
                <w:cs/>
                <w:lang w:bidi="th-TH"/>
              </w:rPr>
              <w:t xml:space="preserve"> </w:t>
            </w:r>
            <w:r w:rsidRPr="000B4727">
              <w:rPr>
                <w:rFonts w:ascii="CordiaUPC" w:hAnsi="CordiaUPC" w:cs="CordiaUPC" w:hint="cs"/>
                <w:b/>
                <w:bCs/>
                <w:sz w:val="26"/>
                <w:szCs w:val="26"/>
              </w:rPr>
              <w:t>Bank only</w:t>
            </w:r>
          </w:p>
        </w:tc>
      </w:tr>
      <w:tr w:rsidR="00334139" w:rsidRPr="000B4727" w14:paraId="015A33D8" w14:textId="77777777" w:rsidTr="006B1063">
        <w:tc>
          <w:tcPr>
            <w:tcW w:w="1729" w:type="pct"/>
          </w:tcPr>
          <w:p w14:paraId="3DADCEA6"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FDD8C3F" w14:textId="0C38F1B0"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eastAsia="Times New Roman" w:hAnsi="CordiaUPC" w:cs="CordiaUPC"/>
                <w:sz w:val="26"/>
                <w:szCs w:val="26"/>
                <w:lang w:bidi="th-TH"/>
              </w:rPr>
              <w:t xml:space="preserve">30 </w:t>
            </w:r>
            <w:r>
              <w:rPr>
                <w:rFonts w:ascii="CordiaUPC" w:eastAsia="Times New Roman" w:hAnsi="CordiaUPC" w:cs="CordiaUPC"/>
                <w:sz w:val="26"/>
                <w:szCs w:val="26"/>
                <w:lang w:bidi="th-TH"/>
              </w:rPr>
              <w:t>September</w:t>
            </w:r>
            <w:r w:rsidRPr="000B4727">
              <w:rPr>
                <w:rFonts w:ascii="CordiaUPC" w:eastAsia="Times New Roman" w:hAnsi="CordiaUPC" w:cs="CordiaUPC"/>
                <w:sz w:val="26"/>
                <w:szCs w:val="26"/>
                <w:lang w:bidi="th-TH"/>
              </w:rPr>
              <w:t xml:space="preserve"> 202</w:t>
            </w:r>
            <w:r w:rsidR="00D40804">
              <w:rPr>
                <w:rFonts w:ascii="CordiaUPC" w:eastAsia="Times New Roman" w:hAnsi="CordiaUPC" w:cs="CordiaUPC"/>
                <w:sz w:val="26"/>
                <w:szCs w:val="26"/>
                <w:lang w:bidi="th-TH"/>
              </w:rPr>
              <w:t>3</w:t>
            </w:r>
          </w:p>
        </w:tc>
      </w:tr>
      <w:tr w:rsidR="00334139" w:rsidRPr="000B4727" w14:paraId="0B5C237C" w14:textId="77777777" w:rsidTr="006B1063">
        <w:tc>
          <w:tcPr>
            <w:tcW w:w="1729" w:type="pct"/>
          </w:tcPr>
          <w:p w14:paraId="7C83889B" w14:textId="77777777" w:rsidR="00334139" w:rsidRPr="000B4727" w:rsidRDefault="00334139" w:rsidP="006B1063">
            <w:pPr>
              <w:pStyle w:val="BodyText"/>
              <w:spacing w:after="0" w:line="240" w:lineRule="exact"/>
              <w:ind w:right="-45"/>
              <w:jc w:val="both"/>
              <w:rPr>
                <w:rFonts w:ascii="CordiaUPC" w:hAnsi="CordiaUPC" w:cs="CordiaUPC"/>
                <w:sz w:val="26"/>
                <w:szCs w:val="26"/>
              </w:rPr>
            </w:pPr>
          </w:p>
        </w:tc>
        <w:tc>
          <w:tcPr>
            <w:tcW w:w="777" w:type="pct"/>
          </w:tcPr>
          <w:p w14:paraId="5D1CA9C7"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127" w:type="pct"/>
          </w:tcPr>
          <w:p w14:paraId="2FAA2C42"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2E70A835"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Portion due</w:t>
            </w:r>
          </w:p>
        </w:tc>
        <w:tc>
          <w:tcPr>
            <w:tcW w:w="129" w:type="pct"/>
          </w:tcPr>
          <w:p w14:paraId="32F1D6FE"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02D18AA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135" w:type="pct"/>
          </w:tcPr>
          <w:p w14:paraId="3BC18508"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0A19659E"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r>
      <w:tr w:rsidR="00334139" w:rsidRPr="000B4727" w14:paraId="5C14C2C5" w14:textId="77777777" w:rsidTr="006B1063">
        <w:tc>
          <w:tcPr>
            <w:tcW w:w="1729" w:type="pct"/>
          </w:tcPr>
          <w:p w14:paraId="68CA11A7" w14:textId="77777777" w:rsidR="00334139" w:rsidRPr="000B4727" w:rsidRDefault="00334139" w:rsidP="006B1063">
            <w:pPr>
              <w:pStyle w:val="BodyText"/>
              <w:spacing w:after="0" w:line="240" w:lineRule="exact"/>
              <w:ind w:right="-45"/>
              <w:jc w:val="both"/>
              <w:rPr>
                <w:rFonts w:ascii="CordiaUPC" w:hAnsi="CordiaUPC" w:cs="CordiaUPC"/>
                <w:sz w:val="26"/>
                <w:szCs w:val="26"/>
              </w:rPr>
            </w:pPr>
          </w:p>
        </w:tc>
        <w:tc>
          <w:tcPr>
            <w:tcW w:w="777" w:type="pct"/>
          </w:tcPr>
          <w:p w14:paraId="2B142A0E"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127" w:type="pct"/>
          </w:tcPr>
          <w:p w14:paraId="3F9E34A0"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3355BA4A"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after one year</w:t>
            </w:r>
          </w:p>
        </w:tc>
        <w:tc>
          <w:tcPr>
            <w:tcW w:w="129" w:type="pct"/>
          </w:tcPr>
          <w:p w14:paraId="7AD86C64"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5BC32B6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135" w:type="pct"/>
          </w:tcPr>
          <w:p w14:paraId="696581B5"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762DF4C9"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r>
      <w:tr w:rsidR="00334139" w:rsidRPr="000B4727" w14:paraId="38949A74" w14:textId="77777777" w:rsidTr="006B1063">
        <w:tc>
          <w:tcPr>
            <w:tcW w:w="1729" w:type="pct"/>
          </w:tcPr>
          <w:p w14:paraId="2380F43B"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777" w:type="pct"/>
          </w:tcPr>
          <w:p w14:paraId="25264E28"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Portion due</w:t>
            </w:r>
          </w:p>
        </w:tc>
        <w:tc>
          <w:tcPr>
            <w:tcW w:w="127" w:type="pct"/>
          </w:tcPr>
          <w:p w14:paraId="49911C63"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5EFAE338"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but within</w:t>
            </w:r>
          </w:p>
        </w:tc>
        <w:tc>
          <w:tcPr>
            <w:tcW w:w="129" w:type="pct"/>
          </w:tcPr>
          <w:p w14:paraId="59EBD2B4"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46FF2AC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Portion due</w:t>
            </w:r>
          </w:p>
        </w:tc>
        <w:tc>
          <w:tcPr>
            <w:tcW w:w="135" w:type="pct"/>
          </w:tcPr>
          <w:p w14:paraId="46197AB3"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5A84ED68"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r>
      <w:tr w:rsidR="00334139" w:rsidRPr="000B4727" w14:paraId="23FD1146" w14:textId="77777777" w:rsidTr="006B1063">
        <w:tc>
          <w:tcPr>
            <w:tcW w:w="1729" w:type="pct"/>
          </w:tcPr>
          <w:p w14:paraId="37F62EA8"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777" w:type="pct"/>
          </w:tcPr>
          <w:p w14:paraId="7A68A6B0"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within one year</w:t>
            </w:r>
          </w:p>
        </w:tc>
        <w:tc>
          <w:tcPr>
            <w:tcW w:w="127" w:type="pct"/>
          </w:tcPr>
          <w:p w14:paraId="1BCFAEF7"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09780B7B"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five years</w:t>
            </w:r>
          </w:p>
        </w:tc>
        <w:tc>
          <w:tcPr>
            <w:tcW w:w="129" w:type="pct"/>
          </w:tcPr>
          <w:p w14:paraId="5D5D27AD"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59C80850"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after five years</w:t>
            </w:r>
          </w:p>
        </w:tc>
        <w:tc>
          <w:tcPr>
            <w:tcW w:w="135" w:type="pct"/>
          </w:tcPr>
          <w:p w14:paraId="69F3D78D"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4AA12B0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Total</w:t>
            </w:r>
          </w:p>
        </w:tc>
      </w:tr>
      <w:tr w:rsidR="00334139" w:rsidRPr="000B4727" w14:paraId="67A35114" w14:textId="77777777" w:rsidTr="006B1063">
        <w:tc>
          <w:tcPr>
            <w:tcW w:w="1729" w:type="pct"/>
          </w:tcPr>
          <w:p w14:paraId="3E8C80D3"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2F36E2B0"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i/>
                <w:iCs/>
                <w:sz w:val="26"/>
                <w:szCs w:val="26"/>
              </w:rPr>
              <w:t>(</w:t>
            </w:r>
            <w:proofErr w:type="gramStart"/>
            <w:r w:rsidRPr="000B4727">
              <w:rPr>
                <w:rFonts w:ascii="CordiaUPC" w:hAnsi="CordiaUPC" w:cs="CordiaUPC" w:hint="cs"/>
                <w:i/>
                <w:iCs/>
                <w:sz w:val="26"/>
                <w:szCs w:val="26"/>
              </w:rPr>
              <w:t>in</w:t>
            </w:r>
            <w:proofErr w:type="gramEnd"/>
            <w:r w:rsidRPr="000B4727">
              <w:rPr>
                <w:rFonts w:ascii="CordiaUPC" w:hAnsi="CordiaUPC" w:cs="CordiaUPC" w:hint="cs"/>
                <w:i/>
                <w:iCs/>
                <w:sz w:val="26"/>
                <w:szCs w:val="26"/>
              </w:rPr>
              <w:t xml:space="preserve"> million Baht)</w:t>
            </w:r>
          </w:p>
        </w:tc>
      </w:tr>
      <w:tr w:rsidR="00B7239A" w:rsidRPr="000B4727" w14:paraId="4D2237D0" w14:textId="77777777" w:rsidTr="006B1063">
        <w:tc>
          <w:tcPr>
            <w:tcW w:w="1729" w:type="pct"/>
          </w:tcPr>
          <w:p w14:paraId="7F6A4F9E" w14:textId="77777777" w:rsidR="00B7239A" w:rsidRPr="000B4727" w:rsidRDefault="00B7239A" w:rsidP="00B7239A">
            <w:pPr>
              <w:pStyle w:val="BodyText"/>
              <w:spacing w:after="0" w:line="240" w:lineRule="exact"/>
              <w:ind w:left="-18" w:right="-45"/>
              <w:jc w:val="both"/>
              <w:rPr>
                <w:rFonts w:ascii="CordiaUPC" w:hAnsi="CordiaUPC" w:cs="CordiaUPC"/>
                <w:sz w:val="26"/>
                <w:szCs w:val="26"/>
              </w:rPr>
            </w:pPr>
            <w:r w:rsidRPr="000B4727">
              <w:rPr>
                <w:rFonts w:ascii="CordiaUPC" w:hAnsi="CordiaUPC" w:cs="CordiaUPC" w:hint="cs"/>
                <w:sz w:val="26"/>
                <w:szCs w:val="26"/>
              </w:rPr>
              <w:t>Hire purchase receivables</w:t>
            </w:r>
          </w:p>
        </w:tc>
        <w:tc>
          <w:tcPr>
            <w:tcW w:w="777" w:type="pct"/>
          </w:tcPr>
          <w:p w14:paraId="2C7D5B0F" w14:textId="3BE8EAD8" w:rsidR="00B7239A" w:rsidRPr="000B4727" w:rsidRDefault="00B7239A" w:rsidP="00B7239A">
            <w:pPr>
              <w:tabs>
                <w:tab w:val="decimal" w:pos="1138"/>
              </w:tabs>
              <w:spacing w:line="240" w:lineRule="exact"/>
              <w:ind w:right="-108"/>
              <w:rPr>
                <w:rFonts w:ascii="CordiaUPC" w:hAnsi="CordiaUPC" w:cs="CordiaUPC"/>
                <w:sz w:val="26"/>
                <w:szCs w:val="26"/>
                <w:lang w:val="en-US"/>
              </w:rPr>
            </w:pPr>
            <w:r w:rsidRPr="00951C4E">
              <w:rPr>
                <w:rFonts w:ascii="CordiaUPC" w:eastAsia="Times New Roman" w:hAnsi="CordiaUPC" w:cs="CordiaUPC"/>
                <w:sz w:val="26"/>
                <w:szCs w:val="26"/>
              </w:rPr>
              <w:t>124,531</w:t>
            </w:r>
          </w:p>
        </w:tc>
        <w:tc>
          <w:tcPr>
            <w:tcW w:w="127" w:type="pct"/>
          </w:tcPr>
          <w:p w14:paraId="601B0F43" w14:textId="77777777" w:rsidR="00B7239A" w:rsidRPr="000B4727" w:rsidRDefault="00B7239A" w:rsidP="00B7239A">
            <w:pPr>
              <w:spacing w:line="240" w:lineRule="exact"/>
              <w:jc w:val="right"/>
              <w:rPr>
                <w:rFonts w:ascii="CordiaUPC" w:hAnsi="CordiaUPC" w:cs="CordiaUPC"/>
                <w:sz w:val="26"/>
                <w:szCs w:val="26"/>
                <w:lang w:val="en-US"/>
              </w:rPr>
            </w:pPr>
          </w:p>
        </w:tc>
        <w:tc>
          <w:tcPr>
            <w:tcW w:w="720" w:type="pct"/>
          </w:tcPr>
          <w:p w14:paraId="09255BC1" w14:textId="4219612B" w:rsidR="00B7239A" w:rsidRPr="000B4727" w:rsidRDefault="00B7239A" w:rsidP="00B7239A">
            <w:pPr>
              <w:tabs>
                <w:tab w:val="decimal" w:pos="1104"/>
              </w:tabs>
              <w:spacing w:line="240" w:lineRule="exact"/>
              <w:ind w:left="-88" w:right="-111"/>
              <w:rPr>
                <w:rFonts w:ascii="CordiaUPC" w:hAnsi="CordiaUPC" w:cs="CordiaUPC"/>
                <w:sz w:val="26"/>
                <w:szCs w:val="26"/>
                <w:lang w:val="en-US"/>
              </w:rPr>
            </w:pPr>
            <w:r w:rsidRPr="00951C4E">
              <w:rPr>
                <w:rFonts w:ascii="CordiaUPC" w:eastAsia="Times New Roman" w:hAnsi="CordiaUPC" w:cs="CordiaUPC"/>
                <w:sz w:val="26"/>
                <w:szCs w:val="26"/>
              </w:rPr>
              <w:t>311,830</w:t>
            </w:r>
          </w:p>
        </w:tc>
        <w:tc>
          <w:tcPr>
            <w:tcW w:w="129" w:type="pct"/>
          </w:tcPr>
          <w:p w14:paraId="793DA97E" w14:textId="77777777" w:rsidR="00B7239A" w:rsidRPr="000B4727" w:rsidRDefault="00B7239A" w:rsidP="00B7239A">
            <w:pPr>
              <w:spacing w:line="240" w:lineRule="exact"/>
              <w:jc w:val="right"/>
              <w:rPr>
                <w:rFonts w:ascii="CordiaUPC" w:hAnsi="CordiaUPC" w:cs="CordiaUPC"/>
                <w:sz w:val="26"/>
                <w:szCs w:val="26"/>
                <w:lang w:val="en-US"/>
              </w:rPr>
            </w:pPr>
          </w:p>
        </w:tc>
        <w:tc>
          <w:tcPr>
            <w:tcW w:w="707" w:type="pct"/>
          </w:tcPr>
          <w:p w14:paraId="4D9C3152" w14:textId="510EDA0E" w:rsidR="00B7239A" w:rsidRPr="000B4727" w:rsidRDefault="00B7239A" w:rsidP="00B7239A">
            <w:pPr>
              <w:tabs>
                <w:tab w:val="decimal" w:pos="1059"/>
              </w:tabs>
              <w:spacing w:line="240" w:lineRule="exact"/>
              <w:ind w:left="-93" w:right="-268"/>
              <w:rPr>
                <w:rFonts w:ascii="CordiaUPC" w:hAnsi="CordiaUPC" w:cs="CordiaUPC"/>
                <w:sz w:val="26"/>
                <w:szCs w:val="26"/>
                <w:lang w:val="en-US"/>
              </w:rPr>
            </w:pPr>
            <w:r w:rsidRPr="00951C4E">
              <w:rPr>
                <w:rFonts w:ascii="CordiaUPC" w:eastAsia="Times New Roman" w:hAnsi="CordiaUPC" w:cs="CordiaUPC"/>
                <w:sz w:val="26"/>
                <w:szCs w:val="26"/>
              </w:rPr>
              <w:t>33,850</w:t>
            </w:r>
          </w:p>
        </w:tc>
        <w:tc>
          <w:tcPr>
            <w:tcW w:w="135" w:type="pct"/>
          </w:tcPr>
          <w:p w14:paraId="7C1CFC04" w14:textId="77777777" w:rsidR="00B7239A" w:rsidRPr="000B4727" w:rsidRDefault="00B7239A" w:rsidP="00B7239A">
            <w:pPr>
              <w:tabs>
                <w:tab w:val="decimal" w:pos="1059"/>
              </w:tabs>
              <w:spacing w:line="240" w:lineRule="exact"/>
              <w:ind w:left="-93" w:right="-268"/>
              <w:rPr>
                <w:rFonts w:ascii="CordiaUPC" w:hAnsi="CordiaUPC" w:cs="CordiaUPC"/>
                <w:sz w:val="26"/>
                <w:szCs w:val="26"/>
                <w:lang w:val="en-US"/>
              </w:rPr>
            </w:pPr>
          </w:p>
        </w:tc>
        <w:tc>
          <w:tcPr>
            <w:tcW w:w="676" w:type="pct"/>
          </w:tcPr>
          <w:p w14:paraId="7EFD0E80" w14:textId="68E62C9D" w:rsidR="00B7239A" w:rsidRPr="000B4727" w:rsidRDefault="00B7239A" w:rsidP="00B7239A">
            <w:pPr>
              <w:tabs>
                <w:tab w:val="decimal" w:pos="1059"/>
              </w:tabs>
              <w:spacing w:line="240" w:lineRule="exact"/>
              <w:ind w:left="-93" w:right="-268"/>
              <w:rPr>
                <w:rFonts w:ascii="CordiaUPC" w:hAnsi="CordiaUPC" w:cs="CordiaUPC"/>
                <w:sz w:val="26"/>
                <w:szCs w:val="26"/>
                <w:lang w:val="en-US"/>
              </w:rPr>
            </w:pPr>
            <w:r w:rsidRPr="00951C4E">
              <w:rPr>
                <w:rFonts w:ascii="CordiaUPC" w:eastAsia="Times New Roman" w:hAnsi="CordiaUPC" w:cs="CordiaUPC"/>
                <w:sz w:val="26"/>
                <w:szCs w:val="26"/>
              </w:rPr>
              <w:t>470,211</w:t>
            </w:r>
          </w:p>
        </w:tc>
      </w:tr>
      <w:tr w:rsidR="00FF6396" w:rsidRPr="000B4727" w14:paraId="40104498" w14:textId="77777777" w:rsidTr="006B1063">
        <w:tc>
          <w:tcPr>
            <w:tcW w:w="1729" w:type="pct"/>
          </w:tcPr>
          <w:p w14:paraId="34C41562" w14:textId="77777777" w:rsidR="00FF6396" w:rsidRPr="000B4727" w:rsidRDefault="00FF6396" w:rsidP="00FF6396">
            <w:pPr>
              <w:pStyle w:val="BodyText"/>
              <w:spacing w:after="0" w:line="240" w:lineRule="exact"/>
              <w:ind w:right="-45"/>
              <w:jc w:val="both"/>
              <w:rPr>
                <w:rFonts w:ascii="CordiaUPC" w:hAnsi="CordiaUPC" w:cs="CordiaUPC"/>
                <w:sz w:val="26"/>
                <w:szCs w:val="26"/>
              </w:rPr>
            </w:pPr>
            <w:r w:rsidRPr="000B4727">
              <w:rPr>
                <w:rFonts w:ascii="CordiaUPC" w:hAnsi="CordiaUPC" w:cs="CordiaUPC" w:hint="cs"/>
                <w:sz w:val="26"/>
                <w:szCs w:val="26"/>
              </w:rPr>
              <w:t xml:space="preserve">Finance lease receivables </w:t>
            </w:r>
          </w:p>
        </w:tc>
        <w:tc>
          <w:tcPr>
            <w:tcW w:w="777" w:type="pct"/>
            <w:tcBorders>
              <w:bottom w:val="single" w:sz="4" w:space="0" w:color="auto"/>
            </w:tcBorders>
          </w:tcPr>
          <w:p w14:paraId="61751CE0" w14:textId="6AB5BA32" w:rsidR="00FF6396" w:rsidRPr="000B4727" w:rsidRDefault="00FF6396" w:rsidP="00FF6396">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397</w:t>
            </w:r>
          </w:p>
        </w:tc>
        <w:tc>
          <w:tcPr>
            <w:tcW w:w="127" w:type="pct"/>
          </w:tcPr>
          <w:p w14:paraId="64E1BA21" w14:textId="77777777" w:rsidR="00FF6396" w:rsidRPr="000B4727" w:rsidRDefault="00FF6396" w:rsidP="00FF6396">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2AE6E63" w14:textId="58B50DAB" w:rsidR="00FF6396" w:rsidRPr="000B4727" w:rsidRDefault="00FF6396" w:rsidP="00FF6396">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388</w:t>
            </w:r>
          </w:p>
        </w:tc>
        <w:tc>
          <w:tcPr>
            <w:tcW w:w="129" w:type="pct"/>
          </w:tcPr>
          <w:p w14:paraId="38CDA31B" w14:textId="77777777" w:rsidR="00FF6396" w:rsidRPr="000B4727" w:rsidRDefault="00FF6396" w:rsidP="00FF6396">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3F7262A" w14:textId="34DA3C7A" w:rsidR="00FF6396" w:rsidRPr="000B4727" w:rsidRDefault="00FF6396" w:rsidP="00FF6396">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7B7FED8D" w14:textId="77777777" w:rsidR="00FF6396" w:rsidRPr="000B4727" w:rsidRDefault="00FF6396" w:rsidP="00FF6396">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75C92152" w14:textId="334EE89E" w:rsidR="00FF6396" w:rsidRPr="000B4727" w:rsidRDefault="00FF6396" w:rsidP="00FF6396">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785</w:t>
            </w:r>
          </w:p>
        </w:tc>
      </w:tr>
      <w:tr w:rsidR="00FF6396" w:rsidRPr="000B4727" w14:paraId="16852549" w14:textId="77777777">
        <w:tc>
          <w:tcPr>
            <w:tcW w:w="1729" w:type="pct"/>
          </w:tcPr>
          <w:p w14:paraId="4B245429" w14:textId="77777777" w:rsidR="00FF6396" w:rsidRPr="000B4727" w:rsidRDefault="00FF6396" w:rsidP="00FF6396">
            <w:pPr>
              <w:pStyle w:val="BodyText"/>
              <w:spacing w:after="0" w:line="240" w:lineRule="exact"/>
              <w:ind w:right="-45"/>
              <w:jc w:val="both"/>
              <w:rPr>
                <w:rFonts w:ascii="CordiaUPC" w:hAnsi="CordiaUPC" w:cs="CordiaUPC"/>
                <w:i/>
                <w:iCs/>
                <w:sz w:val="26"/>
                <w:szCs w:val="26"/>
                <w:cs/>
                <w:lang w:bidi="th-TH"/>
              </w:rPr>
            </w:pPr>
            <w:r w:rsidRPr="000B4727">
              <w:rPr>
                <w:rFonts w:ascii="CordiaUPC" w:hAnsi="CordiaUPC" w:cs="CordiaUPC" w:hint="cs"/>
                <w:sz w:val="26"/>
                <w:szCs w:val="26"/>
              </w:rPr>
              <w:t>Total gross investment under</w:t>
            </w:r>
          </w:p>
        </w:tc>
        <w:tc>
          <w:tcPr>
            <w:tcW w:w="777" w:type="pct"/>
          </w:tcPr>
          <w:p w14:paraId="4BBD73AC" w14:textId="2F5FE3BE" w:rsidR="00FF6396" w:rsidRPr="000B4727" w:rsidRDefault="00FF6396" w:rsidP="00FF6396">
            <w:pPr>
              <w:tabs>
                <w:tab w:val="decimal" w:pos="1138"/>
              </w:tabs>
              <w:spacing w:line="240" w:lineRule="exact"/>
              <w:ind w:right="-108"/>
              <w:rPr>
                <w:rFonts w:ascii="CordiaUPC" w:hAnsi="CordiaUPC" w:cs="CordiaUPC"/>
                <w:sz w:val="26"/>
                <w:szCs w:val="26"/>
                <w:lang w:val="en-US"/>
              </w:rPr>
            </w:pPr>
          </w:p>
        </w:tc>
        <w:tc>
          <w:tcPr>
            <w:tcW w:w="127" w:type="pct"/>
          </w:tcPr>
          <w:p w14:paraId="3E0B71F7" w14:textId="77777777" w:rsidR="00FF6396" w:rsidRPr="000B4727" w:rsidRDefault="00FF6396" w:rsidP="00FF6396">
            <w:pPr>
              <w:spacing w:line="240" w:lineRule="exact"/>
              <w:jc w:val="right"/>
              <w:rPr>
                <w:rFonts w:ascii="CordiaUPC" w:hAnsi="CordiaUPC" w:cs="CordiaUPC"/>
                <w:sz w:val="26"/>
                <w:szCs w:val="26"/>
                <w:lang w:val="en-US"/>
              </w:rPr>
            </w:pPr>
          </w:p>
        </w:tc>
        <w:tc>
          <w:tcPr>
            <w:tcW w:w="720" w:type="pct"/>
          </w:tcPr>
          <w:p w14:paraId="581FDA75" w14:textId="51AF971B" w:rsidR="00FF6396" w:rsidRPr="000B4727" w:rsidRDefault="00FF6396" w:rsidP="00FF6396">
            <w:pPr>
              <w:tabs>
                <w:tab w:val="decimal" w:pos="1104"/>
              </w:tabs>
              <w:spacing w:line="240" w:lineRule="exact"/>
              <w:ind w:left="-88" w:right="-111"/>
              <w:rPr>
                <w:rFonts w:ascii="CordiaUPC" w:hAnsi="CordiaUPC" w:cs="CordiaUPC"/>
                <w:sz w:val="26"/>
                <w:szCs w:val="26"/>
                <w:lang w:val="en-US"/>
              </w:rPr>
            </w:pPr>
          </w:p>
        </w:tc>
        <w:tc>
          <w:tcPr>
            <w:tcW w:w="129" w:type="pct"/>
          </w:tcPr>
          <w:p w14:paraId="590CB084" w14:textId="77777777" w:rsidR="00FF6396" w:rsidRPr="000B4727" w:rsidRDefault="00FF6396" w:rsidP="00FF6396">
            <w:pPr>
              <w:spacing w:line="240" w:lineRule="exact"/>
              <w:jc w:val="right"/>
              <w:rPr>
                <w:rFonts w:ascii="CordiaUPC" w:hAnsi="CordiaUPC" w:cs="CordiaUPC"/>
                <w:sz w:val="26"/>
                <w:szCs w:val="26"/>
                <w:lang w:val="en-US"/>
              </w:rPr>
            </w:pPr>
          </w:p>
        </w:tc>
        <w:tc>
          <w:tcPr>
            <w:tcW w:w="707" w:type="pct"/>
          </w:tcPr>
          <w:p w14:paraId="56DC9503" w14:textId="32DC8A3A" w:rsidR="00FF6396" w:rsidRPr="000B4727" w:rsidRDefault="00FF6396" w:rsidP="00FF6396">
            <w:pPr>
              <w:tabs>
                <w:tab w:val="decimal" w:pos="1059"/>
              </w:tabs>
              <w:spacing w:line="240" w:lineRule="exact"/>
              <w:ind w:left="-93" w:right="-268"/>
              <w:rPr>
                <w:rFonts w:ascii="CordiaUPC" w:hAnsi="CordiaUPC" w:cs="CordiaUPC"/>
                <w:sz w:val="26"/>
                <w:szCs w:val="26"/>
                <w:lang w:val="en-US"/>
              </w:rPr>
            </w:pPr>
          </w:p>
        </w:tc>
        <w:tc>
          <w:tcPr>
            <w:tcW w:w="135" w:type="pct"/>
          </w:tcPr>
          <w:p w14:paraId="674D84DB" w14:textId="77777777" w:rsidR="00FF6396" w:rsidRPr="000B4727" w:rsidRDefault="00FF6396" w:rsidP="00FF6396">
            <w:pPr>
              <w:tabs>
                <w:tab w:val="decimal" w:pos="1059"/>
              </w:tabs>
              <w:spacing w:line="240" w:lineRule="exact"/>
              <w:ind w:left="-93" w:right="-268"/>
              <w:rPr>
                <w:rFonts w:ascii="CordiaUPC" w:hAnsi="CordiaUPC" w:cs="CordiaUPC"/>
                <w:sz w:val="26"/>
                <w:szCs w:val="26"/>
                <w:lang w:val="en-US"/>
              </w:rPr>
            </w:pPr>
          </w:p>
        </w:tc>
        <w:tc>
          <w:tcPr>
            <w:tcW w:w="676" w:type="pct"/>
          </w:tcPr>
          <w:p w14:paraId="23EEAD90" w14:textId="353AFBD9" w:rsidR="00FF6396" w:rsidRPr="000B4727" w:rsidRDefault="00FF6396" w:rsidP="00FF6396">
            <w:pPr>
              <w:tabs>
                <w:tab w:val="decimal" w:pos="1059"/>
              </w:tabs>
              <w:spacing w:line="240" w:lineRule="exact"/>
              <w:ind w:right="-268"/>
              <w:rPr>
                <w:rFonts w:ascii="CordiaUPC" w:hAnsi="CordiaUPC" w:cs="CordiaUPC"/>
                <w:sz w:val="26"/>
                <w:szCs w:val="26"/>
                <w:lang w:val="en-US"/>
              </w:rPr>
            </w:pPr>
          </w:p>
        </w:tc>
      </w:tr>
      <w:tr w:rsidR="00B7239A" w:rsidRPr="00392524" w14:paraId="1A4933D6" w14:textId="77777777" w:rsidTr="00D40804">
        <w:tc>
          <w:tcPr>
            <w:tcW w:w="1729" w:type="pct"/>
          </w:tcPr>
          <w:p w14:paraId="0CF42F4C" w14:textId="77777777" w:rsidR="00B7239A" w:rsidRPr="00392524" w:rsidRDefault="00B7239A" w:rsidP="00B7239A">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0EC73EEB" w14:textId="574C9EB1" w:rsidR="00B7239A" w:rsidRPr="00392524" w:rsidRDefault="00B7239A" w:rsidP="00B7239A">
            <w:pPr>
              <w:tabs>
                <w:tab w:val="decimal" w:pos="1138"/>
              </w:tabs>
              <w:spacing w:line="240" w:lineRule="exact"/>
              <w:ind w:right="-108"/>
              <w:rPr>
                <w:rFonts w:ascii="CordiaUPC" w:hAnsi="CordiaUPC" w:cs="CordiaUPC"/>
                <w:sz w:val="26"/>
                <w:szCs w:val="26"/>
                <w:lang w:val="en-US"/>
              </w:rPr>
            </w:pPr>
            <w:r w:rsidRPr="00951C4E">
              <w:rPr>
                <w:rFonts w:ascii="CordiaUPC" w:eastAsia="Times New Roman" w:hAnsi="CordiaUPC" w:cs="CordiaUPC"/>
                <w:sz w:val="26"/>
                <w:szCs w:val="26"/>
              </w:rPr>
              <w:t>124,928</w:t>
            </w:r>
          </w:p>
        </w:tc>
        <w:tc>
          <w:tcPr>
            <w:tcW w:w="127" w:type="pct"/>
          </w:tcPr>
          <w:p w14:paraId="0CC57BB7" w14:textId="77777777" w:rsidR="00B7239A" w:rsidRPr="00392524" w:rsidRDefault="00B7239A" w:rsidP="00B7239A">
            <w:pPr>
              <w:spacing w:line="240" w:lineRule="exact"/>
              <w:jc w:val="right"/>
              <w:rPr>
                <w:rFonts w:ascii="CordiaUPC" w:hAnsi="CordiaUPC" w:cs="CordiaUPC"/>
                <w:sz w:val="26"/>
                <w:szCs w:val="26"/>
                <w:lang w:val="en-US"/>
              </w:rPr>
            </w:pPr>
          </w:p>
        </w:tc>
        <w:tc>
          <w:tcPr>
            <w:tcW w:w="720" w:type="pct"/>
          </w:tcPr>
          <w:p w14:paraId="0F27D3C1" w14:textId="50738D78" w:rsidR="00B7239A" w:rsidRPr="00392524" w:rsidRDefault="00B7239A" w:rsidP="00B7239A">
            <w:pPr>
              <w:tabs>
                <w:tab w:val="decimal" w:pos="1104"/>
              </w:tabs>
              <w:spacing w:line="240" w:lineRule="exact"/>
              <w:ind w:left="-88" w:right="-111"/>
              <w:rPr>
                <w:rFonts w:ascii="CordiaUPC" w:hAnsi="CordiaUPC" w:cs="CordiaUPC"/>
                <w:sz w:val="26"/>
                <w:szCs w:val="26"/>
                <w:lang w:val="en-US"/>
              </w:rPr>
            </w:pPr>
            <w:r w:rsidRPr="00951C4E">
              <w:rPr>
                <w:rFonts w:ascii="CordiaUPC" w:eastAsia="Times New Roman" w:hAnsi="CordiaUPC" w:cs="CordiaUPC"/>
                <w:sz w:val="26"/>
                <w:szCs w:val="26"/>
              </w:rPr>
              <w:t>312,218</w:t>
            </w:r>
          </w:p>
        </w:tc>
        <w:tc>
          <w:tcPr>
            <w:tcW w:w="129" w:type="pct"/>
          </w:tcPr>
          <w:p w14:paraId="05F35667" w14:textId="77777777" w:rsidR="00B7239A" w:rsidRPr="00392524" w:rsidRDefault="00B7239A" w:rsidP="00B7239A">
            <w:pPr>
              <w:spacing w:line="240" w:lineRule="exact"/>
              <w:jc w:val="right"/>
              <w:rPr>
                <w:rFonts w:ascii="CordiaUPC" w:hAnsi="CordiaUPC" w:cs="CordiaUPC"/>
                <w:sz w:val="26"/>
                <w:szCs w:val="26"/>
                <w:lang w:val="en-US"/>
              </w:rPr>
            </w:pPr>
          </w:p>
        </w:tc>
        <w:tc>
          <w:tcPr>
            <w:tcW w:w="707" w:type="pct"/>
          </w:tcPr>
          <w:p w14:paraId="6346653D" w14:textId="39819ECD" w:rsidR="00B7239A" w:rsidRPr="00392524" w:rsidRDefault="00B7239A" w:rsidP="00B7239A">
            <w:pPr>
              <w:tabs>
                <w:tab w:val="decimal" w:pos="1059"/>
              </w:tabs>
              <w:spacing w:line="240" w:lineRule="exact"/>
              <w:ind w:left="-93" w:right="-268"/>
              <w:rPr>
                <w:rFonts w:ascii="CordiaUPC" w:hAnsi="CordiaUPC" w:cs="CordiaUPC"/>
                <w:sz w:val="26"/>
                <w:szCs w:val="26"/>
                <w:lang w:val="en-US"/>
              </w:rPr>
            </w:pPr>
            <w:r w:rsidRPr="00951C4E">
              <w:rPr>
                <w:rFonts w:ascii="CordiaUPC" w:eastAsia="Times New Roman" w:hAnsi="CordiaUPC" w:cs="CordiaUPC"/>
                <w:sz w:val="26"/>
                <w:szCs w:val="26"/>
              </w:rPr>
              <w:t>33,850</w:t>
            </w:r>
          </w:p>
        </w:tc>
        <w:tc>
          <w:tcPr>
            <w:tcW w:w="135" w:type="pct"/>
          </w:tcPr>
          <w:p w14:paraId="1EA6BB5D" w14:textId="77777777" w:rsidR="00B7239A" w:rsidRPr="00392524" w:rsidRDefault="00B7239A" w:rsidP="00B7239A">
            <w:pPr>
              <w:tabs>
                <w:tab w:val="decimal" w:pos="1059"/>
              </w:tabs>
              <w:spacing w:line="240" w:lineRule="exact"/>
              <w:ind w:left="-93" w:right="-268"/>
              <w:rPr>
                <w:rFonts w:ascii="CordiaUPC" w:hAnsi="CordiaUPC" w:cs="CordiaUPC"/>
                <w:sz w:val="26"/>
                <w:szCs w:val="26"/>
                <w:lang w:val="en-US"/>
              </w:rPr>
            </w:pPr>
          </w:p>
        </w:tc>
        <w:tc>
          <w:tcPr>
            <w:tcW w:w="676" w:type="pct"/>
          </w:tcPr>
          <w:p w14:paraId="7D6EAF54" w14:textId="2CA4DF7E" w:rsidR="00B7239A" w:rsidRPr="00392524" w:rsidRDefault="00B7239A" w:rsidP="00B7239A">
            <w:pPr>
              <w:tabs>
                <w:tab w:val="decimal" w:pos="1059"/>
              </w:tabs>
              <w:spacing w:line="240" w:lineRule="exact"/>
              <w:ind w:left="-93" w:right="-268"/>
              <w:rPr>
                <w:rFonts w:ascii="CordiaUPC" w:hAnsi="CordiaUPC" w:cs="CordiaUPC"/>
                <w:sz w:val="26"/>
                <w:szCs w:val="26"/>
                <w:lang w:val="en-US"/>
              </w:rPr>
            </w:pPr>
            <w:r w:rsidRPr="00951C4E">
              <w:rPr>
                <w:rFonts w:ascii="CordiaUPC" w:eastAsia="Times New Roman" w:hAnsi="CordiaUPC" w:cs="CordiaUPC"/>
                <w:sz w:val="26"/>
                <w:szCs w:val="26"/>
              </w:rPr>
              <w:t>470,996</w:t>
            </w:r>
          </w:p>
        </w:tc>
      </w:tr>
      <w:tr w:rsidR="00B7239A" w:rsidRPr="00392524" w14:paraId="1B2A733E" w14:textId="77777777" w:rsidTr="00D40804">
        <w:tc>
          <w:tcPr>
            <w:tcW w:w="1729" w:type="pct"/>
          </w:tcPr>
          <w:p w14:paraId="05565836" w14:textId="77777777" w:rsidR="00B7239A" w:rsidRPr="00392524" w:rsidRDefault="00B7239A" w:rsidP="00B7239A">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Pr>
          <w:p w14:paraId="5C82BD52" w14:textId="25DB952B" w:rsidR="00B7239A" w:rsidRPr="00392524" w:rsidRDefault="00B7239A" w:rsidP="00B7239A">
            <w:pPr>
              <w:tabs>
                <w:tab w:val="decimal" w:pos="1138"/>
              </w:tabs>
              <w:spacing w:line="240" w:lineRule="exact"/>
              <w:ind w:right="-108"/>
              <w:rPr>
                <w:rFonts w:ascii="CordiaUPC" w:hAnsi="CordiaUPC" w:cs="CordiaUPC"/>
                <w:sz w:val="26"/>
                <w:szCs w:val="26"/>
                <w:lang w:val="en-US"/>
              </w:rPr>
            </w:pPr>
          </w:p>
        </w:tc>
        <w:tc>
          <w:tcPr>
            <w:tcW w:w="127" w:type="pct"/>
          </w:tcPr>
          <w:p w14:paraId="1EA5EB5A" w14:textId="77777777" w:rsidR="00B7239A" w:rsidRPr="00392524" w:rsidRDefault="00B7239A" w:rsidP="00B7239A">
            <w:pPr>
              <w:spacing w:line="240" w:lineRule="exact"/>
              <w:jc w:val="right"/>
              <w:rPr>
                <w:rFonts w:ascii="CordiaUPC" w:hAnsi="CordiaUPC" w:cs="CordiaUPC"/>
                <w:sz w:val="26"/>
                <w:szCs w:val="26"/>
                <w:lang w:val="en-US"/>
              </w:rPr>
            </w:pPr>
          </w:p>
        </w:tc>
        <w:tc>
          <w:tcPr>
            <w:tcW w:w="720" w:type="pct"/>
          </w:tcPr>
          <w:p w14:paraId="5E429923" w14:textId="47F1E499" w:rsidR="00B7239A" w:rsidRPr="00392524" w:rsidRDefault="00B7239A" w:rsidP="00B7239A">
            <w:pPr>
              <w:tabs>
                <w:tab w:val="decimal" w:pos="1104"/>
              </w:tabs>
              <w:spacing w:line="240" w:lineRule="exact"/>
              <w:ind w:left="-88" w:right="-111"/>
              <w:rPr>
                <w:rFonts w:ascii="CordiaUPC" w:hAnsi="CordiaUPC" w:cs="CordiaUPC"/>
                <w:sz w:val="26"/>
                <w:szCs w:val="26"/>
                <w:lang w:val="en-US"/>
              </w:rPr>
            </w:pPr>
          </w:p>
        </w:tc>
        <w:tc>
          <w:tcPr>
            <w:tcW w:w="129" w:type="pct"/>
          </w:tcPr>
          <w:p w14:paraId="3BF9AB75" w14:textId="77777777" w:rsidR="00B7239A" w:rsidRPr="00392524" w:rsidRDefault="00B7239A" w:rsidP="00B7239A">
            <w:pPr>
              <w:spacing w:line="240" w:lineRule="exact"/>
              <w:jc w:val="right"/>
              <w:rPr>
                <w:rFonts w:ascii="CordiaUPC" w:hAnsi="CordiaUPC" w:cs="CordiaUPC"/>
                <w:sz w:val="26"/>
                <w:szCs w:val="26"/>
                <w:lang w:val="en-US"/>
              </w:rPr>
            </w:pPr>
          </w:p>
        </w:tc>
        <w:tc>
          <w:tcPr>
            <w:tcW w:w="707" w:type="pct"/>
          </w:tcPr>
          <w:p w14:paraId="743375E0" w14:textId="0CAC4579" w:rsidR="00B7239A" w:rsidRPr="00392524" w:rsidRDefault="00B7239A" w:rsidP="00B7239A">
            <w:pPr>
              <w:tabs>
                <w:tab w:val="decimal" w:pos="1059"/>
              </w:tabs>
              <w:spacing w:line="240" w:lineRule="exact"/>
              <w:ind w:left="-93" w:right="-268"/>
              <w:rPr>
                <w:rFonts w:ascii="CordiaUPC" w:hAnsi="CordiaUPC" w:cs="CordiaUPC"/>
                <w:sz w:val="26"/>
                <w:szCs w:val="26"/>
                <w:lang w:val="en-US"/>
              </w:rPr>
            </w:pPr>
          </w:p>
        </w:tc>
        <w:tc>
          <w:tcPr>
            <w:tcW w:w="135" w:type="pct"/>
          </w:tcPr>
          <w:p w14:paraId="753E126D" w14:textId="77777777" w:rsidR="00B7239A" w:rsidRPr="00392524" w:rsidRDefault="00B7239A" w:rsidP="00B7239A">
            <w:pPr>
              <w:tabs>
                <w:tab w:val="decimal" w:pos="1059"/>
              </w:tabs>
              <w:spacing w:line="240" w:lineRule="exact"/>
              <w:ind w:left="-93" w:right="-268"/>
              <w:rPr>
                <w:rFonts w:ascii="CordiaUPC" w:hAnsi="CordiaUPC" w:cs="CordiaUPC"/>
                <w:sz w:val="26"/>
                <w:szCs w:val="26"/>
                <w:lang w:val="en-US"/>
              </w:rPr>
            </w:pPr>
          </w:p>
        </w:tc>
        <w:tc>
          <w:tcPr>
            <w:tcW w:w="676" w:type="pct"/>
          </w:tcPr>
          <w:p w14:paraId="6955C9C5" w14:textId="525B2084" w:rsidR="00B7239A" w:rsidRPr="00392524" w:rsidRDefault="00B7239A" w:rsidP="00B7239A">
            <w:pPr>
              <w:tabs>
                <w:tab w:val="decimal" w:pos="1059"/>
              </w:tabs>
              <w:spacing w:line="240" w:lineRule="exact"/>
              <w:ind w:left="-93" w:right="-268"/>
              <w:rPr>
                <w:rFonts w:ascii="CordiaUPC" w:hAnsi="CordiaUPC" w:cs="CordiaUPC"/>
                <w:sz w:val="26"/>
                <w:szCs w:val="26"/>
                <w:lang w:val="en-US"/>
              </w:rPr>
            </w:pPr>
            <w:r w:rsidRPr="00951C4E">
              <w:rPr>
                <w:rFonts w:ascii="CordiaUPC" w:eastAsia="Times New Roman" w:hAnsi="CordiaUPC" w:cs="CordiaUPC"/>
                <w:sz w:val="26"/>
                <w:szCs w:val="26"/>
              </w:rPr>
              <w:t>(60,362)</w:t>
            </w:r>
          </w:p>
        </w:tc>
      </w:tr>
      <w:tr w:rsidR="00FF6396" w:rsidRPr="00392524" w14:paraId="1FE74D18" w14:textId="77777777" w:rsidTr="00D40804">
        <w:tc>
          <w:tcPr>
            <w:tcW w:w="1729" w:type="pct"/>
          </w:tcPr>
          <w:p w14:paraId="4693E1D9" w14:textId="77777777" w:rsidR="00FF6396" w:rsidRPr="00392524" w:rsidRDefault="00FF6396" w:rsidP="00FF6396">
            <w:pPr>
              <w:pStyle w:val="BodyText"/>
              <w:spacing w:after="0" w:line="240" w:lineRule="exact"/>
              <w:ind w:right="-45"/>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Pr>
          <w:p w14:paraId="324C10E2" w14:textId="77777777" w:rsidR="00FF6396" w:rsidRPr="00392524" w:rsidRDefault="00FF6396" w:rsidP="00FF6396">
            <w:pPr>
              <w:tabs>
                <w:tab w:val="decimal" w:pos="1138"/>
              </w:tabs>
              <w:spacing w:line="240" w:lineRule="exact"/>
              <w:ind w:right="-108"/>
              <w:rPr>
                <w:rFonts w:ascii="CordiaUPC" w:hAnsi="CordiaUPC" w:cs="CordiaUPC"/>
                <w:sz w:val="26"/>
                <w:szCs w:val="26"/>
                <w:lang w:val="en-US"/>
              </w:rPr>
            </w:pPr>
          </w:p>
        </w:tc>
        <w:tc>
          <w:tcPr>
            <w:tcW w:w="127" w:type="pct"/>
          </w:tcPr>
          <w:p w14:paraId="2B3079C8" w14:textId="77777777" w:rsidR="00FF6396" w:rsidRPr="00392524" w:rsidRDefault="00FF6396" w:rsidP="00FF6396">
            <w:pPr>
              <w:spacing w:line="240" w:lineRule="exact"/>
              <w:jc w:val="right"/>
              <w:rPr>
                <w:rFonts w:ascii="CordiaUPC" w:hAnsi="CordiaUPC" w:cs="CordiaUPC"/>
                <w:sz w:val="26"/>
                <w:szCs w:val="26"/>
                <w:lang w:val="en-US"/>
              </w:rPr>
            </w:pPr>
          </w:p>
        </w:tc>
        <w:tc>
          <w:tcPr>
            <w:tcW w:w="720" w:type="pct"/>
          </w:tcPr>
          <w:p w14:paraId="7DBCB2A9" w14:textId="77777777" w:rsidR="00FF6396" w:rsidRPr="00392524" w:rsidRDefault="00FF6396" w:rsidP="00FF6396">
            <w:pPr>
              <w:tabs>
                <w:tab w:val="decimal" w:pos="1104"/>
              </w:tabs>
              <w:spacing w:line="240" w:lineRule="exact"/>
              <w:ind w:left="-88" w:right="-111"/>
              <w:rPr>
                <w:rFonts w:ascii="CordiaUPC" w:hAnsi="CordiaUPC" w:cs="CordiaUPC"/>
                <w:sz w:val="26"/>
                <w:szCs w:val="26"/>
                <w:lang w:val="en-US"/>
              </w:rPr>
            </w:pPr>
          </w:p>
        </w:tc>
        <w:tc>
          <w:tcPr>
            <w:tcW w:w="129" w:type="pct"/>
          </w:tcPr>
          <w:p w14:paraId="4B1F08C3" w14:textId="77777777" w:rsidR="00FF6396" w:rsidRPr="00392524" w:rsidRDefault="00FF6396" w:rsidP="00FF6396">
            <w:pPr>
              <w:spacing w:line="240" w:lineRule="exact"/>
              <w:jc w:val="right"/>
              <w:rPr>
                <w:rFonts w:ascii="CordiaUPC" w:hAnsi="CordiaUPC" w:cs="CordiaUPC"/>
                <w:sz w:val="26"/>
                <w:szCs w:val="26"/>
                <w:lang w:val="en-US"/>
              </w:rPr>
            </w:pPr>
          </w:p>
        </w:tc>
        <w:tc>
          <w:tcPr>
            <w:tcW w:w="707" w:type="pct"/>
          </w:tcPr>
          <w:p w14:paraId="009FF4FD" w14:textId="77777777" w:rsidR="00FF6396" w:rsidRPr="00392524" w:rsidRDefault="00FF6396" w:rsidP="00FF6396">
            <w:pPr>
              <w:tabs>
                <w:tab w:val="decimal" w:pos="1059"/>
              </w:tabs>
              <w:spacing w:line="240" w:lineRule="exact"/>
              <w:ind w:left="-93" w:right="-268"/>
              <w:rPr>
                <w:rFonts w:ascii="CordiaUPC" w:hAnsi="CordiaUPC" w:cs="CordiaUPC"/>
                <w:sz w:val="26"/>
                <w:szCs w:val="26"/>
                <w:lang w:val="en-US"/>
              </w:rPr>
            </w:pPr>
          </w:p>
        </w:tc>
        <w:tc>
          <w:tcPr>
            <w:tcW w:w="135" w:type="pct"/>
          </w:tcPr>
          <w:p w14:paraId="138640B7" w14:textId="77777777" w:rsidR="00FF6396" w:rsidRPr="00392524" w:rsidRDefault="00FF6396" w:rsidP="00FF6396">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06D65CE" w14:textId="77777777" w:rsidR="00FF6396" w:rsidRPr="00392524" w:rsidRDefault="00FF6396" w:rsidP="00FF6396">
            <w:pPr>
              <w:tabs>
                <w:tab w:val="decimal" w:pos="1059"/>
              </w:tabs>
              <w:spacing w:line="240" w:lineRule="exact"/>
              <w:ind w:left="-93" w:right="-268"/>
              <w:rPr>
                <w:rFonts w:ascii="CordiaUPC" w:hAnsi="CordiaUPC" w:cs="CordiaUPC"/>
                <w:sz w:val="26"/>
                <w:szCs w:val="26"/>
                <w:lang w:val="en-US"/>
              </w:rPr>
            </w:pPr>
          </w:p>
        </w:tc>
      </w:tr>
      <w:tr w:rsidR="00FF6396" w:rsidRPr="00392524" w14:paraId="46AD0318" w14:textId="77777777" w:rsidTr="00D40804">
        <w:tc>
          <w:tcPr>
            <w:tcW w:w="1729" w:type="pct"/>
          </w:tcPr>
          <w:p w14:paraId="078544DC" w14:textId="77777777" w:rsidR="00FF6396" w:rsidRPr="00392524" w:rsidRDefault="00FF6396" w:rsidP="00FF6396">
            <w:pPr>
              <w:pStyle w:val="BodyText"/>
              <w:spacing w:after="0" w:line="240" w:lineRule="exact"/>
              <w:ind w:right="-45"/>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Pr>
          <w:p w14:paraId="1EAF716C" w14:textId="3C8D1E54" w:rsidR="00FF6396" w:rsidRPr="00392524" w:rsidRDefault="00FF6396" w:rsidP="00FF6396">
            <w:pPr>
              <w:tabs>
                <w:tab w:val="decimal" w:pos="1138"/>
              </w:tabs>
              <w:spacing w:line="240" w:lineRule="exact"/>
              <w:ind w:right="-108"/>
              <w:rPr>
                <w:rFonts w:ascii="CordiaUPC" w:eastAsia="Times New Roman" w:hAnsi="CordiaUPC" w:cs="CordiaUPC"/>
                <w:b/>
                <w:bCs/>
                <w:sz w:val="26"/>
                <w:szCs w:val="26"/>
              </w:rPr>
            </w:pPr>
          </w:p>
        </w:tc>
        <w:tc>
          <w:tcPr>
            <w:tcW w:w="127" w:type="pct"/>
          </w:tcPr>
          <w:p w14:paraId="4B9EEEA0" w14:textId="77777777" w:rsidR="00FF6396" w:rsidRPr="00392524" w:rsidRDefault="00FF6396" w:rsidP="00FF6396">
            <w:pPr>
              <w:spacing w:line="240" w:lineRule="exact"/>
              <w:jc w:val="right"/>
              <w:rPr>
                <w:rFonts w:ascii="CordiaUPC" w:eastAsia="Times New Roman" w:hAnsi="CordiaUPC" w:cs="CordiaUPC"/>
                <w:b/>
                <w:bCs/>
                <w:sz w:val="26"/>
                <w:szCs w:val="26"/>
              </w:rPr>
            </w:pPr>
          </w:p>
        </w:tc>
        <w:tc>
          <w:tcPr>
            <w:tcW w:w="720" w:type="pct"/>
          </w:tcPr>
          <w:p w14:paraId="2B353CAA" w14:textId="446046E8" w:rsidR="00FF6396" w:rsidRPr="00392524" w:rsidRDefault="00FF6396" w:rsidP="00FF6396">
            <w:pPr>
              <w:tabs>
                <w:tab w:val="decimal" w:pos="1104"/>
              </w:tabs>
              <w:spacing w:line="240" w:lineRule="exact"/>
              <w:ind w:left="-88" w:right="-111"/>
              <w:rPr>
                <w:rFonts w:ascii="CordiaUPC" w:eastAsia="Times New Roman" w:hAnsi="CordiaUPC" w:cs="CordiaUPC"/>
                <w:b/>
                <w:bCs/>
                <w:sz w:val="26"/>
                <w:szCs w:val="26"/>
              </w:rPr>
            </w:pPr>
          </w:p>
        </w:tc>
        <w:tc>
          <w:tcPr>
            <w:tcW w:w="129" w:type="pct"/>
          </w:tcPr>
          <w:p w14:paraId="34652152" w14:textId="77777777" w:rsidR="00FF6396" w:rsidRPr="00392524" w:rsidRDefault="00FF6396" w:rsidP="00FF6396">
            <w:pPr>
              <w:spacing w:line="240" w:lineRule="exact"/>
              <w:jc w:val="right"/>
              <w:rPr>
                <w:rFonts w:ascii="CordiaUPC" w:eastAsia="Times New Roman" w:hAnsi="CordiaUPC" w:cs="CordiaUPC"/>
                <w:b/>
                <w:bCs/>
                <w:sz w:val="26"/>
                <w:szCs w:val="26"/>
              </w:rPr>
            </w:pPr>
          </w:p>
        </w:tc>
        <w:tc>
          <w:tcPr>
            <w:tcW w:w="707" w:type="pct"/>
          </w:tcPr>
          <w:p w14:paraId="26BC1F48" w14:textId="4A9B56DD" w:rsidR="00FF6396" w:rsidRPr="00392524" w:rsidRDefault="00FF6396" w:rsidP="00FF6396">
            <w:pPr>
              <w:tabs>
                <w:tab w:val="decimal" w:pos="1059"/>
              </w:tabs>
              <w:spacing w:line="240" w:lineRule="exact"/>
              <w:ind w:left="-93" w:right="-268"/>
              <w:rPr>
                <w:rFonts w:ascii="CordiaUPC" w:eastAsia="Times New Roman" w:hAnsi="CordiaUPC" w:cs="CordiaUPC"/>
                <w:b/>
                <w:bCs/>
                <w:sz w:val="26"/>
                <w:szCs w:val="26"/>
              </w:rPr>
            </w:pPr>
          </w:p>
        </w:tc>
        <w:tc>
          <w:tcPr>
            <w:tcW w:w="135" w:type="pct"/>
          </w:tcPr>
          <w:p w14:paraId="1A08D47E" w14:textId="77777777" w:rsidR="00FF6396" w:rsidRPr="00392524" w:rsidRDefault="00FF6396" w:rsidP="00FF6396">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5FCC9640" w14:textId="63EA09A7" w:rsidR="00FF6396" w:rsidRPr="00FE527C" w:rsidRDefault="00FF6396" w:rsidP="00FF6396">
            <w:pPr>
              <w:tabs>
                <w:tab w:val="decimal" w:pos="1059"/>
              </w:tabs>
              <w:spacing w:line="240" w:lineRule="exact"/>
              <w:ind w:left="-93" w:right="-268"/>
              <w:rPr>
                <w:rFonts w:ascii="CordiaUPC" w:eastAsia="Times New Roman" w:hAnsi="CordiaUPC" w:cs="CordiaUPC"/>
                <w:b/>
                <w:bCs/>
                <w:sz w:val="26"/>
                <w:szCs w:val="26"/>
              </w:rPr>
            </w:pPr>
            <w:r w:rsidRPr="00FE527C">
              <w:rPr>
                <w:rFonts w:ascii="CordiaUPC" w:eastAsia="Times New Roman" w:hAnsi="CordiaUPC" w:cs="CordiaUPC"/>
                <w:b/>
                <w:bCs/>
                <w:sz w:val="26"/>
                <w:szCs w:val="26"/>
              </w:rPr>
              <w:t>410,634</w:t>
            </w:r>
          </w:p>
        </w:tc>
      </w:tr>
      <w:tr w:rsidR="00FF6396" w:rsidRPr="00392524" w14:paraId="7B02DDB5" w14:textId="77777777" w:rsidTr="00D40804">
        <w:tc>
          <w:tcPr>
            <w:tcW w:w="1729" w:type="pct"/>
          </w:tcPr>
          <w:p w14:paraId="765C947F" w14:textId="77777777" w:rsidR="00FF6396" w:rsidRPr="00392524" w:rsidRDefault="00FF6396" w:rsidP="00FF6396">
            <w:pPr>
              <w:pStyle w:val="BodyText"/>
              <w:spacing w:after="0" w:line="240" w:lineRule="exact"/>
              <w:ind w:right="-45"/>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58B9B1BD" w14:textId="77777777" w:rsidR="00FF6396" w:rsidRPr="00392524" w:rsidRDefault="00FF6396" w:rsidP="00FF6396">
            <w:pPr>
              <w:tabs>
                <w:tab w:val="decimal" w:pos="1138"/>
              </w:tabs>
              <w:spacing w:line="240" w:lineRule="exact"/>
              <w:ind w:right="-108"/>
              <w:rPr>
                <w:rFonts w:ascii="CordiaUPC" w:hAnsi="CordiaUPC" w:cs="CordiaUPC"/>
                <w:sz w:val="26"/>
                <w:szCs w:val="26"/>
                <w:lang w:val="en-US"/>
              </w:rPr>
            </w:pPr>
          </w:p>
        </w:tc>
        <w:tc>
          <w:tcPr>
            <w:tcW w:w="127" w:type="pct"/>
          </w:tcPr>
          <w:p w14:paraId="66E48530" w14:textId="77777777" w:rsidR="00FF6396" w:rsidRPr="00392524" w:rsidRDefault="00FF6396" w:rsidP="00FF6396">
            <w:pPr>
              <w:spacing w:line="240" w:lineRule="exact"/>
              <w:jc w:val="right"/>
              <w:rPr>
                <w:rFonts w:ascii="CordiaUPC" w:hAnsi="CordiaUPC" w:cs="CordiaUPC"/>
                <w:sz w:val="26"/>
                <w:szCs w:val="26"/>
                <w:lang w:val="en-US"/>
              </w:rPr>
            </w:pPr>
          </w:p>
        </w:tc>
        <w:tc>
          <w:tcPr>
            <w:tcW w:w="720" w:type="pct"/>
          </w:tcPr>
          <w:p w14:paraId="67D660FF" w14:textId="77777777" w:rsidR="00FF6396" w:rsidRPr="00392524" w:rsidRDefault="00FF6396" w:rsidP="00FF6396">
            <w:pPr>
              <w:tabs>
                <w:tab w:val="decimal" w:pos="1104"/>
              </w:tabs>
              <w:spacing w:line="240" w:lineRule="exact"/>
              <w:ind w:left="-88" w:right="-111"/>
              <w:rPr>
                <w:rFonts w:ascii="CordiaUPC" w:hAnsi="CordiaUPC" w:cs="CordiaUPC"/>
                <w:sz w:val="26"/>
                <w:szCs w:val="26"/>
                <w:lang w:val="en-US"/>
              </w:rPr>
            </w:pPr>
          </w:p>
        </w:tc>
        <w:tc>
          <w:tcPr>
            <w:tcW w:w="129" w:type="pct"/>
          </w:tcPr>
          <w:p w14:paraId="2653F952" w14:textId="77777777" w:rsidR="00FF6396" w:rsidRPr="00392524" w:rsidRDefault="00FF6396" w:rsidP="00FF6396">
            <w:pPr>
              <w:spacing w:line="240" w:lineRule="exact"/>
              <w:jc w:val="right"/>
              <w:rPr>
                <w:rFonts w:ascii="CordiaUPC" w:hAnsi="CordiaUPC" w:cs="CordiaUPC"/>
                <w:sz w:val="26"/>
                <w:szCs w:val="26"/>
                <w:lang w:val="en-US"/>
              </w:rPr>
            </w:pPr>
          </w:p>
        </w:tc>
        <w:tc>
          <w:tcPr>
            <w:tcW w:w="707" w:type="pct"/>
          </w:tcPr>
          <w:p w14:paraId="7E907ABA" w14:textId="77777777" w:rsidR="00FF6396" w:rsidRPr="00392524" w:rsidRDefault="00FF6396" w:rsidP="00FF6396">
            <w:pPr>
              <w:tabs>
                <w:tab w:val="decimal" w:pos="1059"/>
              </w:tabs>
              <w:spacing w:line="240" w:lineRule="exact"/>
              <w:ind w:left="-93" w:right="-268"/>
              <w:rPr>
                <w:rFonts w:ascii="CordiaUPC" w:hAnsi="CordiaUPC" w:cs="CordiaUPC"/>
                <w:sz w:val="26"/>
                <w:szCs w:val="26"/>
                <w:lang w:val="en-US"/>
              </w:rPr>
            </w:pPr>
          </w:p>
        </w:tc>
        <w:tc>
          <w:tcPr>
            <w:tcW w:w="135" w:type="pct"/>
          </w:tcPr>
          <w:p w14:paraId="07C13DC4" w14:textId="77777777" w:rsidR="00FF6396" w:rsidRPr="00392524" w:rsidRDefault="00FF6396" w:rsidP="00FF6396">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1B6B35FD" w14:textId="24813279" w:rsidR="00FF6396" w:rsidRPr="00392524" w:rsidRDefault="00FF6396" w:rsidP="00FF6396">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(15,457)</w:t>
            </w:r>
          </w:p>
        </w:tc>
      </w:tr>
      <w:tr w:rsidR="00FF6396" w:rsidRPr="00392524" w14:paraId="5E662FA9" w14:textId="77777777" w:rsidTr="006B1063">
        <w:tc>
          <w:tcPr>
            <w:tcW w:w="1729" w:type="pct"/>
          </w:tcPr>
          <w:p w14:paraId="38006ECD" w14:textId="77777777" w:rsidR="00FF6396" w:rsidRPr="00392524" w:rsidRDefault="00FF6396" w:rsidP="00FF6396">
            <w:pPr>
              <w:pStyle w:val="BodyText"/>
              <w:spacing w:after="0" w:line="240" w:lineRule="exact"/>
              <w:ind w:right="-45"/>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03A786AB" w14:textId="77777777" w:rsidR="00FF6396" w:rsidRPr="00392524" w:rsidRDefault="00FF6396" w:rsidP="00FF6396">
            <w:pPr>
              <w:tabs>
                <w:tab w:val="decimal" w:pos="1138"/>
              </w:tabs>
              <w:spacing w:line="240" w:lineRule="exact"/>
              <w:ind w:right="-108"/>
              <w:rPr>
                <w:rFonts w:ascii="CordiaUPC" w:hAnsi="CordiaUPC" w:cs="CordiaUPC"/>
                <w:sz w:val="26"/>
                <w:szCs w:val="26"/>
                <w:lang w:val="en-US"/>
              </w:rPr>
            </w:pPr>
          </w:p>
        </w:tc>
        <w:tc>
          <w:tcPr>
            <w:tcW w:w="127" w:type="pct"/>
          </w:tcPr>
          <w:p w14:paraId="4CE5F994" w14:textId="77777777" w:rsidR="00FF6396" w:rsidRPr="00392524" w:rsidRDefault="00FF6396" w:rsidP="00FF6396">
            <w:pPr>
              <w:spacing w:line="240" w:lineRule="exact"/>
              <w:jc w:val="right"/>
              <w:rPr>
                <w:rFonts w:ascii="CordiaUPC" w:hAnsi="CordiaUPC" w:cs="CordiaUPC"/>
                <w:sz w:val="26"/>
                <w:szCs w:val="26"/>
                <w:lang w:val="en-US"/>
              </w:rPr>
            </w:pPr>
          </w:p>
        </w:tc>
        <w:tc>
          <w:tcPr>
            <w:tcW w:w="720" w:type="pct"/>
          </w:tcPr>
          <w:p w14:paraId="2DA48A18" w14:textId="77777777" w:rsidR="00FF6396" w:rsidRPr="00392524" w:rsidRDefault="00FF6396" w:rsidP="00FF6396">
            <w:pPr>
              <w:tabs>
                <w:tab w:val="decimal" w:pos="1104"/>
              </w:tabs>
              <w:spacing w:line="240" w:lineRule="exact"/>
              <w:ind w:left="-88" w:right="-111"/>
              <w:rPr>
                <w:rFonts w:ascii="CordiaUPC" w:hAnsi="CordiaUPC" w:cs="CordiaUPC"/>
                <w:sz w:val="26"/>
                <w:szCs w:val="26"/>
                <w:lang w:val="en-US"/>
              </w:rPr>
            </w:pPr>
          </w:p>
        </w:tc>
        <w:tc>
          <w:tcPr>
            <w:tcW w:w="129" w:type="pct"/>
          </w:tcPr>
          <w:p w14:paraId="1C5280B4" w14:textId="77777777" w:rsidR="00FF6396" w:rsidRPr="00392524" w:rsidRDefault="00FF6396" w:rsidP="00FF6396">
            <w:pPr>
              <w:spacing w:line="240" w:lineRule="exact"/>
              <w:jc w:val="right"/>
              <w:rPr>
                <w:rFonts w:ascii="CordiaUPC" w:hAnsi="CordiaUPC" w:cs="CordiaUPC"/>
                <w:sz w:val="26"/>
                <w:szCs w:val="26"/>
                <w:lang w:val="en-US"/>
              </w:rPr>
            </w:pPr>
          </w:p>
        </w:tc>
        <w:tc>
          <w:tcPr>
            <w:tcW w:w="707" w:type="pct"/>
          </w:tcPr>
          <w:p w14:paraId="242045E5" w14:textId="77777777" w:rsidR="00FF6396" w:rsidRPr="00392524" w:rsidRDefault="00FF6396" w:rsidP="00FF6396">
            <w:pPr>
              <w:tabs>
                <w:tab w:val="decimal" w:pos="1059"/>
              </w:tabs>
              <w:spacing w:line="240" w:lineRule="exact"/>
              <w:ind w:left="-93" w:right="-268"/>
              <w:rPr>
                <w:rFonts w:ascii="CordiaUPC" w:hAnsi="CordiaUPC" w:cs="CordiaUPC"/>
                <w:sz w:val="26"/>
                <w:szCs w:val="26"/>
                <w:lang w:val="en-US"/>
              </w:rPr>
            </w:pPr>
          </w:p>
        </w:tc>
        <w:tc>
          <w:tcPr>
            <w:tcW w:w="135" w:type="pct"/>
          </w:tcPr>
          <w:p w14:paraId="05262721" w14:textId="77777777" w:rsidR="00FF6396" w:rsidRPr="00392524" w:rsidRDefault="00FF6396" w:rsidP="00FF6396">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3B7D4A9" w14:textId="0B7A0787" w:rsidR="00FF6396" w:rsidRPr="00392524" w:rsidRDefault="00FF6396" w:rsidP="00FF6396">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395,177</w:t>
            </w:r>
          </w:p>
        </w:tc>
      </w:tr>
    </w:tbl>
    <w:p w14:paraId="1FE43E23" w14:textId="77777777" w:rsidR="00592FA5" w:rsidRDefault="00592FA5" w:rsidP="00B661CE">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006931" w:rsidRPr="00392524" w14:paraId="3E57833D" w14:textId="77777777" w:rsidTr="006B1063">
        <w:tc>
          <w:tcPr>
            <w:tcW w:w="1729" w:type="pct"/>
          </w:tcPr>
          <w:p w14:paraId="78AEA58A"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lang w:bidi="th-TH"/>
              </w:rPr>
            </w:pPr>
          </w:p>
        </w:tc>
        <w:tc>
          <w:tcPr>
            <w:tcW w:w="3271" w:type="pct"/>
            <w:gridSpan w:val="7"/>
          </w:tcPr>
          <w:p w14:paraId="5F11863C" w14:textId="77777777" w:rsidR="00006931" w:rsidRPr="00392524" w:rsidRDefault="00006931" w:rsidP="006B1063">
            <w:pPr>
              <w:pStyle w:val="BodyText"/>
              <w:spacing w:after="0" w:line="240" w:lineRule="exact"/>
              <w:ind w:left="-113" w:right="-72"/>
              <w:jc w:val="center"/>
              <w:rPr>
                <w:rFonts w:ascii="CordiaUPC" w:hAnsi="CordiaUPC" w:cs="CordiaUPC"/>
                <w:b/>
                <w:bCs/>
                <w:sz w:val="26"/>
                <w:szCs w:val="26"/>
              </w:rPr>
            </w:pPr>
            <w:r w:rsidRPr="00392524">
              <w:rPr>
                <w:rFonts w:ascii="CordiaUPC" w:hAnsi="CordiaUPC" w:cs="CordiaUPC" w:hint="cs"/>
                <w:b/>
                <w:bCs/>
                <w:sz w:val="26"/>
                <w:szCs w:val="26"/>
              </w:rPr>
              <w:t>Consolidated</w:t>
            </w:r>
            <w:r w:rsidRPr="00392524">
              <w:rPr>
                <w:rFonts w:ascii="CordiaUPC" w:hAnsi="CordiaUPC" w:cs="CordiaUPC"/>
                <w:b/>
                <w:bCs/>
                <w:sz w:val="26"/>
                <w:szCs w:val="26"/>
              </w:rPr>
              <w:t xml:space="preserve"> and Bank only</w:t>
            </w:r>
          </w:p>
        </w:tc>
      </w:tr>
      <w:tr w:rsidR="00006931" w:rsidRPr="00392524" w14:paraId="4E19294B" w14:textId="77777777" w:rsidTr="006B1063">
        <w:tc>
          <w:tcPr>
            <w:tcW w:w="1729" w:type="pct"/>
          </w:tcPr>
          <w:p w14:paraId="3E529407"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105945B" w14:textId="15681BAD" w:rsidR="00006931" w:rsidRPr="00392524" w:rsidRDefault="00006931" w:rsidP="006B1063">
            <w:pPr>
              <w:pStyle w:val="BodyText"/>
              <w:spacing w:after="0" w:line="240" w:lineRule="exact"/>
              <w:ind w:left="-113" w:right="-72"/>
              <w:jc w:val="center"/>
              <w:rPr>
                <w:rFonts w:ascii="CordiaUPC" w:hAnsi="CordiaUPC" w:cs="CordiaUPC"/>
                <w:sz w:val="26"/>
                <w:szCs w:val="26"/>
                <w:lang w:val="en-US"/>
              </w:rPr>
            </w:pPr>
            <w:r w:rsidRPr="00392524">
              <w:rPr>
                <w:rFonts w:ascii="CordiaUPC" w:hAnsi="CordiaUPC" w:cs="CordiaUPC"/>
                <w:color w:val="000000"/>
                <w:sz w:val="26"/>
                <w:szCs w:val="26"/>
                <w:lang w:val="en-US" w:bidi="th-TH"/>
              </w:rPr>
              <w:t xml:space="preserve">31 December </w:t>
            </w:r>
            <w:r w:rsidRPr="00392524">
              <w:rPr>
                <w:rFonts w:ascii="CordiaUPC" w:hAnsi="CordiaUPC" w:cs="CordiaUPC" w:hint="cs"/>
                <w:color w:val="000000"/>
                <w:sz w:val="26"/>
                <w:szCs w:val="26"/>
                <w:lang w:val="en-US" w:bidi="th-TH"/>
              </w:rPr>
              <w:t>202</w:t>
            </w:r>
            <w:r w:rsidR="00D40804">
              <w:rPr>
                <w:rFonts w:ascii="CordiaUPC" w:hAnsi="CordiaUPC" w:cs="CordiaUPC"/>
                <w:color w:val="000000"/>
                <w:sz w:val="26"/>
                <w:szCs w:val="26"/>
                <w:lang w:val="en-US" w:bidi="th-TH"/>
              </w:rPr>
              <w:t>2</w:t>
            </w:r>
          </w:p>
        </w:tc>
      </w:tr>
      <w:tr w:rsidR="00006931" w:rsidRPr="00392524" w14:paraId="38475476" w14:textId="77777777" w:rsidTr="006B1063">
        <w:tc>
          <w:tcPr>
            <w:tcW w:w="1729" w:type="pct"/>
          </w:tcPr>
          <w:p w14:paraId="365211F7" w14:textId="77777777" w:rsidR="00006931" w:rsidRPr="00392524" w:rsidRDefault="00006931" w:rsidP="006B1063">
            <w:pPr>
              <w:pStyle w:val="BodyText"/>
              <w:spacing w:after="0" w:line="240" w:lineRule="exact"/>
              <w:ind w:right="-45"/>
              <w:jc w:val="both"/>
              <w:rPr>
                <w:rFonts w:ascii="CordiaUPC" w:hAnsi="CordiaUPC" w:cs="CordiaUPC"/>
                <w:sz w:val="26"/>
                <w:szCs w:val="26"/>
              </w:rPr>
            </w:pPr>
          </w:p>
        </w:tc>
        <w:tc>
          <w:tcPr>
            <w:tcW w:w="777" w:type="pct"/>
          </w:tcPr>
          <w:p w14:paraId="05880F5E"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127" w:type="pct"/>
          </w:tcPr>
          <w:p w14:paraId="4FC24C6F"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6BFB1C82"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9" w:type="pct"/>
          </w:tcPr>
          <w:p w14:paraId="1B818D6E"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541B8582"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135" w:type="pct"/>
          </w:tcPr>
          <w:p w14:paraId="3EDDB02E"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9BCBA6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r>
      <w:tr w:rsidR="00006931" w:rsidRPr="00392524" w14:paraId="5801EEEB" w14:textId="77777777" w:rsidTr="006B1063">
        <w:tc>
          <w:tcPr>
            <w:tcW w:w="1729" w:type="pct"/>
          </w:tcPr>
          <w:p w14:paraId="23800D4F" w14:textId="77777777" w:rsidR="00006931" w:rsidRPr="00392524" w:rsidRDefault="00006931" w:rsidP="006B1063">
            <w:pPr>
              <w:pStyle w:val="BodyText"/>
              <w:spacing w:after="0" w:line="240" w:lineRule="exact"/>
              <w:ind w:right="-45"/>
              <w:jc w:val="both"/>
              <w:rPr>
                <w:rFonts w:ascii="CordiaUPC" w:hAnsi="CordiaUPC" w:cs="CordiaUPC"/>
                <w:sz w:val="26"/>
                <w:szCs w:val="26"/>
              </w:rPr>
            </w:pPr>
          </w:p>
        </w:tc>
        <w:tc>
          <w:tcPr>
            <w:tcW w:w="777" w:type="pct"/>
          </w:tcPr>
          <w:p w14:paraId="028B4C65"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127" w:type="pct"/>
          </w:tcPr>
          <w:p w14:paraId="34FE771D"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212C64C3"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after one year</w:t>
            </w:r>
          </w:p>
        </w:tc>
        <w:tc>
          <w:tcPr>
            <w:tcW w:w="129" w:type="pct"/>
          </w:tcPr>
          <w:p w14:paraId="3F22536C"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22E7341F"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135" w:type="pct"/>
          </w:tcPr>
          <w:p w14:paraId="1AC75398"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6BDEA8E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r>
      <w:tr w:rsidR="00006931" w:rsidRPr="00392524" w14:paraId="156CCF0D" w14:textId="77777777" w:rsidTr="006B1063">
        <w:tc>
          <w:tcPr>
            <w:tcW w:w="1729" w:type="pct"/>
          </w:tcPr>
          <w:p w14:paraId="5D37A149"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rPr>
            </w:pPr>
          </w:p>
        </w:tc>
        <w:tc>
          <w:tcPr>
            <w:tcW w:w="777" w:type="pct"/>
          </w:tcPr>
          <w:p w14:paraId="3A334749"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7" w:type="pct"/>
          </w:tcPr>
          <w:p w14:paraId="5C428639"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7F241637"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but within</w:t>
            </w:r>
          </w:p>
        </w:tc>
        <w:tc>
          <w:tcPr>
            <w:tcW w:w="129" w:type="pct"/>
          </w:tcPr>
          <w:p w14:paraId="26753032"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78C6BD8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Portion due</w:t>
            </w:r>
          </w:p>
        </w:tc>
        <w:tc>
          <w:tcPr>
            <w:tcW w:w="135" w:type="pct"/>
          </w:tcPr>
          <w:p w14:paraId="7B61322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ACD6A1D"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r>
      <w:tr w:rsidR="00006931" w:rsidRPr="00392524" w14:paraId="7BB77809" w14:textId="77777777" w:rsidTr="006B1063">
        <w:tc>
          <w:tcPr>
            <w:tcW w:w="1729" w:type="pct"/>
          </w:tcPr>
          <w:p w14:paraId="0A4FEA83"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rPr>
            </w:pPr>
          </w:p>
        </w:tc>
        <w:tc>
          <w:tcPr>
            <w:tcW w:w="777" w:type="pct"/>
          </w:tcPr>
          <w:p w14:paraId="36E44D53"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within one year</w:t>
            </w:r>
          </w:p>
        </w:tc>
        <w:tc>
          <w:tcPr>
            <w:tcW w:w="127" w:type="pct"/>
          </w:tcPr>
          <w:p w14:paraId="6F7749A8"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4E51B06F"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five years</w:t>
            </w:r>
          </w:p>
        </w:tc>
        <w:tc>
          <w:tcPr>
            <w:tcW w:w="129" w:type="pct"/>
          </w:tcPr>
          <w:p w14:paraId="2EEA7CA6"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74BCBC7A"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after five years</w:t>
            </w:r>
          </w:p>
        </w:tc>
        <w:tc>
          <w:tcPr>
            <w:tcW w:w="135" w:type="pct"/>
          </w:tcPr>
          <w:p w14:paraId="07977BCD"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975151A"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Total</w:t>
            </w:r>
          </w:p>
        </w:tc>
      </w:tr>
      <w:tr w:rsidR="00006931" w:rsidRPr="00392524" w14:paraId="61A8552C" w14:textId="77777777" w:rsidTr="006B1063">
        <w:tc>
          <w:tcPr>
            <w:tcW w:w="1729" w:type="pct"/>
          </w:tcPr>
          <w:p w14:paraId="4884D932"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2B8D2A9B"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735FEB" w:rsidRPr="00392524" w14:paraId="446F930D" w14:textId="77777777" w:rsidTr="006B1063">
        <w:tc>
          <w:tcPr>
            <w:tcW w:w="1729" w:type="pct"/>
          </w:tcPr>
          <w:p w14:paraId="11D86329" w14:textId="77777777" w:rsidR="00735FEB" w:rsidRPr="00392524" w:rsidRDefault="00735FEB" w:rsidP="00735FEB">
            <w:pPr>
              <w:pStyle w:val="BodyText"/>
              <w:spacing w:after="0" w:line="240" w:lineRule="exact"/>
              <w:ind w:left="-18" w:right="-43"/>
              <w:jc w:val="both"/>
              <w:rPr>
                <w:rFonts w:ascii="CordiaUPC" w:hAnsi="CordiaUPC" w:cs="CordiaUPC"/>
                <w:sz w:val="26"/>
                <w:szCs w:val="26"/>
              </w:rPr>
            </w:pPr>
            <w:r w:rsidRPr="00392524">
              <w:rPr>
                <w:rFonts w:ascii="CordiaUPC" w:hAnsi="CordiaUPC" w:cs="CordiaUPC" w:hint="cs"/>
                <w:sz w:val="26"/>
                <w:szCs w:val="26"/>
              </w:rPr>
              <w:t>Hire purchase receivables</w:t>
            </w:r>
          </w:p>
        </w:tc>
        <w:tc>
          <w:tcPr>
            <w:tcW w:w="777" w:type="pct"/>
          </w:tcPr>
          <w:p w14:paraId="3560DE22" w14:textId="284F2A9D" w:rsidR="00735FEB" w:rsidRPr="00392524" w:rsidRDefault="00735FEB" w:rsidP="00735FEB">
            <w:pPr>
              <w:tabs>
                <w:tab w:val="decimal" w:pos="1138"/>
              </w:tabs>
              <w:spacing w:line="240" w:lineRule="exact"/>
              <w:ind w:right="-108"/>
              <w:rPr>
                <w:rFonts w:ascii="CordiaUPC" w:hAnsi="CordiaUPC" w:cs="CordiaUPC"/>
                <w:sz w:val="26"/>
                <w:szCs w:val="26"/>
                <w:lang w:val="en-US"/>
              </w:rPr>
            </w:pPr>
            <w:r w:rsidRPr="007F45D5">
              <w:rPr>
                <w:rFonts w:ascii="CordiaUPC" w:eastAsia="Times New Roman" w:hAnsi="CordiaUPC" w:cs="CordiaUPC"/>
                <w:sz w:val="26"/>
                <w:szCs w:val="26"/>
              </w:rPr>
              <w:t>122,</w:t>
            </w:r>
            <w:r>
              <w:rPr>
                <w:rFonts w:ascii="CordiaUPC" w:eastAsia="Times New Roman" w:hAnsi="CordiaUPC" w:cs="CordiaUPC"/>
                <w:sz w:val="26"/>
                <w:szCs w:val="26"/>
              </w:rPr>
              <w:t>920</w:t>
            </w:r>
          </w:p>
        </w:tc>
        <w:tc>
          <w:tcPr>
            <w:tcW w:w="127" w:type="pct"/>
          </w:tcPr>
          <w:p w14:paraId="603687B4" w14:textId="77777777" w:rsidR="00735FEB" w:rsidRPr="00392524" w:rsidRDefault="00735FEB" w:rsidP="00735FEB">
            <w:pPr>
              <w:spacing w:line="240" w:lineRule="exact"/>
              <w:jc w:val="right"/>
              <w:rPr>
                <w:rFonts w:ascii="CordiaUPC" w:hAnsi="CordiaUPC" w:cs="CordiaUPC"/>
                <w:sz w:val="26"/>
                <w:szCs w:val="26"/>
                <w:lang w:val="en-US"/>
              </w:rPr>
            </w:pPr>
          </w:p>
        </w:tc>
        <w:tc>
          <w:tcPr>
            <w:tcW w:w="720" w:type="pct"/>
          </w:tcPr>
          <w:p w14:paraId="2700FDED" w14:textId="497957F2" w:rsidR="00735FEB" w:rsidRPr="00392524" w:rsidRDefault="00735FEB" w:rsidP="00735FEB">
            <w:pPr>
              <w:tabs>
                <w:tab w:val="decimal" w:pos="1104"/>
              </w:tabs>
              <w:spacing w:line="240" w:lineRule="exact"/>
              <w:ind w:left="-88" w:right="-111"/>
              <w:rPr>
                <w:rFonts w:ascii="CordiaUPC" w:hAnsi="CordiaUPC" w:cs="CordiaUPC"/>
                <w:sz w:val="26"/>
                <w:szCs w:val="26"/>
                <w:lang w:val="en-US"/>
              </w:rPr>
            </w:pPr>
            <w:r w:rsidRPr="007F45D5">
              <w:rPr>
                <w:rFonts w:ascii="CordiaUPC" w:eastAsia="Times New Roman" w:hAnsi="CordiaUPC" w:cs="CordiaUPC"/>
                <w:sz w:val="26"/>
                <w:szCs w:val="26"/>
              </w:rPr>
              <w:t>312,</w:t>
            </w:r>
            <w:r>
              <w:rPr>
                <w:rFonts w:ascii="CordiaUPC" w:eastAsia="Times New Roman" w:hAnsi="CordiaUPC" w:cs="CordiaUPC"/>
                <w:sz w:val="26"/>
                <w:szCs w:val="26"/>
              </w:rPr>
              <w:t>793</w:t>
            </w:r>
          </w:p>
        </w:tc>
        <w:tc>
          <w:tcPr>
            <w:tcW w:w="129" w:type="pct"/>
          </w:tcPr>
          <w:p w14:paraId="6C1A3866" w14:textId="77777777" w:rsidR="00735FEB" w:rsidRPr="00392524" w:rsidRDefault="00735FEB" w:rsidP="00735FEB">
            <w:pPr>
              <w:spacing w:line="240" w:lineRule="exact"/>
              <w:jc w:val="right"/>
              <w:rPr>
                <w:rFonts w:ascii="CordiaUPC" w:hAnsi="CordiaUPC" w:cs="CordiaUPC"/>
                <w:sz w:val="26"/>
                <w:szCs w:val="26"/>
                <w:lang w:val="en-US"/>
              </w:rPr>
            </w:pPr>
          </w:p>
        </w:tc>
        <w:tc>
          <w:tcPr>
            <w:tcW w:w="707" w:type="pct"/>
          </w:tcPr>
          <w:p w14:paraId="44F28FF3" w14:textId="76B84E2F" w:rsidR="00735FEB" w:rsidRPr="00392524" w:rsidRDefault="00735FEB" w:rsidP="00735FEB">
            <w:pPr>
              <w:tabs>
                <w:tab w:val="decimal" w:pos="1059"/>
              </w:tabs>
              <w:spacing w:line="240" w:lineRule="exact"/>
              <w:ind w:left="-93" w:right="-268"/>
              <w:rPr>
                <w:rFonts w:ascii="CordiaUPC" w:hAnsi="CordiaUPC" w:cs="CordiaUPC"/>
                <w:sz w:val="26"/>
                <w:szCs w:val="26"/>
                <w:lang w:val="en-US"/>
              </w:rPr>
            </w:pPr>
            <w:r w:rsidRPr="007F45D5">
              <w:rPr>
                <w:rFonts w:ascii="CordiaUPC" w:eastAsia="Times New Roman" w:hAnsi="CordiaUPC" w:cs="CordiaUPC"/>
                <w:sz w:val="26"/>
                <w:szCs w:val="26"/>
              </w:rPr>
              <w:t>35,</w:t>
            </w:r>
            <w:r>
              <w:rPr>
                <w:rFonts w:ascii="CordiaUPC" w:eastAsia="Times New Roman" w:hAnsi="CordiaUPC" w:cs="CordiaUPC"/>
                <w:sz w:val="26"/>
                <w:szCs w:val="26"/>
              </w:rPr>
              <w:t>513</w:t>
            </w:r>
          </w:p>
        </w:tc>
        <w:tc>
          <w:tcPr>
            <w:tcW w:w="135" w:type="pct"/>
          </w:tcPr>
          <w:p w14:paraId="28893086" w14:textId="77777777" w:rsidR="00735FEB" w:rsidRPr="00392524" w:rsidRDefault="00735FEB" w:rsidP="00735FEB">
            <w:pPr>
              <w:tabs>
                <w:tab w:val="decimal" w:pos="1059"/>
              </w:tabs>
              <w:spacing w:line="240" w:lineRule="exact"/>
              <w:ind w:left="-93" w:right="-268"/>
              <w:rPr>
                <w:rFonts w:ascii="CordiaUPC" w:hAnsi="CordiaUPC" w:cs="CordiaUPC"/>
                <w:sz w:val="26"/>
                <w:szCs w:val="26"/>
                <w:lang w:val="en-US"/>
              </w:rPr>
            </w:pPr>
          </w:p>
        </w:tc>
        <w:tc>
          <w:tcPr>
            <w:tcW w:w="676" w:type="pct"/>
          </w:tcPr>
          <w:p w14:paraId="321756F4" w14:textId="63024CEC" w:rsidR="00735FEB" w:rsidRPr="00392524" w:rsidRDefault="00735FEB" w:rsidP="00735FEB">
            <w:pPr>
              <w:tabs>
                <w:tab w:val="decimal" w:pos="1059"/>
              </w:tabs>
              <w:spacing w:line="240" w:lineRule="exact"/>
              <w:ind w:left="-93" w:right="-268"/>
              <w:rPr>
                <w:rFonts w:ascii="CordiaUPC" w:hAnsi="CordiaUPC" w:cs="CordiaUPC"/>
                <w:sz w:val="26"/>
                <w:szCs w:val="26"/>
                <w:lang w:val="en-US"/>
              </w:rPr>
            </w:pPr>
            <w:r w:rsidRPr="007F45D5">
              <w:rPr>
                <w:rFonts w:ascii="CordiaUPC" w:eastAsia="Times New Roman" w:hAnsi="CordiaUPC" w:cs="CordiaUPC"/>
                <w:sz w:val="26"/>
                <w:szCs w:val="26"/>
              </w:rPr>
              <w:t>47</w:t>
            </w:r>
            <w:r>
              <w:rPr>
                <w:rFonts w:ascii="CordiaUPC" w:eastAsia="Times New Roman" w:hAnsi="CordiaUPC" w:cs="CordiaUPC"/>
                <w:sz w:val="26"/>
                <w:szCs w:val="26"/>
              </w:rPr>
              <w:t>1</w:t>
            </w:r>
            <w:r w:rsidRPr="007F45D5">
              <w:rPr>
                <w:rFonts w:ascii="CordiaUPC" w:eastAsia="Times New Roman" w:hAnsi="CordiaUPC" w:cs="CordiaUPC"/>
                <w:sz w:val="26"/>
                <w:szCs w:val="26"/>
              </w:rPr>
              <w:t>,</w:t>
            </w:r>
            <w:r>
              <w:rPr>
                <w:rFonts w:ascii="CordiaUPC" w:eastAsia="Times New Roman" w:hAnsi="CordiaUPC" w:cs="CordiaUPC"/>
                <w:sz w:val="26"/>
                <w:szCs w:val="26"/>
              </w:rPr>
              <w:t>226</w:t>
            </w:r>
          </w:p>
        </w:tc>
      </w:tr>
      <w:tr w:rsidR="00D40804" w:rsidRPr="00392524" w14:paraId="51A730C4" w14:textId="77777777" w:rsidTr="006B1063">
        <w:tc>
          <w:tcPr>
            <w:tcW w:w="1729" w:type="pct"/>
          </w:tcPr>
          <w:p w14:paraId="07692D59" w14:textId="77777777" w:rsidR="00D40804" w:rsidRPr="00392524" w:rsidRDefault="00D40804" w:rsidP="00D40804">
            <w:pPr>
              <w:pStyle w:val="BodyText"/>
              <w:spacing w:after="0" w:line="240" w:lineRule="exact"/>
              <w:ind w:right="-43"/>
              <w:jc w:val="both"/>
              <w:rPr>
                <w:rFonts w:ascii="CordiaUPC" w:hAnsi="CordiaUPC" w:cs="CordiaUPC"/>
                <w:sz w:val="26"/>
                <w:szCs w:val="26"/>
              </w:rPr>
            </w:pPr>
            <w:r w:rsidRPr="00392524">
              <w:rPr>
                <w:rFonts w:ascii="CordiaUPC" w:hAnsi="CordiaUPC" w:cs="CordiaUPC" w:hint="cs"/>
                <w:sz w:val="26"/>
                <w:szCs w:val="26"/>
              </w:rPr>
              <w:t xml:space="preserve">Finance lease receivables </w:t>
            </w:r>
          </w:p>
        </w:tc>
        <w:tc>
          <w:tcPr>
            <w:tcW w:w="777" w:type="pct"/>
            <w:tcBorders>
              <w:bottom w:val="single" w:sz="4" w:space="0" w:color="auto"/>
            </w:tcBorders>
          </w:tcPr>
          <w:p w14:paraId="68FD57B7" w14:textId="5B022831" w:rsidR="00D40804" w:rsidRPr="00392524" w:rsidRDefault="00D40804" w:rsidP="00D40804">
            <w:pPr>
              <w:tabs>
                <w:tab w:val="decimal" w:pos="1138"/>
              </w:tabs>
              <w:spacing w:line="240" w:lineRule="exact"/>
              <w:ind w:right="-108"/>
              <w:rPr>
                <w:rFonts w:ascii="CordiaUPC" w:hAnsi="CordiaUPC" w:cs="CordiaUPC"/>
                <w:sz w:val="26"/>
                <w:szCs w:val="26"/>
                <w:lang w:val="en-US"/>
              </w:rPr>
            </w:pPr>
            <w:r w:rsidRPr="002E0137">
              <w:rPr>
                <w:rFonts w:ascii="CordiaUPC" w:eastAsia="Times New Roman" w:hAnsi="CordiaUPC" w:cs="CordiaUPC"/>
                <w:sz w:val="26"/>
                <w:szCs w:val="26"/>
              </w:rPr>
              <w:t>388</w:t>
            </w:r>
          </w:p>
        </w:tc>
        <w:tc>
          <w:tcPr>
            <w:tcW w:w="127" w:type="pct"/>
          </w:tcPr>
          <w:p w14:paraId="5A1B0403" w14:textId="77777777" w:rsidR="00D40804" w:rsidRPr="00392524" w:rsidRDefault="00D40804" w:rsidP="00D40804">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5975BC95" w14:textId="59A66473" w:rsidR="00D40804" w:rsidRPr="00392524" w:rsidRDefault="00D40804" w:rsidP="00D40804">
            <w:pPr>
              <w:tabs>
                <w:tab w:val="decimal" w:pos="1104"/>
              </w:tabs>
              <w:spacing w:line="240" w:lineRule="exact"/>
              <w:ind w:left="-88" w:right="-111"/>
              <w:rPr>
                <w:rFonts w:ascii="CordiaUPC" w:hAnsi="CordiaUPC" w:cs="CordiaUPC"/>
                <w:sz w:val="26"/>
                <w:szCs w:val="26"/>
                <w:lang w:val="en-US"/>
              </w:rPr>
            </w:pPr>
            <w:r w:rsidRPr="002E0137">
              <w:rPr>
                <w:rFonts w:ascii="CordiaUPC" w:eastAsia="Times New Roman" w:hAnsi="CordiaUPC" w:cs="CordiaUPC"/>
                <w:sz w:val="26"/>
                <w:szCs w:val="26"/>
              </w:rPr>
              <w:t>583</w:t>
            </w:r>
          </w:p>
        </w:tc>
        <w:tc>
          <w:tcPr>
            <w:tcW w:w="129" w:type="pct"/>
          </w:tcPr>
          <w:p w14:paraId="14D083A3" w14:textId="77777777" w:rsidR="00D40804" w:rsidRPr="00392524" w:rsidRDefault="00D40804" w:rsidP="00D40804">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1E56C016" w14:textId="45690FE5" w:rsidR="00D40804" w:rsidRPr="00392524" w:rsidRDefault="00D40804" w:rsidP="00D40804">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w:t>
            </w:r>
          </w:p>
        </w:tc>
        <w:tc>
          <w:tcPr>
            <w:tcW w:w="135" w:type="pct"/>
          </w:tcPr>
          <w:p w14:paraId="0113C47E"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6E65C799" w14:textId="3D759B51" w:rsidR="00D40804" w:rsidRPr="00392524" w:rsidRDefault="00D40804" w:rsidP="00D40804">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971</w:t>
            </w:r>
          </w:p>
        </w:tc>
      </w:tr>
      <w:tr w:rsidR="00D40804" w:rsidRPr="00392524" w14:paraId="49E32CD1" w14:textId="77777777" w:rsidTr="00A144B4">
        <w:tc>
          <w:tcPr>
            <w:tcW w:w="1729" w:type="pct"/>
          </w:tcPr>
          <w:p w14:paraId="1606C212" w14:textId="77777777" w:rsidR="00D40804" w:rsidRPr="00392524" w:rsidRDefault="00D40804" w:rsidP="00D40804">
            <w:pPr>
              <w:pStyle w:val="BodyText"/>
              <w:spacing w:after="0" w:line="240" w:lineRule="exact"/>
              <w:ind w:right="-43"/>
              <w:jc w:val="both"/>
              <w:rPr>
                <w:rFonts w:ascii="CordiaUPC" w:hAnsi="CordiaUPC" w:cs="CordiaUPC"/>
                <w:i/>
                <w:iCs/>
                <w:sz w:val="26"/>
                <w:szCs w:val="26"/>
                <w:cs/>
                <w:lang w:bidi="th-TH"/>
              </w:rPr>
            </w:pPr>
            <w:r w:rsidRPr="00392524">
              <w:rPr>
                <w:rFonts w:ascii="CordiaUPC" w:hAnsi="CordiaUPC" w:cs="CordiaUPC" w:hint="cs"/>
                <w:sz w:val="26"/>
                <w:szCs w:val="26"/>
              </w:rPr>
              <w:t>Total gross investment under</w:t>
            </w:r>
          </w:p>
        </w:tc>
        <w:tc>
          <w:tcPr>
            <w:tcW w:w="777" w:type="pct"/>
            <w:tcBorders>
              <w:top w:val="single" w:sz="4" w:space="0" w:color="auto"/>
            </w:tcBorders>
          </w:tcPr>
          <w:p w14:paraId="1C4FF17A" w14:textId="77777777" w:rsidR="00D40804" w:rsidRPr="00392524" w:rsidRDefault="00D40804" w:rsidP="00D40804">
            <w:pPr>
              <w:tabs>
                <w:tab w:val="decimal" w:pos="1138"/>
              </w:tabs>
              <w:spacing w:line="240" w:lineRule="exact"/>
              <w:ind w:right="-108"/>
              <w:rPr>
                <w:rFonts w:ascii="CordiaUPC" w:hAnsi="CordiaUPC" w:cs="CordiaUPC"/>
                <w:sz w:val="26"/>
                <w:szCs w:val="26"/>
                <w:lang w:val="en-US"/>
              </w:rPr>
            </w:pPr>
          </w:p>
        </w:tc>
        <w:tc>
          <w:tcPr>
            <w:tcW w:w="127" w:type="pct"/>
          </w:tcPr>
          <w:p w14:paraId="41EF8CFE" w14:textId="77777777" w:rsidR="00D40804" w:rsidRPr="00392524" w:rsidRDefault="00D40804" w:rsidP="00D40804">
            <w:pPr>
              <w:spacing w:line="240" w:lineRule="exact"/>
              <w:jc w:val="right"/>
              <w:rPr>
                <w:rFonts w:ascii="CordiaUPC" w:hAnsi="CordiaUPC" w:cs="CordiaUPC"/>
                <w:sz w:val="26"/>
                <w:szCs w:val="26"/>
                <w:lang w:val="en-US"/>
              </w:rPr>
            </w:pPr>
          </w:p>
        </w:tc>
        <w:tc>
          <w:tcPr>
            <w:tcW w:w="720" w:type="pct"/>
            <w:tcBorders>
              <w:top w:val="single" w:sz="4" w:space="0" w:color="auto"/>
            </w:tcBorders>
          </w:tcPr>
          <w:p w14:paraId="1E00C48B" w14:textId="77777777" w:rsidR="00D40804" w:rsidRPr="00392524" w:rsidRDefault="00D40804" w:rsidP="00D40804">
            <w:pPr>
              <w:tabs>
                <w:tab w:val="decimal" w:pos="1104"/>
              </w:tabs>
              <w:spacing w:line="240" w:lineRule="exact"/>
              <w:ind w:left="-88" w:right="-111"/>
              <w:rPr>
                <w:rFonts w:ascii="CordiaUPC" w:hAnsi="CordiaUPC" w:cs="CordiaUPC"/>
                <w:sz w:val="26"/>
                <w:szCs w:val="26"/>
                <w:lang w:val="en-US"/>
              </w:rPr>
            </w:pPr>
          </w:p>
        </w:tc>
        <w:tc>
          <w:tcPr>
            <w:tcW w:w="129" w:type="pct"/>
          </w:tcPr>
          <w:p w14:paraId="1E80BAED" w14:textId="77777777" w:rsidR="00D40804" w:rsidRPr="00392524" w:rsidRDefault="00D40804" w:rsidP="00D40804">
            <w:pPr>
              <w:spacing w:line="240" w:lineRule="exact"/>
              <w:jc w:val="right"/>
              <w:rPr>
                <w:rFonts w:ascii="CordiaUPC" w:hAnsi="CordiaUPC" w:cs="CordiaUPC"/>
                <w:sz w:val="26"/>
                <w:szCs w:val="26"/>
                <w:lang w:val="en-US"/>
              </w:rPr>
            </w:pPr>
          </w:p>
        </w:tc>
        <w:tc>
          <w:tcPr>
            <w:tcW w:w="707" w:type="pct"/>
            <w:tcBorders>
              <w:top w:val="single" w:sz="4" w:space="0" w:color="auto"/>
            </w:tcBorders>
          </w:tcPr>
          <w:p w14:paraId="4B8FD2F0"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135" w:type="pct"/>
          </w:tcPr>
          <w:p w14:paraId="679C2DE8"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D9A0C9F" w14:textId="77777777" w:rsidR="00D40804" w:rsidRPr="00392524" w:rsidRDefault="00D40804" w:rsidP="00D40804">
            <w:pPr>
              <w:tabs>
                <w:tab w:val="decimal" w:pos="1059"/>
              </w:tabs>
              <w:spacing w:line="240" w:lineRule="exact"/>
              <w:ind w:right="-268"/>
              <w:rPr>
                <w:rFonts w:ascii="CordiaUPC" w:hAnsi="CordiaUPC" w:cs="CordiaUPC"/>
                <w:sz w:val="26"/>
                <w:szCs w:val="26"/>
                <w:lang w:val="en-US"/>
              </w:rPr>
            </w:pPr>
          </w:p>
        </w:tc>
      </w:tr>
      <w:tr w:rsidR="00735FEB" w:rsidRPr="00392524" w14:paraId="64B1C21C" w14:textId="77777777" w:rsidTr="00A144B4">
        <w:tc>
          <w:tcPr>
            <w:tcW w:w="1729" w:type="pct"/>
          </w:tcPr>
          <w:p w14:paraId="2B3B2DE9" w14:textId="77777777" w:rsidR="00735FEB" w:rsidRPr="00392524" w:rsidRDefault="00735FEB" w:rsidP="00735FEB">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185D1146" w14:textId="5784D3A9" w:rsidR="00735FEB" w:rsidRPr="001F3C01" w:rsidRDefault="00735FEB" w:rsidP="00735FEB">
            <w:pPr>
              <w:tabs>
                <w:tab w:val="decimal" w:pos="1138"/>
              </w:tabs>
              <w:spacing w:line="240" w:lineRule="exact"/>
              <w:ind w:right="-108"/>
              <w:rPr>
                <w:rFonts w:ascii="CordiaUPC" w:hAnsi="CordiaUPC" w:cs="CordiaUPC"/>
                <w:sz w:val="26"/>
                <w:szCs w:val="26"/>
                <w:lang w:val="en-US"/>
              </w:rPr>
            </w:pPr>
            <w:r w:rsidRPr="00A144B4">
              <w:rPr>
                <w:rFonts w:ascii="CordiaUPC" w:hAnsi="CordiaUPC" w:cs="CordiaUPC"/>
                <w:sz w:val="26"/>
                <w:szCs w:val="26"/>
                <w:lang w:val="en-US"/>
              </w:rPr>
              <w:t>123,308</w:t>
            </w:r>
          </w:p>
        </w:tc>
        <w:tc>
          <w:tcPr>
            <w:tcW w:w="127" w:type="pct"/>
          </w:tcPr>
          <w:p w14:paraId="456C64CC" w14:textId="77777777" w:rsidR="00735FEB" w:rsidRPr="001F3C01" w:rsidRDefault="00735FEB" w:rsidP="00735FEB">
            <w:pPr>
              <w:spacing w:line="240" w:lineRule="exact"/>
              <w:jc w:val="right"/>
              <w:rPr>
                <w:rFonts w:ascii="CordiaUPC" w:hAnsi="CordiaUPC" w:cs="CordiaUPC"/>
                <w:sz w:val="26"/>
                <w:szCs w:val="26"/>
                <w:lang w:val="en-US"/>
              </w:rPr>
            </w:pPr>
          </w:p>
        </w:tc>
        <w:tc>
          <w:tcPr>
            <w:tcW w:w="720" w:type="pct"/>
          </w:tcPr>
          <w:p w14:paraId="6A63D30E" w14:textId="55D29D8E" w:rsidR="00735FEB" w:rsidRPr="001F3C01" w:rsidRDefault="00735FEB" w:rsidP="00735FEB">
            <w:pPr>
              <w:tabs>
                <w:tab w:val="decimal" w:pos="1104"/>
              </w:tabs>
              <w:spacing w:line="240" w:lineRule="exact"/>
              <w:ind w:left="-88" w:right="-111"/>
              <w:rPr>
                <w:rFonts w:ascii="CordiaUPC" w:hAnsi="CordiaUPC" w:cs="CordiaUPC"/>
                <w:sz w:val="26"/>
                <w:szCs w:val="26"/>
                <w:lang w:val="en-US"/>
              </w:rPr>
            </w:pPr>
            <w:r w:rsidRPr="00A144B4">
              <w:rPr>
                <w:rFonts w:ascii="CordiaUPC" w:hAnsi="CordiaUPC" w:cs="CordiaUPC"/>
                <w:sz w:val="26"/>
                <w:szCs w:val="26"/>
                <w:lang w:val="en-US"/>
              </w:rPr>
              <w:t>313,376</w:t>
            </w:r>
          </w:p>
        </w:tc>
        <w:tc>
          <w:tcPr>
            <w:tcW w:w="129" w:type="pct"/>
          </w:tcPr>
          <w:p w14:paraId="12A49DF9" w14:textId="77777777" w:rsidR="00735FEB" w:rsidRPr="001F3C01" w:rsidRDefault="00735FEB" w:rsidP="00735FEB">
            <w:pPr>
              <w:spacing w:line="240" w:lineRule="exact"/>
              <w:jc w:val="right"/>
              <w:rPr>
                <w:rFonts w:ascii="CordiaUPC" w:hAnsi="CordiaUPC" w:cs="CordiaUPC"/>
                <w:sz w:val="26"/>
                <w:szCs w:val="26"/>
                <w:lang w:val="en-US"/>
              </w:rPr>
            </w:pPr>
          </w:p>
        </w:tc>
        <w:tc>
          <w:tcPr>
            <w:tcW w:w="707" w:type="pct"/>
          </w:tcPr>
          <w:p w14:paraId="504D23C9" w14:textId="0CCBD0F6" w:rsidR="00735FEB" w:rsidRPr="001F3C01" w:rsidRDefault="00735FEB" w:rsidP="00735FEB">
            <w:pPr>
              <w:tabs>
                <w:tab w:val="decimal" w:pos="1059"/>
              </w:tabs>
              <w:spacing w:line="240" w:lineRule="exact"/>
              <w:ind w:left="-93" w:right="-268"/>
              <w:rPr>
                <w:rFonts w:ascii="CordiaUPC" w:hAnsi="CordiaUPC" w:cs="CordiaUPC"/>
                <w:sz w:val="26"/>
                <w:szCs w:val="26"/>
                <w:lang w:val="en-US"/>
              </w:rPr>
            </w:pPr>
            <w:r w:rsidRPr="00A144B4">
              <w:rPr>
                <w:rFonts w:ascii="CordiaUPC" w:hAnsi="CordiaUPC" w:cs="CordiaUPC"/>
                <w:sz w:val="26"/>
                <w:szCs w:val="26"/>
                <w:lang w:val="en-US"/>
              </w:rPr>
              <w:t>35,513</w:t>
            </w:r>
          </w:p>
        </w:tc>
        <w:tc>
          <w:tcPr>
            <w:tcW w:w="135" w:type="pct"/>
          </w:tcPr>
          <w:p w14:paraId="3A62B70D" w14:textId="77777777" w:rsidR="00735FEB" w:rsidRPr="001F3C01" w:rsidRDefault="00735FEB" w:rsidP="00735FEB">
            <w:pPr>
              <w:tabs>
                <w:tab w:val="decimal" w:pos="1059"/>
              </w:tabs>
              <w:spacing w:line="240" w:lineRule="exact"/>
              <w:ind w:left="-93" w:right="-268"/>
              <w:rPr>
                <w:rFonts w:ascii="CordiaUPC" w:hAnsi="CordiaUPC" w:cs="CordiaUPC"/>
                <w:sz w:val="26"/>
                <w:szCs w:val="26"/>
                <w:lang w:val="en-US"/>
              </w:rPr>
            </w:pPr>
          </w:p>
        </w:tc>
        <w:tc>
          <w:tcPr>
            <w:tcW w:w="676" w:type="pct"/>
          </w:tcPr>
          <w:p w14:paraId="7815502D" w14:textId="0AF41DDA" w:rsidR="00735FEB" w:rsidRPr="001F3C01" w:rsidRDefault="00735FEB" w:rsidP="00735FEB">
            <w:pPr>
              <w:tabs>
                <w:tab w:val="decimal" w:pos="1059"/>
              </w:tabs>
              <w:spacing w:line="240" w:lineRule="exact"/>
              <w:ind w:left="-93" w:right="-268"/>
              <w:rPr>
                <w:rFonts w:ascii="CordiaUPC" w:hAnsi="CordiaUPC" w:cs="CordiaUPC"/>
                <w:sz w:val="26"/>
                <w:szCs w:val="26"/>
                <w:lang w:val="en-US"/>
              </w:rPr>
            </w:pPr>
            <w:r w:rsidRPr="00A144B4">
              <w:rPr>
                <w:rFonts w:ascii="CordiaUPC" w:hAnsi="CordiaUPC" w:cs="CordiaUPC"/>
                <w:sz w:val="26"/>
                <w:szCs w:val="26"/>
                <w:lang w:val="en-US"/>
              </w:rPr>
              <w:t>472,197</w:t>
            </w:r>
          </w:p>
        </w:tc>
      </w:tr>
      <w:tr w:rsidR="00735FEB" w:rsidRPr="00392524" w14:paraId="72393667" w14:textId="77777777" w:rsidTr="00D40804">
        <w:tc>
          <w:tcPr>
            <w:tcW w:w="1729" w:type="pct"/>
          </w:tcPr>
          <w:p w14:paraId="12709E71" w14:textId="77777777" w:rsidR="00735FEB" w:rsidRPr="00392524" w:rsidRDefault="00735FEB" w:rsidP="00735FEB">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Pr>
          <w:p w14:paraId="057B089B" w14:textId="509BBAD8" w:rsidR="00735FEB" w:rsidRPr="00392524" w:rsidRDefault="00735FEB" w:rsidP="00735FEB">
            <w:pPr>
              <w:tabs>
                <w:tab w:val="decimal" w:pos="1138"/>
              </w:tabs>
              <w:spacing w:line="240" w:lineRule="exact"/>
              <w:ind w:right="-108"/>
              <w:rPr>
                <w:rFonts w:ascii="CordiaUPC" w:hAnsi="CordiaUPC" w:cs="CordiaUPC"/>
                <w:sz w:val="26"/>
                <w:szCs w:val="26"/>
                <w:lang w:val="en-US"/>
              </w:rPr>
            </w:pPr>
          </w:p>
        </w:tc>
        <w:tc>
          <w:tcPr>
            <w:tcW w:w="127" w:type="pct"/>
          </w:tcPr>
          <w:p w14:paraId="5C05D496" w14:textId="77777777" w:rsidR="00735FEB" w:rsidRPr="00392524" w:rsidRDefault="00735FEB" w:rsidP="00735FEB">
            <w:pPr>
              <w:spacing w:line="240" w:lineRule="exact"/>
              <w:jc w:val="right"/>
              <w:rPr>
                <w:rFonts w:ascii="CordiaUPC" w:hAnsi="CordiaUPC" w:cs="CordiaUPC"/>
                <w:sz w:val="26"/>
                <w:szCs w:val="26"/>
                <w:lang w:val="en-US"/>
              </w:rPr>
            </w:pPr>
          </w:p>
        </w:tc>
        <w:tc>
          <w:tcPr>
            <w:tcW w:w="720" w:type="pct"/>
          </w:tcPr>
          <w:p w14:paraId="66B953C2" w14:textId="015BBE06" w:rsidR="00735FEB" w:rsidRPr="00392524" w:rsidRDefault="00735FEB" w:rsidP="00735FEB">
            <w:pPr>
              <w:tabs>
                <w:tab w:val="decimal" w:pos="1104"/>
              </w:tabs>
              <w:spacing w:line="240" w:lineRule="exact"/>
              <w:ind w:left="-88" w:right="-111"/>
              <w:rPr>
                <w:rFonts w:ascii="CordiaUPC" w:hAnsi="CordiaUPC" w:cs="CordiaUPC"/>
                <w:sz w:val="26"/>
                <w:szCs w:val="26"/>
                <w:lang w:val="en-US"/>
              </w:rPr>
            </w:pPr>
          </w:p>
        </w:tc>
        <w:tc>
          <w:tcPr>
            <w:tcW w:w="129" w:type="pct"/>
          </w:tcPr>
          <w:p w14:paraId="6ECF2E70" w14:textId="77777777" w:rsidR="00735FEB" w:rsidRPr="00392524" w:rsidRDefault="00735FEB" w:rsidP="00735FEB">
            <w:pPr>
              <w:spacing w:line="240" w:lineRule="exact"/>
              <w:jc w:val="right"/>
              <w:rPr>
                <w:rFonts w:ascii="CordiaUPC" w:hAnsi="CordiaUPC" w:cs="CordiaUPC"/>
                <w:sz w:val="26"/>
                <w:szCs w:val="26"/>
                <w:lang w:val="en-US"/>
              </w:rPr>
            </w:pPr>
          </w:p>
        </w:tc>
        <w:tc>
          <w:tcPr>
            <w:tcW w:w="707" w:type="pct"/>
          </w:tcPr>
          <w:p w14:paraId="1D356D49" w14:textId="37959F95" w:rsidR="00735FEB" w:rsidRPr="001F3C01" w:rsidRDefault="00735FEB" w:rsidP="00735FEB">
            <w:pPr>
              <w:tabs>
                <w:tab w:val="decimal" w:pos="1059"/>
              </w:tabs>
              <w:spacing w:line="240" w:lineRule="exact"/>
              <w:ind w:left="-93" w:right="-268"/>
              <w:rPr>
                <w:rFonts w:ascii="CordiaUPC" w:hAnsi="CordiaUPC" w:cs="CordiaUPC"/>
                <w:sz w:val="26"/>
                <w:szCs w:val="26"/>
                <w:lang w:val="en-US"/>
              </w:rPr>
            </w:pPr>
          </w:p>
        </w:tc>
        <w:tc>
          <w:tcPr>
            <w:tcW w:w="135" w:type="pct"/>
          </w:tcPr>
          <w:p w14:paraId="25AE40E5" w14:textId="77777777" w:rsidR="00735FEB" w:rsidRPr="001F3C01" w:rsidRDefault="00735FEB" w:rsidP="00735FEB">
            <w:pPr>
              <w:tabs>
                <w:tab w:val="decimal" w:pos="1059"/>
              </w:tabs>
              <w:spacing w:line="240" w:lineRule="exact"/>
              <w:ind w:left="-93" w:right="-268"/>
              <w:rPr>
                <w:rFonts w:ascii="CordiaUPC" w:hAnsi="CordiaUPC" w:cs="CordiaUPC"/>
                <w:sz w:val="26"/>
                <w:szCs w:val="26"/>
                <w:lang w:val="en-US"/>
              </w:rPr>
            </w:pPr>
          </w:p>
        </w:tc>
        <w:tc>
          <w:tcPr>
            <w:tcW w:w="676" w:type="pct"/>
          </w:tcPr>
          <w:p w14:paraId="28FC4D96" w14:textId="2ED18152" w:rsidR="00735FEB" w:rsidRPr="001F3C01" w:rsidRDefault="00735FEB" w:rsidP="00735FEB">
            <w:pPr>
              <w:tabs>
                <w:tab w:val="decimal" w:pos="1059"/>
              </w:tabs>
              <w:spacing w:line="240" w:lineRule="exact"/>
              <w:ind w:left="-93" w:right="-268"/>
              <w:rPr>
                <w:rFonts w:ascii="CordiaUPC" w:hAnsi="CordiaUPC" w:cs="CordiaUPC"/>
                <w:sz w:val="26"/>
                <w:szCs w:val="26"/>
                <w:lang w:val="en-US"/>
              </w:rPr>
            </w:pPr>
            <w:r w:rsidRPr="007F45D5">
              <w:rPr>
                <w:rFonts w:ascii="CordiaUPC" w:eastAsia="Times New Roman" w:hAnsi="CordiaUPC" w:cs="CordiaUPC"/>
                <w:sz w:val="26"/>
                <w:szCs w:val="26"/>
              </w:rPr>
              <w:t>(</w:t>
            </w:r>
            <w:r>
              <w:rPr>
                <w:rFonts w:ascii="CordiaUPC" w:eastAsia="Times New Roman" w:hAnsi="CordiaUPC" w:cs="CordiaUPC"/>
                <w:sz w:val="26"/>
                <w:szCs w:val="26"/>
              </w:rPr>
              <w:t>60</w:t>
            </w:r>
            <w:r w:rsidRPr="007F45D5">
              <w:rPr>
                <w:rFonts w:ascii="CordiaUPC" w:eastAsia="Times New Roman" w:hAnsi="CordiaUPC" w:cs="CordiaUPC"/>
                <w:sz w:val="26"/>
                <w:szCs w:val="26"/>
              </w:rPr>
              <w:t>,</w:t>
            </w:r>
            <w:r>
              <w:rPr>
                <w:rFonts w:ascii="CordiaUPC" w:eastAsia="Times New Roman" w:hAnsi="CordiaUPC" w:cs="CordiaUPC"/>
                <w:sz w:val="26"/>
                <w:szCs w:val="26"/>
              </w:rPr>
              <w:t>248</w:t>
            </w:r>
            <w:r w:rsidRPr="007F45D5">
              <w:rPr>
                <w:rFonts w:ascii="CordiaUPC" w:eastAsia="Times New Roman" w:hAnsi="CordiaUPC" w:cs="CordiaUPC"/>
                <w:sz w:val="26"/>
                <w:szCs w:val="26"/>
              </w:rPr>
              <w:t>)</w:t>
            </w:r>
          </w:p>
        </w:tc>
      </w:tr>
      <w:tr w:rsidR="00D40804" w:rsidRPr="00392524" w14:paraId="5CB025C7" w14:textId="77777777" w:rsidTr="00D40804">
        <w:tc>
          <w:tcPr>
            <w:tcW w:w="1729" w:type="pct"/>
          </w:tcPr>
          <w:p w14:paraId="17E8EF21" w14:textId="77777777" w:rsidR="00D40804" w:rsidRPr="00392524" w:rsidRDefault="00D40804" w:rsidP="00D40804">
            <w:pPr>
              <w:pStyle w:val="BodyText"/>
              <w:spacing w:after="0" w:line="240" w:lineRule="exact"/>
              <w:ind w:right="-43"/>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Pr>
          <w:p w14:paraId="5E2A7311" w14:textId="77777777" w:rsidR="00D40804" w:rsidRPr="00392524" w:rsidRDefault="00D40804" w:rsidP="00D40804">
            <w:pPr>
              <w:tabs>
                <w:tab w:val="decimal" w:pos="1138"/>
              </w:tabs>
              <w:spacing w:line="240" w:lineRule="exact"/>
              <w:ind w:right="-108"/>
              <w:rPr>
                <w:rFonts w:ascii="CordiaUPC" w:hAnsi="CordiaUPC" w:cs="CordiaUPC"/>
                <w:sz w:val="26"/>
                <w:szCs w:val="26"/>
                <w:lang w:val="en-US"/>
              </w:rPr>
            </w:pPr>
          </w:p>
        </w:tc>
        <w:tc>
          <w:tcPr>
            <w:tcW w:w="127" w:type="pct"/>
          </w:tcPr>
          <w:p w14:paraId="1D8D4837" w14:textId="77777777" w:rsidR="00D40804" w:rsidRPr="00392524" w:rsidRDefault="00D40804" w:rsidP="00D40804">
            <w:pPr>
              <w:spacing w:line="240" w:lineRule="exact"/>
              <w:jc w:val="right"/>
              <w:rPr>
                <w:rFonts w:ascii="CordiaUPC" w:hAnsi="CordiaUPC" w:cs="CordiaUPC"/>
                <w:sz w:val="26"/>
                <w:szCs w:val="26"/>
                <w:lang w:val="en-US"/>
              </w:rPr>
            </w:pPr>
          </w:p>
        </w:tc>
        <w:tc>
          <w:tcPr>
            <w:tcW w:w="720" w:type="pct"/>
          </w:tcPr>
          <w:p w14:paraId="5018352E" w14:textId="77777777" w:rsidR="00D40804" w:rsidRPr="00392524" w:rsidRDefault="00D40804" w:rsidP="00D40804">
            <w:pPr>
              <w:tabs>
                <w:tab w:val="decimal" w:pos="1104"/>
              </w:tabs>
              <w:spacing w:line="240" w:lineRule="exact"/>
              <w:ind w:left="-88" w:right="-111"/>
              <w:rPr>
                <w:rFonts w:ascii="CordiaUPC" w:hAnsi="CordiaUPC" w:cs="CordiaUPC"/>
                <w:sz w:val="26"/>
                <w:szCs w:val="26"/>
                <w:lang w:val="en-US"/>
              </w:rPr>
            </w:pPr>
          </w:p>
        </w:tc>
        <w:tc>
          <w:tcPr>
            <w:tcW w:w="129" w:type="pct"/>
          </w:tcPr>
          <w:p w14:paraId="4BBCFF53" w14:textId="77777777" w:rsidR="00D40804" w:rsidRPr="00392524" w:rsidRDefault="00D40804" w:rsidP="00D40804">
            <w:pPr>
              <w:spacing w:line="240" w:lineRule="exact"/>
              <w:jc w:val="right"/>
              <w:rPr>
                <w:rFonts w:ascii="CordiaUPC" w:hAnsi="CordiaUPC" w:cs="CordiaUPC"/>
                <w:sz w:val="26"/>
                <w:szCs w:val="26"/>
                <w:lang w:val="en-US"/>
              </w:rPr>
            </w:pPr>
          </w:p>
        </w:tc>
        <w:tc>
          <w:tcPr>
            <w:tcW w:w="707" w:type="pct"/>
          </w:tcPr>
          <w:p w14:paraId="2C9BF649"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135" w:type="pct"/>
          </w:tcPr>
          <w:p w14:paraId="76440DE8"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BD670BF"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r>
      <w:tr w:rsidR="00D40804" w:rsidRPr="00392524" w14:paraId="2D30E848" w14:textId="77777777" w:rsidTr="00D40804">
        <w:tc>
          <w:tcPr>
            <w:tcW w:w="1729" w:type="pct"/>
          </w:tcPr>
          <w:p w14:paraId="6CA62DB0" w14:textId="77777777" w:rsidR="00D40804" w:rsidRPr="00392524" w:rsidRDefault="00D40804" w:rsidP="00D40804">
            <w:pPr>
              <w:pStyle w:val="BodyText"/>
              <w:spacing w:after="0" w:line="240" w:lineRule="exact"/>
              <w:ind w:right="-43"/>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Pr>
          <w:p w14:paraId="3E33B671" w14:textId="46B815E5" w:rsidR="00D40804" w:rsidRPr="00392524" w:rsidRDefault="00D40804" w:rsidP="00D40804">
            <w:pPr>
              <w:tabs>
                <w:tab w:val="decimal" w:pos="1138"/>
              </w:tabs>
              <w:spacing w:line="240" w:lineRule="exact"/>
              <w:ind w:right="-108"/>
              <w:rPr>
                <w:rFonts w:ascii="CordiaUPC" w:hAnsi="CordiaUPC" w:cs="CordiaUPC"/>
                <w:b/>
                <w:bCs/>
                <w:sz w:val="26"/>
                <w:szCs w:val="26"/>
                <w:lang w:val="en-US" w:bidi="th-TH"/>
              </w:rPr>
            </w:pPr>
          </w:p>
        </w:tc>
        <w:tc>
          <w:tcPr>
            <w:tcW w:w="127" w:type="pct"/>
          </w:tcPr>
          <w:p w14:paraId="60EAF07B" w14:textId="77777777" w:rsidR="00D40804" w:rsidRPr="00392524" w:rsidRDefault="00D40804" w:rsidP="00D40804">
            <w:pPr>
              <w:spacing w:line="240" w:lineRule="exact"/>
              <w:jc w:val="right"/>
              <w:rPr>
                <w:rFonts w:ascii="CordiaUPC" w:hAnsi="CordiaUPC" w:cs="CordiaUPC"/>
                <w:b/>
                <w:bCs/>
                <w:sz w:val="26"/>
                <w:szCs w:val="26"/>
                <w:lang w:val="en-US"/>
              </w:rPr>
            </w:pPr>
          </w:p>
        </w:tc>
        <w:tc>
          <w:tcPr>
            <w:tcW w:w="720" w:type="pct"/>
          </w:tcPr>
          <w:p w14:paraId="301879F3" w14:textId="1F2CC7C3" w:rsidR="00D40804" w:rsidRPr="00392524" w:rsidRDefault="00D40804" w:rsidP="00D40804">
            <w:pPr>
              <w:tabs>
                <w:tab w:val="decimal" w:pos="1104"/>
              </w:tabs>
              <w:spacing w:line="240" w:lineRule="exact"/>
              <w:ind w:left="-88" w:right="-111"/>
              <w:rPr>
                <w:rFonts w:ascii="CordiaUPC" w:hAnsi="CordiaUPC" w:cs="CordiaUPC"/>
                <w:b/>
                <w:bCs/>
                <w:sz w:val="26"/>
                <w:szCs w:val="26"/>
                <w:lang w:val="en-US"/>
              </w:rPr>
            </w:pPr>
          </w:p>
        </w:tc>
        <w:tc>
          <w:tcPr>
            <w:tcW w:w="129" w:type="pct"/>
          </w:tcPr>
          <w:p w14:paraId="360B1BE5" w14:textId="77777777" w:rsidR="00D40804" w:rsidRPr="00392524" w:rsidRDefault="00D40804" w:rsidP="00D40804">
            <w:pPr>
              <w:spacing w:line="240" w:lineRule="exact"/>
              <w:jc w:val="right"/>
              <w:rPr>
                <w:rFonts w:ascii="CordiaUPC" w:hAnsi="CordiaUPC" w:cs="CordiaUPC"/>
                <w:b/>
                <w:bCs/>
                <w:sz w:val="26"/>
                <w:szCs w:val="26"/>
                <w:lang w:val="en-US"/>
              </w:rPr>
            </w:pPr>
          </w:p>
        </w:tc>
        <w:tc>
          <w:tcPr>
            <w:tcW w:w="707" w:type="pct"/>
          </w:tcPr>
          <w:p w14:paraId="6339F801" w14:textId="13F847F4" w:rsidR="00D40804" w:rsidRPr="00392524" w:rsidRDefault="00D40804" w:rsidP="00D40804">
            <w:pPr>
              <w:tabs>
                <w:tab w:val="decimal" w:pos="1059"/>
              </w:tabs>
              <w:spacing w:line="240" w:lineRule="exact"/>
              <w:ind w:left="-93" w:right="-268"/>
              <w:rPr>
                <w:rFonts w:ascii="CordiaUPC" w:hAnsi="CordiaUPC" w:cs="CordiaUPC"/>
                <w:b/>
                <w:bCs/>
                <w:sz w:val="26"/>
                <w:szCs w:val="26"/>
                <w:lang w:val="en-US"/>
              </w:rPr>
            </w:pPr>
          </w:p>
        </w:tc>
        <w:tc>
          <w:tcPr>
            <w:tcW w:w="135" w:type="pct"/>
          </w:tcPr>
          <w:p w14:paraId="41EC3A12" w14:textId="77777777" w:rsidR="00D40804" w:rsidRPr="00392524" w:rsidRDefault="00D40804" w:rsidP="00D40804">
            <w:pPr>
              <w:tabs>
                <w:tab w:val="decimal" w:pos="1059"/>
              </w:tabs>
              <w:spacing w:line="240" w:lineRule="exact"/>
              <w:ind w:left="-93" w:right="-268"/>
              <w:rPr>
                <w:rFonts w:ascii="CordiaUPC" w:hAnsi="CordiaUPC" w:cs="CordiaUPC"/>
                <w:b/>
                <w:bCs/>
                <w:sz w:val="26"/>
                <w:szCs w:val="26"/>
                <w:lang w:val="en-US"/>
              </w:rPr>
            </w:pPr>
          </w:p>
        </w:tc>
        <w:tc>
          <w:tcPr>
            <w:tcW w:w="676" w:type="pct"/>
          </w:tcPr>
          <w:p w14:paraId="1E7C9A1C" w14:textId="400D9C33" w:rsidR="00D40804" w:rsidRPr="00392524" w:rsidRDefault="00D40804" w:rsidP="00D40804">
            <w:pPr>
              <w:tabs>
                <w:tab w:val="decimal" w:pos="1059"/>
              </w:tabs>
              <w:spacing w:line="240" w:lineRule="exact"/>
              <w:ind w:left="-93" w:right="-268"/>
              <w:rPr>
                <w:rFonts w:ascii="CordiaUPC" w:hAnsi="CordiaUPC" w:cs="CordiaUPC"/>
                <w:b/>
                <w:bCs/>
                <w:sz w:val="26"/>
                <w:szCs w:val="26"/>
                <w:lang w:val="en-US"/>
              </w:rPr>
            </w:pPr>
            <w:r w:rsidRPr="002E0137">
              <w:rPr>
                <w:rFonts w:ascii="CordiaUPC" w:eastAsia="Times New Roman" w:hAnsi="CordiaUPC" w:cs="CordiaUPC"/>
                <w:b/>
                <w:bCs/>
                <w:sz w:val="26"/>
                <w:szCs w:val="26"/>
              </w:rPr>
              <w:t>411,949</w:t>
            </w:r>
          </w:p>
        </w:tc>
      </w:tr>
      <w:tr w:rsidR="00D40804" w:rsidRPr="00392524" w14:paraId="4E3F8245" w14:textId="77777777" w:rsidTr="006B1063">
        <w:tc>
          <w:tcPr>
            <w:tcW w:w="1729" w:type="pct"/>
          </w:tcPr>
          <w:p w14:paraId="484BF044" w14:textId="77777777" w:rsidR="00D40804" w:rsidRPr="00392524" w:rsidRDefault="00D40804" w:rsidP="00D40804">
            <w:pPr>
              <w:pStyle w:val="BodyText"/>
              <w:spacing w:after="0" w:line="240" w:lineRule="exact"/>
              <w:ind w:right="-43"/>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244D3FF0" w14:textId="77777777" w:rsidR="00D40804" w:rsidRPr="00392524" w:rsidRDefault="00D40804" w:rsidP="00D40804">
            <w:pPr>
              <w:tabs>
                <w:tab w:val="decimal" w:pos="1138"/>
              </w:tabs>
              <w:spacing w:line="240" w:lineRule="exact"/>
              <w:ind w:right="-108"/>
              <w:rPr>
                <w:rFonts w:ascii="CordiaUPC" w:hAnsi="CordiaUPC" w:cs="CordiaUPC"/>
                <w:sz w:val="26"/>
                <w:szCs w:val="26"/>
                <w:lang w:val="en-US"/>
              </w:rPr>
            </w:pPr>
          </w:p>
        </w:tc>
        <w:tc>
          <w:tcPr>
            <w:tcW w:w="127" w:type="pct"/>
          </w:tcPr>
          <w:p w14:paraId="429AAEDB" w14:textId="77777777" w:rsidR="00D40804" w:rsidRPr="00392524" w:rsidRDefault="00D40804" w:rsidP="00D40804">
            <w:pPr>
              <w:spacing w:line="240" w:lineRule="exact"/>
              <w:jc w:val="right"/>
              <w:rPr>
                <w:rFonts w:ascii="CordiaUPC" w:hAnsi="CordiaUPC" w:cs="CordiaUPC"/>
                <w:sz w:val="26"/>
                <w:szCs w:val="26"/>
                <w:lang w:val="en-US"/>
              </w:rPr>
            </w:pPr>
          </w:p>
        </w:tc>
        <w:tc>
          <w:tcPr>
            <w:tcW w:w="720" w:type="pct"/>
          </w:tcPr>
          <w:p w14:paraId="4332EB23" w14:textId="77777777" w:rsidR="00D40804" w:rsidRPr="00392524" w:rsidRDefault="00D40804" w:rsidP="00D40804">
            <w:pPr>
              <w:tabs>
                <w:tab w:val="decimal" w:pos="1104"/>
              </w:tabs>
              <w:spacing w:line="240" w:lineRule="exact"/>
              <w:ind w:left="-88" w:right="-111"/>
              <w:rPr>
                <w:rFonts w:ascii="CordiaUPC" w:hAnsi="CordiaUPC" w:cs="CordiaUPC"/>
                <w:sz w:val="26"/>
                <w:szCs w:val="26"/>
                <w:lang w:val="en-US"/>
              </w:rPr>
            </w:pPr>
          </w:p>
        </w:tc>
        <w:tc>
          <w:tcPr>
            <w:tcW w:w="129" w:type="pct"/>
          </w:tcPr>
          <w:p w14:paraId="137386EB" w14:textId="77777777" w:rsidR="00D40804" w:rsidRPr="00392524" w:rsidRDefault="00D40804" w:rsidP="00D40804">
            <w:pPr>
              <w:spacing w:line="240" w:lineRule="exact"/>
              <w:jc w:val="right"/>
              <w:rPr>
                <w:rFonts w:ascii="CordiaUPC" w:hAnsi="CordiaUPC" w:cs="CordiaUPC"/>
                <w:sz w:val="26"/>
                <w:szCs w:val="26"/>
                <w:lang w:val="en-US"/>
              </w:rPr>
            </w:pPr>
          </w:p>
        </w:tc>
        <w:tc>
          <w:tcPr>
            <w:tcW w:w="707" w:type="pct"/>
          </w:tcPr>
          <w:p w14:paraId="520B99BF"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135" w:type="pct"/>
          </w:tcPr>
          <w:p w14:paraId="22160CF4"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2FBBAF1" w14:textId="4FB499BE" w:rsidR="00D40804" w:rsidRPr="00B32FB9" w:rsidRDefault="000958D7" w:rsidP="00D40804">
            <w:pPr>
              <w:tabs>
                <w:tab w:val="decimal" w:pos="1059"/>
              </w:tabs>
              <w:spacing w:line="240" w:lineRule="exact"/>
              <w:ind w:left="-93" w:right="-268"/>
              <w:rPr>
                <w:rFonts w:ascii="CordiaUPC" w:hAnsi="CordiaUPC" w:cs="CordiaUPC"/>
                <w:sz w:val="26"/>
                <w:szCs w:val="26"/>
                <w:lang w:val="en-US"/>
              </w:rPr>
            </w:pPr>
            <w:r w:rsidRPr="00B32FB9">
              <w:rPr>
                <w:rFonts w:ascii="CordiaUPC" w:eastAsia="Times New Roman" w:hAnsi="CordiaUPC" w:cs="CordiaUPC"/>
                <w:sz w:val="26"/>
                <w:szCs w:val="26"/>
              </w:rPr>
              <w:t>(13,850)</w:t>
            </w:r>
          </w:p>
        </w:tc>
      </w:tr>
      <w:tr w:rsidR="00D40804" w:rsidRPr="00392524" w14:paraId="7A9C69A5" w14:textId="77777777" w:rsidTr="006B1063">
        <w:tc>
          <w:tcPr>
            <w:tcW w:w="1729" w:type="pct"/>
          </w:tcPr>
          <w:p w14:paraId="75757F48" w14:textId="77777777" w:rsidR="00D40804" w:rsidRPr="00392524" w:rsidRDefault="00D40804" w:rsidP="00D40804">
            <w:pPr>
              <w:pStyle w:val="BodyText"/>
              <w:spacing w:after="0" w:line="240" w:lineRule="exact"/>
              <w:ind w:right="-43"/>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37A0F4C7" w14:textId="77777777" w:rsidR="00D40804" w:rsidRPr="00392524" w:rsidRDefault="00D40804" w:rsidP="00D40804">
            <w:pPr>
              <w:tabs>
                <w:tab w:val="decimal" w:pos="1138"/>
              </w:tabs>
              <w:spacing w:line="240" w:lineRule="exact"/>
              <w:ind w:right="-108"/>
              <w:rPr>
                <w:rFonts w:ascii="CordiaUPC" w:hAnsi="CordiaUPC" w:cs="CordiaUPC"/>
                <w:sz w:val="26"/>
                <w:szCs w:val="26"/>
                <w:lang w:val="en-US"/>
              </w:rPr>
            </w:pPr>
          </w:p>
        </w:tc>
        <w:tc>
          <w:tcPr>
            <w:tcW w:w="127" w:type="pct"/>
          </w:tcPr>
          <w:p w14:paraId="34DB4771" w14:textId="77777777" w:rsidR="00D40804" w:rsidRPr="00392524" w:rsidRDefault="00D40804" w:rsidP="00D40804">
            <w:pPr>
              <w:spacing w:line="240" w:lineRule="exact"/>
              <w:jc w:val="right"/>
              <w:rPr>
                <w:rFonts w:ascii="CordiaUPC" w:hAnsi="CordiaUPC" w:cs="CordiaUPC"/>
                <w:sz w:val="26"/>
                <w:szCs w:val="26"/>
                <w:lang w:val="en-US"/>
              </w:rPr>
            </w:pPr>
          </w:p>
        </w:tc>
        <w:tc>
          <w:tcPr>
            <w:tcW w:w="720" w:type="pct"/>
          </w:tcPr>
          <w:p w14:paraId="5B508906" w14:textId="77777777" w:rsidR="00D40804" w:rsidRPr="00392524" w:rsidRDefault="00D40804" w:rsidP="00D40804">
            <w:pPr>
              <w:tabs>
                <w:tab w:val="decimal" w:pos="1104"/>
              </w:tabs>
              <w:spacing w:line="240" w:lineRule="exact"/>
              <w:ind w:left="-88" w:right="-111"/>
              <w:rPr>
                <w:rFonts w:ascii="CordiaUPC" w:hAnsi="CordiaUPC" w:cs="CordiaUPC"/>
                <w:sz w:val="26"/>
                <w:szCs w:val="26"/>
                <w:lang w:val="en-US"/>
              </w:rPr>
            </w:pPr>
          </w:p>
        </w:tc>
        <w:tc>
          <w:tcPr>
            <w:tcW w:w="129" w:type="pct"/>
          </w:tcPr>
          <w:p w14:paraId="3BA59641" w14:textId="77777777" w:rsidR="00D40804" w:rsidRPr="00392524" w:rsidRDefault="00D40804" w:rsidP="00D40804">
            <w:pPr>
              <w:spacing w:line="240" w:lineRule="exact"/>
              <w:jc w:val="right"/>
              <w:rPr>
                <w:rFonts w:ascii="CordiaUPC" w:hAnsi="CordiaUPC" w:cs="CordiaUPC"/>
                <w:sz w:val="26"/>
                <w:szCs w:val="26"/>
                <w:lang w:val="en-US"/>
              </w:rPr>
            </w:pPr>
          </w:p>
        </w:tc>
        <w:tc>
          <w:tcPr>
            <w:tcW w:w="707" w:type="pct"/>
          </w:tcPr>
          <w:p w14:paraId="5A8204BE"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135" w:type="pct"/>
          </w:tcPr>
          <w:p w14:paraId="48FCD1A7" w14:textId="77777777" w:rsidR="00D40804" w:rsidRPr="00392524" w:rsidRDefault="00D40804" w:rsidP="00D40804">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603CB56" w14:textId="759C8501" w:rsidR="00D40804" w:rsidRPr="00B32FB9" w:rsidRDefault="00555980" w:rsidP="00D40804">
            <w:pPr>
              <w:tabs>
                <w:tab w:val="decimal" w:pos="1059"/>
              </w:tabs>
              <w:spacing w:line="240" w:lineRule="exact"/>
              <w:ind w:left="-93" w:right="-268"/>
              <w:rPr>
                <w:rFonts w:ascii="CordiaUPC" w:hAnsi="CordiaUPC" w:cs="CordiaUPC"/>
                <w:b/>
                <w:bCs/>
                <w:sz w:val="26"/>
                <w:szCs w:val="26"/>
                <w:lang w:val="en-US" w:bidi="th-TH"/>
              </w:rPr>
            </w:pPr>
            <w:r w:rsidRPr="00B32FB9">
              <w:rPr>
                <w:rFonts w:ascii="CordiaUPC" w:eastAsia="Times New Roman" w:hAnsi="CordiaUPC" w:cs="CordiaUPC"/>
                <w:b/>
                <w:bCs/>
                <w:sz w:val="26"/>
                <w:szCs w:val="26"/>
              </w:rPr>
              <w:t>398,099</w:t>
            </w:r>
          </w:p>
        </w:tc>
      </w:tr>
    </w:tbl>
    <w:p w14:paraId="22DFA44B" w14:textId="77777777" w:rsidR="00006931" w:rsidRPr="00392524" w:rsidRDefault="00006931" w:rsidP="00B661CE">
      <w:pPr>
        <w:spacing w:line="240" w:lineRule="atLeast"/>
        <w:ind w:left="547" w:right="-43"/>
        <w:jc w:val="both"/>
        <w:rPr>
          <w:rFonts w:ascii="CordiaUPC" w:eastAsia="Angsana New" w:hAnsi="CordiaUPC" w:cs="CordiaUPC"/>
          <w:sz w:val="16"/>
          <w:szCs w:val="16"/>
          <w:lang w:val="en-US"/>
        </w:rPr>
      </w:pPr>
    </w:p>
    <w:p w14:paraId="328BF35F" w14:textId="3E043FD4" w:rsidR="00C50794" w:rsidRPr="00392524" w:rsidRDefault="00C50794" w:rsidP="00AD7C76">
      <w:pPr>
        <w:spacing w:line="240" w:lineRule="exact"/>
        <w:ind w:left="547" w:right="-43"/>
        <w:jc w:val="both"/>
        <w:rPr>
          <w:rFonts w:ascii="CordiaUPC" w:eastAsia="Angsana New" w:hAnsi="CordiaUPC" w:cs="CordiaUPC"/>
          <w:sz w:val="26"/>
          <w:szCs w:val="26"/>
          <w:lang w:val="en-AU" w:bidi="th-TH"/>
        </w:rPr>
      </w:pPr>
    </w:p>
    <w:p w14:paraId="733DC1D5" w14:textId="77777777" w:rsidR="00EF4385" w:rsidRDefault="00EF4385">
      <w:pPr>
        <w:spacing w:line="240" w:lineRule="auto"/>
        <w:rPr>
          <w:rFonts w:ascii="CordiaUPC" w:hAnsi="CordiaUPC" w:cs="CordiaUPC"/>
          <w:b/>
          <w:iCs/>
          <w:sz w:val="28"/>
          <w:szCs w:val="28"/>
        </w:rPr>
      </w:pPr>
      <w:r>
        <w:rPr>
          <w:rFonts w:ascii="CordiaUPC" w:hAnsi="CordiaUPC" w:cs="CordiaUPC"/>
          <w:i/>
          <w:iCs/>
          <w:sz w:val="28"/>
          <w:szCs w:val="28"/>
        </w:rPr>
        <w:br w:type="page"/>
      </w:r>
    </w:p>
    <w:p w14:paraId="3E3EE4CB" w14:textId="175D5976" w:rsidR="00B1280B" w:rsidRPr="004D0D65" w:rsidRDefault="00A7166D" w:rsidP="00AD7C76">
      <w:pPr>
        <w:pStyle w:val="Heading1"/>
        <w:numPr>
          <w:ilvl w:val="0"/>
          <w:numId w:val="0"/>
        </w:numPr>
        <w:spacing w:before="0" w:after="0" w:line="240" w:lineRule="exact"/>
        <w:ind w:left="540" w:hanging="540"/>
        <w:rPr>
          <w:rFonts w:ascii="CordiaUPC" w:hAnsi="CordiaUPC" w:cs="CordiaUPC"/>
          <w:i w:val="0"/>
          <w:iCs/>
          <w:sz w:val="26"/>
          <w:szCs w:val="26"/>
        </w:rPr>
      </w:pPr>
      <w:r w:rsidRPr="004D0D65">
        <w:rPr>
          <w:rFonts w:ascii="CordiaUPC" w:hAnsi="CordiaUPC" w:cs="CordiaUPC"/>
          <w:i w:val="0"/>
          <w:iCs/>
          <w:sz w:val="26"/>
          <w:szCs w:val="26"/>
        </w:rPr>
        <w:lastRenderedPageBreak/>
        <w:t>8</w:t>
      </w:r>
      <w:r w:rsidR="0039553C" w:rsidRPr="004D0D65">
        <w:rPr>
          <w:rFonts w:ascii="CordiaUPC" w:hAnsi="CordiaUPC" w:cs="CordiaUPC" w:hint="cs"/>
          <w:i w:val="0"/>
          <w:iCs/>
          <w:sz w:val="26"/>
          <w:szCs w:val="26"/>
        </w:rPr>
        <w:tab/>
      </w:r>
      <w:r w:rsidR="00B1280B" w:rsidRPr="004D0D65">
        <w:rPr>
          <w:rFonts w:ascii="CordiaUPC" w:hAnsi="CordiaUPC" w:cs="CordiaUPC" w:hint="cs"/>
          <w:i w:val="0"/>
          <w:iCs/>
          <w:sz w:val="26"/>
          <w:szCs w:val="26"/>
        </w:rPr>
        <w:t>Allowance for</w:t>
      </w:r>
      <w:r w:rsidR="001409B1" w:rsidRPr="004D0D65">
        <w:rPr>
          <w:rFonts w:ascii="CordiaUPC" w:hAnsi="CordiaUPC" w:cs="CordiaUPC" w:hint="cs"/>
          <w:i w:val="0"/>
          <w:iCs/>
          <w:sz w:val="26"/>
          <w:szCs w:val="26"/>
        </w:rPr>
        <w:t xml:space="preserve"> expected credit loss </w:t>
      </w:r>
    </w:p>
    <w:p w14:paraId="4523A82E" w14:textId="77777777" w:rsidR="00F17DA4" w:rsidRPr="00392524" w:rsidRDefault="00F17DA4" w:rsidP="00AD7C76">
      <w:pPr>
        <w:pStyle w:val="BodyText"/>
        <w:spacing w:after="0" w:line="240" w:lineRule="exact"/>
        <w:rPr>
          <w:lang w:val="en-GB"/>
        </w:rPr>
      </w:pPr>
    </w:p>
    <w:p w14:paraId="7D8B5733" w14:textId="3D4E3AF6" w:rsidR="00F17DA4" w:rsidRPr="00392524" w:rsidRDefault="00F17DA4" w:rsidP="00AD7C76">
      <w:pPr>
        <w:pStyle w:val="BodyTextIndent"/>
        <w:spacing w:after="0" w:line="240" w:lineRule="exact"/>
        <w:ind w:left="544"/>
        <w:jc w:val="thaiDistribute"/>
        <w:rPr>
          <w:rFonts w:ascii="CordiaUPC" w:hAnsi="CordiaUPC" w:cs="CordiaUPC"/>
          <w:sz w:val="26"/>
          <w:szCs w:val="26"/>
        </w:rPr>
      </w:pPr>
      <w:r w:rsidRPr="00392524">
        <w:rPr>
          <w:rFonts w:ascii="CordiaUPC" w:hAnsi="CordiaUPC" w:cs="CordiaUPC"/>
          <w:sz w:val="26"/>
          <w:szCs w:val="26"/>
        </w:rPr>
        <w:t xml:space="preserve">The allowance for expected credit loss as </w:t>
      </w:r>
      <w:proofErr w:type="gramStart"/>
      <w:r w:rsidRPr="00392524">
        <w:rPr>
          <w:rFonts w:ascii="CordiaUPC" w:hAnsi="CordiaUPC" w:cs="CordiaUPC"/>
          <w:sz w:val="26"/>
          <w:szCs w:val="26"/>
        </w:rPr>
        <w:t>at</w:t>
      </w:r>
      <w:proofErr w:type="gramEnd"/>
      <w:r w:rsidRPr="00392524">
        <w:rPr>
          <w:rFonts w:ascii="CordiaUPC" w:hAnsi="CordiaUPC" w:cs="CordiaUPC"/>
          <w:sz w:val="26"/>
          <w:szCs w:val="26"/>
        </w:rPr>
        <w:t xml:space="preserve"> </w:t>
      </w:r>
      <w:r w:rsidR="001C4F48" w:rsidRPr="005B2349">
        <w:rPr>
          <w:rFonts w:ascii="CordiaUPC" w:eastAsia="Times New Roman" w:hAnsi="CordiaUPC" w:cs="CordiaUPC"/>
          <w:sz w:val="26"/>
          <w:szCs w:val="26"/>
          <w:lang w:bidi="th-TH"/>
        </w:rPr>
        <w:t>30 September</w:t>
      </w:r>
      <w:r w:rsidR="001C4F48" w:rsidRPr="005B2349">
        <w:rPr>
          <w:rFonts w:ascii="CordiaUPC" w:hAnsi="CordiaUPC" w:cs="CordiaUPC" w:hint="cs"/>
          <w:sz w:val="26"/>
          <w:szCs w:val="26"/>
        </w:rPr>
        <w:t xml:space="preserve"> </w:t>
      </w:r>
      <w:r w:rsidR="00170F16" w:rsidRPr="00392524">
        <w:rPr>
          <w:rFonts w:ascii="CordiaUPC" w:eastAsia="Times New Roman" w:hAnsi="CordiaUPC" w:cs="CordiaUPC"/>
          <w:sz w:val="26"/>
          <w:szCs w:val="26"/>
          <w:lang w:bidi="th-TH"/>
        </w:rPr>
        <w:t>202</w:t>
      </w:r>
      <w:r w:rsidR="00D40804">
        <w:rPr>
          <w:rFonts w:ascii="CordiaUPC" w:eastAsia="Times New Roman" w:hAnsi="CordiaUPC" w:cs="CordiaUPC"/>
          <w:sz w:val="26"/>
          <w:szCs w:val="26"/>
          <w:lang w:bidi="th-TH"/>
        </w:rPr>
        <w:t>3</w:t>
      </w:r>
      <w:r w:rsidRPr="00392524">
        <w:rPr>
          <w:rFonts w:ascii="CordiaUPC" w:hAnsi="CordiaUPC" w:cs="CordiaUPC"/>
          <w:sz w:val="26"/>
          <w:szCs w:val="26"/>
        </w:rPr>
        <w:t xml:space="preserve"> and 31 December 202</w:t>
      </w:r>
      <w:r w:rsidR="00D40804">
        <w:rPr>
          <w:rFonts w:ascii="CordiaUPC" w:hAnsi="CordiaUPC" w:cs="CordiaUPC"/>
          <w:sz w:val="26"/>
          <w:szCs w:val="26"/>
        </w:rPr>
        <w:t>2</w:t>
      </w:r>
      <w:r w:rsidRPr="00392524">
        <w:rPr>
          <w:rFonts w:ascii="CordiaUPC" w:hAnsi="CordiaUPC" w:cs="CordiaUPC"/>
          <w:sz w:val="26"/>
          <w:szCs w:val="26"/>
        </w:rPr>
        <w:t xml:space="preserve"> were as follows:</w:t>
      </w:r>
    </w:p>
    <w:p w14:paraId="659D396F" w14:textId="77777777" w:rsidR="00F17DA4" w:rsidRPr="00392524" w:rsidRDefault="00F17DA4" w:rsidP="00AD7C76">
      <w:pPr>
        <w:pStyle w:val="BodyTextIndent"/>
        <w:spacing w:after="0" w:line="240" w:lineRule="exact"/>
        <w:ind w:left="544"/>
        <w:jc w:val="thaiDistribute"/>
        <w:rPr>
          <w:rFonts w:ascii="CordiaUPC" w:hAnsi="CordiaUPC" w:cs="CordiaUPC"/>
          <w:sz w:val="26"/>
          <w:szCs w:val="26"/>
        </w:rPr>
      </w:pPr>
    </w:p>
    <w:tbl>
      <w:tblPr>
        <w:tblW w:w="9322" w:type="dxa"/>
        <w:tblInd w:w="459" w:type="dxa"/>
        <w:tblLayout w:type="fixed"/>
        <w:tblLook w:val="00A0" w:firstRow="1" w:lastRow="0" w:firstColumn="1" w:lastColumn="0" w:noHBand="0" w:noVBand="0"/>
      </w:tblPr>
      <w:tblGrid>
        <w:gridCol w:w="4221"/>
        <w:gridCol w:w="1080"/>
        <w:gridCol w:w="236"/>
        <w:gridCol w:w="1024"/>
        <w:gridCol w:w="27"/>
        <w:gridCol w:w="209"/>
        <w:gridCol w:w="27"/>
        <w:gridCol w:w="1087"/>
        <w:gridCol w:w="236"/>
        <w:gridCol w:w="41"/>
        <w:gridCol w:w="1118"/>
        <w:gridCol w:w="16"/>
      </w:tblGrid>
      <w:tr w:rsidR="00F17DA4" w:rsidRPr="00392524" w14:paraId="5066AB1C" w14:textId="77777777" w:rsidTr="00EF4385">
        <w:trPr>
          <w:tblHeader/>
        </w:trPr>
        <w:tc>
          <w:tcPr>
            <w:tcW w:w="4221" w:type="dxa"/>
            <w:vAlign w:val="bottom"/>
          </w:tcPr>
          <w:p w14:paraId="5BB1458B" w14:textId="77777777" w:rsidR="00F17DA4" w:rsidRPr="00392524" w:rsidRDefault="00F17DA4" w:rsidP="00AD7C76">
            <w:pPr>
              <w:spacing w:line="240" w:lineRule="exact"/>
              <w:ind w:right="-104"/>
              <w:rPr>
                <w:rFonts w:ascii="CordiaUPC" w:hAnsi="CordiaUPC" w:cs="CordiaUPC"/>
                <w:sz w:val="26"/>
                <w:szCs w:val="26"/>
                <w:lang w:eastAsia="th-TH"/>
              </w:rPr>
            </w:pPr>
          </w:p>
        </w:tc>
        <w:tc>
          <w:tcPr>
            <w:tcW w:w="5101" w:type="dxa"/>
            <w:gridSpan w:val="11"/>
            <w:vAlign w:val="bottom"/>
          </w:tcPr>
          <w:p w14:paraId="3AC5C6C1"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b/>
                <w:bCs/>
                <w:sz w:val="26"/>
                <w:szCs w:val="26"/>
              </w:rPr>
              <w:t>Consolidated</w:t>
            </w:r>
          </w:p>
        </w:tc>
      </w:tr>
      <w:tr w:rsidR="00F17DA4" w:rsidRPr="00392524" w14:paraId="61B46770" w14:textId="77777777" w:rsidTr="00EF4385">
        <w:trPr>
          <w:tblHeader/>
        </w:trPr>
        <w:tc>
          <w:tcPr>
            <w:tcW w:w="4221" w:type="dxa"/>
            <w:vAlign w:val="bottom"/>
          </w:tcPr>
          <w:p w14:paraId="0DBF3894" w14:textId="77777777" w:rsidR="00F17DA4" w:rsidRPr="00392524" w:rsidRDefault="00F17DA4" w:rsidP="00AD7C76">
            <w:pPr>
              <w:spacing w:line="240" w:lineRule="exact"/>
              <w:ind w:right="-104"/>
              <w:rPr>
                <w:rFonts w:ascii="CordiaUPC" w:hAnsi="CordiaUPC" w:cs="CordiaUPC"/>
                <w:sz w:val="26"/>
                <w:szCs w:val="26"/>
                <w:lang w:eastAsia="th-TH"/>
              </w:rPr>
            </w:pPr>
          </w:p>
        </w:tc>
        <w:tc>
          <w:tcPr>
            <w:tcW w:w="5101" w:type="dxa"/>
            <w:gridSpan w:val="11"/>
            <w:vAlign w:val="bottom"/>
          </w:tcPr>
          <w:p w14:paraId="7BEA2C5A" w14:textId="038F2A55" w:rsidR="00F17DA4" w:rsidRPr="00392524" w:rsidRDefault="001C4F48" w:rsidP="00AD7C76">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170F16" w:rsidRPr="00392524">
              <w:rPr>
                <w:rFonts w:ascii="CordiaUPC" w:eastAsia="Times New Roman" w:hAnsi="CordiaUPC" w:cs="CordiaUPC"/>
                <w:sz w:val="26"/>
                <w:szCs w:val="26"/>
                <w:lang w:bidi="th-TH"/>
              </w:rPr>
              <w:t>202</w:t>
            </w:r>
            <w:r w:rsidR="00D40804">
              <w:rPr>
                <w:rFonts w:ascii="CordiaUPC" w:eastAsia="Times New Roman" w:hAnsi="CordiaUPC" w:cs="CordiaUPC"/>
                <w:sz w:val="26"/>
                <w:szCs w:val="26"/>
                <w:lang w:bidi="th-TH"/>
              </w:rPr>
              <w:t>3</w:t>
            </w:r>
          </w:p>
        </w:tc>
      </w:tr>
      <w:tr w:rsidR="00F17DA4" w:rsidRPr="00392524" w14:paraId="2D177DC1" w14:textId="77777777" w:rsidTr="00EF4385">
        <w:trPr>
          <w:tblHeader/>
        </w:trPr>
        <w:tc>
          <w:tcPr>
            <w:tcW w:w="4221" w:type="dxa"/>
            <w:vAlign w:val="bottom"/>
          </w:tcPr>
          <w:p w14:paraId="60F11F82"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1D52A6AE"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6D11CA2"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gridSpan w:val="2"/>
            <w:vAlign w:val="bottom"/>
          </w:tcPr>
          <w:p w14:paraId="1F4427E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gridSpan w:val="2"/>
            <w:vAlign w:val="bottom"/>
          </w:tcPr>
          <w:p w14:paraId="14BB937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7B15588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77" w:type="dxa"/>
            <w:gridSpan w:val="2"/>
            <w:vAlign w:val="bottom"/>
          </w:tcPr>
          <w:p w14:paraId="7CF22F7F"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gridSpan w:val="2"/>
            <w:vAlign w:val="bottom"/>
          </w:tcPr>
          <w:p w14:paraId="72151019"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6109A1DF" w14:textId="77777777" w:rsidTr="00EF4385">
        <w:trPr>
          <w:tblHeader/>
        </w:trPr>
        <w:tc>
          <w:tcPr>
            <w:tcW w:w="4221" w:type="dxa"/>
            <w:vAlign w:val="bottom"/>
          </w:tcPr>
          <w:p w14:paraId="79401386"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2A3A07A6"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F442A7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gridSpan w:val="2"/>
            <w:vAlign w:val="bottom"/>
          </w:tcPr>
          <w:p w14:paraId="451E1C2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gridSpan w:val="2"/>
            <w:vAlign w:val="bottom"/>
          </w:tcPr>
          <w:p w14:paraId="2F2AE6DA"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1BE6F524"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77" w:type="dxa"/>
            <w:gridSpan w:val="2"/>
            <w:vAlign w:val="bottom"/>
          </w:tcPr>
          <w:p w14:paraId="0657258C"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gridSpan w:val="2"/>
            <w:vAlign w:val="bottom"/>
          </w:tcPr>
          <w:p w14:paraId="58481991"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529501A3" w14:textId="77777777" w:rsidTr="00EF4385">
        <w:trPr>
          <w:tblHeader/>
        </w:trPr>
        <w:tc>
          <w:tcPr>
            <w:tcW w:w="4221" w:type="dxa"/>
            <w:vAlign w:val="bottom"/>
          </w:tcPr>
          <w:p w14:paraId="4993CBD1"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45FEE8AB"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vAlign w:val="bottom"/>
          </w:tcPr>
          <w:p w14:paraId="5F30B67F"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gridSpan w:val="2"/>
            <w:vAlign w:val="bottom"/>
          </w:tcPr>
          <w:p w14:paraId="6AD5FFD3"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gridSpan w:val="2"/>
            <w:vAlign w:val="bottom"/>
          </w:tcPr>
          <w:p w14:paraId="2EC42BC1"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36CF4662"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77" w:type="dxa"/>
            <w:gridSpan w:val="2"/>
            <w:vAlign w:val="bottom"/>
          </w:tcPr>
          <w:p w14:paraId="48CBEB14"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gridSpan w:val="2"/>
            <w:vAlign w:val="bottom"/>
          </w:tcPr>
          <w:p w14:paraId="52063110"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209F4056" w14:textId="77777777" w:rsidTr="00EF4385">
        <w:trPr>
          <w:tblHeader/>
        </w:trPr>
        <w:tc>
          <w:tcPr>
            <w:tcW w:w="4221" w:type="dxa"/>
            <w:vAlign w:val="bottom"/>
          </w:tcPr>
          <w:p w14:paraId="396CA75A"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185CF912"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41CBE50E"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gridSpan w:val="2"/>
            <w:vAlign w:val="bottom"/>
          </w:tcPr>
          <w:p w14:paraId="461F28CC"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gridSpan w:val="2"/>
            <w:vAlign w:val="bottom"/>
          </w:tcPr>
          <w:p w14:paraId="346CE45D"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50819DD9"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77" w:type="dxa"/>
            <w:gridSpan w:val="2"/>
            <w:vAlign w:val="bottom"/>
          </w:tcPr>
          <w:p w14:paraId="1791746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gridSpan w:val="2"/>
            <w:vAlign w:val="bottom"/>
          </w:tcPr>
          <w:p w14:paraId="422BAD2C"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F17DA4" w:rsidRPr="00392524" w14:paraId="2DEBAD56" w14:textId="77777777" w:rsidTr="00EF4385">
        <w:trPr>
          <w:tblHeader/>
        </w:trPr>
        <w:tc>
          <w:tcPr>
            <w:tcW w:w="4221" w:type="dxa"/>
            <w:vAlign w:val="bottom"/>
          </w:tcPr>
          <w:p w14:paraId="1873E46F" w14:textId="77777777" w:rsidR="00F17DA4" w:rsidRPr="00392524" w:rsidRDefault="00F17DA4" w:rsidP="00AD7C76">
            <w:pPr>
              <w:spacing w:line="240" w:lineRule="exact"/>
              <w:ind w:right="-104"/>
              <w:rPr>
                <w:rFonts w:ascii="CordiaUPC" w:hAnsi="CordiaUPC" w:cs="CordiaUPC"/>
                <w:sz w:val="26"/>
                <w:szCs w:val="26"/>
                <w:lang w:eastAsia="th-TH"/>
              </w:rPr>
            </w:pPr>
          </w:p>
        </w:tc>
        <w:tc>
          <w:tcPr>
            <w:tcW w:w="5101" w:type="dxa"/>
            <w:gridSpan w:val="11"/>
            <w:vAlign w:val="bottom"/>
          </w:tcPr>
          <w:p w14:paraId="310F2ADA"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F17DA4" w:rsidRPr="00392524" w14:paraId="620FE501" w14:textId="77777777" w:rsidTr="00EF4385">
        <w:trPr>
          <w:trHeight w:hRule="exact" w:val="281"/>
          <w:tblHeader/>
        </w:trPr>
        <w:tc>
          <w:tcPr>
            <w:tcW w:w="4221" w:type="dxa"/>
            <w:vAlign w:val="bottom"/>
          </w:tcPr>
          <w:p w14:paraId="4565824D" w14:textId="77777777" w:rsidR="00F17DA4" w:rsidRPr="00392524" w:rsidRDefault="00F17DA4" w:rsidP="00AD7C76">
            <w:pPr>
              <w:spacing w:line="240" w:lineRule="exact"/>
              <w:ind w:right="-104"/>
              <w:rPr>
                <w:rFonts w:ascii="CordiaUPC" w:hAnsi="CordiaUPC" w:cs="CordiaUPC"/>
                <w:b/>
                <w:bCs/>
                <w:i/>
                <w:iCs/>
                <w:sz w:val="26"/>
                <w:szCs w:val="26"/>
                <w:lang w:eastAsia="th-TH"/>
              </w:rPr>
            </w:pPr>
          </w:p>
        </w:tc>
        <w:tc>
          <w:tcPr>
            <w:tcW w:w="1080" w:type="dxa"/>
            <w:vAlign w:val="bottom"/>
          </w:tcPr>
          <w:p w14:paraId="62449771"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7C72B139"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051" w:type="dxa"/>
            <w:gridSpan w:val="2"/>
            <w:vAlign w:val="bottom"/>
          </w:tcPr>
          <w:p w14:paraId="5705DC7B"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36" w:type="dxa"/>
            <w:gridSpan w:val="2"/>
            <w:vAlign w:val="bottom"/>
          </w:tcPr>
          <w:p w14:paraId="16E82F6E"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087" w:type="dxa"/>
            <w:vAlign w:val="bottom"/>
          </w:tcPr>
          <w:p w14:paraId="64705325"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77" w:type="dxa"/>
            <w:gridSpan w:val="2"/>
            <w:vAlign w:val="bottom"/>
          </w:tcPr>
          <w:p w14:paraId="44329785"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134" w:type="dxa"/>
            <w:gridSpan w:val="2"/>
            <w:vAlign w:val="bottom"/>
          </w:tcPr>
          <w:p w14:paraId="63EBA46D"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r>
      <w:tr w:rsidR="00B549E0" w:rsidRPr="00392524" w14:paraId="1651175A" w14:textId="77777777" w:rsidTr="00EF4385">
        <w:tc>
          <w:tcPr>
            <w:tcW w:w="4221" w:type="dxa"/>
            <w:vAlign w:val="bottom"/>
          </w:tcPr>
          <w:p w14:paraId="16D1376D" w14:textId="77777777" w:rsidR="00B549E0" w:rsidRPr="00392524" w:rsidRDefault="00B549E0" w:rsidP="00B549E0">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7347FED3" w14:textId="76A27262"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60</w:t>
            </w:r>
          </w:p>
        </w:tc>
        <w:tc>
          <w:tcPr>
            <w:tcW w:w="236" w:type="dxa"/>
            <w:vAlign w:val="bottom"/>
          </w:tcPr>
          <w:p w14:paraId="2C07E7A1"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51" w:type="dxa"/>
            <w:gridSpan w:val="2"/>
            <w:vAlign w:val="bottom"/>
          </w:tcPr>
          <w:p w14:paraId="464DD272" w14:textId="510B1AED"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gridSpan w:val="2"/>
            <w:vAlign w:val="bottom"/>
          </w:tcPr>
          <w:p w14:paraId="328F39C7"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3BA86361" w14:textId="3214E3B8"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77" w:type="dxa"/>
            <w:gridSpan w:val="2"/>
            <w:vAlign w:val="bottom"/>
          </w:tcPr>
          <w:p w14:paraId="45F96325"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34" w:type="dxa"/>
            <w:gridSpan w:val="2"/>
            <w:vAlign w:val="bottom"/>
          </w:tcPr>
          <w:p w14:paraId="0B5D534B" w14:textId="6670D9B7"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60</w:t>
            </w:r>
          </w:p>
        </w:tc>
      </w:tr>
      <w:tr w:rsidR="00B549E0" w:rsidRPr="00392524" w14:paraId="0734C3A2" w14:textId="77777777" w:rsidTr="00EF4385">
        <w:tc>
          <w:tcPr>
            <w:tcW w:w="4221" w:type="dxa"/>
            <w:vAlign w:val="bottom"/>
          </w:tcPr>
          <w:p w14:paraId="3FF98687"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62AAB0AC" w14:textId="125D3373"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93</w:t>
            </w:r>
          </w:p>
        </w:tc>
        <w:tc>
          <w:tcPr>
            <w:tcW w:w="236" w:type="dxa"/>
            <w:vAlign w:val="bottom"/>
          </w:tcPr>
          <w:p w14:paraId="4948A933"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51" w:type="dxa"/>
            <w:gridSpan w:val="2"/>
            <w:vAlign w:val="bottom"/>
          </w:tcPr>
          <w:p w14:paraId="038FE6E4" w14:textId="1C8B80D2"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gridSpan w:val="2"/>
            <w:vAlign w:val="bottom"/>
          </w:tcPr>
          <w:p w14:paraId="429978BE"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4B9E88B" w14:textId="2ED9BB0D"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2,885</w:t>
            </w:r>
          </w:p>
        </w:tc>
        <w:tc>
          <w:tcPr>
            <w:tcW w:w="277" w:type="dxa"/>
            <w:gridSpan w:val="2"/>
            <w:vAlign w:val="bottom"/>
          </w:tcPr>
          <w:p w14:paraId="3B1AD5F7"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34" w:type="dxa"/>
            <w:gridSpan w:val="2"/>
            <w:vAlign w:val="bottom"/>
          </w:tcPr>
          <w:p w14:paraId="0F8F4AC9" w14:textId="71E9B57D"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2,978</w:t>
            </w:r>
          </w:p>
        </w:tc>
      </w:tr>
      <w:tr w:rsidR="00B549E0" w:rsidRPr="00392524" w14:paraId="37CB0E3D" w14:textId="77777777" w:rsidTr="00EF4385">
        <w:tc>
          <w:tcPr>
            <w:tcW w:w="4221" w:type="dxa"/>
          </w:tcPr>
          <w:p w14:paraId="0E41E3B0" w14:textId="6034BF37" w:rsidR="00B549E0" w:rsidRPr="00392524" w:rsidRDefault="00B549E0" w:rsidP="00B549E0">
            <w:pPr>
              <w:spacing w:line="240" w:lineRule="exact"/>
              <w:ind w:left="156" w:right="-104" w:hanging="156"/>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10C89581" w14:textId="2DE47F76"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13,576</w:t>
            </w:r>
          </w:p>
        </w:tc>
        <w:tc>
          <w:tcPr>
            <w:tcW w:w="236" w:type="dxa"/>
            <w:vAlign w:val="bottom"/>
          </w:tcPr>
          <w:p w14:paraId="7A1C4309"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51" w:type="dxa"/>
            <w:gridSpan w:val="2"/>
            <w:vAlign w:val="bottom"/>
          </w:tcPr>
          <w:p w14:paraId="2944B3EC" w14:textId="31FA9FDE"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25,949</w:t>
            </w:r>
          </w:p>
        </w:tc>
        <w:tc>
          <w:tcPr>
            <w:tcW w:w="236" w:type="dxa"/>
            <w:gridSpan w:val="2"/>
            <w:vAlign w:val="bottom"/>
          </w:tcPr>
          <w:p w14:paraId="4BB71DC1"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4AFD57B8" w14:textId="76D3E4DB"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18,349</w:t>
            </w:r>
          </w:p>
        </w:tc>
        <w:tc>
          <w:tcPr>
            <w:tcW w:w="277" w:type="dxa"/>
            <w:gridSpan w:val="2"/>
            <w:vAlign w:val="bottom"/>
          </w:tcPr>
          <w:p w14:paraId="741B092E"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34" w:type="dxa"/>
            <w:gridSpan w:val="2"/>
            <w:vAlign w:val="bottom"/>
          </w:tcPr>
          <w:p w14:paraId="4C3C13A9" w14:textId="39FFA443"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57,874</w:t>
            </w:r>
          </w:p>
        </w:tc>
      </w:tr>
      <w:tr w:rsidR="00B549E0" w:rsidRPr="00392524" w14:paraId="3C68831D" w14:textId="77777777" w:rsidTr="00EF4385">
        <w:tc>
          <w:tcPr>
            <w:tcW w:w="4221" w:type="dxa"/>
          </w:tcPr>
          <w:p w14:paraId="2AB7BAF5"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658C0AA4" w14:textId="1F4D7E2D"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17</w:t>
            </w:r>
          </w:p>
        </w:tc>
        <w:tc>
          <w:tcPr>
            <w:tcW w:w="236" w:type="dxa"/>
            <w:vAlign w:val="bottom"/>
          </w:tcPr>
          <w:p w14:paraId="488113EA"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51" w:type="dxa"/>
            <w:gridSpan w:val="2"/>
            <w:vAlign w:val="bottom"/>
          </w:tcPr>
          <w:p w14:paraId="1AE5C5C9" w14:textId="7AEE4409"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83</w:t>
            </w:r>
          </w:p>
        </w:tc>
        <w:tc>
          <w:tcPr>
            <w:tcW w:w="236" w:type="dxa"/>
            <w:gridSpan w:val="2"/>
            <w:vAlign w:val="bottom"/>
          </w:tcPr>
          <w:p w14:paraId="7BE17852"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3D1ECDC" w14:textId="21B4F63F"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275</w:t>
            </w:r>
          </w:p>
        </w:tc>
        <w:tc>
          <w:tcPr>
            <w:tcW w:w="277" w:type="dxa"/>
            <w:gridSpan w:val="2"/>
            <w:vAlign w:val="bottom"/>
          </w:tcPr>
          <w:p w14:paraId="77786C31"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34" w:type="dxa"/>
            <w:gridSpan w:val="2"/>
            <w:vAlign w:val="bottom"/>
          </w:tcPr>
          <w:p w14:paraId="61DB7D73" w14:textId="365794CC"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375</w:t>
            </w:r>
          </w:p>
        </w:tc>
      </w:tr>
      <w:tr w:rsidR="00B549E0" w:rsidRPr="00392524" w14:paraId="3BB89BC2" w14:textId="77777777" w:rsidTr="00EF4385">
        <w:tc>
          <w:tcPr>
            <w:tcW w:w="4221" w:type="dxa"/>
          </w:tcPr>
          <w:p w14:paraId="107ABD50"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4FBD6E5E" w14:textId="3CC104B1"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1,154</w:t>
            </w:r>
          </w:p>
        </w:tc>
        <w:tc>
          <w:tcPr>
            <w:tcW w:w="236" w:type="dxa"/>
            <w:vAlign w:val="bottom"/>
          </w:tcPr>
          <w:p w14:paraId="313FF0DA"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51" w:type="dxa"/>
            <w:gridSpan w:val="2"/>
            <w:vAlign w:val="bottom"/>
          </w:tcPr>
          <w:p w14:paraId="7D07B9D4" w14:textId="53DDC946"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320</w:t>
            </w:r>
          </w:p>
        </w:tc>
        <w:tc>
          <w:tcPr>
            <w:tcW w:w="236" w:type="dxa"/>
            <w:gridSpan w:val="2"/>
            <w:vAlign w:val="bottom"/>
          </w:tcPr>
          <w:p w14:paraId="2C70E3AB"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01DACF19" w14:textId="7E7F6D80"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351</w:t>
            </w:r>
          </w:p>
        </w:tc>
        <w:tc>
          <w:tcPr>
            <w:tcW w:w="277" w:type="dxa"/>
            <w:gridSpan w:val="2"/>
            <w:vAlign w:val="bottom"/>
          </w:tcPr>
          <w:p w14:paraId="4247997F"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34" w:type="dxa"/>
            <w:gridSpan w:val="2"/>
            <w:vAlign w:val="bottom"/>
          </w:tcPr>
          <w:p w14:paraId="4FD86572" w14:textId="7998B6FD"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1,825</w:t>
            </w:r>
          </w:p>
        </w:tc>
      </w:tr>
      <w:tr w:rsidR="00B549E0" w:rsidRPr="00392524" w14:paraId="6285527E" w14:textId="77777777" w:rsidTr="00EF4385">
        <w:tc>
          <w:tcPr>
            <w:tcW w:w="4221" w:type="dxa"/>
          </w:tcPr>
          <w:p w14:paraId="3408580B" w14:textId="444D6943" w:rsidR="00B549E0" w:rsidRPr="00392524" w:rsidRDefault="00B549E0" w:rsidP="00B549E0">
            <w:pPr>
              <w:spacing w:line="240" w:lineRule="exact"/>
              <w:ind w:right="-104"/>
              <w:rPr>
                <w:rFonts w:ascii="CordiaUPC" w:hAnsi="CordiaUPC" w:cs="CordiaUPC"/>
                <w:sz w:val="26"/>
                <w:szCs w:val="26"/>
                <w:lang w:eastAsia="th-TH"/>
              </w:rPr>
            </w:pPr>
          </w:p>
        </w:tc>
        <w:tc>
          <w:tcPr>
            <w:tcW w:w="1080" w:type="dxa"/>
            <w:vAlign w:val="bottom"/>
          </w:tcPr>
          <w:p w14:paraId="3F265D76"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236" w:type="dxa"/>
            <w:vAlign w:val="bottom"/>
          </w:tcPr>
          <w:p w14:paraId="3DDC4BF0"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51" w:type="dxa"/>
            <w:gridSpan w:val="2"/>
            <w:vAlign w:val="bottom"/>
          </w:tcPr>
          <w:p w14:paraId="475A0862" w14:textId="66306007" w:rsidR="00B549E0" w:rsidRPr="00392524" w:rsidRDefault="00B549E0" w:rsidP="00B549E0">
            <w:pPr>
              <w:tabs>
                <w:tab w:val="decimal" w:pos="704"/>
              </w:tabs>
              <w:spacing w:line="240" w:lineRule="exact"/>
              <w:ind w:right="-76"/>
              <w:rPr>
                <w:rFonts w:ascii="CordiaUPC" w:hAnsi="CordiaUPC" w:cs="CordiaUPC"/>
                <w:sz w:val="26"/>
                <w:szCs w:val="26"/>
              </w:rPr>
            </w:pPr>
          </w:p>
        </w:tc>
        <w:tc>
          <w:tcPr>
            <w:tcW w:w="236" w:type="dxa"/>
            <w:gridSpan w:val="2"/>
            <w:vAlign w:val="bottom"/>
          </w:tcPr>
          <w:p w14:paraId="64007B67"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018B1C87"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277" w:type="dxa"/>
            <w:gridSpan w:val="2"/>
            <w:vAlign w:val="bottom"/>
          </w:tcPr>
          <w:p w14:paraId="50D20F0E"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34" w:type="dxa"/>
            <w:gridSpan w:val="2"/>
            <w:vAlign w:val="bottom"/>
          </w:tcPr>
          <w:p w14:paraId="259865C7"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r>
      <w:tr w:rsidR="00B549E0" w:rsidRPr="00392524" w14:paraId="278BA871" w14:textId="77777777" w:rsidTr="00EF4385">
        <w:trPr>
          <w:gridAfter w:val="1"/>
          <w:wAfter w:w="16" w:type="dxa"/>
          <w:tblHeader/>
        </w:trPr>
        <w:tc>
          <w:tcPr>
            <w:tcW w:w="4221" w:type="dxa"/>
            <w:vAlign w:val="bottom"/>
          </w:tcPr>
          <w:p w14:paraId="6BCE325E" w14:textId="6D59F7BE" w:rsidR="00B549E0" w:rsidRPr="00392524" w:rsidRDefault="00B549E0" w:rsidP="00B549E0">
            <w:pPr>
              <w:spacing w:line="240" w:lineRule="exact"/>
              <w:ind w:right="-104"/>
              <w:rPr>
                <w:rFonts w:ascii="CordiaUPC" w:hAnsi="CordiaUPC" w:cs="CordiaUPC"/>
                <w:sz w:val="26"/>
                <w:szCs w:val="26"/>
                <w:lang w:eastAsia="th-TH"/>
              </w:rPr>
            </w:pPr>
          </w:p>
        </w:tc>
        <w:tc>
          <w:tcPr>
            <w:tcW w:w="5085" w:type="dxa"/>
            <w:gridSpan w:val="10"/>
            <w:vAlign w:val="bottom"/>
          </w:tcPr>
          <w:p w14:paraId="606F43DF"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b/>
                <w:bCs/>
                <w:sz w:val="26"/>
                <w:szCs w:val="26"/>
              </w:rPr>
              <w:t>Consolidated</w:t>
            </w:r>
          </w:p>
        </w:tc>
      </w:tr>
      <w:tr w:rsidR="00B549E0" w:rsidRPr="00392524" w14:paraId="046C38ED" w14:textId="77777777" w:rsidTr="00EF4385">
        <w:trPr>
          <w:gridAfter w:val="1"/>
          <w:wAfter w:w="16" w:type="dxa"/>
          <w:tblHeader/>
        </w:trPr>
        <w:tc>
          <w:tcPr>
            <w:tcW w:w="4221" w:type="dxa"/>
            <w:vAlign w:val="bottom"/>
          </w:tcPr>
          <w:p w14:paraId="33C9B624" w14:textId="77777777" w:rsidR="00B549E0" w:rsidRPr="00392524" w:rsidRDefault="00B549E0" w:rsidP="00B549E0">
            <w:pPr>
              <w:spacing w:line="240" w:lineRule="exact"/>
              <w:ind w:right="-104"/>
              <w:rPr>
                <w:rFonts w:ascii="CordiaUPC" w:hAnsi="CordiaUPC" w:cs="CordiaUPC"/>
                <w:sz w:val="26"/>
                <w:szCs w:val="26"/>
                <w:lang w:eastAsia="th-TH"/>
              </w:rPr>
            </w:pPr>
          </w:p>
        </w:tc>
        <w:tc>
          <w:tcPr>
            <w:tcW w:w="5085" w:type="dxa"/>
            <w:gridSpan w:val="10"/>
            <w:vAlign w:val="bottom"/>
          </w:tcPr>
          <w:p w14:paraId="5C5D5AAB" w14:textId="259F5242"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December 202</w:t>
            </w:r>
            <w:r>
              <w:rPr>
                <w:rFonts w:ascii="CordiaUPC" w:eastAsia="Times New Roman" w:hAnsi="CordiaUPC" w:cs="CordiaUPC"/>
                <w:sz w:val="26"/>
                <w:szCs w:val="26"/>
                <w:lang w:bidi="th-TH"/>
              </w:rPr>
              <w:t>2</w:t>
            </w:r>
          </w:p>
        </w:tc>
      </w:tr>
      <w:tr w:rsidR="00B549E0" w:rsidRPr="00392524" w14:paraId="6EA50A09" w14:textId="77777777" w:rsidTr="00EF4385">
        <w:trPr>
          <w:gridAfter w:val="1"/>
          <w:wAfter w:w="16" w:type="dxa"/>
          <w:tblHeader/>
        </w:trPr>
        <w:tc>
          <w:tcPr>
            <w:tcW w:w="4221" w:type="dxa"/>
            <w:vAlign w:val="bottom"/>
          </w:tcPr>
          <w:p w14:paraId="46D097AA" w14:textId="77777777" w:rsidR="00B549E0" w:rsidRPr="00392524" w:rsidRDefault="00B549E0" w:rsidP="00B549E0">
            <w:pPr>
              <w:spacing w:line="240" w:lineRule="exact"/>
              <w:ind w:right="-104"/>
              <w:rPr>
                <w:rFonts w:ascii="CordiaUPC" w:hAnsi="CordiaUPC" w:cs="CordiaUPC"/>
                <w:sz w:val="26"/>
                <w:szCs w:val="26"/>
                <w:lang w:eastAsia="th-TH"/>
              </w:rPr>
            </w:pPr>
          </w:p>
        </w:tc>
        <w:tc>
          <w:tcPr>
            <w:tcW w:w="1080" w:type="dxa"/>
            <w:vAlign w:val="bottom"/>
          </w:tcPr>
          <w:p w14:paraId="4B573E1B"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236" w:type="dxa"/>
            <w:vAlign w:val="bottom"/>
          </w:tcPr>
          <w:p w14:paraId="6CF67A7B"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024" w:type="dxa"/>
            <w:vAlign w:val="bottom"/>
          </w:tcPr>
          <w:p w14:paraId="46C5B75F"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gridSpan w:val="2"/>
            <w:vAlign w:val="bottom"/>
          </w:tcPr>
          <w:p w14:paraId="2A188690"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14" w:type="dxa"/>
            <w:gridSpan w:val="2"/>
            <w:vAlign w:val="bottom"/>
          </w:tcPr>
          <w:p w14:paraId="09EF0DFE"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32F88E49"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59" w:type="dxa"/>
            <w:gridSpan w:val="2"/>
            <w:vAlign w:val="bottom"/>
          </w:tcPr>
          <w:p w14:paraId="0477452A" w14:textId="77777777" w:rsidR="00B549E0" w:rsidRPr="00392524" w:rsidRDefault="00B549E0" w:rsidP="00B549E0">
            <w:pPr>
              <w:spacing w:line="240" w:lineRule="exact"/>
              <w:ind w:left="-108" w:right="-108"/>
              <w:jc w:val="center"/>
              <w:rPr>
                <w:rFonts w:ascii="CordiaUPC" w:hAnsi="CordiaUPC" w:cs="CordiaUPC"/>
                <w:sz w:val="26"/>
                <w:szCs w:val="26"/>
              </w:rPr>
            </w:pPr>
          </w:p>
        </w:tc>
      </w:tr>
      <w:tr w:rsidR="00B549E0" w:rsidRPr="00392524" w14:paraId="6B47B313" w14:textId="77777777" w:rsidTr="00EF4385">
        <w:trPr>
          <w:gridAfter w:val="1"/>
          <w:wAfter w:w="16" w:type="dxa"/>
          <w:tblHeader/>
        </w:trPr>
        <w:tc>
          <w:tcPr>
            <w:tcW w:w="4221" w:type="dxa"/>
            <w:vAlign w:val="bottom"/>
          </w:tcPr>
          <w:p w14:paraId="4C7EFACC" w14:textId="77777777" w:rsidR="00B549E0" w:rsidRPr="00392524" w:rsidRDefault="00B549E0" w:rsidP="00B549E0">
            <w:pPr>
              <w:spacing w:line="240" w:lineRule="exact"/>
              <w:ind w:right="-104"/>
              <w:rPr>
                <w:rFonts w:ascii="CordiaUPC" w:hAnsi="CordiaUPC" w:cs="CordiaUPC"/>
                <w:sz w:val="26"/>
                <w:szCs w:val="26"/>
                <w:lang w:eastAsia="th-TH"/>
              </w:rPr>
            </w:pPr>
          </w:p>
        </w:tc>
        <w:tc>
          <w:tcPr>
            <w:tcW w:w="1080" w:type="dxa"/>
            <w:vAlign w:val="bottom"/>
          </w:tcPr>
          <w:p w14:paraId="3E6843F1"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236" w:type="dxa"/>
            <w:vAlign w:val="bottom"/>
          </w:tcPr>
          <w:p w14:paraId="41035A9A"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024" w:type="dxa"/>
            <w:vAlign w:val="bottom"/>
          </w:tcPr>
          <w:p w14:paraId="38B7AEEC"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gridSpan w:val="2"/>
            <w:vAlign w:val="bottom"/>
          </w:tcPr>
          <w:p w14:paraId="79BE5990"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14" w:type="dxa"/>
            <w:gridSpan w:val="2"/>
            <w:vAlign w:val="bottom"/>
          </w:tcPr>
          <w:p w14:paraId="167EF49B"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1F7AAB90"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59" w:type="dxa"/>
            <w:gridSpan w:val="2"/>
            <w:vAlign w:val="bottom"/>
          </w:tcPr>
          <w:p w14:paraId="40147134" w14:textId="77777777" w:rsidR="00B549E0" w:rsidRPr="00392524" w:rsidRDefault="00B549E0" w:rsidP="00B549E0">
            <w:pPr>
              <w:spacing w:line="240" w:lineRule="exact"/>
              <w:ind w:left="-108" w:right="-108"/>
              <w:jc w:val="center"/>
              <w:rPr>
                <w:rFonts w:ascii="CordiaUPC" w:hAnsi="CordiaUPC" w:cs="CordiaUPC"/>
                <w:sz w:val="26"/>
                <w:szCs w:val="26"/>
              </w:rPr>
            </w:pPr>
          </w:p>
        </w:tc>
      </w:tr>
      <w:tr w:rsidR="00B549E0" w:rsidRPr="00392524" w14:paraId="2C49ABB2" w14:textId="77777777" w:rsidTr="00EF4385">
        <w:trPr>
          <w:gridAfter w:val="1"/>
          <w:wAfter w:w="16" w:type="dxa"/>
          <w:tblHeader/>
        </w:trPr>
        <w:tc>
          <w:tcPr>
            <w:tcW w:w="4221" w:type="dxa"/>
            <w:vAlign w:val="bottom"/>
          </w:tcPr>
          <w:p w14:paraId="38ADE247" w14:textId="77777777" w:rsidR="00B549E0" w:rsidRPr="00392524" w:rsidRDefault="00B549E0" w:rsidP="00B549E0">
            <w:pPr>
              <w:spacing w:line="240" w:lineRule="exact"/>
              <w:ind w:right="-104"/>
              <w:rPr>
                <w:rFonts w:ascii="CordiaUPC" w:hAnsi="CordiaUPC" w:cs="CordiaUPC"/>
                <w:sz w:val="26"/>
                <w:szCs w:val="26"/>
                <w:lang w:eastAsia="th-TH"/>
              </w:rPr>
            </w:pPr>
          </w:p>
        </w:tc>
        <w:tc>
          <w:tcPr>
            <w:tcW w:w="1080" w:type="dxa"/>
            <w:vAlign w:val="bottom"/>
          </w:tcPr>
          <w:p w14:paraId="01CE99BC"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vAlign w:val="bottom"/>
          </w:tcPr>
          <w:p w14:paraId="6DEC6FE6"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024" w:type="dxa"/>
            <w:vAlign w:val="bottom"/>
          </w:tcPr>
          <w:p w14:paraId="228DCA03"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gridSpan w:val="2"/>
            <w:vAlign w:val="bottom"/>
          </w:tcPr>
          <w:p w14:paraId="348B9E72"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14" w:type="dxa"/>
            <w:gridSpan w:val="2"/>
            <w:vAlign w:val="bottom"/>
          </w:tcPr>
          <w:p w14:paraId="6B4A4E95"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vAlign w:val="bottom"/>
          </w:tcPr>
          <w:p w14:paraId="1CB59BCC"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59" w:type="dxa"/>
            <w:gridSpan w:val="2"/>
            <w:vAlign w:val="bottom"/>
          </w:tcPr>
          <w:p w14:paraId="7E26A9B6" w14:textId="77777777" w:rsidR="00B549E0" w:rsidRPr="00392524" w:rsidRDefault="00B549E0" w:rsidP="00B549E0">
            <w:pPr>
              <w:spacing w:line="240" w:lineRule="exact"/>
              <w:ind w:left="-108" w:right="-108"/>
              <w:jc w:val="center"/>
              <w:rPr>
                <w:rFonts w:ascii="CordiaUPC" w:hAnsi="CordiaUPC" w:cs="CordiaUPC"/>
                <w:sz w:val="26"/>
                <w:szCs w:val="26"/>
              </w:rPr>
            </w:pPr>
          </w:p>
        </w:tc>
      </w:tr>
      <w:tr w:rsidR="00B549E0" w:rsidRPr="00392524" w14:paraId="5B20AA17" w14:textId="77777777" w:rsidTr="00EF4385">
        <w:trPr>
          <w:gridAfter w:val="1"/>
          <w:wAfter w:w="16" w:type="dxa"/>
          <w:tblHeader/>
        </w:trPr>
        <w:tc>
          <w:tcPr>
            <w:tcW w:w="4221" w:type="dxa"/>
            <w:vAlign w:val="bottom"/>
          </w:tcPr>
          <w:p w14:paraId="214C99D1" w14:textId="77777777" w:rsidR="00B549E0" w:rsidRPr="00392524" w:rsidRDefault="00B549E0" w:rsidP="00B549E0">
            <w:pPr>
              <w:spacing w:line="240" w:lineRule="exact"/>
              <w:ind w:right="-104"/>
              <w:rPr>
                <w:rFonts w:ascii="CordiaUPC" w:hAnsi="CordiaUPC" w:cs="CordiaUPC"/>
                <w:sz w:val="26"/>
                <w:szCs w:val="26"/>
                <w:lang w:eastAsia="th-TH"/>
              </w:rPr>
            </w:pPr>
          </w:p>
        </w:tc>
        <w:tc>
          <w:tcPr>
            <w:tcW w:w="1080" w:type="dxa"/>
            <w:vAlign w:val="bottom"/>
          </w:tcPr>
          <w:p w14:paraId="12B5ABB7"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5E893537"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024" w:type="dxa"/>
            <w:vAlign w:val="bottom"/>
          </w:tcPr>
          <w:p w14:paraId="50CB5F7D"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gridSpan w:val="2"/>
            <w:vAlign w:val="bottom"/>
          </w:tcPr>
          <w:p w14:paraId="251B1674"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14" w:type="dxa"/>
            <w:gridSpan w:val="2"/>
            <w:vAlign w:val="bottom"/>
          </w:tcPr>
          <w:p w14:paraId="1B392407"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7A27E9BF" w14:textId="77777777" w:rsidR="00B549E0" w:rsidRPr="00392524" w:rsidRDefault="00B549E0" w:rsidP="00B549E0">
            <w:pPr>
              <w:spacing w:line="240" w:lineRule="exact"/>
              <w:ind w:left="-108" w:right="-108"/>
              <w:jc w:val="center"/>
              <w:rPr>
                <w:rFonts w:ascii="CordiaUPC" w:hAnsi="CordiaUPC" w:cs="CordiaUPC"/>
                <w:sz w:val="26"/>
                <w:szCs w:val="26"/>
              </w:rPr>
            </w:pPr>
          </w:p>
        </w:tc>
        <w:tc>
          <w:tcPr>
            <w:tcW w:w="1159" w:type="dxa"/>
            <w:gridSpan w:val="2"/>
            <w:vAlign w:val="bottom"/>
          </w:tcPr>
          <w:p w14:paraId="683F2FFB"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B549E0" w:rsidRPr="00392524" w14:paraId="182CB481" w14:textId="77777777" w:rsidTr="00EF4385">
        <w:trPr>
          <w:gridAfter w:val="1"/>
          <w:wAfter w:w="16" w:type="dxa"/>
          <w:tblHeader/>
        </w:trPr>
        <w:tc>
          <w:tcPr>
            <w:tcW w:w="4221" w:type="dxa"/>
            <w:vAlign w:val="bottom"/>
          </w:tcPr>
          <w:p w14:paraId="0F2A2281" w14:textId="77777777" w:rsidR="00B549E0" w:rsidRPr="00392524" w:rsidRDefault="00B549E0" w:rsidP="00B549E0">
            <w:pPr>
              <w:spacing w:line="240" w:lineRule="exact"/>
              <w:ind w:right="-104"/>
              <w:rPr>
                <w:rFonts w:ascii="CordiaUPC" w:hAnsi="CordiaUPC" w:cs="CordiaUPC"/>
                <w:sz w:val="26"/>
                <w:szCs w:val="26"/>
                <w:lang w:eastAsia="th-TH"/>
              </w:rPr>
            </w:pPr>
          </w:p>
        </w:tc>
        <w:tc>
          <w:tcPr>
            <w:tcW w:w="5085" w:type="dxa"/>
            <w:gridSpan w:val="10"/>
            <w:vAlign w:val="bottom"/>
          </w:tcPr>
          <w:p w14:paraId="5E7A62C9" w14:textId="77777777" w:rsidR="00B549E0" w:rsidRPr="00392524" w:rsidRDefault="00B549E0" w:rsidP="00B549E0">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B549E0" w:rsidRPr="00392524" w14:paraId="3E2B0304" w14:textId="77777777" w:rsidTr="00EF4385">
        <w:trPr>
          <w:gridAfter w:val="1"/>
          <w:wAfter w:w="16" w:type="dxa"/>
          <w:trHeight w:hRule="exact" w:val="218"/>
          <w:tblHeader/>
        </w:trPr>
        <w:tc>
          <w:tcPr>
            <w:tcW w:w="4221" w:type="dxa"/>
            <w:vAlign w:val="bottom"/>
          </w:tcPr>
          <w:p w14:paraId="06157988" w14:textId="77777777" w:rsidR="00B549E0" w:rsidRPr="00392524" w:rsidRDefault="00B549E0" w:rsidP="00B549E0">
            <w:pPr>
              <w:spacing w:line="240" w:lineRule="exact"/>
              <w:ind w:right="-104"/>
              <w:rPr>
                <w:rFonts w:ascii="CordiaUPC" w:hAnsi="CordiaUPC" w:cs="CordiaUPC"/>
                <w:b/>
                <w:bCs/>
                <w:i/>
                <w:iCs/>
                <w:sz w:val="26"/>
                <w:szCs w:val="26"/>
                <w:lang w:eastAsia="th-TH"/>
              </w:rPr>
            </w:pPr>
          </w:p>
        </w:tc>
        <w:tc>
          <w:tcPr>
            <w:tcW w:w="1080" w:type="dxa"/>
            <w:vAlign w:val="bottom"/>
          </w:tcPr>
          <w:p w14:paraId="00E40085"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236" w:type="dxa"/>
            <w:vAlign w:val="bottom"/>
          </w:tcPr>
          <w:p w14:paraId="45F4A4F0"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024" w:type="dxa"/>
            <w:vAlign w:val="bottom"/>
          </w:tcPr>
          <w:p w14:paraId="556874FD"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236" w:type="dxa"/>
            <w:gridSpan w:val="2"/>
            <w:vAlign w:val="bottom"/>
          </w:tcPr>
          <w:p w14:paraId="235CDF22"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14" w:type="dxa"/>
            <w:gridSpan w:val="2"/>
            <w:vAlign w:val="bottom"/>
          </w:tcPr>
          <w:p w14:paraId="3CE8F14B"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236" w:type="dxa"/>
            <w:vAlign w:val="bottom"/>
          </w:tcPr>
          <w:p w14:paraId="4F7DB132"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9" w:type="dxa"/>
            <w:gridSpan w:val="2"/>
            <w:vAlign w:val="bottom"/>
          </w:tcPr>
          <w:p w14:paraId="2403BB09"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r>
      <w:tr w:rsidR="00B549E0" w:rsidRPr="00392524" w14:paraId="4F9E7341" w14:textId="77777777" w:rsidTr="00EF4385">
        <w:trPr>
          <w:gridAfter w:val="1"/>
          <w:wAfter w:w="16" w:type="dxa"/>
        </w:trPr>
        <w:tc>
          <w:tcPr>
            <w:tcW w:w="4221" w:type="dxa"/>
            <w:vAlign w:val="bottom"/>
          </w:tcPr>
          <w:p w14:paraId="131F7384" w14:textId="77777777" w:rsidR="00B549E0" w:rsidRPr="00392524" w:rsidRDefault="00B549E0" w:rsidP="00B549E0">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389F583C" w14:textId="24B907AB" w:rsidR="00B549E0" w:rsidRPr="00392524" w:rsidRDefault="00B549E0" w:rsidP="00B549E0">
            <w:pPr>
              <w:tabs>
                <w:tab w:val="decimal" w:pos="704"/>
              </w:tabs>
              <w:spacing w:line="240" w:lineRule="exact"/>
              <w:ind w:left="-103" w:right="-76"/>
              <w:rPr>
                <w:rFonts w:ascii="CordiaUPC" w:hAnsi="CordiaUPC" w:cs="CordiaUPC"/>
                <w:sz w:val="26"/>
                <w:szCs w:val="26"/>
                <w:lang w:bidi="th-TH"/>
              </w:rPr>
            </w:pPr>
            <w:r w:rsidRPr="00F11678">
              <w:rPr>
                <w:rFonts w:ascii="CordiaUPC" w:hAnsi="CordiaUPC" w:cs="CordiaUPC" w:hint="cs"/>
                <w:sz w:val="26"/>
                <w:szCs w:val="26"/>
                <w:cs/>
              </w:rPr>
              <w:t>80</w:t>
            </w:r>
          </w:p>
        </w:tc>
        <w:tc>
          <w:tcPr>
            <w:tcW w:w="236" w:type="dxa"/>
            <w:vAlign w:val="bottom"/>
          </w:tcPr>
          <w:p w14:paraId="5408C200"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F07496C" w14:textId="6967F6F2"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gridSpan w:val="2"/>
            <w:vAlign w:val="bottom"/>
          </w:tcPr>
          <w:p w14:paraId="0598A2C2"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gridSpan w:val="2"/>
            <w:vAlign w:val="bottom"/>
          </w:tcPr>
          <w:p w14:paraId="4BA89CF4" w14:textId="54799B39"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1E9A2A7D"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9" w:type="dxa"/>
            <w:gridSpan w:val="2"/>
            <w:vAlign w:val="bottom"/>
          </w:tcPr>
          <w:p w14:paraId="1B5CBBD4" w14:textId="5844B678" w:rsidR="00B549E0" w:rsidRPr="00392524" w:rsidRDefault="00B549E0" w:rsidP="00B549E0">
            <w:pPr>
              <w:tabs>
                <w:tab w:val="decimal" w:pos="704"/>
              </w:tabs>
              <w:spacing w:line="240" w:lineRule="exact"/>
              <w:ind w:left="-103" w:right="-76"/>
              <w:rPr>
                <w:rFonts w:ascii="CordiaUPC" w:hAnsi="CordiaUPC" w:cs="CordiaUPC"/>
                <w:sz w:val="26"/>
                <w:szCs w:val="26"/>
                <w:lang w:bidi="th-TH"/>
              </w:rPr>
            </w:pPr>
            <w:r w:rsidRPr="00F11678">
              <w:rPr>
                <w:rFonts w:ascii="CordiaUPC" w:hAnsi="CordiaUPC" w:cs="CordiaUPC" w:hint="cs"/>
                <w:sz w:val="26"/>
                <w:szCs w:val="26"/>
                <w:cs/>
              </w:rPr>
              <w:t>80</w:t>
            </w:r>
          </w:p>
        </w:tc>
      </w:tr>
      <w:tr w:rsidR="00B549E0" w:rsidRPr="00392524" w14:paraId="3BEC640B" w14:textId="77777777" w:rsidTr="00EF4385">
        <w:trPr>
          <w:gridAfter w:val="1"/>
          <w:wAfter w:w="16" w:type="dxa"/>
        </w:trPr>
        <w:tc>
          <w:tcPr>
            <w:tcW w:w="4221" w:type="dxa"/>
            <w:vAlign w:val="bottom"/>
          </w:tcPr>
          <w:p w14:paraId="0CB86A25"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19CCC5A4" w14:textId="5F18EE7C"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107</w:t>
            </w:r>
          </w:p>
        </w:tc>
        <w:tc>
          <w:tcPr>
            <w:tcW w:w="236" w:type="dxa"/>
            <w:vAlign w:val="bottom"/>
          </w:tcPr>
          <w:p w14:paraId="5FC6E0E5"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BAE937F" w14:textId="5A820388"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gridSpan w:val="2"/>
            <w:vAlign w:val="bottom"/>
          </w:tcPr>
          <w:p w14:paraId="235D54F7"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gridSpan w:val="2"/>
            <w:vAlign w:val="bottom"/>
          </w:tcPr>
          <w:p w14:paraId="4E915BE0" w14:textId="48CE553E"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2,885</w:t>
            </w:r>
          </w:p>
        </w:tc>
        <w:tc>
          <w:tcPr>
            <w:tcW w:w="236" w:type="dxa"/>
            <w:vAlign w:val="bottom"/>
          </w:tcPr>
          <w:p w14:paraId="397E798A"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9" w:type="dxa"/>
            <w:gridSpan w:val="2"/>
            <w:vAlign w:val="bottom"/>
          </w:tcPr>
          <w:p w14:paraId="440982D1" w14:textId="2EA90763"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2,992</w:t>
            </w:r>
          </w:p>
        </w:tc>
      </w:tr>
      <w:tr w:rsidR="00B549E0" w:rsidRPr="00392524" w14:paraId="6E10357D" w14:textId="77777777" w:rsidTr="00EF4385">
        <w:trPr>
          <w:gridAfter w:val="1"/>
          <w:wAfter w:w="16" w:type="dxa"/>
        </w:trPr>
        <w:tc>
          <w:tcPr>
            <w:tcW w:w="4221" w:type="dxa"/>
          </w:tcPr>
          <w:p w14:paraId="76C6C4D9" w14:textId="77777777" w:rsidR="00B549E0" w:rsidRPr="00392524" w:rsidRDefault="00B549E0" w:rsidP="00B549E0">
            <w:pPr>
              <w:spacing w:line="240" w:lineRule="exact"/>
              <w:ind w:left="156" w:right="-104" w:hanging="156"/>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427AA448" w14:textId="258D2EF8"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13,325</w:t>
            </w:r>
          </w:p>
        </w:tc>
        <w:tc>
          <w:tcPr>
            <w:tcW w:w="236" w:type="dxa"/>
            <w:vAlign w:val="bottom"/>
          </w:tcPr>
          <w:p w14:paraId="75FD23E9"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0B57A5F9" w14:textId="344F96F1"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24,469</w:t>
            </w:r>
          </w:p>
        </w:tc>
        <w:tc>
          <w:tcPr>
            <w:tcW w:w="236" w:type="dxa"/>
            <w:gridSpan w:val="2"/>
            <w:vAlign w:val="bottom"/>
          </w:tcPr>
          <w:p w14:paraId="3C86EC8B"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gridSpan w:val="2"/>
            <w:vAlign w:val="bottom"/>
          </w:tcPr>
          <w:p w14:paraId="1F2D54FC" w14:textId="6C5E73E4"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19,596</w:t>
            </w:r>
          </w:p>
        </w:tc>
        <w:tc>
          <w:tcPr>
            <w:tcW w:w="236" w:type="dxa"/>
          </w:tcPr>
          <w:p w14:paraId="2921FBC6"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9" w:type="dxa"/>
            <w:gridSpan w:val="2"/>
            <w:vAlign w:val="bottom"/>
          </w:tcPr>
          <w:p w14:paraId="17C4A590" w14:textId="7E90D195"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57,390</w:t>
            </w:r>
          </w:p>
        </w:tc>
      </w:tr>
      <w:tr w:rsidR="00B549E0" w:rsidRPr="00392524" w14:paraId="775FD442" w14:textId="77777777" w:rsidTr="00EF4385">
        <w:trPr>
          <w:gridAfter w:val="1"/>
          <w:wAfter w:w="16" w:type="dxa"/>
        </w:trPr>
        <w:tc>
          <w:tcPr>
            <w:tcW w:w="4221" w:type="dxa"/>
          </w:tcPr>
          <w:p w14:paraId="7EE0F4BE"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171A1270" w14:textId="14C546BB"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33</w:t>
            </w:r>
          </w:p>
        </w:tc>
        <w:tc>
          <w:tcPr>
            <w:tcW w:w="236" w:type="dxa"/>
            <w:vAlign w:val="bottom"/>
          </w:tcPr>
          <w:p w14:paraId="5E421E70"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996A108" w14:textId="6F372250"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83</w:t>
            </w:r>
          </w:p>
        </w:tc>
        <w:tc>
          <w:tcPr>
            <w:tcW w:w="236" w:type="dxa"/>
            <w:gridSpan w:val="2"/>
            <w:vAlign w:val="bottom"/>
          </w:tcPr>
          <w:p w14:paraId="12AC6A6E"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gridSpan w:val="2"/>
            <w:vAlign w:val="bottom"/>
          </w:tcPr>
          <w:p w14:paraId="7B7BAC1D" w14:textId="312C419D"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291</w:t>
            </w:r>
          </w:p>
        </w:tc>
        <w:tc>
          <w:tcPr>
            <w:tcW w:w="236" w:type="dxa"/>
            <w:vAlign w:val="bottom"/>
          </w:tcPr>
          <w:p w14:paraId="5286D08A"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9" w:type="dxa"/>
            <w:gridSpan w:val="2"/>
            <w:vAlign w:val="bottom"/>
          </w:tcPr>
          <w:p w14:paraId="18FB2FA7" w14:textId="09DDE2E7"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407</w:t>
            </w:r>
          </w:p>
        </w:tc>
      </w:tr>
      <w:tr w:rsidR="00B549E0" w:rsidRPr="00392524" w14:paraId="4AF44F97" w14:textId="77777777" w:rsidTr="00EF4385">
        <w:trPr>
          <w:gridAfter w:val="1"/>
          <w:wAfter w:w="16" w:type="dxa"/>
        </w:trPr>
        <w:tc>
          <w:tcPr>
            <w:tcW w:w="4221" w:type="dxa"/>
          </w:tcPr>
          <w:p w14:paraId="325EE9D4"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7E3D3B9C" w14:textId="20567A9B"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821</w:t>
            </w:r>
          </w:p>
        </w:tc>
        <w:tc>
          <w:tcPr>
            <w:tcW w:w="236" w:type="dxa"/>
            <w:vAlign w:val="bottom"/>
          </w:tcPr>
          <w:p w14:paraId="0E24C876"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42B02DA" w14:textId="30AA591D" w:rsidR="00B549E0" w:rsidRPr="00392524" w:rsidRDefault="00B549E0" w:rsidP="00B549E0">
            <w:pPr>
              <w:tabs>
                <w:tab w:val="decimal" w:pos="704"/>
              </w:tabs>
              <w:spacing w:line="240" w:lineRule="exact"/>
              <w:ind w:left="-103" w:right="-76"/>
              <w:rPr>
                <w:rFonts w:ascii="CordiaUPC" w:hAnsi="CordiaUPC" w:cs="CordiaUPC"/>
                <w:sz w:val="26"/>
                <w:szCs w:val="26"/>
                <w:lang w:bidi="th-TH"/>
              </w:rPr>
            </w:pPr>
            <w:r w:rsidRPr="00F11678">
              <w:rPr>
                <w:rFonts w:ascii="CordiaUPC" w:hAnsi="CordiaUPC" w:cs="CordiaUPC"/>
                <w:sz w:val="26"/>
                <w:szCs w:val="26"/>
              </w:rPr>
              <w:t>794</w:t>
            </w:r>
          </w:p>
        </w:tc>
        <w:tc>
          <w:tcPr>
            <w:tcW w:w="236" w:type="dxa"/>
            <w:gridSpan w:val="2"/>
            <w:vAlign w:val="bottom"/>
          </w:tcPr>
          <w:p w14:paraId="71193092"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gridSpan w:val="2"/>
            <w:vAlign w:val="bottom"/>
          </w:tcPr>
          <w:p w14:paraId="6E6946E6" w14:textId="122967FB"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345</w:t>
            </w:r>
          </w:p>
        </w:tc>
        <w:tc>
          <w:tcPr>
            <w:tcW w:w="236" w:type="dxa"/>
            <w:vAlign w:val="bottom"/>
          </w:tcPr>
          <w:p w14:paraId="57D1DB1E"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9" w:type="dxa"/>
            <w:gridSpan w:val="2"/>
            <w:vAlign w:val="bottom"/>
          </w:tcPr>
          <w:p w14:paraId="28CFE797" w14:textId="5986D5BC" w:rsidR="00B549E0" w:rsidRPr="00392524" w:rsidRDefault="00B549E0" w:rsidP="00B549E0">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1,960</w:t>
            </w:r>
          </w:p>
        </w:tc>
      </w:tr>
    </w:tbl>
    <w:p w14:paraId="61ABD752" w14:textId="4B2D6EC0" w:rsidR="00170F16" w:rsidRPr="00392524" w:rsidRDefault="00170F16" w:rsidP="00AD7C76">
      <w:pPr>
        <w:spacing w:line="240" w:lineRule="exact"/>
        <w:ind w:left="547"/>
        <w:jc w:val="thaiDistribute"/>
        <w:rPr>
          <w:rFonts w:ascii="CordiaUPC" w:hAnsi="CordiaUPC" w:cs="CordiaUPC"/>
          <w:sz w:val="26"/>
          <w:szCs w:val="26"/>
          <w:lang w:eastAsia="x-none"/>
        </w:rPr>
      </w:pPr>
    </w:p>
    <w:tbl>
      <w:tblPr>
        <w:tblW w:w="9321" w:type="dxa"/>
        <w:tblInd w:w="441"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023B56" w:rsidRPr="00392524" w14:paraId="2808D983" w14:textId="77777777" w:rsidTr="004A2B8B">
        <w:trPr>
          <w:tblHeader/>
        </w:trPr>
        <w:tc>
          <w:tcPr>
            <w:tcW w:w="4239" w:type="dxa"/>
          </w:tcPr>
          <w:p w14:paraId="18DF1B57" w14:textId="77777777" w:rsidR="00023B56" w:rsidRPr="00392524" w:rsidRDefault="00023B56" w:rsidP="00031D0C">
            <w:pPr>
              <w:spacing w:line="240" w:lineRule="exact"/>
              <w:ind w:right="-104"/>
              <w:rPr>
                <w:rFonts w:ascii="CordiaUPC" w:hAnsi="CordiaUPC" w:cs="CordiaUPC"/>
                <w:sz w:val="26"/>
                <w:szCs w:val="26"/>
                <w:lang w:eastAsia="th-TH"/>
              </w:rPr>
            </w:pPr>
          </w:p>
        </w:tc>
        <w:tc>
          <w:tcPr>
            <w:tcW w:w="5082" w:type="dxa"/>
            <w:gridSpan w:val="7"/>
          </w:tcPr>
          <w:p w14:paraId="4228887C" w14:textId="77777777" w:rsidR="00023B56" w:rsidRPr="00392524" w:rsidRDefault="00023B56" w:rsidP="00031D0C">
            <w:pPr>
              <w:spacing w:line="240" w:lineRule="exact"/>
              <w:ind w:left="-108" w:right="-108"/>
              <w:jc w:val="center"/>
              <w:rPr>
                <w:rFonts w:ascii="CordiaUPC" w:hAnsi="CordiaUPC" w:cs="CordiaUPC"/>
                <w:sz w:val="26"/>
                <w:szCs w:val="26"/>
                <w:lang w:bidi="th-TH"/>
              </w:rPr>
            </w:pPr>
            <w:r w:rsidRPr="00392524">
              <w:rPr>
                <w:rFonts w:ascii="CordiaUPC" w:hAnsi="CordiaUPC" w:cs="CordiaUPC"/>
                <w:b/>
                <w:bCs/>
                <w:sz w:val="26"/>
                <w:szCs w:val="26"/>
              </w:rPr>
              <w:t>Bank only</w:t>
            </w:r>
          </w:p>
        </w:tc>
      </w:tr>
      <w:tr w:rsidR="00023B56" w:rsidRPr="00392524" w14:paraId="3AC2BD22" w14:textId="77777777" w:rsidTr="004A2B8B">
        <w:trPr>
          <w:tblHeader/>
        </w:trPr>
        <w:tc>
          <w:tcPr>
            <w:tcW w:w="4239" w:type="dxa"/>
          </w:tcPr>
          <w:p w14:paraId="768D2F9B" w14:textId="77777777" w:rsidR="00023B56" w:rsidRPr="00392524" w:rsidRDefault="00023B56" w:rsidP="00031D0C">
            <w:pPr>
              <w:spacing w:line="240" w:lineRule="exact"/>
              <w:ind w:right="-104"/>
              <w:rPr>
                <w:rFonts w:ascii="CordiaUPC" w:hAnsi="CordiaUPC" w:cs="CordiaUPC"/>
                <w:sz w:val="26"/>
                <w:szCs w:val="26"/>
                <w:lang w:eastAsia="th-TH"/>
              </w:rPr>
            </w:pPr>
          </w:p>
        </w:tc>
        <w:tc>
          <w:tcPr>
            <w:tcW w:w="5082" w:type="dxa"/>
            <w:gridSpan w:val="7"/>
          </w:tcPr>
          <w:p w14:paraId="21685648" w14:textId="50F89B84" w:rsidR="00023B56" w:rsidRPr="00392524" w:rsidRDefault="001C4F48" w:rsidP="00031D0C">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023B56" w:rsidRPr="00392524">
              <w:rPr>
                <w:rFonts w:ascii="CordiaUPC" w:eastAsia="Times New Roman" w:hAnsi="CordiaUPC" w:cs="CordiaUPC"/>
                <w:sz w:val="26"/>
                <w:szCs w:val="26"/>
                <w:lang w:bidi="th-TH"/>
              </w:rPr>
              <w:t>202</w:t>
            </w:r>
            <w:r w:rsidR="00D40804">
              <w:rPr>
                <w:rFonts w:ascii="CordiaUPC" w:eastAsia="Times New Roman" w:hAnsi="CordiaUPC" w:cs="CordiaUPC"/>
                <w:sz w:val="26"/>
                <w:szCs w:val="26"/>
                <w:lang w:bidi="th-TH"/>
              </w:rPr>
              <w:t>3</w:t>
            </w:r>
          </w:p>
        </w:tc>
      </w:tr>
      <w:tr w:rsidR="00023B56" w:rsidRPr="00392524" w14:paraId="1D6CB2C6" w14:textId="77777777" w:rsidTr="002B4EAA">
        <w:trPr>
          <w:tblHeader/>
        </w:trPr>
        <w:tc>
          <w:tcPr>
            <w:tcW w:w="4239" w:type="dxa"/>
          </w:tcPr>
          <w:p w14:paraId="5BDE84EF"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029EBEE3"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236" w:type="dxa"/>
          </w:tcPr>
          <w:p w14:paraId="1F0DB9D2"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6C9E7F56"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1787F31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5586768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tcPr>
          <w:p w14:paraId="227DEE77"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54320167"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44015947" w14:textId="77777777" w:rsidTr="002B4EAA">
        <w:trPr>
          <w:tblHeader/>
        </w:trPr>
        <w:tc>
          <w:tcPr>
            <w:tcW w:w="4239" w:type="dxa"/>
          </w:tcPr>
          <w:p w14:paraId="6E130E0C"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6C0EE46F"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236" w:type="dxa"/>
          </w:tcPr>
          <w:p w14:paraId="125E5CC1"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4919174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629EDD5A"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039EA86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78AE4D2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51D3C38A"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244E649C" w14:textId="77777777" w:rsidTr="002B4EAA">
        <w:trPr>
          <w:tblHeader/>
        </w:trPr>
        <w:tc>
          <w:tcPr>
            <w:tcW w:w="4239" w:type="dxa"/>
          </w:tcPr>
          <w:p w14:paraId="02CAD1F6"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39E583B0"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tcPr>
          <w:p w14:paraId="34F9CF0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6E892DF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1FB458EF"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64C48F54"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tcPr>
          <w:p w14:paraId="63BB86CB"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2C2F0E90"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0861BFB9" w14:textId="77777777" w:rsidTr="002B4EAA">
        <w:trPr>
          <w:tblHeader/>
        </w:trPr>
        <w:tc>
          <w:tcPr>
            <w:tcW w:w="4239" w:type="dxa"/>
          </w:tcPr>
          <w:p w14:paraId="6E767449"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5157F686"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36996300"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3577B53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4C6EE980"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56009F0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tcPr>
          <w:p w14:paraId="70E1ACFA"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1CB5E01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023B56" w:rsidRPr="00392524" w14:paraId="330AE8A6" w14:textId="77777777" w:rsidTr="004A2B8B">
        <w:trPr>
          <w:tblHeader/>
        </w:trPr>
        <w:tc>
          <w:tcPr>
            <w:tcW w:w="4239" w:type="dxa"/>
          </w:tcPr>
          <w:p w14:paraId="2904E3FD" w14:textId="77777777" w:rsidR="00023B56" w:rsidRPr="00392524" w:rsidRDefault="00023B56" w:rsidP="00031D0C">
            <w:pPr>
              <w:spacing w:line="240" w:lineRule="exact"/>
              <w:ind w:right="-104"/>
              <w:rPr>
                <w:rFonts w:ascii="CordiaUPC" w:hAnsi="CordiaUPC" w:cs="CordiaUPC"/>
                <w:sz w:val="26"/>
                <w:szCs w:val="26"/>
                <w:lang w:eastAsia="th-TH"/>
              </w:rPr>
            </w:pPr>
          </w:p>
        </w:tc>
        <w:tc>
          <w:tcPr>
            <w:tcW w:w="5082" w:type="dxa"/>
            <w:gridSpan w:val="7"/>
          </w:tcPr>
          <w:p w14:paraId="3BAB3B33"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023B56" w:rsidRPr="00392524" w14:paraId="6BD9997E" w14:textId="77777777" w:rsidTr="002B4EAA">
        <w:trPr>
          <w:trHeight w:hRule="exact" w:val="218"/>
          <w:tblHeader/>
        </w:trPr>
        <w:tc>
          <w:tcPr>
            <w:tcW w:w="4239" w:type="dxa"/>
          </w:tcPr>
          <w:p w14:paraId="448BE8F8" w14:textId="77777777" w:rsidR="00023B56" w:rsidRPr="00392524" w:rsidRDefault="00023B56" w:rsidP="00031D0C">
            <w:pPr>
              <w:spacing w:line="240" w:lineRule="exact"/>
              <w:ind w:right="-104"/>
              <w:rPr>
                <w:rFonts w:ascii="CordiaUPC" w:hAnsi="CordiaUPC" w:cs="CordiaUPC"/>
                <w:b/>
                <w:bCs/>
                <w:i/>
                <w:iCs/>
                <w:sz w:val="26"/>
                <w:szCs w:val="26"/>
                <w:lang w:eastAsia="th-TH"/>
              </w:rPr>
            </w:pPr>
          </w:p>
        </w:tc>
        <w:tc>
          <w:tcPr>
            <w:tcW w:w="1080" w:type="dxa"/>
          </w:tcPr>
          <w:p w14:paraId="46754291"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1B8791AA"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024" w:type="dxa"/>
            <w:vAlign w:val="bottom"/>
          </w:tcPr>
          <w:p w14:paraId="3AEBEA32"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vAlign w:val="bottom"/>
          </w:tcPr>
          <w:p w14:paraId="078445ED"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114" w:type="dxa"/>
            <w:vAlign w:val="bottom"/>
          </w:tcPr>
          <w:p w14:paraId="787B4CB1"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2D3A19F6"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156" w:type="dxa"/>
          </w:tcPr>
          <w:p w14:paraId="2902CF5B"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r>
      <w:tr w:rsidR="00B549E0" w:rsidRPr="00392524" w14:paraId="2AC74B39" w14:textId="77777777" w:rsidTr="002B4EAA">
        <w:tc>
          <w:tcPr>
            <w:tcW w:w="4239" w:type="dxa"/>
          </w:tcPr>
          <w:p w14:paraId="15E262E6" w14:textId="77777777" w:rsidR="00B549E0" w:rsidRPr="00392524" w:rsidRDefault="00B549E0" w:rsidP="00B549E0">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28F8C93A" w14:textId="4B84A3AE"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60</w:t>
            </w:r>
          </w:p>
        </w:tc>
        <w:tc>
          <w:tcPr>
            <w:tcW w:w="236" w:type="dxa"/>
            <w:vAlign w:val="bottom"/>
          </w:tcPr>
          <w:p w14:paraId="6B4C8E55"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72FD5208" w14:textId="3A881E95"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7B40E02F"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2E55ED8" w14:textId="130A01D7"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34742A02"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6" w:type="dxa"/>
            <w:vAlign w:val="bottom"/>
          </w:tcPr>
          <w:p w14:paraId="677C68A4" w14:textId="01F54211"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60</w:t>
            </w:r>
          </w:p>
        </w:tc>
      </w:tr>
      <w:tr w:rsidR="00B549E0" w:rsidRPr="00392524" w14:paraId="4ACD6044" w14:textId="77777777" w:rsidTr="002B4EAA">
        <w:tc>
          <w:tcPr>
            <w:tcW w:w="4239" w:type="dxa"/>
          </w:tcPr>
          <w:p w14:paraId="3A9D95E9"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4A8CDB11" w14:textId="38F4390E"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93</w:t>
            </w:r>
          </w:p>
        </w:tc>
        <w:tc>
          <w:tcPr>
            <w:tcW w:w="236" w:type="dxa"/>
            <w:vAlign w:val="bottom"/>
          </w:tcPr>
          <w:p w14:paraId="18BD09B3"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729C86F" w14:textId="0C3D8E61"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08FB0AD7"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21DB9CA5" w14:textId="308BE3E0"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2,885</w:t>
            </w:r>
          </w:p>
        </w:tc>
        <w:tc>
          <w:tcPr>
            <w:tcW w:w="236" w:type="dxa"/>
            <w:vAlign w:val="bottom"/>
          </w:tcPr>
          <w:p w14:paraId="011524CF"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6" w:type="dxa"/>
            <w:vAlign w:val="bottom"/>
          </w:tcPr>
          <w:p w14:paraId="2331DBE3" w14:textId="01B1CA8A"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2,978</w:t>
            </w:r>
          </w:p>
        </w:tc>
      </w:tr>
      <w:tr w:rsidR="00B549E0" w:rsidRPr="00392524" w14:paraId="12404CC0" w14:textId="77777777" w:rsidTr="002B4EAA">
        <w:tc>
          <w:tcPr>
            <w:tcW w:w="4239" w:type="dxa"/>
          </w:tcPr>
          <w:p w14:paraId="43F2FD03"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5BE13840" w14:textId="1CB3D286"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13,576</w:t>
            </w:r>
          </w:p>
        </w:tc>
        <w:tc>
          <w:tcPr>
            <w:tcW w:w="236" w:type="dxa"/>
            <w:vAlign w:val="bottom"/>
          </w:tcPr>
          <w:p w14:paraId="6A37D91F"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7B916D59" w14:textId="39A00F9C"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25,908</w:t>
            </w:r>
          </w:p>
        </w:tc>
        <w:tc>
          <w:tcPr>
            <w:tcW w:w="236" w:type="dxa"/>
            <w:vAlign w:val="bottom"/>
          </w:tcPr>
          <w:p w14:paraId="151CEF8A"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21E2C85" w14:textId="4C83B59A"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16,415</w:t>
            </w:r>
          </w:p>
        </w:tc>
        <w:tc>
          <w:tcPr>
            <w:tcW w:w="236" w:type="dxa"/>
            <w:vAlign w:val="bottom"/>
          </w:tcPr>
          <w:p w14:paraId="2A9EA450"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6" w:type="dxa"/>
            <w:vAlign w:val="bottom"/>
          </w:tcPr>
          <w:p w14:paraId="23125B2B" w14:textId="73DABE4B"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55,899</w:t>
            </w:r>
          </w:p>
        </w:tc>
      </w:tr>
      <w:tr w:rsidR="00B549E0" w:rsidRPr="00392524" w14:paraId="2CB3654B" w14:textId="77777777" w:rsidTr="002B4EAA">
        <w:tc>
          <w:tcPr>
            <w:tcW w:w="4239" w:type="dxa"/>
          </w:tcPr>
          <w:p w14:paraId="47CD2A35"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24D8FF88" w14:textId="29C32BEC"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17</w:t>
            </w:r>
          </w:p>
        </w:tc>
        <w:tc>
          <w:tcPr>
            <w:tcW w:w="236" w:type="dxa"/>
            <w:vAlign w:val="bottom"/>
          </w:tcPr>
          <w:p w14:paraId="33CFDACD"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4809AE82" w14:textId="3F78CD22"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83</w:t>
            </w:r>
          </w:p>
        </w:tc>
        <w:tc>
          <w:tcPr>
            <w:tcW w:w="236" w:type="dxa"/>
            <w:vAlign w:val="bottom"/>
          </w:tcPr>
          <w:p w14:paraId="3678885E"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9146181" w14:textId="1862675F"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275</w:t>
            </w:r>
          </w:p>
        </w:tc>
        <w:tc>
          <w:tcPr>
            <w:tcW w:w="236" w:type="dxa"/>
            <w:vAlign w:val="bottom"/>
          </w:tcPr>
          <w:p w14:paraId="2DED6629"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6" w:type="dxa"/>
            <w:vAlign w:val="bottom"/>
          </w:tcPr>
          <w:p w14:paraId="0774F3A3" w14:textId="12246F12"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375</w:t>
            </w:r>
          </w:p>
        </w:tc>
      </w:tr>
      <w:tr w:rsidR="00B549E0" w:rsidRPr="00392524" w14:paraId="71A581F2" w14:textId="77777777" w:rsidTr="002B4EAA">
        <w:tc>
          <w:tcPr>
            <w:tcW w:w="4239" w:type="dxa"/>
          </w:tcPr>
          <w:p w14:paraId="7941C71C" w14:textId="77777777" w:rsidR="00B549E0" w:rsidRPr="00392524" w:rsidRDefault="00B549E0" w:rsidP="00B549E0">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6B806758" w14:textId="03FA2FC9"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1,154</w:t>
            </w:r>
          </w:p>
        </w:tc>
        <w:tc>
          <w:tcPr>
            <w:tcW w:w="236" w:type="dxa"/>
            <w:vAlign w:val="bottom"/>
          </w:tcPr>
          <w:p w14:paraId="380983A5"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00C2156" w14:textId="3007F143"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320</w:t>
            </w:r>
          </w:p>
        </w:tc>
        <w:tc>
          <w:tcPr>
            <w:tcW w:w="236" w:type="dxa"/>
            <w:vAlign w:val="bottom"/>
          </w:tcPr>
          <w:p w14:paraId="4C67DC9F" w14:textId="77777777" w:rsidR="00B549E0" w:rsidRPr="00392524" w:rsidRDefault="00B549E0" w:rsidP="00B549E0">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787ADAE" w14:textId="3BBF5681"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351</w:t>
            </w:r>
          </w:p>
        </w:tc>
        <w:tc>
          <w:tcPr>
            <w:tcW w:w="236" w:type="dxa"/>
            <w:vAlign w:val="bottom"/>
          </w:tcPr>
          <w:p w14:paraId="3B1ED7F5" w14:textId="77777777" w:rsidR="00B549E0" w:rsidRPr="00392524" w:rsidRDefault="00B549E0" w:rsidP="00B549E0">
            <w:pPr>
              <w:tabs>
                <w:tab w:val="decimal" w:pos="704"/>
              </w:tabs>
              <w:spacing w:line="240" w:lineRule="exact"/>
              <w:ind w:left="-103" w:right="-76"/>
              <w:rPr>
                <w:rFonts w:ascii="CordiaUPC" w:hAnsi="CordiaUPC" w:cs="CordiaUPC"/>
                <w:sz w:val="26"/>
                <w:szCs w:val="26"/>
              </w:rPr>
            </w:pPr>
          </w:p>
        </w:tc>
        <w:tc>
          <w:tcPr>
            <w:tcW w:w="1156" w:type="dxa"/>
            <w:vAlign w:val="bottom"/>
          </w:tcPr>
          <w:p w14:paraId="294FB37D" w14:textId="3666716C" w:rsidR="00B549E0" w:rsidRPr="00392524" w:rsidRDefault="00B549E0" w:rsidP="00B549E0">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1,825</w:t>
            </w:r>
          </w:p>
        </w:tc>
      </w:tr>
    </w:tbl>
    <w:p w14:paraId="62EE9B4D" w14:textId="76C8C28B" w:rsidR="00D46848" w:rsidRPr="00392524" w:rsidRDefault="00D46848" w:rsidP="00AD7C76">
      <w:pPr>
        <w:pStyle w:val="BodyTextIndent"/>
        <w:spacing w:after="0" w:line="240" w:lineRule="exact"/>
        <w:ind w:left="0"/>
        <w:jc w:val="thaiDistribute"/>
        <w:rPr>
          <w:rFonts w:ascii="CordiaUPC" w:hAnsi="CordiaUPC" w:cs="CordiaUPC"/>
          <w:sz w:val="26"/>
          <w:szCs w:val="26"/>
        </w:rPr>
      </w:pPr>
    </w:p>
    <w:p w14:paraId="32CF61D0" w14:textId="77777777" w:rsidR="00EF4385" w:rsidRDefault="00EF4385">
      <w:r>
        <w:br w:type="page"/>
      </w:r>
    </w:p>
    <w:tbl>
      <w:tblPr>
        <w:tblW w:w="9321" w:type="dxa"/>
        <w:tblInd w:w="441"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510271" w:rsidRPr="00392524" w14:paraId="229C51D6" w14:textId="77777777" w:rsidTr="004A2B8B">
        <w:trPr>
          <w:tblHeader/>
        </w:trPr>
        <w:tc>
          <w:tcPr>
            <w:tcW w:w="4239" w:type="dxa"/>
          </w:tcPr>
          <w:p w14:paraId="3898492B" w14:textId="2341EA89" w:rsidR="00510271" w:rsidRPr="00392524" w:rsidRDefault="00510271" w:rsidP="00510271">
            <w:pPr>
              <w:spacing w:line="240" w:lineRule="exact"/>
              <w:ind w:right="-104"/>
              <w:rPr>
                <w:rFonts w:ascii="CordiaUPC" w:hAnsi="CordiaUPC" w:cs="CordiaUPC"/>
                <w:sz w:val="26"/>
                <w:szCs w:val="26"/>
                <w:lang w:eastAsia="th-TH"/>
              </w:rPr>
            </w:pPr>
          </w:p>
        </w:tc>
        <w:tc>
          <w:tcPr>
            <w:tcW w:w="5082" w:type="dxa"/>
            <w:gridSpan w:val="7"/>
          </w:tcPr>
          <w:p w14:paraId="453BCFB6" w14:textId="77777777" w:rsidR="00510271" w:rsidRPr="00392524" w:rsidRDefault="00510271" w:rsidP="00510271">
            <w:pPr>
              <w:spacing w:line="240" w:lineRule="exact"/>
              <w:ind w:left="-108" w:right="-108"/>
              <w:jc w:val="center"/>
              <w:rPr>
                <w:rFonts w:ascii="CordiaUPC" w:hAnsi="CordiaUPC" w:cs="CordiaUPC"/>
                <w:sz w:val="26"/>
                <w:szCs w:val="26"/>
                <w:lang w:bidi="th-TH"/>
              </w:rPr>
            </w:pPr>
            <w:r w:rsidRPr="00392524">
              <w:rPr>
                <w:rFonts w:ascii="CordiaUPC" w:hAnsi="CordiaUPC" w:cs="CordiaUPC"/>
                <w:b/>
                <w:bCs/>
                <w:sz w:val="26"/>
                <w:szCs w:val="26"/>
              </w:rPr>
              <w:t>Bank only</w:t>
            </w:r>
          </w:p>
        </w:tc>
      </w:tr>
      <w:tr w:rsidR="00510271" w:rsidRPr="00392524" w14:paraId="4E808F58" w14:textId="77777777" w:rsidTr="004A2B8B">
        <w:trPr>
          <w:tblHeader/>
        </w:trPr>
        <w:tc>
          <w:tcPr>
            <w:tcW w:w="4239" w:type="dxa"/>
          </w:tcPr>
          <w:p w14:paraId="61FC349D" w14:textId="77777777" w:rsidR="00510271" w:rsidRPr="00392524" w:rsidRDefault="00510271" w:rsidP="00510271">
            <w:pPr>
              <w:spacing w:line="240" w:lineRule="exact"/>
              <w:ind w:right="-104"/>
              <w:rPr>
                <w:rFonts w:ascii="CordiaUPC" w:hAnsi="CordiaUPC" w:cs="CordiaUPC"/>
                <w:sz w:val="26"/>
                <w:szCs w:val="26"/>
                <w:lang w:eastAsia="th-TH"/>
              </w:rPr>
            </w:pPr>
          </w:p>
        </w:tc>
        <w:tc>
          <w:tcPr>
            <w:tcW w:w="5082" w:type="dxa"/>
            <w:gridSpan w:val="7"/>
          </w:tcPr>
          <w:p w14:paraId="237B5BE1" w14:textId="45844DE3"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December 202</w:t>
            </w:r>
            <w:r w:rsidR="00D40804">
              <w:rPr>
                <w:rFonts w:ascii="CordiaUPC" w:eastAsia="Times New Roman" w:hAnsi="CordiaUPC" w:cs="CordiaUPC"/>
                <w:sz w:val="26"/>
                <w:szCs w:val="26"/>
                <w:lang w:bidi="th-TH"/>
              </w:rPr>
              <w:t>2</w:t>
            </w:r>
          </w:p>
        </w:tc>
      </w:tr>
      <w:tr w:rsidR="00510271" w:rsidRPr="00392524" w14:paraId="7426E798" w14:textId="77777777" w:rsidTr="00D40804">
        <w:trPr>
          <w:tblHeader/>
        </w:trPr>
        <w:tc>
          <w:tcPr>
            <w:tcW w:w="4239" w:type="dxa"/>
          </w:tcPr>
          <w:p w14:paraId="3507FD2F"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0E88C23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236" w:type="dxa"/>
          </w:tcPr>
          <w:p w14:paraId="2F8FEFDB"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3FF174A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2D15318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211A532D"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tcPr>
          <w:p w14:paraId="09F5A93C"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6" w:type="dxa"/>
          </w:tcPr>
          <w:p w14:paraId="306A2C01"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621B2011" w14:textId="77777777" w:rsidTr="00D40804">
        <w:trPr>
          <w:tblHeader/>
        </w:trPr>
        <w:tc>
          <w:tcPr>
            <w:tcW w:w="4239" w:type="dxa"/>
          </w:tcPr>
          <w:p w14:paraId="138FAC21"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09CB35D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236" w:type="dxa"/>
          </w:tcPr>
          <w:p w14:paraId="53DD80B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73A03091"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63741213"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76E65637"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7D866AB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6" w:type="dxa"/>
          </w:tcPr>
          <w:p w14:paraId="28B92708"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36A68EB5" w14:textId="77777777" w:rsidTr="00D40804">
        <w:trPr>
          <w:tblHeader/>
        </w:trPr>
        <w:tc>
          <w:tcPr>
            <w:tcW w:w="4239" w:type="dxa"/>
          </w:tcPr>
          <w:p w14:paraId="45AA14ED"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28F19F64"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tcPr>
          <w:p w14:paraId="587C8A41"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3CD0D20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32163E65"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1A64791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tcPr>
          <w:p w14:paraId="1B863D60"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6" w:type="dxa"/>
          </w:tcPr>
          <w:p w14:paraId="07ED536F"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4D45E265" w14:textId="77777777" w:rsidTr="00D40804">
        <w:trPr>
          <w:tblHeader/>
        </w:trPr>
        <w:tc>
          <w:tcPr>
            <w:tcW w:w="4239" w:type="dxa"/>
          </w:tcPr>
          <w:p w14:paraId="2EBD973D"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3A5FBEB3"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0623B412"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22BFBE41"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30F2816E"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625C2D2E"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tcPr>
          <w:p w14:paraId="053E1DD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6" w:type="dxa"/>
          </w:tcPr>
          <w:p w14:paraId="3B0BC30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510271" w:rsidRPr="00392524" w14:paraId="618742AE" w14:textId="77777777" w:rsidTr="004A2B8B">
        <w:trPr>
          <w:tblHeader/>
        </w:trPr>
        <w:tc>
          <w:tcPr>
            <w:tcW w:w="4239" w:type="dxa"/>
          </w:tcPr>
          <w:p w14:paraId="0D0B2A64" w14:textId="77777777" w:rsidR="00510271" w:rsidRPr="00392524" w:rsidRDefault="00510271" w:rsidP="00510271">
            <w:pPr>
              <w:spacing w:line="240" w:lineRule="exact"/>
              <w:ind w:right="-104"/>
              <w:rPr>
                <w:rFonts w:ascii="CordiaUPC" w:hAnsi="CordiaUPC" w:cs="CordiaUPC"/>
                <w:sz w:val="26"/>
                <w:szCs w:val="26"/>
                <w:lang w:eastAsia="th-TH"/>
              </w:rPr>
            </w:pPr>
          </w:p>
        </w:tc>
        <w:tc>
          <w:tcPr>
            <w:tcW w:w="5082" w:type="dxa"/>
            <w:gridSpan w:val="7"/>
          </w:tcPr>
          <w:p w14:paraId="0065EED0"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510271" w:rsidRPr="00392524" w14:paraId="136C0E3A" w14:textId="77777777" w:rsidTr="00D40804">
        <w:trPr>
          <w:trHeight w:hRule="exact" w:val="290"/>
          <w:tblHeader/>
        </w:trPr>
        <w:tc>
          <w:tcPr>
            <w:tcW w:w="4239" w:type="dxa"/>
          </w:tcPr>
          <w:p w14:paraId="1D15F1FE" w14:textId="77777777" w:rsidR="00510271" w:rsidRPr="00392524" w:rsidRDefault="00510271" w:rsidP="00510271">
            <w:pPr>
              <w:spacing w:line="240" w:lineRule="exact"/>
              <w:ind w:right="-104"/>
              <w:rPr>
                <w:rFonts w:ascii="CordiaUPC" w:hAnsi="CordiaUPC" w:cs="CordiaUPC"/>
                <w:b/>
                <w:bCs/>
                <w:i/>
                <w:iCs/>
                <w:sz w:val="26"/>
                <w:szCs w:val="26"/>
                <w:lang w:eastAsia="th-TH"/>
              </w:rPr>
            </w:pPr>
          </w:p>
        </w:tc>
        <w:tc>
          <w:tcPr>
            <w:tcW w:w="1080" w:type="dxa"/>
          </w:tcPr>
          <w:p w14:paraId="6DF16AE6"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619EDA49"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024" w:type="dxa"/>
            <w:vAlign w:val="bottom"/>
          </w:tcPr>
          <w:p w14:paraId="26290F8B"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vAlign w:val="bottom"/>
          </w:tcPr>
          <w:p w14:paraId="104605FD"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14" w:type="dxa"/>
            <w:vAlign w:val="bottom"/>
          </w:tcPr>
          <w:p w14:paraId="6960811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36463D4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6" w:type="dxa"/>
          </w:tcPr>
          <w:p w14:paraId="3FAAB845"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r>
      <w:tr w:rsidR="00D40804" w:rsidRPr="00392524" w14:paraId="79190394" w14:textId="77777777" w:rsidTr="00D40804">
        <w:tc>
          <w:tcPr>
            <w:tcW w:w="4239" w:type="dxa"/>
          </w:tcPr>
          <w:p w14:paraId="336A94C6" w14:textId="77777777" w:rsidR="00D40804" w:rsidRPr="00392524" w:rsidRDefault="00D40804" w:rsidP="00D40804">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1ADA3145" w14:textId="3B121087" w:rsidR="00D40804" w:rsidRPr="00392524" w:rsidRDefault="00D40804" w:rsidP="00D40804">
            <w:pPr>
              <w:tabs>
                <w:tab w:val="decimal" w:pos="704"/>
              </w:tabs>
              <w:spacing w:line="240" w:lineRule="exact"/>
              <w:ind w:left="-103" w:right="-76"/>
              <w:rPr>
                <w:rFonts w:ascii="CordiaUPC" w:hAnsi="CordiaUPC" w:cs="CordiaUPC"/>
                <w:sz w:val="26"/>
                <w:szCs w:val="26"/>
                <w:lang w:bidi="th-TH"/>
              </w:rPr>
            </w:pPr>
            <w:r w:rsidRPr="00F11678">
              <w:rPr>
                <w:rFonts w:ascii="CordiaUPC" w:hAnsi="CordiaUPC" w:cs="CordiaUPC" w:hint="cs"/>
                <w:sz w:val="26"/>
                <w:szCs w:val="26"/>
                <w:cs/>
              </w:rPr>
              <w:t>80</w:t>
            </w:r>
          </w:p>
        </w:tc>
        <w:tc>
          <w:tcPr>
            <w:tcW w:w="236" w:type="dxa"/>
            <w:vAlign w:val="bottom"/>
          </w:tcPr>
          <w:p w14:paraId="3FA0E687"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AB8A74E" w14:textId="0800EE91"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w:t>
            </w:r>
          </w:p>
        </w:tc>
        <w:tc>
          <w:tcPr>
            <w:tcW w:w="236" w:type="dxa"/>
            <w:vAlign w:val="bottom"/>
          </w:tcPr>
          <w:p w14:paraId="38F72225"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BE5B1DD" w14:textId="1F7BA545"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w:t>
            </w:r>
          </w:p>
        </w:tc>
        <w:tc>
          <w:tcPr>
            <w:tcW w:w="236" w:type="dxa"/>
            <w:vAlign w:val="bottom"/>
          </w:tcPr>
          <w:p w14:paraId="35E575FA" w14:textId="77777777" w:rsidR="00D40804" w:rsidRPr="00392524" w:rsidRDefault="00D40804" w:rsidP="00D40804">
            <w:pPr>
              <w:tabs>
                <w:tab w:val="decimal" w:pos="704"/>
              </w:tabs>
              <w:spacing w:line="240" w:lineRule="exact"/>
              <w:ind w:left="-103" w:right="-76"/>
              <w:rPr>
                <w:rFonts w:ascii="CordiaUPC" w:hAnsi="CordiaUPC" w:cs="CordiaUPC"/>
                <w:sz w:val="26"/>
                <w:szCs w:val="26"/>
              </w:rPr>
            </w:pPr>
          </w:p>
        </w:tc>
        <w:tc>
          <w:tcPr>
            <w:tcW w:w="1156" w:type="dxa"/>
            <w:vAlign w:val="bottom"/>
          </w:tcPr>
          <w:p w14:paraId="3EEBDA0D" w14:textId="7D34AEE2" w:rsidR="00D40804" w:rsidRPr="00392524" w:rsidRDefault="00D40804" w:rsidP="00D40804">
            <w:pPr>
              <w:tabs>
                <w:tab w:val="decimal" w:pos="704"/>
              </w:tabs>
              <w:spacing w:line="240" w:lineRule="exact"/>
              <w:ind w:left="-103" w:right="-76"/>
              <w:rPr>
                <w:rFonts w:ascii="CordiaUPC" w:hAnsi="CordiaUPC" w:cs="CordiaUPC"/>
                <w:sz w:val="26"/>
                <w:szCs w:val="26"/>
                <w:lang w:bidi="th-TH"/>
              </w:rPr>
            </w:pPr>
            <w:r w:rsidRPr="00F11678">
              <w:rPr>
                <w:rFonts w:ascii="CordiaUPC" w:hAnsi="CordiaUPC" w:cs="CordiaUPC" w:hint="cs"/>
                <w:sz w:val="26"/>
                <w:szCs w:val="26"/>
                <w:cs/>
              </w:rPr>
              <w:t>80</w:t>
            </w:r>
          </w:p>
        </w:tc>
      </w:tr>
      <w:tr w:rsidR="00D40804" w:rsidRPr="00392524" w14:paraId="403E51C4" w14:textId="77777777" w:rsidTr="00D40804">
        <w:tc>
          <w:tcPr>
            <w:tcW w:w="4239" w:type="dxa"/>
          </w:tcPr>
          <w:p w14:paraId="4FAB4352" w14:textId="77777777" w:rsidR="00D40804" w:rsidRPr="00392524" w:rsidRDefault="00D40804" w:rsidP="00D40804">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784272AF" w14:textId="75FF7968"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107</w:t>
            </w:r>
          </w:p>
        </w:tc>
        <w:tc>
          <w:tcPr>
            <w:tcW w:w="236" w:type="dxa"/>
            <w:vAlign w:val="bottom"/>
          </w:tcPr>
          <w:p w14:paraId="283691DF"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086D9DF" w14:textId="398FAEE3"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w:t>
            </w:r>
          </w:p>
        </w:tc>
        <w:tc>
          <w:tcPr>
            <w:tcW w:w="236" w:type="dxa"/>
            <w:vAlign w:val="bottom"/>
          </w:tcPr>
          <w:p w14:paraId="60613340"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BF80607" w14:textId="05507D6B"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cs/>
              </w:rPr>
              <w:t>2</w:t>
            </w:r>
            <w:r w:rsidRPr="00F11678">
              <w:rPr>
                <w:rFonts w:ascii="CordiaUPC" w:hAnsi="CordiaUPC" w:cs="CordiaUPC"/>
                <w:sz w:val="26"/>
                <w:szCs w:val="26"/>
              </w:rPr>
              <w:t>,</w:t>
            </w:r>
            <w:r w:rsidRPr="00F11678">
              <w:rPr>
                <w:rFonts w:ascii="CordiaUPC" w:hAnsi="CordiaUPC" w:cs="CordiaUPC"/>
                <w:sz w:val="26"/>
                <w:szCs w:val="26"/>
                <w:cs/>
              </w:rPr>
              <w:t>885</w:t>
            </w:r>
          </w:p>
        </w:tc>
        <w:tc>
          <w:tcPr>
            <w:tcW w:w="236" w:type="dxa"/>
            <w:vAlign w:val="bottom"/>
          </w:tcPr>
          <w:p w14:paraId="450C03F9" w14:textId="77777777" w:rsidR="00D40804" w:rsidRPr="00392524" w:rsidRDefault="00D40804" w:rsidP="00D40804">
            <w:pPr>
              <w:tabs>
                <w:tab w:val="decimal" w:pos="704"/>
              </w:tabs>
              <w:spacing w:line="240" w:lineRule="exact"/>
              <w:ind w:left="-103" w:right="-76"/>
              <w:rPr>
                <w:rFonts w:ascii="CordiaUPC" w:hAnsi="CordiaUPC" w:cs="CordiaUPC"/>
                <w:sz w:val="26"/>
                <w:szCs w:val="26"/>
              </w:rPr>
            </w:pPr>
          </w:p>
        </w:tc>
        <w:tc>
          <w:tcPr>
            <w:tcW w:w="1156" w:type="dxa"/>
            <w:vAlign w:val="bottom"/>
          </w:tcPr>
          <w:p w14:paraId="79014198" w14:textId="1668DC6D"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2,992</w:t>
            </w:r>
          </w:p>
        </w:tc>
      </w:tr>
      <w:tr w:rsidR="00D40804" w:rsidRPr="00392524" w14:paraId="72563A68" w14:textId="77777777" w:rsidTr="00D40804">
        <w:tc>
          <w:tcPr>
            <w:tcW w:w="4239" w:type="dxa"/>
          </w:tcPr>
          <w:p w14:paraId="31D39542" w14:textId="77777777" w:rsidR="00D40804" w:rsidRPr="00392524" w:rsidRDefault="00D40804" w:rsidP="00D40804">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1D11E2A4" w14:textId="6C229B05"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13,325</w:t>
            </w:r>
          </w:p>
        </w:tc>
        <w:tc>
          <w:tcPr>
            <w:tcW w:w="236" w:type="dxa"/>
            <w:vAlign w:val="bottom"/>
          </w:tcPr>
          <w:p w14:paraId="52306300"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552E466" w14:textId="0DC5F701" w:rsidR="00D40804" w:rsidRPr="00392524" w:rsidRDefault="00D40804" w:rsidP="00D40804">
            <w:pPr>
              <w:tabs>
                <w:tab w:val="decimal" w:pos="704"/>
              </w:tabs>
              <w:spacing w:line="240" w:lineRule="exact"/>
              <w:ind w:left="-103" w:right="-76"/>
              <w:rPr>
                <w:rFonts w:ascii="CordiaUPC" w:hAnsi="CordiaUPC" w:cs="CordiaUPC"/>
                <w:sz w:val="26"/>
                <w:szCs w:val="26"/>
                <w:lang w:bidi="th-TH"/>
              </w:rPr>
            </w:pPr>
            <w:r w:rsidRPr="00F11678">
              <w:rPr>
                <w:rFonts w:ascii="CordiaUPC" w:hAnsi="CordiaUPC" w:cs="CordiaUPC"/>
                <w:sz w:val="26"/>
                <w:szCs w:val="26"/>
              </w:rPr>
              <w:t>24,469</w:t>
            </w:r>
          </w:p>
        </w:tc>
        <w:tc>
          <w:tcPr>
            <w:tcW w:w="236" w:type="dxa"/>
            <w:vAlign w:val="bottom"/>
          </w:tcPr>
          <w:p w14:paraId="7810D805"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393C3625" w14:textId="1836A983" w:rsidR="00D40804" w:rsidRPr="00392524" w:rsidRDefault="00D40804" w:rsidP="00D40804">
            <w:pPr>
              <w:tabs>
                <w:tab w:val="decimal" w:pos="704"/>
              </w:tabs>
              <w:spacing w:line="240" w:lineRule="exact"/>
              <w:ind w:left="-103" w:right="-76"/>
              <w:rPr>
                <w:rFonts w:ascii="CordiaUPC" w:hAnsi="CordiaUPC" w:cs="CordiaUPC"/>
                <w:sz w:val="26"/>
                <w:szCs w:val="26"/>
                <w:lang w:val="en-US" w:bidi="th-TH"/>
              </w:rPr>
            </w:pPr>
            <w:r w:rsidRPr="00F11678">
              <w:rPr>
                <w:rFonts w:ascii="CordiaUPC" w:hAnsi="CordiaUPC" w:cs="CordiaUPC"/>
                <w:sz w:val="26"/>
                <w:szCs w:val="26"/>
              </w:rPr>
              <w:t>18,002</w:t>
            </w:r>
          </w:p>
        </w:tc>
        <w:tc>
          <w:tcPr>
            <w:tcW w:w="236" w:type="dxa"/>
            <w:vAlign w:val="bottom"/>
          </w:tcPr>
          <w:p w14:paraId="55F60CDF" w14:textId="77777777" w:rsidR="00D40804" w:rsidRPr="00392524" w:rsidRDefault="00D40804" w:rsidP="00D40804">
            <w:pPr>
              <w:tabs>
                <w:tab w:val="decimal" w:pos="704"/>
              </w:tabs>
              <w:spacing w:line="240" w:lineRule="exact"/>
              <w:ind w:left="-103" w:right="-76"/>
              <w:rPr>
                <w:rFonts w:ascii="CordiaUPC" w:hAnsi="CordiaUPC" w:cs="CordiaUPC"/>
                <w:sz w:val="26"/>
                <w:szCs w:val="26"/>
              </w:rPr>
            </w:pPr>
          </w:p>
        </w:tc>
        <w:tc>
          <w:tcPr>
            <w:tcW w:w="1156" w:type="dxa"/>
            <w:vAlign w:val="bottom"/>
          </w:tcPr>
          <w:p w14:paraId="5B58A246" w14:textId="39AB525D"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55,796</w:t>
            </w:r>
          </w:p>
        </w:tc>
      </w:tr>
      <w:tr w:rsidR="00D40804" w:rsidRPr="00392524" w14:paraId="30008D86" w14:textId="77777777" w:rsidTr="00D40804">
        <w:tc>
          <w:tcPr>
            <w:tcW w:w="4239" w:type="dxa"/>
          </w:tcPr>
          <w:p w14:paraId="710BA5F5" w14:textId="77777777" w:rsidR="00D40804" w:rsidRPr="00392524" w:rsidRDefault="00D40804" w:rsidP="00D40804">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66EAA3B5" w14:textId="5BDD9429"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33</w:t>
            </w:r>
          </w:p>
        </w:tc>
        <w:tc>
          <w:tcPr>
            <w:tcW w:w="236" w:type="dxa"/>
            <w:vAlign w:val="bottom"/>
          </w:tcPr>
          <w:p w14:paraId="529752C2"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24ECDEC" w14:textId="6A0B4969"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83</w:t>
            </w:r>
          </w:p>
        </w:tc>
        <w:tc>
          <w:tcPr>
            <w:tcW w:w="236" w:type="dxa"/>
            <w:vAlign w:val="bottom"/>
          </w:tcPr>
          <w:p w14:paraId="743E8A5B"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E4ECB08" w14:textId="4345B245"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291</w:t>
            </w:r>
          </w:p>
        </w:tc>
        <w:tc>
          <w:tcPr>
            <w:tcW w:w="236" w:type="dxa"/>
            <w:vAlign w:val="bottom"/>
          </w:tcPr>
          <w:p w14:paraId="4FCFC30E" w14:textId="77777777" w:rsidR="00D40804" w:rsidRPr="00392524" w:rsidRDefault="00D40804" w:rsidP="00D40804">
            <w:pPr>
              <w:tabs>
                <w:tab w:val="decimal" w:pos="704"/>
              </w:tabs>
              <w:spacing w:line="240" w:lineRule="exact"/>
              <w:ind w:left="-103" w:right="-76"/>
              <w:rPr>
                <w:rFonts w:ascii="CordiaUPC" w:hAnsi="CordiaUPC" w:cs="CordiaUPC"/>
                <w:sz w:val="26"/>
                <w:szCs w:val="26"/>
              </w:rPr>
            </w:pPr>
          </w:p>
        </w:tc>
        <w:tc>
          <w:tcPr>
            <w:tcW w:w="1156" w:type="dxa"/>
            <w:vAlign w:val="bottom"/>
          </w:tcPr>
          <w:p w14:paraId="707ABF0F" w14:textId="757D635E"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407</w:t>
            </w:r>
          </w:p>
        </w:tc>
      </w:tr>
      <w:tr w:rsidR="00D40804" w:rsidRPr="00392524" w14:paraId="2A7A1279" w14:textId="77777777" w:rsidTr="00D40804">
        <w:tc>
          <w:tcPr>
            <w:tcW w:w="4239" w:type="dxa"/>
          </w:tcPr>
          <w:p w14:paraId="204216E3" w14:textId="77777777" w:rsidR="00D40804" w:rsidRPr="00392524" w:rsidRDefault="00D40804" w:rsidP="00D40804">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2274C7B3" w14:textId="26605739"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821</w:t>
            </w:r>
          </w:p>
        </w:tc>
        <w:tc>
          <w:tcPr>
            <w:tcW w:w="236" w:type="dxa"/>
            <w:vAlign w:val="bottom"/>
          </w:tcPr>
          <w:p w14:paraId="751DF192"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8C95C30" w14:textId="4573FF83"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794</w:t>
            </w:r>
          </w:p>
        </w:tc>
        <w:tc>
          <w:tcPr>
            <w:tcW w:w="236" w:type="dxa"/>
            <w:vAlign w:val="bottom"/>
          </w:tcPr>
          <w:p w14:paraId="7FE25182" w14:textId="77777777" w:rsidR="00D40804" w:rsidRPr="00392524" w:rsidRDefault="00D40804" w:rsidP="00D40804">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285DF1A6" w14:textId="33995E1C"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345</w:t>
            </w:r>
          </w:p>
        </w:tc>
        <w:tc>
          <w:tcPr>
            <w:tcW w:w="236" w:type="dxa"/>
            <w:vAlign w:val="bottom"/>
          </w:tcPr>
          <w:p w14:paraId="370C25E0" w14:textId="77777777" w:rsidR="00D40804" w:rsidRPr="00392524" w:rsidRDefault="00D40804" w:rsidP="00D40804">
            <w:pPr>
              <w:tabs>
                <w:tab w:val="decimal" w:pos="704"/>
              </w:tabs>
              <w:spacing w:line="240" w:lineRule="exact"/>
              <w:ind w:left="-103" w:right="-76"/>
              <w:rPr>
                <w:rFonts w:ascii="CordiaUPC" w:hAnsi="CordiaUPC" w:cs="CordiaUPC"/>
                <w:sz w:val="26"/>
                <w:szCs w:val="26"/>
              </w:rPr>
            </w:pPr>
          </w:p>
        </w:tc>
        <w:tc>
          <w:tcPr>
            <w:tcW w:w="1156" w:type="dxa"/>
            <w:vAlign w:val="bottom"/>
          </w:tcPr>
          <w:p w14:paraId="6815E188" w14:textId="560E6353" w:rsidR="00D40804" w:rsidRPr="00392524" w:rsidRDefault="00D40804" w:rsidP="00D40804">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1,960</w:t>
            </w:r>
          </w:p>
        </w:tc>
      </w:tr>
    </w:tbl>
    <w:p w14:paraId="337BDBD0" w14:textId="77777777" w:rsidR="00170F16" w:rsidRPr="00392524" w:rsidRDefault="00170F16" w:rsidP="00AD7C76">
      <w:pPr>
        <w:spacing w:line="240" w:lineRule="exact"/>
        <w:jc w:val="thaiDistribute"/>
        <w:rPr>
          <w:rFonts w:ascii="CordiaUPC" w:hAnsi="CordiaUPC" w:cs="CordiaUPC"/>
          <w:sz w:val="20"/>
          <w:lang w:eastAsia="x-none"/>
        </w:rPr>
      </w:pPr>
    </w:p>
    <w:p w14:paraId="19B29F8D" w14:textId="77777777" w:rsidR="00F17DA4" w:rsidRDefault="00F17DA4" w:rsidP="00AD7C76">
      <w:pPr>
        <w:pStyle w:val="BodyTextIndent"/>
        <w:spacing w:after="0" w:line="240" w:lineRule="exact"/>
        <w:ind w:left="540" w:firstLine="4"/>
        <w:jc w:val="thaiDistribute"/>
        <w:rPr>
          <w:rFonts w:ascii="CordiaUPC" w:hAnsi="CordiaUPC" w:cs="CordiaUPC"/>
          <w:sz w:val="26"/>
          <w:szCs w:val="26"/>
        </w:rPr>
      </w:pPr>
      <w:r w:rsidRPr="00392524">
        <w:rPr>
          <w:rFonts w:ascii="CordiaUPC" w:hAnsi="CordiaUPC" w:cs="CordiaUPC"/>
          <w:sz w:val="26"/>
          <w:szCs w:val="26"/>
        </w:rPr>
        <w:t>The movements in the allowance for expected credit loss of loans to customers and accrued interest receivables during the period were as follows:</w:t>
      </w:r>
    </w:p>
    <w:p w14:paraId="1B55D17A" w14:textId="77777777" w:rsidR="00847D7B" w:rsidRPr="00392524" w:rsidRDefault="00847D7B" w:rsidP="00AD7C76">
      <w:pPr>
        <w:pStyle w:val="BodyTextIndent"/>
        <w:spacing w:after="0" w:line="240" w:lineRule="exact"/>
        <w:ind w:left="540" w:firstLine="4"/>
        <w:jc w:val="thaiDistribute"/>
        <w:rPr>
          <w:rFonts w:ascii="CordiaUPC" w:hAnsi="CordiaUPC" w:cs="CordiaUPC"/>
          <w:sz w:val="26"/>
          <w:szCs w:val="26"/>
        </w:rPr>
      </w:pPr>
    </w:p>
    <w:tbl>
      <w:tblPr>
        <w:tblW w:w="9360" w:type="dxa"/>
        <w:tblInd w:w="423" w:type="dxa"/>
        <w:tblLayout w:type="fixed"/>
        <w:tblLook w:val="01E0" w:firstRow="1" w:lastRow="1" w:firstColumn="1" w:lastColumn="1" w:noHBand="0" w:noVBand="0"/>
      </w:tblPr>
      <w:tblGrid>
        <w:gridCol w:w="6831"/>
        <w:gridCol w:w="1116"/>
        <w:gridCol w:w="236"/>
        <w:gridCol w:w="1177"/>
      </w:tblGrid>
      <w:tr w:rsidR="004A2B8B" w:rsidRPr="00392524" w14:paraId="5F8B42D6" w14:textId="77777777" w:rsidTr="004A2B8B">
        <w:trPr>
          <w:trHeight w:val="245"/>
        </w:trPr>
        <w:tc>
          <w:tcPr>
            <w:tcW w:w="6831" w:type="dxa"/>
          </w:tcPr>
          <w:p w14:paraId="2DF52CE0" w14:textId="77777777" w:rsidR="004A2B8B" w:rsidRPr="00392524" w:rsidRDefault="004A2B8B" w:rsidP="00AD7C76">
            <w:pPr>
              <w:spacing w:line="240" w:lineRule="exact"/>
              <w:ind w:right="-109"/>
              <w:rPr>
                <w:rFonts w:ascii="CordiaUPC" w:hAnsi="CordiaUPC" w:cs="CordiaUPC"/>
                <w:sz w:val="26"/>
                <w:szCs w:val="26"/>
              </w:rPr>
            </w:pPr>
          </w:p>
        </w:tc>
        <w:tc>
          <w:tcPr>
            <w:tcW w:w="1116" w:type="dxa"/>
          </w:tcPr>
          <w:p w14:paraId="28251CCC" w14:textId="77777777" w:rsidR="004A2B8B" w:rsidRPr="00392524" w:rsidRDefault="004A2B8B" w:rsidP="004A2B8B">
            <w:pPr>
              <w:pStyle w:val="acctfourfigures"/>
              <w:tabs>
                <w:tab w:val="clear" w:pos="765"/>
              </w:tabs>
              <w:spacing w:line="240" w:lineRule="exact"/>
              <w:ind w:left="-108" w:right="-105"/>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c>
          <w:tcPr>
            <w:tcW w:w="236" w:type="dxa"/>
          </w:tcPr>
          <w:p w14:paraId="32CE95C7" w14:textId="77777777" w:rsidR="004A2B8B" w:rsidRPr="00392524" w:rsidRDefault="004A2B8B" w:rsidP="00AD7C76">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3A54BAB3" w14:textId="77777777" w:rsidR="004A2B8B" w:rsidRPr="00392524" w:rsidRDefault="004A2B8B" w:rsidP="00AD7C76">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Bank only</w:t>
            </w:r>
          </w:p>
        </w:tc>
      </w:tr>
      <w:tr w:rsidR="004A2B8B" w:rsidRPr="00392524" w14:paraId="3D435348" w14:textId="77777777" w:rsidTr="004A2B8B">
        <w:trPr>
          <w:trHeight w:val="245"/>
        </w:trPr>
        <w:tc>
          <w:tcPr>
            <w:tcW w:w="6831" w:type="dxa"/>
          </w:tcPr>
          <w:p w14:paraId="7C8FF576" w14:textId="41FFBD6B" w:rsidR="004A2B8B" w:rsidRPr="00392524" w:rsidRDefault="004A2B8B" w:rsidP="00AD7C76">
            <w:pPr>
              <w:spacing w:line="240" w:lineRule="exact"/>
              <w:ind w:right="-109"/>
              <w:rPr>
                <w:rFonts w:ascii="CordiaUPC" w:hAnsi="CordiaUPC" w:cs="CordiaUPC"/>
                <w:b/>
                <w:bCs/>
                <w:i/>
                <w:iCs/>
                <w:sz w:val="26"/>
                <w:szCs w:val="26"/>
              </w:rPr>
            </w:pPr>
            <w:bookmarkStart w:id="14" w:name="_Hlk70340375"/>
            <w:r w:rsidRPr="005B2349">
              <w:rPr>
                <w:rFonts w:ascii="CordiaUPC" w:hAnsi="CordiaUPC" w:cs="CordiaUPC"/>
                <w:b/>
                <w:bCs/>
                <w:i/>
                <w:iCs/>
                <w:sz w:val="26"/>
                <w:szCs w:val="26"/>
              </w:rPr>
              <w:t xml:space="preserve">Nine-month period ended </w:t>
            </w:r>
            <w:r w:rsidRPr="005B2349">
              <w:rPr>
                <w:rFonts w:ascii="CordiaUPC" w:eastAsia="Times New Roman" w:hAnsi="CordiaUPC" w:cs="CordiaUPC"/>
                <w:b/>
                <w:bCs/>
                <w:i/>
                <w:iCs/>
                <w:sz w:val="26"/>
                <w:szCs w:val="26"/>
                <w:lang w:bidi="th-TH"/>
              </w:rPr>
              <w:t>30 September</w:t>
            </w:r>
            <w:r w:rsidRPr="005B2349">
              <w:rPr>
                <w:rFonts w:ascii="CordiaUPC" w:hAnsi="CordiaUPC" w:cs="CordiaUPC"/>
                <w:b/>
                <w:bCs/>
                <w:i/>
                <w:iCs/>
                <w:sz w:val="26"/>
                <w:szCs w:val="26"/>
              </w:rPr>
              <w:t xml:space="preserve"> </w:t>
            </w:r>
            <w:r w:rsidRPr="00392524">
              <w:rPr>
                <w:rFonts w:ascii="CordiaUPC" w:eastAsia="Times New Roman" w:hAnsi="CordiaUPC" w:cs="CordiaUPC"/>
                <w:b/>
                <w:bCs/>
                <w:i/>
                <w:iCs/>
                <w:sz w:val="26"/>
                <w:szCs w:val="26"/>
                <w:lang w:bidi="th-TH"/>
              </w:rPr>
              <w:t>202</w:t>
            </w:r>
            <w:r w:rsidR="00D40804">
              <w:rPr>
                <w:rFonts w:ascii="CordiaUPC" w:eastAsia="Times New Roman" w:hAnsi="CordiaUPC" w:cs="CordiaUPC"/>
                <w:b/>
                <w:bCs/>
                <w:i/>
                <w:iCs/>
                <w:sz w:val="26"/>
                <w:szCs w:val="26"/>
                <w:lang w:bidi="th-TH"/>
              </w:rPr>
              <w:t>3</w:t>
            </w:r>
          </w:p>
        </w:tc>
        <w:tc>
          <w:tcPr>
            <w:tcW w:w="2529" w:type="dxa"/>
            <w:gridSpan w:val="3"/>
          </w:tcPr>
          <w:p w14:paraId="36BAF485" w14:textId="77777777" w:rsidR="004A2B8B" w:rsidRPr="00392524" w:rsidRDefault="004A2B8B"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i/>
                <w:iCs/>
                <w:snapToGrid w:val="0"/>
                <w:sz w:val="26"/>
                <w:szCs w:val="26"/>
                <w:lang w:val="en-US" w:eastAsia="th-TH" w:bidi="th-TH"/>
              </w:rPr>
              <w:t>(</w:t>
            </w:r>
            <w:proofErr w:type="gramStart"/>
            <w:r w:rsidRPr="00392524">
              <w:rPr>
                <w:rFonts w:ascii="CordiaUPC" w:hAnsi="CordiaUPC" w:cs="CordiaUPC"/>
                <w:i/>
                <w:iCs/>
                <w:snapToGrid w:val="0"/>
                <w:sz w:val="26"/>
                <w:szCs w:val="26"/>
                <w:lang w:val="en-US" w:eastAsia="th-TH" w:bidi="th-TH"/>
              </w:rPr>
              <w:t>in</w:t>
            </w:r>
            <w:proofErr w:type="gramEnd"/>
            <w:r w:rsidRPr="00392524">
              <w:rPr>
                <w:rFonts w:ascii="CordiaUPC" w:hAnsi="CordiaUPC" w:cs="CordiaUPC"/>
                <w:i/>
                <w:iCs/>
                <w:snapToGrid w:val="0"/>
                <w:sz w:val="26"/>
                <w:szCs w:val="26"/>
                <w:lang w:val="en-US" w:eastAsia="th-TH" w:bidi="th-TH"/>
              </w:rPr>
              <w:t xml:space="preserve"> million Baht)</w:t>
            </w:r>
          </w:p>
        </w:tc>
      </w:tr>
      <w:tr w:rsidR="004A2B8B" w:rsidRPr="00392524" w14:paraId="518D8DBD" w14:textId="77777777" w:rsidTr="004A2B8B">
        <w:trPr>
          <w:trHeight w:hRule="exact" w:val="227"/>
        </w:trPr>
        <w:tc>
          <w:tcPr>
            <w:tcW w:w="6831" w:type="dxa"/>
          </w:tcPr>
          <w:p w14:paraId="5ADEB723" w14:textId="77777777" w:rsidR="004A2B8B" w:rsidRPr="00392524" w:rsidRDefault="004A2B8B" w:rsidP="00AD7C76">
            <w:pPr>
              <w:spacing w:line="240" w:lineRule="exact"/>
              <w:ind w:right="-109"/>
              <w:rPr>
                <w:rFonts w:ascii="CordiaUPC" w:hAnsi="CordiaUPC" w:cs="CordiaUPC"/>
                <w:b/>
                <w:bCs/>
                <w:sz w:val="26"/>
                <w:szCs w:val="26"/>
              </w:rPr>
            </w:pPr>
          </w:p>
        </w:tc>
        <w:tc>
          <w:tcPr>
            <w:tcW w:w="1116" w:type="dxa"/>
          </w:tcPr>
          <w:p w14:paraId="612AC4BE" w14:textId="77777777" w:rsidR="004A2B8B" w:rsidRPr="00392524" w:rsidRDefault="004A2B8B" w:rsidP="00AD7C7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40CA8C1C" w14:textId="77777777" w:rsidR="004A2B8B" w:rsidRPr="00392524" w:rsidRDefault="004A2B8B" w:rsidP="00AD7C76">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56DD4E8" w14:textId="77777777" w:rsidR="004A2B8B" w:rsidRPr="00392524" w:rsidRDefault="004A2B8B" w:rsidP="00AD7C76">
            <w:pPr>
              <w:pStyle w:val="acctfourfigures"/>
              <w:tabs>
                <w:tab w:val="clear" w:pos="765"/>
              </w:tabs>
              <w:spacing w:line="240" w:lineRule="exact"/>
              <w:ind w:left="-108" w:right="-88"/>
              <w:jc w:val="center"/>
              <w:rPr>
                <w:rFonts w:ascii="CordiaUPC" w:hAnsi="CordiaUPC" w:cs="CordiaUPC"/>
                <w:sz w:val="26"/>
                <w:szCs w:val="26"/>
              </w:rPr>
            </w:pPr>
          </w:p>
        </w:tc>
      </w:tr>
      <w:tr w:rsidR="003036DF" w:rsidRPr="00392524" w14:paraId="7494A47F" w14:textId="77777777" w:rsidTr="004A2B8B">
        <w:trPr>
          <w:trHeight w:val="245"/>
        </w:trPr>
        <w:tc>
          <w:tcPr>
            <w:tcW w:w="6831" w:type="dxa"/>
          </w:tcPr>
          <w:p w14:paraId="3E83741C" w14:textId="24876E67" w:rsidR="003036DF" w:rsidRPr="00392524" w:rsidRDefault="003036DF" w:rsidP="003036DF">
            <w:pPr>
              <w:spacing w:line="240" w:lineRule="exact"/>
              <w:ind w:right="-109"/>
              <w:rPr>
                <w:rFonts w:ascii="CordiaUPC" w:hAnsi="CordiaUPC" w:cs="CordiaUPC"/>
                <w:sz w:val="26"/>
                <w:szCs w:val="26"/>
              </w:rPr>
            </w:pPr>
            <w:r w:rsidRPr="00392524">
              <w:rPr>
                <w:rFonts w:ascii="CordiaUPC" w:hAnsi="CordiaUPC" w:cs="CordiaUPC"/>
                <w:spacing w:val="-4"/>
                <w:sz w:val="26"/>
                <w:szCs w:val="26"/>
                <w:lang w:eastAsia="th-TH"/>
              </w:rPr>
              <w:t>Beginning balance</w:t>
            </w:r>
            <w:r w:rsidRPr="00392524">
              <w:rPr>
                <w:rFonts w:ascii="CordiaUPC" w:hAnsi="CordiaUPC" w:cs="CordiaUPC"/>
                <w:spacing w:val="-6"/>
                <w:sz w:val="26"/>
                <w:szCs w:val="26"/>
                <w:lang w:eastAsia="th-TH"/>
              </w:rPr>
              <w:t xml:space="preserve"> </w:t>
            </w:r>
          </w:p>
        </w:tc>
        <w:tc>
          <w:tcPr>
            <w:tcW w:w="1116" w:type="dxa"/>
            <w:vAlign w:val="bottom"/>
          </w:tcPr>
          <w:p w14:paraId="5E6FE342" w14:textId="69FB1CE9" w:rsidR="003036DF" w:rsidRPr="00392524" w:rsidRDefault="003036DF" w:rsidP="003036DF">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57,390</w:t>
            </w:r>
          </w:p>
        </w:tc>
        <w:tc>
          <w:tcPr>
            <w:tcW w:w="236" w:type="dxa"/>
            <w:vAlign w:val="bottom"/>
          </w:tcPr>
          <w:p w14:paraId="056E4FDE" w14:textId="77777777" w:rsidR="003036DF" w:rsidRPr="00392524" w:rsidRDefault="003036DF" w:rsidP="003036DF">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73FAB8E8" w14:textId="6190FE7E" w:rsidR="003036DF" w:rsidRPr="00392524" w:rsidRDefault="003036DF" w:rsidP="003036DF">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55,796</w:t>
            </w:r>
          </w:p>
        </w:tc>
      </w:tr>
      <w:tr w:rsidR="003036DF" w:rsidRPr="00392524" w14:paraId="029A0C6E" w14:textId="77777777" w:rsidTr="004A2B8B">
        <w:trPr>
          <w:trHeight w:val="245"/>
        </w:trPr>
        <w:tc>
          <w:tcPr>
            <w:tcW w:w="6831" w:type="dxa"/>
          </w:tcPr>
          <w:p w14:paraId="0577A509" w14:textId="77777777" w:rsidR="003036DF" w:rsidRPr="00392524" w:rsidRDefault="003036DF" w:rsidP="003036DF">
            <w:pPr>
              <w:spacing w:line="240" w:lineRule="exact"/>
              <w:ind w:right="-109"/>
              <w:rPr>
                <w:rFonts w:ascii="CordiaUPC" w:hAnsi="CordiaUPC" w:cs="CordiaUPC"/>
                <w:sz w:val="26"/>
                <w:szCs w:val="26"/>
                <w:lang w:eastAsia="th-TH"/>
              </w:rPr>
            </w:pPr>
            <w:r w:rsidRPr="00392524">
              <w:rPr>
                <w:rFonts w:ascii="CordiaUPC" w:eastAsia="Times New Roman" w:hAnsi="CordiaUPC" w:cs="CordiaUPC"/>
                <w:sz w:val="26"/>
                <w:szCs w:val="26"/>
                <w:lang w:eastAsia="zh-CN"/>
              </w:rPr>
              <w:t>Changes from stage reclassification</w:t>
            </w:r>
          </w:p>
        </w:tc>
        <w:tc>
          <w:tcPr>
            <w:tcW w:w="1116" w:type="dxa"/>
            <w:vAlign w:val="bottom"/>
          </w:tcPr>
          <w:p w14:paraId="7300BE10" w14:textId="12801E8A" w:rsidR="003036DF" w:rsidRPr="00392524" w:rsidRDefault="003036DF" w:rsidP="003036DF">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8,856</w:t>
            </w:r>
          </w:p>
        </w:tc>
        <w:tc>
          <w:tcPr>
            <w:tcW w:w="236" w:type="dxa"/>
            <w:vAlign w:val="bottom"/>
          </w:tcPr>
          <w:p w14:paraId="7E885190" w14:textId="77777777" w:rsidR="003036DF" w:rsidRPr="00392524" w:rsidRDefault="003036DF" w:rsidP="003036DF">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4EADF4ED" w14:textId="582043C9" w:rsidR="003036DF" w:rsidRPr="00392524" w:rsidRDefault="003036DF" w:rsidP="003036DF">
            <w:pPr>
              <w:pStyle w:val="acctfourfigures"/>
              <w:spacing w:line="240" w:lineRule="exact"/>
              <w:ind w:right="-88"/>
              <w:rPr>
                <w:rFonts w:ascii="CordiaUPC" w:hAnsi="CordiaUPC" w:cs="CordiaUPC"/>
                <w:sz w:val="26"/>
                <w:szCs w:val="26"/>
              </w:rPr>
            </w:pPr>
            <w:r>
              <w:rPr>
                <w:rFonts w:ascii="CordiaUPC" w:hAnsi="CordiaUPC" w:cs="CordiaUPC"/>
                <w:sz w:val="26"/>
                <w:szCs w:val="26"/>
                <w:lang w:bidi="th-TH"/>
              </w:rPr>
              <w:t>8,870</w:t>
            </w:r>
          </w:p>
        </w:tc>
      </w:tr>
      <w:tr w:rsidR="003036DF" w:rsidRPr="00392524" w14:paraId="13DE08FE" w14:textId="77777777" w:rsidTr="004A2B8B">
        <w:trPr>
          <w:trHeight w:val="245"/>
        </w:trPr>
        <w:tc>
          <w:tcPr>
            <w:tcW w:w="6831" w:type="dxa"/>
          </w:tcPr>
          <w:p w14:paraId="6ADB93C0" w14:textId="77777777" w:rsidR="003036DF" w:rsidRPr="00392524" w:rsidRDefault="003036DF" w:rsidP="003036DF">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Changes from remeasurement of ECL</w:t>
            </w:r>
          </w:p>
        </w:tc>
        <w:tc>
          <w:tcPr>
            <w:tcW w:w="1116" w:type="dxa"/>
            <w:vAlign w:val="bottom"/>
          </w:tcPr>
          <w:p w14:paraId="13FD7C8F" w14:textId="5BA13D8E" w:rsidR="003036DF" w:rsidRPr="0061697D" w:rsidRDefault="003036DF" w:rsidP="003036DF">
            <w:pPr>
              <w:pStyle w:val="acctfourfigures"/>
              <w:spacing w:line="240" w:lineRule="exact"/>
              <w:ind w:left="-108" w:right="-88"/>
              <w:rPr>
                <w:rFonts w:ascii="CordiaUPC" w:hAnsi="CordiaUPC" w:cs="CordiaUPC"/>
                <w:sz w:val="26"/>
                <w:szCs w:val="26"/>
                <w:lang w:val="en-US"/>
              </w:rPr>
            </w:pPr>
            <w:r w:rsidRPr="0061697D">
              <w:rPr>
                <w:rFonts w:ascii="CordiaUPC" w:hAnsi="CordiaUPC" w:cs="CordiaUPC"/>
                <w:sz w:val="26"/>
                <w:szCs w:val="26"/>
                <w:lang w:val="en-US" w:bidi="th-TH"/>
              </w:rPr>
              <w:t>5,</w:t>
            </w:r>
            <w:r w:rsidR="00473217" w:rsidRPr="0061697D">
              <w:rPr>
                <w:rFonts w:ascii="CordiaUPC" w:hAnsi="CordiaUPC" w:cs="CordiaUPC"/>
                <w:sz w:val="26"/>
                <w:szCs w:val="26"/>
                <w:lang w:val="en-US" w:bidi="th-TH"/>
              </w:rPr>
              <w:t>348</w:t>
            </w:r>
          </w:p>
        </w:tc>
        <w:tc>
          <w:tcPr>
            <w:tcW w:w="236" w:type="dxa"/>
            <w:vAlign w:val="bottom"/>
          </w:tcPr>
          <w:p w14:paraId="7EA03D9B" w14:textId="77777777" w:rsidR="003036DF" w:rsidRPr="0061697D" w:rsidRDefault="003036DF" w:rsidP="003036DF">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4686455" w14:textId="60750985" w:rsidR="003036DF" w:rsidRPr="0061697D" w:rsidRDefault="00473217" w:rsidP="003036DF">
            <w:pPr>
              <w:pStyle w:val="acctfourfigures"/>
              <w:spacing w:line="240" w:lineRule="exact"/>
              <w:ind w:left="-108" w:right="-88"/>
              <w:rPr>
                <w:rFonts w:ascii="CordiaUPC" w:hAnsi="CordiaUPC" w:cs="CordiaUPC"/>
                <w:sz w:val="26"/>
                <w:szCs w:val="26"/>
              </w:rPr>
            </w:pPr>
            <w:r w:rsidRPr="0061697D">
              <w:rPr>
                <w:rFonts w:ascii="CordiaUPC" w:hAnsi="CordiaUPC" w:cs="CordiaUPC"/>
                <w:sz w:val="26"/>
                <w:szCs w:val="26"/>
                <w:lang w:val="en-US" w:bidi="th-TH"/>
              </w:rPr>
              <w:t>5,039</w:t>
            </w:r>
          </w:p>
        </w:tc>
      </w:tr>
      <w:tr w:rsidR="003036DF" w:rsidRPr="00392524" w14:paraId="539DE096" w14:textId="77777777" w:rsidTr="004A2B8B">
        <w:trPr>
          <w:trHeight w:val="245"/>
        </w:trPr>
        <w:tc>
          <w:tcPr>
            <w:tcW w:w="6831" w:type="dxa"/>
          </w:tcPr>
          <w:p w14:paraId="480BB245" w14:textId="73DF41E5" w:rsidR="003036DF" w:rsidRPr="00392524" w:rsidRDefault="003036DF" w:rsidP="003036DF">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Originated during the period</w:t>
            </w:r>
          </w:p>
        </w:tc>
        <w:tc>
          <w:tcPr>
            <w:tcW w:w="1116" w:type="dxa"/>
            <w:vAlign w:val="bottom"/>
          </w:tcPr>
          <w:p w14:paraId="398BB29E" w14:textId="7420874E" w:rsidR="003036DF" w:rsidRPr="0061697D" w:rsidRDefault="003036DF" w:rsidP="003036DF">
            <w:pPr>
              <w:pStyle w:val="acctfourfigures"/>
              <w:spacing w:line="240" w:lineRule="exact"/>
              <w:ind w:left="-108" w:right="-88"/>
              <w:rPr>
                <w:rFonts w:ascii="CordiaUPC" w:hAnsi="CordiaUPC" w:cs="CordiaUPC"/>
                <w:sz w:val="26"/>
                <w:szCs w:val="26"/>
              </w:rPr>
            </w:pPr>
            <w:r w:rsidRPr="0061697D">
              <w:rPr>
                <w:rFonts w:ascii="CordiaUPC" w:hAnsi="CordiaUPC" w:cs="CordiaUPC"/>
                <w:sz w:val="26"/>
                <w:szCs w:val="26"/>
                <w:lang w:bidi="th-TH"/>
              </w:rPr>
              <w:t>2,900</w:t>
            </w:r>
          </w:p>
        </w:tc>
        <w:tc>
          <w:tcPr>
            <w:tcW w:w="236" w:type="dxa"/>
            <w:vAlign w:val="bottom"/>
          </w:tcPr>
          <w:p w14:paraId="3F501B6F" w14:textId="77777777" w:rsidR="003036DF" w:rsidRPr="0061697D" w:rsidRDefault="003036DF" w:rsidP="003036DF">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7F394876" w14:textId="1EF3A13E" w:rsidR="003036DF" w:rsidRPr="0061697D" w:rsidRDefault="003036DF" w:rsidP="003036DF">
            <w:pPr>
              <w:pStyle w:val="acctfourfigures"/>
              <w:spacing w:line="240" w:lineRule="exact"/>
              <w:ind w:left="-108" w:right="-88"/>
              <w:rPr>
                <w:rFonts w:ascii="CordiaUPC" w:hAnsi="CordiaUPC" w:cs="CordiaUPC"/>
                <w:sz w:val="26"/>
                <w:szCs w:val="26"/>
              </w:rPr>
            </w:pPr>
            <w:r w:rsidRPr="0061697D">
              <w:rPr>
                <w:rFonts w:ascii="CordiaUPC" w:hAnsi="CordiaUPC" w:cs="CordiaUPC"/>
                <w:sz w:val="26"/>
                <w:szCs w:val="26"/>
                <w:lang w:bidi="th-TH"/>
              </w:rPr>
              <w:t>2,900</w:t>
            </w:r>
          </w:p>
        </w:tc>
      </w:tr>
      <w:tr w:rsidR="003036DF" w:rsidRPr="00392524" w14:paraId="41ED4470" w14:textId="77777777" w:rsidTr="004A2B8B">
        <w:trPr>
          <w:trHeight w:val="245"/>
        </w:trPr>
        <w:tc>
          <w:tcPr>
            <w:tcW w:w="6831" w:type="dxa"/>
          </w:tcPr>
          <w:p w14:paraId="6ABDAEEF" w14:textId="39A59318" w:rsidR="003036DF" w:rsidRPr="00392524" w:rsidRDefault="003036DF" w:rsidP="003036DF">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Derecognition during the period</w:t>
            </w:r>
          </w:p>
        </w:tc>
        <w:tc>
          <w:tcPr>
            <w:tcW w:w="1116" w:type="dxa"/>
            <w:vAlign w:val="bottom"/>
          </w:tcPr>
          <w:p w14:paraId="496D826F" w14:textId="037D7C34" w:rsidR="003036DF" w:rsidRPr="0061697D" w:rsidRDefault="003036DF" w:rsidP="003036DF">
            <w:pPr>
              <w:pStyle w:val="acctfourfigures"/>
              <w:spacing w:line="240" w:lineRule="exact"/>
              <w:ind w:left="-108" w:right="-88"/>
              <w:rPr>
                <w:rFonts w:ascii="CordiaUPC" w:hAnsi="CordiaUPC" w:cs="CordiaUPC"/>
                <w:sz w:val="26"/>
                <w:szCs w:val="26"/>
              </w:rPr>
            </w:pPr>
            <w:r w:rsidRPr="0061697D">
              <w:rPr>
                <w:rFonts w:ascii="CordiaUPC" w:hAnsi="CordiaUPC" w:cs="CordiaUPC"/>
                <w:sz w:val="26"/>
                <w:szCs w:val="26"/>
              </w:rPr>
              <w:t>(4,244)</w:t>
            </w:r>
          </w:p>
        </w:tc>
        <w:tc>
          <w:tcPr>
            <w:tcW w:w="236" w:type="dxa"/>
            <w:vAlign w:val="bottom"/>
          </w:tcPr>
          <w:p w14:paraId="0931A96E" w14:textId="77777777" w:rsidR="003036DF" w:rsidRPr="0061697D" w:rsidRDefault="003036DF" w:rsidP="003036DF">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513D90EA" w14:textId="00127E9B" w:rsidR="003036DF" w:rsidRPr="0061697D" w:rsidRDefault="003036DF" w:rsidP="003036DF">
            <w:pPr>
              <w:pStyle w:val="acctfourfigures"/>
              <w:spacing w:line="240" w:lineRule="exact"/>
              <w:ind w:left="-108" w:right="-88"/>
              <w:rPr>
                <w:rFonts w:ascii="CordiaUPC" w:hAnsi="CordiaUPC" w:cs="CordiaUPC"/>
                <w:sz w:val="26"/>
                <w:szCs w:val="26"/>
              </w:rPr>
            </w:pPr>
            <w:r w:rsidRPr="0061697D">
              <w:rPr>
                <w:rFonts w:ascii="CordiaUPC" w:hAnsi="CordiaUPC" w:cs="CordiaUPC"/>
                <w:sz w:val="26"/>
                <w:szCs w:val="26"/>
              </w:rPr>
              <w:t>(5,262)</w:t>
            </w:r>
          </w:p>
        </w:tc>
      </w:tr>
      <w:tr w:rsidR="003036DF" w:rsidRPr="00392524" w14:paraId="22DE257D" w14:textId="77777777" w:rsidTr="004A2B8B">
        <w:trPr>
          <w:trHeight w:val="245"/>
        </w:trPr>
        <w:tc>
          <w:tcPr>
            <w:tcW w:w="6831" w:type="dxa"/>
          </w:tcPr>
          <w:p w14:paraId="466757F3" w14:textId="77777777" w:rsidR="003036DF" w:rsidRPr="00392524" w:rsidRDefault="003036DF" w:rsidP="003036DF">
            <w:pPr>
              <w:spacing w:line="240" w:lineRule="exact"/>
              <w:ind w:right="-109"/>
              <w:rPr>
                <w:rFonts w:ascii="CordiaUPC" w:hAnsi="CordiaUPC" w:cs="CordiaUPC"/>
                <w:color w:val="000000"/>
                <w:sz w:val="26"/>
                <w:szCs w:val="26"/>
                <w:cs/>
                <w:lang w:bidi="th-TH"/>
              </w:rPr>
            </w:pPr>
            <w:r w:rsidRPr="00392524">
              <w:rPr>
                <w:rFonts w:ascii="CordiaUPC" w:eastAsia="Times New Roman" w:hAnsi="CordiaUPC" w:cs="CordiaUPC"/>
                <w:sz w:val="26"/>
                <w:szCs w:val="26"/>
                <w:lang w:eastAsia="zh-CN"/>
              </w:rPr>
              <w:t>Write</w:t>
            </w:r>
            <w:r w:rsidRPr="00392524">
              <w:rPr>
                <w:rFonts w:ascii="CordiaUPC" w:eastAsia="Times New Roman" w:hAnsi="CordiaUPC" w:cs="CordiaUPC"/>
                <w:sz w:val="26"/>
                <w:szCs w:val="26"/>
                <w:cs/>
                <w:lang w:eastAsia="zh-CN"/>
              </w:rPr>
              <w:t>-</w:t>
            </w:r>
            <w:r w:rsidRPr="00392524">
              <w:rPr>
                <w:rFonts w:ascii="CordiaUPC" w:eastAsia="Times New Roman" w:hAnsi="CordiaUPC" w:cs="CordiaUPC"/>
                <w:sz w:val="26"/>
                <w:szCs w:val="26"/>
                <w:lang w:eastAsia="zh-CN"/>
              </w:rPr>
              <w:t>off</w:t>
            </w:r>
          </w:p>
        </w:tc>
        <w:tc>
          <w:tcPr>
            <w:tcW w:w="1116" w:type="dxa"/>
            <w:vAlign w:val="bottom"/>
          </w:tcPr>
          <w:p w14:paraId="64EB2B35" w14:textId="233BA388" w:rsidR="003036DF" w:rsidRPr="0061697D" w:rsidRDefault="00473217" w:rsidP="003036DF">
            <w:pPr>
              <w:pStyle w:val="acctfourfigures"/>
              <w:spacing w:line="240" w:lineRule="exact"/>
              <w:ind w:left="-108" w:right="-88"/>
              <w:rPr>
                <w:rFonts w:ascii="CordiaUPC" w:hAnsi="CordiaUPC" w:cs="CordiaUPC"/>
                <w:sz w:val="26"/>
                <w:szCs w:val="26"/>
              </w:rPr>
            </w:pPr>
            <w:r w:rsidRPr="0061697D">
              <w:rPr>
                <w:rFonts w:ascii="CordiaUPC" w:hAnsi="CordiaUPC" w:cs="CordiaUPC"/>
                <w:sz w:val="26"/>
                <w:szCs w:val="26"/>
              </w:rPr>
              <w:t>(12,376)</w:t>
            </w:r>
          </w:p>
        </w:tc>
        <w:tc>
          <w:tcPr>
            <w:tcW w:w="236" w:type="dxa"/>
            <w:vAlign w:val="bottom"/>
          </w:tcPr>
          <w:p w14:paraId="2CE56E5E" w14:textId="77777777" w:rsidR="003036DF" w:rsidRPr="0061697D" w:rsidRDefault="003036DF" w:rsidP="003036DF">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78C7C504" w14:textId="30A5722E" w:rsidR="003036DF" w:rsidRPr="0061697D" w:rsidRDefault="00473217" w:rsidP="003036DF">
            <w:pPr>
              <w:pStyle w:val="acctfourfigures"/>
              <w:spacing w:line="240" w:lineRule="exact"/>
              <w:ind w:left="-108" w:right="-88"/>
              <w:rPr>
                <w:rFonts w:ascii="CordiaUPC" w:hAnsi="CordiaUPC" w:cs="CordiaUPC"/>
                <w:sz w:val="26"/>
                <w:szCs w:val="26"/>
              </w:rPr>
            </w:pPr>
            <w:r w:rsidRPr="0061697D">
              <w:rPr>
                <w:rFonts w:ascii="CordiaUPC" w:hAnsi="CordiaUPC" w:cs="CordiaUPC"/>
                <w:sz w:val="26"/>
                <w:szCs w:val="26"/>
              </w:rPr>
              <w:t>(11,444)</w:t>
            </w:r>
          </w:p>
        </w:tc>
      </w:tr>
      <w:tr w:rsidR="003036DF" w:rsidRPr="00392524" w14:paraId="3C2D6B48" w14:textId="77777777" w:rsidTr="004A2B8B">
        <w:trPr>
          <w:trHeight w:val="245"/>
        </w:trPr>
        <w:tc>
          <w:tcPr>
            <w:tcW w:w="6831" w:type="dxa"/>
          </w:tcPr>
          <w:p w14:paraId="3F50E9C7" w14:textId="77777777" w:rsidR="003036DF" w:rsidRPr="00392524" w:rsidRDefault="003036DF" w:rsidP="003036DF">
            <w:pPr>
              <w:spacing w:line="240" w:lineRule="exact"/>
              <w:ind w:right="-109"/>
              <w:rPr>
                <w:rFonts w:ascii="CordiaUPC" w:hAnsi="CordiaUPC" w:cs="CordiaUPC"/>
                <w:color w:val="000000"/>
                <w:sz w:val="26"/>
                <w:szCs w:val="26"/>
              </w:rPr>
            </w:pPr>
            <w:r w:rsidRPr="00392524">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vAlign w:val="bottom"/>
          </w:tcPr>
          <w:p w14:paraId="03AA6DD0" w14:textId="40503D3D" w:rsidR="003036DF" w:rsidRPr="00392524" w:rsidRDefault="003036DF" w:rsidP="003036DF">
            <w:pPr>
              <w:pStyle w:val="acctfourfigures"/>
              <w:spacing w:line="240" w:lineRule="exact"/>
              <w:ind w:left="-108" w:right="-88"/>
              <w:rPr>
                <w:rFonts w:ascii="CordiaUPC" w:hAnsi="CordiaUPC" w:cs="CordiaUPC"/>
                <w:b/>
                <w:bCs/>
                <w:sz w:val="26"/>
                <w:szCs w:val="26"/>
              </w:rPr>
            </w:pPr>
            <w:r>
              <w:rPr>
                <w:rFonts w:ascii="CordiaUPC" w:hAnsi="CordiaUPC" w:cs="CordiaUPC"/>
                <w:b/>
                <w:bCs/>
                <w:sz w:val="26"/>
                <w:szCs w:val="26"/>
                <w:lang w:val="en-US"/>
              </w:rPr>
              <w:t>57,874</w:t>
            </w:r>
          </w:p>
        </w:tc>
        <w:tc>
          <w:tcPr>
            <w:tcW w:w="236" w:type="dxa"/>
            <w:vAlign w:val="bottom"/>
          </w:tcPr>
          <w:p w14:paraId="3C4369F4" w14:textId="77777777" w:rsidR="003036DF" w:rsidRPr="00392524" w:rsidRDefault="003036DF" w:rsidP="003036DF">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vAlign w:val="bottom"/>
          </w:tcPr>
          <w:p w14:paraId="0144819F" w14:textId="614A2AF8" w:rsidR="003036DF" w:rsidRPr="00392524" w:rsidRDefault="003036DF" w:rsidP="003036DF">
            <w:pPr>
              <w:pStyle w:val="acctfourfigures"/>
              <w:spacing w:line="240" w:lineRule="exact"/>
              <w:ind w:left="-108" w:right="-88"/>
              <w:rPr>
                <w:rFonts w:ascii="CordiaUPC" w:hAnsi="CordiaUPC" w:cs="CordiaUPC"/>
                <w:b/>
                <w:bCs/>
                <w:sz w:val="26"/>
                <w:szCs w:val="26"/>
                <w:cs/>
                <w:lang w:bidi="th-TH"/>
              </w:rPr>
            </w:pPr>
            <w:r>
              <w:rPr>
                <w:rFonts w:ascii="CordiaUPC" w:hAnsi="CordiaUPC" w:cs="CordiaUPC"/>
                <w:b/>
                <w:bCs/>
                <w:sz w:val="26"/>
                <w:szCs w:val="26"/>
              </w:rPr>
              <w:t>55,899</w:t>
            </w:r>
          </w:p>
        </w:tc>
      </w:tr>
      <w:bookmarkEnd w:id="14"/>
    </w:tbl>
    <w:p w14:paraId="65648A9A" w14:textId="4C388B2F" w:rsidR="001476D8" w:rsidRPr="00392524" w:rsidRDefault="001476D8" w:rsidP="00AD7C76">
      <w:pPr>
        <w:spacing w:line="240" w:lineRule="exact"/>
        <w:rPr>
          <w:rFonts w:ascii="CordiaUPC" w:hAnsi="CordiaUPC" w:cs="CordiaUPC"/>
          <w:sz w:val="26"/>
          <w:szCs w:val="26"/>
          <w:lang w:eastAsia="x-none"/>
        </w:rPr>
      </w:pPr>
    </w:p>
    <w:p w14:paraId="4A7DF57A" w14:textId="79EFCDD0" w:rsidR="00F10970" w:rsidRPr="00392524" w:rsidRDefault="00F10970" w:rsidP="00AD7C76">
      <w:pPr>
        <w:pStyle w:val="BodyTextIndent"/>
        <w:spacing w:after="0" w:line="240" w:lineRule="exact"/>
        <w:ind w:left="540" w:firstLine="4"/>
        <w:jc w:val="thaiDistribute"/>
        <w:rPr>
          <w:rFonts w:ascii="CordiaUPC" w:hAnsi="CordiaUPC" w:cs="CordiaUPC"/>
          <w:sz w:val="26"/>
          <w:szCs w:val="26"/>
        </w:rPr>
      </w:pPr>
      <w:r w:rsidRPr="00392524">
        <w:rPr>
          <w:rFonts w:ascii="CordiaUPC" w:hAnsi="CordiaUPC" w:cs="CordiaUPC"/>
          <w:sz w:val="26"/>
          <w:szCs w:val="26"/>
        </w:rPr>
        <w:t>The movements in the allowance for expected credit loss of loans to customers and accrued interest receivables during the year were as follows:</w:t>
      </w:r>
    </w:p>
    <w:p w14:paraId="41E3BC0C" w14:textId="77777777" w:rsidR="00D62811" w:rsidRDefault="00D62811" w:rsidP="00AD7C76">
      <w:pPr>
        <w:pStyle w:val="BodyTextIndent"/>
        <w:spacing w:after="0" w:line="240" w:lineRule="exact"/>
        <w:ind w:left="540" w:firstLine="4"/>
        <w:jc w:val="thaiDistribute"/>
        <w:rPr>
          <w:rFonts w:ascii="CordiaUPC" w:hAnsi="CordiaUPC" w:cs="CordiaUPC"/>
          <w:sz w:val="26"/>
          <w:szCs w:val="26"/>
        </w:rPr>
      </w:pPr>
    </w:p>
    <w:tbl>
      <w:tblPr>
        <w:tblW w:w="9360" w:type="dxa"/>
        <w:tblInd w:w="423" w:type="dxa"/>
        <w:tblLayout w:type="fixed"/>
        <w:tblLook w:val="01E0" w:firstRow="1" w:lastRow="1" w:firstColumn="1" w:lastColumn="1" w:noHBand="0" w:noVBand="0"/>
      </w:tblPr>
      <w:tblGrid>
        <w:gridCol w:w="6831"/>
        <w:gridCol w:w="1116"/>
        <w:gridCol w:w="236"/>
        <w:gridCol w:w="1177"/>
      </w:tblGrid>
      <w:tr w:rsidR="004A2B8B" w:rsidRPr="00392524" w14:paraId="5A0543B0" w14:textId="77777777" w:rsidTr="006B1063">
        <w:trPr>
          <w:trHeight w:val="245"/>
        </w:trPr>
        <w:tc>
          <w:tcPr>
            <w:tcW w:w="6831" w:type="dxa"/>
          </w:tcPr>
          <w:p w14:paraId="34846765" w14:textId="77777777" w:rsidR="004A2B8B" w:rsidRPr="00392524" w:rsidRDefault="004A2B8B" w:rsidP="006B1063">
            <w:pPr>
              <w:spacing w:line="240" w:lineRule="exact"/>
              <w:ind w:right="-109"/>
              <w:rPr>
                <w:rFonts w:ascii="CordiaUPC" w:hAnsi="CordiaUPC" w:cs="CordiaUPC"/>
                <w:sz w:val="26"/>
                <w:szCs w:val="26"/>
              </w:rPr>
            </w:pPr>
          </w:p>
        </w:tc>
        <w:tc>
          <w:tcPr>
            <w:tcW w:w="1116" w:type="dxa"/>
          </w:tcPr>
          <w:p w14:paraId="567F50C0" w14:textId="77777777" w:rsidR="004A2B8B" w:rsidRPr="00392524" w:rsidRDefault="004A2B8B" w:rsidP="006B1063">
            <w:pPr>
              <w:pStyle w:val="acctfourfigures"/>
              <w:tabs>
                <w:tab w:val="clear" w:pos="765"/>
              </w:tabs>
              <w:spacing w:line="240" w:lineRule="exact"/>
              <w:ind w:left="-108" w:right="-105"/>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c>
          <w:tcPr>
            <w:tcW w:w="236" w:type="dxa"/>
          </w:tcPr>
          <w:p w14:paraId="6D49C564" w14:textId="77777777" w:rsidR="004A2B8B" w:rsidRPr="00392524" w:rsidRDefault="004A2B8B" w:rsidP="006B1063">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42267FE5" w14:textId="77777777" w:rsidR="004A2B8B" w:rsidRPr="00392524" w:rsidRDefault="004A2B8B" w:rsidP="006B1063">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Bank only</w:t>
            </w:r>
          </w:p>
        </w:tc>
      </w:tr>
      <w:tr w:rsidR="004A2B8B" w:rsidRPr="00392524" w14:paraId="26B2C5C7" w14:textId="77777777" w:rsidTr="006B1063">
        <w:trPr>
          <w:trHeight w:val="245"/>
        </w:trPr>
        <w:tc>
          <w:tcPr>
            <w:tcW w:w="6831" w:type="dxa"/>
          </w:tcPr>
          <w:p w14:paraId="1702AC6E" w14:textId="65CA1374" w:rsidR="004A2B8B" w:rsidRPr="00392524" w:rsidRDefault="002D3DDF" w:rsidP="006B1063">
            <w:pPr>
              <w:spacing w:line="240" w:lineRule="exact"/>
              <w:ind w:right="-109"/>
              <w:rPr>
                <w:rFonts w:ascii="CordiaUPC" w:hAnsi="CordiaUPC" w:cs="CordiaUPC"/>
                <w:b/>
                <w:bCs/>
                <w:i/>
                <w:iCs/>
                <w:sz w:val="26"/>
                <w:szCs w:val="26"/>
              </w:rPr>
            </w:pPr>
            <w:r>
              <w:rPr>
                <w:rFonts w:ascii="CordiaUPC" w:hAnsi="CordiaUPC" w:cs="CordiaUPC"/>
                <w:b/>
                <w:bCs/>
                <w:i/>
                <w:iCs/>
                <w:sz w:val="26"/>
                <w:szCs w:val="26"/>
              </w:rPr>
              <w:t>For the year</w:t>
            </w:r>
            <w:r w:rsidR="004A2B8B" w:rsidRPr="005B2349">
              <w:rPr>
                <w:rFonts w:ascii="CordiaUPC" w:hAnsi="CordiaUPC" w:cs="CordiaUPC"/>
                <w:b/>
                <w:bCs/>
                <w:i/>
                <w:iCs/>
                <w:sz w:val="26"/>
                <w:szCs w:val="26"/>
              </w:rPr>
              <w:t xml:space="preserve"> ended</w:t>
            </w:r>
            <w:r w:rsidR="004A2B8B">
              <w:rPr>
                <w:rFonts w:ascii="CordiaUPC" w:hAnsi="CordiaUPC" w:cs="CordiaUPC"/>
                <w:b/>
                <w:bCs/>
                <w:i/>
                <w:iCs/>
                <w:sz w:val="26"/>
                <w:szCs w:val="26"/>
              </w:rPr>
              <w:t xml:space="preserve"> 31</w:t>
            </w:r>
            <w:r w:rsidR="004A2B8B" w:rsidRPr="005B2349">
              <w:rPr>
                <w:rFonts w:ascii="CordiaUPC" w:hAnsi="CordiaUPC" w:cs="CordiaUPC"/>
                <w:b/>
                <w:bCs/>
                <w:i/>
                <w:iCs/>
                <w:sz w:val="26"/>
                <w:szCs w:val="26"/>
              </w:rPr>
              <w:t xml:space="preserve"> </w:t>
            </w:r>
            <w:r w:rsidR="004A2B8B" w:rsidRPr="00392524">
              <w:rPr>
                <w:rFonts w:ascii="CordiaUPC" w:hAnsi="CordiaUPC" w:cs="CordiaUPC"/>
                <w:b/>
                <w:bCs/>
                <w:i/>
                <w:iCs/>
                <w:sz w:val="26"/>
                <w:szCs w:val="26"/>
              </w:rPr>
              <w:t>December 202</w:t>
            </w:r>
            <w:r w:rsidR="00D40804">
              <w:rPr>
                <w:rFonts w:ascii="CordiaUPC" w:hAnsi="CordiaUPC" w:cs="CordiaUPC"/>
                <w:b/>
                <w:bCs/>
                <w:i/>
                <w:iCs/>
                <w:sz w:val="26"/>
                <w:szCs w:val="26"/>
              </w:rPr>
              <w:t>2</w:t>
            </w:r>
          </w:p>
        </w:tc>
        <w:tc>
          <w:tcPr>
            <w:tcW w:w="2529" w:type="dxa"/>
            <w:gridSpan w:val="3"/>
          </w:tcPr>
          <w:p w14:paraId="5C9DA43E" w14:textId="77777777" w:rsidR="004A2B8B" w:rsidRPr="00392524" w:rsidRDefault="004A2B8B"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i/>
                <w:iCs/>
                <w:snapToGrid w:val="0"/>
                <w:sz w:val="26"/>
                <w:szCs w:val="26"/>
                <w:lang w:val="en-US" w:eastAsia="th-TH" w:bidi="th-TH"/>
              </w:rPr>
              <w:t>(</w:t>
            </w:r>
            <w:proofErr w:type="gramStart"/>
            <w:r w:rsidRPr="00392524">
              <w:rPr>
                <w:rFonts w:ascii="CordiaUPC" w:hAnsi="CordiaUPC" w:cs="CordiaUPC"/>
                <w:i/>
                <w:iCs/>
                <w:snapToGrid w:val="0"/>
                <w:sz w:val="26"/>
                <w:szCs w:val="26"/>
                <w:lang w:val="en-US" w:eastAsia="th-TH" w:bidi="th-TH"/>
              </w:rPr>
              <w:t>in</w:t>
            </w:r>
            <w:proofErr w:type="gramEnd"/>
            <w:r w:rsidRPr="00392524">
              <w:rPr>
                <w:rFonts w:ascii="CordiaUPC" w:hAnsi="CordiaUPC" w:cs="CordiaUPC"/>
                <w:i/>
                <w:iCs/>
                <w:snapToGrid w:val="0"/>
                <w:sz w:val="26"/>
                <w:szCs w:val="26"/>
                <w:lang w:val="en-US" w:eastAsia="th-TH" w:bidi="th-TH"/>
              </w:rPr>
              <w:t xml:space="preserve"> million Baht)</w:t>
            </w:r>
          </w:p>
        </w:tc>
      </w:tr>
      <w:tr w:rsidR="004A2B8B" w:rsidRPr="00392524" w14:paraId="7BEBB75A" w14:textId="77777777" w:rsidTr="006B1063">
        <w:trPr>
          <w:trHeight w:hRule="exact" w:val="227"/>
        </w:trPr>
        <w:tc>
          <w:tcPr>
            <w:tcW w:w="6831" w:type="dxa"/>
          </w:tcPr>
          <w:p w14:paraId="335A224F" w14:textId="77777777" w:rsidR="004A2B8B" w:rsidRPr="00392524" w:rsidRDefault="004A2B8B" w:rsidP="006B1063">
            <w:pPr>
              <w:spacing w:line="240" w:lineRule="exact"/>
              <w:ind w:right="-109"/>
              <w:rPr>
                <w:rFonts w:ascii="CordiaUPC" w:hAnsi="CordiaUPC" w:cs="CordiaUPC"/>
                <w:b/>
                <w:bCs/>
                <w:sz w:val="26"/>
                <w:szCs w:val="26"/>
              </w:rPr>
            </w:pPr>
          </w:p>
        </w:tc>
        <w:tc>
          <w:tcPr>
            <w:tcW w:w="1116" w:type="dxa"/>
          </w:tcPr>
          <w:p w14:paraId="23E30153" w14:textId="77777777" w:rsidR="004A2B8B" w:rsidRPr="00392524" w:rsidRDefault="004A2B8B" w:rsidP="006B106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56B691B6" w14:textId="77777777" w:rsidR="004A2B8B" w:rsidRPr="00392524" w:rsidRDefault="004A2B8B" w:rsidP="006B1063">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500D4AD" w14:textId="77777777" w:rsidR="004A2B8B" w:rsidRPr="00392524" w:rsidRDefault="004A2B8B" w:rsidP="006B1063">
            <w:pPr>
              <w:pStyle w:val="acctfourfigures"/>
              <w:tabs>
                <w:tab w:val="clear" w:pos="765"/>
              </w:tabs>
              <w:spacing w:line="240" w:lineRule="exact"/>
              <w:ind w:left="-108" w:right="-88"/>
              <w:jc w:val="center"/>
              <w:rPr>
                <w:rFonts w:ascii="CordiaUPC" w:hAnsi="CordiaUPC" w:cs="CordiaUPC"/>
                <w:sz w:val="26"/>
                <w:szCs w:val="26"/>
              </w:rPr>
            </w:pPr>
          </w:p>
        </w:tc>
      </w:tr>
      <w:tr w:rsidR="00D40804" w:rsidRPr="00392524" w14:paraId="3C106C28" w14:textId="77777777" w:rsidTr="006B1063">
        <w:trPr>
          <w:trHeight w:val="245"/>
        </w:trPr>
        <w:tc>
          <w:tcPr>
            <w:tcW w:w="6831" w:type="dxa"/>
          </w:tcPr>
          <w:p w14:paraId="1CE5F4FA" w14:textId="77777777" w:rsidR="00D40804" w:rsidRPr="00392524" w:rsidRDefault="00D40804" w:rsidP="00D40804">
            <w:pPr>
              <w:spacing w:line="240" w:lineRule="exact"/>
              <w:ind w:right="-109"/>
              <w:rPr>
                <w:rFonts w:ascii="CordiaUPC" w:hAnsi="CordiaUPC" w:cs="CordiaUPC"/>
                <w:sz w:val="26"/>
                <w:szCs w:val="26"/>
              </w:rPr>
            </w:pPr>
            <w:r w:rsidRPr="00392524">
              <w:rPr>
                <w:rFonts w:ascii="CordiaUPC" w:hAnsi="CordiaUPC" w:cs="CordiaUPC"/>
                <w:spacing w:val="-4"/>
                <w:sz w:val="26"/>
                <w:szCs w:val="26"/>
                <w:lang w:eastAsia="th-TH"/>
              </w:rPr>
              <w:t>Beginning balance</w:t>
            </w:r>
            <w:r w:rsidRPr="00392524">
              <w:rPr>
                <w:rFonts w:ascii="CordiaUPC" w:hAnsi="CordiaUPC" w:cs="CordiaUPC"/>
                <w:spacing w:val="-6"/>
                <w:sz w:val="26"/>
                <w:szCs w:val="26"/>
                <w:lang w:eastAsia="th-TH"/>
              </w:rPr>
              <w:t xml:space="preserve"> </w:t>
            </w:r>
          </w:p>
        </w:tc>
        <w:tc>
          <w:tcPr>
            <w:tcW w:w="1116" w:type="dxa"/>
            <w:vAlign w:val="bottom"/>
          </w:tcPr>
          <w:p w14:paraId="3CF3E945" w14:textId="2652724C" w:rsidR="00D40804" w:rsidRPr="00392524" w:rsidRDefault="00D40804" w:rsidP="00D40804">
            <w:pPr>
              <w:pStyle w:val="acctfourfigures"/>
              <w:spacing w:line="240" w:lineRule="exact"/>
              <w:ind w:left="-108" w:right="-88"/>
              <w:rPr>
                <w:rFonts w:ascii="CordiaUPC" w:hAnsi="CordiaUPC" w:cs="CordiaUPC"/>
                <w:sz w:val="26"/>
                <w:szCs w:val="26"/>
                <w:lang w:val="en-US" w:bidi="th-TH"/>
              </w:rPr>
            </w:pPr>
            <w:r w:rsidRPr="00F11678">
              <w:rPr>
                <w:rFonts w:ascii="CordiaUPC" w:hAnsi="CordiaUPC" w:cs="CordiaUPC"/>
                <w:sz w:val="26"/>
                <w:szCs w:val="26"/>
                <w:lang w:val="en-US" w:bidi="th-TH"/>
              </w:rPr>
              <w:t>54,472</w:t>
            </w:r>
          </w:p>
        </w:tc>
        <w:tc>
          <w:tcPr>
            <w:tcW w:w="236" w:type="dxa"/>
            <w:vAlign w:val="bottom"/>
          </w:tcPr>
          <w:p w14:paraId="7448DCB9" w14:textId="77777777" w:rsidR="00D40804" w:rsidRPr="00392524" w:rsidRDefault="00D40804" w:rsidP="00D40804">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A488B30" w14:textId="0A7BCB05" w:rsidR="00D40804" w:rsidRPr="00392524" w:rsidRDefault="00D40804" w:rsidP="00D40804">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54,452</w:t>
            </w:r>
          </w:p>
        </w:tc>
      </w:tr>
      <w:tr w:rsidR="00D014D6" w:rsidRPr="00392524" w14:paraId="70E50C58" w14:textId="77777777" w:rsidTr="006B1063">
        <w:trPr>
          <w:trHeight w:val="245"/>
        </w:trPr>
        <w:tc>
          <w:tcPr>
            <w:tcW w:w="6831" w:type="dxa"/>
          </w:tcPr>
          <w:p w14:paraId="5D120B74" w14:textId="77777777" w:rsidR="00D014D6" w:rsidRPr="00392524" w:rsidRDefault="00D014D6" w:rsidP="00D014D6">
            <w:pPr>
              <w:spacing w:line="240" w:lineRule="exact"/>
              <w:ind w:right="-109"/>
              <w:rPr>
                <w:rFonts w:ascii="CordiaUPC" w:hAnsi="CordiaUPC" w:cs="CordiaUPC"/>
                <w:sz w:val="26"/>
                <w:szCs w:val="26"/>
                <w:lang w:eastAsia="th-TH" w:bidi="th-TH"/>
              </w:rPr>
            </w:pPr>
            <w:r w:rsidRPr="00392524">
              <w:rPr>
                <w:rFonts w:ascii="CordiaUPC" w:eastAsia="Times New Roman" w:hAnsi="CordiaUPC" w:cs="CordiaUPC"/>
                <w:sz w:val="26"/>
                <w:szCs w:val="26"/>
                <w:lang w:eastAsia="zh-CN"/>
              </w:rPr>
              <w:t>Changes from stage reclassification</w:t>
            </w:r>
          </w:p>
        </w:tc>
        <w:tc>
          <w:tcPr>
            <w:tcW w:w="1116" w:type="dxa"/>
          </w:tcPr>
          <w:p w14:paraId="184E4193" w14:textId="3D921EE5" w:rsidR="00D014D6" w:rsidRPr="00392524" w:rsidRDefault="00D014D6" w:rsidP="00D014D6">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11,557</w:t>
            </w:r>
          </w:p>
        </w:tc>
        <w:tc>
          <w:tcPr>
            <w:tcW w:w="236" w:type="dxa"/>
            <w:vAlign w:val="bottom"/>
          </w:tcPr>
          <w:p w14:paraId="0D36757A" w14:textId="77777777" w:rsidR="00D014D6" w:rsidRPr="00392524" w:rsidRDefault="00D014D6" w:rsidP="00D014D6">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D459153" w14:textId="164CA7C1" w:rsidR="00D014D6" w:rsidRPr="00392524" w:rsidRDefault="00D014D6" w:rsidP="00D014D6">
            <w:pPr>
              <w:pStyle w:val="acctfourfigures"/>
              <w:tabs>
                <w:tab w:val="clear" w:pos="765"/>
                <w:tab w:val="decimal" w:pos="825"/>
              </w:tabs>
              <w:spacing w:line="240" w:lineRule="exact"/>
              <w:ind w:right="-88"/>
              <w:rPr>
                <w:rFonts w:ascii="CordiaUPC" w:hAnsi="CordiaUPC" w:cs="CordiaUPC"/>
                <w:sz w:val="26"/>
                <w:szCs w:val="26"/>
              </w:rPr>
            </w:pPr>
            <w:r w:rsidRPr="00F11678">
              <w:rPr>
                <w:rFonts w:ascii="CordiaUPC" w:hAnsi="CordiaUPC" w:cs="CordiaUPC"/>
                <w:color w:val="000000" w:themeColor="text1"/>
                <w:sz w:val="26"/>
                <w:szCs w:val="26"/>
              </w:rPr>
              <w:t>11,557</w:t>
            </w:r>
          </w:p>
        </w:tc>
      </w:tr>
      <w:tr w:rsidR="00D014D6" w:rsidRPr="00392524" w14:paraId="027FF2B2" w14:textId="77777777">
        <w:trPr>
          <w:trHeight w:val="245"/>
        </w:trPr>
        <w:tc>
          <w:tcPr>
            <w:tcW w:w="6831" w:type="dxa"/>
          </w:tcPr>
          <w:p w14:paraId="1E177B17" w14:textId="77777777" w:rsidR="00D014D6" w:rsidRPr="00392524" w:rsidRDefault="00D014D6" w:rsidP="00D014D6">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Changes from remeasurement of ECL</w:t>
            </w:r>
          </w:p>
        </w:tc>
        <w:tc>
          <w:tcPr>
            <w:tcW w:w="1116" w:type="dxa"/>
          </w:tcPr>
          <w:p w14:paraId="05D9E339" w14:textId="5853A02A" w:rsidR="00D014D6" w:rsidRPr="00392524" w:rsidRDefault="00D014D6" w:rsidP="00D014D6">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8,786</w:t>
            </w:r>
          </w:p>
        </w:tc>
        <w:tc>
          <w:tcPr>
            <w:tcW w:w="236" w:type="dxa"/>
            <w:vAlign w:val="bottom"/>
          </w:tcPr>
          <w:p w14:paraId="12EEA839" w14:textId="77777777" w:rsidR="00D014D6" w:rsidRPr="00392524" w:rsidRDefault="00D014D6" w:rsidP="00D014D6">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8B8541E" w14:textId="4311764D" w:rsidR="00D014D6" w:rsidRPr="00392524" w:rsidRDefault="00D014D6" w:rsidP="00D014D6">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9,005</w:t>
            </w:r>
          </w:p>
        </w:tc>
      </w:tr>
      <w:tr w:rsidR="00D014D6" w:rsidRPr="00392524" w14:paraId="2C2AEF31" w14:textId="77777777">
        <w:trPr>
          <w:trHeight w:val="80"/>
        </w:trPr>
        <w:tc>
          <w:tcPr>
            <w:tcW w:w="6831" w:type="dxa"/>
          </w:tcPr>
          <w:p w14:paraId="018E4A72" w14:textId="5E011DC2" w:rsidR="00D014D6" w:rsidRPr="00392524" w:rsidRDefault="00D014D6" w:rsidP="00D014D6">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 xml:space="preserve">Originated during the </w:t>
            </w:r>
            <w:r>
              <w:rPr>
                <w:rFonts w:ascii="CordiaUPC" w:eastAsia="Times New Roman" w:hAnsi="CordiaUPC" w:cs="CordiaUPC"/>
                <w:sz w:val="26"/>
                <w:szCs w:val="26"/>
                <w:lang w:eastAsia="zh-CN"/>
              </w:rPr>
              <w:t>year</w:t>
            </w:r>
          </w:p>
        </w:tc>
        <w:tc>
          <w:tcPr>
            <w:tcW w:w="1116" w:type="dxa"/>
          </w:tcPr>
          <w:p w14:paraId="4ACA983C" w14:textId="27F26138" w:rsidR="00D014D6" w:rsidRPr="00392524" w:rsidRDefault="00D014D6" w:rsidP="00D014D6">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2,310</w:t>
            </w:r>
          </w:p>
        </w:tc>
        <w:tc>
          <w:tcPr>
            <w:tcW w:w="236" w:type="dxa"/>
            <w:vAlign w:val="bottom"/>
          </w:tcPr>
          <w:p w14:paraId="593F15B3" w14:textId="77777777" w:rsidR="00D014D6" w:rsidRPr="00392524" w:rsidRDefault="00D014D6" w:rsidP="00D014D6">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4304DF0" w14:textId="45B419B7" w:rsidR="00D014D6" w:rsidRPr="00392524" w:rsidRDefault="00D014D6" w:rsidP="00D014D6">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2,310</w:t>
            </w:r>
          </w:p>
        </w:tc>
      </w:tr>
      <w:tr w:rsidR="00D014D6" w:rsidRPr="00392524" w14:paraId="0B39C315" w14:textId="77777777" w:rsidTr="006B1063">
        <w:trPr>
          <w:trHeight w:val="245"/>
        </w:trPr>
        <w:tc>
          <w:tcPr>
            <w:tcW w:w="6831" w:type="dxa"/>
          </w:tcPr>
          <w:p w14:paraId="06270013" w14:textId="58E65085" w:rsidR="00D014D6" w:rsidRPr="00392524" w:rsidRDefault="00D014D6" w:rsidP="00D014D6">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 xml:space="preserve">Derecognition during the </w:t>
            </w:r>
            <w:r>
              <w:rPr>
                <w:rFonts w:ascii="CordiaUPC" w:eastAsia="Times New Roman" w:hAnsi="CordiaUPC" w:cs="CordiaUPC"/>
                <w:sz w:val="26"/>
                <w:szCs w:val="26"/>
                <w:lang w:eastAsia="zh-CN"/>
              </w:rPr>
              <w:t>year</w:t>
            </w:r>
          </w:p>
        </w:tc>
        <w:tc>
          <w:tcPr>
            <w:tcW w:w="1116" w:type="dxa"/>
          </w:tcPr>
          <w:p w14:paraId="213A8124" w14:textId="489F859E" w:rsidR="00D014D6" w:rsidRPr="00392524" w:rsidRDefault="00D014D6" w:rsidP="00D014D6">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(5,882)</w:t>
            </w:r>
          </w:p>
        </w:tc>
        <w:tc>
          <w:tcPr>
            <w:tcW w:w="236" w:type="dxa"/>
            <w:vAlign w:val="bottom"/>
          </w:tcPr>
          <w:p w14:paraId="5C790A4F" w14:textId="77777777" w:rsidR="00D014D6" w:rsidRPr="00392524" w:rsidRDefault="00D014D6" w:rsidP="00D014D6">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A8D5670" w14:textId="6BFA499E" w:rsidR="00D014D6" w:rsidRPr="00392524" w:rsidRDefault="00D014D6" w:rsidP="00D014D6">
            <w:pPr>
              <w:pStyle w:val="acctfourfigures"/>
              <w:tabs>
                <w:tab w:val="clear" w:pos="765"/>
                <w:tab w:val="decimal" w:pos="825"/>
              </w:tabs>
              <w:spacing w:line="240" w:lineRule="exact"/>
              <w:ind w:left="-108" w:right="-88"/>
              <w:rPr>
                <w:rFonts w:ascii="CordiaUPC" w:hAnsi="CordiaUPC" w:cs="CordiaUPC"/>
                <w:sz w:val="26"/>
                <w:szCs w:val="26"/>
                <w:lang w:bidi="th-TH"/>
              </w:rPr>
            </w:pPr>
            <w:r w:rsidRPr="00F11678">
              <w:rPr>
                <w:rFonts w:ascii="CordiaUPC" w:hAnsi="CordiaUPC" w:cs="CordiaUPC"/>
                <w:color w:val="000000" w:themeColor="text1"/>
                <w:sz w:val="26"/>
                <w:szCs w:val="26"/>
              </w:rPr>
              <w:t>(7,675)</w:t>
            </w:r>
          </w:p>
        </w:tc>
      </w:tr>
      <w:tr w:rsidR="00D014D6" w:rsidRPr="00392524" w14:paraId="00993FC2" w14:textId="77777777" w:rsidTr="006B1063">
        <w:trPr>
          <w:trHeight w:val="245"/>
        </w:trPr>
        <w:tc>
          <w:tcPr>
            <w:tcW w:w="6831" w:type="dxa"/>
          </w:tcPr>
          <w:p w14:paraId="41FDBF8A" w14:textId="77777777" w:rsidR="00D014D6" w:rsidRPr="00392524" w:rsidRDefault="00D014D6" w:rsidP="00D014D6">
            <w:pPr>
              <w:spacing w:line="240" w:lineRule="exact"/>
              <w:ind w:right="-109"/>
              <w:rPr>
                <w:rFonts w:ascii="CordiaUPC" w:hAnsi="CordiaUPC" w:cs="CordiaUPC"/>
                <w:color w:val="000000"/>
                <w:sz w:val="26"/>
                <w:szCs w:val="26"/>
                <w:cs/>
                <w:lang w:bidi="th-TH"/>
              </w:rPr>
            </w:pPr>
            <w:r w:rsidRPr="00392524">
              <w:rPr>
                <w:rFonts w:ascii="CordiaUPC" w:eastAsia="Times New Roman" w:hAnsi="CordiaUPC" w:cs="CordiaUPC"/>
                <w:sz w:val="26"/>
                <w:szCs w:val="26"/>
                <w:lang w:eastAsia="zh-CN"/>
              </w:rPr>
              <w:t>Write</w:t>
            </w:r>
            <w:r w:rsidRPr="00392524">
              <w:rPr>
                <w:rFonts w:ascii="CordiaUPC" w:eastAsia="Times New Roman" w:hAnsi="CordiaUPC" w:cs="CordiaUPC"/>
                <w:sz w:val="26"/>
                <w:szCs w:val="26"/>
                <w:cs/>
                <w:lang w:eastAsia="zh-CN"/>
              </w:rPr>
              <w:t>-</w:t>
            </w:r>
            <w:r w:rsidRPr="00392524">
              <w:rPr>
                <w:rFonts w:ascii="CordiaUPC" w:eastAsia="Times New Roman" w:hAnsi="CordiaUPC" w:cs="CordiaUPC"/>
                <w:sz w:val="26"/>
                <w:szCs w:val="26"/>
                <w:lang w:eastAsia="zh-CN"/>
              </w:rPr>
              <w:t>off</w:t>
            </w:r>
          </w:p>
        </w:tc>
        <w:tc>
          <w:tcPr>
            <w:tcW w:w="1116" w:type="dxa"/>
          </w:tcPr>
          <w:p w14:paraId="3EA9F2D7" w14:textId="6F08D5A3" w:rsidR="00D014D6" w:rsidRPr="00392524" w:rsidRDefault="00D014D6" w:rsidP="00D014D6">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(13,853)</w:t>
            </w:r>
          </w:p>
        </w:tc>
        <w:tc>
          <w:tcPr>
            <w:tcW w:w="236" w:type="dxa"/>
            <w:vAlign w:val="bottom"/>
          </w:tcPr>
          <w:p w14:paraId="18D5F68D" w14:textId="77777777" w:rsidR="00D014D6" w:rsidRPr="00392524" w:rsidRDefault="00D014D6" w:rsidP="00D014D6">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3604DE5" w14:textId="24BA691E" w:rsidR="00D014D6" w:rsidRPr="00392524" w:rsidRDefault="00D014D6" w:rsidP="00D014D6">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(13,853)</w:t>
            </w:r>
          </w:p>
        </w:tc>
      </w:tr>
      <w:tr w:rsidR="00D014D6" w:rsidRPr="00392524" w14:paraId="2A0BF214" w14:textId="77777777">
        <w:trPr>
          <w:trHeight w:val="245"/>
        </w:trPr>
        <w:tc>
          <w:tcPr>
            <w:tcW w:w="6831" w:type="dxa"/>
          </w:tcPr>
          <w:p w14:paraId="122FA8BB" w14:textId="77777777" w:rsidR="00D014D6" w:rsidRPr="00392524" w:rsidRDefault="00D014D6" w:rsidP="00D014D6">
            <w:pPr>
              <w:spacing w:line="240" w:lineRule="exact"/>
              <w:ind w:right="-109"/>
              <w:rPr>
                <w:rFonts w:ascii="CordiaUPC" w:hAnsi="CordiaUPC" w:cs="CordiaUPC"/>
                <w:color w:val="000000"/>
                <w:sz w:val="26"/>
                <w:szCs w:val="26"/>
              </w:rPr>
            </w:pPr>
            <w:r w:rsidRPr="00392524">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tcPr>
          <w:p w14:paraId="4968CAB4" w14:textId="500E7157" w:rsidR="00D014D6" w:rsidRPr="003C02ED" w:rsidRDefault="00D014D6" w:rsidP="00D014D6">
            <w:pPr>
              <w:pStyle w:val="acctfourfigures"/>
              <w:spacing w:line="240" w:lineRule="exact"/>
              <w:ind w:left="-108" w:right="-88"/>
              <w:rPr>
                <w:rFonts w:ascii="CordiaUPC" w:hAnsi="CordiaUPC" w:cs="CordiaUPC"/>
                <w:b/>
                <w:bCs/>
                <w:sz w:val="26"/>
                <w:szCs w:val="26"/>
              </w:rPr>
            </w:pPr>
            <w:r w:rsidRPr="00F11678">
              <w:rPr>
                <w:rFonts w:ascii="CordiaUPC" w:hAnsi="CordiaUPC" w:cs="CordiaUPC"/>
                <w:b/>
                <w:bCs/>
                <w:color w:val="000000" w:themeColor="text1"/>
                <w:sz w:val="26"/>
                <w:szCs w:val="26"/>
              </w:rPr>
              <w:t>57,390</w:t>
            </w:r>
          </w:p>
        </w:tc>
        <w:tc>
          <w:tcPr>
            <w:tcW w:w="236" w:type="dxa"/>
            <w:vAlign w:val="bottom"/>
          </w:tcPr>
          <w:p w14:paraId="54352648" w14:textId="77777777" w:rsidR="00D014D6" w:rsidRPr="003C02ED" w:rsidRDefault="00D014D6" w:rsidP="00D014D6">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tcPr>
          <w:p w14:paraId="160A73DF" w14:textId="20CFA202" w:rsidR="00D014D6" w:rsidRPr="003C02ED" w:rsidRDefault="00D014D6" w:rsidP="00D014D6">
            <w:pPr>
              <w:pStyle w:val="acctfourfigures"/>
              <w:tabs>
                <w:tab w:val="clear" w:pos="765"/>
                <w:tab w:val="decimal" w:pos="825"/>
              </w:tabs>
              <w:spacing w:line="240" w:lineRule="exact"/>
              <w:ind w:left="-108" w:right="-88"/>
              <w:rPr>
                <w:rFonts w:ascii="CordiaUPC" w:hAnsi="CordiaUPC" w:cs="CordiaUPC"/>
                <w:b/>
                <w:bCs/>
                <w:sz w:val="26"/>
                <w:szCs w:val="26"/>
                <w:cs/>
                <w:lang w:bidi="th-TH"/>
              </w:rPr>
            </w:pPr>
            <w:r w:rsidRPr="00F11678">
              <w:rPr>
                <w:rFonts w:ascii="CordiaUPC" w:hAnsi="CordiaUPC" w:cs="CordiaUPC"/>
                <w:b/>
                <w:bCs/>
                <w:color w:val="000000" w:themeColor="text1"/>
                <w:sz w:val="26"/>
                <w:szCs w:val="26"/>
              </w:rPr>
              <w:t>55,796</w:t>
            </w:r>
          </w:p>
        </w:tc>
      </w:tr>
    </w:tbl>
    <w:p w14:paraId="3F7988DD" w14:textId="77777777" w:rsidR="004A2B8B" w:rsidRPr="00392524" w:rsidRDefault="004A2B8B" w:rsidP="00AD7C76">
      <w:pPr>
        <w:pStyle w:val="BodyTextIndent"/>
        <w:spacing w:after="0" w:line="240" w:lineRule="exact"/>
        <w:ind w:left="540" w:firstLine="4"/>
        <w:jc w:val="thaiDistribute"/>
        <w:rPr>
          <w:rFonts w:ascii="CordiaUPC" w:hAnsi="CordiaUPC" w:cs="CordiaUPC"/>
          <w:sz w:val="26"/>
          <w:szCs w:val="26"/>
        </w:rPr>
      </w:pPr>
    </w:p>
    <w:p w14:paraId="4A528692" w14:textId="3D03421B" w:rsidR="0059729C" w:rsidRPr="0059729C" w:rsidRDefault="0059729C" w:rsidP="0059729C">
      <w:pPr>
        <w:pStyle w:val="BodyTextIndent"/>
        <w:spacing w:after="0" w:line="240" w:lineRule="exact"/>
        <w:ind w:left="540"/>
        <w:jc w:val="thaiDistribute"/>
        <w:rPr>
          <w:rFonts w:ascii="CordiaUPC" w:hAnsi="CordiaUPC" w:cs="CordiaUPC"/>
          <w:sz w:val="26"/>
          <w:szCs w:val="26"/>
        </w:rPr>
        <w:sectPr w:rsidR="0059729C" w:rsidRPr="0059729C" w:rsidSect="00EF4385">
          <w:headerReference w:type="default" r:id="rId14"/>
          <w:footerReference w:type="default" r:id="rId15"/>
          <w:pgSz w:w="11907" w:h="16840" w:code="9"/>
          <w:pgMar w:top="691" w:right="1109" w:bottom="1166" w:left="1152" w:header="720" w:footer="720" w:gutter="0"/>
          <w:cols w:space="720"/>
          <w:docGrid w:linePitch="299"/>
        </w:sectPr>
      </w:pPr>
      <w:r w:rsidRPr="0059729C">
        <w:rPr>
          <w:rFonts w:ascii="CordiaUPC" w:hAnsi="CordiaUPC" w:cs="CordiaUPC"/>
          <w:sz w:val="26"/>
          <w:szCs w:val="26"/>
        </w:rPr>
        <w:t xml:space="preserve">As </w:t>
      </w:r>
      <w:proofErr w:type="gramStart"/>
      <w:r w:rsidRPr="0059729C">
        <w:rPr>
          <w:rFonts w:ascii="CordiaUPC" w:hAnsi="CordiaUPC" w:cs="CordiaUPC"/>
          <w:sz w:val="26"/>
          <w:szCs w:val="26"/>
        </w:rPr>
        <w:t>at</w:t>
      </w:r>
      <w:proofErr w:type="gramEnd"/>
      <w:r w:rsidRPr="0059729C">
        <w:rPr>
          <w:rFonts w:ascii="CordiaUPC" w:hAnsi="CordiaUPC" w:cs="CordiaUPC"/>
          <w:sz w:val="26"/>
          <w:szCs w:val="26"/>
        </w:rPr>
        <w:t xml:space="preserve"> 30 </w:t>
      </w:r>
      <w:r w:rsidR="0054685E">
        <w:rPr>
          <w:rFonts w:ascii="CordiaUPC" w:hAnsi="CordiaUPC" w:cs="CordiaUPC"/>
          <w:sz w:val="26"/>
          <w:szCs w:val="26"/>
        </w:rPr>
        <w:t>September</w:t>
      </w:r>
      <w:r w:rsidRPr="0059729C">
        <w:rPr>
          <w:rFonts w:ascii="CordiaUPC" w:hAnsi="CordiaUPC" w:cs="CordiaUPC"/>
          <w:sz w:val="26"/>
          <w:szCs w:val="26"/>
        </w:rPr>
        <w:t xml:space="preserve"> 2023, the Bank and its subsidiaries set up management overlay for some specific groups of commercial and retail customers who have vulnerable repayment capability due to macroeconomic uncertainties </w:t>
      </w:r>
      <w:r w:rsidR="00891674">
        <w:rPr>
          <w:rFonts w:ascii="CordiaUPC" w:hAnsi="CordiaUPC" w:cs="CordiaUPC"/>
          <w:sz w:val="26"/>
          <w:szCs w:val="26"/>
        </w:rPr>
        <w:t>and for model development as part of model monitoring</w:t>
      </w:r>
      <w:r w:rsidR="001643A7" w:rsidRPr="001643A7">
        <w:rPr>
          <w:rFonts w:ascii="CordiaUPC" w:hAnsi="CordiaUPC" w:cs="CordiaUPC"/>
          <w:sz w:val="26"/>
          <w:szCs w:val="26"/>
        </w:rPr>
        <w:t>.</w:t>
      </w:r>
    </w:p>
    <w:p w14:paraId="181C6C29" w14:textId="70813B07" w:rsidR="00586622" w:rsidRPr="004D0D65" w:rsidRDefault="000272E3" w:rsidP="0012793E">
      <w:pPr>
        <w:pStyle w:val="Heading1"/>
        <w:numPr>
          <w:ilvl w:val="0"/>
          <w:numId w:val="0"/>
        </w:numPr>
        <w:spacing w:before="0" w:after="0" w:line="240" w:lineRule="exact"/>
        <w:ind w:left="540" w:hanging="540"/>
        <w:rPr>
          <w:rFonts w:ascii="CordiaUPC" w:hAnsi="CordiaUPC" w:cs="CordiaUPC"/>
          <w:i w:val="0"/>
          <w:iCs/>
          <w:sz w:val="26"/>
          <w:szCs w:val="26"/>
          <w:cs/>
          <w:lang w:bidi="th-TH"/>
        </w:rPr>
      </w:pPr>
      <w:r w:rsidRPr="004D0D65">
        <w:rPr>
          <w:rFonts w:ascii="CordiaUPC" w:hAnsi="CordiaUPC" w:cs="CordiaUPC"/>
          <w:i w:val="0"/>
          <w:iCs/>
          <w:sz w:val="26"/>
          <w:szCs w:val="26"/>
        </w:rPr>
        <w:lastRenderedPageBreak/>
        <w:t>9</w:t>
      </w:r>
      <w:r w:rsidR="00C22A67" w:rsidRPr="004D0D65">
        <w:rPr>
          <w:rFonts w:ascii="CordiaUPC" w:hAnsi="CordiaUPC" w:cs="CordiaUPC"/>
          <w:i w:val="0"/>
          <w:iCs/>
          <w:sz w:val="26"/>
          <w:szCs w:val="26"/>
        </w:rPr>
        <w:t xml:space="preserve"> </w:t>
      </w:r>
      <w:r w:rsidR="0012793E" w:rsidRPr="004D0D65">
        <w:rPr>
          <w:rFonts w:ascii="CordiaUPC" w:hAnsi="CordiaUPC" w:cs="CordiaUPC"/>
          <w:i w:val="0"/>
          <w:iCs/>
          <w:sz w:val="26"/>
          <w:szCs w:val="26"/>
          <w:cs/>
        </w:rPr>
        <w:tab/>
      </w:r>
      <w:r w:rsidR="00586622" w:rsidRPr="004D0D65">
        <w:rPr>
          <w:rFonts w:ascii="CordiaUPC" w:hAnsi="CordiaUPC" w:cs="CordiaUPC" w:hint="cs"/>
          <w:i w:val="0"/>
          <w:iCs/>
          <w:sz w:val="26"/>
          <w:szCs w:val="26"/>
        </w:rPr>
        <w:t xml:space="preserve">Debts issued and </w:t>
      </w:r>
      <w:proofErr w:type="gramStart"/>
      <w:r w:rsidR="00586622" w:rsidRPr="004D0D65">
        <w:rPr>
          <w:rFonts w:ascii="CordiaUPC" w:hAnsi="CordiaUPC" w:cs="CordiaUPC" w:hint="cs"/>
          <w:i w:val="0"/>
          <w:iCs/>
          <w:sz w:val="26"/>
          <w:szCs w:val="26"/>
        </w:rPr>
        <w:t>borrowings</w:t>
      </w:r>
      <w:proofErr w:type="gramEnd"/>
    </w:p>
    <w:p w14:paraId="3D91969C" w14:textId="77777777" w:rsidR="00C22A67" w:rsidRDefault="00C22A67" w:rsidP="00AD7C76">
      <w:pPr>
        <w:keepNext/>
        <w:keepLines/>
        <w:spacing w:line="240" w:lineRule="exact"/>
        <w:ind w:left="540" w:hanging="540"/>
        <w:outlineLvl w:val="0"/>
        <w:rPr>
          <w:rFonts w:ascii="CordiaUPC" w:hAnsi="CordiaUPC" w:cs="CordiaUPC"/>
          <w:b/>
          <w:iCs/>
          <w:sz w:val="28"/>
          <w:szCs w:val="28"/>
        </w:rPr>
      </w:pPr>
    </w:p>
    <w:tbl>
      <w:tblPr>
        <w:tblW w:w="4944" w:type="pct"/>
        <w:tblInd w:w="270" w:type="dxa"/>
        <w:tblLayout w:type="fixed"/>
        <w:tblLook w:val="0000" w:firstRow="0" w:lastRow="0" w:firstColumn="0" w:lastColumn="0" w:noHBand="0" w:noVBand="0"/>
      </w:tblPr>
      <w:tblGrid>
        <w:gridCol w:w="1962"/>
        <w:gridCol w:w="718"/>
        <w:gridCol w:w="1353"/>
        <w:gridCol w:w="1078"/>
        <w:gridCol w:w="719"/>
        <w:gridCol w:w="719"/>
        <w:gridCol w:w="742"/>
        <w:gridCol w:w="809"/>
        <w:gridCol w:w="721"/>
        <w:gridCol w:w="719"/>
      </w:tblGrid>
      <w:tr w:rsidR="00027C9F" w:rsidRPr="00962A36" w14:paraId="4670122E" w14:textId="77777777" w:rsidTr="0012793E">
        <w:tc>
          <w:tcPr>
            <w:tcW w:w="1028" w:type="pct"/>
            <w:tcBorders>
              <w:top w:val="nil"/>
              <w:left w:val="nil"/>
              <w:bottom w:val="nil"/>
              <w:right w:val="nil"/>
            </w:tcBorders>
            <w:vAlign w:val="bottom"/>
          </w:tcPr>
          <w:p w14:paraId="27315AB4" w14:textId="77777777" w:rsidR="00027C9F" w:rsidRPr="00962A36" w:rsidRDefault="00027C9F">
            <w:pPr>
              <w:pStyle w:val="Heading3"/>
              <w:spacing w:before="0" w:after="0" w:line="240" w:lineRule="exact"/>
              <w:ind w:left="132" w:right="-126" w:hanging="120"/>
              <w:rPr>
                <w:rFonts w:ascii="CordiaUPC" w:hAnsi="CordiaUPC" w:cs="CordiaUPC"/>
                <w:b/>
                <w:bCs/>
                <w:sz w:val="24"/>
                <w:szCs w:val="24"/>
                <w:rtl/>
                <w:cs/>
                <w:lang w:val="en-GB"/>
              </w:rPr>
            </w:pPr>
          </w:p>
        </w:tc>
        <w:tc>
          <w:tcPr>
            <w:tcW w:w="376" w:type="pct"/>
            <w:tcBorders>
              <w:top w:val="nil"/>
              <w:left w:val="nil"/>
              <w:bottom w:val="nil"/>
              <w:right w:val="nil"/>
            </w:tcBorders>
          </w:tcPr>
          <w:p w14:paraId="2B717F9D" w14:textId="170ABAA8" w:rsidR="00027C9F" w:rsidRPr="00962A36" w:rsidRDefault="00027C9F">
            <w:pPr>
              <w:spacing w:line="240" w:lineRule="exact"/>
              <w:ind w:left="-120" w:right="-100"/>
              <w:jc w:val="center"/>
              <w:rPr>
                <w:rFonts w:ascii="CordiaUPC" w:hAnsi="CordiaUPC" w:cs="CordiaUPC"/>
                <w:sz w:val="24"/>
                <w:szCs w:val="24"/>
                <w:lang w:val="en-US"/>
              </w:rPr>
            </w:pPr>
          </w:p>
        </w:tc>
        <w:tc>
          <w:tcPr>
            <w:tcW w:w="709" w:type="pct"/>
            <w:tcBorders>
              <w:top w:val="nil"/>
              <w:left w:val="nil"/>
              <w:bottom w:val="nil"/>
              <w:right w:val="nil"/>
            </w:tcBorders>
            <w:vAlign w:val="bottom"/>
          </w:tcPr>
          <w:p w14:paraId="3C3963CE" w14:textId="77777777" w:rsidR="00027C9F" w:rsidRPr="00962A36" w:rsidRDefault="00027C9F">
            <w:pPr>
              <w:spacing w:line="240" w:lineRule="exact"/>
              <w:ind w:left="-120" w:right="-100"/>
              <w:jc w:val="center"/>
              <w:rPr>
                <w:rFonts w:ascii="CordiaUPC" w:hAnsi="CordiaUPC" w:cs="CordiaUPC"/>
                <w:sz w:val="24"/>
                <w:szCs w:val="24"/>
                <w:lang w:val="en-US"/>
              </w:rPr>
            </w:pPr>
            <w:r w:rsidRPr="00962A36">
              <w:rPr>
                <w:rFonts w:ascii="CordiaUPC" w:hAnsi="CordiaUPC" w:cs="CordiaUPC" w:hint="cs"/>
                <w:sz w:val="24"/>
                <w:szCs w:val="24"/>
                <w:lang w:val="en-US"/>
              </w:rPr>
              <w:t>Interest rates</w:t>
            </w:r>
          </w:p>
        </w:tc>
        <w:tc>
          <w:tcPr>
            <w:tcW w:w="565" w:type="pct"/>
            <w:tcBorders>
              <w:top w:val="nil"/>
              <w:left w:val="nil"/>
              <w:bottom w:val="nil"/>
              <w:right w:val="nil"/>
            </w:tcBorders>
            <w:vAlign w:val="bottom"/>
          </w:tcPr>
          <w:p w14:paraId="00B6B167" w14:textId="77777777" w:rsidR="00027C9F" w:rsidRPr="00962A36" w:rsidRDefault="00027C9F">
            <w:pPr>
              <w:spacing w:line="240" w:lineRule="exact"/>
              <w:ind w:left="-109" w:right="-93"/>
              <w:jc w:val="center"/>
              <w:rPr>
                <w:rFonts w:ascii="CordiaUPC" w:hAnsi="CordiaUPC" w:cs="CordiaUPC"/>
                <w:sz w:val="24"/>
                <w:szCs w:val="24"/>
                <w:rtl/>
                <w:cs/>
                <w:lang w:val="th-TH"/>
              </w:rPr>
            </w:pPr>
          </w:p>
        </w:tc>
        <w:tc>
          <w:tcPr>
            <w:tcW w:w="2321" w:type="pct"/>
            <w:gridSpan w:val="6"/>
            <w:tcBorders>
              <w:top w:val="nil"/>
              <w:left w:val="nil"/>
              <w:bottom w:val="nil"/>
              <w:right w:val="nil"/>
            </w:tcBorders>
            <w:vAlign w:val="bottom"/>
          </w:tcPr>
          <w:p w14:paraId="205DB832" w14:textId="304D91FC" w:rsidR="00027C9F" w:rsidRPr="00962A36" w:rsidRDefault="00027C9F">
            <w:pPr>
              <w:spacing w:line="240" w:lineRule="exact"/>
              <w:ind w:right="-86"/>
              <w:jc w:val="center"/>
              <w:rPr>
                <w:rFonts w:ascii="CordiaUPC" w:hAnsi="CordiaUPC" w:cs="CordiaUPC"/>
                <w:sz w:val="24"/>
                <w:szCs w:val="24"/>
                <w:lang w:val="en-US"/>
              </w:rPr>
            </w:pPr>
            <w:r w:rsidRPr="00962A36">
              <w:rPr>
                <w:rFonts w:ascii="CordiaUPC" w:hAnsi="CordiaUPC" w:cs="CordiaUPC" w:hint="cs"/>
                <w:b/>
                <w:bCs/>
                <w:sz w:val="24"/>
                <w:szCs w:val="24"/>
                <w:lang w:val="en-US"/>
              </w:rPr>
              <w:t>Consolidated</w:t>
            </w:r>
          </w:p>
        </w:tc>
      </w:tr>
      <w:tr w:rsidR="00027C9F" w:rsidRPr="00962A36" w14:paraId="37159518" w14:textId="77777777" w:rsidTr="0012793E">
        <w:tc>
          <w:tcPr>
            <w:tcW w:w="1028" w:type="pct"/>
            <w:tcBorders>
              <w:top w:val="nil"/>
              <w:left w:val="nil"/>
              <w:bottom w:val="nil"/>
              <w:right w:val="nil"/>
            </w:tcBorders>
            <w:vAlign w:val="bottom"/>
          </w:tcPr>
          <w:p w14:paraId="54765B82" w14:textId="77777777" w:rsidR="00C22A67" w:rsidRPr="00962A36" w:rsidRDefault="00C22A67">
            <w:pPr>
              <w:pStyle w:val="Heading3"/>
              <w:spacing w:before="0" w:after="0" w:line="240" w:lineRule="exact"/>
              <w:ind w:left="132" w:right="-126" w:hanging="120"/>
              <w:rPr>
                <w:rFonts w:ascii="CordiaUPC" w:hAnsi="CordiaUPC" w:cs="CordiaUPC"/>
                <w:b/>
                <w:bCs/>
                <w:sz w:val="24"/>
                <w:szCs w:val="24"/>
                <w:rtl/>
                <w:cs/>
                <w:lang w:val="en-GB"/>
              </w:rPr>
            </w:pPr>
          </w:p>
        </w:tc>
        <w:tc>
          <w:tcPr>
            <w:tcW w:w="376" w:type="pct"/>
            <w:tcBorders>
              <w:top w:val="nil"/>
              <w:left w:val="nil"/>
              <w:bottom w:val="nil"/>
              <w:right w:val="nil"/>
            </w:tcBorders>
          </w:tcPr>
          <w:p w14:paraId="5BA15A2C" w14:textId="77777777" w:rsidR="00C22A67" w:rsidRPr="00962A36" w:rsidRDefault="00C22A67">
            <w:pPr>
              <w:spacing w:line="240" w:lineRule="exact"/>
              <w:ind w:left="-120" w:right="-100"/>
              <w:jc w:val="center"/>
              <w:rPr>
                <w:rFonts w:ascii="CordiaUPC" w:hAnsi="CordiaUPC" w:cs="CordiaUPC"/>
                <w:sz w:val="24"/>
                <w:szCs w:val="24"/>
                <w:lang w:val="en-US"/>
              </w:rPr>
            </w:pPr>
          </w:p>
        </w:tc>
        <w:tc>
          <w:tcPr>
            <w:tcW w:w="709" w:type="pct"/>
            <w:tcBorders>
              <w:top w:val="nil"/>
              <w:left w:val="nil"/>
              <w:bottom w:val="nil"/>
              <w:right w:val="nil"/>
            </w:tcBorders>
            <w:vAlign w:val="bottom"/>
          </w:tcPr>
          <w:p w14:paraId="580D42EB" w14:textId="77777777" w:rsidR="00C22A67" w:rsidRPr="00962A36" w:rsidRDefault="00C22A67">
            <w:pPr>
              <w:spacing w:line="240" w:lineRule="exact"/>
              <w:ind w:left="-120" w:right="-100"/>
              <w:jc w:val="center"/>
              <w:rPr>
                <w:rFonts w:ascii="CordiaUPC" w:hAnsi="CordiaUPC" w:cs="CordiaUPC"/>
                <w:sz w:val="24"/>
                <w:szCs w:val="24"/>
                <w:rtl/>
                <w:cs/>
                <w:lang w:val="en-US"/>
              </w:rPr>
            </w:pPr>
            <w:r w:rsidRPr="00962A36">
              <w:rPr>
                <w:rFonts w:ascii="CordiaUPC" w:hAnsi="CordiaUPC" w:cs="CordiaUPC" w:hint="cs"/>
                <w:sz w:val="24"/>
                <w:szCs w:val="24"/>
                <w:lang w:val="en-US"/>
              </w:rPr>
              <w:t>as at</w:t>
            </w:r>
          </w:p>
        </w:tc>
        <w:tc>
          <w:tcPr>
            <w:tcW w:w="565" w:type="pct"/>
            <w:tcBorders>
              <w:top w:val="nil"/>
              <w:left w:val="nil"/>
              <w:bottom w:val="nil"/>
              <w:right w:val="nil"/>
            </w:tcBorders>
            <w:vAlign w:val="bottom"/>
          </w:tcPr>
          <w:p w14:paraId="0FCD11A8" w14:textId="77777777" w:rsidR="00C22A67" w:rsidRPr="00962A36" w:rsidRDefault="00C22A67">
            <w:pPr>
              <w:spacing w:line="240" w:lineRule="exact"/>
              <w:ind w:left="-109" w:right="-93"/>
              <w:jc w:val="center"/>
              <w:rPr>
                <w:rFonts w:ascii="CordiaUPC" w:hAnsi="CordiaUPC" w:cs="CordiaUPC"/>
                <w:sz w:val="24"/>
                <w:szCs w:val="24"/>
                <w:rtl/>
                <w:cs/>
                <w:lang w:val="th-TH"/>
              </w:rPr>
            </w:pPr>
          </w:p>
        </w:tc>
        <w:tc>
          <w:tcPr>
            <w:tcW w:w="1143" w:type="pct"/>
            <w:gridSpan w:val="3"/>
            <w:tcBorders>
              <w:top w:val="nil"/>
              <w:left w:val="nil"/>
              <w:bottom w:val="nil"/>
              <w:right w:val="nil"/>
            </w:tcBorders>
            <w:vAlign w:val="bottom"/>
          </w:tcPr>
          <w:p w14:paraId="492B1D2B" w14:textId="77777777" w:rsidR="00C22A67" w:rsidRPr="00962A36" w:rsidRDefault="00C22A67">
            <w:pPr>
              <w:spacing w:line="240" w:lineRule="exact"/>
              <w:ind w:right="-86"/>
              <w:jc w:val="center"/>
              <w:rPr>
                <w:rFonts w:ascii="CordiaUPC" w:hAnsi="CordiaUPC" w:cs="CordiaUPC"/>
                <w:sz w:val="24"/>
                <w:szCs w:val="24"/>
                <w:rtl/>
                <w:cs/>
                <w:lang w:val="en-US"/>
              </w:rPr>
            </w:pPr>
            <w:r w:rsidRPr="00962A36">
              <w:rPr>
                <w:rFonts w:ascii="CordiaUPC" w:eastAsia="Times New Roman" w:hAnsi="CordiaUPC" w:cs="CordiaUPC"/>
                <w:sz w:val="24"/>
                <w:szCs w:val="24"/>
                <w:lang w:bidi="th-TH"/>
              </w:rPr>
              <w:t>30 September</w:t>
            </w:r>
            <w:r w:rsidRPr="00962A36">
              <w:rPr>
                <w:rFonts w:ascii="CordiaUPC" w:hAnsi="CordiaUPC" w:cs="CordiaUPC" w:hint="cs"/>
                <w:sz w:val="24"/>
                <w:szCs w:val="24"/>
              </w:rPr>
              <w:t xml:space="preserve"> </w:t>
            </w:r>
            <w:r w:rsidRPr="00962A36">
              <w:rPr>
                <w:rFonts w:ascii="CordiaUPC" w:hAnsi="CordiaUPC" w:cs="CordiaUPC"/>
                <w:sz w:val="24"/>
                <w:szCs w:val="24"/>
                <w:lang w:val="en-US"/>
              </w:rPr>
              <w:t>2023</w:t>
            </w:r>
          </w:p>
        </w:tc>
        <w:tc>
          <w:tcPr>
            <w:tcW w:w="1179" w:type="pct"/>
            <w:gridSpan w:val="3"/>
            <w:tcBorders>
              <w:top w:val="nil"/>
              <w:left w:val="nil"/>
              <w:bottom w:val="nil"/>
              <w:right w:val="nil"/>
            </w:tcBorders>
            <w:vAlign w:val="bottom"/>
          </w:tcPr>
          <w:p w14:paraId="160ACADF" w14:textId="77777777" w:rsidR="00C22A67" w:rsidRPr="00962A36" w:rsidRDefault="00C22A67">
            <w:pPr>
              <w:spacing w:line="240" w:lineRule="exact"/>
              <w:ind w:right="-86"/>
              <w:jc w:val="center"/>
              <w:rPr>
                <w:rFonts w:ascii="CordiaUPC" w:hAnsi="CordiaUPC" w:cs="CordiaUPC"/>
                <w:sz w:val="24"/>
                <w:szCs w:val="24"/>
                <w:rtl/>
                <w:cs/>
                <w:lang w:val="en-US"/>
              </w:rPr>
            </w:pPr>
            <w:r w:rsidRPr="00962A36">
              <w:rPr>
                <w:rFonts w:ascii="CordiaUPC" w:hAnsi="CordiaUPC" w:cs="CordiaUPC"/>
                <w:sz w:val="24"/>
                <w:szCs w:val="24"/>
                <w:lang w:val="en-US"/>
              </w:rPr>
              <w:t>31 December 2022</w:t>
            </w:r>
          </w:p>
        </w:tc>
      </w:tr>
      <w:tr w:rsidR="00027C9F" w:rsidRPr="00962A36" w14:paraId="1D04F6AB" w14:textId="77777777" w:rsidTr="0012793E">
        <w:tc>
          <w:tcPr>
            <w:tcW w:w="1028" w:type="pct"/>
            <w:tcBorders>
              <w:top w:val="nil"/>
              <w:left w:val="nil"/>
              <w:bottom w:val="nil"/>
              <w:right w:val="nil"/>
            </w:tcBorders>
            <w:vAlign w:val="bottom"/>
          </w:tcPr>
          <w:p w14:paraId="52058984" w14:textId="77777777" w:rsidR="00C22A67" w:rsidRPr="00962A36" w:rsidRDefault="00C22A67">
            <w:pPr>
              <w:pStyle w:val="Heading3"/>
              <w:spacing w:before="0" w:after="0" w:line="240" w:lineRule="exact"/>
              <w:ind w:left="130" w:right="-125" w:hanging="119"/>
              <w:rPr>
                <w:rFonts w:ascii="CordiaUPC" w:hAnsi="CordiaUPC" w:cs="CordiaUPC"/>
                <w:b/>
                <w:bCs/>
                <w:sz w:val="24"/>
                <w:szCs w:val="24"/>
                <w:rtl/>
                <w:cs/>
                <w:lang w:val="th-TH"/>
              </w:rPr>
            </w:pPr>
          </w:p>
        </w:tc>
        <w:tc>
          <w:tcPr>
            <w:tcW w:w="376" w:type="pct"/>
            <w:tcBorders>
              <w:top w:val="nil"/>
              <w:left w:val="nil"/>
              <w:right w:val="nil"/>
            </w:tcBorders>
          </w:tcPr>
          <w:p w14:paraId="3381BF99" w14:textId="77777777" w:rsidR="00DF24F7" w:rsidRDefault="00DF24F7">
            <w:pPr>
              <w:spacing w:line="240" w:lineRule="exact"/>
              <w:ind w:left="-120" w:right="-100"/>
              <w:jc w:val="center"/>
              <w:rPr>
                <w:rFonts w:ascii="CordiaUPC" w:hAnsi="CordiaUPC" w:cs="CordiaUPC"/>
                <w:sz w:val="24"/>
                <w:szCs w:val="24"/>
                <w:lang w:val="en-US"/>
              </w:rPr>
            </w:pPr>
          </w:p>
          <w:p w14:paraId="397977F4" w14:textId="46A498AB" w:rsidR="00C22A67" w:rsidRPr="00962A36" w:rsidRDefault="00C50CCB">
            <w:pPr>
              <w:spacing w:line="240" w:lineRule="exact"/>
              <w:ind w:left="-120" w:right="-100"/>
              <w:jc w:val="center"/>
              <w:rPr>
                <w:rFonts w:ascii="CordiaUPC" w:eastAsia="Times New Roman" w:hAnsi="CordiaUPC" w:cs="CordiaUPC"/>
                <w:sz w:val="24"/>
                <w:szCs w:val="24"/>
                <w:lang w:bidi="th-TH"/>
              </w:rPr>
            </w:pPr>
            <w:r w:rsidRPr="00962A36">
              <w:rPr>
                <w:rFonts w:ascii="CordiaUPC" w:hAnsi="CordiaUPC" w:cs="CordiaUPC"/>
                <w:sz w:val="24"/>
                <w:szCs w:val="24"/>
                <w:lang w:val="en-US"/>
              </w:rPr>
              <w:t>Currency</w:t>
            </w:r>
          </w:p>
        </w:tc>
        <w:tc>
          <w:tcPr>
            <w:tcW w:w="709" w:type="pct"/>
            <w:tcBorders>
              <w:top w:val="nil"/>
              <w:left w:val="nil"/>
              <w:right w:val="nil"/>
            </w:tcBorders>
            <w:vAlign w:val="bottom"/>
          </w:tcPr>
          <w:p w14:paraId="03FB8DCE" w14:textId="77777777" w:rsidR="00C22A67" w:rsidRPr="00962A36" w:rsidRDefault="00C22A67">
            <w:pPr>
              <w:spacing w:line="240" w:lineRule="exact"/>
              <w:ind w:left="-120" w:right="-100"/>
              <w:jc w:val="center"/>
              <w:rPr>
                <w:rFonts w:ascii="CordiaUPC" w:hAnsi="CordiaUPC" w:cs="CordiaUPC"/>
                <w:sz w:val="24"/>
                <w:szCs w:val="24"/>
                <w:rtl/>
                <w:cs/>
                <w:lang w:val="en-US"/>
              </w:rPr>
            </w:pPr>
            <w:r w:rsidRPr="00962A36">
              <w:rPr>
                <w:rFonts w:ascii="CordiaUPC" w:eastAsia="Times New Roman" w:hAnsi="CordiaUPC" w:cs="CordiaUPC"/>
                <w:sz w:val="24"/>
                <w:szCs w:val="24"/>
                <w:lang w:bidi="th-TH"/>
              </w:rPr>
              <w:t>30 September</w:t>
            </w:r>
            <w:r w:rsidRPr="00962A36">
              <w:rPr>
                <w:rFonts w:ascii="CordiaUPC" w:hAnsi="CordiaUPC" w:cs="CordiaUPC" w:hint="cs"/>
                <w:sz w:val="24"/>
                <w:szCs w:val="24"/>
              </w:rPr>
              <w:t xml:space="preserve"> </w:t>
            </w:r>
            <w:r w:rsidRPr="00962A36">
              <w:rPr>
                <w:rFonts w:ascii="CordiaUPC" w:hAnsi="CordiaUPC" w:cs="CordiaUPC"/>
                <w:sz w:val="24"/>
                <w:szCs w:val="24"/>
                <w:lang w:val="en-US"/>
              </w:rPr>
              <w:t>2023</w:t>
            </w:r>
          </w:p>
        </w:tc>
        <w:tc>
          <w:tcPr>
            <w:tcW w:w="565" w:type="pct"/>
            <w:tcBorders>
              <w:top w:val="nil"/>
              <w:left w:val="nil"/>
              <w:bottom w:val="nil"/>
              <w:right w:val="nil"/>
            </w:tcBorders>
            <w:vAlign w:val="bottom"/>
          </w:tcPr>
          <w:p w14:paraId="647BDA38" w14:textId="77777777" w:rsidR="00C22A67" w:rsidRPr="00962A36" w:rsidRDefault="00C22A67">
            <w:pPr>
              <w:spacing w:line="240" w:lineRule="exact"/>
              <w:ind w:left="-109" w:right="-93"/>
              <w:jc w:val="center"/>
              <w:rPr>
                <w:rFonts w:ascii="CordiaUPC" w:hAnsi="CordiaUPC" w:cs="CordiaUPC"/>
                <w:sz w:val="24"/>
                <w:szCs w:val="24"/>
                <w:rtl/>
                <w:cs/>
                <w:lang w:val="en-US"/>
              </w:rPr>
            </w:pPr>
            <w:r w:rsidRPr="00962A36">
              <w:rPr>
                <w:rFonts w:ascii="CordiaUPC" w:hAnsi="CordiaUPC" w:cs="CordiaUPC" w:hint="cs"/>
                <w:sz w:val="24"/>
                <w:szCs w:val="24"/>
                <w:lang w:val="en-US"/>
              </w:rPr>
              <w:t>Maturities</w:t>
            </w:r>
          </w:p>
        </w:tc>
        <w:tc>
          <w:tcPr>
            <w:tcW w:w="377" w:type="pct"/>
            <w:tcBorders>
              <w:top w:val="nil"/>
              <w:left w:val="nil"/>
              <w:right w:val="nil"/>
            </w:tcBorders>
            <w:vAlign w:val="bottom"/>
          </w:tcPr>
          <w:p w14:paraId="7E6F93FF" w14:textId="77777777" w:rsidR="00C22A67" w:rsidRPr="00962A36" w:rsidRDefault="00C22A67">
            <w:pPr>
              <w:spacing w:line="240" w:lineRule="exact"/>
              <w:ind w:left="-106" w:right="-86"/>
              <w:jc w:val="center"/>
              <w:rPr>
                <w:rFonts w:ascii="CordiaUPC" w:hAnsi="CordiaUPC" w:cs="CordiaUPC"/>
                <w:sz w:val="24"/>
                <w:szCs w:val="24"/>
                <w:rtl/>
                <w:cs/>
                <w:lang w:val="en-US"/>
              </w:rPr>
            </w:pPr>
            <w:r w:rsidRPr="00962A36">
              <w:rPr>
                <w:rFonts w:ascii="CordiaUPC" w:hAnsi="CordiaUPC" w:cs="CordiaUPC" w:hint="cs"/>
                <w:sz w:val="24"/>
                <w:szCs w:val="24"/>
                <w:lang w:val="en-US"/>
              </w:rPr>
              <w:t>Domestic</w:t>
            </w:r>
          </w:p>
        </w:tc>
        <w:tc>
          <w:tcPr>
            <w:tcW w:w="377" w:type="pct"/>
            <w:tcBorders>
              <w:top w:val="nil"/>
              <w:left w:val="nil"/>
              <w:right w:val="nil"/>
            </w:tcBorders>
            <w:vAlign w:val="bottom"/>
          </w:tcPr>
          <w:p w14:paraId="198D8EEE" w14:textId="77777777" w:rsidR="00C22A67" w:rsidRPr="00962A36" w:rsidRDefault="00C22A67">
            <w:pPr>
              <w:spacing w:line="240" w:lineRule="exact"/>
              <w:ind w:left="-104" w:right="-86"/>
              <w:jc w:val="center"/>
              <w:rPr>
                <w:rFonts w:ascii="CordiaUPC" w:hAnsi="CordiaUPC" w:cs="CordiaUPC"/>
                <w:sz w:val="24"/>
                <w:szCs w:val="24"/>
                <w:rtl/>
                <w:cs/>
                <w:lang w:val="en-US"/>
              </w:rPr>
            </w:pPr>
            <w:r w:rsidRPr="00962A36">
              <w:rPr>
                <w:rFonts w:ascii="CordiaUPC" w:hAnsi="CordiaUPC" w:cs="CordiaUPC" w:hint="cs"/>
                <w:sz w:val="24"/>
                <w:szCs w:val="24"/>
                <w:lang w:val="en-US"/>
              </w:rPr>
              <w:t>Foreign</w:t>
            </w:r>
          </w:p>
        </w:tc>
        <w:tc>
          <w:tcPr>
            <w:tcW w:w="389" w:type="pct"/>
            <w:tcBorders>
              <w:top w:val="nil"/>
              <w:left w:val="nil"/>
              <w:right w:val="nil"/>
            </w:tcBorders>
            <w:vAlign w:val="bottom"/>
          </w:tcPr>
          <w:p w14:paraId="66B10C83" w14:textId="77777777" w:rsidR="00C22A67" w:rsidRPr="00962A36" w:rsidRDefault="00C22A67">
            <w:pPr>
              <w:spacing w:line="240" w:lineRule="exact"/>
              <w:ind w:left="-117" w:right="-86"/>
              <w:jc w:val="center"/>
              <w:rPr>
                <w:rFonts w:ascii="CordiaUPC" w:hAnsi="CordiaUPC" w:cs="CordiaUPC"/>
                <w:sz w:val="24"/>
                <w:szCs w:val="24"/>
                <w:rtl/>
                <w:cs/>
                <w:lang w:val="en-US"/>
              </w:rPr>
            </w:pPr>
            <w:r w:rsidRPr="00962A36">
              <w:rPr>
                <w:rFonts w:ascii="CordiaUPC" w:hAnsi="CordiaUPC" w:cs="CordiaUPC" w:hint="cs"/>
                <w:sz w:val="24"/>
                <w:szCs w:val="24"/>
                <w:lang w:val="en-US"/>
              </w:rPr>
              <w:t>Total</w:t>
            </w:r>
          </w:p>
        </w:tc>
        <w:tc>
          <w:tcPr>
            <w:tcW w:w="424" w:type="pct"/>
            <w:tcBorders>
              <w:top w:val="nil"/>
              <w:left w:val="nil"/>
              <w:right w:val="nil"/>
            </w:tcBorders>
            <w:vAlign w:val="bottom"/>
          </w:tcPr>
          <w:p w14:paraId="3139E571" w14:textId="77777777" w:rsidR="00C22A67" w:rsidRPr="00962A36" w:rsidRDefault="00C22A67">
            <w:pPr>
              <w:spacing w:line="240" w:lineRule="exact"/>
              <w:ind w:left="-64" w:right="-86"/>
              <w:jc w:val="center"/>
              <w:rPr>
                <w:rFonts w:ascii="CordiaUPC" w:hAnsi="CordiaUPC" w:cs="CordiaUPC"/>
                <w:sz w:val="24"/>
                <w:szCs w:val="24"/>
                <w:rtl/>
                <w:cs/>
                <w:lang w:val="en-US"/>
              </w:rPr>
            </w:pPr>
            <w:r w:rsidRPr="00962A36">
              <w:rPr>
                <w:rFonts w:ascii="CordiaUPC" w:hAnsi="CordiaUPC" w:cs="CordiaUPC" w:hint="cs"/>
                <w:sz w:val="24"/>
                <w:szCs w:val="24"/>
                <w:lang w:val="en-US"/>
              </w:rPr>
              <w:t>Domestic</w:t>
            </w:r>
          </w:p>
        </w:tc>
        <w:tc>
          <w:tcPr>
            <w:tcW w:w="378" w:type="pct"/>
            <w:tcBorders>
              <w:top w:val="nil"/>
              <w:left w:val="nil"/>
              <w:right w:val="nil"/>
            </w:tcBorders>
            <w:vAlign w:val="bottom"/>
          </w:tcPr>
          <w:p w14:paraId="1523F074" w14:textId="77777777" w:rsidR="00C22A67" w:rsidRPr="00962A36" w:rsidRDefault="00C22A67">
            <w:pPr>
              <w:spacing w:line="240" w:lineRule="exact"/>
              <w:ind w:left="-93" w:right="-86"/>
              <w:jc w:val="center"/>
              <w:rPr>
                <w:rFonts w:ascii="CordiaUPC" w:hAnsi="CordiaUPC" w:cs="CordiaUPC"/>
                <w:sz w:val="24"/>
                <w:szCs w:val="24"/>
                <w:rtl/>
                <w:cs/>
                <w:lang w:val="en-US"/>
              </w:rPr>
            </w:pPr>
            <w:r w:rsidRPr="00962A36">
              <w:rPr>
                <w:rFonts w:ascii="CordiaUPC" w:hAnsi="CordiaUPC" w:cs="CordiaUPC" w:hint="cs"/>
                <w:sz w:val="24"/>
                <w:szCs w:val="24"/>
                <w:lang w:val="en-US"/>
              </w:rPr>
              <w:t>Foreign</w:t>
            </w:r>
          </w:p>
        </w:tc>
        <w:tc>
          <w:tcPr>
            <w:tcW w:w="377" w:type="pct"/>
            <w:tcBorders>
              <w:top w:val="nil"/>
              <w:left w:val="nil"/>
              <w:right w:val="nil"/>
            </w:tcBorders>
            <w:vAlign w:val="bottom"/>
          </w:tcPr>
          <w:p w14:paraId="1ECC41CC" w14:textId="77777777" w:rsidR="00C22A67" w:rsidRPr="00962A36" w:rsidRDefault="00C22A67">
            <w:pPr>
              <w:spacing w:line="240" w:lineRule="exact"/>
              <w:ind w:left="-113" w:right="-86"/>
              <w:jc w:val="center"/>
              <w:rPr>
                <w:rFonts w:ascii="CordiaUPC" w:hAnsi="CordiaUPC" w:cs="CordiaUPC"/>
                <w:sz w:val="24"/>
                <w:szCs w:val="24"/>
                <w:lang w:val="en-US"/>
              </w:rPr>
            </w:pPr>
            <w:r w:rsidRPr="00962A36">
              <w:rPr>
                <w:rFonts w:ascii="CordiaUPC" w:hAnsi="CordiaUPC" w:cs="CordiaUPC" w:hint="cs"/>
                <w:sz w:val="24"/>
                <w:szCs w:val="24"/>
                <w:lang w:val="en-US"/>
              </w:rPr>
              <w:t>Total</w:t>
            </w:r>
          </w:p>
        </w:tc>
      </w:tr>
      <w:tr w:rsidR="00027C9F" w:rsidRPr="00962A36" w14:paraId="1311122A" w14:textId="77777777" w:rsidTr="0012793E">
        <w:trPr>
          <w:trHeight w:val="247"/>
        </w:trPr>
        <w:tc>
          <w:tcPr>
            <w:tcW w:w="1028" w:type="pct"/>
            <w:tcBorders>
              <w:top w:val="nil"/>
              <w:left w:val="nil"/>
              <w:bottom w:val="nil"/>
              <w:right w:val="nil"/>
            </w:tcBorders>
            <w:vAlign w:val="bottom"/>
          </w:tcPr>
          <w:p w14:paraId="6277C381" w14:textId="77777777" w:rsidR="00C22A67" w:rsidRPr="00962A36" w:rsidRDefault="00C22A67">
            <w:pPr>
              <w:pStyle w:val="Heading3"/>
              <w:spacing w:before="0" w:after="0" w:line="240" w:lineRule="exact"/>
              <w:ind w:left="132" w:right="-126" w:hanging="120"/>
              <w:rPr>
                <w:rFonts w:ascii="CordiaUPC" w:hAnsi="CordiaUPC" w:cs="CordiaUPC"/>
                <w:b/>
                <w:bCs/>
                <w:sz w:val="24"/>
                <w:szCs w:val="24"/>
                <w:rtl/>
                <w:cs/>
                <w:lang w:val="th-TH"/>
              </w:rPr>
            </w:pPr>
          </w:p>
        </w:tc>
        <w:tc>
          <w:tcPr>
            <w:tcW w:w="376" w:type="pct"/>
            <w:tcBorders>
              <w:top w:val="nil"/>
              <w:left w:val="nil"/>
              <w:bottom w:val="nil"/>
              <w:right w:val="nil"/>
            </w:tcBorders>
          </w:tcPr>
          <w:p w14:paraId="27940D59" w14:textId="77777777" w:rsidR="00C22A67" w:rsidRPr="00962A36" w:rsidRDefault="00C22A67">
            <w:pPr>
              <w:spacing w:line="240" w:lineRule="exact"/>
              <w:ind w:left="-120" w:right="-100"/>
              <w:jc w:val="center"/>
              <w:rPr>
                <w:rFonts w:ascii="CordiaUPC" w:hAnsi="CordiaUPC" w:cs="CordiaUPC"/>
                <w:i/>
                <w:iCs/>
                <w:sz w:val="24"/>
                <w:szCs w:val="24"/>
                <w:lang w:val="en-US"/>
              </w:rPr>
            </w:pPr>
          </w:p>
        </w:tc>
        <w:tc>
          <w:tcPr>
            <w:tcW w:w="709" w:type="pct"/>
            <w:tcBorders>
              <w:top w:val="nil"/>
              <w:left w:val="nil"/>
              <w:bottom w:val="nil"/>
              <w:right w:val="nil"/>
            </w:tcBorders>
            <w:vAlign w:val="bottom"/>
          </w:tcPr>
          <w:p w14:paraId="75D0CEDE" w14:textId="77777777" w:rsidR="00C22A67" w:rsidRPr="00962A36" w:rsidRDefault="00C22A67">
            <w:pPr>
              <w:spacing w:line="240" w:lineRule="exact"/>
              <w:ind w:left="-120" w:right="-100"/>
              <w:jc w:val="center"/>
              <w:rPr>
                <w:rFonts w:ascii="CordiaUPC" w:hAnsi="CordiaUPC" w:cs="CordiaUPC"/>
                <w:i/>
                <w:iCs/>
                <w:sz w:val="24"/>
                <w:szCs w:val="24"/>
                <w:rtl/>
                <w:cs/>
                <w:lang w:val="en-US"/>
              </w:rPr>
            </w:pPr>
            <w:r w:rsidRPr="00962A36">
              <w:rPr>
                <w:rFonts w:ascii="CordiaUPC" w:hAnsi="CordiaUPC" w:cs="CordiaUPC"/>
                <w:i/>
                <w:iCs/>
                <w:sz w:val="24"/>
                <w:szCs w:val="24"/>
                <w:lang w:val="en-US"/>
              </w:rPr>
              <w:t>(%)</w:t>
            </w:r>
          </w:p>
        </w:tc>
        <w:tc>
          <w:tcPr>
            <w:tcW w:w="565" w:type="pct"/>
            <w:tcBorders>
              <w:top w:val="nil"/>
              <w:left w:val="nil"/>
              <w:bottom w:val="nil"/>
              <w:right w:val="nil"/>
            </w:tcBorders>
            <w:vAlign w:val="bottom"/>
          </w:tcPr>
          <w:p w14:paraId="669D1C0C" w14:textId="77777777" w:rsidR="00C22A67" w:rsidRPr="00962A36" w:rsidRDefault="00C22A67">
            <w:pPr>
              <w:spacing w:line="240" w:lineRule="exact"/>
              <w:ind w:left="-109" w:right="-93"/>
              <w:jc w:val="center"/>
              <w:rPr>
                <w:rFonts w:ascii="CordiaUPC" w:hAnsi="CordiaUPC" w:cs="CordiaUPC"/>
                <w:i/>
                <w:iCs/>
                <w:sz w:val="24"/>
                <w:szCs w:val="24"/>
                <w:rtl/>
                <w:cs/>
                <w:lang w:val="th-TH"/>
              </w:rPr>
            </w:pPr>
          </w:p>
        </w:tc>
        <w:tc>
          <w:tcPr>
            <w:tcW w:w="2321" w:type="pct"/>
            <w:gridSpan w:val="6"/>
            <w:tcBorders>
              <w:top w:val="nil"/>
              <w:left w:val="nil"/>
              <w:right w:val="nil"/>
            </w:tcBorders>
            <w:vAlign w:val="bottom"/>
          </w:tcPr>
          <w:p w14:paraId="3449ECE0" w14:textId="77777777" w:rsidR="00C22A67" w:rsidRPr="00962A36" w:rsidRDefault="00C22A67">
            <w:pPr>
              <w:spacing w:line="240" w:lineRule="exact"/>
              <w:ind w:left="-103" w:right="-86"/>
              <w:jc w:val="center"/>
              <w:rPr>
                <w:rFonts w:ascii="CordiaUPC" w:hAnsi="CordiaUPC" w:cs="CordiaUPC"/>
                <w:i/>
                <w:iCs/>
                <w:sz w:val="24"/>
                <w:szCs w:val="24"/>
                <w:rtl/>
                <w:cs/>
                <w:lang w:val="en-US"/>
              </w:rPr>
            </w:pPr>
            <w:r w:rsidRPr="00962A36">
              <w:rPr>
                <w:rFonts w:ascii="CordiaUPC" w:hAnsi="CordiaUPC" w:cs="CordiaUPC" w:hint="cs"/>
                <w:i/>
                <w:iCs/>
                <w:sz w:val="24"/>
                <w:szCs w:val="24"/>
                <w:cs/>
                <w:lang w:val="en-US" w:bidi="th-TH"/>
              </w:rPr>
              <w:t>(</w:t>
            </w:r>
            <w:r w:rsidRPr="00962A36">
              <w:rPr>
                <w:rFonts w:ascii="CordiaUPC" w:hAnsi="CordiaUPC" w:cs="CordiaUPC" w:hint="cs"/>
                <w:i/>
                <w:iCs/>
                <w:sz w:val="24"/>
                <w:szCs w:val="24"/>
                <w:lang w:val="en-US"/>
              </w:rPr>
              <w:t>in million Baht</w:t>
            </w:r>
            <w:r w:rsidRPr="00962A36">
              <w:rPr>
                <w:rFonts w:ascii="CordiaUPC" w:hAnsi="CordiaUPC" w:cs="CordiaUPC" w:hint="cs"/>
                <w:i/>
                <w:iCs/>
                <w:sz w:val="24"/>
                <w:szCs w:val="24"/>
                <w:cs/>
                <w:lang w:val="en-US" w:bidi="th-TH"/>
              </w:rPr>
              <w:t>)</w:t>
            </w:r>
          </w:p>
        </w:tc>
      </w:tr>
      <w:tr w:rsidR="00E065D1" w:rsidRPr="00962A36" w14:paraId="7BDAE40D" w14:textId="77777777" w:rsidTr="0012793E">
        <w:tc>
          <w:tcPr>
            <w:tcW w:w="1028" w:type="pct"/>
            <w:tcBorders>
              <w:top w:val="nil"/>
              <w:left w:val="nil"/>
              <w:bottom w:val="nil"/>
              <w:right w:val="nil"/>
            </w:tcBorders>
          </w:tcPr>
          <w:p w14:paraId="10F27EFF" w14:textId="08AFF57B" w:rsidR="00E065D1" w:rsidRPr="00962A36" w:rsidRDefault="00E065D1" w:rsidP="00E065D1">
            <w:pPr>
              <w:spacing w:line="240" w:lineRule="exact"/>
              <w:ind w:left="-9" w:right="-106" w:firstLine="18"/>
              <w:rPr>
                <w:rFonts w:ascii="CordiaUPC" w:hAnsi="CordiaUPC" w:cs="CordiaUPC"/>
                <w:spacing w:val="-6"/>
                <w:sz w:val="24"/>
                <w:szCs w:val="24"/>
                <w:lang w:val="en-US"/>
              </w:rPr>
            </w:pPr>
            <w:r w:rsidRPr="00962A36">
              <w:rPr>
                <w:rFonts w:ascii="CordiaUPC" w:hAnsi="CordiaUPC" w:cs="CordiaUPC" w:hint="cs"/>
                <w:spacing w:val="-6"/>
                <w:sz w:val="24"/>
                <w:szCs w:val="24"/>
              </w:rPr>
              <w:t>Subordinated debentures</w:t>
            </w:r>
            <w:r w:rsidRPr="00962A36">
              <w:rPr>
                <w:rFonts w:ascii="CordiaUPC" w:hAnsi="CordiaUPC" w:cs="CordiaUPC" w:hint="cs"/>
                <w:spacing w:val="-6"/>
                <w:sz w:val="24"/>
                <w:szCs w:val="24"/>
                <w:vertAlign w:val="superscript"/>
                <w:cs/>
              </w:rPr>
              <w:t xml:space="preserve"> (</w:t>
            </w:r>
            <w:r w:rsidRPr="00962A36">
              <w:rPr>
                <w:rFonts w:ascii="CordiaUPC" w:hAnsi="CordiaUPC" w:cs="CordiaUPC" w:hint="cs"/>
                <w:spacing w:val="-6"/>
                <w:sz w:val="24"/>
                <w:szCs w:val="24"/>
                <w:vertAlign w:val="superscript"/>
              </w:rPr>
              <w:t>1</w:t>
            </w:r>
            <w:r w:rsidRPr="00962A36">
              <w:rPr>
                <w:rFonts w:ascii="CordiaUPC" w:hAnsi="CordiaUPC" w:cs="CordiaUPC" w:hint="cs"/>
                <w:spacing w:val="-6"/>
                <w:sz w:val="24"/>
                <w:szCs w:val="24"/>
                <w:vertAlign w:val="superscript"/>
                <w:cs/>
              </w:rPr>
              <w:t>)</w:t>
            </w:r>
          </w:p>
        </w:tc>
        <w:tc>
          <w:tcPr>
            <w:tcW w:w="376" w:type="pct"/>
            <w:tcBorders>
              <w:top w:val="nil"/>
              <w:left w:val="nil"/>
              <w:bottom w:val="nil"/>
              <w:right w:val="nil"/>
            </w:tcBorders>
          </w:tcPr>
          <w:p w14:paraId="41FEB6C8" w14:textId="77777777"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THB</w:t>
            </w:r>
          </w:p>
        </w:tc>
        <w:tc>
          <w:tcPr>
            <w:tcW w:w="709" w:type="pct"/>
            <w:tcBorders>
              <w:top w:val="nil"/>
              <w:left w:val="nil"/>
              <w:bottom w:val="nil"/>
              <w:right w:val="nil"/>
            </w:tcBorders>
          </w:tcPr>
          <w:p w14:paraId="63B6EEB2" w14:textId="233DB11A" w:rsidR="00E065D1" w:rsidRPr="00962A36" w:rsidRDefault="00E065D1" w:rsidP="00E065D1">
            <w:pPr>
              <w:spacing w:line="240" w:lineRule="exact"/>
              <w:ind w:left="-120" w:right="-100"/>
              <w:jc w:val="center"/>
              <w:rPr>
                <w:rFonts w:ascii="CordiaUPC" w:hAnsi="CordiaUPC" w:cs="CordiaUPC"/>
                <w:sz w:val="24"/>
                <w:szCs w:val="24"/>
                <w:cs/>
                <w:lang w:val="en-US" w:bidi="th-TH"/>
              </w:rPr>
            </w:pPr>
            <w:r w:rsidRPr="00962A36">
              <w:rPr>
                <w:rFonts w:ascii="CordiaUPC" w:hAnsi="CordiaUPC" w:cs="CordiaUPC" w:hint="cs"/>
                <w:sz w:val="24"/>
                <w:szCs w:val="24"/>
              </w:rPr>
              <w:t>4.00</w:t>
            </w:r>
          </w:p>
        </w:tc>
        <w:tc>
          <w:tcPr>
            <w:tcW w:w="565" w:type="pct"/>
            <w:tcBorders>
              <w:top w:val="nil"/>
              <w:left w:val="nil"/>
              <w:bottom w:val="nil"/>
              <w:right w:val="nil"/>
            </w:tcBorders>
          </w:tcPr>
          <w:p w14:paraId="7BF00CE9" w14:textId="5C9B2C53" w:rsidR="00E065D1" w:rsidRPr="00962A36" w:rsidRDefault="00E065D1" w:rsidP="00E065D1">
            <w:pPr>
              <w:spacing w:line="240" w:lineRule="exact"/>
              <w:ind w:left="-109" w:right="-93"/>
              <w:jc w:val="center"/>
              <w:rPr>
                <w:rFonts w:ascii="CordiaUPC" w:hAnsi="CordiaUPC" w:cs="CordiaUPC"/>
                <w:spacing w:val="-6"/>
                <w:sz w:val="24"/>
                <w:szCs w:val="24"/>
                <w:lang w:val="en-US" w:bidi="th-TH"/>
              </w:rPr>
            </w:pPr>
            <w:r w:rsidRPr="00962A36">
              <w:rPr>
                <w:rFonts w:ascii="CordiaUPC" w:hAnsi="CordiaUPC" w:cs="CordiaUPC" w:hint="cs"/>
                <w:spacing w:val="-6"/>
                <w:sz w:val="24"/>
                <w:szCs w:val="24"/>
              </w:rPr>
              <w:t>2024</w:t>
            </w:r>
            <w:r w:rsidR="00962A36">
              <w:rPr>
                <w:rFonts w:ascii="CordiaUPC" w:hAnsi="CordiaUPC" w:cs="CordiaUPC" w:hint="cs"/>
                <w:spacing w:val="-6"/>
                <w:sz w:val="24"/>
                <w:szCs w:val="24"/>
                <w:cs/>
                <w:lang w:bidi="th-TH"/>
              </w:rPr>
              <w:t xml:space="preserve"> </w:t>
            </w:r>
            <w:r w:rsidRPr="00962A36">
              <w:rPr>
                <w:rFonts w:ascii="CordiaUPC" w:hAnsi="CordiaUPC" w:cs="CordiaUPC" w:hint="cs"/>
                <w:sz w:val="24"/>
                <w:szCs w:val="24"/>
                <w:vertAlign w:val="superscript"/>
              </w:rPr>
              <w:t>(2)</w:t>
            </w:r>
          </w:p>
        </w:tc>
        <w:tc>
          <w:tcPr>
            <w:tcW w:w="377" w:type="pct"/>
            <w:tcBorders>
              <w:top w:val="nil"/>
              <w:left w:val="nil"/>
              <w:bottom w:val="nil"/>
              <w:right w:val="nil"/>
            </w:tcBorders>
          </w:tcPr>
          <w:p w14:paraId="432C3637" w14:textId="44723787" w:rsidR="00E065D1" w:rsidRPr="00962A36" w:rsidRDefault="00E065D1" w:rsidP="00E065D1">
            <w:pPr>
              <w:tabs>
                <w:tab w:val="decimal" w:pos="488"/>
              </w:tabs>
              <w:spacing w:line="240" w:lineRule="exact"/>
              <w:ind w:left="-110" w:right="-86"/>
              <w:rPr>
                <w:rFonts w:ascii="CordiaUPC" w:hAnsi="CordiaUPC" w:cs="CordiaUPC"/>
                <w:sz w:val="24"/>
                <w:szCs w:val="24"/>
                <w:lang w:val="en-US"/>
              </w:rPr>
            </w:pPr>
            <w:r w:rsidRPr="00962A36">
              <w:rPr>
                <w:rFonts w:ascii="CordiaUPC" w:hAnsi="CordiaUPC" w:cs="CordiaUPC"/>
                <w:sz w:val="24"/>
                <w:szCs w:val="24"/>
              </w:rPr>
              <w:t>30,000</w:t>
            </w:r>
          </w:p>
        </w:tc>
        <w:tc>
          <w:tcPr>
            <w:tcW w:w="377" w:type="pct"/>
            <w:tcBorders>
              <w:top w:val="nil"/>
              <w:left w:val="nil"/>
              <w:bottom w:val="nil"/>
              <w:right w:val="nil"/>
            </w:tcBorders>
          </w:tcPr>
          <w:p w14:paraId="1228A14B" w14:textId="6CC90C35" w:rsidR="00E065D1" w:rsidRPr="00962A36" w:rsidRDefault="00E065D1" w:rsidP="00962A36">
            <w:pPr>
              <w:tabs>
                <w:tab w:val="decimal" w:pos="458"/>
              </w:tabs>
              <w:spacing w:line="240" w:lineRule="exact"/>
              <w:ind w:left="-108" w:right="-114"/>
              <w:jc w:val="center"/>
              <w:rPr>
                <w:rFonts w:ascii="CordiaUPC" w:hAnsi="CordiaUPC" w:cs="CordiaUPC"/>
                <w:sz w:val="24"/>
                <w:szCs w:val="24"/>
                <w:lang w:val="en-US"/>
              </w:rPr>
            </w:pPr>
            <w:r w:rsidRPr="00962A36">
              <w:rPr>
                <w:rFonts w:ascii="CordiaUPC" w:hAnsi="CordiaUPC" w:cs="CordiaUPC"/>
                <w:sz w:val="24"/>
                <w:szCs w:val="24"/>
              </w:rPr>
              <w:t>-</w:t>
            </w:r>
          </w:p>
        </w:tc>
        <w:tc>
          <w:tcPr>
            <w:tcW w:w="389" w:type="pct"/>
            <w:tcBorders>
              <w:top w:val="nil"/>
              <w:left w:val="nil"/>
              <w:bottom w:val="nil"/>
              <w:right w:val="nil"/>
            </w:tcBorders>
          </w:tcPr>
          <w:p w14:paraId="3BC06E66" w14:textId="77E6491B" w:rsidR="00E065D1" w:rsidRPr="00962A36" w:rsidRDefault="00E065D1" w:rsidP="00E065D1">
            <w:pPr>
              <w:tabs>
                <w:tab w:val="decimal" w:pos="564"/>
              </w:tabs>
              <w:spacing w:line="240" w:lineRule="exact"/>
              <w:ind w:left="-119" w:right="-152"/>
              <w:rPr>
                <w:rFonts w:ascii="CordiaUPC" w:hAnsi="CordiaUPC" w:cs="CordiaUPC"/>
                <w:sz w:val="24"/>
                <w:szCs w:val="24"/>
                <w:rtl/>
                <w:cs/>
                <w:lang w:val="en-US"/>
              </w:rPr>
            </w:pPr>
            <w:r w:rsidRPr="00962A36">
              <w:rPr>
                <w:rFonts w:ascii="CordiaUPC" w:hAnsi="CordiaUPC" w:cs="CordiaUPC"/>
                <w:sz w:val="24"/>
                <w:szCs w:val="24"/>
              </w:rPr>
              <w:t>30,000</w:t>
            </w:r>
          </w:p>
        </w:tc>
        <w:tc>
          <w:tcPr>
            <w:tcW w:w="424" w:type="pct"/>
            <w:tcBorders>
              <w:top w:val="nil"/>
              <w:left w:val="nil"/>
              <w:bottom w:val="nil"/>
              <w:right w:val="nil"/>
            </w:tcBorders>
          </w:tcPr>
          <w:p w14:paraId="605802B7" w14:textId="77777777" w:rsidR="00E065D1" w:rsidRPr="00962A36" w:rsidRDefault="00E065D1" w:rsidP="00E065D1">
            <w:pPr>
              <w:tabs>
                <w:tab w:val="decimal" w:pos="575"/>
              </w:tabs>
              <w:spacing w:line="240" w:lineRule="exact"/>
              <w:ind w:left="-110" w:right="-86"/>
              <w:rPr>
                <w:rFonts w:ascii="CordiaUPC" w:hAnsi="CordiaUPC" w:cs="CordiaUPC"/>
                <w:sz w:val="24"/>
                <w:szCs w:val="24"/>
                <w:lang w:val="en-US"/>
              </w:rPr>
            </w:pPr>
            <w:r w:rsidRPr="00962A36">
              <w:rPr>
                <w:rFonts w:ascii="CordiaUPC" w:hAnsi="CordiaUPC" w:cs="CordiaUPC"/>
                <w:sz w:val="24"/>
                <w:szCs w:val="24"/>
              </w:rPr>
              <w:t>30,000</w:t>
            </w:r>
          </w:p>
        </w:tc>
        <w:tc>
          <w:tcPr>
            <w:tcW w:w="378" w:type="pct"/>
            <w:tcBorders>
              <w:top w:val="nil"/>
              <w:left w:val="nil"/>
              <w:bottom w:val="nil"/>
              <w:right w:val="nil"/>
            </w:tcBorders>
          </w:tcPr>
          <w:p w14:paraId="2B6D0125" w14:textId="77777777" w:rsidR="00E065D1" w:rsidRPr="00962A36" w:rsidRDefault="00E065D1" w:rsidP="00E065D1">
            <w:pPr>
              <w:tabs>
                <w:tab w:val="decimal" w:pos="458"/>
              </w:tabs>
              <w:spacing w:line="240" w:lineRule="exact"/>
              <w:ind w:left="-108" w:right="-86"/>
              <w:jc w:val="center"/>
              <w:rPr>
                <w:rFonts w:ascii="CordiaUPC" w:hAnsi="CordiaUPC" w:cs="CordiaUPC"/>
                <w:sz w:val="24"/>
                <w:szCs w:val="24"/>
                <w:lang w:val="en-US"/>
              </w:rPr>
            </w:pPr>
            <w:r w:rsidRPr="00962A36">
              <w:rPr>
                <w:rFonts w:ascii="CordiaUPC" w:hAnsi="CordiaUPC" w:cs="CordiaUPC"/>
                <w:sz w:val="24"/>
                <w:szCs w:val="24"/>
                <w:lang w:val="en-US"/>
              </w:rPr>
              <w:t>-</w:t>
            </w:r>
          </w:p>
        </w:tc>
        <w:tc>
          <w:tcPr>
            <w:tcW w:w="377" w:type="pct"/>
            <w:tcBorders>
              <w:top w:val="nil"/>
              <w:left w:val="nil"/>
              <w:bottom w:val="nil"/>
              <w:right w:val="nil"/>
            </w:tcBorders>
          </w:tcPr>
          <w:p w14:paraId="0FD1BA0B" w14:textId="77777777" w:rsidR="00E065D1" w:rsidRPr="00962A36" w:rsidRDefault="00E065D1" w:rsidP="00E065D1">
            <w:pPr>
              <w:tabs>
                <w:tab w:val="decimal" w:pos="564"/>
              </w:tabs>
              <w:spacing w:line="240" w:lineRule="exact"/>
              <w:ind w:left="-119" w:right="-152"/>
              <w:rPr>
                <w:rFonts w:ascii="CordiaUPC" w:hAnsi="CordiaUPC" w:cs="CordiaUPC"/>
                <w:sz w:val="24"/>
                <w:szCs w:val="24"/>
                <w:rtl/>
                <w:cs/>
                <w:lang w:val="en-US"/>
              </w:rPr>
            </w:pPr>
            <w:r w:rsidRPr="00962A36">
              <w:rPr>
                <w:rFonts w:ascii="CordiaUPC" w:hAnsi="CordiaUPC" w:cs="CordiaUPC"/>
                <w:sz w:val="24"/>
                <w:szCs w:val="24"/>
              </w:rPr>
              <w:t>30,000</w:t>
            </w:r>
          </w:p>
        </w:tc>
      </w:tr>
      <w:tr w:rsidR="00E065D1" w:rsidRPr="00962A36" w14:paraId="0F764ACC" w14:textId="77777777" w:rsidTr="0012793E">
        <w:tc>
          <w:tcPr>
            <w:tcW w:w="1028" w:type="pct"/>
            <w:tcBorders>
              <w:top w:val="nil"/>
              <w:left w:val="nil"/>
              <w:bottom w:val="nil"/>
              <w:right w:val="nil"/>
            </w:tcBorders>
          </w:tcPr>
          <w:p w14:paraId="176BBF6F" w14:textId="616923AF" w:rsidR="00E065D1" w:rsidRPr="00962A36" w:rsidRDefault="00E065D1" w:rsidP="00E065D1">
            <w:pPr>
              <w:spacing w:line="240" w:lineRule="exact"/>
              <w:ind w:left="-9" w:right="-106" w:firstLine="18"/>
              <w:rPr>
                <w:rFonts w:ascii="CordiaUPC" w:hAnsi="CordiaUPC" w:cs="CordiaUPC"/>
                <w:spacing w:val="-6"/>
                <w:sz w:val="24"/>
                <w:szCs w:val="24"/>
              </w:rPr>
            </w:pPr>
            <w:r w:rsidRPr="00962A36">
              <w:rPr>
                <w:rFonts w:ascii="CordiaUPC" w:hAnsi="CordiaUPC" w:cs="CordiaUPC" w:hint="cs"/>
                <w:spacing w:val="-6"/>
                <w:sz w:val="24"/>
                <w:szCs w:val="24"/>
              </w:rPr>
              <w:t>Subordinated debentures</w:t>
            </w:r>
            <w:r w:rsidRPr="00962A36">
              <w:rPr>
                <w:rFonts w:ascii="CordiaUPC" w:hAnsi="CordiaUPC" w:cs="CordiaUPC" w:hint="cs"/>
                <w:spacing w:val="-6"/>
                <w:sz w:val="24"/>
                <w:szCs w:val="24"/>
                <w:vertAlign w:val="superscript"/>
                <w:cs/>
              </w:rPr>
              <w:t xml:space="preserve"> (</w:t>
            </w:r>
            <w:r w:rsidRPr="00962A36">
              <w:rPr>
                <w:rFonts w:ascii="CordiaUPC" w:hAnsi="CordiaUPC" w:cs="CordiaUPC" w:hint="cs"/>
                <w:spacing w:val="-6"/>
                <w:sz w:val="24"/>
                <w:szCs w:val="24"/>
                <w:vertAlign w:val="superscript"/>
              </w:rPr>
              <w:t>1</w:t>
            </w:r>
            <w:r w:rsidRPr="00962A36">
              <w:rPr>
                <w:rFonts w:ascii="CordiaUPC" w:hAnsi="CordiaUPC" w:cs="CordiaUPC" w:hint="cs"/>
                <w:spacing w:val="-6"/>
                <w:sz w:val="24"/>
                <w:szCs w:val="24"/>
                <w:vertAlign w:val="superscript"/>
                <w:cs/>
              </w:rPr>
              <w:t>)</w:t>
            </w:r>
          </w:p>
        </w:tc>
        <w:tc>
          <w:tcPr>
            <w:tcW w:w="376" w:type="pct"/>
            <w:tcBorders>
              <w:top w:val="nil"/>
              <w:left w:val="nil"/>
              <w:bottom w:val="nil"/>
              <w:right w:val="nil"/>
            </w:tcBorders>
          </w:tcPr>
          <w:p w14:paraId="1B9BD0C8" w14:textId="7E79DA20"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USD</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tcPr>
          <w:p w14:paraId="43A538C3" w14:textId="77777777"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hint="cs"/>
                <w:sz w:val="24"/>
                <w:szCs w:val="24"/>
              </w:rPr>
              <w:t>4.90</w:t>
            </w:r>
          </w:p>
        </w:tc>
        <w:tc>
          <w:tcPr>
            <w:tcW w:w="565" w:type="pct"/>
            <w:tcBorders>
              <w:top w:val="nil"/>
              <w:left w:val="nil"/>
              <w:bottom w:val="nil"/>
              <w:right w:val="nil"/>
            </w:tcBorders>
          </w:tcPr>
          <w:p w14:paraId="347F5BD8" w14:textId="48004AA3" w:rsidR="00E065D1" w:rsidRPr="00962A36" w:rsidRDefault="00E065D1" w:rsidP="00E065D1">
            <w:pPr>
              <w:spacing w:line="240" w:lineRule="exact"/>
              <w:ind w:left="-109" w:right="-93"/>
              <w:jc w:val="center"/>
              <w:rPr>
                <w:rFonts w:ascii="CordiaUPC" w:hAnsi="CordiaUPC" w:cs="CordiaUPC"/>
                <w:spacing w:val="-6"/>
                <w:sz w:val="24"/>
                <w:szCs w:val="24"/>
                <w:lang w:val="en-US"/>
              </w:rPr>
            </w:pPr>
            <w:r w:rsidRPr="00962A36">
              <w:rPr>
                <w:rFonts w:ascii="CordiaUPC" w:hAnsi="CordiaUPC" w:cs="CordiaUPC" w:hint="cs"/>
                <w:spacing w:val="-6"/>
                <w:sz w:val="24"/>
                <w:szCs w:val="24"/>
              </w:rPr>
              <w:t>2024</w:t>
            </w:r>
            <w:r w:rsidR="00962A36">
              <w:rPr>
                <w:rFonts w:ascii="CordiaUPC" w:hAnsi="CordiaUPC" w:cs="CordiaUPC" w:hint="cs"/>
                <w:spacing w:val="-6"/>
                <w:sz w:val="24"/>
                <w:szCs w:val="24"/>
                <w:cs/>
                <w:lang w:bidi="th-TH"/>
              </w:rPr>
              <w:t xml:space="preserve"> </w:t>
            </w:r>
            <w:r w:rsidRPr="00962A36">
              <w:rPr>
                <w:rFonts w:ascii="CordiaUPC" w:hAnsi="CordiaUPC" w:cs="CordiaUPC" w:hint="cs"/>
                <w:sz w:val="24"/>
                <w:szCs w:val="24"/>
                <w:vertAlign w:val="superscript"/>
              </w:rPr>
              <w:t>(2)</w:t>
            </w:r>
          </w:p>
        </w:tc>
        <w:tc>
          <w:tcPr>
            <w:tcW w:w="377" w:type="pct"/>
            <w:tcBorders>
              <w:top w:val="nil"/>
              <w:left w:val="nil"/>
              <w:bottom w:val="nil"/>
              <w:right w:val="nil"/>
            </w:tcBorders>
          </w:tcPr>
          <w:p w14:paraId="14F3407E" w14:textId="588F9AC0" w:rsidR="00E065D1" w:rsidRPr="00962A36" w:rsidRDefault="00E065D1" w:rsidP="00E065D1">
            <w:pPr>
              <w:tabs>
                <w:tab w:val="decimal" w:pos="488"/>
              </w:tabs>
              <w:spacing w:line="240" w:lineRule="exact"/>
              <w:ind w:left="-110" w:right="-86"/>
              <w:rPr>
                <w:rFonts w:ascii="CordiaUPC" w:hAnsi="CordiaUPC" w:cs="CordiaUPC"/>
                <w:sz w:val="24"/>
                <w:szCs w:val="24"/>
                <w:lang w:val="en-US"/>
              </w:rPr>
            </w:pPr>
            <w:r w:rsidRPr="00962A36">
              <w:rPr>
                <w:rFonts w:ascii="CordiaUPC" w:hAnsi="CordiaUPC" w:cs="CordiaUPC"/>
                <w:sz w:val="24"/>
                <w:szCs w:val="24"/>
              </w:rPr>
              <w:t>-</w:t>
            </w:r>
          </w:p>
        </w:tc>
        <w:tc>
          <w:tcPr>
            <w:tcW w:w="377" w:type="pct"/>
            <w:tcBorders>
              <w:top w:val="nil"/>
              <w:left w:val="nil"/>
              <w:bottom w:val="nil"/>
              <w:right w:val="nil"/>
            </w:tcBorders>
          </w:tcPr>
          <w:p w14:paraId="52FDDF24" w14:textId="1830A107" w:rsidR="00E065D1" w:rsidRPr="00962A36" w:rsidRDefault="00E065D1" w:rsidP="00962A36">
            <w:pPr>
              <w:tabs>
                <w:tab w:val="decimal" w:pos="458"/>
              </w:tabs>
              <w:spacing w:line="240" w:lineRule="exact"/>
              <w:ind w:left="-108" w:right="-114"/>
              <w:jc w:val="center"/>
              <w:rPr>
                <w:rFonts w:ascii="CordiaUPC" w:hAnsi="CordiaUPC" w:cs="CordiaUPC"/>
                <w:sz w:val="24"/>
                <w:szCs w:val="24"/>
                <w:lang w:val="en-US"/>
              </w:rPr>
            </w:pPr>
            <w:r w:rsidRPr="00962A36">
              <w:rPr>
                <w:rFonts w:ascii="CordiaUPC" w:hAnsi="CordiaUPC" w:cs="CordiaUPC"/>
                <w:sz w:val="24"/>
                <w:szCs w:val="24"/>
              </w:rPr>
              <w:t>6,846</w:t>
            </w:r>
          </w:p>
        </w:tc>
        <w:tc>
          <w:tcPr>
            <w:tcW w:w="389" w:type="pct"/>
            <w:tcBorders>
              <w:top w:val="nil"/>
              <w:left w:val="nil"/>
              <w:bottom w:val="nil"/>
              <w:right w:val="nil"/>
            </w:tcBorders>
          </w:tcPr>
          <w:p w14:paraId="706638D9" w14:textId="1C9E44E3" w:rsidR="00E065D1" w:rsidRPr="00962A36" w:rsidRDefault="00E065D1" w:rsidP="00E065D1">
            <w:pPr>
              <w:tabs>
                <w:tab w:val="decimal" w:pos="564"/>
              </w:tabs>
              <w:spacing w:line="240" w:lineRule="exact"/>
              <w:ind w:left="-119" w:right="-152"/>
              <w:rPr>
                <w:rFonts w:ascii="CordiaUPC" w:hAnsi="CordiaUPC" w:cs="CordiaUPC"/>
                <w:sz w:val="24"/>
                <w:szCs w:val="24"/>
                <w:rtl/>
                <w:cs/>
                <w:lang w:val="en-US"/>
              </w:rPr>
            </w:pPr>
            <w:r w:rsidRPr="00962A36">
              <w:rPr>
                <w:rFonts w:ascii="CordiaUPC" w:hAnsi="CordiaUPC" w:cs="CordiaUPC"/>
                <w:sz w:val="24"/>
                <w:szCs w:val="24"/>
              </w:rPr>
              <w:t>6,846</w:t>
            </w:r>
          </w:p>
        </w:tc>
        <w:tc>
          <w:tcPr>
            <w:tcW w:w="424" w:type="pct"/>
            <w:tcBorders>
              <w:top w:val="nil"/>
              <w:left w:val="nil"/>
              <w:bottom w:val="nil"/>
              <w:right w:val="nil"/>
            </w:tcBorders>
          </w:tcPr>
          <w:p w14:paraId="1C9FD5B2" w14:textId="77777777" w:rsidR="00E065D1" w:rsidRPr="00962A36" w:rsidRDefault="00E065D1" w:rsidP="00E065D1">
            <w:pPr>
              <w:tabs>
                <w:tab w:val="decimal" w:pos="575"/>
              </w:tabs>
              <w:spacing w:line="240" w:lineRule="exact"/>
              <w:ind w:left="-110" w:right="-86"/>
              <w:rPr>
                <w:rFonts w:ascii="CordiaUPC" w:hAnsi="CordiaUPC" w:cs="CordiaUPC"/>
                <w:sz w:val="24"/>
                <w:szCs w:val="24"/>
              </w:rPr>
            </w:pPr>
            <w:r w:rsidRPr="00962A36">
              <w:rPr>
                <w:rFonts w:ascii="CordiaUPC" w:hAnsi="CordiaUPC" w:cs="CordiaUPC"/>
                <w:sz w:val="24"/>
                <w:szCs w:val="24"/>
              </w:rPr>
              <w:t>-</w:t>
            </w:r>
          </w:p>
        </w:tc>
        <w:tc>
          <w:tcPr>
            <w:tcW w:w="378" w:type="pct"/>
            <w:tcBorders>
              <w:top w:val="nil"/>
              <w:left w:val="nil"/>
              <w:bottom w:val="nil"/>
              <w:right w:val="nil"/>
            </w:tcBorders>
          </w:tcPr>
          <w:p w14:paraId="3AD5C0B1" w14:textId="77777777" w:rsidR="00E065D1" w:rsidRPr="00962A36" w:rsidRDefault="00E065D1" w:rsidP="00E065D1">
            <w:pPr>
              <w:tabs>
                <w:tab w:val="decimal" w:pos="458"/>
              </w:tabs>
              <w:spacing w:line="240" w:lineRule="exact"/>
              <w:ind w:left="-108" w:right="-86"/>
              <w:jc w:val="center"/>
              <w:rPr>
                <w:rFonts w:ascii="CordiaUPC" w:hAnsi="CordiaUPC" w:cs="CordiaUPC"/>
                <w:sz w:val="24"/>
                <w:szCs w:val="24"/>
                <w:cs/>
                <w:lang w:bidi="th-TH"/>
              </w:rPr>
            </w:pPr>
            <w:r w:rsidRPr="00962A36">
              <w:rPr>
                <w:rFonts w:ascii="CordiaUPC" w:hAnsi="CordiaUPC" w:cs="CordiaUPC"/>
                <w:sz w:val="24"/>
                <w:szCs w:val="24"/>
              </w:rPr>
              <w:t>8,491</w:t>
            </w:r>
          </w:p>
        </w:tc>
        <w:tc>
          <w:tcPr>
            <w:tcW w:w="377" w:type="pct"/>
            <w:tcBorders>
              <w:top w:val="nil"/>
              <w:left w:val="nil"/>
              <w:bottom w:val="nil"/>
              <w:right w:val="nil"/>
            </w:tcBorders>
          </w:tcPr>
          <w:p w14:paraId="354E1487" w14:textId="77777777" w:rsidR="00E065D1" w:rsidRPr="00962A36" w:rsidRDefault="00E065D1" w:rsidP="00E065D1">
            <w:pPr>
              <w:tabs>
                <w:tab w:val="decimal" w:pos="564"/>
              </w:tabs>
              <w:spacing w:line="240" w:lineRule="exact"/>
              <w:ind w:left="-119" w:right="-152"/>
              <w:rPr>
                <w:rFonts w:ascii="CordiaUPC" w:hAnsi="CordiaUPC" w:cs="CordiaUPC"/>
                <w:sz w:val="24"/>
                <w:szCs w:val="24"/>
              </w:rPr>
            </w:pPr>
            <w:r w:rsidRPr="00962A36">
              <w:rPr>
                <w:rFonts w:ascii="CordiaUPC" w:hAnsi="CordiaUPC" w:cs="CordiaUPC"/>
                <w:sz w:val="24"/>
                <w:szCs w:val="24"/>
              </w:rPr>
              <w:t>8,491</w:t>
            </w:r>
          </w:p>
        </w:tc>
      </w:tr>
      <w:tr w:rsidR="00E065D1" w:rsidRPr="00962A36" w14:paraId="450D9A71" w14:textId="77777777" w:rsidTr="0012793E">
        <w:trPr>
          <w:trHeight w:val="272"/>
        </w:trPr>
        <w:tc>
          <w:tcPr>
            <w:tcW w:w="1028" w:type="pct"/>
            <w:tcBorders>
              <w:top w:val="nil"/>
              <w:left w:val="nil"/>
              <w:bottom w:val="nil"/>
              <w:right w:val="nil"/>
            </w:tcBorders>
          </w:tcPr>
          <w:p w14:paraId="48204016" w14:textId="77777777" w:rsidR="00E065D1" w:rsidRPr="00962A36" w:rsidRDefault="00E065D1" w:rsidP="00E065D1">
            <w:pPr>
              <w:spacing w:line="240" w:lineRule="exact"/>
              <w:ind w:left="-9" w:right="-106" w:firstLine="18"/>
              <w:rPr>
                <w:rFonts w:ascii="CordiaUPC" w:hAnsi="CordiaUPC" w:cs="CordiaUPC"/>
                <w:sz w:val="24"/>
                <w:szCs w:val="24"/>
              </w:rPr>
            </w:pPr>
            <w:r w:rsidRPr="00962A36">
              <w:rPr>
                <w:rFonts w:ascii="CordiaUPC" w:hAnsi="CordiaUPC" w:cs="CordiaUPC" w:hint="cs"/>
                <w:sz w:val="24"/>
                <w:szCs w:val="24"/>
              </w:rPr>
              <w:t>Senior debentures</w:t>
            </w:r>
          </w:p>
        </w:tc>
        <w:tc>
          <w:tcPr>
            <w:tcW w:w="376" w:type="pct"/>
            <w:tcBorders>
              <w:top w:val="nil"/>
              <w:left w:val="nil"/>
              <w:bottom w:val="nil"/>
              <w:right w:val="nil"/>
            </w:tcBorders>
          </w:tcPr>
          <w:p w14:paraId="18476CE1" w14:textId="77777777" w:rsidR="00E065D1" w:rsidRPr="00962A36" w:rsidRDefault="00E065D1" w:rsidP="00E065D1">
            <w:pPr>
              <w:spacing w:line="240" w:lineRule="exact"/>
              <w:ind w:left="-120" w:right="-100"/>
              <w:jc w:val="center"/>
              <w:rPr>
                <w:rFonts w:ascii="CordiaUPC" w:hAnsi="CordiaUPC" w:cs="CordiaUPC"/>
                <w:sz w:val="24"/>
                <w:szCs w:val="24"/>
                <w:cs/>
                <w:lang w:val="en-US"/>
              </w:rPr>
            </w:pPr>
            <w:r w:rsidRPr="00962A36">
              <w:rPr>
                <w:rFonts w:ascii="CordiaUPC" w:hAnsi="CordiaUPC" w:cs="CordiaUPC"/>
                <w:sz w:val="24"/>
                <w:szCs w:val="24"/>
                <w:lang w:val="en-US"/>
              </w:rPr>
              <w:t>THB</w:t>
            </w:r>
          </w:p>
        </w:tc>
        <w:tc>
          <w:tcPr>
            <w:tcW w:w="709" w:type="pct"/>
            <w:tcBorders>
              <w:top w:val="nil"/>
              <w:left w:val="nil"/>
              <w:bottom w:val="nil"/>
              <w:right w:val="nil"/>
            </w:tcBorders>
          </w:tcPr>
          <w:p w14:paraId="0728A1E6" w14:textId="10BFE9D2" w:rsidR="00E065D1" w:rsidRPr="00962A36" w:rsidRDefault="00E065D1" w:rsidP="00E065D1">
            <w:pPr>
              <w:spacing w:line="240" w:lineRule="exact"/>
              <w:ind w:left="-120" w:right="-100"/>
              <w:jc w:val="center"/>
              <w:rPr>
                <w:rFonts w:ascii="CordiaUPC" w:hAnsi="CordiaUPC" w:cs="CordiaUPC"/>
                <w:sz w:val="24"/>
                <w:szCs w:val="24"/>
                <w:lang w:val="en-US" w:bidi="th-TH"/>
              </w:rPr>
            </w:pPr>
            <w:r w:rsidRPr="00962A36">
              <w:rPr>
                <w:rFonts w:ascii="CordiaUPC" w:hAnsi="CordiaUPC" w:cs="CordiaUPC"/>
                <w:sz w:val="24"/>
                <w:szCs w:val="24"/>
                <w:cs/>
              </w:rPr>
              <w:t>1.98</w:t>
            </w:r>
            <w:r w:rsidRPr="00962A36">
              <w:rPr>
                <w:rFonts w:ascii="CordiaUPC" w:hAnsi="CordiaUPC" w:cs="CordiaUPC" w:hint="cs"/>
                <w:sz w:val="24"/>
                <w:szCs w:val="24"/>
                <w:cs/>
                <w:lang w:bidi="th-TH"/>
              </w:rPr>
              <w:t xml:space="preserve"> - </w:t>
            </w:r>
            <w:r w:rsidRPr="00962A36">
              <w:rPr>
                <w:rFonts w:ascii="CordiaUPC" w:hAnsi="CordiaUPC" w:cs="CordiaUPC"/>
                <w:sz w:val="24"/>
                <w:szCs w:val="24"/>
                <w:cs/>
              </w:rPr>
              <w:t>2.30</w:t>
            </w:r>
          </w:p>
        </w:tc>
        <w:tc>
          <w:tcPr>
            <w:tcW w:w="565" w:type="pct"/>
            <w:tcBorders>
              <w:top w:val="nil"/>
              <w:left w:val="nil"/>
              <w:bottom w:val="nil"/>
              <w:right w:val="nil"/>
            </w:tcBorders>
          </w:tcPr>
          <w:p w14:paraId="3CD7A3D6" w14:textId="5FB878B5" w:rsidR="00E065D1" w:rsidRPr="00962A36" w:rsidRDefault="00E065D1" w:rsidP="00E065D1">
            <w:pPr>
              <w:spacing w:line="240" w:lineRule="exact"/>
              <w:ind w:right="-93"/>
              <w:jc w:val="center"/>
              <w:rPr>
                <w:rFonts w:ascii="CordiaUPC" w:hAnsi="CordiaUPC" w:cs="CordiaUPC"/>
                <w:sz w:val="24"/>
                <w:szCs w:val="24"/>
                <w:lang w:val="en-US"/>
              </w:rPr>
            </w:pPr>
            <w:r w:rsidRPr="00962A36">
              <w:rPr>
                <w:rFonts w:ascii="CordiaUPC" w:hAnsi="CordiaUPC" w:cs="CordiaUPC"/>
                <w:sz w:val="24"/>
                <w:szCs w:val="24"/>
                <w:lang w:val="en-US"/>
              </w:rPr>
              <w:t>2023</w:t>
            </w:r>
          </w:p>
        </w:tc>
        <w:tc>
          <w:tcPr>
            <w:tcW w:w="377" w:type="pct"/>
            <w:tcBorders>
              <w:top w:val="nil"/>
              <w:left w:val="nil"/>
              <w:bottom w:val="nil"/>
              <w:right w:val="nil"/>
            </w:tcBorders>
          </w:tcPr>
          <w:p w14:paraId="37B513D2" w14:textId="7EC58CE8" w:rsidR="00E065D1" w:rsidRPr="00962A36" w:rsidRDefault="00E065D1" w:rsidP="00E065D1">
            <w:pPr>
              <w:tabs>
                <w:tab w:val="decimal" w:pos="488"/>
              </w:tabs>
              <w:spacing w:line="240" w:lineRule="exact"/>
              <w:ind w:left="-110" w:right="-86"/>
              <w:rPr>
                <w:rFonts w:ascii="CordiaUPC" w:hAnsi="CordiaUPC" w:cs="CordiaUPC"/>
                <w:sz w:val="24"/>
                <w:szCs w:val="24"/>
                <w:lang w:val="en-US"/>
              </w:rPr>
            </w:pPr>
            <w:r w:rsidRPr="00962A36">
              <w:rPr>
                <w:rFonts w:ascii="CordiaUPC" w:hAnsi="CordiaUPC" w:cs="CordiaUPC"/>
                <w:sz w:val="24"/>
                <w:szCs w:val="24"/>
              </w:rPr>
              <w:t>6,100</w:t>
            </w:r>
          </w:p>
        </w:tc>
        <w:tc>
          <w:tcPr>
            <w:tcW w:w="377" w:type="pct"/>
            <w:tcBorders>
              <w:top w:val="nil"/>
              <w:left w:val="nil"/>
              <w:bottom w:val="nil"/>
              <w:right w:val="nil"/>
            </w:tcBorders>
          </w:tcPr>
          <w:p w14:paraId="38C63947" w14:textId="7BBB9551" w:rsidR="00E065D1" w:rsidRPr="00962A36" w:rsidRDefault="00E065D1" w:rsidP="00962A36">
            <w:pPr>
              <w:tabs>
                <w:tab w:val="decimal" w:pos="450"/>
              </w:tabs>
              <w:spacing w:line="240" w:lineRule="exact"/>
              <w:ind w:left="-108" w:right="-114"/>
              <w:jc w:val="center"/>
              <w:rPr>
                <w:rFonts w:ascii="CordiaUPC" w:hAnsi="CordiaUPC" w:cs="CordiaUPC"/>
                <w:sz w:val="24"/>
                <w:szCs w:val="24"/>
              </w:rPr>
            </w:pPr>
            <w:r w:rsidRPr="00962A36">
              <w:rPr>
                <w:rFonts w:ascii="CordiaUPC" w:hAnsi="CordiaUPC" w:cs="CordiaUPC"/>
                <w:sz w:val="24"/>
                <w:szCs w:val="24"/>
              </w:rPr>
              <w:t>-</w:t>
            </w:r>
          </w:p>
        </w:tc>
        <w:tc>
          <w:tcPr>
            <w:tcW w:w="389" w:type="pct"/>
            <w:tcBorders>
              <w:top w:val="nil"/>
              <w:left w:val="nil"/>
              <w:bottom w:val="nil"/>
              <w:right w:val="nil"/>
            </w:tcBorders>
          </w:tcPr>
          <w:p w14:paraId="27903867" w14:textId="665C3A23" w:rsidR="00E065D1" w:rsidRPr="00962A36" w:rsidRDefault="00E065D1" w:rsidP="00E065D1">
            <w:pPr>
              <w:tabs>
                <w:tab w:val="decimal" w:pos="564"/>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6,100</w:t>
            </w:r>
          </w:p>
        </w:tc>
        <w:tc>
          <w:tcPr>
            <w:tcW w:w="424" w:type="pct"/>
            <w:tcBorders>
              <w:top w:val="nil"/>
              <w:left w:val="nil"/>
              <w:bottom w:val="nil"/>
              <w:right w:val="nil"/>
            </w:tcBorders>
          </w:tcPr>
          <w:p w14:paraId="62D09890" w14:textId="77777777" w:rsidR="00E065D1" w:rsidRPr="00962A36" w:rsidRDefault="00E065D1" w:rsidP="00E065D1">
            <w:pPr>
              <w:tabs>
                <w:tab w:val="decimal" w:pos="575"/>
              </w:tabs>
              <w:spacing w:line="240" w:lineRule="exact"/>
              <w:ind w:left="-110" w:right="-86"/>
              <w:rPr>
                <w:rFonts w:ascii="CordiaUPC" w:hAnsi="CordiaUPC" w:cs="CordiaUPC"/>
                <w:sz w:val="24"/>
                <w:szCs w:val="24"/>
                <w:lang w:val="en-US"/>
              </w:rPr>
            </w:pPr>
            <w:r w:rsidRPr="00962A36">
              <w:rPr>
                <w:rFonts w:ascii="CordiaUPC" w:hAnsi="CordiaUPC" w:cs="CordiaUPC"/>
                <w:sz w:val="24"/>
                <w:szCs w:val="24"/>
              </w:rPr>
              <w:t>5,000</w:t>
            </w:r>
          </w:p>
        </w:tc>
        <w:tc>
          <w:tcPr>
            <w:tcW w:w="378" w:type="pct"/>
            <w:tcBorders>
              <w:top w:val="nil"/>
              <w:left w:val="nil"/>
              <w:bottom w:val="nil"/>
              <w:right w:val="nil"/>
            </w:tcBorders>
          </w:tcPr>
          <w:p w14:paraId="7779C1A6" w14:textId="77777777" w:rsidR="00E065D1" w:rsidRPr="00962A36" w:rsidRDefault="00E065D1" w:rsidP="00E065D1">
            <w:pPr>
              <w:tabs>
                <w:tab w:val="decimal" w:pos="433"/>
              </w:tabs>
              <w:spacing w:line="240" w:lineRule="exact"/>
              <w:ind w:left="-108" w:right="-86"/>
              <w:jc w:val="center"/>
              <w:rPr>
                <w:rFonts w:ascii="CordiaUPC" w:hAnsi="CordiaUPC" w:cs="CordiaUPC"/>
                <w:sz w:val="24"/>
                <w:szCs w:val="24"/>
                <w:lang w:val="en-US"/>
              </w:rPr>
            </w:pPr>
            <w:r w:rsidRPr="00962A36">
              <w:rPr>
                <w:rFonts w:ascii="CordiaUPC" w:hAnsi="CordiaUPC" w:cs="CordiaUPC" w:hint="cs"/>
                <w:sz w:val="24"/>
                <w:szCs w:val="24"/>
                <w:cs/>
              </w:rPr>
              <w:t>-</w:t>
            </w:r>
          </w:p>
        </w:tc>
        <w:tc>
          <w:tcPr>
            <w:tcW w:w="377" w:type="pct"/>
            <w:tcBorders>
              <w:top w:val="nil"/>
              <w:left w:val="nil"/>
              <w:bottom w:val="nil"/>
              <w:right w:val="nil"/>
            </w:tcBorders>
          </w:tcPr>
          <w:p w14:paraId="1506E861" w14:textId="77777777" w:rsidR="00E065D1" w:rsidRPr="00962A36" w:rsidRDefault="00E065D1" w:rsidP="00E065D1">
            <w:pPr>
              <w:tabs>
                <w:tab w:val="decimal" w:pos="564"/>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5,000</w:t>
            </w:r>
          </w:p>
        </w:tc>
      </w:tr>
      <w:tr w:rsidR="00E065D1" w:rsidRPr="00962A36" w14:paraId="024E84F7" w14:textId="77777777" w:rsidTr="0012793E">
        <w:tc>
          <w:tcPr>
            <w:tcW w:w="1028" w:type="pct"/>
            <w:tcBorders>
              <w:top w:val="nil"/>
              <w:left w:val="nil"/>
              <w:bottom w:val="nil"/>
              <w:right w:val="nil"/>
            </w:tcBorders>
          </w:tcPr>
          <w:p w14:paraId="35EACCA6" w14:textId="362DE658" w:rsidR="00E065D1" w:rsidRPr="007A4ECB" w:rsidRDefault="00E065D1" w:rsidP="00E065D1">
            <w:pPr>
              <w:spacing w:line="240" w:lineRule="exact"/>
              <w:ind w:left="-9" w:right="-106" w:firstLine="18"/>
              <w:rPr>
                <w:rFonts w:ascii="CordiaUPC" w:hAnsi="CordiaUPC" w:cs="CordiaUPC"/>
                <w:sz w:val="24"/>
                <w:szCs w:val="24"/>
                <w:lang w:val="en-US"/>
              </w:rPr>
            </w:pPr>
            <w:r w:rsidRPr="00962A36">
              <w:rPr>
                <w:rFonts w:ascii="CordiaUPC" w:hAnsi="CordiaUPC" w:cs="CordiaUPC" w:hint="cs"/>
                <w:sz w:val="24"/>
                <w:szCs w:val="24"/>
              </w:rPr>
              <w:t>Senior debentures</w:t>
            </w:r>
          </w:p>
        </w:tc>
        <w:tc>
          <w:tcPr>
            <w:tcW w:w="376" w:type="pct"/>
            <w:tcBorders>
              <w:top w:val="nil"/>
              <w:left w:val="nil"/>
              <w:bottom w:val="nil"/>
              <w:right w:val="nil"/>
            </w:tcBorders>
          </w:tcPr>
          <w:p w14:paraId="0BB9CFDA" w14:textId="23B1EA93"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USD</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tcPr>
          <w:p w14:paraId="7267A5F9" w14:textId="64950BE4" w:rsidR="00E065D1" w:rsidRPr="00962A36" w:rsidRDefault="00E065D1" w:rsidP="00E065D1">
            <w:pPr>
              <w:spacing w:line="240" w:lineRule="exact"/>
              <w:ind w:left="-120" w:right="-100"/>
              <w:jc w:val="center"/>
              <w:rPr>
                <w:rFonts w:ascii="CordiaUPC" w:hAnsi="CordiaUPC" w:cs="CordiaUPC"/>
                <w:sz w:val="24"/>
                <w:szCs w:val="24"/>
                <w:cs/>
              </w:rPr>
            </w:pPr>
            <w:r w:rsidRPr="00962A36">
              <w:rPr>
                <w:rFonts w:ascii="CordiaUPC" w:hAnsi="CordiaUPC" w:cs="CordiaUPC" w:hint="cs"/>
                <w:sz w:val="24"/>
                <w:szCs w:val="24"/>
              </w:rPr>
              <w:t>6mLibor+1.05</w:t>
            </w:r>
            <w:r w:rsidRPr="00962A36">
              <w:rPr>
                <w:rFonts w:ascii="CordiaUPC" w:hAnsi="CordiaUPC" w:cs="CordiaUPC" w:hint="cs"/>
                <w:sz w:val="24"/>
                <w:szCs w:val="24"/>
                <w:cs/>
                <w:lang w:bidi="th-TH"/>
              </w:rPr>
              <w:t xml:space="preserve"> </w:t>
            </w:r>
            <w:r w:rsidRPr="00962A36">
              <w:rPr>
                <w:rFonts w:ascii="CordiaUPC" w:hAnsi="CordiaUPC" w:cs="CordiaUPC"/>
                <w:sz w:val="24"/>
                <w:szCs w:val="24"/>
                <w:lang w:val="en-US" w:bidi="th-TH"/>
              </w:rPr>
              <w:t>and</w:t>
            </w:r>
            <w:r w:rsidRPr="00962A36">
              <w:rPr>
                <w:rFonts w:ascii="CordiaUPC" w:hAnsi="CordiaUPC" w:cs="CordiaUPC"/>
                <w:sz w:val="24"/>
                <w:szCs w:val="24"/>
              </w:rPr>
              <w:t xml:space="preserve"> 6mSOFR+1.15</w:t>
            </w:r>
          </w:p>
        </w:tc>
        <w:tc>
          <w:tcPr>
            <w:tcW w:w="565" w:type="pct"/>
            <w:tcBorders>
              <w:top w:val="nil"/>
              <w:left w:val="nil"/>
              <w:bottom w:val="nil"/>
              <w:right w:val="nil"/>
            </w:tcBorders>
          </w:tcPr>
          <w:p w14:paraId="0D57421D" w14:textId="3C1FF392" w:rsidR="00E065D1" w:rsidRPr="00962A36" w:rsidRDefault="00E065D1" w:rsidP="00E065D1">
            <w:pPr>
              <w:spacing w:line="240" w:lineRule="exact"/>
              <w:ind w:right="-93"/>
              <w:jc w:val="center"/>
              <w:rPr>
                <w:rFonts w:ascii="CordiaUPC" w:hAnsi="CordiaUPC" w:cs="CordiaUPC"/>
                <w:spacing w:val="-6"/>
                <w:sz w:val="24"/>
                <w:szCs w:val="24"/>
                <w:lang w:val="en-US"/>
              </w:rPr>
            </w:pPr>
            <w:r w:rsidRPr="00962A36">
              <w:rPr>
                <w:rFonts w:ascii="CordiaUPC" w:hAnsi="CordiaUPC" w:cs="CordiaUPC" w:hint="cs"/>
                <w:spacing w:val="-6"/>
                <w:sz w:val="24"/>
                <w:szCs w:val="24"/>
              </w:rPr>
              <w:t>202</w:t>
            </w:r>
            <w:r w:rsidRPr="00962A36">
              <w:rPr>
                <w:rFonts w:ascii="CordiaUPC" w:hAnsi="CordiaUPC" w:cs="CordiaUPC" w:hint="cs"/>
                <w:spacing w:val="-6"/>
                <w:sz w:val="24"/>
                <w:szCs w:val="24"/>
                <w:cs/>
                <w:lang w:bidi="th-TH"/>
              </w:rPr>
              <w:t>5</w:t>
            </w:r>
            <w:r w:rsidRPr="00962A36">
              <w:rPr>
                <w:rFonts w:ascii="CordiaUPC" w:hAnsi="CordiaUPC" w:cs="CordiaUPC" w:hint="cs"/>
                <w:spacing w:val="-6"/>
                <w:sz w:val="24"/>
                <w:szCs w:val="24"/>
              </w:rPr>
              <w:t xml:space="preserve"> - 202</w:t>
            </w:r>
            <w:r w:rsidRPr="00962A36">
              <w:rPr>
                <w:rFonts w:ascii="CordiaUPC" w:hAnsi="CordiaUPC" w:cs="CordiaUPC"/>
                <w:spacing w:val="-6"/>
                <w:sz w:val="24"/>
                <w:szCs w:val="24"/>
              </w:rPr>
              <w:t>7</w:t>
            </w:r>
          </w:p>
        </w:tc>
        <w:tc>
          <w:tcPr>
            <w:tcW w:w="377" w:type="pct"/>
            <w:tcBorders>
              <w:top w:val="nil"/>
              <w:left w:val="nil"/>
              <w:bottom w:val="nil"/>
              <w:right w:val="nil"/>
            </w:tcBorders>
          </w:tcPr>
          <w:p w14:paraId="6790015D" w14:textId="7B2F3856" w:rsidR="00E065D1" w:rsidRPr="00962A36" w:rsidRDefault="00E065D1" w:rsidP="00E065D1">
            <w:pPr>
              <w:tabs>
                <w:tab w:val="decimal" w:pos="488"/>
              </w:tabs>
              <w:spacing w:line="240" w:lineRule="exact"/>
              <w:ind w:left="-110" w:right="-86"/>
              <w:rPr>
                <w:rFonts w:ascii="CordiaUPC" w:hAnsi="CordiaUPC" w:cs="CordiaUPC"/>
                <w:sz w:val="24"/>
                <w:szCs w:val="24"/>
                <w:lang w:val="en-US"/>
              </w:rPr>
            </w:pPr>
            <w:r w:rsidRPr="00962A36">
              <w:rPr>
                <w:rFonts w:ascii="CordiaUPC" w:hAnsi="CordiaUPC" w:cs="CordiaUPC" w:hint="cs"/>
                <w:sz w:val="24"/>
                <w:szCs w:val="24"/>
                <w:cs/>
              </w:rPr>
              <w:t>-</w:t>
            </w:r>
          </w:p>
        </w:tc>
        <w:tc>
          <w:tcPr>
            <w:tcW w:w="377" w:type="pct"/>
            <w:tcBorders>
              <w:top w:val="nil"/>
              <w:left w:val="nil"/>
              <w:bottom w:val="nil"/>
              <w:right w:val="nil"/>
            </w:tcBorders>
          </w:tcPr>
          <w:p w14:paraId="1A913AC8" w14:textId="5D914376" w:rsidR="00E065D1" w:rsidRPr="00962A36" w:rsidRDefault="00E065D1" w:rsidP="00962A36">
            <w:pPr>
              <w:tabs>
                <w:tab w:val="decimal" w:pos="458"/>
              </w:tabs>
              <w:spacing w:line="240" w:lineRule="exact"/>
              <w:ind w:left="-108" w:right="-114"/>
              <w:jc w:val="center"/>
              <w:rPr>
                <w:rFonts w:ascii="CordiaUPC" w:hAnsi="CordiaUPC" w:cs="CordiaUPC"/>
                <w:sz w:val="24"/>
                <w:szCs w:val="24"/>
              </w:rPr>
            </w:pPr>
            <w:r w:rsidRPr="00962A36">
              <w:rPr>
                <w:rFonts w:ascii="CordiaUPC" w:hAnsi="CordiaUPC" w:cs="CordiaUPC"/>
                <w:sz w:val="24"/>
                <w:szCs w:val="24"/>
              </w:rPr>
              <w:t>10,968</w:t>
            </w:r>
          </w:p>
        </w:tc>
        <w:tc>
          <w:tcPr>
            <w:tcW w:w="389" w:type="pct"/>
            <w:tcBorders>
              <w:top w:val="nil"/>
              <w:left w:val="nil"/>
              <w:bottom w:val="nil"/>
              <w:right w:val="nil"/>
            </w:tcBorders>
          </w:tcPr>
          <w:p w14:paraId="5088D702" w14:textId="28D5E866" w:rsidR="00E065D1" w:rsidRPr="00962A36" w:rsidRDefault="00E065D1" w:rsidP="00E065D1">
            <w:pPr>
              <w:tabs>
                <w:tab w:val="decimal" w:pos="564"/>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10,968</w:t>
            </w:r>
          </w:p>
        </w:tc>
        <w:tc>
          <w:tcPr>
            <w:tcW w:w="424" w:type="pct"/>
            <w:tcBorders>
              <w:top w:val="nil"/>
              <w:left w:val="nil"/>
              <w:bottom w:val="nil"/>
              <w:right w:val="nil"/>
            </w:tcBorders>
          </w:tcPr>
          <w:p w14:paraId="2CAD4517" w14:textId="16D4C3D3" w:rsidR="00E065D1" w:rsidRPr="00962A36" w:rsidRDefault="00E065D1" w:rsidP="00E065D1">
            <w:pPr>
              <w:tabs>
                <w:tab w:val="decimal" w:pos="575"/>
              </w:tabs>
              <w:spacing w:line="240" w:lineRule="exact"/>
              <w:ind w:left="-110" w:right="-86"/>
              <w:rPr>
                <w:rFonts w:ascii="CordiaUPC" w:hAnsi="CordiaUPC" w:cs="CordiaUPC"/>
                <w:sz w:val="24"/>
                <w:szCs w:val="24"/>
              </w:rPr>
            </w:pPr>
            <w:r w:rsidRPr="00962A36">
              <w:rPr>
                <w:rFonts w:ascii="CordiaUPC" w:hAnsi="CordiaUPC" w:cs="CordiaUPC"/>
                <w:sz w:val="24"/>
                <w:szCs w:val="24"/>
              </w:rPr>
              <w:t>-</w:t>
            </w:r>
          </w:p>
        </w:tc>
        <w:tc>
          <w:tcPr>
            <w:tcW w:w="378" w:type="pct"/>
            <w:tcBorders>
              <w:top w:val="nil"/>
              <w:left w:val="nil"/>
              <w:bottom w:val="nil"/>
              <w:right w:val="nil"/>
            </w:tcBorders>
          </w:tcPr>
          <w:p w14:paraId="0E404346" w14:textId="0E52B208" w:rsidR="00E065D1" w:rsidRPr="00962A36" w:rsidRDefault="00E065D1" w:rsidP="00E065D1">
            <w:pPr>
              <w:tabs>
                <w:tab w:val="decimal" w:pos="433"/>
              </w:tabs>
              <w:spacing w:line="240" w:lineRule="exact"/>
              <w:ind w:left="-108" w:right="-86"/>
              <w:jc w:val="center"/>
              <w:rPr>
                <w:rFonts w:ascii="CordiaUPC" w:hAnsi="CordiaUPC" w:cs="CordiaUPC"/>
                <w:sz w:val="24"/>
                <w:szCs w:val="24"/>
              </w:rPr>
            </w:pPr>
            <w:r w:rsidRPr="00962A36">
              <w:rPr>
                <w:rFonts w:ascii="CordiaUPC" w:hAnsi="CordiaUPC" w:cs="CordiaUPC"/>
                <w:sz w:val="24"/>
                <w:szCs w:val="24"/>
              </w:rPr>
              <w:t>10,369</w:t>
            </w:r>
          </w:p>
        </w:tc>
        <w:tc>
          <w:tcPr>
            <w:tcW w:w="377" w:type="pct"/>
            <w:tcBorders>
              <w:top w:val="nil"/>
              <w:left w:val="nil"/>
              <w:bottom w:val="nil"/>
              <w:right w:val="nil"/>
            </w:tcBorders>
          </w:tcPr>
          <w:p w14:paraId="52618595" w14:textId="1ABD849A" w:rsidR="00E065D1" w:rsidRPr="00962A36" w:rsidRDefault="00E065D1" w:rsidP="00E065D1">
            <w:pPr>
              <w:tabs>
                <w:tab w:val="decimal" w:pos="564"/>
              </w:tabs>
              <w:spacing w:line="240" w:lineRule="exact"/>
              <w:ind w:left="-119" w:right="-152"/>
              <w:rPr>
                <w:rFonts w:ascii="CordiaUPC" w:hAnsi="CordiaUPC" w:cs="CordiaUPC"/>
                <w:sz w:val="24"/>
                <w:szCs w:val="24"/>
              </w:rPr>
            </w:pPr>
            <w:r w:rsidRPr="00962A36">
              <w:rPr>
                <w:rFonts w:ascii="CordiaUPC" w:hAnsi="CordiaUPC" w:cs="CordiaUPC"/>
                <w:sz w:val="24"/>
                <w:szCs w:val="24"/>
              </w:rPr>
              <w:t>10,369</w:t>
            </w:r>
          </w:p>
        </w:tc>
      </w:tr>
      <w:tr w:rsidR="00E065D1" w:rsidRPr="00962A36" w14:paraId="570844FE" w14:textId="77777777">
        <w:tc>
          <w:tcPr>
            <w:tcW w:w="1028" w:type="pct"/>
            <w:tcBorders>
              <w:top w:val="nil"/>
              <w:left w:val="nil"/>
              <w:bottom w:val="nil"/>
              <w:right w:val="nil"/>
            </w:tcBorders>
          </w:tcPr>
          <w:p w14:paraId="63820907" w14:textId="582FE82F" w:rsidR="00E065D1" w:rsidRPr="00962A36" w:rsidRDefault="00E065D1" w:rsidP="00E065D1">
            <w:pPr>
              <w:spacing w:line="240" w:lineRule="exact"/>
              <w:ind w:left="-9" w:right="-106" w:firstLine="18"/>
              <w:rPr>
                <w:rFonts w:ascii="CordiaUPC" w:hAnsi="CordiaUPC" w:cs="CordiaUPC"/>
                <w:sz w:val="24"/>
                <w:szCs w:val="24"/>
                <w:lang w:val="en-US"/>
              </w:rPr>
            </w:pPr>
            <w:r w:rsidRPr="00962A36">
              <w:rPr>
                <w:rFonts w:ascii="CordiaUPC" w:hAnsi="CordiaUPC" w:cs="CordiaUPC" w:hint="cs"/>
                <w:sz w:val="24"/>
                <w:szCs w:val="24"/>
              </w:rPr>
              <w:t>Senior debentures</w:t>
            </w:r>
          </w:p>
        </w:tc>
        <w:tc>
          <w:tcPr>
            <w:tcW w:w="376" w:type="pct"/>
            <w:tcBorders>
              <w:top w:val="nil"/>
              <w:left w:val="nil"/>
              <w:bottom w:val="nil"/>
              <w:right w:val="nil"/>
            </w:tcBorders>
          </w:tcPr>
          <w:p w14:paraId="0EA13AAC" w14:textId="7B80C112"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EUR</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tcPr>
          <w:p w14:paraId="5A5485E4" w14:textId="2D79D9AF" w:rsidR="00E065D1" w:rsidRPr="00962A36" w:rsidRDefault="00E065D1" w:rsidP="00E065D1">
            <w:pPr>
              <w:spacing w:line="240" w:lineRule="exact"/>
              <w:ind w:left="-120" w:right="-100"/>
              <w:jc w:val="center"/>
              <w:rPr>
                <w:rFonts w:ascii="CordiaUPC" w:hAnsi="CordiaUPC" w:cs="CordiaUPC"/>
                <w:sz w:val="24"/>
                <w:szCs w:val="24"/>
              </w:rPr>
            </w:pPr>
            <w:r w:rsidRPr="00962A36">
              <w:rPr>
                <w:rFonts w:ascii="CordiaUPC" w:hAnsi="CordiaUPC" w:cs="CordiaUPC"/>
                <w:sz w:val="24"/>
                <w:szCs w:val="24"/>
              </w:rPr>
              <w:t>0.85</w:t>
            </w:r>
          </w:p>
        </w:tc>
        <w:tc>
          <w:tcPr>
            <w:tcW w:w="565" w:type="pct"/>
            <w:tcBorders>
              <w:top w:val="nil"/>
              <w:left w:val="nil"/>
              <w:bottom w:val="nil"/>
              <w:right w:val="nil"/>
            </w:tcBorders>
            <w:vAlign w:val="bottom"/>
          </w:tcPr>
          <w:p w14:paraId="77A15883" w14:textId="20B9D86A" w:rsidR="00E065D1" w:rsidRPr="00962A36" w:rsidRDefault="00E065D1" w:rsidP="00E065D1">
            <w:pPr>
              <w:tabs>
                <w:tab w:val="decimal" w:pos="575"/>
              </w:tabs>
              <w:spacing w:line="240" w:lineRule="exact"/>
              <w:ind w:left="-110" w:right="-86"/>
              <w:rPr>
                <w:rFonts w:ascii="CordiaUPC" w:hAnsi="CordiaUPC" w:cs="CordiaUPC"/>
                <w:spacing w:val="-6"/>
                <w:sz w:val="24"/>
                <w:szCs w:val="24"/>
              </w:rPr>
            </w:pPr>
            <w:r w:rsidRPr="00962A36">
              <w:rPr>
                <w:rFonts w:ascii="CordiaUPC" w:hAnsi="CordiaUPC" w:cs="CordiaUPC" w:hint="cs"/>
                <w:spacing w:val="-6"/>
                <w:sz w:val="24"/>
                <w:szCs w:val="24"/>
                <w:cs/>
                <w:lang w:bidi="th-TH"/>
              </w:rPr>
              <w:t>2024</w:t>
            </w:r>
          </w:p>
        </w:tc>
        <w:tc>
          <w:tcPr>
            <w:tcW w:w="377" w:type="pct"/>
            <w:tcBorders>
              <w:top w:val="nil"/>
              <w:left w:val="nil"/>
              <w:bottom w:val="nil"/>
              <w:right w:val="nil"/>
            </w:tcBorders>
          </w:tcPr>
          <w:p w14:paraId="03CD8DE2" w14:textId="3141656D" w:rsidR="00E065D1" w:rsidRPr="00962A36" w:rsidRDefault="00E065D1" w:rsidP="00E065D1">
            <w:pPr>
              <w:tabs>
                <w:tab w:val="decimal" w:pos="488"/>
              </w:tabs>
              <w:spacing w:line="240" w:lineRule="exact"/>
              <w:ind w:left="-110" w:right="-86"/>
              <w:rPr>
                <w:rFonts w:ascii="CordiaUPC" w:hAnsi="CordiaUPC" w:cs="CordiaUPC"/>
                <w:sz w:val="24"/>
                <w:szCs w:val="24"/>
                <w:lang w:val="en-US"/>
              </w:rPr>
            </w:pPr>
            <w:r w:rsidRPr="00962A36">
              <w:rPr>
                <w:rFonts w:ascii="CordiaUPC" w:hAnsi="CordiaUPC" w:cs="CordiaUPC" w:hint="cs"/>
                <w:sz w:val="24"/>
                <w:szCs w:val="24"/>
                <w:cs/>
              </w:rPr>
              <w:t>-</w:t>
            </w:r>
          </w:p>
        </w:tc>
        <w:tc>
          <w:tcPr>
            <w:tcW w:w="377" w:type="pct"/>
            <w:tcBorders>
              <w:top w:val="nil"/>
              <w:left w:val="nil"/>
              <w:bottom w:val="nil"/>
              <w:right w:val="nil"/>
            </w:tcBorders>
          </w:tcPr>
          <w:p w14:paraId="7FC8C6FA" w14:textId="34DCCE4E" w:rsidR="00E065D1" w:rsidRPr="00962A36" w:rsidRDefault="00E065D1" w:rsidP="00962A36">
            <w:pPr>
              <w:tabs>
                <w:tab w:val="decimal" w:pos="458"/>
              </w:tabs>
              <w:spacing w:line="240" w:lineRule="exact"/>
              <w:ind w:left="-108" w:right="-114"/>
              <w:jc w:val="center"/>
              <w:rPr>
                <w:rFonts w:ascii="CordiaUPC" w:hAnsi="CordiaUPC" w:cs="CordiaUPC"/>
                <w:sz w:val="24"/>
                <w:szCs w:val="24"/>
              </w:rPr>
            </w:pPr>
            <w:r w:rsidRPr="00962A36">
              <w:rPr>
                <w:rFonts w:ascii="CordiaUPC" w:hAnsi="CordiaUPC" w:cs="CordiaUPC"/>
                <w:sz w:val="24"/>
                <w:szCs w:val="24"/>
              </w:rPr>
              <w:t>5,994</w:t>
            </w:r>
          </w:p>
        </w:tc>
        <w:tc>
          <w:tcPr>
            <w:tcW w:w="389" w:type="pct"/>
            <w:tcBorders>
              <w:top w:val="nil"/>
              <w:left w:val="nil"/>
              <w:bottom w:val="nil"/>
              <w:right w:val="nil"/>
            </w:tcBorders>
          </w:tcPr>
          <w:p w14:paraId="548667A5" w14:textId="15E359A9" w:rsidR="00E065D1" w:rsidRPr="00962A36" w:rsidRDefault="00E065D1" w:rsidP="00E065D1">
            <w:pPr>
              <w:tabs>
                <w:tab w:val="decimal" w:pos="564"/>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5,994</w:t>
            </w:r>
          </w:p>
        </w:tc>
        <w:tc>
          <w:tcPr>
            <w:tcW w:w="424" w:type="pct"/>
            <w:tcBorders>
              <w:top w:val="nil"/>
              <w:left w:val="nil"/>
              <w:bottom w:val="nil"/>
              <w:right w:val="nil"/>
            </w:tcBorders>
          </w:tcPr>
          <w:p w14:paraId="4343047A" w14:textId="14B0303B" w:rsidR="00E065D1" w:rsidRPr="00962A36" w:rsidRDefault="00E065D1" w:rsidP="00E065D1">
            <w:pPr>
              <w:tabs>
                <w:tab w:val="decimal" w:pos="575"/>
              </w:tabs>
              <w:spacing w:line="240" w:lineRule="exact"/>
              <w:ind w:left="-110" w:right="-86"/>
              <w:rPr>
                <w:rFonts w:ascii="CordiaUPC" w:hAnsi="CordiaUPC" w:cs="CordiaUPC"/>
                <w:sz w:val="24"/>
                <w:szCs w:val="24"/>
              </w:rPr>
            </w:pPr>
            <w:r w:rsidRPr="00962A36">
              <w:rPr>
                <w:rFonts w:ascii="CordiaUPC" w:hAnsi="CordiaUPC" w:cs="CordiaUPC" w:hint="cs"/>
                <w:sz w:val="24"/>
                <w:szCs w:val="24"/>
                <w:cs/>
              </w:rPr>
              <w:t>-</w:t>
            </w:r>
          </w:p>
        </w:tc>
        <w:tc>
          <w:tcPr>
            <w:tcW w:w="378" w:type="pct"/>
            <w:tcBorders>
              <w:top w:val="nil"/>
              <w:left w:val="nil"/>
              <w:bottom w:val="nil"/>
              <w:right w:val="nil"/>
            </w:tcBorders>
          </w:tcPr>
          <w:p w14:paraId="7D0F867F" w14:textId="4636F31E" w:rsidR="00E065D1" w:rsidRPr="00962A36" w:rsidRDefault="00E065D1" w:rsidP="00E065D1">
            <w:pPr>
              <w:tabs>
                <w:tab w:val="decimal" w:pos="433"/>
              </w:tabs>
              <w:spacing w:line="240" w:lineRule="exact"/>
              <w:ind w:left="-108" w:right="-86"/>
              <w:jc w:val="center"/>
              <w:rPr>
                <w:rFonts w:ascii="CordiaUPC" w:hAnsi="CordiaUPC" w:cs="CordiaUPC"/>
                <w:sz w:val="24"/>
                <w:szCs w:val="24"/>
              </w:rPr>
            </w:pPr>
            <w:r w:rsidRPr="00962A36">
              <w:rPr>
                <w:rFonts w:ascii="CordiaUPC" w:hAnsi="CordiaUPC" w:cs="CordiaUPC"/>
                <w:sz w:val="24"/>
                <w:szCs w:val="24"/>
              </w:rPr>
              <w:t>5,708</w:t>
            </w:r>
          </w:p>
        </w:tc>
        <w:tc>
          <w:tcPr>
            <w:tcW w:w="377" w:type="pct"/>
            <w:tcBorders>
              <w:top w:val="nil"/>
              <w:left w:val="nil"/>
              <w:bottom w:val="nil"/>
              <w:right w:val="nil"/>
            </w:tcBorders>
          </w:tcPr>
          <w:p w14:paraId="57A7AF98" w14:textId="45199BC4" w:rsidR="00E065D1" w:rsidRPr="00962A36" w:rsidRDefault="00E065D1" w:rsidP="00E065D1">
            <w:pPr>
              <w:tabs>
                <w:tab w:val="decimal" w:pos="564"/>
              </w:tabs>
              <w:spacing w:line="240" w:lineRule="exact"/>
              <w:ind w:left="-119" w:right="-152"/>
              <w:rPr>
                <w:rFonts w:ascii="CordiaUPC" w:hAnsi="CordiaUPC" w:cs="CordiaUPC"/>
                <w:sz w:val="24"/>
                <w:szCs w:val="24"/>
              </w:rPr>
            </w:pPr>
            <w:r w:rsidRPr="00962A36">
              <w:rPr>
                <w:rFonts w:ascii="CordiaUPC" w:hAnsi="CordiaUPC" w:cs="CordiaUPC"/>
                <w:sz w:val="24"/>
                <w:szCs w:val="24"/>
              </w:rPr>
              <w:t>5,708</w:t>
            </w:r>
          </w:p>
        </w:tc>
      </w:tr>
      <w:tr w:rsidR="00E065D1" w:rsidRPr="00962A36" w14:paraId="68074EC9" w14:textId="77777777">
        <w:tc>
          <w:tcPr>
            <w:tcW w:w="1028" w:type="pct"/>
            <w:tcBorders>
              <w:top w:val="nil"/>
              <w:left w:val="nil"/>
              <w:bottom w:val="nil"/>
              <w:right w:val="nil"/>
            </w:tcBorders>
          </w:tcPr>
          <w:p w14:paraId="73AB0123" w14:textId="77777777" w:rsidR="00E065D1" w:rsidRPr="00962A36" w:rsidRDefault="00E065D1" w:rsidP="00E065D1">
            <w:pPr>
              <w:spacing w:line="240" w:lineRule="exact"/>
              <w:ind w:left="-9" w:right="-106" w:firstLine="18"/>
              <w:rPr>
                <w:rFonts w:ascii="CordiaUPC" w:hAnsi="CordiaUPC" w:cs="CordiaUPC"/>
                <w:sz w:val="24"/>
                <w:szCs w:val="24"/>
              </w:rPr>
            </w:pPr>
            <w:r w:rsidRPr="00962A36">
              <w:rPr>
                <w:rFonts w:ascii="CordiaUPC" w:hAnsi="CordiaUPC" w:cs="CordiaUPC" w:hint="cs"/>
                <w:sz w:val="24"/>
                <w:szCs w:val="24"/>
              </w:rPr>
              <w:t xml:space="preserve">Bills of exchange </w:t>
            </w:r>
            <w:r w:rsidRPr="00962A36">
              <w:rPr>
                <w:rFonts w:ascii="CordiaUPC" w:hAnsi="CordiaUPC" w:cs="CordiaUPC" w:hint="cs"/>
                <w:sz w:val="24"/>
                <w:szCs w:val="24"/>
                <w:vertAlign w:val="superscript"/>
                <w:cs/>
              </w:rPr>
              <w:t>(</w:t>
            </w:r>
            <w:r w:rsidRPr="00962A36">
              <w:rPr>
                <w:rFonts w:ascii="CordiaUPC" w:hAnsi="CordiaUPC" w:cs="CordiaUPC" w:hint="cs"/>
                <w:sz w:val="24"/>
                <w:szCs w:val="24"/>
                <w:vertAlign w:val="superscript"/>
              </w:rPr>
              <w:t>3</w:t>
            </w:r>
            <w:r w:rsidRPr="00962A36">
              <w:rPr>
                <w:rFonts w:ascii="CordiaUPC" w:hAnsi="CordiaUPC" w:cs="CordiaUPC" w:hint="cs"/>
                <w:sz w:val="24"/>
                <w:szCs w:val="24"/>
                <w:vertAlign w:val="superscript"/>
                <w:cs/>
              </w:rPr>
              <w:t>)</w:t>
            </w:r>
            <w:r w:rsidRPr="00962A36">
              <w:rPr>
                <w:rFonts w:ascii="CordiaUPC" w:hAnsi="CordiaUPC" w:cs="CordiaUPC"/>
                <w:sz w:val="24"/>
                <w:szCs w:val="24"/>
              </w:rPr>
              <w:t xml:space="preserve"> </w:t>
            </w:r>
            <w:r w:rsidRPr="00962A36">
              <w:rPr>
                <w:rFonts w:ascii="CordiaUPC" w:hAnsi="CordiaUPC" w:cs="CordiaUPC" w:hint="cs"/>
                <w:sz w:val="24"/>
                <w:szCs w:val="24"/>
              </w:rPr>
              <w:t>and</w:t>
            </w:r>
          </w:p>
          <w:p w14:paraId="194FB76C" w14:textId="24C5D446" w:rsidR="00E065D1" w:rsidRPr="00962A36" w:rsidRDefault="00E065D1" w:rsidP="00E065D1">
            <w:pPr>
              <w:spacing w:line="240" w:lineRule="exact"/>
              <w:ind w:left="-9" w:right="-106" w:firstLine="18"/>
              <w:rPr>
                <w:rFonts w:ascii="CordiaUPC" w:hAnsi="CordiaUPC" w:cs="CordiaUPC"/>
                <w:sz w:val="24"/>
                <w:szCs w:val="24"/>
              </w:rPr>
            </w:pPr>
            <w:r w:rsidRPr="00962A36">
              <w:rPr>
                <w:rFonts w:ascii="CordiaUPC" w:hAnsi="CordiaUPC" w:cs="CordiaUPC"/>
                <w:sz w:val="24"/>
                <w:szCs w:val="24"/>
              </w:rPr>
              <w:t xml:space="preserve">   </w:t>
            </w:r>
            <w:r w:rsidRPr="00962A36">
              <w:rPr>
                <w:rFonts w:ascii="CordiaUPC" w:hAnsi="CordiaUPC" w:cs="CordiaUPC" w:hint="cs"/>
                <w:sz w:val="24"/>
                <w:szCs w:val="24"/>
              </w:rPr>
              <w:t>promissory notes</w:t>
            </w:r>
          </w:p>
        </w:tc>
        <w:tc>
          <w:tcPr>
            <w:tcW w:w="376" w:type="pct"/>
            <w:tcBorders>
              <w:top w:val="nil"/>
              <w:left w:val="nil"/>
              <w:bottom w:val="nil"/>
              <w:right w:val="nil"/>
            </w:tcBorders>
          </w:tcPr>
          <w:p w14:paraId="223C6CDA" w14:textId="08584370"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THB</w:t>
            </w:r>
          </w:p>
        </w:tc>
        <w:tc>
          <w:tcPr>
            <w:tcW w:w="709" w:type="pct"/>
            <w:tcBorders>
              <w:top w:val="nil"/>
              <w:left w:val="nil"/>
              <w:bottom w:val="nil"/>
              <w:right w:val="nil"/>
            </w:tcBorders>
          </w:tcPr>
          <w:p w14:paraId="5A1B8642" w14:textId="77777777" w:rsidR="00E065D1" w:rsidRPr="00962A36" w:rsidRDefault="00E065D1" w:rsidP="00E065D1">
            <w:pPr>
              <w:spacing w:line="240" w:lineRule="exact"/>
              <w:ind w:left="-120" w:right="-100"/>
              <w:jc w:val="center"/>
              <w:rPr>
                <w:rFonts w:ascii="CordiaUPC" w:hAnsi="CordiaUPC" w:cs="CordiaUPC"/>
                <w:sz w:val="24"/>
                <w:szCs w:val="24"/>
              </w:rPr>
            </w:pPr>
            <w:r w:rsidRPr="00962A36">
              <w:rPr>
                <w:rFonts w:ascii="CordiaUPC" w:hAnsi="CordiaUPC" w:cs="CordiaUPC" w:hint="cs"/>
                <w:sz w:val="24"/>
                <w:szCs w:val="24"/>
              </w:rPr>
              <w:t>2.15 and</w:t>
            </w:r>
          </w:p>
          <w:p w14:paraId="03289DAC" w14:textId="6CFA7614" w:rsidR="00E065D1" w:rsidRPr="00962A36" w:rsidRDefault="00E065D1" w:rsidP="00E065D1">
            <w:pPr>
              <w:spacing w:line="240" w:lineRule="exact"/>
              <w:ind w:left="-120" w:right="-100"/>
              <w:jc w:val="center"/>
              <w:rPr>
                <w:rFonts w:ascii="CordiaUPC" w:hAnsi="CordiaUPC" w:cs="CordiaUPC"/>
                <w:sz w:val="24"/>
                <w:szCs w:val="24"/>
                <w:cs/>
              </w:rPr>
            </w:pPr>
            <w:r w:rsidRPr="00962A36">
              <w:rPr>
                <w:rFonts w:ascii="CordiaUPC" w:hAnsi="CordiaUPC" w:cs="CordiaUPC" w:hint="cs"/>
                <w:sz w:val="24"/>
                <w:szCs w:val="24"/>
              </w:rPr>
              <w:t>0.05</w:t>
            </w:r>
            <w:r w:rsidRPr="00962A36">
              <w:rPr>
                <w:rFonts w:ascii="CordiaUPC" w:hAnsi="CordiaUPC" w:cs="CordiaUPC" w:hint="cs"/>
                <w:sz w:val="24"/>
                <w:szCs w:val="24"/>
                <w:cs/>
                <w:lang w:bidi="th-TH"/>
              </w:rPr>
              <w:t xml:space="preserve"> </w:t>
            </w:r>
            <w:r w:rsidRPr="00962A36">
              <w:rPr>
                <w:rFonts w:ascii="CordiaUPC" w:hAnsi="CordiaUPC" w:cs="CordiaUPC" w:hint="cs"/>
                <w:sz w:val="24"/>
                <w:szCs w:val="24"/>
              </w:rPr>
              <w:t>-</w:t>
            </w:r>
            <w:r w:rsidRPr="00962A36">
              <w:rPr>
                <w:rFonts w:ascii="CordiaUPC" w:hAnsi="CordiaUPC" w:cs="CordiaUPC" w:hint="cs"/>
                <w:sz w:val="24"/>
                <w:szCs w:val="24"/>
                <w:cs/>
                <w:lang w:bidi="th-TH"/>
              </w:rPr>
              <w:t xml:space="preserve"> </w:t>
            </w:r>
            <w:r w:rsidRPr="00962A36">
              <w:rPr>
                <w:rFonts w:ascii="CordiaUPC" w:hAnsi="CordiaUPC" w:cs="CordiaUPC" w:hint="cs"/>
                <w:sz w:val="24"/>
                <w:szCs w:val="24"/>
              </w:rPr>
              <w:t>2.50</w:t>
            </w:r>
          </w:p>
        </w:tc>
        <w:tc>
          <w:tcPr>
            <w:tcW w:w="565" w:type="pct"/>
            <w:tcBorders>
              <w:top w:val="nil"/>
              <w:left w:val="nil"/>
              <w:bottom w:val="nil"/>
              <w:right w:val="nil"/>
            </w:tcBorders>
          </w:tcPr>
          <w:p w14:paraId="43735FE1" w14:textId="77777777" w:rsidR="00E065D1" w:rsidRPr="00962A36" w:rsidRDefault="00E065D1" w:rsidP="00E065D1">
            <w:pPr>
              <w:spacing w:line="240" w:lineRule="exact"/>
              <w:ind w:right="-93"/>
              <w:jc w:val="center"/>
              <w:rPr>
                <w:rFonts w:ascii="CordiaUPC" w:hAnsi="CordiaUPC" w:cs="CordiaUPC"/>
                <w:sz w:val="24"/>
                <w:szCs w:val="24"/>
              </w:rPr>
            </w:pPr>
            <w:r w:rsidRPr="00962A36">
              <w:rPr>
                <w:rFonts w:ascii="CordiaUPC" w:hAnsi="CordiaUPC" w:cs="CordiaUPC" w:hint="cs"/>
                <w:sz w:val="24"/>
                <w:szCs w:val="24"/>
              </w:rPr>
              <w:t>At call and</w:t>
            </w:r>
          </w:p>
          <w:p w14:paraId="483584FC" w14:textId="3C320C30" w:rsidR="00E065D1" w:rsidRPr="00962A36" w:rsidRDefault="00E065D1" w:rsidP="00E065D1">
            <w:pPr>
              <w:spacing w:line="240" w:lineRule="exact"/>
              <w:ind w:right="-93"/>
              <w:jc w:val="center"/>
              <w:rPr>
                <w:rFonts w:ascii="CordiaUPC" w:hAnsi="CordiaUPC" w:cs="CordiaUPC"/>
                <w:spacing w:val="-6"/>
                <w:sz w:val="24"/>
                <w:szCs w:val="24"/>
                <w:cs/>
                <w:lang w:bidi="th-TH"/>
              </w:rPr>
            </w:pPr>
            <w:r w:rsidRPr="00962A36">
              <w:rPr>
                <w:rFonts w:ascii="CordiaUPC" w:hAnsi="CordiaUPC" w:cs="CordiaUPC" w:hint="cs"/>
                <w:sz w:val="24"/>
                <w:szCs w:val="24"/>
              </w:rPr>
              <w:t>2012</w:t>
            </w:r>
          </w:p>
        </w:tc>
        <w:tc>
          <w:tcPr>
            <w:tcW w:w="377" w:type="pct"/>
            <w:tcBorders>
              <w:top w:val="nil"/>
              <w:left w:val="nil"/>
              <w:right w:val="nil"/>
            </w:tcBorders>
          </w:tcPr>
          <w:p w14:paraId="483B858D" w14:textId="4DF35B45" w:rsidR="00E065D1" w:rsidRPr="00962A36" w:rsidRDefault="00E065D1" w:rsidP="00E065D1">
            <w:pPr>
              <w:tabs>
                <w:tab w:val="decimal" w:pos="488"/>
              </w:tabs>
              <w:spacing w:line="240" w:lineRule="exact"/>
              <w:ind w:left="-110" w:right="-86"/>
              <w:rPr>
                <w:rFonts w:ascii="CordiaUPC" w:hAnsi="CordiaUPC" w:cs="CordiaUPC"/>
                <w:sz w:val="24"/>
                <w:szCs w:val="24"/>
                <w:lang w:val="en-US"/>
              </w:rPr>
            </w:pPr>
            <w:r w:rsidRPr="00962A36">
              <w:rPr>
                <w:rFonts w:ascii="CordiaUPC" w:hAnsi="CordiaUPC" w:cs="CordiaUPC"/>
                <w:sz w:val="24"/>
                <w:szCs w:val="24"/>
              </w:rPr>
              <w:t>9</w:t>
            </w:r>
          </w:p>
        </w:tc>
        <w:tc>
          <w:tcPr>
            <w:tcW w:w="377" w:type="pct"/>
            <w:tcBorders>
              <w:top w:val="nil"/>
              <w:left w:val="nil"/>
              <w:right w:val="nil"/>
            </w:tcBorders>
          </w:tcPr>
          <w:p w14:paraId="2E7F4013" w14:textId="0C014CB9" w:rsidR="00E065D1" w:rsidRPr="00962A36" w:rsidRDefault="00E065D1" w:rsidP="007A4ECB">
            <w:pPr>
              <w:tabs>
                <w:tab w:val="decimal" w:pos="449"/>
              </w:tabs>
              <w:spacing w:line="240" w:lineRule="exact"/>
              <w:ind w:left="-108" w:right="-114"/>
              <w:jc w:val="center"/>
              <w:rPr>
                <w:rFonts w:ascii="CordiaUPC" w:hAnsi="CordiaUPC" w:cs="CordiaUPC"/>
                <w:sz w:val="24"/>
                <w:szCs w:val="24"/>
              </w:rPr>
            </w:pPr>
            <w:r w:rsidRPr="00962A36">
              <w:rPr>
                <w:rFonts w:ascii="CordiaUPC" w:hAnsi="CordiaUPC" w:cs="CordiaUPC"/>
                <w:sz w:val="24"/>
                <w:szCs w:val="24"/>
              </w:rPr>
              <w:t>-</w:t>
            </w:r>
          </w:p>
        </w:tc>
        <w:tc>
          <w:tcPr>
            <w:tcW w:w="389" w:type="pct"/>
            <w:tcBorders>
              <w:top w:val="nil"/>
              <w:left w:val="nil"/>
              <w:right w:val="nil"/>
            </w:tcBorders>
          </w:tcPr>
          <w:p w14:paraId="62C9E82D" w14:textId="28E902D7" w:rsidR="00E065D1" w:rsidRPr="00962A36" w:rsidRDefault="00E065D1" w:rsidP="00E065D1">
            <w:pPr>
              <w:tabs>
                <w:tab w:val="decimal" w:pos="564"/>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9</w:t>
            </w:r>
          </w:p>
        </w:tc>
        <w:tc>
          <w:tcPr>
            <w:tcW w:w="424" w:type="pct"/>
            <w:tcBorders>
              <w:top w:val="nil"/>
              <w:left w:val="nil"/>
              <w:right w:val="nil"/>
            </w:tcBorders>
          </w:tcPr>
          <w:p w14:paraId="76DCE6ED" w14:textId="130CDCBC" w:rsidR="00E065D1" w:rsidRPr="00962A36" w:rsidRDefault="00E065D1" w:rsidP="00E065D1">
            <w:pPr>
              <w:tabs>
                <w:tab w:val="decimal" w:pos="575"/>
              </w:tabs>
              <w:spacing w:line="240" w:lineRule="exact"/>
              <w:ind w:left="-110" w:right="-86"/>
              <w:rPr>
                <w:rFonts w:ascii="CordiaUPC" w:hAnsi="CordiaUPC" w:cs="CordiaUPC"/>
                <w:sz w:val="24"/>
                <w:szCs w:val="24"/>
              </w:rPr>
            </w:pPr>
            <w:r w:rsidRPr="00962A36">
              <w:rPr>
                <w:rFonts w:ascii="CordiaUPC" w:hAnsi="CordiaUPC" w:cs="CordiaUPC"/>
                <w:sz w:val="24"/>
                <w:szCs w:val="24"/>
              </w:rPr>
              <w:t>9</w:t>
            </w:r>
          </w:p>
        </w:tc>
        <w:tc>
          <w:tcPr>
            <w:tcW w:w="378" w:type="pct"/>
            <w:tcBorders>
              <w:top w:val="nil"/>
              <w:left w:val="nil"/>
              <w:right w:val="nil"/>
            </w:tcBorders>
          </w:tcPr>
          <w:p w14:paraId="13941779" w14:textId="6F7CE47F" w:rsidR="00E065D1" w:rsidRPr="00962A36" w:rsidRDefault="00E065D1" w:rsidP="00E065D1">
            <w:pPr>
              <w:tabs>
                <w:tab w:val="decimal" w:pos="433"/>
              </w:tabs>
              <w:spacing w:line="240" w:lineRule="exact"/>
              <w:ind w:left="-108" w:right="-86"/>
              <w:jc w:val="center"/>
              <w:rPr>
                <w:rFonts w:ascii="CordiaUPC" w:hAnsi="CordiaUPC" w:cs="CordiaUPC"/>
                <w:sz w:val="24"/>
                <w:szCs w:val="24"/>
              </w:rPr>
            </w:pPr>
            <w:r w:rsidRPr="00962A36">
              <w:rPr>
                <w:rFonts w:ascii="CordiaUPC" w:hAnsi="CordiaUPC" w:cs="CordiaUPC"/>
                <w:sz w:val="24"/>
                <w:szCs w:val="24"/>
              </w:rPr>
              <w:t>-</w:t>
            </w:r>
          </w:p>
        </w:tc>
        <w:tc>
          <w:tcPr>
            <w:tcW w:w="377" w:type="pct"/>
            <w:tcBorders>
              <w:top w:val="nil"/>
              <w:left w:val="nil"/>
              <w:right w:val="nil"/>
            </w:tcBorders>
          </w:tcPr>
          <w:p w14:paraId="33553CB9" w14:textId="2556D1ED" w:rsidR="00E065D1" w:rsidRPr="00962A36" w:rsidRDefault="00E065D1" w:rsidP="00E065D1">
            <w:pPr>
              <w:tabs>
                <w:tab w:val="decimal" w:pos="564"/>
              </w:tabs>
              <w:spacing w:line="240" w:lineRule="exact"/>
              <w:ind w:left="-119" w:right="-152"/>
              <w:rPr>
                <w:rFonts w:ascii="CordiaUPC" w:hAnsi="CordiaUPC" w:cs="CordiaUPC"/>
                <w:sz w:val="24"/>
                <w:szCs w:val="24"/>
              </w:rPr>
            </w:pPr>
            <w:r w:rsidRPr="00962A36">
              <w:rPr>
                <w:rFonts w:ascii="CordiaUPC" w:hAnsi="CordiaUPC" w:cs="CordiaUPC"/>
                <w:sz w:val="24"/>
                <w:szCs w:val="24"/>
              </w:rPr>
              <w:t>9</w:t>
            </w:r>
          </w:p>
        </w:tc>
      </w:tr>
      <w:tr w:rsidR="00E065D1" w:rsidRPr="00962A36" w14:paraId="40C2BC29" w14:textId="77777777">
        <w:tc>
          <w:tcPr>
            <w:tcW w:w="1028" w:type="pct"/>
            <w:tcBorders>
              <w:top w:val="nil"/>
              <w:left w:val="nil"/>
              <w:bottom w:val="nil"/>
              <w:right w:val="nil"/>
            </w:tcBorders>
            <w:vAlign w:val="bottom"/>
          </w:tcPr>
          <w:p w14:paraId="6FFBCEC9" w14:textId="56FE9DCB" w:rsidR="00E065D1" w:rsidRPr="00962A36" w:rsidRDefault="00E065D1" w:rsidP="00E065D1">
            <w:pPr>
              <w:spacing w:line="240" w:lineRule="exact"/>
              <w:ind w:left="-9" w:right="-107" w:firstLine="18"/>
              <w:rPr>
                <w:rFonts w:ascii="CordiaUPC" w:hAnsi="CordiaUPC" w:cs="CordiaUPC"/>
                <w:sz w:val="24"/>
                <w:szCs w:val="24"/>
                <w:lang w:val="en-US"/>
              </w:rPr>
            </w:pPr>
            <w:r w:rsidRPr="00962A36">
              <w:rPr>
                <w:rFonts w:ascii="CordiaUPC" w:hAnsi="CordiaUPC" w:cs="CordiaUPC" w:hint="cs"/>
                <w:sz w:val="24"/>
                <w:szCs w:val="24"/>
              </w:rPr>
              <w:t>Other borrowings</w:t>
            </w:r>
          </w:p>
        </w:tc>
        <w:tc>
          <w:tcPr>
            <w:tcW w:w="376" w:type="pct"/>
            <w:tcBorders>
              <w:top w:val="nil"/>
              <w:left w:val="nil"/>
              <w:bottom w:val="nil"/>
              <w:right w:val="nil"/>
            </w:tcBorders>
          </w:tcPr>
          <w:p w14:paraId="2A38F23A" w14:textId="00F85F26"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THB</w:t>
            </w:r>
          </w:p>
        </w:tc>
        <w:tc>
          <w:tcPr>
            <w:tcW w:w="709" w:type="pct"/>
            <w:tcBorders>
              <w:top w:val="nil"/>
              <w:left w:val="nil"/>
              <w:bottom w:val="nil"/>
              <w:right w:val="nil"/>
            </w:tcBorders>
            <w:vAlign w:val="bottom"/>
          </w:tcPr>
          <w:p w14:paraId="65B162A0" w14:textId="2D82687D" w:rsidR="00E065D1" w:rsidRPr="00962A36" w:rsidRDefault="00E065D1" w:rsidP="00E065D1">
            <w:pPr>
              <w:spacing w:line="240" w:lineRule="exact"/>
              <w:ind w:left="-120" w:right="-100"/>
              <w:jc w:val="center"/>
              <w:rPr>
                <w:rFonts w:ascii="CordiaUPC" w:hAnsi="CordiaUPC" w:cs="CordiaUPC"/>
                <w:sz w:val="24"/>
                <w:szCs w:val="24"/>
              </w:rPr>
            </w:pPr>
            <w:r w:rsidRPr="00962A36">
              <w:rPr>
                <w:rFonts w:ascii="CordiaUPC" w:hAnsi="CordiaUPC" w:cs="CordiaUPC"/>
                <w:sz w:val="24"/>
                <w:szCs w:val="24"/>
              </w:rPr>
              <w:t>0.00</w:t>
            </w:r>
          </w:p>
        </w:tc>
        <w:tc>
          <w:tcPr>
            <w:tcW w:w="565" w:type="pct"/>
            <w:tcBorders>
              <w:top w:val="nil"/>
              <w:left w:val="nil"/>
              <w:bottom w:val="nil"/>
              <w:right w:val="nil"/>
            </w:tcBorders>
            <w:vAlign w:val="bottom"/>
          </w:tcPr>
          <w:p w14:paraId="61217FDF" w14:textId="5BE9AFB1" w:rsidR="00E065D1" w:rsidRPr="00962A36" w:rsidRDefault="00E065D1" w:rsidP="00E065D1">
            <w:pPr>
              <w:spacing w:line="240" w:lineRule="exact"/>
              <w:ind w:left="-109" w:right="-93"/>
              <w:jc w:val="center"/>
              <w:rPr>
                <w:rFonts w:ascii="CordiaUPC" w:hAnsi="CordiaUPC" w:cs="CordiaUPC"/>
                <w:sz w:val="24"/>
                <w:szCs w:val="24"/>
                <w:lang w:val="en-US"/>
              </w:rPr>
            </w:pPr>
            <w:r w:rsidRPr="00962A36">
              <w:rPr>
                <w:rFonts w:ascii="CordiaUPC" w:hAnsi="CordiaUPC" w:cs="CordiaUPC" w:hint="cs"/>
                <w:sz w:val="24"/>
                <w:szCs w:val="24"/>
              </w:rPr>
              <w:t>202</w:t>
            </w:r>
            <w:r w:rsidRPr="00962A36">
              <w:rPr>
                <w:rFonts w:ascii="CordiaUPC" w:hAnsi="CordiaUPC" w:cs="CordiaUPC"/>
                <w:sz w:val="24"/>
                <w:szCs w:val="24"/>
              </w:rPr>
              <w:t>3</w:t>
            </w:r>
            <w:r w:rsidRPr="00962A36">
              <w:rPr>
                <w:rFonts w:ascii="CordiaUPC" w:hAnsi="CordiaUPC" w:cs="CordiaUPC" w:hint="cs"/>
                <w:sz w:val="24"/>
                <w:szCs w:val="24"/>
                <w:cs/>
              </w:rPr>
              <w:t xml:space="preserve"> </w:t>
            </w:r>
            <w:r w:rsidR="00DF24F7">
              <w:rPr>
                <w:rFonts w:ascii="CordiaUPC" w:hAnsi="CordiaUPC" w:cs="CordiaUPC"/>
                <w:sz w:val="24"/>
                <w:szCs w:val="24"/>
              </w:rPr>
              <w:t>-</w:t>
            </w:r>
            <w:r w:rsidRPr="00962A36">
              <w:rPr>
                <w:rFonts w:ascii="CordiaUPC" w:hAnsi="CordiaUPC" w:cs="CordiaUPC" w:hint="cs"/>
                <w:sz w:val="24"/>
                <w:szCs w:val="24"/>
                <w:cs/>
              </w:rPr>
              <w:t xml:space="preserve"> </w:t>
            </w:r>
            <w:r w:rsidRPr="00962A36">
              <w:rPr>
                <w:rFonts w:ascii="CordiaUPC" w:hAnsi="CordiaUPC" w:cs="CordiaUPC" w:hint="cs"/>
                <w:sz w:val="24"/>
                <w:szCs w:val="24"/>
              </w:rPr>
              <w:t>20</w:t>
            </w:r>
            <w:r w:rsidRPr="00962A36">
              <w:rPr>
                <w:rFonts w:ascii="CordiaUPC" w:hAnsi="CordiaUPC" w:cs="CordiaUPC" w:hint="cs"/>
                <w:sz w:val="24"/>
                <w:szCs w:val="24"/>
                <w:cs/>
                <w:lang w:bidi="th-TH"/>
              </w:rPr>
              <w:t>24</w:t>
            </w:r>
          </w:p>
        </w:tc>
        <w:tc>
          <w:tcPr>
            <w:tcW w:w="377" w:type="pct"/>
            <w:tcBorders>
              <w:top w:val="nil"/>
              <w:left w:val="nil"/>
              <w:right w:val="nil"/>
            </w:tcBorders>
          </w:tcPr>
          <w:p w14:paraId="5D336F7E" w14:textId="0E1EBD56" w:rsidR="00E065D1" w:rsidRPr="00962A36" w:rsidRDefault="00E065D1" w:rsidP="00E065D1">
            <w:pPr>
              <w:tabs>
                <w:tab w:val="decimal" w:pos="488"/>
              </w:tabs>
              <w:spacing w:line="240" w:lineRule="exact"/>
              <w:ind w:left="-110" w:right="-86"/>
              <w:rPr>
                <w:rFonts w:ascii="CordiaUPC" w:hAnsi="CordiaUPC" w:cs="CordiaUPC"/>
                <w:sz w:val="24"/>
                <w:szCs w:val="24"/>
                <w:lang w:val="en-US"/>
              </w:rPr>
            </w:pPr>
            <w:r w:rsidRPr="00962A36">
              <w:rPr>
                <w:rFonts w:ascii="CordiaUPC" w:hAnsi="CordiaUPC" w:cs="CordiaUPC" w:hint="cs"/>
                <w:sz w:val="24"/>
                <w:szCs w:val="24"/>
                <w:cs/>
              </w:rPr>
              <w:t>3</w:t>
            </w:r>
          </w:p>
        </w:tc>
        <w:tc>
          <w:tcPr>
            <w:tcW w:w="377" w:type="pct"/>
            <w:tcBorders>
              <w:top w:val="nil"/>
              <w:left w:val="nil"/>
              <w:right w:val="nil"/>
            </w:tcBorders>
          </w:tcPr>
          <w:p w14:paraId="19491AAE" w14:textId="4C524DCE" w:rsidR="00E065D1" w:rsidRPr="00962A36" w:rsidRDefault="00E065D1" w:rsidP="007A4ECB">
            <w:pPr>
              <w:tabs>
                <w:tab w:val="decimal" w:pos="449"/>
              </w:tabs>
              <w:spacing w:line="240" w:lineRule="exact"/>
              <w:ind w:left="-108" w:right="-114"/>
              <w:jc w:val="center"/>
              <w:rPr>
                <w:rFonts w:ascii="CordiaUPC" w:hAnsi="CordiaUPC" w:cs="CordiaUPC"/>
                <w:sz w:val="24"/>
                <w:szCs w:val="24"/>
                <w:cs/>
                <w:lang w:bidi="th-TH"/>
              </w:rPr>
            </w:pPr>
            <w:r w:rsidRPr="00962A36">
              <w:rPr>
                <w:rFonts w:ascii="CordiaUPC" w:hAnsi="CordiaUPC" w:cs="CordiaUPC"/>
                <w:sz w:val="24"/>
                <w:szCs w:val="24"/>
              </w:rPr>
              <w:t>-</w:t>
            </w:r>
          </w:p>
        </w:tc>
        <w:tc>
          <w:tcPr>
            <w:tcW w:w="389" w:type="pct"/>
            <w:tcBorders>
              <w:top w:val="nil"/>
              <w:left w:val="nil"/>
              <w:right w:val="nil"/>
            </w:tcBorders>
          </w:tcPr>
          <w:p w14:paraId="249139E3" w14:textId="0C7FAF35" w:rsidR="00E065D1" w:rsidRPr="00962A36" w:rsidRDefault="00E065D1" w:rsidP="00E065D1">
            <w:pPr>
              <w:tabs>
                <w:tab w:val="decimal" w:pos="564"/>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3</w:t>
            </w:r>
          </w:p>
        </w:tc>
        <w:tc>
          <w:tcPr>
            <w:tcW w:w="424" w:type="pct"/>
            <w:tcBorders>
              <w:top w:val="nil"/>
              <w:left w:val="nil"/>
              <w:right w:val="nil"/>
            </w:tcBorders>
            <w:vAlign w:val="bottom"/>
          </w:tcPr>
          <w:p w14:paraId="7266878A" w14:textId="196345ED" w:rsidR="00E065D1" w:rsidRPr="00962A36" w:rsidRDefault="00E065D1" w:rsidP="00E065D1">
            <w:pPr>
              <w:tabs>
                <w:tab w:val="decimal" w:pos="575"/>
              </w:tabs>
              <w:spacing w:line="240" w:lineRule="exact"/>
              <w:ind w:left="-110" w:right="-86"/>
              <w:rPr>
                <w:rFonts w:ascii="CordiaUPC" w:hAnsi="CordiaUPC" w:cs="CordiaUPC"/>
                <w:sz w:val="24"/>
                <w:szCs w:val="24"/>
                <w:lang w:val="en-US"/>
              </w:rPr>
            </w:pPr>
            <w:r w:rsidRPr="00962A36">
              <w:rPr>
                <w:rFonts w:ascii="CordiaUPC" w:hAnsi="CordiaUPC" w:cs="CordiaUPC"/>
                <w:sz w:val="24"/>
                <w:szCs w:val="24"/>
              </w:rPr>
              <w:t>12</w:t>
            </w:r>
          </w:p>
        </w:tc>
        <w:tc>
          <w:tcPr>
            <w:tcW w:w="378" w:type="pct"/>
            <w:tcBorders>
              <w:top w:val="nil"/>
              <w:left w:val="nil"/>
              <w:right w:val="nil"/>
            </w:tcBorders>
            <w:vAlign w:val="bottom"/>
          </w:tcPr>
          <w:p w14:paraId="626A9D4F" w14:textId="59456EF8" w:rsidR="00E065D1" w:rsidRPr="00962A36" w:rsidRDefault="00E065D1" w:rsidP="00E065D1">
            <w:pPr>
              <w:tabs>
                <w:tab w:val="decimal" w:pos="523"/>
              </w:tabs>
              <w:spacing w:line="240" w:lineRule="exact"/>
              <w:ind w:left="-108" w:right="-86"/>
              <w:rPr>
                <w:rFonts w:ascii="CordiaUPC" w:hAnsi="CordiaUPC" w:cs="CordiaUPC"/>
                <w:sz w:val="24"/>
                <w:szCs w:val="24"/>
                <w:cs/>
                <w:lang w:val="en-US" w:bidi="th-TH"/>
              </w:rPr>
            </w:pPr>
            <w:r w:rsidRPr="00962A36">
              <w:rPr>
                <w:rFonts w:ascii="CordiaUPC" w:hAnsi="CordiaUPC" w:cs="CordiaUPC"/>
                <w:sz w:val="24"/>
                <w:szCs w:val="24"/>
              </w:rPr>
              <w:t>-</w:t>
            </w:r>
          </w:p>
        </w:tc>
        <w:tc>
          <w:tcPr>
            <w:tcW w:w="377" w:type="pct"/>
            <w:tcBorders>
              <w:top w:val="nil"/>
              <w:left w:val="nil"/>
              <w:right w:val="nil"/>
            </w:tcBorders>
            <w:vAlign w:val="bottom"/>
          </w:tcPr>
          <w:p w14:paraId="2F21DA5C" w14:textId="543C5ADC" w:rsidR="00E065D1" w:rsidRPr="00962A36" w:rsidRDefault="00E065D1" w:rsidP="00E065D1">
            <w:pPr>
              <w:tabs>
                <w:tab w:val="decimal" w:pos="564"/>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12</w:t>
            </w:r>
          </w:p>
        </w:tc>
      </w:tr>
      <w:tr w:rsidR="00E065D1" w:rsidRPr="00962A36" w14:paraId="7FAA81AC" w14:textId="77777777">
        <w:tc>
          <w:tcPr>
            <w:tcW w:w="1028" w:type="pct"/>
            <w:tcBorders>
              <w:top w:val="nil"/>
              <w:left w:val="nil"/>
              <w:bottom w:val="nil"/>
              <w:right w:val="nil"/>
            </w:tcBorders>
            <w:vAlign w:val="bottom"/>
          </w:tcPr>
          <w:p w14:paraId="4E5C3BD5" w14:textId="11104CD8" w:rsidR="00E065D1" w:rsidRPr="00962A36" w:rsidRDefault="00E065D1" w:rsidP="00E065D1">
            <w:pPr>
              <w:spacing w:line="240" w:lineRule="exact"/>
              <w:ind w:left="-9" w:right="-562" w:firstLine="18"/>
              <w:jc w:val="thaiDistribute"/>
              <w:rPr>
                <w:rFonts w:ascii="CordiaUPC" w:hAnsi="CordiaUPC" w:cs="CordiaUPC"/>
                <w:sz w:val="24"/>
                <w:szCs w:val="24"/>
                <w:lang w:val="en-US"/>
              </w:rPr>
            </w:pPr>
            <w:r w:rsidRPr="00962A36">
              <w:rPr>
                <w:rFonts w:ascii="CordiaUPC" w:hAnsi="CordiaUPC" w:cs="CordiaUPC" w:hint="cs"/>
                <w:sz w:val="24"/>
                <w:szCs w:val="24"/>
              </w:rPr>
              <w:t>Other borrowings</w:t>
            </w:r>
          </w:p>
        </w:tc>
        <w:tc>
          <w:tcPr>
            <w:tcW w:w="376" w:type="pct"/>
            <w:tcBorders>
              <w:top w:val="nil"/>
              <w:left w:val="nil"/>
              <w:bottom w:val="nil"/>
              <w:right w:val="nil"/>
            </w:tcBorders>
          </w:tcPr>
          <w:p w14:paraId="437037BD" w14:textId="157BCE2C" w:rsidR="00E065D1" w:rsidRPr="00962A36" w:rsidRDefault="00E065D1" w:rsidP="00E065D1">
            <w:pPr>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EUR</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vAlign w:val="bottom"/>
          </w:tcPr>
          <w:p w14:paraId="431733F0" w14:textId="4FACEFAD" w:rsidR="00E065D1" w:rsidRPr="00962A36" w:rsidRDefault="00E065D1" w:rsidP="00E065D1">
            <w:pPr>
              <w:spacing w:line="240" w:lineRule="exact"/>
              <w:ind w:left="-120" w:right="-100"/>
              <w:jc w:val="center"/>
              <w:rPr>
                <w:rFonts w:ascii="CordiaUPC" w:hAnsi="CordiaUPC" w:cs="CordiaUPC"/>
                <w:sz w:val="24"/>
                <w:szCs w:val="24"/>
              </w:rPr>
            </w:pPr>
            <w:r w:rsidRPr="00962A36">
              <w:rPr>
                <w:rFonts w:ascii="CordiaUPC" w:hAnsi="CordiaUPC" w:cs="CordiaUPC" w:hint="cs"/>
                <w:sz w:val="24"/>
                <w:szCs w:val="24"/>
              </w:rPr>
              <w:t>0.75</w:t>
            </w:r>
          </w:p>
        </w:tc>
        <w:tc>
          <w:tcPr>
            <w:tcW w:w="565" w:type="pct"/>
            <w:tcBorders>
              <w:top w:val="nil"/>
              <w:left w:val="nil"/>
              <w:bottom w:val="nil"/>
              <w:right w:val="nil"/>
            </w:tcBorders>
            <w:vAlign w:val="bottom"/>
          </w:tcPr>
          <w:p w14:paraId="6C3055B4" w14:textId="3873A5C0" w:rsidR="00E065D1" w:rsidRPr="00962A36" w:rsidRDefault="00E065D1" w:rsidP="00E065D1">
            <w:pPr>
              <w:spacing w:line="240" w:lineRule="exact"/>
              <w:ind w:left="-109" w:right="-93"/>
              <w:jc w:val="center"/>
              <w:rPr>
                <w:rFonts w:ascii="CordiaUPC" w:hAnsi="CordiaUPC" w:cs="CordiaUPC"/>
                <w:sz w:val="24"/>
                <w:szCs w:val="24"/>
                <w:lang w:val="en-US"/>
              </w:rPr>
            </w:pPr>
            <w:r w:rsidRPr="00962A36">
              <w:rPr>
                <w:rFonts w:ascii="CordiaUPC" w:hAnsi="CordiaUPC" w:cs="CordiaUPC" w:hint="cs"/>
                <w:sz w:val="24"/>
                <w:szCs w:val="24"/>
              </w:rPr>
              <w:t>202</w:t>
            </w:r>
            <w:r w:rsidRPr="00962A36">
              <w:rPr>
                <w:rFonts w:ascii="CordiaUPC" w:hAnsi="CordiaUPC" w:cs="CordiaUPC"/>
                <w:sz w:val="24"/>
                <w:szCs w:val="24"/>
              </w:rPr>
              <w:t>3</w:t>
            </w:r>
            <w:r w:rsidRPr="00962A36">
              <w:rPr>
                <w:rFonts w:ascii="CordiaUPC" w:hAnsi="CordiaUPC" w:cs="CordiaUPC" w:hint="cs"/>
                <w:sz w:val="24"/>
                <w:szCs w:val="24"/>
                <w:cs/>
              </w:rPr>
              <w:t xml:space="preserve"> - </w:t>
            </w:r>
            <w:r w:rsidRPr="00962A36">
              <w:rPr>
                <w:rFonts w:ascii="CordiaUPC" w:hAnsi="CordiaUPC" w:cs="CordiaUPC" w:hint="cs"/>
                <w:sz w:val="24"/>
                <w:szCs w:val="24"/>
              </w:rPr>
              <w:t>2031</w:t>
            </w:r>
          </w:p>
        </w:tc>
        <w:tc>
          <w:tcPr>
            <w:tcW w:w="377" w:type="pct"/>
            <w:tcBorders>
              <w:left w:val="nil"/>
              <w:right w:val="nil"/>
            </w:tcBorders>
          </w:tcPr>
          <w:p w14:paraId="1554BA3A" w14:textId="19712FCA" w:rsidR="00E065D1" w:rsidRPr="00FB3A68" w:rsidRDefault="00E065D1" w:rsidP="00E065D1">
            <w:pPr>
              <w:pBdr>
                <w:bottom w:val="single" w:sz="4" w:space="1" w:color="auto"/>
              </w:pBdr>
              <w:tabs>
                <w:tab w:val="decimal" w:pos="488"/>
              </w:tabs>
              <w:spacing w:line="240" w:lineRule="exact"/>
              <w:ind w:left="-110" w:right="-86"/>
              <w:rPr>
                <w:rFonts w:ascii="CordiaUPC" w:hAnsi="CordiaUPC" w:cs="CordiaUPC"/>
                <w:sz w:val="24"/>
                <w:szCs w:val="24"/>
                <w:lang w:val="en-US"/>
              </w:rPr>
            </w:pPr>
            <w:r w:rsidRPr="00FB3A68">
              <w:rPr>
                <w:rFonts w:ascii="CordiaUPC" w:hAnsi="CordiaUPC" w:cs="CordiaUPC"/>
                <w:sz w:val="24"/>
                <w:szCs w:val="24"/>
              </w:rPr>
              <w:t>-</w:t>
            </w:r>
          </w:p>
        </w:tc>
        <w:tc>
          <w:tcPr>
            <w:tcW w:w="377" w:type="pct"/>
            <w:tcBorders>
              <w:left w:val="nil"/>
              <w:right w:val="nil"/>
            </w:tcBorders>
          </w:tcPr>
          <w:p w14:paraId="6E7902D5" w14:textId="26432051" w:rsidR="00E065D1" w:rsidRPr="007A4ECB" w:rsidRDefault="00E065D1" w:rsidP="007A4ECB">
            <w:pPr>
              <w:pBdr>
                <w:bottom w:val="single" w:sz="4" w:space="1" w:color="auto"/>
              </w:pBdr>
              <w:tabs>
                <w:tab w:val="decimal" w:pos="539"/>
              </w:tabs>
              <w:spacing w:line="240" w:lineRule="exact"/>
              <w:ind w:right="-86"/>
              <w:rPr>
                <w:rFonts w:ascii="CordiaUPC" w:hAnsi="CordiaUPC" w:cs="CordiaUPC"/>
                <w:sz w:val="24"/>
                <w:szCs w:val="24"/>
              </w:rPr>
            </w:pPr>
            <w:r w:rsidRPr="007A4ECB">
              <w:rPr>
                <w:rFonts w:ascii="CordiaUPC" w:hAnsi="CordiaUPC" w:cs="CordiaUPC"/>
                <w:sz w:val="24"/>
                <w:szCs w:val="24"/>
              </w:rPr>
              <w:t>55</w:t>
            </w:r>
          </w:p>
        </w:tc>
        <w:tc>
          <w:tcPr>
            <w:tcW w:w="389" w:type="pct"/>
            <w:tcBorders>
              <w:left w:val="nil"/>
              <w:right w:val="nil"/>
            </w:tcBorders>
          </w:tcPr>
          <w:p w14:paraId="336E9553" w14:textId="783B8549" w:rsidR="00E065D1" w:rsidRPr="00962A36" w:rsidRDefault="00E065D1" w:rsidP="00E065D1">
            <w:pPr>
              <w:pBdr>
                <w:bottom w:val="single" w:sz="4" w:space="1" w:color="auto"/>
              </w:pBdr>
              <w:tabs>
                <w:tab w:val="decimal" w:pos="564"/>
              </w:tabs>
              <w:spacing w:line="240" w:lineRule="exact"/>
              <w:ind w:right="-86"/>
              <w:rPr>
                <w:rFonts w:ascii="CordiaUPC" w:hAnsi="CordiaUPC" w:cs="CordiaUPC"/>
                <w:sz w:val="24"/>
                <w:szCs w:val="24"/>
                <w:lang w:val="en-US"/>
              </w:rPr>
            </w:pPr>
            <w:r w:rsidRPr="00962A36">
              <w:rPr>
                <w:rFonts w:ascii="CordiaUPC" w:hAnsi="CordiaUPC" w:cs="CordiaUPC"/>
                <w:sz w:val="24"/>
                <w:szCs w:val="24"/>
              </w:rPr>
              <w:t>55</w:t>
            </w:r>
          </w:p>
        </w:tc>
        <w:tc>
          <w:tcPr>
            <w:tcW w:w="424" w:type="pct"/>
            <w:tcBorders>
              <w:left w:val="nil"/>
              <w:right w:val="nil"/>
            </w:tcBorders>
            <w:vAlign w:val="bottom"/>
          </w:tcPr>
          <w:p w14:paraId="34635304" w14:textId="47AA91CA" w:rsidR="00E065D1" w:rsidRPr="00962A36" w:rsidRDefault="00E065D1" w:rsidP="00E065D1">
            <w:pPr>
              <w:pBdr>
                <w:bottom w:val="single" w:sz="4" w:space="1" w:color="auto"/>
              </w:pBdr>
              <w:tabs>
                <w:tab w:val="decimal" w:pos="575"/>
              </w:tabs>
              <w:spacing w:line="240" w:lineRule="exact"/>
              <w:ind w:left="-2" w:right="-290"/>
              <w:rPr>
                <w:rFonts w:ascii="CordiaUPC" w:hAnsi="CordiaUPC" w:cs="CordiaUPC"/>
                <w:sz w:val="24"/>
                <w:szCs w:val="24"/>
                <w:lang w:val="en-US"/>
              </w:rPr>
            </w:pPr>
            <w:r w:rsidRPr="00962A36">
              <w:rPr>
                <w:rFonts w:ascii="CordiaUPC" w:hAnsi="CordiaUPC" w:cs="CordiaUPC"/>
                <w:sz w:val="24"/>
                <w:szCs w:val="24"/>
              </w:rPr>
              <w:t>-</w:t>
            </w:r>
          </w:p>
        </w:tc>
        <w:tc>
          <w:tcPr>
            <w:tcW w:w="378" w:type="pct"/>
            <w:tcBorders>
              <w:left w:val="nil"/>
              <w:right w:val="nil"/>
            </w:tcBorders>
            <w:vAlign w:val="bottom"/>
          </w:tcPr>
          <w:p w14:paraId="61748D54" w14:textId="75A7C075" w:rsidR="00E065D1" w:rsidRPr="00962A36" w:rsidRDefault="00E065D1" w:rsidP="00E065D1">
            <w:pPr>
              <w:pBdr>
                <w:bottom w:val="single" w:sz="4" w:space="1" w:color="auto"/>
              </w:pBdr>
              <w:tabs>
                <w:tab w:val="decimal" w:pos="524"/>
              </w:tabs>
              <w:spacing w:line="240" w:lineRule="exact"/>
              <w:ind w:right="-86"/>
              <w:rPr>
                <w:rFonts w:ascii="CordiaUPC" w:hAnsi="CordiaUPC" w:cs="CordiaUPC"/>
                <w:sz w:val="24"/>
                <w:szCs w:val="24"/>
                <w:lang w:val="en-US"/>
              </w:rPr>
            </w:pPr>
            <w:r w:rsidRPr="00962A36">
              <w:rPr>
                <w:rFonts w:ascii="CordiaUPC" w:hAnsi="CordiaUPC" w:cs="CordiaUPC"/>
                <w:sz w:val="24"/>
                <w:szCs w:val="24"/>
              </w:rPr>
              <w:t>55</w:t>
            </w:r>
          </w:p>
        </w:tc>
        <w:tc>
          <w:tcPr>
            <w:tcW w:w="377" w:type="pct"/>
            <w:tcBorders>
              <w:left w:val="nil"/>
              <w:right w:val="nil"/>
            </w:tcBorders>
            <w:vAlign w:val="bottom"/>
          </w:tcPr>
          <w:p w14:paraId="4F5EB74A" w14:textId="3F8F2CAF" w:rsidR="00E065D1" w:rsidRPr="00962A36" w:rsidRDefault="00E065D1" w:rsidP="00E065D1">
            <w:pPr>
              <w:pBdr>
                <w:bottom w:val="single" w:sz="4" w:space="1" w:color="auto"/>
              </w:pBdr>
              <w:tabs>
                <w:tab w:val="decimal" w:pos="564"/>
              </w:tabs>
              <w:spacing w:line="240" w:lineRule="exact"/>
              <w:ind w:right="-152"/>
              <w:rPr>
                <w:rFonts w:ascii="CordiaUPC" w:hAnsi="CordiaUPC" w:cs="CordiaUPC"/>
                <w:sz w:val="24"/>
                <w:szCs w:val="24"/>
                <w:lang w:val="en-US"/>
              </w:rPr>
            </w:pPr>
            <w:r w:rsidRPr="00962A36">
              <w:rPr>
                <w:rFonts w:ascii="CordiaUPC" w:hAnsi="CordiaUPC" w:cs="CordiaUPC"/>
                <w:sz w:val="24"/>
                <w:szCs w:val="24"/>
              </w:rPr>
              <w:t>55</w:t>
            </w:r>
          </w:p>
        </w:tc>
      </w:tr>
      <w:tr w:rsidR="00E065D1" w:rsidRPr="00C22A67" w14:paraId="7C74AE85" w14:textId="77777777">
        <w:tc>
          <w:tcPr>
            <w:tcW w:w="1028" w:type="pct"/>
            <w:tcBorders>
              <w:top w:val="nil"/>
              <w:left w:val="nil"/>
              <w:bottom w:val="nil"/>
              <w:right w:val="nil"/>
            </w:tcBorders>
            <w:vAlign w:val="bottom"/>
          </w:tcPr>
          <w:p w14:paraId="4B3DA3FC" w14:textId="1BA69914" w:rsidR="00E065D1" w:rsidRPr="00962A36" w:rsidRDefault="00E065D1" w:rsidP="00E065D1">
            <w:pPr>
              <w:tabs>
                <w:tab w:val="left" w:pos="293"/>
              </w:tabs>
              <w:spacing w:line="240" w:lineRule="exact"/>
              <w:ind w:left="-9" w:right="-292" w:firstLine="18"/>
              <w:rPr>
                <w:rFonts w:ascii="CordiaUPC" w:hAnsi="CordiaUPC" w:cs="CordiaUPC"/>
                <w:b/>
                <w:bCs/>
                <w:spacing w:val="-6"/>
                <w:sz w:val="24"/>
                <w:szCs w:val="24"/>
              </w:rPr>
            </w:pPr>
            <w:r w:rsidRPr="00962A36">
              <w:rPr>
                <w:rFonts w:ascii="CordiaUPC" w:hAnsi="CordiaUPC" w:cs="CordiaUPC" w:hint="cs"/>
                <w:b/>
                <w:bCs/>
                <w:sz w:val="24"/>
                <w:szCs w:val="24"/>
              </w:rPr>
              <w:t>Total</w:t>
            </w:r>
          </w:p>
        </w:tc>
        <w:tc>
          <w:tcPr>
            <w:tcW w:w="376" w:type="pct"/>
            <w:tcBorders>
              <w:top w:val="nil"/>
              <w:left w:val="nil"/>
              <w:bottom w:val="nil"/>
              <w:right w:val="nil"/>
            </w:tcBorders>
          </w:tcPr>
          <w:p w14:paraId="16C8E82B" w14:textId="77777777" w:rsidR="00E065D1" w:rsidRPr="00962A36" w:rsidRDefault="00E065D1" w:rsidP="00E065D1">
            <w:pPr>
              <w:spacing w:line="240" w:lineRule="exact"/>
              <w:ind w:left="-120" w:right="-100"/>
              <w:jc w:val="center"/>
              <w:rPr>
                <w:rFonts w:ascii="CordiaUPC" w:hAnsi="CordiaUPC" w:cs="CordiaUPC"/>
                <w:b/>
                <w:bCs/>
                <w:sz w:val="24"/>
                <w:szCs w:val="24"/>
              </w:rPr>
            </w:pPr>
          </w:p>
        </w:tc>
        <w:tc>
          <w:tcPr>
            <w:tcW w:w="709" w:type="pct"/>
            <w:tcBorders>
              <w:top w:val="nil"/>
              <w:left w:val="nil"/>
              <w:bottom w:val="nil"/>
              <w:right w:val="nil"/>
            </w:tcBorders>
          </w:tcPr>
          <w:p w14:paraId="347F897F" w14:textId="77777777" w:rsidR="00E065D1" w:rsidRPr="00962A36" w:rsidRDefault="00E065D1" w:rsidP="00E065D1">
            <w:pPr>
              <w:spacing w:line="240" w:lineRule="exact"/>
              <w:ind w:left="-120" w:right="-100"/>
              <w:jc w:val="center"/>
              <w:rPr>
                <w:rFonts w:ascii="CordiaUPC" w:hAnsi="CordiaUPC" w:cs="CordiaUPC"/>
                <w:b/>
                <w:bCs/>
                <w:sz w:val="24"/>
                <w:szCs w:val="24"/>
              </w:rPr>
            </w:pPr>
          </w:p>
        </w:tc>
        <w:tc>
          <w:tcPr>
            <w:tcW w:w="565" w:type="pct"/>
            <w:tcBorders>
              <w:top w:val="nil"/>
              <w:left w:val="nil"/>
              <w:bottom w:val="nil"/>
              <w:right w:val="nil"/>
            </w:tcBorders>
            <w:vAlign w:val="bottom"/>
          </w:tcPr>
          <w:p w14:paraId="1BCA98BE" w14:textId="77777777" w:rsidR="00E065D1" w:rsidRPr="00962A36" w:rsidRDefault="00E065D1" w:rsidP="00E065D1">
            <w:pPr>
              <w:spacing w:line="240" w:lineRule="exact"/>
              <w:ind w:left="-109" w:right="-93"/>
              <w:jc w:val="center"/>
              <w:rPr>
                <w:rFonts w:ascii="CordiaUPC" w:hAnsi="CordiaUPC" w:cs="CordiaUPC"/>
                <w:b/>
                <w:bCs/>
                <w:sz w:val="24"/>
                <w:szCs w:val="24"/>
                <w:lang w:val="en-US"/>
              </w:rPr>
            </w:pPr>
          </w:p>
        </w:tc>
        <w:tc>
          <w:tcPr>
            <w:tcW w:w="377" w:type="pct"/>
            <w:tcBorders>
              <w:left w:val="nil"/>
              <w:right w:val="nil"/>
            </w:tcBorders>
            <w:shd w:val="clear" w:color="auto" w:fill="FFFFFF" w:themeFill="background1"/>
          </w:tcPr>
          <w:p w14:paraId="46526F10" w14:textId="1E7534C3" w:rsidR="00E065D1" w:rsidRPr="00FB3A68" w:rsidRDefault="00E065D1" w:rsidP="00E065D1">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FB3A68">
              <w:rPr>
                <w:rFonts w:ascii="CordiaUPC" w:hAnsi="CordiaUPC" w:cs="CordiaUPC"/>
                <w:b/>
                <w:bCs/>
                <w:sz w:val="24"/>
                <w:szCs w:val="24"/>
              </w:rPr>
              <w:t>36,112</w:t>
            </w:r>
          </w:p>
        </w:tc>
        <w:tc>
          <w:tcPr>
            <w:tcW w:w="377" w:type="pct"/>
            <w:tcBorders>
              <w:left w:val="nil"/>
              <w:right w:val="nil"/>
            </w:tcBorders>
          </w:tcPr>
          <w:p w14:paraId="637BA1EF" w14:textId="1175DE68" w:rsidR="00E065D1" w:rsidRPr="007A4ECB" w:rsidRDefault="00E065D1" w:rsidP="007A4ECB">
            <w:pPr>
              <w:pBdr>
                <w:bottom w:val="double" w:sz="4" w:space="1" w:color="auto"/>
              </w:pBdr>
              <w:tabs>
                <w:tab w:val="decimal" w:pos="539"/>
              </w:tabs>
              <w:spacing w:line="240" w:lineRule="exact"/>
              <w:ind w:right="-86"/>
              <w:rPr>
                <w:rFonts w:ascii="CordiaUPC" w:hAnsi="CordiaUPC" w:cs="CordiaUPC"/>
                <w:b/>
                <w:bCs/>
                <w:sz w:val="24"/>
                <w:szCs w:val="24"/>
                <w:rtl/>
                <w:cs/>
              </w:rPr>
            </w:pPr>
            <w:r w:rsidRPr="007A4ECB">
              <w:rPr>
                <w:rFonts w:ascii="CordiaUPC" w:hAnsi="CordiaUPC" w:cs="CordiaUPC"/>
                <w:b/>
                <w:bCs/>
                <w:sz w:val="24"/>
                <w:szCs w:val="24"/>
              </w:rPr>
              <w:t>23,863</w:t>
            </w:r>
          </w:p>
        </w:tc>
        <w:tc>
          <w:tcPr>
            <w:tcW w:w="389" w:type="pct"/>
            <w:tcBorders>
              <w:left w:val="nil"/>
              <w:right w:val="nil"/>
            </w:tcBorders>
          </w:tcPr>
          <w:p w14:paraId="190047F6" w14:textId="71E1ECC8" w:rsidR="00E065D1" w:rsidRPr="00962A36" w:rsidRDefault="00E065D1" w:rsidP="00E065D1">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962A36">
              <w:rPr>
                <w:rFonts w:ascii="CordiaUPC" w:hAnsi="CordiaUPC" w:cs="CordiaUPC"/>
                <w:b/>
                <w:bCs/>
                <w:sz w:val="24"/>
                <w:szCs w:val="24"/>
              </w:rPr>
              <w:t>59,975</w:t>
            </w:r>
          </w:p>
        </w:tc>
        <w:tc>
          <w:tcPr>
            <w:tcW w:w="424" w:type="pct"/>
            <w:tcBorders>
              <w:left w:val="nil"/>
              <w:right w:val="nil"/>
            </w:tcBorders>
            <w:shd w:val="clear" w:color="auto" w:fill="FFFFFF" w:themeFill="background1"/>
          </w:tcPr>
          <w:p w14:paraId="3AD55EB1" w14:textId="4CB2FC7F" w:rsidR="00E065D1" w:rsidRPr="00962A36" w:rsidRDefault="00E065D1" w:rsidP="00E065D1">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962A36">
              <w:rPr>
                <w:rFonts w:ascii="CordiaUPC" w:hAnsi="CordiaUPC" w:cs="CordiaUPC"/>
                <w:b/>
                <w:bCs/>
                <w:sz w:val="24"/>
                <w:szCs w:val="24"/>
              </w:rPr>
              <w:t>35,021</w:t>
            </w:r>
          </w:p>
        </w:tc>
        <w:tc>
          <w:tcPr>
            <w:tcW w:w="378" w:type="pct"/>
            <w:tcBorders>
              <w:left w:val="nil"/>
              <w:right w:val="nil"/>
            </w:tcBorders>
          </w:tcPr>
          <w:p w14:paraId="269E7A3A" w14:textId="098D6BE2" w:rsidR="00E065D1" w:rsidRPr="00962A36" w:rsidRDefault="00E065D1" w:rsidP="00E065D1">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962A36">
              <w:rPr>
                <w:rFonts w:ascii="CordiaUPC" w:hAnsi="CordiaUPC" w:cs="CordiaUPC"/>
                <w:b/>
                <w:bCs/>
                <w:sz w:val="24"/>
                <w:szCs w:val="24"/>
              </w:rPr>
              <w:t>24,623</w:t>
            </w:r>
          </w:p>
        </w:tc>
        <w:tc>
          <w:tcPr>
            <w:tcW w:w="377" w:type="pct"/>
            <w:tcBorders>
              <w:left w:val="nil"/>
              <w:right w:val="nil"/>
            </w:tcBorders>
          </w:tcPr>
          <w:p w14:paraId="28C3D951" w14:textId="1170651E" w:rsidR="00E065D1" w:rsidRPr="00962A36" w:rsidRDefault="00E065D1" w:rsidP="00E065D1">
            <w:pPr>
              <w:pBdr>
                <w:bottom w:val="double" w:sz="4" w:space="1" w:color="auto"/>
              </w:pBdr>
              <w:tabs>
                <w:tab w:val="decimal" w:pos="581"/>
              </w:tabs>
              <w:spacing w:line="240" w:lineRule="exact"/>
              <w:ind w:left="-41" w:right="-152"/>
              <w:rPr>
                <w:rFonts w:ascii="CordiaUPC" w:hAnsi="CordiaUPC" w:cs="CordiaUPC"/>
                <w:b/>
                <w:bCs/>
                <w:sz w:val="24"/>
                <w:szCs w:val="24"/>
                <w:lang w:val="en-US"/>
              </w:rPr>
            </w:pPr>
            <w:r w:rsidRPr="00962A36">
              <w:rPr>
                <w:rFonts w:ascii="CordiaUPC" w:hAnsi="CordiaUPC" w:cs="CordiaUPC"/>
                <w:b/>
                <w:bCs/>
                <w:sz w:val="24"/>
                <w:szCs w:val="24"/>
              </w:rPr>
              <w:t>59,644</w:t>
            </w:r>
          </w:p>
        </w:tc>
      </w:tr>
    </w:tbl>
    <w:p w14:paraId="2AABDC05" w14:textId="77777777" w:rsidR="00BC5EE7" w:rsidRPr="00C50CCB" w:rsidRDefault="00BC5EE7" w:rsidP="00BC5EE7">
      <w:pPr>
        <w:spacing w:before="120" w:line="240" w:lineRule="exact"/>
        <w:ind w:left="446" w:right="29" w:hanging="216"/>
        <w:jc w:val="thaiDistribute"/>
        <w:rPr>
          <w:rFonts w:ascii="CordiaUPC" w:hAnsi="CordiaUPC" w:cs="CordiaUPC"/>
          <w:sz w:val="20"/>
          <w:lang w:val="en-US"/>
        </w:rPr>
      </w:pPr>
      <w:r w:rsidRPr="00392524">
        <w:rPr>
          <w:rFonts w:ascii="CordiaUPC" w:hAnsi="CordiaUPC" w:cs="CordiaUPC" w:hint="cs"/>
          <w:sz w:val="20"/>
          <w:vertAlign w:val="superscript"/>
        </w:rPr>
        <w:t xml:space="preserve"> (1)</w:t>
      </w:r>
      <w:r w:rsidRPr="00392524">
        <w:rPr>
          <w:rFonts w:ascii="CordiaUPC" w:hAnsi="CordiaUPC" w:cs="CordiaUPC" w:hint="cs"/>
          <w:sz w:val="20"/>
          <w:vertAlign w:val="superscript"/>
          <w:cs/>
          <w:lang w:bidi="th-TH"/>
        </w:rPr>
        <w:tab/>
      </w:r>
      <w:r w:rsidRPr="00392524">
        <w:rPr>
          <w:rFonts w:ascii="CordiaUPC" w:hAnsi="CordiaUPC" w:cs="CordiaUPC" w:hint="cs"/>
          <w:sz w:val="20"/>
        </w:rPr>
        <w:t>Counted as a part of capital</w:t>
      </w:r>
      <w:r>
        <w:rPr>
          <w:rFonts w:ascii="CordiaUPC" w:hAnsi="CordiaUPC" w:cs="CordiaUPC"/>
          <w:sz w:val="20"/>
        </w:rPr>
        <w:t xml:space="preserve"> fund</w:t>
      </w:r>
      <w:r w:rsidRPr="00392524">
        <w:rPr>
          <w:rFonts w:ascii="CordiaUPC" w:hAnsi="CordiaUPC" w:cs="CordiaUPC" w:hint="cs"/>
          <w:sz w:val="20"/>
        </w:rPr>
        <w:t xml:space="preserve">, which is determined under the conditions as specified in the </w:t>
      </w:r>
      <w:proofErr w:type="spellStart"/>
      <w:r w:rsidRPr="00392524">
        <w:rPr>
          <w:rFonts w:ascii="CordiaUPC" w:hAnsi="CordiaUPC" w:cs="CordiaUPC" w:hint="cs"/>
          <w:sz w:val="20"/>
        </w:rPr>
        <w:t>BoT’s</w:t>
      </w:r>
      <w:proofErr w:type="spellEnd"/>
      <w:r w:rsidRPr="00392524">
        <w:rPr>
          <w:rFonts w:ascii="CordiaUPC" w:hAnsi="CordiaUPC" w:cs="CordiaUPC" w:hint="cs"/>
          <w:sz w:val="20"/>
        </w:rPr>
        <w:t xml:space="preserve"> Notification </w:t>
      </w:r>
      <w:r w:rsidRPr="00392524">
        <w:rPr>
          <w:rFonts w:ascii="CordiaUPC" w:hAnsi="CordiaUPC" w:cs="CordiaUPC" w:hint="cs"/>
          <w:i/>
          <w:iCs/>
          <w:sz w:val="20"/>
        </w:rPr>
        <w:t>(note</w:t>
      </w:r>
      <w:r>
        <w:rPr>
          <w:rFonts w:ascii="CordiaUPC" w:hAnsi="CordiaUPC" w:cs="CordiaUPC"/>
          <w:i/>
          <w:iCs/>
          <w:sz w:val="20"/>
        </w:rPr>
        <w:t xml:space="preserve"> 4</w:t>
      </w:r>
      <w:r w:rsidRPr="00392524">
        <w:rPr>
          <w:rFonts w:ascii="CordiaUPC" w:hAnsi="CordiaUPC" w:cs="CordiaUPC" w:hint="cs"/>
          <w:i/>
          <w:iCs/>
          <w:sz w:val="20"/>
        </w:rPr>
        <w:t>)</w:t>
      </w:r>
    </w:p>
    <w:p w14:paraId="1E248728" w14:textId="77777777" w:rsidR="00BC5EE7" w:rsidRPr="00392524" w:rsidRDefault="00BC5EE7" w:rsidP="00BC5EE7">
      <w:pPr>
        <w:spacing w:line="240" w:lineRule="exact"/>
        <w:ind w:left="450" w:right="29" w:hanging="216"/>
        <w:jc w:val="thaiDistribute"/>
        <w:rPr>
          <w:rFonts w:ascii="CordiaUPC" w:hAnsi="CordiaUPC" w:cs="CordiaUPC"/>
          <w:sz w:val="20"/>
        </w:rPr>
      </w:pPr>
      <w:r w:rsidRPr="00392524">
        <w:rPr>
          <w:rFonts w:ascii="CordiaUPC" w:hAnsi="CordiaUPC" w:cs="CordiaUPC" w:hint="cs"/>
          <w:sz w:val="20"/>
          <w:vertAlign w:val="superscript"/>
        </w:rPr>
        <w:t>(2)</w:t>
      </w:r>
      <w:r w:rsidRPr="00392524">
        <w:rPr>
          <w:rFonts w:ascii="CordiaUPC" w:hAnsi="CordiaUPC" w:cs="CordiaUPC" w:hint="cs"/>
          <w:sz w:val="20"/>
          <w:rtl/>
        </w:rPr>
        <w:tab/>
      </w:r>
      <w:r w:rsidRPr="00392524">
        <w:rPr>
          <w:rFonts w:ascii="CordiaUPC" w:hAnsi="CordiaUPC" w:cs="CordiaUPC" w:hint="cs"/>
          <w:sz w:val="20"/>
        </w:rPr>
        <w:t>The years in which call option exercise periods start</w:t>
      </w:r>
    </w:p>
    <w:p w14:paraId="7A61CD1D" w14:textId="77777777" w:rsidR="00BC5EE7" w:rsidRPr="00E065D1" w:rsidRDefault="00BC5EE7" w:rsidP="00BC5EE7">
      <w:pPr>
        <w:spacing w:line="240" w:lineRule="exact"/>
        <w:ind w:left="450" w:right="29" w:hanging="216"/>
        <w:jc w:val="thaiDistribute"/>
        <w:rPr>
          <w:rFonts w:ascii="CordiaUPC" w:hAnsi="CordiaUPC" w:cs="CordiaUPC"/>
          <w:sz w:val="20"/>
          <w:lang w:val="en-US"/>
        </w:rPr>
      </w:pPr>
      <w:r w:rsidRPr="00392524">
        <w:rPr>
          <w:rFonts w:ascii="CordiaUPC" w:hAnsi="CordiaUPC" w:cs="CordiaUPC" w:hint="cs"/>
          <w:sz w:val="20"/>
          <w:vertAlign w:val="superscript"/>
        </w:rPr>
        <w:t>(3)</w:t>
      </w:r>
      <w:r w:rsidRPr="00392524">
        <w:rPr>
          <w:rFonts w:ascii="CordiaUPC" w:hAnsi="CordiaUPC" w:cs="CordiaUPC" w:hint="cs"/>
          <w:sz w:val="20"/>
        </w:rPr>
        <w:tab/>
        <w:t>The outstanding balance of bills of exchange maturing during the year 2012 were waiting for redeem by the holders.</w:t>
      </w:r>
    </w:p>
    <w:p w14:paraId="5601153C" w14:textId="2A0CA844" w:rsidR="00A42766" w:rsidRPr="00962A36" w:rsidRDefault="001C08C6" w:rsidP="00A42766">
      <w:pPr>
        <w:spacing w:line="240" w:lineRule="exact"/>
        <w:ind w:left="450" w:right="29" w:hanging="216"/>
        <w:jc w:val="thaiDistribute"/>
        <w:rPr>
          <w:rFonts w:ascii="CordiaUPC" w:hAnsi="CordiaUPC" w:cs="CordiaUPC"/>
          <w:sz w:val="20"/>
          <w:lang w:val="en-US" w:bidi="th-TH"/>
        </w:rPr>
      </w:pP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00A42766" w:rsidRPr="00962A36">
        <w:rPr>
          <w:rFonts w:ascii="CordiaUPC" w:hAnsi="CordiaUPC" w:cs="CordiaUPC"/>
          <w:color w:val="000000"/>
          <w:szCs w:val="22"/>
          <w:lang w:val="en-US" w:bidi="th-TH"/>
        </w:rPr>
        <w:t xml:space="preserve">   </w:t>
      </w:r>
      <w:r w:rsidR="00A42766" w:rsidRPr="00962A36">
        <w:rPr>
          <w:rFonts w:ascii="CordiaUPC" w:hAnsi="CordiaUPC" w:cs="CordiaUPC"/>
          <w:sz w:val="20"/>
        </w:rPr>
        <w:t>Balance denominated in USD and E</w:t>
      </w:r>
      <w:r w:rsidR="00FB3A68">
        <w:rPr>
          <w:rFonts w:ascii="CordiaUPC" w:hAnsi="CordiaUPC" w:cs="CordiaUPC"/>
          <w:sz w:val="20"/>
        </w:rPr>
        <w:t>UR</w:t>
      </w:r>
      <w:r w:rsidR="00A42766" w:rsidRPr="00962A36">
        <w:rPr>
          <w:rFonts w:ascii="CordiaUPC" w:hAnsi="CordiaUPC" w:cs="CordiaUPC"/>
          <w:sz w:val="20"/>
        </w:rPr>
        <w:t xml:space="preserve"> currencies are stated in Baht equivalents.</w:t>
      </w:r>
    </w:p>
    <w:p w14:paraId="531AE53C" w14:textId="77777777" w:rsidR="00A42766" w:rsidRPr="00962A36" w:rsidRDefault="00A42766" w:rsidP="00A42766">
      <w:pPr>
        <w:spacing w:line="240" w:lineRule="exact"/>
        <w:ind w:left="450" w:right="29" w:hanging="216"/>
        <w:jc w:val="thaiDistribute"/>
        <w:rPr>
          <w:rFonts w:ascii="CordiaUPC" w:hAnsi="CordiaUPC" w:cs="CordiaUPC"/>
          <w:sz w:val="20"/>
          <w:cs/>
          <w:lang w:val="en-US" w:bidi="th-TH"/>
        </w:rPr>
      </w:pPr>
    </w:p>
    <w:p w14:paraId="26E8D3B8" w14:textId="029885AD" w:rsidR="001C08C6" w:rsidRPr="00962A36" w:rsidRDefault="001C08C6" w:rsidP="00BC5EE7">
      <w:pPr>
        <w:spacing w:line="240" w:lineRule="exact"/>
        <w:ind w:left="450" w:right="29" w:hanging="216"/>
        <w:jc w:val="thaiDistribute"/>
        <w:rPr>
          <w:rFonts w:ascii="CordiaUPC" w:hAnsi="CordiaUPC" w:cs="CordiaUPC"/>
          <w:sz w:val="20"/>
          <w:lang w:val="en-US"/>
        </w:rPr>
      </w:pPr>
    </w:p>
    <w:tbl>
      <w:tblPr>
        <w:tblW w:w="4944" w:type="pct"/>
        <w:tblInd w:w="270" w:type="dxa"/>
        <w:tblBorders>
          <w:bottom w:val="single" w:sz="4" w:space="0" w:color="auto"/>
        </w:tblBorders>
        <w:tblLayout w:type="fixed"/>
        <w:tblLook w:val="0000" w:firstRow="0" w:lastRow="0" w:firstColumn="0" w:lastColumn="0" w:noHBand="0" w:noVBand="0"/>
      </w:tblPr>
      <w:tblGrid>
        <w:gridCol w:w="1962"/>
        <w:gridCol w:w="719"/>
        <w:gridCol w:w="1353"/>
        <w:gridCol w:w="1082"/>
        <w:gridCol w:w="721"/>
        <w:gridCol w:w="723"/>
        <w:gridCol w:w="731"/>
        <w:gridCol w:w="811"/>
        <w:gridCol w:w="719"/>
        <w:gridCol w:w="719"/>
      </w:tblGrid>
      <w:tr w:rsidR="00027C9F" w:rsidRPr="00962A36" w14:paraId="04FDD6E6" w14:textId="77777777" w:rsidTr="0012793E">
        <w:tc>
          <w:tcPr>
            <w:tcW w:w="1028" w:type="pct"/>
            <w:vAlign w:val="bottom"/>
          </w:tcPr>
          <w:p w14:paraId="308CF3C8" w14:textId="77777777" w:rsidR="00027C9F" w:rsidRPr="00962A36" w:rsidRDefault="00027C9F">
            <w:pPr>
              <w:keepNext/>
              <w:keepLines/>
              <w:spacing w:line="240" w:lineRule="exact"/>
              <w:ind w:left="132" w:right="-126" w:hanging="120"/>
              <w:outlineLvl w:val="2"/>
              <w:rPr>
                <w:rFonts w:ascii="CordiaUPC" w:hAnsi="CordiaUPC" w:cs="CordiaUPC"/>
                <w:b/>
                <w:bCs/>
                <w:i/>
                <w:sz w:val="24"/>
                <w:szCs w:val="24"/>
                <w:rtl/>
                <w:cs/>
                <w:lang w:bidi="th-TH"/>
              </w:rPr>
            </w:pPr>
          </w:p>
        </w:tc>
        <w:tc>
          <w:tcPr>
            <w:tcW w:w="377" w:type="pct"/>
            <w:tcBorders>
              <w:top w:val="nil"/>
              <w:left w:val="nil"/>
              <w:bottom w:val="nil"/>
              <w:right w:val="nil"/>
            </w:tcBorders>
          </w:tcPr>
          <w:p w14:paraId="2A710E08" w14:textId="4450F9B0" w:rsidR="00027C9F" w:rsidRPr="00962A36" w:rsidRDefault="00027C9F">
            <w:pPr>
              <w:tabs>
                <w:tab w:val="left" w:pos="627"/>
              </w:tabs>
              <w:spacing w:line="240" w:lineRule="exact"/>
              <w:ind w:left="-120" w:right="-100"/>
              <w:jc w:val="center"/>
              <w:rPr>
                <w:rFonts w:ascii="CordiaUPC" w:hAnsi="CordiaUPC" w:cs="CordiaUPC"/>
                <w:sz w:val="24"/>
                <w:szCs w:val="24"/>
                <w:lang w:val="en-US"/>
              </w:rPr>
            </w:pPr>
          </w:p>
        </w:tc>
        <w:tc>
          <w:tcPr>
            <w:tcW w:w="709" w:type="pct"/>
            <w:vAlign w:val="bottom"/>
          </w:tcPr>
          <w:p w14:paraId="4E342298" w14:textId="77777777" w:rsidR="00027C9F" w:rsidRPr="00962A36" w:rsidRDefault="00027C9F">
            <w:pPr>
              <w:spacing w:line="240" w:lineRule="exact"/>
              <w:ind w:left="-120" w:right="-100"/>
              <w:jc w:val="center"/>
              <w:rPr>
                <w:rFonts w:ascii="CordiaUPC" w:hAnsi="CordiaUPC" w:cs="CordiaUPC"/>
                <w:sz w:val="24"/>
                <w:szCs w:val="24"/>
                <w:lang w:val="en-US"/>
              </w:rPr>
            </w:pPr>
            <w:r w:rsidRPr="00962A36">
              <w:rPr>
                <w:rFonts w:ascii="CordiaUPC" w:hAnsi="CordiaUPC" w:cs="CordiaUPC" w:hint="cs"/>
                <w:sz w:val="24"/>
                <w:szCs w:val="24"/>
                <w:lang w:val="en-US"/>
              </w:rPr>
              <w:t>Interest rates</w:t>
            </w:r>
          </w:p>
        </w:tc>
        <w:tc>
          <w:tcPr>
            <w:tcW w:w="567" w:type="pct"/>
            <w:vAlign w:val="bottom"/>
          </w:tcPr>
          <w:p w14:paraId="41200B51" w14:textId="77777777" w:rsidR="00027C9F" w:rsidRPr="00962A36" w:rsidRDefault="00027C9F">
            <w:pPr>
              <w:spacing w:line="240" w:lineRule="exact"/>
              <w:ind w:left="-109" w:right="-93"/>
              <w:jc w:val="center"/>
              <w:rPr>
                <w:rFonts w:ascii="CordiaUPC" w:hAnsi="CordiaUPC" w:cs="CordiaUPC"/>
                <w:sz w:val="24"/>
                <w:szCs w:val="24"/>
                <w:rtl/>
                <w:cs/>
                <w:lang w:val="th-TH"/>
              </w:rPr>
            </w:pPr>
          </w:p>
        </w:tc>
        <w:tc>
          <w:tcPr>
            <w:tcW w:w="2319" w:type="pct"/>
            <w:gridSpan w:val="6"/>
            <w:vAlign w:val="bottom"/>
          </w:tcPr>
          <w:p w14:paraId="292B80ED" w14:textId="37515573" w:rsidR="00027C9F" w:rsidRPr="00962A36" w:rsidRDefault="00027C9F">
            <w:pPr>
              <w:spacing w:line="240" w:lineRule="exact"/>
              <w:ind w:right="-86"/>
              <w:jc w:val="center"/>
              <w:rPr>
                <w:rFonts w:ascii="CordiaUPC" w:hAnsi="CordiaUPC" w:cs="CordiaUPC"/>
                <w:sz w:val="24"/>
                <w:szCs w:val="24"/>
                <w:lang w:val="en-US"/>
              </w:rPr>
            </w:pPr>
            <w:r w:rsidRPr="00962A36">
              <w:rPr>
                <w:rFonts w:ascii="CordiaUPC" w:hAnsi="CordiaUPC" w:cs="CordiaUPC" w:hint="cs"/>
                <w:b/>
                <w:bCs/>
                <w:sz w:val="24"/>
                <w:szCs w:val="24"/>
                <w:lang w:val="en-US"/>
              </w:rPr>
              <w:t>Bank only</w:t>
            </w:r>
          </w:p>
        </w:tc>
      </w:tr>
      <w:tr w:rsidR="00027C9F" w:rsidRPr="00962A36" w14:paraId="791793B9" w14:textId="77777777" w:rsidTr="0012793E">
        <w:tc>
          <w:tcPr>
            <w:tcW w:w="1028" w:type="pct"/>
            <w:vAlign w:val="bottom"/>
          </w:tcPr>
          <w:p w14:paraId="1929DE05" w14:textId="77777777" w:rsidR="00C22A67" w:rsidRPr="00962A36" w:rsidRDefault="00C22A67">
            <w:pPr>
              <w:keepNext/>
              <w:keepLines/>
              <w:spacing w:line="240" w:lineRule="exact"/>
              <w:ind w:left="132" w:right="-126" w:hanging="120"/>
              <w:outlineLvl w:val="2"/>
              <w:rPr>
                <w:rFonts w:ascii="CordiaUPC" w:hAnsi="CordiaUPC" w:cs="CordiaUPC"/>
                <w:b/>
                <w:bCs/>
                <w:i/>
                <w:sz w:val="24"/>
                <w:szCs w:val="24"/>
                <w:rtl/>
                <w:cs/>
              </w:rPr>
            </w:pPr>
          </w:p>
        </w:tc>
        <w:tc>
          <w:tcPr>
            <w:tcW w:w="377" w:type="pct"/>
          </w:tcPr>
          <w:p w14:paraId="76371C96" w14:textId="77777777" w:rsidR="00C22A67" w:rsidRPr="00962A36" w:rsidRDefault="00C22A67">
            <w:pPr>
              <w:tabs>
                <w:tab w:val="left" w:pos="627"/>
              </w:tabs>
              <w:spacing w:line="240" w:lineRule="exact"/>
              <w:ind w:left="-120" w:right="-100"/>
              <w:jc w:val="center"/>
              <w:rPr>
                <w:rFonts w:ascii="CordiaUPC" w:hAnsi="CordiaUPC" w:cs="CordiaUPC"/>
                <w:sz w:val="24"/>
                <w:szCs w:val="24"/>
                <w:lang w:val="en-US"/>
              </w:rPr>
            </w:pPr>
          </w:p>
        </w:tc>
        <w:tc>
          <w:tcPr>
            <w:tcW w:w="709" w:type="pct"/>
            <w:vAlign w:val="bottom"/>
          </w:tcPr>
          <w:p w14:paraId="3B509E3A" w14:textId="77777777" w:rsidR="00C22A67" w:rsidRPr="00962A36" w:rsidRDefault="00C22A67">
            <w:pPr>
              <w:spacing w:line="240" w:lineRule="exact"/>
              <w:ind w:left="-120" w:right="-100"/>
              <w:jc w:val="center"/>
              <w:rPr>
                <w:rFonts w:ascii="CordiaUPC" w:hAnsi="CordiaUPC" w:cs="CordiaUPC"/>
                <w:sz w:val="24"/>
                <w:szCs w:val="24"/>
                <w:rtl/>
                <w:cs/>
                <w:lang w:val="en-US"/>
              </w:rPr>
            </w:pPr>
            <w:r w:rsidRPr="00962A36">
              <w:rPr>
                <w:rFonts w:ascii="CordiaUPC" w:hAnsi="CordiaUPC" w:cs="CordiaUPC" w:hint="cs"/>
                <w:sz w:val="24"/>
                <w:szCs w:val="24"/>
                <w:lang w:val="en-US"/>
              </w:rPr>
              <w:t>as at</w:t>
            </w:r>
          </w:p>
        </w:tc>
        <w:tc>
          <w:tcPr>
            <w:tcW w:w="567" w:type="pct"/>
            <w:vAlign w:val="bottom"/>
          </w:tcPr>
          <w:p w14:paraId="1ED2FB1A" w14:textId="77777777" w:rsidR="00C22A67" w:rsidRPr="00962A36" w:rsidRDefault="00C22A67">
            <w:pPr>
              <w:spacing w:line="240" w:lineRule="exact"/>
              <w:ind w:left="-109" w:right="-93"/>
              <w:jc w:val="center"/>
              <w:rPr>
                <w:rFonts w:ascii="CordiaUPC" w:hAnsi="CordiaUPC" w:cs="CordiaUPC"/>
                <w:sz w:val="24"/>
                <w:szCs w:val="24"/>
                <w:rtl/>
                <w:cs/>
                <w:lang w:val="th-TH"/>
              </w:rPr>
            </w:pPr>
          </w:p>
        </w:tc>
        <w:tc>
          <w:tcPr>
            <w:tcW w:w="1140" w:type="pct"/>
            <w:gridSpan w:val="3"/>
            <w:tcBorders>
              <w:top w:val="nil"/>
              <w:left w:val="nil"/>
              <w:bottom w:val="nil"/>
              <w:right w:val="nil"/>
            </w:tcBorders>
            <w:vAlign w:val="bottom"/>
          </w:tcPr>
          <w:p w14:paraId="1EF7DABB" w14:textId="77777777" w:rsidR="00C22A67" w:rsidRPr="00962A36" w:rsidRDefault="00C22A67">
            <w:pPr>
              <w:spacing w:line="240" w:lineRule="exact"/>
              <w:ind w:right="-86"/>
              <w:jc w:val="center"/>
              <w:rPr>
                <w:rFonts w:ascii="CordiaUPC" w:hAnsi="CordiaUPC" w:cs="CordiaUPC"/>
                <w:sz w:val="24"/>
                <w:szCs w:val="24"/>
                <w:rtl/>
                <w:cs/>
                <w:lang w:val="en-US"/>
              </w:rPr>
            </w:pPr>
            <w:r w:rsidRPr="00962A36">
              <w:rPr>
                <w:rFonts w:ascii="CordiaUPC" w:eastAsia="Times New Roman" w:hAnsi="CordiaUPC" w:cs="CordiaUPC"/>
                <w:sz w:val="24"/>
                <w:szCs w:val="24"/>
                <w:lang w:bidi="th-TH"/>
              </w:rPr>
              <w:t>30 September</w:t>
            </w:r>
            <w:r w:rsidRPr="00962A36">
              <w:rPr>
                <w:rFonts w:ascii="CordiaUPC" w:hAnsi="CordiaUPC" w:cs="CordiaUPC" w:hint="cs"/>
                <w:sz w:val="24"/>
                <w:szCs w:val="24"/>
              </w:rPr>
              <w:t xml:space="preserve"> </w:t>
            </w:r>
            <w:r w:rsidRPr="00962A36">
              <w:rPr>
                <w:rFonts w:ascii="CordiaUPC" w:hAnsi="CordiaUPC" w:cs="CordiaUPC"/>
                <w:sz w:val="24"/>
                <w:szCs w:val="24"/>
                <w:lang w:val="en-US"/>
              </w:rPr>
              <w:t>2023</w:t>
            </w:r>
          </w:p>
        </w:tc>
        <w:tc>
          <w:tcPr>
            <w:tcW w:w="1179" w:type="pct"/>
            <w:gridSpan w:val="3"/>
            <w:tcBorders>
              <w:top w:val="nil"/>
              <w:left w:val="nil"/>
              <w:bottom w:val="nil"/>
              <w:right w:val="nil"/>
            </w:tcBorders>
            <w:vAlign w:val="bottom"/>
          </w:tcPr>
          <w:p w14:paraId="258EF9F3" w14:textId="77777777" w:rsidR="00C22A67" w:rsidRPr="00962A36" w:rsidRDefault="00C22A67">
            <w:pPr>
              <w:spacing w:line="240" w:lineRule="exact"/>
              <w:ind w:right="-86"/>
              <w:jc w:val="center"/>
              <w:rPr>
                <w:rFonts w:ascii="CordiaUPC" w:hAnsi="CordiaUPC" w:cs="CordiaUPC"/>
                <w:sz w:val="24"/>
                <w:szCs w:val="24"/>
                <w:rtl/>
                <w:cs/>
                <w:lang w:val="en-US"/>
              </w:rPr>
            </w:pPr>
            <w:r w:rsidRPr="00962A36">
              <w:rPr>
                <w:rFonts w:ascii="CordiaUPC" w:hAnsi="CordiaUPC" w:cs="CordiaUPC"/>
                <w:sz w:val="24"/>
                <w:szCs w:val="24"/>
                <w:lang w:val="en-US"/>
              </w:rPr>
              <w:t>31 December 2022</w:t>
            </w:r>
          </w:p>
        </w:tc>
      </w:tr>
      <w:tr w:rsidR="00027C9F" w:rsidRPr="00962A36" w14:paraId="06C88425" w14:textId="77777777" w:rsidTr="0012793E">
        <w:tc>
          <w:tcPr>
            <w:tcW w:w="1028" w:type="pct"/>
            <w:vAlign w:val="bottom"/>
          </w:tcPr>
          <w:p w14:paraId="188B261B" w14:textId="77777777" w:rsidR="00C22A67" w:rsidRPr="00962A36" w:rsidRDefault="00C22A67">
            <w:pPr>
              <w:keepNext/>
              <w:keepLines/>
              <w:spacing w:line="240" w:lineRule="exact"/>
              <w:ind w:left="130" w:right="-125" w:hanging="119"/>
              <w:outlineLvl w:val="2"/>
              <w:rPr>
                <w:rFonts w:ascii="CordiaUPC" w:hAnsi="CordiaUPC" w:cs="CordiaUPC"/>
                <w:b/>
                <w:bCs/>
                <w:i/>
                <w:sz w:val="24"/>
                <w:szCs w:val="24"/>
                <w:rtl/>
                <w:cs/>
                <w:lang w:val="th-TH"/>
              </w:rPr>
            </w:pPr>
          </w:p>
        </w:tc>
        <w:tc>
          <w:tcPr>
            <w:tcW w:w="377" w:type="pct"/>
          </w:tcPr>
          <w:p w14:paraId="01A52D21" w14:textId="77777777" w:rsidR="00DF24F7" w:rsidRDefault="00DF24F7">
            <w:pPr>
              <w:tabs>
                <w:tab w:val="left" w:pos="627"/>
              </w:tabs>
              <w:spacing w:line="240" w:lineRule="exact"/>
              <w:ind w:left="-120" w:right="-100"/>
              <w:jc w:val="center"/>
              <w:rPr>
                <w:rFonts w:ascii="CordiaUPC" w:hAnsi="CordiaUPC" w:cs="CordiaUPC"/>
                <w:sz w:val="24"/>
                <w:szCs w:val="24"/>
                <w:lang w:val="en-US"/>
              </w:rPr>
            </w:pPr>
          </w:p>
          <w:p w14:paraId="2D41A410" w14:textId="13A02481" w:rsidR="00C22A67" w:rsidRPr="00962A36" w:rsidRDefault="00C50CCB">
            <w:pPr>
              <w:tabs>
                <w:tab w:val="left" w:pos="627"/>
              </w:tabs>
              <w:spacing w:line="240" w:lineRule="exact"/>
              <w:ind w:left="-120" w:right="-100"/>
              <w:jc w:val="center"/>
              <w:rPr>
                <w:rFonts w:ascii="CordiaUPC" w:eastAsia="Times New Roman" w:hAnsi="CordiaUPC" w:cs="CordiaUPC"/>
                <w:sz w:val="24"/>
                <w:szCs w:val="24"/>
                <w:lang w:bidi="th-TH"/>
              </w:rPr>
            </w:pPr>
            <w:r w:rsidRPr="00962A36">
              <w:rPr>
                <w:rFonts w:ascii="CordiaUPC" w:hAnsi="CordiaUPC" w:cs="CordiaUPC"/>
                <w:sz w:val="24"/>
                <w:szCs w:val="24"/>
                <w:lang w:val="en-US"/>
              </w:rPr>
              <w:t>Currency</w:t>
            </w:r>
          </w:p>
        </w:tc>
        <w:tc>
          <w:tcPr>
            <w:tcW w:w="709" w:type="pct"/>
            <w:vAlign w:val="bottom"/>
          </w:tcPr>
          <w:p w14:paraId="4A3FD3E0" w14:textId="77777777" w:rsidR="00C22A67" w:rsidRPr="00962A36" w:rsidRDefault="00C22A67">
            <w:pPr>
              <w:spacing w:line="240" w:lineRule="exact"/>
              <w:ind w:left="-120" w:right="-100"/>
              <w:jc w:val="center"/>
              <w:rPr>
                <w:rFonts w:ascii="CordiaUPC" w:hAnsi="CordiaUPC" w:cs="CordiaUPC"/>
                <w:sz w:val="24"/>
                <w:szCs w:val="24"/>
                <w:rtl/>
                <w:cs/>
                <w:lang w:val="en-US"/>
              </w:rPr>
            </w:pPr>
            <w:r w:rsidRPr="00962A36">
              <w:rPr>
                <w:rFonts w:ascii="CordiaUPC" w:eastAsia="Times New Roman" w:hAnsi="CordiaUPC" w:cs="CordiaUPC"/>
                <w:sz w:val="24"/>
                <w:szCs w:val="24"/>
                <w:lang w:bidi="th-TH"/>
              </w:rPr>
              <w:t>30 September</w:t>
            </w:r>
            <w:r w:rsidRPr="00962A36">
              <w:rPr>
                <w:rFonts w:ascii="CordiaUPC" w:hAnsi="CordiaUPC" w:cs="CordiaUPC" w:hint="cs"/>
                <w:sz w:val="24"/>
                <w:szCs w:val="24"/>
              </w:rPr>
              <w:t xml:space="preserve"> </w:t>
            </w:r>
            <w:r w:rsidRPr="00962A36">
              <w:rPr>
                <w:rFonts w:ascii="CordiaUPC" w:hAnsi="CordiaUPC" w:cs="CordiaUPC"/>
                <w:sz w:val="24"/>
                <w:szCs w:val="24"/>
                <w:lang w:val="en-US"/>
              </w:rPr>
              <w:t>2023</w:t>
            </w:r>
          </w:p>
        </w:tc>
        <w:tc>
          <w:tcPr>
            <w:tcW w:w="567" w:type="pct"/>
            <w:vAlign w:val="bottom"/>
          </w:tcPr>
          <w:p w14:paraId="0DB01EF5" w14:textId="77777777" w:rsidR="00C22A67" w:rsidRPr="00962A36" w:rsidRDefault="00C22A67">
            <w:pPr>
              <w:spacing w:line="240" w:lineRule="exact"/>
              <w:ind w:left="-109" w:right="-93"/>
              <w:jc w:val="center"/>
              <w:rPr>
                <w:rFonts w:ascii="CordiaUPC" w:hAnsi="CordiaUPC" w:cs="CordiaUPC"/>
                <w:sz w:val="24"/>
                <w:szCs w:val="24"/>
                <w:rtl/>
                <w:cs/>
                <w:lang w:val="en-US"/>
              </w:rPr>
            </w:pPr>
            <w:r w:rsidRPr="00962A36">
              <w:rPr>
                <w:rFonts w:ascii="CordiaUPC" w:hAnsi="CordiaUPC" w:cs="CordiaUPC" w:hint="cs"/>
                <w:sz w:val="24"/>
                <w:szCs w:val="24"/>
                <w:lang w:val="en-US"/>
              </w:rPr>
              <w:t>Maturities</w:t>
            </w:r>
          </w:p>
        </w:tc>
        <w:tc>
          <w:tcPr>
            <w:tcW w:w="378" w:type="pct"/>
            <w:vAlign w:val="bottom"/>
          </w:tcPr>
          <w:p w14:paraId="38A043AB" w14:textId="77777777" w:rsidR="00C22A67" w:rsidRPr="00962A36" w:rsidRDefault="00C22A67">
            <w:pPr>
              <w:spacing w:line="240" w:lineRule="exact"/>
              <w:ind w:left="-106" w:right="-86"/>
              <w:jc w:val="center"/>
              <w:rPr>
                <w:rFonts w:ascii="CordiaUPC" w:hAnsi="CordiaUPC" w:cs="CordiaUPC"/>
                <w:sz w:val="24"/>
                <w:szCs w:val="24"/>
                <w:rtl/>
                <w:cs/>
                <w:lang w:val="en-US"/>
              </w:rPr>
            </w:pPr>
            <w:r w:rsidRPr="00962A36">
              <w:rPr>
                <w:rFonts w:ascii="CordiaUPC" w:hAnsi="CordiaUPC" w:cs="CordiaUPC" w:hint="cs"/>
                <w:sz w:val="24"/>
                <w:szCs w:val="24"/>
                <w:lang w:val="en-US"/>
              </w:rPr>
              <w:t>Domestic</w:t>
            </w:r>
          </w:p>
        </w:tc>
        <w:tc>
          <w:tcPr>
            <w:tcW w:w="379" w:type="pct"/>
            <w:vAlign w:val="bottom"/>
          </w:tcPr>
          <w:p w14:paraId="7750C678" w14:textId="77777777" w:rsidR="00C22A67" w:rsidRPr="00962A36" w:rsidRDefault="00C22A67">
            <w:pPr>
              <w:spacing w:line="240" w:lineRule="exact"/>
              <w:ind w:left="-104" w:right="-86"/>
              <w:jc w:val="center"/>
              <w:rPr>
                <w:rFonts w:ascii="CordiaUPC" w:hAnsi="CordiaUPC" w:cs="CordiaUPC"/>
                <w:sz w:val="24"/>
                <w:szCs w:val="24"/>
                <w:rtl/>
                <w:cs/>
                <w:lang w:val="en-US"/>
              </w:rPr>
            </w:pPr>
            <w:r w:rsidRPr="00962A36">
              <w:rPr>
                <w:rFonts w:ascii="CordiaUPC" w:hAnsi="CordiaUPC" w:cs="CordiaUPC" w:hint="cs"/>
                <w:sz w:val="24"/>
                <w:szCs w:val="24"/>
                <w:lang w:val="en-US"/>
              </w:rPr>
              <w:t>Foreign</w:t>
            </w:r>
          </w:p>
        </w:tc>
        <w:tc>
          <w:tcPr>
            <w:tcW w:w="383" w:type="pct"/>
            <w:vAlign w:val="bottom"/>
          </w:tcPr>
          <w:p w14:paraId="70DAD124" w14:textId="77777777" w:rsidR="00C22A67" w:rsidRPr="00962A36" w:rsidRDefault="00C22A67">
            <w:pPr>
              <w:spacing w:line="240" w:lineRule="exact"/>
              <w:ind w:left="-117" w:right="-86"/>
              <w:jc w:val="center"/>
              <w:rPr>
                <w:rFonts w:ascii="CordiaUPC" w:hAnsi="CordiaUPC" w:cs="CordiaUPC"/>
                <w:sz w:val="24"/>
                <w:szCs w:val="24"/>
                <w:rtl/>
                <w:cs/>
                <w:lang w:val="en-US"/>
              </w:rPr>
            </w:pPr>
            <w:r w:rsidRPr="00962A36">
              <w:rPr>
                <w:rFonts w:ascii="CordiaUPC" w:hAnsi="CordiaUPC" w:cs="CordiaUPC" w:hint="cs"/>
                <w:sz w:val="24"/>
                <w:szCs w:val="24"/>
                <w:lang w:val="en-US"/>
              </w:rPr>
              <w:t>Total</w:t>
            </w:r>
          </w:p>
        </w:tc>
        <w:tc>
          <w:tcPr>
            <w:tcW w:w="425" w:type="pct"/>
            <w:vAlign w:val="bottom"/>
          </w:tcPr>
          <w:p w14:paraId="1596537B" w14:textId="77777777" w:rsidR="00C22A67" w:rsidRPr="00962A36" w:rsidRDefault="00C22A67">
            <w:pPr>
              <w:spacing w:line="240" w:lineRule="exact"/>
              <w:ind w:left="-64" w:right="-86"/>
              <w:jc w:val="center"/>
              <w:rPr>
                <w:rFonts w:ascii="CordiaUPC" w:hAnsi="CordiaUPC" w:cs="CordiaUPC"/>
                <w:sz w:val="24"/>
                <w:szCs w:val="24"/>
                <w:rtl/>
                <w:cs/>
                <w:lang w:val="en-US"/>
              </w:rPr>
            </w:pPr>
            <w:r w:rsidRPr="00962A36">
              <w:rPr>
                <w:rFonts w:ascii="CordiaUPC" w:hAnsi="CordiaUPC" w:cs="CordiaUPC" w:hint="cs"/>
                <w:sz w:val="24"/>
                <w:szCs w:val="24"/>
                <w:lang w:val="en-US"/>
              </w:rPr>
              <w:t>Domestic</w:t>
            </w:r>
          </w:p>
        </w:tc>
        <w:tc>
          <w:tcPr>
            <w:tcW w:w="377" w:type="pct"/>
            <w:vAlign w:val="bottom"/>
          </w:tcPr>
          <w:p w14:paraId="430D63D5" w14:textId="77777777" w:rsidR="00C22A67" w:rsidRPr="00962A36" w:rsidRDefault="00C22A67">
            <w:pPr>
              <w:spacing w:line="240" w:lineRule="exact"/>
              <w:ind w:left="-93" w:right="-86"/>
              <w:jc w:val="center"/>
              <w:rPr>
                <w:rFonts w:ascii="CordiaUPC" w:hAnsi="CordiaUPC" w:cs="CordiaUPC"/>
                <w:sz w:val="24"/>
                <w:szCs w:val="24"/>
                <w:rtl/>
                <w:cs/>
                <w:lang w:val="en-US"/>
              </w:rPr>
            </w:pPr>
            <w:r w:rsidRPr="00962A36">
              <w:rPr>
                <w:rFonts w:ascii="CordiaUPC" w:hAnsi="CordiaUPC" w:cs="CordiaUPC" w:hint="cs"/>
                <w:sz w:val="24"/>
                <w:szCs w:val="24"/>
                <w:lang w:val="en-US"/>
              </w:rPr>
              <w:t>Foreign</w:t>
            </w:r>
          </w:p>
        </w:tc>
        <w:tc>
          <w:tcPr>
            <w:tcW w:w="377" w:type="pct"/>
            <w:vAlign w:val="bottom"/>
          </w:tcPr>
          <w:p w14:paraId="73BBCD86" w14:textId="77777777" w:rsidR="00C22A67" w:rsidRPr="00962A36" w:rsidRDefault="00C22A67">
            <w:pPr>
              <w:spacing w:line="240" w:lineRule="exact"/>
              <w:ind w:left="-113" w:right="-86"/>
              <w:jc w:val="center"/>
              <w:rPr>
                <w:rFonts w:ascii="CordiaUPC" w:hAnsi="CordiaUPC" w:cs="CordiaUPC"/>
                <w:sz w:val="24"/>
                <w:szCs w:val="24"/>
                <w:lang w:val="en-US"/>
              </w:rPr>
            </w:pPr>
            <w:r w:rsidRPr="00962A36">
              <w:rPr>
                <w:rFonts w:ascii="CordiaUPC" w:hAnsi="CordiaUPC" w:cs="CordiaUPC" w:hint="cs"/>
                <w:sz w:val="24"/>
                <w:szCs w:val="24"/>
                <w:lang w:val="en-US"/>
              </w:rPr>
              <w:t>Total</w:t>
            </w:r>
          </w:p>
        </w:tc>
      </w:tr>
      <w:tr w:rsidR="00027C9F" w:rsidRPr="00962A36" w14:paraId="4D407BE7" w14:textId="77777777" w:rsidTr="0012793E">
        <w:trPr>
          <w:trHeight w:val="63"/>
        </w:trPr>
        <w:tc>
          <w:tcPr>
            <w:tcW w:w="1028" w:type="pct"/>
            <w:vAlign w:val="bottom"/>
          </w:tcPr>
          <w:p w14:paraId="558239A9" w14:textId="77777777" w:rsidR="00C22A67" w:rsidRPr="00962A36" w:rsidRDefault="00C22A67">
            <w:pPr>
              <w:keepNext/>
              <w:keepLines/>
              <w:spacing w:line="240" w:lineRule="exact"/>
              <w:ind w:left="132" w:right="-126" w:hanging="120"/>
              <w:outlineLvl w:val="2"/>
              <w:rPr>
                <w:rFonts w:ascii="CordiaUPC" w:hAnsi="CordiaUPC" w:cs="CordiaUPC"/>
                <w:b/>
                <w:bCs/>
                <w:i/>
                <w:sz w:val="24"/>
                <w:szCs w:val="24"/>
                <w:rtl/>
                <w:cs/>
                <w:lang w:val="th-TH"/>
              </w:rPr>
            </w:pPr>
          </w:p>
        </w:tc>
        <w:tc>
          <w:tcPr>
            <w:tcW w:w="377" w:type="pct"/>
          </w:tcPr>
          <w:p w14:paraId="7FEAE766" w14:textId="77777777" w:rsidR="00C22A67" w:rsidRPr="00962A36" w:rsidRDefault="00C22A67">
            <w:pPr>
              <w:tabs>
                <w:tab w:val="left" w:pos="627"/>
              </w:tabs>
              <w:spacing w:line="240" w:lineRule="exact"/>
              <w:ind w:left="-120" w:right="-100"/>
              <w:jc w:val="center"/>
              <w:rPr>
                <w:rFonts w:ascii="CordiaUPC" w:hAnsi="CordiaUPC" w:cs="CordiaUPC"/>
                <w:i/>
                <w:iCs/>
                <w:sz w:val="24"/>
                <w:szCs w:val="24"/>
                <w:lang w:val="en-US"/>
              </w:rPr>
            </w:pPr>
          </w:p>
        </w:tc>
        <w:tc>
          <w:tcPr>
            <w:tcW w:w="709" w:type="pct"/>
            <w:vAlign w:val="bottom"/>
          </w:tcPr>
          <w:p w14:paraId="71BC408B" w14:textId="77777777" w:rsidR="00C22A67" w:rsidRPr="00962A36" w:rsidRDefault="00C22A67">
            <w:pPr>
              <w:spacing w:line="240" w:lineRule="exact"/>
              <w:ind w:left="-120" w:right="-100"/>
              <w:jc w:val="center"/>
              <w:rPr>
                <w:rFonts w:ascii="CordiaUPC" w:hAnsi="CordiaUPC" w:cs="CordiaUPC"/>
                <w:i/>
                <w:iCs/>
                <w:sz w:val="24"/>
                <w:szCs w:val="24"/>
                <w:rtl/>
                <w:cs/>
                <w:lang w:val="en-US"/>
              </w:rPr>
            </w:pPr>
            <w:r w:rsidRPr="00962A36">
              <w:rPr>
                <w:rFonts w:ascii="CordiaUPC" w:hAnsi="CordiaUPC" w:cs="CordiaUPC"/>
                <w:i/>
                <w:iCs/>
                <w:sz w:val="24"/>
                <w:szCs w:val="24"/>
                <w:lang w:val="en-US"/>
              </w:rPr>
              <w:t>(%)</w:t>
            </w:r>
          </w:p>
        </w:tc>
        <w:tc>
          <w:tcPr>
            <w:tcW w:w="567" w:type="pct"/>
            <w:vAlign w:val="bottom"/>
          </w:tcPr>
          <w:p w14:paraId="5E050483" w14:textId="77777777" w:rsidR="00C22A67" w:rsidRPr="00962A36" w:rsidRDefault="00C22A67">
            <w:pPr>
              <w:spacing w:line="240" w:lineRule="exact"/>
              <w:ind w:left="-109" w:right="-93"/>
              <w:jc w:val="center"/>
              <w:rPr>
                <w:rFonts w:ascii="CordiaUPC" w:hAnsi="CordiaUPC" w:cs="CordiaUPC"/>
                <w:i/>
                <w:iCs/>
                <w:sz w:val="24"/>
                <w:szCs w:val="24"/>
                <w:rtl/>
                <w:cs/>
                <w:lang w:val="th-TH"/>
              </w:rPr>
            </w:pPr>
          </w:p>
        </w:tc>
        <w:tc>
          <w:tcPr>
            <w:tcW w:w="2319" w:type="pct"/>
            <w:gridSpan w:val="6"/>
            <w:vAlign w:val="bottom"/>
          </w:tcPr>
          <w:p w14:paraId="018B04B6" w14:textId="77777777" w:rsidR="00C22A67" w:rsidRPr="00962A36" w:rsidRDefault="00C22A67">
            <w:pPr>
              <w:spacing w:line="240" w:lineRule="exact"/>
              <w:ind w:left="-103" w:right="-86"/>
              <w:jc w:val="center"/>
              <w:rPr>
                <w:rFonts w:ascii="CordiaUPC" w:hAnsi="CordiaUPC" w:cs="CordiaUPC"/>
                <w:i/>
                <w:iCs/>
                <w:sz w:val="24"/>
                <w:szCs w:val="24"/>
                <w:rtl/>
                <w:cs/>
                <w:lang w:val="en-US"/>
              </w:rPr>
            </w:pPr>
            <w:r w:rsidRPr="00962A36">
              <w:rPr>
                <w:rFonts w:ascii="CordiaUPC" w:hAnsi="CordiaUPC" w:cs="CordiaUPC" w:hint="cs"/>
                <w:i/>
                <w:iCs/>
                <w:sz w:val="24"/>
                <w:szCs w:val="24"/>
                <w:cs/>
                <w:lang w:val="en-US" w:bidi="th-TH"/>
              </w:rPr>
              <w:t>(</w:t>
            </w:r>
            <w:r w:rsidRPr="00962A36">
              <w:rPr>
                <w:rFonts w:ascii="CordiaUPC" w:hAnsi="CordiaUPC" w:cs="CordiaUPC" w:hint="cs"/>
                <w:i/>
                <w:iCs/>
                <w:sz w:val="24"/>
                <w:szCs w:val="24"/>
                <w:lang w:val="en-US"/>
              </w:rPr>
              <w:t>in million Baht</w:t>
            </w:r>
            <w:r w:rsidRPr="00962A36">
              <w:rPr>
                <w:rFonts w:ascii="CordiaUPC" w:hAnsi="CordiaUPC" w:cs="CordiaUPC" w:hint="cs"/>
                <w:i/>
                <w:iCs/>
                <w:sz w:val="24"/>
                <w:szCs w:val="24"/>
                <w:cs/>
                <w:lang w:val="en-US" w:bidi="th-TH"/>
              </w:rPr>
              <w:t>)</w:t>
            </w:r>
          </w:p>
        </w:tc>
      </w:tr>
      <w:tr w:rsidR="00624214" w:rsidRPr="00962A36" w14:paraId="54B67C8C" w14:textId="77777777" w:rsidTr="0012793E">
        <w:tc>
          <w:tcPr>
            <w:tcW w:w="1028" w:type="pct"/>
          </w:tcPr>
          <w:p w14:paraId="3DDE3931" w14:textId="4A56CA79" w:rsidR="00624214" w:rsidRPr="00962A36" w:rsidRDefault="00624214" w:rsidP="00624214">
            <w:pPr>
              <w:spacing w:line="240" w:lineRule="exact"/>
              <w:ind w:left="-9" w:right="-106" w:firstLine="18"/>
              <w:rPr>
                <w:rFonts w:ascii="CordiaUPC" w:hAnsi="CordiaUPC" w:cs="CordiaUPC"/>
                <w:sz w:val="24"/>
                <w:szCs w:val="24"/>
                <w:lang w:val="en-US"/>
              </w:rPr>
            </w:pPr>
            <w:r w:rsidRPr="00962A36">
              <w:rPr>
                <w:rFonts w:ascii="CordiaUPC" w:hAnsi="CordiaUPC" w:cs="CordiaUPC" w:hint="cs"/>
                <w:spacing w:val="-6"/>
                <w:sz w:val="24"/>
                <w:szCs w:val="24"/>
              </w:rPr>
              <w:t>Subordinated debentures</w:t>
            </w:r>
            <w:r w:rsidRPr="00962A36">
              <w:rPr>
                <w:rFonts w:ascii="CordiaUPC" w:hAnsi="CordiaUPC" w:cs="CordiaUPC" w:hint="cs"/>
                <w:spacing w:val="-6"/>
                <w:sz w:val="24"/>
                <w:szCs w:val="24"/>
                <w:vertAlign w:val="superscript"/>
                <w:cs/>
              </w:rPr>
              <w:t xml:space="preserve"> (</w:t>
            </w:r>
            <w:r w:rsidRPr="00962A36">
              <w:rPr>
                <w:rFonts w:ascii="CordiaUPC" w:hAnsi="CordiaUPC" w:cs="CordiaUPC" w:hint="cs"/>
                <w:spacing w:val="-6"/>
                <w:sz w:val="24"/>
                <w:szCs w:val="24"/>
                <w:vertAlign w:val="superscript"/>
              </w:rPr>
              <w:t>1</w:t>
            </w:r>
            <w:r w:rsidRPr="00962A36">
              <w:rPr>
                <w:rFonts w:ascii="CordiaUPC" w:hAnsi="CordiaUPC" w:cs="CordiaUPC" w:hint="cs"/>
                <w:spacing w:val="-6"/>
                <w:sz w:val="24"/>
                <w:szCs w:val="24"/>
                <w:vertAlign w:val="superscript"/>
                <w:cs/>
              </w:rPr>
              <w:t>)</w:t>
            </w:r>
          </w:p>
        </w:tc>
        <w:tc>
          <w:tcPr>
            <w:tcW w:w="377" w:type="pct"/>
            <w:tcBorders>
              <w:top w:val="nil"/>
              <w:left w:val="nil"/>
              <w:bottom w:val="nil"/>
              <w:right w:val="nil"/>
            </w:tcBorders>
          </w:tcPr>
          <w:p w14:paraId="1144DDCD" w14:textId="77777777" w:rsidR="00624214" w:rsidRPr="00962A36" w:rsidRDefault="00624214" w:rsidP="00624214">
            <w:pPr>
              <w:tabs>
                <w:tab w:val="left" w:pos="627"/>
              </w:tabs>
              <w:spacing w:line="240" w:lineRule="exact"/>
              <w:ind w:left="-120" w:right="-100"/>
              <w:jc w:val="center"/>
              <w:rPr>
                <w:rFonts w:ascii="CordiaUPC" w:hAnsi="CordiaUPC" w:cs="CordiaUPC"/>
                <w:sz w:val="24"/>
                <w:szCs w:val="24"/>
              </w:rPr>
            </w:pPr>
            <w:r w:rsidRPr="00962A36">
              <w:rPr>
                <w:rFonts w:ascii="CordiaUPC" w:hAnsi="CordiaUPC" w:cs="CordiaUPC"/>
                <w:sz w:val="24"/>
                <w:szCs w:val="24"/>
                <w:lang w:val="en-US"/>
              </w:rPr>
              <w:t>THB</w:t>
            </w:r>
          </w:p>
        </w:tc>
        <w:tc>
          <w:tcPr>
            <w:tcW w:w="709" w:type="pct"/>
            <w:tcBorders>
              <w:top w:val="nil"/>
              <w:left w:val="nil"/>
              <w:bottom w:val="nil"/>
              <w:right w:val="nil"/>
            </w:tcBorders>
          </w:tcPr>
          <w:p w14:paraId="19FDC283" w14:textId="77777777" w:rsidR="00624214" w:rsidRPr="00962A36" w:rsidRDefault="00624214" w:rsidP="00624214">
            <w:pPr>
              <w:spacing w:line="240" w:lineRule="exact"/>
              <w:ind w:left="-120" w:right="-100"/>
              <w:jc w:val="center"/>
              <w:rPr>
                <w:rFonts w:ascii="CordiaUPC" w:hAnsi="CordiaUPC" w:cs="CordiaUPC"/>
                <w:sz w:val="24"/>
                <w:szCs w:val="24"/>
                <w:lang w:val="en-US" w:bidi="th-TH"/>
              </w:rPr>
            </w:pPr>
            <w:r w:rsidRPr="00962A36">
              <w:rPr>
                <w:rFonts w:ascii="CordiaUPC" w:hAnsi="CordiaUPC" w:cs="CordiaUPC" w:hint="cs"/>
                <w:sz w:val="24"/>
                <w:szCs w:val="24"/>
              </w:rPr>
              <w:t xml:space="preserve">4.00 </w:t>
            </w:r>
          </w:p>
        </w:tc>
        <w:tc>
          <w:tcPr>
            <w:tcW w:w="567" w:type="pct"/>
          </w:tcPr>
          <w:p w14:paraId="371BE88B" w14:textId="5BC381D2" w:rsidR="00624214" w:rsidRPr="00962A36" w:rsidRDefault="00624214" w:rsidP="00624214">
            <w:pPr>
              <w:spacing w:line="240" w:lineRule="exact"/>
              <w:ind w:left="-109" w:right="-93"/>
              <w:jc w:val="center"/>
              <w:rPr>
                <w:rFonts w:ascii="CordiaUPC" w:hAnsi="CordiaUPC" w:cs="CordiaUPC"/>
                <w:spacing w:val="-6"/>
                <w:sz w:val="24"/>
                <w:szCs w:val="24"/>
                <w:lang w:val="en-US"/>
              </w:rPr>
            </w:pPr>
            <w:r w:rsidRPr="00962A36">
              <w:rPr>
                <w:rFonts w:ascii="CordiaUPC" w:hAnsi="CordiaUPC" w:cs="CordiaUPC" w:hint="cs"/>
                <w:spacing w:val="-6"/>
                <w:sz w:val="24"/>
                <w:szCs w:val="24"/>
              </w:rPr>
              <w:t>2024</w:t>
            </w:r>
            <w:r w:rsidRPr="00962A36">
              <w:rPr>
                <w:rFonts w:ascii="CordiaUPC" w:hAnsi="CordiaUPC" w:cs="CordiaUPC" w:hint="cs"/>
                <w:sz w:val="24"/>
                <w:szCs w:val="24"/>
                <w:vertAlign w:val="superscript"/>
              </w:rPr>
              <w:t>(2)</w:t>
            </w:r>
          </w:p>
        </w:tc>
        <w:tc>
          <w:tcPr>
            <w:tcW w:w="378" w:type="pct"/>
            <w:tcBorders>
              <w:top w:val="nil"/>
              <w:left w:val="nil"/>
              <w:bottom w:val="nil"/>
              <w:right w:val="nil"/>
            </w:tcBorders>
          </w:tcPr>
          <w:p w14:paraId="44B4E4E0" w14:textId="01BBD71C" w:rsidR="00624214" w:rsidRPr="00962A36" w:rsidRDefault="00624214" w:rsidP="00624214">
            <w:pPr>
              <w:tabs>
                <w:tab w:val="decimal" w:pos="489"/>
              </w:tabs>
              <w:spacing w:line="240" w:lineRule="exact"/>
              <w:ind w:right="-86"/>
              <w:rPr>
                <w:rFonts w:ascii="CordiaUPC" w:hAnsi="CordiaUPC" w:cs="CordiaUPC"/>
                <w:sz w:val="24"/>
                <w:szCs w:val="24"/>
                <w:lang w:val="en-US"/>
              </w:rPr>
            </w:pPr>
            <w:r w:rsidRPr="00962A36">
              <w:rPr>
                <w:rFonts w:ascii="CordiaUPC" w:hAnsi="CordiaUPC" w:cs="CordiaUPC" w:hint="cs"/>
                <w:sz w:val="24"/>
                <w:szCs w:val="24"/>
                <w:cs/>
              </w:rPr>
              <w:t>30</w:t>
            </w:r>
            <w:r w:rsidRPr="00962A36">
              <w:rPr>
                <w:rFonts w:ascii="CordiaUPC" w:hAnsi="CordiaUPC" w:cs="CordiaUPC"/>
                <w:sz w:val="24"/>
                <w:szCs w:val="24"/>
              </w:rPr>
              <w:t>,</w:t>
            </w:r>
            <w:r w:rsidRPr="00962A36">
              <w:rPr>
                <w:rFonts w:ascii="CordiaUPC" w:hAnsi="CordiaUPC" w:cs="CordiaUPC" w:hint="cs"/>
                <w:sz w:val="24"/>
                <w:szCs w:val="24"/>
                <w:cs/>
              </w:rPr>
              <w:t>000</w:t>
            </w:r>
          </w:p>
        </w:tc>
        <w:tc>
          <w:tcPr>
            <w:tcW w:w="379" w:type="pct"/>
            <w:tcBorders>
              <w:top w:val="nil"/>
              <w:left w:val="nil"/>
              <w:bottom w:val="nil"/>
              <w:right w:val="nil"/>
            </w:tcBorders>
          </w:tcPr>
          <w:p w14:paraId="6ABD510B" w14:textId="1E37F8EF" w:rsidR="00624214" w:rsidRPr="007A4ECB" w:rsidRDefault="00624214" w:rsidP="007A4ECB">
            <w:pPr>
              <w:tabs>
                <w:tab w:val="decimal" w:pos="520"/>
              </w:tabs>
              <w:spacing w:line="240" w:lineRule="exact"/>
              <w:ind w:left="-119" w:right="-152"/>
              <w:rPr>
                <w:rFonts w:ascii="CordiaUPC" w:hAnsi="CordiaUPC" w:cs="CordiaUPC"/>
                <w:sz w:val="24"/>
                <w:szCs w:val="24"/>
              </w:rPr>
            </w:pPr>
            <w:r w:rsidRPr="00962A36">
              <w:rPr>
                <w:rFonts w:ascii="CordiaUPC" w:hAnsi="CordiaUPC" w:cs="CordiaUPC" w:hint="cs"/>
                <w:sz w:val="24"/>
                <w:szCs w:val="24"/>
                <w:cs/>
              </w:rPr>
              <w:t>-</w:t>
            </w:r>
          </w:p>
        </w:tc>
        <w:tc>
          <w:tcPr>
            <w:tcW w:w="383" w:type="pct"/>
            <w:tcBorders>
              <w:top w:val="nil"/>
              <w:left w:val="nil"/>
              <w:bottom w:val="nil"/>
              <w:right w:val="nil"/>
            </w:tcBorders>
          </w:tcPr>
          <w:p w14:paraId="7BDB13DF" w14:textId="64559F4C" w:rsidR="00624214" w:rsidRPr="00962A36" w:rsidRDefault="00624214" w:rsidP="00624214">
            <w:pPr>
              <w:tabs>
                <w:tab w:val="decimal" w:pos="512"/>
              </w:tabs>
              <w:spacing w:line="240" w:lineRule="exact"/>
              <w:ind w:left="-119" w:right="-152"/>
              <w:rPr>
                <w:rFonts w:ascii="CordiaUPC" w:hAnsi="CordiaUPC" w:cs="CordiaUPC"/>
                <w:sz w:val="24"/>
                <w:szCs w:val="24"/>
                <w:rtl/>
                <w:cs/>
                <w:lang w:val="en-US"/>
              </w:rPr>
            </w:pPr>
            <w:r w:rsidRPr="00962A36">
              <w:rPr>
                <w:rFonts w:ascii="CordiaUPC" w:hAnsi="CordiaUPC" w:cs="CordiaUPC" w:hint="cs"/>
                <w:sz w:val="24"/>
                <w:szCs w:val="24"/>
                <w:cs/>
              </w:rPr>
              <w:t>30</w:t>
            </w:r>
            <w:r w:rsidRPr="00962A36">
              <w:rPr>
                <w:rFonts w:ascii="CordiaUPC" w:hAnsi="CordiaUPC" w:cs="CordiaUPC"/>
                <w:sz w:val="24"/>
                <w:szCs w:val="24"/>
              </w:rPr>
              <w:t>,</w:t>
            </w:r>
            <w:r w:rsidRPr="00962A36">
              <w:rPr>
                <w:rFonts w:ascii="CordiaUPC" w:hAnsi="CordiaUPC" w:cs="CordiaUPC" w:hint="cs"/>
                <w:sz w:val="24"/>
                <w:szCs w:val="24"/>
                <w:cs/>
              </w:rPr>
              <w:t>000</w:t>
            </w:r>
          </w:p>
        </w:tc>
        <w:tc>
          <w:tcPr>
            <w:tcW w:w="425" w:type="pct"/>
            <w:tcBorders>
              <w:top w:val="nil"/>
              <w:left w:val="nil"/>
              <w:bottom w:val="nil"/>
              <w:right w:val="nil"/>
            </w:tcBorders>
          </w:tcPr>
          <w:p w14:paraId="1E963C0A" w14:textId="77777777" w:rsidR="00624214" w:rsidRPr="00962A36" w:rsidRDefault="00624214" w:rsidP="00624214">
            <w:pPr>
              <w:tabs>
                <w:tab w:val="decimal" w:pos="549"/>
              </w:tabs>
              <w:spacing w:line="240" w:lineRule="exact"/>
              <w:ind w:right="-86"/>
              <w:rPr>
                <w:rFonts w:ascii="CordiaUPC" w:hAnsi="CordiaUPC" w:cs="CordiaUPC"/>
                <w:sz w:val="24"/>
                <w:szCs w:val="24"/>
                <w:lang w:val="en-US"/>
              </w:rPr>
            </w:pPr>
            <w:r w:rsidRPr="00962A36">
              <w:rPr>
                <w:rFonts w:ascii="CordiaUPC" w:hAnsi="CordiaUPC" w:cs="CordiaUPC"/>
                <w:sz w:val="24"/>
                <w:szCs w:val="24"/>
              </w:rPr>
              <w:t>30,000</w:t>
            </w:r>
          </w:p>
        </w:tc>
        <w:tc>
          <w:tcPr>
            <w:tcW w:w="377" w:type="pct"/>
            <w:tcBorders>
              <w:top w:val="nil"/>
              <w:left w:val="nil"/>
              <w:bottom w:val="nil"/>
              <w:right w:val="nil"/>
            </w:tcBorders>
          </w:tcPr>
          <w:p w14:paraId="048A0003" w14:textId="77777777" w:rsidR="00624214" w:rsidRPr="00962A36" w:rsidRDefault="00624214" w:rsidP="00624214">
            <w:pPr>
              <w:tabs>
                <w:tab w:val="decimal" w:pos="523"/>
              </w:tabs>
              <w:spacing w:line="240" w:lineRule="exact"/>
              <w:ind w:left="-108" w:right="-86"/>
              <w:rPr>
                <w:rFonts w:ascii="CordiaUPC" w:hAnsi="CordiaUPC" w:cs="CordiaUPC"/>
                <w:sz w:val="24"/>
                <w:szCs w:val="24"/>
                <w:lang w:val="en-US"/>
              </w:rPr>
            </w:pPr>
            <w:r w:rsidRPr="00962A36">
              <w:rPr>
                <w:rFonts w:ascii="CordiaUPC" w:hAnsi="CordiaUPC" w:cs="CordiaUPC"/>
                <w:sz w:val="24"/>
                <w:szCs w:val="24"/>
              </w:rPr>
              <w:t>-</w:t>
            </w:r>
          </w:p>
        </w:tc>
        <w:tc>
          <w:tcPr>
            <w:tcW w:w="377" w:type="pct"/>
            <w:tcBorders>
              <w:top w:val="nil"/>
              <w:left w:val="nil"/>
              <w:bottom w:val="nil"/>
              <w:right w:val="nil"/>
            </w:tcBorders>
          </w:tcPr>
          <w:p w14:paraId="3D2F254B" w14:textId="77777777" w:rsidR="00624214" w:rsidRPr="00962A36" w:rsidRDefault="00624214" w:rsidP="00624214">
            <w:pPr>
              <w:tabs>
                <w:tab w:val="decimal" w:pos="534"/>
              </w:tabs>
              <w:spacing w:line="240" w:lineRule="exact"/>
              <w:ind w:left="-119" w:right="-152"/>
              <w:jc w:val="both"/>
              <w:rPr>
                <w:rFonts w:ascii="CordiaUPC" w:hAnsi="CordiaUPC" w:cs="CordiaUPC"/>
                <w:sz w:val="24"/>
                <w:szCs w:val="24"/>
                <w:rtl/>
                <w:cs/>
                <w:lang w:val="en-US"/>
              </w:rPr>
            </w:pPr>
            <w:r w:rsidRPr="00962A36">
              <w:rPr>
                <w:rFonts w:ascii="CordiaUPC" w:hAnsi="CordiaUPC" w:cs="CordiaUPC"/>
                <w:sz w:val="24"/>
                <w:szCs w:val="24"/>
              </w:rPr>
              <w:t>30,000</w:t>
            </w:r>
          </w:p>
        </w:tc>
      </w:tr>
      <w:tr w:rsidR="00624214" w:rsidRPr="00962A36" w14:paraId="03208BAD" w14:textId="77777777" w:rsidTr="0012793E">
        <w:tc>
          <w:tcPr>
            <w:tcW w:w="1028" w:type="pct"/>
          </w:tcPr>
          <w:p w14:paraId="77D4D994" w14:textId="35C44EFB" w:rsidR="00624214" w:rsidRPr="00962A36" w:rsidRDefault="00624214" w:rsidP="00624214">
            <w:pPr>
              <w:spacing w:line="240" w:lineRule="exact"/>
              <w:ind w:left="-9" w:right="-106" w:firstLine="18"/>
              <w:rPr>
                <w:rFonts w:ascii="CordiaUPC" w:hAnsi="CordiaUPC" w:cs="CordiaUPC"/>
                <w:sz w:val="24"/>
                <w:szCs w:val="24"/>
              </w:rPr>
            </w:pPr>
            <w:r w:rsidRPr="00962A36">
              <w:rPr>
                <w:rFonts w:ascii="CordiaUPC" w:hAnsi="CordiaUPC" w:cs="CordiaUPC" w:hint="cs"/>
                <w:spacing w:val="-6"/>
                <w:sz w:val="24"/>
                <w:szCs w:val="24"/>
              </w:rPr>
              <w:t>Subordinated debentures</w:t>
            </w:r>
            <w:r w:rsidRPr="00962A36">
              <w:rPr>
                <w:rFonts w:ascii="CordiaUPC" w:hAnsi="CordiaUPC" w:cs="CordiaUPC" w:hint="cs"/>
                <w:spacing w:val="-6"/>
                <w:sz w:val="24"/>
                <w:szCs w:val="24"/>
                <w:vertAlign w:val="superscript"/>
                <w:cs/>
              </w:rPr>
              <w:t xml:space="preserve"> (</w:t>
            </w:r>
            <w:r w:rsidRPr="00962A36">
              <w:rPr>
                <w:rFonts w:ascii="CordiaUPC" w:hAnsi="CordiaUPC" w:cs="CordiaUPC" w:hint="cs"/>
                <w:spacing w:val="-6"/>
                <w:sz w:val="24"/>
                <w:szCs w:val="24"/>
                <w:vertAlign w:val="superscript"/>
              </w:rPr>
              <w:t>1</w:t>
            </w:r>
            <w:r w:rsidRPr="00962A36">
              <w:rPr>
                <w:rFonts w:ascii="CordiaUPC" w:hAnsi="CordiaUPC" w:cs="CordiaUPC" w:hint="cs"/>
                <w:spacing w:val="-6"/>
                <w:sz w:val="24"/>
                <w:szCs w:val="24"/>
                <w:vertAlign w:val="superscript"/>
                <w:cs/>
              </w:rPr>
              <w:t>)</w:t>
            </w:r>
          </w:p>
        </w:tc>
        <w:tc>
          <w:tcPr>
            <w:tcW w:w="377" w:type="pct"/>
            <w:tcBorders>
              <w:top w:val="nil"/>
              <w:left w:val="nil"/>
              <w:bottom w:val="nil"/>
              <w:right w:val="nil"/>
            </w:tcBorders>
          </w:tcPr>
          <w:p w14:paraId="3BABF0FC" w14:textId="49A12090" w:rsidR="00624214" w:rsidRPr="00962A36" w:rsidRDefault="00624214" w:rsidP="00624214">
            <w:pPr>
              <w:tabs>
                <w:tab w:val="left" w:pos="627"/>
              </w:tabs>
              <w:spacing w:line="240" w:lineRule="exact"/>
              <w:ind w:left="-120" w:right="-100"/>
              <w:jc w:val="center"/>
              <w:rPr>
                <w:rFonts w:ascii="CordiaUPC" w:hAnsi="CordiaUPC" w:cs="CordiaUPC"/>
                <w:sz w:val="24"/>
                <w:szCs w:val="24"/>
              </w:rPr>
            </w:pPr>
            <w:r w:rsidRPr="00962A36">
              <w:rPr>
                <w:rFonts w:ascii="CordiaUPC" w:hAnsi="CordiaUPC" w:cs="CordiaUPC"/>
                <w:sz w:val="24"/>
                <w:szCs w:val="24"/>
                <w:lang w:val="en-US"/>
              </w:rPr>
              <w:t>USD</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tcPr>
          <w:p w14:paraId="4E48D4E1" w14:textId="77777777" w:rsidR="00624214" w:rsidRPr="00962A36" w:rsidRDefault="00624214" w:rsidP="00624214">
            <w:pPr>
              <w:spacing w:line="240" w:lineRule="exact"/>
              <w:ind w:left="-120" w:right="-100"/>
              <w:jc w:val="center"/>
              <w:rPr>
                <w:rFonts w:ascii="CordiaUPC" w:hAnsi="CordiaUPC" w:cs="CordiaUPC"/>
                <w:sz w:val="24"/>
                <w:szCs w:val="24"/>
              </w:rPr>
            </w:pPr>
            <w:r w:rsidRPr="00962A36">
              <w:rPr>
                <w:rFonts w:ascii="CordiaUPC" w:hAnsi="CordiaUPC" w:cs="CordiaUPC" w:hint="cs"/>
                <w:sz w:val="24"/>
                <w:szCs w:val="24"/>
              </w:rPr>
              <w:t>4.90</w:t>
            </w:r>
          </w:p>
        </w:tc>
        <w:tc>
          <w:tcPr>
            <w:tcW w:w="567" w:type="pct"/>
          </w:tcPr>
          <w:p w14:paraId="5B1B93B4" w14:textId="77777777" w:rsidR="00624214" w:rsidRPr="00962A36" w:rsidRDefault="00624214" w:rsidP="00624214">
            <w:pPr>
              <w:spacing w:line="240" w:lineRule="exact"/>
              <w:ind w:left="-109" w:right="-93"/>
              <w:jc w:val="center"/>
              <w:rPr>
                <w:rFonts w:ascii="CordiaUPC" w:hAnsi="CordiaUPC" w:cs="CordiaUPC"/>
                <w:spacing w:val="-6"/>
                <w:sz w:val="24"/>
                <w:szCs w:val="24"/>
              </w:rPr>
            </w:pPr>
            <w:r w:rsidRPr="00962A36">
              <w:rPr>
                <w:rFonts w:ascii="CordiaUPC" w:hAnsi="CordiaUPC" w:cs="CordiaUPC" w:hint="cs"/>
                <w:spacing w:val="-6"/>
                <w:sz w:val="24"/>
                <w:szCs w:val="24"/>
              </w:rPr>
              <w:t>2024</w:t>
            </w:r>
            <w:r w:rsidRPr="00962A36">
              <w:rPr>
                <w:rFonts w:ascii="CordiaUPC" w:hAnsi="CordiaUPC" w:cs="CordiaUPC" w:hint="cs"/>
                <w:sz w:val="24"/>
                <w:szCs w:val="24"/>
                <w:vertAlign w:val="superscript"/>
              </w:rPr>
              <w:t>(2)</w:t>
            </w:r>
          </w:p>
        </w:tc>
        <w:tc>
          <w:tcPr>
            <w:tcW w:w="378" w:type="pct"/>
            <w:tcBorders>
              <w:top w:val="nil"/>
              <w:left w:val="nil"/>
              <w:bottom w:val="nil"/>
              <w:right w:val="nil"/>
            </w:tcBorders>
          </w:tcPr>
          <w:p w14:paraId="4BFE43AC" w14:textId="43CD1979" w:rsidR="00624214" w:rsidRPr="00962A36" w:rsidRDefault="00624214" w:rsidP="00624214">
            <w:pPr>
              <w:tabs>
                <w:tab w:val="decimal" w:pos="489"/>
              </w:tabs>
              <w:spacing w:line="240" w:lineRule="exact"/>
              <w:ind w:right="-86"/>
              <w:rPr>
                <w:rFonts w:ascii="CordiaUPC" w:hAnsi="CordiaUPC" w:cs="CordiaUPC"/>
                <w:sz w:val="24"/>
                <w:szCs w:val="24"/>
                <w:lang w:val="en-US"/>
              </w:rPr>
            </w:pPr>
            <w:r w:rsidRPr="00962A36">
              <w:rPr>
                <w:rFonts w:ascii="CordiaUPC" w:hAnsi="CordiaUPC" w:cs="CordiaUPC"/>
                <w:sz w:val="24"/>
                <w:szCs w:val="24"/>
              </w:rPr>
              <w:t>-</w:t>
            </w:r>
          </w:p>
        </w:tc>
        <w:tc>
          <w:tcPr>
            <w:tcW w:w="379" w:type="pct"/>
            <w:tcBorders>
              <w:top w:val="nil"/>
              <w:left w:val="nil"/>
              <w:bottom w:val="nil"/>
              <w:right w:val="nil"/>
            </w:tcBorders>
          </w:tcPr>
          <w:p w14:paraId="7476EACF" w14:textId="2E572241" w:rsidR="00624214" w:rsidRPr="007A4ECB" w:rsidRDefault="00624214" w:rsidP="007A4ECB">
            <w:pPr>
              <w:tabs>
                <w:tab w:val="decimal" w:pos="520"/>
              </w:tabs>
              <w:spacing w:line="240" w:lineRule="exact"/>
              <w:ind w:left="-119" w:right="-152"/>
              <w:rPr>
                <w:rFonts w:ascii="CordiaUPC" w:hAnsi="CordiaUPC" w:cs="CordiaUPC"/>
                <w:sz w:val="24"/>
                <w:szCs w:val="24"/>
              </w:rPr>
            </w:pPr>
            <w:r w:rsidRPr="00962A36">
              <w:rPr>
                <w:rFonts w:ascii="CordiaUPC" w:hAnsi="CordiaUPC" w:cs="CordiaUPC"/>
                <w:sz w:val="24"/>
                <w:szCs w:val="24"/>
              </w:rPr>
              <w:t>6,846</w:t>
            </w:r>
          </w:p>
        </w:tc>
        <w:tc>
          <w:tcPr>
            <w:tcW w:w="383" w:type="pct"/>
            <w:tcBorders>
              <w:top w:val="nil"/>
              <w:left w:val="nil"/>
              <w:bottom w:val="nil"/>
              <w:right w:val="nil"/>
            </w:tcBorders>
          </w:tcPr>
          <w:p w14:paraId="111AF26D" w14:textId="5FC9F5A6" w:rsidR="00624214" w:rsidRPr="00962A36" w:rsidRDefault="00624214" w:rsidP="00624214">
            <w:pPr>
              <w:tabs>
                <w:tab w:val="decimal" w:pos="512"/>
              </w:tabs>
              <w:spacing w:line="240" w:lineRule="exact"/>
              <w:ind w:left="-119" w:right="-152"/>
              <w:rPr>
                <w:rFonts w:ascii="CordiaUPC" w:hAnsi="CordiaUPC" w:cs="CordiaUPC"/>
                <w:sz w:val="24"/>
                <w:szCs w:val="24"/>
                <w:rtl/>
                <w:cs/>
                <w:lang w:val="en-US"/>
              </w:rPr>
            </w:pPr>
            <w:r w:rsidRPr="00962A36">
              <w:rPr>
                <w:rFonts w:ascii="CordiaUPC" w:hAnsi="CordiaUPC" w:cs="CordiaUPC"/>
                <w:sz w:val="24"/>
                <w:szCs w:val="24"/>
              </w:rPr>
              <w:t>6,846</w:t>
            </w:r>
          </w:p>
        </w:tc>
        <w:tc>
          <w:tcPr>
            <w:tcW w:w="425" w:type="pct"/>
            <w:tcBorders>
              <w:top w:val="nil"/>
              <w:left w:val="nil"/>
              <w:bottom w:val="nil"/>
              <w:right w:val="nil"/>
            </w:tcBorders>
          </w:tcPr>
          <w:p w14:paraId="51D2F060" w14:textId="77777777" w:rsidR="00624214" w:rsidRPr="00962A36" w:rsidRDefault="00624214" w:rsidP="00624214">
            <w:pPr>
              <w:tabs>
                <w:tab w:val="decimal" w:pos="549"/>
              </w:tabs>
              <w:spacing w:line="240" w:lineRule="exact"/>
              <w:ind w:right="-86"/>
              <w:rPr>
                <w:rFonts w:ascii="CordiaUPC" w:hAnsi="CordiaUPC" w:cs="CordiaUPC"/>
                <w:sz w:val="24"/>
                <w:szCs w:val="24"/>
              </w:rPr>
            </w:pPr>
            <w:r w:rsidRPr="00962A36">
              <w:rPr>
                <w:rFonts w:ascii="CordiaUPC" w:hAnsi="CordiaUPC" w:cs="CordiaUPC"/>
                <w:sz w:val="24"/>
                <w:szCs w:val="24"/>
              </w:rPr>
              <w:t>-</w:t>
            </w:r>
          </w:p>
        </w:tc>
        <w:tc>
          <w:tcPr>
            <w:tcW w:w="377" w:type="pct"/>
            <w:tcBorders>
              <w:top w:val="nil"/>
              <w:left w:val="nil"/>
              <w:bottom w:val="nil"/>
              <w:right w:val="nil"/>
            </w:tcBorders>
          </w:tcPr>
          <w:p w14:paraId="245C763B" w14:textId="77777777" w:rsidR="00624214" w:rsidRPr="00962A36" w:rsidRDefault="00624214" w:rsidP="00624214">
            <w:pPr>
              <w:tabs>
                <w:tab w:val="decimal" w:pos="523"/>
              </w:tabs>
              <w:spacing w:line="240" w:lineRule="exact"/>
              <w:ind w:left="-108" w:right="-86"/>
              <w:rPr>
                <w:rFonts w:ascii="CordiaUPC" w:hAnsi="CordiaUPC" w:cs="CordiaUPC"/>
                <w:sz w:val="24"/>
                <w:szCs w:val="24"/>
              </w:rPr>
            </w:pPr>
            <w:r w:rsidRPr="00962A36">
              <w:rPr>
                <w:rFonts w:ascii="CordiaUPC" w:hAnsi="CordiaUPC" w:cs="CordiaUPC"/>
                <w:sz w:val="24"/>
                <w:szCs w:val="24"/>
              </w:rPr>
              <w:t>8,491</w:t>
            </w:r>
          </w:p>
        </w:tc>
        <w:tc>
          <w:tcPr>
            <w:tcW w:w="377" w:type="pct"/>
            <w:tcBorders>
              <w:top w:val="nil"/>
              <w:left w:val="nil"/>
              <w:bottom w:val="nil"/>
              <w:right w:val="nil"/>
            </w:tcBorders>
          </w:tcPr>
          <w:p w14:paraId="0A3089BB" w14:textId="77777777" w:rsidR="00624214" w:rsidRPr="00962A36" w:rsidRDefault="00624214" w:rsidP="00624214">
            <w:pPr>
              <w:tabs>
                <w:tab w:val="decimal" w:pos="534"/>
              </w:tabs>
              <w:spacing w:line="240" w:lineRule="exact"/>
              <w:ind w:left="-119" w:right="-152"/>
              <w:jc w:val="both"/>
              <w:rPr>
                <w:rFonts w:ascii="CordiaUPC" w:hAnsi="CordiaUPC" w:cs="CordiaUPC"/>
                <w:sz w:val="24"/>
                <w:szCs w:val="24"/>
              </w:rPr>
            </w:pPr>
            <w:r w:rsidRPr="00962A36">
              <w:rPr>
                <w:rFonts w:ascii="CordiaUPC" w:hAnsi="CordiaUPC" w:cs="CordiaUPC"/>
                <w:sz w:val="24"/>
                <w:szCs w:val="24"/>
              </w:rPr>
              <w:t>8,491</w:t>
            </w:r>
          </w:p>
        </w:tc>
      </w:tr>
      <w:tr w:rsidR="00624214" w:rsidRPr="00962A36" w14:paraId="76988BC9" w14:textId="77777777">
        <w:tc>
          <w:tcPr>
            <w:tcW w:w="1028" w:type="pct"/>
          </w:tcPr>
          <w:p w14:paraId="129B1CEE" w14:textId="77777777" w:rsidR="00624214" w:rsidRPr="00962A36" w:rsidRDefault="00624214" w:rsidP="00624214">
            <w:pPr>
              <w:spacing w:line="240" w:lineRule="exact"/>
              <w:ind w:left="-9" w:right="-106" w:firstLine="18"/>
              <w:rPr>
                <w:rFonts w:ascii="CordiaUPC" w:hAnsi="CordiaUPC" w:cs="CordiaUPC"/>
                <w:sz w:val="24"/>
                <w:szCs w:val="24"/>
              </w:rPr>
            </w:pPr>
            <w:r w:rsidRPr="00962A36">
              <w:rPr>
                <w:rFonts w:ascii="CordiaUPC" w:hAnsi="CordiaUPC" w:cs="CordiaUPC" w:hint="cs"/>
                <w:sz w:val="24"/>
                <w:szCs w:val="24"/>
              </w:rPr>
              <w:t>Senior debentures</w:t>
            </w:r>
            <w:r w:rsidRPr="00962A36">
              <w:rPr>
                <w:rFonts w:ascii="CordiaUPC" w:hAnsi="CordiaUPC" w:cs="CordiaUPC"/>
                <w:sz w:val="24"/>
                <w:szCs w:val="24"/>
              </w:rPr>
              <w:t xml:space="preserve"> </w:t>
            </w:r>
          </w:p>
        </w:tc>
        <w:tc>
          <w:tcPr>
            <w:tcW w:w="377" w:type="pct"/>
          </w:tcPr>
          <w:p w14:paraId="63B188F7" w14:textId="456AFF17" w:rsidR="00624214" w:rsidRPr="00962A36" w:rsidRDefault="00624214" w:rsidP="00624214">
            <w:pPr>
              <w:tabs>
                <w:tab w:val="left" w:pos="627"/>
              </w:tabs>
              <w:spacing w:line="240" w:lineRule="exact"/>
              <w:ind w:left="-120" w:right="-100"/>
              <w:jc w:val="center"/>
              <w:rPr>
                <w:rFonts w:ascii="CordiaUPC" w:hAnsi="CordiaUPC" w:cs="CordiaUPC"/>
                <w:sz w:val="24"/>
                <w:szCs w:val="24"/>
              </w:rPr>
            </w:pPr>
            <w:r w:rsidRPr="00962A36">
              <w:rPr>
                <w:rFonts w:ascii="CordiaUPC" w:hAnsi="CordiaUPC" w:cs="CordiaUPC"/>
                <w:sz w:val="24"/>
                <w:szCs w:val="24"/>
                <w:lang w:val="en-US"/>
              </w:rPr>
              <w:t>USD</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tcPr>
          <w:p w14:paraId="2CE0468C" w14:textId="7DD57C5B" w:rsidR="00624214" w:rsidRPr="00962A36" w:rsidRDefault="00624214" w:rsidP="00624214">
            <w:pPr>
              <w:spacing w:line="240" w:lineRule="exact"/>
              <w:ind w:left="-120" w:right="-100"/>
              <w:jc w:val="center"/>
              <w:rPr>
                <w:rFonts w:ascii="CordiaUPC" w:hAnsi="CordiaUPC" w:cs="CordiaUPC"/>
                <w:sz w:val="24"/>
                <w:szCs w:val="24"/>
              </w:rPr>
            </w:pPr>
            <w:r w:rsidRPr="00962A36">
              <w:rPr>
                <w:rFonts w:ascii="CordiaUPC" w:hAnsi="CordiaUPC" w:cs="CordiaUPC" w:hint="cs"/>
                <w:sz w:val="24"/>
                <w:szCs w:val="24"/>
              </w:rPr>
              <w:t>6mLibor+1.05</w:t>
            </w:r>
            <w:r w:rsidRPr="00962A36">
              <w:rPr>
                <w:rFonts w:ascii="CordiaUPC" w:hAnsi="CordiaUPC" w:cs="CordiaUPC" w:hint="cs"/>
                <w:sz w:val="24"/>
                <w:szCs w:val="24"/>
                <w:cs/>
                <w:lang w:bidi="th-TH"/>
              </w:rPr>
              <w:t xml:space="preserve"> </w:t>
            </w:r>
            <w:r w:rsidRPr="00962A36">
              <w:rPr>
                <w:rFonts w:ascii="CordiaUPC" w:hAnsi="CordiaUPC" w:cs="CordiaUPC"/>
                <w:sz w:val="24"/>
                <w:szCs w:val="24"/>
                <w:lang w:val="en-US" w:bidi="th-TH"/>
              </w:rPr>
              <w:t>and</w:t>
            </w:r>
            <w:r w:rsidRPr="00962A36">
              <w:rPr>
                <w:rFonts w:ascii="CordiaUPC" w:hAnsi="CordiaUPC" w:cs="CordiaUPC"/>
                <w:sz w:val="24"/>
                <w:szCs w:val="24"/>
              </w:rPr>
              <w:t xml:space="preserve"> 6mSOFR+1.15</w:t>
            </w:r>
          </w:p>
        </w:tc>
        <w:tc>
          <w:tcPr>
            <w:tcW w:w="567" w:type="pct"/>
          </w:tcPr>
          <w:p w14:paraId="32FF2208" w14:textId="135BB199" w:rsidR="00624214" w:rsidRPr="00962A36" w:rsidRDefault="00624214" w:rsidP="00624214">
            <w:pPr>
              <w:spacing w:line="240" w:lineRule="exact"/>
              <w:ind w:left="-109" w:right="-93"/>
              <w:jc w:val="center"/>
              <w:rPr>
                <w:rFonts w:ascii="CordiaUPC" w:hAnsi="CordiaUPC" w:cs="CordiaUPC"/>
                <w:spacing w:val="-6"/>
                <w:sz w:val="24"/>
                <w:szCs w:val="24"/>
              </w:rPr>
            </w:pPr>
            <w:r w:rsidRPr="00962A36">
              <w:rPr>
                <w:rFonts w:ascii="CordiaUPC" w:hAnsi="CordiaUPC" w:cs="CordiaUPC" w:hint="cs"/>
                <w:spacing w:val="-6"/>
                <w:sz w:val="24"/>
                <w:szCs w:val="24"/>
              </w:rPr>
              <w:t>202</w:t>
            </w:r>
            <w:r w:rsidRPr="00962A36">
              <w:rPr>
                <w:rFonts w:ascii="CordiaUPC" w:hAnsi="CordiaUPC" w:cs="CordiaUPC" w:hint="cs"/>
                <w:spacing w:val="-6"/>
                <w:sz w:val="24"/>
                <w:szCs w:val="24"/>
                <w:cs/>
                <w:lang w:bidi="th-TH"/>
              </w:rPr>
              <w:t>5</w:t>
            </w:r>
            <w:r w:rsidRPr="00962A36">
              <w:rPr>
                <w:rFonts w:ascii="CordiaUPC" w:hAnsi="CordiaUPC" w:cs="CordiaUPC" w:hint="cs"/>
                <w:spacing w:val="-6"/>
                <w:sz w:val="24"/>
                <w:szCs w:val="24"/>
              </w:rPr>
              <w:t xml:space="preserve"> </w:t>
            </w:r>
            <w:r w:rsidR="00DF24F7">
              <w:rPr>
                <w:rFonts w:ascii="CordiaUPC" w:hAnsi="CordiaUPC" w:cs="CordiaUPC"/>
                <w:spacing w:val="-6"/>
                <w:sz w:val="24"/>
                <w:szCs w:val="24"/>
              </w:rPr>
              <w:t>-</w:t>
            </w:r>
            <w:r w:rsidRPr="00962A36">
              <w:rPr>
                <w:rFonts w:ascii="CordiaUPC" w:hAnsi="CordiaUPC" w:cs="CordiaUPC" w:hint="cs"/>
                <w:spacing w:val="-6"/>
                <w:sz w:val="24"/>
                <w:szCs w:val="24"/>
              </w:rPr>
              <w:t xml:space="preserve"> 202</w:t>
            </w:r>
            <w:r w:rsidRPr="00962A36">
              <w:rPr>
                <w:rFonts w:ascii="CordiaUPC" w:hAnsi="CordiaUPC" w:cs="CordiaUPC"/>
                <w:spacing w:val="-6"/>
                <w:sz w:val="24"/>
                <w:szCs w:val="24"/>
              </w:rPr>
              <w:t>7</w:t>
            </w:r>
          </w:p>
        </w:tc>
        <w:tc>
          <w:tcPr>
            <w:tcW w:w="378" w:type="pct"/>
            <w:tcBorders>
              <w:top w:val="nil"/>
              <w:left w:val="nil"/>
              <w:bottom w:val="nil"/>
              <w:right w:val="nil"/>
            </w:tcBorders>
            <w:vAlign w:val="bottom"/>
          </w:tcPr>
          <w:p w14:paraId="59183BEF" w14:textId="77777777" w:rsidR="00624214" w:rsidRDefault="00624214" w:rsidP="00925182">
            <w:pPr>
              <w:tabs>
                <w:tab w:val="decimal" w:pos="489"/>
              </w:tabs>
              <w:spacing w:line="240" w:lineRule="exact"/>
              <w:ind w:right="-86"/>
              <w:rPr>
                <w:rFonts w:ascii="CordiaUPC" w:hAnsi="CordiaUPC" w:cs="CordiaUPC"/>
                <w:sz w:val="24"/>
                <w:szCs w:val="24"/>
              </w:rPr>
            </w:pPr>
            <w:r w:rsidRPr="00962A36">
              <w:rPr>
                <w:rFonts w:ascii="CordiaUPC" w:hAnsi="CordiaUPC" w:cs="CordiaUPC"/>
                <w:sz w:val="24"/>
                <w:szCs w:val="24"/>
              </w:rPr>
              <w:t>-</w:t>
            </w:r>
          </w:p>
          <w:p w14:paraId="00C95717" w14:textId="488CB568" w:rsidR="00925182" w:rsidRPr="00925182" w:rsidRDefault="00925182" w:rsidP="00925182">
            <w:pPr>
              <w:tabs>
                <w:tab w:val="decimal" w:pos="489"/>
              </w:tabs>
              <w:spacing w:line="240" w:lineRule="exact"/>
              <w:ind w:right="-86"/>
              <w:rPr>
                <w:rFonts w:ascii="CordiaUPC" w:hAnsi="CordiaUPC" w:cs="CordiaUPC"/>
                <w:sz w:val="24"/>
                <w:szCs w:val="24"/>
              </w:rPr>
            </w:pPr>
          </w:p>
        </w:tc>
        <w:tc>
          <w:tcPr>
            <w:tcW w:w="379" w:type="pct"/>
            <w:tcBorders>
              <w:top w:val="nil"/>
              <w:left w:val="nil"/>
              <w:bottom w:val="nil"/>
              <w:right w:val="nil"/>
            </w:tcBorders>
            <w:vAlign w:val="bottom"/>
          </w:tcPr>
          <w:p w14:paraId="12E19235" w14:textId="77777777" w:rsidR="00624214" w:rsidRDefault="00624214" w:rsidP="00925182">
            <w:pPr>
              <w:tabs>
                <w:tab w:val="decimal" w:pos="520"/>
              </w:tabs>
              <w:spacing w:line="240" w:lineRule="exact"/>
              <w:ind w:left="-110" w:right="-152"/>
              <w:rPr>
                <w:rFonts w:ascii="CordiaUPC" w:hAnsi="CordiaUPC" w:cs="CordiaUPC"/>
                <w:sz w:val="24"/>
                <w:szCs w:val="24"/>
              </w:rPr>
            </w:pPr>
            <w:r w:rsidRPr="00962A36">
              <w:rPr>
                <w:rFonts w:ascii="CordiaUPC" w:hAnsi="CordiaUPC" w:cs="CordiaUPC"/>
                <w:sz w:val="24"/>
                <w:szCs w:val="24"/>
              </w:rPr>
              <w:t>10,968</w:t>
            </w:r>
          </w:p>
          <w:p w14:paraId="471EBA16" w14:textId="11C021E9" w:rsidR="00925182" w:rsidRPr="007A4ECB" w:rsidRDefault="00925182" w:rsidP="00925182">
            <w:pPr>
              <w:tabs>
                <w:tab w:val="decimal" w:pos="520"/>
              </w:tabs>
              <w:spacing w:line="240" w:lineRule="exact"/>
              <w:ind w:left="-110" w:right="-152"/>
              <w:rPr>
                <w:rFonts w:ascii="CordiaUPC" w:hAnsi="CordiaUPC" w:cs="CordiaUPC"/>
                <w:sz w:val="24"/>
                <w:szCs w:val="24"/>
              </w:rPr>
            </w:pPr>
          </w:p>
        </w:tc>
        <w:tc>
          <w:tcPr>
            <w:tcW w:w="383" w:type="pct"/>
            <w:tcBorders>
              <w:top w:val="nil"/>
              <w:left w:val="nil"/>
              <w:bottom w:val="nil"/>
              <w:right w:val="nil"/>
            </w:tcBorders>
            <w:vAlign w:val="bottom"/>
          </w:tcPr>
          <w:p w14:paraId="4CE30239" w14:textId="77777777" w:rsidR="00624214" w:rsidRDefault="00624214" w:rsidP="00925182">
            <w:pPr>
              <w:tabs>
                <w:tab w:val="decimal" w:pos="512"/>
              </w:tabs>
              <w:spacing w:line="240" w:lineRule="exact"/>
              <w:ind w:left="-110" w:right="-152"/>
              <w:rPr>
                <w:rFonts w:ascii="CordiaUPC" w:hAnsi="CordiaUPC" w:cs="CordiaUPC"/>
                <w:sz w:val="24"/>
                <w:szCs w:val="24"/>
              </w:rPr>
            </w:pPr>
            <w:r w:rsidRPr="00962A36">
              <w:rPr>
                <w:rFonts w:ascii="CordiaUPC" w:hAnsi="CordiaUPC" w:cs="CordiaUPC"/>
                <w:sz w:val="24"/>
                <w:szCs w:val="24"/>
              </w:rPr>
              <w:t>10,968</w:t>
            </w:r>
          </w:p>
          <w:p w14:paraId="00D5C8B2" w14:textId="72B2B552" w:rsidR="00925182" w:rsidRPr="00925182" w:rsidRDefault="00925182" w:rsidP="00925182">
            <w:pPr>
              <w:tabs>
                <w:tab w:val="decimal" w:pos="512"/>
              </w:tabs>
              <w:spacing w:line="240" w:lineRule="exact"/>
              <w:ind w:left="-110" w:right="-152"/>
              <w:rPr>
                <w:rFonts w:ascii="CordiaUPC" w:hAnsi="CordiaUPC" w:cs="CordiaUPC"/>
                <w:sz w:val="24"/>
                <w:szCs w:val="24"/>
                <w:rtl/>
                <w:cs/>
              </w:rPr>
            </w:pPr>
          </w:p>
        </w:tc>
        <w:tc>
          <w:tcPr>
            <w:tcW w:w="425" w:type="pct"/>
            <w:tcBorders>
              <w:top w:val="nil"/>
              <w:left w:val="nil"/>
              <w:bottom w:val="nil"/>
              <w:right w:val="nil"/>
            </w:tcBorders>
          </w:tcPr>
          <w:p w14:paraId="2481066B" w14:textId="77777777" w:rsidR="00624214" w:rsidRPr="00962A36" w:rsidRDefault="00624214" w:rsidP="00624214">
            <w:pPr>
              <w:tabs>
                <w:tab w:val="decimal" w:pos="549"/>
              </w:tabs>
              <w:spacing w:line="240" w:lineRule="exact"/>
              <w:ind w:right="-86"/>
              <w:rPr>
                <w:rFonts w:ascii="CordiaUPC" w:hAnsi="CordiaUPC" w:cs="CordiaUPC"/>
                <w:sz w:val="24"/>
                <w:szCs w:val="24"/>
              </w:rPr>
            </w:pPr>
            <w:r w:rsidRPr="00962A36">
              <w:rPr>
                <w:rFonts w:ascii="CordiaUPC" w:hAnsi="CordiaUPC" w:cs="CordiaUPC"/>
                <w:sz w:val="24"/>
                <w:szCs w:val="24"/>
              </w:rPr>
              <w:t>-</w:t>
            </w:r>
          </w:p>
        </w:tc>
        <w:tc>
          <w:tcPr>
            <w:tcW w:w="377" w:type="pct"/>
            <w:tcBorders>
              <w:top w:val="nil"/>
              <w:left w:val="nil"/>
              <w:bottom w:val="nil"/>
              <w:right w:val="nil"/>
            </w:tcBorders>
          </w:tcPr>
          <w:p w14:paraId="04E001BB" w14:textId="77777777" w:rsidR="00624214" w:rsidRPr="00962A36" w:rsidRDefault="00624214" w:rsidP="00624214">
            <w:pPr>
              <w:tabs>
                <w:tab w:val="decimal" w:pos="523"/>
              </w:tabs>
              <w:spacing w:line="240" w:lineRule="exact"/>
              <w:ind w:left="-108" w:right="-86"/>
              <w:rPr>
                <w:rFonts w:ascii="CordiaUPC" w:hAnsi="CordiaUPC" w:cs="CordiaUPC"/>
                <w:sz w:val="24"/>
                <w:szCs w:val="24"/>
              </w:rPr>
            </w:pPr>
            <w:r w:rsidRPr="00962A36">
              <w:rPr>
                <w:rFonts w:ascii="CordiaUPC" w:hAnsi="CordiaUPC" w:cs="CordiaUPC"/>
                <w:sz w:val="24"/>
                <w:szCs w:val="24"/>
              </w:rPr>
              <w:t>10,369</w:t>
            </w:r>
          </w:p>
        </w:tc>
        <w:tc>
          <w:tcPr>
            <w:tcW w:w="377" w:type="pct"/>
            <w:tcBorders>
              <w:top w:val="nil"/>
              <w:left w:val="nil"/>
              <w:bottom w:val="nil"/>
              <w:right w:val="nil"/>
            </w:tcBorders>
          </w:tcPr>
          <w:p w14:paraId="20AF0D28" w14:textId="77777777" w:rsidR="00624214" w:rsidRPr="00962A36" w:rsidRDefault="00624214" w:rsidP="00624214">
            <w:pPr>
              <w:tabs>
                <w:tab w:val="decimal" w:pos="534"/>
              </w:tabs>
              <w:spacing w:line="240" w:lineRule="exact"/>
              <w:ind w:left="-119" w:right="-152"/>
              <w:jc w:val="both"/>
              <w:rPr>
                <w:rFonts w:ascii="CordiaUPC" w:hAnsi="CordiaUPC" w:cs="CordiaUPC"/>
                <w:sz w:val="24"/>
                <w:szCs w:val="24"/>
              </w:rPr>
            </w:pPr>
            <w:r w:rsidRPr="00962A36">
              <w:rPr>
                <w:rFonts w:ascii="CordiaUPC" w:hAnsi="CordiaUPC" w:cs="CordiaUPC"/>
                <w:sz w:val="24"/>
                <w:szCs w:val="24"/>
              </w:rPr>
              <w:t>10,369</w:t>
            </w:r>
          </w:p>
        </w:tc>
      </w:tr>
      <w:tr w:rsidR="00624214" w:rsidRPr="00962A36" w14:paraId="51DB4199" w14:textId="77777777" w:rsidTr="0012793E">
        <w:tc>
          <w:tcPr>
            <w:tcW w:w="1028" w:type="pct"/>
          </w:tcPr>
          <w:p w14:paraId="3D4B9DB3" w14:textId="4AE49F7C" w:rsidR="00624214" w:rsidRPr="00962A36" w:rsidRDefault="00624214" w:rsidP="00624214">
            <w:pPr>
              <w:spacing w:line="240" w:lineRule="exact"/>
              <w:ind w:left="-9" w:right="-106" w:firstLine="18"/>
              <w:rPr>
                <w:rFonts w:ascii="CordiaUPC" w:hAnsi="CordiaUPC" w:cs="CordiaUPC"/>
                <w:sz w:val="24"/>
                <w:szCs w:val="24"/>
              </w:rPr>
            </w:pPr>
            <w:r w:rsidRPr="00962A36">
              <w:rPr>
                <w:rFonts w:ascii="CordiaUPC" w:hAnsi="CordiaUPC" w:cs="CordiaUPC" w:hint="cs"/>
                <w:sz w:val="24"/>
                <w:szCs w:val="24"/>
              </w:rPr>
              <w:t>Senior debentures</w:t>
            </w:r>
          </w:p>
        </w:tc>
        <w:tc>
          <w:tcPr>
            <w:tcW w:w="377" w:type="pct"/>
          </w:tcPr>
          <w:p w14:paraId="18EDA383" w14:textId="34C8F9D6" w:rsidR="00624214" w:rsidRPr="00962A36" w:rsidRDefault="00624214" w:rsidP="00624214">
            <w:pPr>
              <w:tabs>
                <w:tab w:val="left" w:pos="627"/>
              </w:tabs>
              <w:spacing w:line="240" w:lineRule="exact"/>
              <w:ind w:left="-120" w:right="-100"/>
              <w:jc w:val="center"/>
              <w:rPr>
                <w:rFonts w:ascii="CordiaUPC" w:hAnsi="CordiaUPC" w:cs="CordiaUPC"/>
                <w:sz w:val="24"/>
                <w:szCs w:val="24"/>
                <w:lang w:val="en-US"/>
              </w:rPr>
            </w:pPr>
            <w:r w:rsidRPr="00962A36">
              <w:rPr>
                <w:rFonts w:ascii="CordiaUPC" w:hAnsi="CordiaUPC" w:cs="CordiaUPC"/>
                <w:sz w:val="24"/>
                <w:szCs w:val="24"/>
                <w:lang w:val="en-US"/>
              </w:rPr>
              <w:t>EUR</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tcPr>
          <w:p w14:paraId="6FA69701" w14:textId="57F141B7" w:rsidR="00624214" w:rsidRPr="00962A36" w:rsidRDefault="00624214" w:rsidP="00624214">
            <w:pPr>
              <w:spacing w:line="240" w:lineRule="exact"/>
              <w:ind w:left="-120" w:right="-100"/>
              <w:jc w:val="center"/>
              <w:rPr>
                <w:rFonts w:ascii="CordiaUPC" w:hAnsi="CordiaUPC" w:cs="CordiaUPC"/>
                <w:sz w:val="24"/>
                <w:szCs w:val="24"/>
              </w:rPr>
            </w:pPr>
            <w:r w:rsidRPr="00962A36">
              <w:rPr>
                <w:rFonts w:ascii="CordiaUPC" w:hAnsi="CordiaUPC" w:cs="CordiaUPC" w:hint="cs"/>
                <w:sz w:val="24"/>
                <w:szCs w:val="24"/>
              </w:rPr>
              <w:t>0.85</w:t>
            </w:r>
          </w:p>
        </w:tc>
        <w:tc>
          <w:tcPr>
            <w:tcW w:w="567" w:type="pct"/>
            <w:vAlign w:val="bottom"/>
          </w:tcPr>
          <w:p w14:paraId="64FBE6F7" w14:textId="24C98CF5" w:rsidR="00624214" w:rsidRPr="00962A36" w:rsidRDefault="00624214" w:rsidP="00624214">
            <w:pPr>
              <w:spacing w:line="240" w:lineRule="exact"/>
              <w:ind w:left="-109" w:right="-93"/>
              <w:jc w:val="center"/>
              <w:rPr>
                <w:rFonts w:ascii="CordiaUPC" w:hAnsi="CordiaUPC" w:cs="CordiaUPC"/>
                <w:spacing w:val="-6"/>
                <w:sz w:val="24"/>
                <w:szCs w:val="24"/>
              </w:rPr>
            </w:pPr>
            <w:r w:rsidRPr="00962A36">
              <w:rPr>
                <w:rFonts w:ascii="CordiaUPC" w:hAnsi="CordiaUPC" w:cs="CordiaUPC"/>
                <w:spacing w:val="-6"/>
                <w:sz w:val="24"/>
                <w:szCs w:val="24"/>
              </w:rPr>
              <w:t>2024</w:t>
            </w:r>
          </w:p>
        </w:tc>
        <w:tc>
          <w:tcPr>
            <w:tcW w:w="378" w:type="pct"/>
            <w:tcBorders>
              <w:top w:val="nil"/>
              <w:left w:val="nil"/>
              <w:bottom w:val="nil"/>
              <w:right w:val="nil"/>
            </w:tcBorders>
            <w:vAlign w:val="bottom"/>
          </w:tcPr>
          <w:p w14:paraId="2ED87742" w14:textId="50073710" w:rsidR="00624214" w:rsidRPr="00962A36" w:rsidRDefault="00624214" w:rsidP="00624214">
            <w:pPr>
              <w:tabs>
                <w:tab w:val="decimal" w:pos="329"/>
              </w:tabs>
              <w:spacing w:line="240" w:lineRule="exact"/>
              <w:ind w:left="-118" w:right="-86" w:hanging="4"/>
              <w:jc w:val="center"/>
              <w:rPr>
                <w:rFonts w:ascii="CordiaUPC" w:hAnsi="CordiaUPC" w:cs="CordiaUPC"/>
                <w:sz w:val="24"/>
                <w:szCs w:val="24"/>
              </w:rPr>
            </w:pPr>
            <w:r w:rsidRPr="00962A36">
              <w:rPr>
                <w:rFonts w:ascii="CordiaUPC" w:hAnsi="CordiaUPC" w:cs="CordiaUPC" w:hint="cs"/>
                <w:sz w:val="24"/>
                <w:szCs w:val="24"/>
                <w:cs/>
              </w:rPr>
              <w:t>-</w:t>
            </w:r>
          </w:p>
        </w:tc>
        <w:tc>
          <w:tcPr>
            <w:tcW w:w="379" w:type="pct"/>
            <w:tcBorders>
              <w:top w:val="nil"/>
              <w:left w:val="nil"/>
              <w:bottom w:val="nil"/>
              <w:right w:val="nil"/>
            </w:tcBorders>
            <w:vAlign w:val="bottom"/>
          </w:tcPr>
          <w:p w14:paraId="4163FD89" w14:textId="3FD85028" w:rsidR="00624214" w:rsidRPr="007A4ECB" w:rsidRDefault="00624214" w:rsidP="007A4ECB">
            <w:pPr>
              <w:tabs>
                <w:tab w:val="decimal" w:pos="520"/>
              </w:tabs>
              <w:spacing w:line="240" w:lineRule="exact"/>
              <w:ind w:left="-119" w:right="-152"/>
              <w:rPr>
                <w:rFonts w:ascii="CordiaUPC" w:hAnsi="CordiaUPC" w:cs="CordiaUPC"/>
                <w:sz w:val="24"/>
                <w:szCs w:val="24"/>
                <w:cs/>
                <w:lang w:bidi="th-TH"/>
              </w:rPr>
            </w:pPr>
            <w:r w:rsidRPr="00962A36">
              <w:rPr>
                <w:rFonts w:ascii="CordiaUPC" w:hAnsi="CordiaUPC" w:cs="CordiaUPC"/>
                <w:sz w:val="24"/>
                <w:szCs w:val="24"/>
              </w:rPr>
              <w:t>5,994</w:t>
            </w:r>
          </w:p>
        </w:tc>
        <w:tc>
          <w:tcPr>
            <w:tcW w:w="383" w:type="pct"/>
            <w:tcBorders>
              <w:top w:val="nil"/>
              <w:left w:val="nil"/>
              <w:bottom w:val="nil"/>
              <w:right w:val="nil"/>
            </w:tcBorders>
            <w:vAlign w:val="bottom"/>
          </w:tcPr>
          <w:p w14:paraId="34025373" w14:textId="6887E539" w:rsidR="00624214" w:rsidRPr="00962A36" w:rsidRDefault="00624214" w:rsidP="00624214">
            <w:pPr>
              <w:tabs>
                <w:tab w:val="decimal" w:pos="512"/>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5,994</w:t>
            </w:r>
          </w:p>
        </w:tc>
        <w:tc>
          <w:tcPr>
            <w:tcW w:w="425" w:type="pct"/>
            <w:tcBorders>
              <w:top w:val="nil"/>
              <w:left w:val="nil"/>
              <w:bottom w:val="nil"/>
              <w:right w:val="nil"/>
            </w:tcBorders>
          </w:tcPr>
          <w:p w14:paraId="58484515" w14:textId="114FA23D" w:rsidR="00624214" w:rsidRPr="00962A36" w:rsidRDefault="00624214" w:rsidP="00624214">
            <w:pPr>
              <w:tabs>
                <w:tab w:val="decimal" w:pos="549"/>
              </w:tabs>
              <w:spacing w:line="240" w:lineRule="exact"/>
              <w:ind w:left="-110" w:right="-86"/>
              <w:rPr>
                <w:rFonts w:ascii="CordiaUPC" w:hAnsi="CordiaUPC" w:cs="CordiaUPC"/>
                <w:sz w:val="24"/>
                <w:szCs w:val="24"/>
              </w:rPr>
            </w:pPr>
            <w:r w:rsidRPr="00962A36">
              <w:rPr>
                <w:rFonts w:ascii="CordiaUPC" w:hAnsi="CordiaUPC" w:cs="CordiaUPC"/>
                <w:sz w:val="24"/>
                <w:szCs w:val="24"/>
              </w:rPr>
              <w:t>-</w:t>
            </w:r>
          </w:p>
        </w:tc>
        <w:tc>
          <w:tcPr>
            <w:tcW w:w="377" w:type="pct"/>
            <w:tcBorders>
              <w:top w:val="nil"/>
              <w:left w:val="nil"/>
              <w:bottom w:val="nil"/>
              <w:right w:val="nil"/>
            </w:tcBorders>
          </w:tcPr>
          <w:p w14:paraId="678F1C74" w14:textId="370FB30F" w:rsidR="00624214" w:rsidRPr="00962A36" w:rsidRDefault="00624214" w:rsidP="00624214">
            <w:pPr>
              <w:tabs>
                <w:tab w:val="decimal" w:pos="523"/>
              </w:tabs>
              <w:spacing w:line="240" w:lineRule="exact"/>
              <w:ind w:left="-108" w:right="-86"/>
              <w:rPr>
                <w:rFonts w:ascii="CordiaUPC" w:hAnsi="CordiaUPC" w:cs="CordiaUPC"/>
                <w:sz w:val="24"/>
                <w:szCs w:val="24"/>
              </w:rPr>
            </w:pPr>
            <w:r w:rsidRPr="00962A36">
              <w:rPr>
                <w:rFonts w:ascii="CordiaUPC" w:hAnsi="CordiaUPC" w:cs="CordiaUPC"/>
                <w:sz w:val="24"/>
                <w:szCs w:val="24"/>
              </w:rPr>
              <w:t>5,708</w:t>
            </w:r>
          </w:p>
        </w:tc>
        <w:tc>
          <w:tcPr>
            <w:tcW w:w="377" w:type="pct"/>
            <w:tcBorders>
              <w:top w:val="nil"/>
              <w:left w:val="nil"/>
              <w:bottom w:val="nil"/>
              <w:right w:val="nil"/>
            </w:tcBorders>
          </w:tcPr>
          <w:p w14:paraId="78438892" w14:textId="7055296D" w:rsidR="00624214" w:rsidRPr="00962A36" w:rsidRDefault="00624214" w:rsidP="00624214">
            <w:pPr>
              <w:tabs>
                <w:tab w:val="decimal" w:pos="534"/>
              </w:tabs>
              <w:spacing w:line="240" w:lineRule="exact"/>
              <w:ind w:left="-119" w:right="-152"/>
              <w:jc w:val="both"/>
              <w:rPr>
                <w:rFonts w:ascii="CordiaUPC" w:hAnsi="CordiaUPC" w:cs="CordiaUPC"/>
                <w:sz w:val="24"/>
                <w:szCs w:val="24"/>
              </w:rPr>
            </w:pPr>
            <w:r w:rsidRPr="00962A36">
              <w:rPr>
                <w:rFonts w:ascii="CordiaUPC" w:hAnsi="CordiaUPC" w:cs="CordiaUPC"/>
                <w:sz w:val="24"/>
                <w:szCs w:val="24"/>
              </w:rPr>
              <w:t>5,708</w:t>
            </w:r>
          </w:p>
        </w:tc>
      </w:tr>
      <w:tr w:rsidR="00624214" w:rsidRPr="00962A36" w14:paraId="5898AA9E" w14:textId="77777777">
        <w:tc>
          <w:tcPr>
            <w:tcW w:w="1028" w:type="pct"/>
            <w:tcBorders>
              <w:top w:val="nil"/>
              <w:left w:val="nil"/>
              <w:bottom w:val="nil"/>
              <w:right w:val="nil"/>
            </w:tcBorders>
          </w:tcPr>
          <w:p w14:paraId="699961D2" w14:textId="77777777" w:rsidR="00624214" w:rsidRPr="00962A36" w:rsidRDefault="00624214" w:rsidP="00624214">
            <w:pPr>
              <w:spacing w:line="240" w:lineRule="exact"/>
              <w:ind w:left="-9" w:right="-106" w:firstLine="18"/>
              <w:rPr>
                <w:rFonts w:ascii="CordiaUPC" w:hAnsi="CordiaUPC" w:cs="CordiaUPC"/>
                <w:sz w:val="24"/>
                <w:szCs w:val="24"/>
              </w:rPr>
            </w:pPr>
            <w:r w:rsidRPr="00962A36">
              <w:rPr>
                <w:rFonts w:ascii="CordiaUPC" w:hAnsi="CordiaUPC" w:cs="CordiaUPC" w:hint="cs"/>
                <w:sz w:val="24"/>
                <w:szCs w:val="24"/>
              </w:rPr>
              <w:t xml:space="preserve">Bills of exchange </w:t>
            </w:r>
            <w:r w:rsidRPr="00962A36">
              <w:rPr>
                <w:rFonts w:ascii="CordiaUPC" w:hAnsi="CordiaUPC" w:cs="CordiaUPC" w:hint="cs"/>
                <w:sz w:val="24"/>
                <w:szCs w:val="24"/>
                <w:vertAlign w:val="superscript"/>
                <w:cs/>
              </w:rPr>
              <w:t>(</w:t>
            </w:r>
            <w:r w:rsidRPr="00962A36">
              <w:rPr>
                <w:rFonts w:ascii="CordiaUPC" w:hAnsi="CordiaUPC" w:cs="CordiaUPC" w:hint="cs"/>
                <w:sz w:val="24"/>
                <w:szCs w:val="24"/>
                <w:vertAlign w:val="superscript"/>
              </w:rPr>
              <w:t>3</w:t>
            </w:r>
            <w:r w:rsidRPr="00962A36">
              <w:rPr>
                <w:rFonts w:ascii="CordiaUPC" w:hAnsi="CordiaUPC" w:cs="CordiaUPC" w:hint="cs"/>
                <w:sz w:val="24"/>
                <w:szCs w:val="24"/>
                <w:vertAlign w:val="superscript"/>
                <w:cs/>
              </w:rPr>
              <w:t>)</w:t>
            </w:r>
            <w:r w:rsidRPr="00962A36">
              <w:rPr>
                <w:rFonts w:ascii="CordiaUPC" w:hAnsi="CordiaUPC" w:cs="CordiaUPC"/>
                <w:sz w:val="24"/>
                <w:szCs w:val="24"/>
              </w:rPr>
              <w:t xml:space="preserve"> </w:t>
            </w:r>
            <w:r w:rsidRPr="00962A36">
              <w:rPr>
                <w:rFonts w:ascii="CordiaUPC" w:hAnsi="CordiaUPC" w:cs="CordiaUPC" w:hint="cs"/>
                <w:sz w:val="24"/>
                <w:szCs w:val="24"/>
              </w:rPr>
              <w:t>and</w:t>
            </w:r>
          </w:p>
          <w:p w14:paraId="52F3D2A1" w14:textId="3C4A9ABE" w:rsidR="00624214" w:rsidRPr="00962A36" w:rsidRDefault="00624214" w:rsidP="00624214">
            <w:pPr>
              <w:spacing w:line="240" w:lineRule="exact"/>
              <w:ind w:left="-9" w:right="-107" w:firstLine="18"/>
              <w:rPr>
                <w:rFonts w:ascii="CordiaUPC" w:hAnsi="CordiaUPC" w:cs="CordiaUPC"/>
                <w:sz w:val="24"/>
                <w:szCs w:val="24"/>
                <w:lang w:val="en-US"/>
              </w:rPr>
            </w:pPr>
            <w:r w:rsidRPr="00962A36">
              <w:rPr>
                <w:rFonts w:ascii="CordiaUPC" w:hAnsi="CordiaUPC" w:cs="CordiaUPC"/>
                <w:sz w:val="24"/>
                <w:szCs w:val="24"/>
              </w:rPr>
              <w:t xml:space="preserve">   </w:t>
            </w:r>
            <w:r w:rsidRPr="00962A36">
              <w:rPr>
                <w:rFonts w:ascii="CordiaUPC" w:hAnsi="CordiaUPC" w:cs="CordiaUPC" w:hint="cs"/>
                <w:sz w:val="24"/>
                <w:szCs w:val="24"/>
              </w:rPr>
              <w:t>promissory notes</w:t>
            </w:r>
          </w:p>
        </w:tc>
        <w:tc>
          <w:tcPr>
            <w:tcW w:w="377" w:type="pct"/>
          </w:tcPr>
          <w:p w14:paraId="6EE4534F" w14:textId="6B4B67D6" w:rsidR="00624214" w:rsidRPr="00962A36" w:rsidRDefault="00624214" w:rsidP="00624214">
            <w:pPr>
              <w:tabs>
                <w:tab w:val="left" w:pos="627"/>
              </w:tabs>
              <w:spacing w:line="240" w:lineRule="exact"/>
              <w:ind w:left="-120" w:right="-100"/>
              <w:jc w:val="center"/>
              <w:rPr>
                <w:rFonts w:ascii="CordiaUPC" w:hAnsi="CordiaUPC" w:cs="CordiaUPC"/>
                <w:sz w:val="24"/>
                <w:szCs w:val="24"/>
              </w:rPr>
            </w:pPr>
            <w:r w:rsidRPr="00962A36">
              <w:rPr>
                <w:rFonts w:ascii="CordiaUPC" w:hAnsi="CordiaUPC" w:cs="CordiaUPC"/>
                <w:sz w:val="24"/>
                <w:szCs w:val="24"/>
                <w:lang w:val="en-US"/>
              </w:rPr>
              <w:t>THB</w:t>
            </w:r>
          </w:p>
        </w:tc>
        <w:tc>
          <w:tcPr>
            <w:tcW w:w="709" w:type="pct"/>
          </w:tcPr>
          <w:p w14:paraId="68CBD5E8" w14:textId="77777777" w:rsidR="00624214" w:rsidRPr="00962A36" w:rsidRDefault="00624214" w:rsidP="00624214">
            <w:pPr>
              <w:spacing w:line="240" w:lineRule="exact"/>
              <w:ind w:left="-120" w:right="-100"/>
              <w:jc w:val="center"/>
              <w:rPr>
                <w:rFonts w:ascii="CordiaUPC" w:hAnsi="CordiaUPC" w:cs="CordiaUPC"/>
                <w:sz w:val="24"/>
                <w:szCs w:val="24"/>
              </w:rPr>
            </w:pPr>
            <w:r w:rsidRPr="00962A36">
              <w:rPr>
                <w:rFonts w:ascii="CordiaUPC" w:hAnsi="CordiaUPC" w:cs="CordiaUPC" w:hint="cs"/>
                <w:sz w:val="24"/>
                <w:szCs w:val="24"/>
              </w:rPr>
              <w:t>2.15 and</w:t>
            </w:r>
          </w:p>
          <w:p w14:paraId="485D0252" w14:textId="6EDA14EC" w:rsidR="00624214" w:rsidRPr="00962A36" w:rsidRDefault="00624214" w:rsidP="00624214">
            <w:pPr>
              <w:spacing w:line="240" w:lineRule="exact"/>
              <w:ind w:left="-120" w:right="-100"/>
              <w:jc w:val="center"/>
              <w:rPr>
                <w:rFonts w:ascii="CordiaUPC" w:hAnsi="CordiaUPC" w:cs="CordiaUPC"/>
                <w:sz w:val="24"/>
                <w:szCs w:val="24"/>
                <w:lang w:val="en-US" w:bidi="th-TH"/>
              </w:rPr>
            </w:pPr>
            <w:r w:rsidRPr="00962A36">
              <w:rPr>
                <w:rFonts w:ascii="CordiaUPC" w:hAnsi="CordiaUPC" w:cs="CordiaUPC" w:hint="cs"/>
                <w:sz w:val="24"/>
                <w:szCs w:val="24"/>
              </w:rPr>
              <w:t>0.05</w:t>
            </w:r>
            <w:r w:rsidRPr="00962A36">
              <w:rPr>
                <w:rFonts w:ascii="CordiaUPC" w:hAnsi="CordiaUPC" w:cs="CordiaUPC" w:hint="cs"/>
                <w:sz w:val="24"/>
                <w:szCs w:val="24"/>
                <w:cs/>
                <w:lang w:bidi="th-TH"/>
              </w:rPr>
              <w:t xml:space="preserve"> </w:t>
            </w:r>
            <w:r w:rsidRPr="00962A36">
              <w:rPr>
                <w:rFonts w:ascii="CordiaUPC" w:hAnsi="CordiaUPC" w:cs="CordiaUPC" w:hint="cs"/>
                <w:sz w:val="24"/>
                <w:szCs w:val="24"/>
              </w:rPr>
              <w:t>-</w:t>
            </w:r>
            <w:r w:rsidRPr="00962A36">
              <w:rPr>
                <w:rFonts w:ascii="CordiaUPC" w:hAnsi="CordiaUPC" w:cs="CordiaUPC" w:hint="cs"/>
                <w:sz w:val="24"/>
                <w:szCs w:val="24"/>
                <w:cs/>
                <w:lang w:bidi="th-TH"/>
              </w:rPr>
              <w:t xml:space="preserve"> </w:t>
            </w:r>
            <w:r w:rsidRPr="00962A36">
              <w:rPr>
                <w:rFonts w:ascii="CordiaUPC" w:hAnsi="CordiaUPC" w:cs="CordiaUPC" w:hint="cs"/>
                <w:sz w:val="24"/>
                <w:szCs w:val="24"/>
              </w:rPr>
              <w:t>2.50</w:t>
            </w:r>
          </w:p>
        </w:tc>
        <w:tc>
          <w:tcPr>
            <w:tcW w:w="567" w:type="pct"/>
            <w:tcBorders>
              <w:top w:val="nil"/>
              <w:left w:val="nil"/>
              <w:bottom w:val="nil"/>
              <w:right w:val="nil"/>
            </w:tcBorders>
          </w:tcPr>
          <w:p w14:paraId="1D831D79" w14:textId="77777777" w:rsidR="00624214" w:rsidRPr="00962A36" w:rsidRDefault="00624214" w:rsidP="00624214">
            <w:pPr>
              <w:spacing w:line="240" w:lineRule="exact"/>
              <w:ind w:right="-93"/>
              <w:jc w:val="center"/>
              <w:rPr>
                <w:rFonts w:ascii="CordiaUPC" w:hAnsi="CordiaUPC" w:cs="CordiaUPC"/>
                <w:sz w:val="24"/>
                <w:szCs w:val="24"/>
              </w:rPr>
            </w:pPr>
            <w:r w:rsidRPr="00962A36">
              <w:rPr>
                <w:rFonts w:ascii="CordiaUPC" w:hAnsi="CordiaUPC" w:cs="CordiaUPC" w:hint="cs"/>
                <w:sz w:val="24"/>
                <w:szCs w:val="24"/>
              </w:rPr>
              <w:t>At call and</w:t>
            </w:r>
          </w:p>
          <w:p w14:paraId="332EF11C" w14:textId="4A0E7A15" w:rsidR="00624214" w:rsidRPr="00962A36" w:rsidRDefault="00624214" w:rsidP="00624214">
            <w:pPr>
              <w:spacing w:line="240" w:lineRule="exact"/>
              <w:ind w:left="-109" w:right="-93"/>
              <w:jc w:val="center"/>
              <w:rPr>
                <w:rFonts w:ascii="CordiaUPC" w:hAnsi="CordiaUPC" w:cs="CordiaUPC"/>
                <w:sz w:val="24"/>
                <w:szCs w:val="24"/>
                <w:lang w:val="en-US"/>
              </w:rPr>
            </w:pPr>
            <w:r w:rsidRPr="00962A36">
              <w:rPr>
                <w:rFonts w:ascii="CordiaUPC" w:hAnsi="CordiaUPC" w:cs="CordiaUPC" w:hint="cs"/>
                <w:sz w:val="24"/>
                <w:szCs w:val="24"/>
              </w:rPr>
              <w:t>2012</w:t>
            </w:r>
          </w:p>
        </w:tc>
        <w:tc>
          <w:tcPr>
            <w:tcW w:w="378" w:type="pct"/>
            <w:tcBorders>
              <w:top w:val="nil"/>
              <w:left w:val="nil"/>
              <w:bottom w:val="nil"/>
              <w:right w:val="nil"/>
            </w:tcBorders>
          </w:tcPr>
          <w:p w14:paraId="40719B9E" w14:textId="77777777" w:rsidR="00624214" w:rsidRPr="00F669D0" w:rsidRDefault="00624214" w:rsidP="00267678">
            <w:pPr>
              <w:tabs>
                <w:tab w:val="decimal" w:pos="512"/>
              </w:tabs>
              <w:spacing w:line="240" w:lineRule="exact"/>
              <w:ind w:left="-119" w:right="-152"/>
              <w:rPr>
                <w:rFonts w:ascii="CordiaUPC" w:hAnsi="CordiaUPC" w:cs="CordiaUPC"/>
                <w:sz w:val="24"/>
                <w:szCs w:val="24"/>
              </w:rPr>
            </w:pPr>
            <w:r w:rsidRPr="00F669D0">
              <w:rPr>
                <w:rFonts w:ascii="CordiaUPC" w:hAnsi="CordiaUPC" w:cs="CordiaUPC"/>
                <w:sz w:val="24"/>
                <w:szCs w:val="24"/>
              </w:rPr>
              <w:t>9</w:t>
            </w:r>
          </w:p>
          <w:p w14:paraId="2AE49989" w14:textId="77777777" w:rsidR="00624214" w:rsidRPr="00F669D0" w:rsidRDefault="00624214" w:rsidP="00F669D0">
            <w:pPr>
              <w:tabs>
                <w:tab w:val="decimal" w:pos="512"/>
              </w:tabs>
              <w:spacing w:line="240" w:lineRule="exact"/>
              <w:ind w:left="-119" w:right="-152"/>
              <w:rPr>
                <w:rFonts w:ascii="CordiaUPC" w:hAnsi="CordiaUPC" w:cs="CordiaUPC"/>
                <w:sz w:val="24"/>
                <w:szCs w:val="24"/>
              </w:rPr>
            </w:pPr>
          </w:p>
        </w:tc>
        <w:tc>
          <w:tcPr>
            <w:tcW w:w="379" w:type="pct"/>
            <w:tcBorders>
              <w:top w:val="nil"/>
              <w:left w:val="nil"/>
              <w:right w:val="nil"/>
            </w:tcBorders>
          </w:tcPr>
          <w:p w14:paraId="1EE2F8DC" w14:textId="616BC30E" w:rsidR="00624214" w:rsidRPr="007A4ECB" w:rsidRDefault="00624214" w:rsidP="007A4ECB">
            <w:pPr>
              <w:tabs>
                <w:tab w:val="decimal" w:pos="512"/>
              </w:tabs>
              <w:spacing w:line="240" w:lineRule="exact"/>
              <w:ind w:left="-119" w:right="-152"/>
              <w:rPr>
                <w:rFonts w:ascii="CordiaUPC" w:hAnsi="CordiaUPC" w:cs="CordiaUPC"/>
                <w:sz w:val="24"/>
                <w:szCs w:val="24"/>
              </w:rPr>
            </w:pPr>
            <w:r w:rsidRPr="00962A36">
              <w:rPr>
                <w:rFonts w:ascii="CordiaUPC" w:hAnsi="CordiaUPC" w:cs="CordiaUPC"/>
                <w:sz w:val="24"/>
                <w:szCs w:val="24"/>
              </w:rPr>
              <w:t>-</w:t>
            </w:r>
          </w:p>
        </w:tc>
        <w:tc>
          <w:tcPr>
            <w:tcW w:w="383" w:type="pct"/>
            <w:tcBorders>
              <w:top w:val="nil"/>
              <w:left w:val="nil"/>
              <w:right w:val="nil"/>
            </w:tcBorders>
          </w:tcPr>
          <w:p w14:paraId="0471CC78" w14:textId="7E26D4F0" w:rsidR="00624214" w:rsidRPr="00962A36" w:rsidRDefault="00624214" w:rsidP="00C61F83">
            <w:pPr>
              <w:tabs>
                <w:tab w:val="decimal" w:pos="512"/>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9</w:t>
            </w:r>
          </w:p>
        </w:tc>
        <w:tc>
          <w:tcPr>
            <w:tcW w:w="425" w:type="pct"/>
          </w:tcPr>
          <w:p w14:paraId="1CBDC215" w14:textId="2A2446AF" w:rsidR="00624214" w:rsidRPr="00962A36" w:rsidRDefault="00624214" w:rsidP="00624214">
            <w:pPr>
              <w:tabs>
                <w:tab w:val="decimal" w:pos="549"/>
              </w:tabs>
              <w:spacing w:line="240" w:lineRule="exact"/>
              <w:ind w:left="-110" w:right="-86"/>
              <w:rPr>
                <w:rFonts w:ascii="CordiaUPC" w:hAnsi="CordiaUPC" w:cs="CordiaUPC"/>
                <w:sz w:val="24"/>
                <w:szCs w:val="24"/>
                <w:lang w:val="en-US"/>
              </w:rPr>
            </w:pPr>
            <w:r w:rsidRPr="00962A36">
              <w:rPr>
                <w:rFonts w:ascii="CordiaUPC" w:hAnsi="CordiaUPC" w:cs="CordiaUPC"/>
                <w:sz w:val="24"/>
                <w:szCs w:val="24"/>
              </w:rPr>
              <w:t>9</w:t>
            </w:r>
          </w:p>
        </w:tc>
        <w:tc>
          <w:tcPr>
            <w:tcW w:w="377" w:type="pct"/>
          </w:tcPr>
          <w:p w14:paraId="36CB52BB" w14:textId="59447F7A" w:rsidR="00624214" w:rsidRPr="00F669D0" w:rsidRDefault="00624214" w:rsidP="00D323F2">
            <w:pPr>
              <w:tabs>
                <w:tab w:val="decimal" w:pos="523"/>
              </w:tabs>
              <w:spacing w:line="240" w:lineRule="exact"/>
              <w:ind w:left="-108" w:right="-86"/>
              <w:rPr>
                <w:rFonts w:ascii="CordiaUPC" w:hAnsi="CordiaUPC" w:cs="CordiaUPC"/>
                <w:sz w:val="24"/>
                <w:szCs w:val="24"/>
              </w:rPr>
            </w:pPr>
            <w:r w:rsidRPr="00962A36">
              <w:rPr>
                <w:rFonts w:ascii="CordiaUPC" w:hAnsi="CordiaUPC" w:cs="CordiaUPC"/>
                <w:sz w:val="24"/>
                <w:szCs w:val="24"/>
              </w:rPr>
              <w:t>-</w:t>
            </w:r>
          </w:p>
        </w:tc>
        <w:tc>
          <w:tcPr>
            <w:tcW w:w="377" w:type="pct"/>
          </w:tcPr>
          <w:p w14:paraId="3131A521" w14:textId="00886A16" w:rsidR="00624214" w:rsidRPr="00962A36" w:rsidRDefault="00624214" w:rsidP="00624214">
            <w:pPr>
              <w:tabs>
                <w:tab w:val="decimal" w:pos="534"/>
              </w:tabs>
              <w:spacing w:line="240" w:lineRule="exact"/>
              <w:ind w:left="-119" w:right="-152"/>
              <w:jc w:val="both"/>
              <w:rPr>
                <w:rFonts w:ascii="CordiaUPC" w:hAnsi="CordiaUPC" w:cs="CordiaUPC"/>
                <w:sz w:val="24"/>
                <w:szCs w:val="24"/>
                <w:lang w:val="en-US"/>
              </w:rPr>
            </w:pPr>
            <w:r w:rsidRPr="00962A36">
              <w:rPr>
                <w:rFonts w:ascii="CordiaUPC" w:hAnsi="CordiaUPC" w:cs="CordiaUPC"/>
                <w:sz w:val="24"/>
                <w:szCs w:val="24"/>
              </w:rPr>
              <w:t>9</w:t>
            </w:r>
          </w:p>
        </w:tc>
      </w:tr>
      <w:tr w:rsidR="00624214" w:rsidRPr="00962A36" w14:paraId="4C8F700D" w14:textId="77777777" w:rsidTr="0012793E">
        <w:trPr>
          <w:trHeight w:val="170"/>
        </w:trPr>
        <w:tc>
          <w:tcPr>
            <w:tcW w:w="1028" w:type="pct"/>
            <w:tcBorders>
              <w:top w:val="nil"/>
              <w:left w:val="nil"/>
              <w:bottom w:val="nil"/>
              <w:right w:val="nil"/>
            </w:tcBorders>
            <w:vAlign w:val="bottom"/>
          </w:tcPr>
          <w:p w14:paraId="0837CA33" w14:textId="77777777" w:rsidR="00624214" w:rsidRPr="00962A36" w:rsidRDefault="00624214" w:rsidP="00624214">
            <w:pPr>
              <w:spacing w:line="240" w:lineRule="exact"/>
              <w:ind w:left="-9" w:right="-107" w:firstLine="18"/>
              <w:rPr>
                <w:rFonts w:ascii="CordiaUPC" w:hAnsi="CordiaUPC" w:cs="CordiaUPC"/>
                <w:sz w:val="24"/>
                <w:szCs w:val="24"/>
                <w:lang w:val="en-US"/>
              </w:rPr>
            </w:pPr>
            <w:r w:rsidRPr="00962A36">
              <w:rPr>
                <w:rFonts w:ascii="CordiaUPC" w:hAnsi="CordiaUPC" w:cs="CordiaUPC" w:hint="cs"/>
                <w:sz w:val="24"/>
                <w:szCs w:val="24"/>
                <w:lang w:val="en-US"/>
              </w:rPr>
              <w:t>Other borrowings</w:t>
            </w:r>
          </w:p>
        </w:tc>
        <w:tc>
          <w:tcPr>
            <w:tcW w:w="377" w:type="pct"/>
            <w:tcBorders>
              <w:top w:val="nil"/>
              <w:left w:val="nil"/>
              <w:bottom w:val="nil"/>
              <w:right w:val="nil"/>
            </w:tcBorders>
          </w:tcPr>
          <w:p w14:paraId="5F54C072" w14:textId="77777777" w:rsidR="00624214" w:rsidRPr="00962A36" w:rsidRDefault="00624214" w:rsidP="00624214">
            <w:pPr>
              <w:tabs>
                <w:tab w:val="left" w:pos="627"/>
              </w:tabs>
              <w:spacing w:line="240" w:lineRule="exact"/>
              <w:ind w:left="-120" w:right="-100"/>
              <w:jc w:val="center"/>
              <w:rPr>
                <w:rFonts w:ascii="CordiaUPC" w:hAnsi="CordiaUPC" w:cs="CordiaUPC"/>
                <w:sz w:val="24"/>
                <w:szCs w:val="24"/>
              </w:rPr>
            </w:pPr>
            <w:r w:rsidRPr="00962A36">
              <w:rPr>
                <w:rFonts w:ascii="CordiaUPC" w:hAnsi="CordiaUPC" w:cs="CordiaUPC"/>
                <w:sz w:val="24"/>
                <w:szCs w:val="24"/>
                <w:lang w:val="en-US"/>
              </w:rPr>
              <w:t>THB</w:t>
            </w:r>
          </w:p>
        </w:tc>
        <w:tc>
          <w:tcPr>
            <w:tcW w:w="709" w:type="pct"/>
            <w:tcBorders>
              <w:top w:val="nil"/>
              <w:left w:val="nil"/>
              <w:bottom w:val="nil"/>
              <w:right w:val="nil"/>
            </w:tcBorders>
            <w:vAlign w:val="bottom"/>
          </w:tcPr>
          <w:p w14:paraId="5167BEEA" w14:textId="77777777" w:rsidR="00624214" w:rsidRPr="00962A36" w:rsidRDefault="00624214" w:rsidP="00624214">
            <w:pPr>
              <w:spacing w:line="240" w:lineRule="exact"/>
              <w:ind w:left="-120" w:right="-100"/>
              <w:jc w:val="center"/>
              <w:rPr>
                <w:rFonts w:ascii="CordiaUPC" w:hAnsi="CordiaUPC" w:cs="CordiaUPC"/>
                <w:sz w:val="24"/>
                <w:szCs w:val="24"/>
              </w:rPr>
            </w:pPr>
            <w:r w:rsidRPr="00962A36">
              <w:rPr>
                <w:rFonts w:ascii="CordiaUPC" w:hAnsi="CordiaUPC" w:cs="CordiaUPC"/>
                <w:sz w:val="24"/>
                <w:szCs w:val="24"/>
              </w:rPr>
              <w:t>0.00</w:t>
            </w:r>
          </w:p>
        </w:tc>
        <w:tc>
          <w:tcPr>
            <w:tcW w:w="567" w:type="pct"/>
            <w:tcBorders>
              <w:top w:val="nil"/>
              <w:left w:val="nil"/>
              <w:bottom w:val="nil"/>
              <w:right w:val="nil"/>
            </w:tcBorders>
            <w:vAlign w:val="bottom"/>
          </w:tcPr>
          <w:p w14:paraId="1413E742" w14:textId="0A3113DF" w:rsidR="00624214" w:rsidRPr="00962A36" w:rsidRDefault="00624214" w:rsidP="00624214">
            <w:pPr>
              <w:spacing w:line="240" w:lineRule="exact"/>
              <w:ind w:left="-109" w:right="-93"/>
              <w:jc w:val="center"/>
              <w:rPr>
                <w:rFonts w:ascii="CordiaUPC" w:hAnsi="CordiaUPC" w:cs="CordiaUPC"/>
                <w:sz w:val="24"/>
                <w:szCs w:val="24"/>
              </w:rPr>
            </w:pPr>
            <w:r w:rsidRPr="00962A36">
              <w:rPr>
                <w:rFonts w:ascii="CordiaUPC" w:hAnsi="CordiaUPC" w:cs="CordiaUPC" w:hint="cs"/>
                <w:sz w:val="24"/>
                <w:szCs w:val="24"/>
              </w:rPr>
              <w:t>202</w:t>
            </w:r>
            <w:r w:rsidRPr="00962A36">
              <w:rPr>
                <w:rFonts w:ascii="CordiaUPC" w:hAnsi="CordiaUPC" w:cs="CordiaUPC"/>
                <w:sz w:val="24"/>
                <w:szCs w:val="24"/>
              </w:rPr>
              <w:t xml:space="preserve">3 - </w:t>
            </w:r>
            <w:r w:rsidRPr="00962A36">
              <w:rPr>
                <w:rFonts w:ascii="CordiaUPC" w:hAnsi="CordiaUPC" w:cs="CordiaUPC" w:hint="cs"/>
                <w:spacing w:val="-6"/>
                <w:sz w:val="24"/>
                <w:szCs w:val="24"/>
              </w:rPr>
              <w:t>202</w:t>
            </w:r>
            <w:r w:rsidRPr="00962A36">
              <w:rPr>
                <w:rFonts w:ascii="CordiaUPC" w:hAnsi="CordiaUPC" w:cs="CordiaUPC"/>
                <w:spacing w:val="-6"/>
                <w:sz w:val="24"/>
                <w:szCs w:val="24"/>
              </w:rPr>
              <w:t>4</w:t>
            </w:r>
          </w:p>
        </w:tc>
        <w:tc>
          <w:tcPr>
            <w:tcW w:w="378" w:type="pct"/>
            <w:tcBorders>
              <w:top w:val="nil"/>
              <w:left w:val="nil"/>
              <w:bottom w:val="nil"/>
              <w:right w:val="nil"/>
            </w:tcBorders>
            <w:vAlign w:val="bottom"/>
          </w:tcPr>
          <w:p w14:paraId="5A9B970E" w14:textId="5E57AC8E" w:rsidR="00624214" w:rsidRPr="00962A36" w:rsidRDefault="00C61F83" w:rsidP="00C61F83">
            <w:pPr>
              <w:tabs>
                <w:tab w:val="left" w:pos="447"/>
                <w:tab w:val="left" w:pos="509"/>
              </w:tabs>
              <w:spacing w:line="240" w:lineRule="exact"/>
              <w:ind w:left="-93" w:right="-86" w:hanging="17"/>
              <w:rPr>
                <w:rFonts w:ascii="CordiaUPC" w:hAnsi="CordiaUPC" w:cs="CordiaUPC"/>
                <w:sz w:val="24"/>
                <w:szCs w:val="24"/>
                <w:lang w:val="en-US"/>
              </w:rPr>
            </w:pPr>
            <w:r>
              <w:rPr>
                <w:rFonts w:ascii="CordiaUPC" w:hAnsi="CordiaUPC" w:cs="CordiaUPC"/>
                <w:sz w:val="24"/>
                <w:szCs w:val="24"/>
              </w:rPr>
              <w:t xml:space="preserve">            </w:t>
            </w:r>
            <w:r w:rsidR="00624214" w:rsidRPr="00962A36">
              <w:rPr>
                <w:rFonts w:ascii="CordiaUPC" w:hAnsi="CordiaUPC" w:cs="CordiaUPC"/>
                <w:sz w:val="24"/>
                <w:szCs w:val="24"/>
              </w:rPr>
              <w:t>3</w:t>
            </w:r>
          </w:p>
        </w:tc>
        <w:tc>
          <w:tcPr>
            <w:tcW w:w="379" w:type="pct"/>
            <w:tcBorders>
              <w:top w:val="nil"/>
              <w:left w:val="nil"/>
              <w:right w:val="nil"/>
            </w:tcBorders>
            <w:vAlign w:val="bottom"/>
          </w:tcPr>
          <w:p w14:paraId="1DFEEA40" w14:textId="209EDEF6" w:rsidR="00624214" w:rsidRPr="00962A36" w:rsidRDefault="00624214" w:rsidP="007A4ECB">
            <w:pPr>
              <w:tabs>
                <w:tab w:val="decimal" w:pos="512"/>
              </w:tabs>
              <w:spacing w:line="240" w:lineRule="exact"/>
              <w:ind w:left="-119" w:right="-152"/>
              <w:rPr>
                <w:rFonts w:ascii="CordiaUPC" w:hAnsi="CordiaUPC" w:cs="CordiaUPC"/>
                <w:sz w:val="24"/>
                <w:szCs w:val="24"/>
              </w:rPr>
            </w:pPr>
            <w:r w:rsidRPr="00962A36">
              <w:rPr>
                <w:rFonts w:ascii="CordiaUPC" w:hAnsi="CordiaUPC" w:cs="CordiaUPC"/>
                <w:sz w:val="24"/>
                <w:szCs w:val="24"/>
              </w:rPr>
              <w:t>-</w:t>
            </w:r>
          </w:p>
        </w:tc>
        <w:tc>
          <w:tcPr>
            <w:tcW w:w="383" w:type="pct"/>
            <w:tcBorders>
              <w:top w:val="nil"/>
              <w:left w:val="nil"/>
              <w:right w:val="nil"/>
            </w:tcBorders>
            <w:vAlign w:val="bottom"/>
          </w:tcPr>
          <w:p w14:paraId="576D5DE2" w14:textId="09DC42E9" w:rsidR="00624214" w:rsidRPr="00962A36" w:rsidRDefault="00624214" w:rsidP="00624214">
            <w:pPr>
              <w:tabs>
                <w:tab w:val="decimal" w:pos="512"/>
              </w:tabs>
              <w:spacing w:line="240" w:lineRule="exact"/>
              <w:ind w:left="-119" w:right="-152"/>
              <w:rPr>
                <w:rFonts w:ascii="CordiaUPC" w:hAnsi="CordiaUPC" w:cs="CordiaUPC"/>
                <w:sz w:val="24"/>
                <w:szCs w:val="24"/>
                <w:lang w:val="en-US"/>
              </w:rPr>
            </w:pPr>
            <w:r w:rsidRPr="00962A36">
              <w:rPr>
                <w:rFonts w:ascii="CordiaUPC" w:hAnsi="CordiaUPC" w:cs="CordiaUPC"/>
                <w:sz w:val="24"/>
                <w:szCs w:val="24"/>
              </w:rPr>
              <w:t>3</w:t>
            </w:r>
          </w:p>
        </w:tc>
        <w:tc>
          <w:tcPr>
            <w:tcW w:w="425" w:type="pct"/>
            <w:vAlign w:val="bottom"/>
          </w:tcPr>
          <w:p w14:paraId="19B78FA1" w14:textId="77777777" w:rsidR="00624214" w:rsidRPr="00962A36" w:rsidRDefault="00624214" w:rsidP="00C61F83">
            <w:pPr>
              <w:tabs>
                <w:tab w:val="decimal" w:pos="549"/>
              </w:tabs>
              <w:spacing w:line="240" w:lineRule="exact"/>
              <w:ind w:left="-110" w:right="-86"/>
              <w:rPr>
                <w:rFonts w:ascii="CordiaUPC" w:hAnsi="CordiaUPC" w:cs="CordiaUPC"/>
                <w:sz w:val="24"/>
                <w:szCs w:val="24"/>
              </w:rPr>
            </w:pPr>
            <w:r w:rsidRPr="00962A36">
              <w:rPr>
                <w:rFonts w:ascii="CordiaUPC" w:hAnsi="CordiaUPC" w:cs="CordiaUPC" w:hint="cs"/>
                <w:sz w:val="24"/>
                <w:szCs w:val="24"/>
                <w:cs/>
              </w:rPr>
              <w:t>12</w:t>
            </w:r>
          </w:p>
        </w:tc>
        <w:tc>
          <w:tcPr>
            <w:tcW w:w="377" w:type="pct"/>
            <w:vAlign w:val="bottom"/>
          </w:tcPr>
          <w:p w14:paraId="320DD5E0" w14:textId="77777777" w:rsidR="00624214" w:rsidRPr="00962A36" w:rsidRDefault="00624214" w:rsidP="00624214">
            <w:pPr>
              <w:tabs>
                <w:tab w:val="decimal" w:pos="523"/>
              </w:tabs>
              <w:spacing w:line="240" w:lineRule="exact"/>
              <w:ind w:left="-108" w:right="-86"/>
              <w:rPr>
                <w:rFonts w:ascii="CordiaUPC" w:hAnsi="CordiaUPC" w:cs="CordiaUPC"/>
                <w:sz w:val="24"/>
                <w:szCs w:val="24"/>
              </w:rPr>
            </w:pPr>
            <w:r w:rsidRPr="00962A36">
              <w:rPr>
                <w:rFonts w:ascii="CordiaUPC" w:hAnsi="CordiaUPC" w:cs="CordiaUPC" w:hint="cs"/>
                <w:sz w:val="24"/>
                <w:szCs w:val="24"/>
                <w:cs/>
              </w:rPr>
              <w:t>-</w:t>
            </w:r>
          </w:p>
        </w:tc>
        <w:tc>
          <w:tcPr>
            <w:tcW w:w="377" w:type="pct"/>
            <w:vAlign w:val="bottom"/>
          </w:tcPr>
          <w:p w14:paraId="57D2C9AA" w14:textId="77777777" w:rsidR="00624214" w:rsidRPr="00962A36" w:rsidRDefault="00624214" w:rsidP="00624214">
            <w:pPr>
              <w:tabs>
                <w:tab w:val="decimal" w:pos="534"/>
              </w:tabs>
              <w:spacing w:line="240" w:lineRule="exact"/>
              <w:ind w:left="-119" w:right="-152"/>
              <w:jc w:val="both"/>
              <w:rPr>
                <w:rFonts w:ascii="CordiaUPC" w:hAnsi="CordiaUPC" w:cs="CordiaUPC"/>
                <w:sz w:val="24"/>
                <w:szCs w:val="24"/>
              </w:rPr>
            </w:pPr>
            <w:r w:rsidRPr="00962A36">
              <w:rPr>
                <w:rFonts w:ascii="CordiaUPC" w:hAnsi="CordiaUPC" w:cs="CordiaUPC" w:hint="cs"/>
                <w:sz w:val="24"/>
                <w:szCs w:val="24"/>
                <w:cs/>
              </w:rPr>
              <w:t>12</w:t>
            </w:r>
          </w:p>
        </w:tc>
      </w:tr>
      <w:tr w:rsidR="00624214" w:rsidRPr="00962A36" w14:paraId="598518C5" w14:textId="77777777" w:rsidTr="0012793E">
        <w:tc>
          <w:tcPr>
            <w:tcW w:w="1028" w:type="pct"/>
            <w:vAlign w:val="bottom"/>
          </w:tcPr>
          <w:p w14:paraId="35CA6EC7" w14:textId="77777777" w:rsidR="00624214" w:rsidRPr="00962A36" w:rsidRDefault="00624214" w:rsidP="00624214">
            <w:pPr>
              <w:spacing w:line="240" w:lineRule="exact"/>
              <w:ind w:left="-9" w:right="-562" w:firstLine="18"/>
              <w:jc w:val="thaiDistribute"/>
              <w:rPr>
                <w:rFonts w:ascii="CordiaUPC" w:hAnsi="CordiaUPC" w:cs="CordiaUPC"/>
                <w:sz w:val="24"/>
                <w:szCs w:val="24"/>
                <w:lang w:val="en-US"/>
              </w:rPr>
            </w:pPr>
            <w:r w:rsidRPr="00962A36">
              <w:rPr>
                <w:rFonts w:ascii="CordiaUPC" w:hAnsi="CordiaUPC" w:cs="CordiaUPC" w:hint="cs"/>
                <w:sz w:val="24"/>
                <w:szCs w:val="24"/>
                <w:lang w:val="en-US"/>
              </w:rPr>
              <w:t>Other borrowings</w:t>
            </w:r>
          </w:p>
        </w:tc>
        <w:tc>
          <w:tcPr>
            <w:tcW w:w="377" w:type="pct"/>
          </w:tcPr>
          <w:p w14:paraId="320889C8" w14:textId="1D255079" w:rsidR="00624214" w:rsidRPr="00962A36" w:rsidRDefault="00624214" w:rsidP="00624214">
            <w:pPr>
              <w:tabs>
                <w:tab w:val="left" w:pos="627"/>
              </w:tabs>
              <w:spacing w:line="240" w:lineRule="exact"/>
              <w:ind w:left="-120" w:right="-100"/>
              <w:jc w:val="center"/>
              <w:rPr>
                <w:rFonts w:ascii="CordiaUPC" w:hAnsi="CordiaUPC" w:cs="CordiaUPC"/>
                <w:sz w:val="24"/>
                <w:szCs w:val="24"/>
              </w:rPr>
            </w:pPr>
            <w:r w:rsidRPr="00962A36">
              <w:rPr>
                <w:rFonts w:ascii="CordiaUPC" w:hAnsi="CordiaUPC" w:cs="CordiaUPC"/>
                <w:sz w:val="24"/>
                <w:szCs w:val="24"/>
                <w:lang w:val="en-US"/>
              </w:rPr>
              <w:t>EUR</w:t>
            </w:r>
            <w:r w:rsidRPr="00962A36">
              <w:rPr>
                <w:rFonts w:ascii="CordiaUPC" w:hAnsi="CordiaUPC" w:cs="CordiaUPC" w:hint="cs"/>
                <w:sz w:val="24"/>
                <w:szCs w:val="24"/>
                <w:cs/>
                <w:lang w:val="en-US" w:bidi="th-TH"/>
              </w:rPr>
              <w:t xml:space="preserve"> </w:t>
            </w: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p>
        </w:tc>
        <w:tc>
          <w:tcPr>
            <w:tcW w:w="709" w:type="pct"/>
            <w:tcBorders>
              <w:top w:val="nil"/>
              <w:left w:val="nil"/>
              <w:bottom w:val="nil"/>
              <w:right w:val="nil"/>
            </w:tcBorders>
            <w:vAlign w:val="bottom"/>
          </w:tcPr>
          <w:p w14:paraId="0C9A8E0F" w14:textId="77777777" w:rsidR="00624214" w:rsidRPr="00962A36" w:rsidRDefault="00624214" w:rsidP="00624214">
            <w:pPr>
              <w:spacing w:line="240" w:lineRule="exact"/>
              <w:ind w:left="-120" w:right="-100"/>
              <w:jc w:val="center"/>
              <w:rPr>
                <w:rFonts w:ascii="CordiaUPC" w:hAnsi="CordiaUPC" w:cs="CordiaUPC"/>
                <w:sz w:val="24"/>
                <w:szCs w:val="24"/>
              </w:rPr>
            </w:pPr>
            <w:r w:rsidRPr="00962A36">
              <w:rPr>
                <w:rFonts w:ascii="CordiaUPC" w:hAnsi="CordiaUPC" w:cs="CordiaUPC" w:hint="cs"/>
                <w:sz w:val="24"/>
                <w:szCs w:val="24"/>
              </w:rPr>
              <w:t>0.75</w:t>
            </w:r>
          </w:p>
        </w:tc>
        <w:tc>
          <w:tcPr>
            <w:tcW w:w="567" w:type="pct"/>
            <w:vAlign w:val="bottom"/>
          </w:tcPr>
          <w:p w14:paraId="2048851B" w14:textId="192D462B" w:rsidR="00624214" w:rsidRPr="00962A36" w:rsidRDefault="00624214" w:rsidP="00624214">
            <w:pPr>
              <w:spacing w:line="240" w:lineRule="exact"/>
              <w:ind w:left="-109" w:right="-93"/>
              <w:jc w:val="center"/>
              <w:rPr>
                <w:rFonts w:ascii="CordiaUPC" w:hAnsi="CordiaUPC" w:cs="CordiaUPC"/>
                <w:sz w:val="24"/>
                <w:szCs w:val="24"/>
                <w:lang w:val="en-US"/>
              </w:rPr>
            </w:pPr>
            <w:r w:rsidRPr="00962A36">
              <w:rPr>
                <w:rFonts w:ascii="CordiaUPC" w:hAnsi="CordiaUPC" w:cs="CordiaUPC"/>
                <w:sz w:val="24"/>
                <w:szCs w:val="24"/>
              </w:rPr>
              <w:t xml:space="preserve">2023 - </w:t>
            </w:r>
            <w:r w:rsidRPr="00962A36">
              <w:rPr>
                <w:rFonts w:ascii="CordiaUPC" w:hAnsi="CordiaUPC" w:cs="CordiaUPC" w:hint="cs"/>
                <w:sz w:val="24"/>
                <w:szCs w:val="24"/>
              </w:rPr>
              <w:t>2031</w:t>
            </w:r>
          </w:p>
        </w:tc>
        <w:tc>
          <w:tcPr>
            <w:tcW w:w="378" w:type="pct"/>
            <w:tcBorders>
              <w:left w:val="nil"/>
              <w:right w:val="nil"/>
            </w:tcBorders>
            <w:vAlign w:val="bottom"/>
          </w:tcPr>
          <w:p w14:paraId="1927245E" w14:textId="61FF9951" w:rsidR="00624214" w:rsidRPr="00962A36" w:rsidRDefault="00624214" w:rsidP="00624214">
            <w:pPr>
              <w:pBdr>
                <w:bottom w:val="single" w:sz="4" w:space="1" w:color="auto"/>
              </w:pBdr>
              <w:tabs>
                <w:tab w:val="decimal" w:pos="489"/>
              </w:tabs>
              <w:spacing w:line="240" w:lineRule="exact"/>
              <w:ind w:left="-115" w:right="-86"/>
              <w:rPr>
                <w:rFonts w:ascii="CordiaUPC" w:hAnsi="CordiaUPC" w:cs="CordiaUPC"/>
                <w:sz w:val="24"/>
                <w:szCs w:val="24"/>
                <w:lang w:val="en-US"/>
              </w:rPr>
            </w:pPr>
            <w:r w:rsidRPr="00962A36">
              <w:rPr>
                <w:rFonts w:ascii="CordiaUPC" w:hAnsi="CordiaUPC" w:cs="CordiaUPC"/>
                <w:sz w:val="24"/>
                <w:szCs w:val="24"/>
              </w:rPr>
              <w:t>-</w:t>
            </w:r>
          </w:p>
        </w:tc>
        <w:tc>
          <w:tcPr>
            <w:tcW w:w="379" w:type="pct"/>
            <w:tcBorders>
              <w:left w:val="nil"/>
              <w:right w:val="nil"/>
            </w:tcBorders>
            <w:vAlign w:val="bottom"/>
          </w:tcPr>
          <w:p w14:paraId="0DAAEF89" w14:textId="25A9ACDE" w:rsidR="00624214" w:rsidRPr="00962A36" w:rsidRDefault="00624214" w:rsidP="007A4ECB">
            <w:pPr>
              <w:pBdr>
                <w:bottom w:val="single" w:sz="4" w:space="1" w:color="auto"/>
              </w:pBdr>
              <w:tabs>
                <w:tab w:val="decimal" w:pos="517"/>
              </w:tabs>
              <w:spacing w:line="240" w:lineRule="exact"/>
              <w:ind w:right="-432"/>
              <w:rPr>
                <w:rFonts w:ascii="CordiaUPC" w:hAnsi="CordiaUPC" w:cs="CordiaUPC"/>
                <w:sz w:val="24"/>
                <w:szCs w:val="24"/>
                <w:lang w:val="en-US"/>
              </w:rPr>
            </w:pPr>
            <w:r w:rsidRPr="00962A36">
              <w:rPr>
                <w:rFonts w:ascii="CordiaUPC" w:hAnsi="CordiaUPC" w:cs="CordiaUPC"/>
                <w:sz w:val="24"/>
                <w:szCs w:val="24"/>
              </w:rPr>
              <w:t>55</w:t>
            </w:r>
          </w:p>
        </w:tc>
        <w:tc>
          <w:tcPr>
            <w:tcW w:w="383" w:type="pct"/>
            <w:tcBorders>
              <w:left w:val="nil"/>
              <w:right w:val="nil"/>
            </w:tcBorders>
            <w:vAlign w:val="bottom"/>
          </w:tcPr>
          <w:p w14:paraId="71B415E3" w14:textId="79597E76" w:rsidR="00624214" w:rsidRPr="00962A36" w:rsidRDefault="00624214" w:rsidP="00624214">
            <w:pPr>
              <w:pBdr>
                <w:bottom w:val="single" w:sz="4" w:space="1" w:color="auto"/>
              </w:pBdr>
              <w:tabs>
                <w:tab w:val="decimal" w:pos="512"/>
              </w:tabs>
              <w:spacing w:line="240" w:lineRule="exact"/>
              <w:ind w:right="-86"/>
              <w:rPr>
                <w:rFonts w:ascii="CordiaUPC" w:hAnsi="CordiaUPC" w:cs="CordiaUPC"/>
                <w:sz w:val="24"/>
                <w:szCs w:val="24"/>
                <w:lang w:val="en-US"/>
              </w:rPr>
            </w:pPr>
            <w:r w:rsidRPr="00962A36">
              <w:rPr>
                <w:rFonts w:ascii="CordiaUPC" w:hAnsi="CordiaUPC" w:cs="CordiaUPC"/>
                <w:sz w:val="24"/>
                <w:szCs w:val="24"/>
              </w:rPr>
              <w:t>55</w:t>
            </w:r>
          </w:p>
        </w:tc>
        <w:tc>
          <w:tcPr>
            <w:tcW w:w="425" w:type="pct"/>
            <w:tcBorders>
              <w:top w:val="nil"/>
              <w:left w:val="nil"/>
              <w:bottom w:val="nil"/>
              <w:right w:val="nil"/>
            </w:tcBorders>
            <w:vAlign w:val="bottom"/>
          </w:tcPr>
          <w:p w14:paraId="24B88B5F" w14:textId="77777777" w:rsidR="00624214" w:rsidRPr="00962A36" w:rsidRDefault="00624214" w:rsidP="00624214">
            <w:pPr>
              <w:pBdr>
                <w:bottom w:val="single" w:sz="4" w:space="1" w:color="auto"/>
              </w:pBdr>
              <w:tabs>
                <w:tab w:val="decimal" w:pos="549"/>
              </w:tabs>
              <w:spacing w:line="240" w:lineRule="exact"/>
              <w:ind w:left="-34" w:right="-193"/>
              <w:rPr>
                <w:rFonts w:ascii="CordiaUPC" w:eastAsia="Times New Roman" w:hAnsi="CordiaUPC" w:cs="CordiaUPC"/>
                <w:sz w:val="24"/>
                <w:szCs w:val="24"/>
              </w:rPr>
            </w:pPr>
            <w:r w:rsidRPr="00962A36">
              <w:rPr>
                <w:rFonts w:ascii="CordiaUPC" w:hAnsi="CordiaUPC" w:cs="CordiaUPC"/>
                <w:sz w:val="24"/>
                <w:szCs w:val="24"/>
              </w:rPr>
              <w:t>-</w:t>
            </w:r>
          </w:p>
        </w:tc>
        <w:tc>
          <w:tcPr>
            <w:tcW w:w="377" w:type="pct"/>
            <w:tcBorders>
              <w:left w:val="nil"/>
              <w:bottom w:val="nil"/>
              <w:right w:val="nil"/>
            </w:tcBorders>
            <w:vAlign w:val="bottom"/>
          </w:tcPr>
          <w:p w14:paraId="56C7702F" w14:textId="77777777" w:rsidR="00624214" w:rsidRPr="00962A36" w:rsidRDefault="00624214" w:rsidP="00624214">
            <w:pPr>
              <w:pBdr>
                <w:bottom w:val="single" w:sz="4" w:space="1" w:color="auto"/>
              </w:pBdr>
              <w:tabs>
                <w:tab w:val="decimal" w:pos="523"/>
              </w:tabs>
              <w:spacing w:line="240" w:lineRule="exact"/>
              <w:ind w:right="-86"/>
              <w:rPr>
                <w:rFonts w:ascii="CordiaUPC" w:eastAsia="Times New Roman" w:hAnsi="CordiaUPC" w:cs="CordiaUPC"/>
                <w:sz w:val="24"/>
                <w:szCs w:val="24"/>
              </w:rPr>
            </w:pPr>
            <w:r w:rsidRPr="00962A36">
              <w:rPr>
                <w:rFonts w:ascii="CordiaUPC" w:hAnsi="CordiaUPC" w:cs="CordiaUPC"/>
                <w:sz w:val="24"/>
                <w:szCs w:val="24"/>
              </w:rPr>
              <w:t>55</w:t>
            </w:r>
          </w:p>
        </w:tc>
        <w:tc>
          <w:tcPr>
            <w:tcW w:w="377" w:type="pct"/>
            <w:tcBorders>
              <w:left w:val="nil"/>
              <w:bottom w:val="nil"/>
              <w:right w:val="nil"/>
            </w:tcBorders>
            <w:vAlign w:val="bottom"/>
          </w:tcPr>
          <w:p w14:paraId="3C27AF83" w14:textId="77777777" w:rsidR="00624214" w:rsidRPr="00962A36" w:rsidRDefault="00624214" w:rsidP="00624214">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962A36">
              <w:rPr>
                <w:rFonts w:ascii="CordiaUPC" w:hAnsi="CordiaUPC" w:cs="CordiaUPC"/>
                <w:sz w:val="24"/>
                <w:szCs w:val="24"/>
              </w:rPr>
              <w:t>55</w:t>
            </w:r>
          </w:p>
        </w:tc>
      </w:tr>
      <w:tr w:rsidR="00624214" w:rsidRPr="00962A36" w14:paraId="6ACD8908" w14:textId="77777777" w:rsidTr="0012793E">
        <w:tc>
          <w:tcPr>
            <w:tcW w:w="1028" w:type="pct"/>
            <w:tcBorders>
              <w:bottom w:val="nil"/>
            </w:tcBorders>
            <w:vAlign w:val="bottom"/>
          </w:tcPr>
          <w:p w14:paraId="621411C9" w14:textId="77777777" w:rsidR="00624214" w:rsidRPr="00962A36" w:rsidRDefault="00624214" w:rsidP="00624214">
            <w:pPr>
              <w:tabs>
                <w:tab w:val="left" w:pos="293"/>
              </w:tabs>
              <w:spacing w:line="240" w:lineRule="exact"/>
              <w:ind w:left="-9" w:right="-292" w:firstLine="18"/>
              <w:rPr>
                <w:rFonts w:ascii="CordiaUPC" w:hAnsi="CordiaUPC" w:cs="CordiaUPC"/>
                <w:b/>
                <w:bCs/>
                <w:spacing w:val="-6"/>
                <w:sz w:val="24"/>
                <w:szCs w:val="24"/>
              </w:rPr>
            </w:pPr>
            <w:r w:rsidRPr="00962A36">
              <w:rPr>
                <w:rFonts w:ascii="CordiaUPC" w:hAnsi="CordiaUPC" w:cs="CordiaUPC" w:hint="cs"/>
                <w:b/>
                <w:bCs/>
                <w:sz w:val="24"/>
                <w:szCs w:val="24"/>
              </w:rPr>
              <w:t>Total</w:t>
            </w:r>
          </w:p>
        </w:tc>
        <w:tc>
          <w:tcPr>
            <w:tcW w:w="377" w:type="pct"/>
            <w:tcBorders>
              <w:bottom w:val="nil"/>
            </w:tcBorders>
          </w:tcPr>
          <w:p w14:paraId="36FB2C27" w14:textId="77777777" w:rsidR="00624214" w:rsidRPr="00962A36" w:rsidRDefault="00624214" w:rsidP="00624214">
            <w:pPr>
              <w:tabs>
                <w:tab w:val="left" w:pos="627"/>
              </w:tabs>
              <w:spacing w:line="240" w:lineRule="exact"/>
              <w:ind w:left="-120" w:right="-100"/>
              <w:jc w:val="center"/>
              <w:rPr>
                <w:rFonts w:ascii="CordiaUPC" w:hAnsi="CordiaUPC" w:cs="CordiaUPC"/>
                <w:b/>
                <w:bCs/>
                <w:sz w:val="24"/>
                <w:szCs w:val="24"/>
              </w:rPr>
            </w:pPr>
          </w:p>
        </w:tc>
        <w:tc>
          <w:tcPr>
            <w:tcW w:w="709" w:type="pct"/>
            <w:tcBorders>
              <w:top w:val="nil"/>
              <w:left w:val="nil"/>
              <w:bottom w:val="nil"/>
              <w:right w:val="nil"/>
            </w:tcBorders>
            <w:vAlign w:val="bottom"/>
          </w:tcPr>
          <w:p w14:paraId="5CD9AFBB" w14:textId="77777777" w:rsidR="00624214" w:rsidRPr="00962A36" w:rsidRDefault="00624214" w:rsidP="00624214">
            <w:pPr>
              <w:spacing w:line="240" w:lineRule="exact"/>
              <w:ind w:left="-120" w:right="-100"/>
              <w:jc w:val="center"/>
              <w:rPr>
                <w:rFonts w:ascii="CordiaUPC" w:hAnsi="CordiaUPC" w:cs="CordiaUPC"/>
                <w:b/>
                <w:bCs/>
                <w:sz w:val="24"/>
                <w:szCs w:val="24"/>
              </w:rPr>
            </w:pPr>
          </w:p>
        </w:tc>
        <w:tc>
          <w:tcPr>
            <w:tcW w:w="567" w:type="pct"/>
            <w:tcBorders>
              <w:bottom w:val="nil"/>
            </w:tcBorders>
            <w:vAlign w:val="bottom"/>
          </w:tcPr>
          <w:p w14:paraId="2637716D" w14:textId="77777777" w:rsidR="00624214" w:rsidRPr="00962A36" w:rsidRDefault="00624214" w:rsidP="00624214">
            <w:pPr>
              <w:spacing w:line="240" w:lineRule="exact"/>
              <w:ind w:left="-109" w:right="-93"/>
              <w:jc w:val="center"/>
              <w:rPr>
                <w:rFonts w:ascii="CordiaUPC" w:hAnsi="CordiaUPC" w:cs="CordiaUPC"/>
                <w:b/>
                <w:bCs/>
                <w:sz w:val="24"/>
                <w:szCs w:val="24"/>
                <w:lang w:val="en-US"/>
              </w:rPr>
            </w:pPr>
          </w:p>
        </w:tc>
        <w:tc>
          <w:tcPr>
            <w:tcW w:w="378" w:type="pct"/>
            <w:tcBorders>
              <w:top w:val="nil"/>
              <w:left w:val="nil"/>
              <w:bottom w:val="nil"/>
              <w:right w:val="nil"/>
            </w:tcBorders>
            <w:shd w:val="clear" w:color="auto" w:fill="FFFFFF" w:themeFill="background1"/>
            <w:vAlign w:val="bottom"/>
          </w:tcPr>
          <w:p w14:paraId="380729EE" w14:textId="79556F72" w:rsidR="00624214" w:rsidRPr="00962A36" w:rsidRDefault="00624214" w:rsidP="00624214">
            <w:pPr>
              <w:pBdr>
                <w:bottom w:val="double" w:sz="4" w:space="1" w:color="auto"/>
              </w:pBdr>
              <w:tabs>
                <w:tab w:val="decimal" w:pos="489"/>
              </w:tabs>
              <w:spacing w:line="240" w:lineRule="exact"/>
              <w:ind w:left="-115" w:right="-86"/>
              <w:rPr>
                <w:rFonts w:ascii="CordiaUPC" w:hAnsi="CordiaUPC" w:cs="CordiaUPC"/>
                <w:b/>
                <w:bCs/>
                <w:sz w:val="24"/>
                <w:szCs w:val="24"/>
                <w:lang w:val="en-US"/>
              </w:rPr>
            </w:pPr>
            <w:r w:rsidRPr="00962A36">
              <w:rPr>
                <w:rFonts w:ascii="CordiaUPC" w:hAnsi="CordiaUPC" w:cs="CordiaUPC"/>
                <w:b/>
                <w:bCs/>
                <w:sz w:val="24"/>
                <w:szCs w:val="24"/>
              </w:rPr>
              <w:t>30,012</w:t>
            </w:r>
          </w:p>
        </w:tc>
        <w:tc>
          <w:tcPr>
            <w:tcW w:w="379" w:type="pct"/>
            <w:tcBorders>
              <w:top w:val="nil"/>
              <w:left w:val="nil"/>
              <w:bottom w:val="nil"/>
              <w:right w:val="nil"/>
            </w:tcBorders>
            <w:vAlign w:val="bottom"/>
          </w:tcPr>
          <w:p w14:paraId="05E0664F" w14:textId="5DA16EE9" w:rsidR="00624214" w:rsidRPr="00962A36" w:rsidRDefault="00624214" w:rsidP="007A4ECB">
            <w:pPr>
              <w:pBdr>
                <w:bottom w:val="double" w:sz="4" w:space="1" w:color="auto"/>
              </w:pBdr>
              <w:tabs>
                <w:tab w:val="decimal" w:pos="517"/>
              </w:tabs>
              <w:spacing w:line="240" w:lineRule="exact"/>
              <w:ind w:right="-432"/>
              <w:rPr>
                <w:rFonts w:ascii="CordiaUPC" w:hAnsi="CordiaUPC" w:cs="CordiaUPC"/>
                <w:b/>
                <w:bCs/>
                <w:sz w:val="24"/>
                <w:szCs w:val="24"/>
                <w:rtl/>
                <w:cs/>
                <w:lang w:val="en-US"/>
              </w:rPr>
            </w:pPr>
            <w:r w:rsidRPr="00962A36">
              <w:rPr>
                <w:rFonts w:ascii="CordiaUPC" w:hAnsi="CordiaUPC" w:cs="CordiaUPC"/>
                <w:b/>
                <w:bCs/>
                <w:sz w:val="24"/>
                <w:szCs w:val="24"/>
              </w:rPr>
              <w:t>23,863</w:t>
            </w:r>
          </w:p>
        </w:tc>
        <w:tc>
          <w:tcPr>
            <w:tcW w:w="383" w:type="pct"/>
            <w:tcBorders>
              <w:top w:val="nil"/>
              <w:left w:val="nil"/>
              <w:bottom w:val="nil"/>
              <w:right w:val="nil"/>
            </w:tcBorders>
            <w:vAlign w:val="bottom"/>
          </w:tcPr>
          <w:p w14:paraId="0CC185D2" w14:textId="1528BC49" w:rsidR="00624214" w:rsidRPr="00962A36" w:rsidRDefault="00624214" w:rsidP="00624214">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962A36">
              <w:rPr>
                <w:rFonts w:ascii="CordiaUPC" w:hAnsi="CordiaUPC" w:cs="CordiaUPC"/>
                <w:b/>
                <w:bCs/>
                <w:sz w:val="24"/>
                <w:szCs w:val="24"/>
              </w:rPr>
              <w:t>53,875</w:t>
            </w:r>
          </w:p>
        </w:tc>
        <w:tc>
          <w:tcPr>
            <w:tcW w:w="425" w:type="pct"/>
            <w:tcBorders>
              <w:top w:val="nil"/>
              <w:left w:val="nil"/>
              <w:bottom w:val="nil"/>
              <w:right w:val="nil"/>
            </w:tcBorders>
            <w:shd w:val="clear" w:color="auto" w:fill="FFFFFF" w:themeFill="background1"/>
          </w:tcPr>
          <w:p w14:paraId="773787B4" w14:textId="28D090F7" w:rsidR="00624214" w:rsidRPr="00962A36" w:rsidRDefault="00624214" w:rsidP="001B6E77">
            <w:pPr>
              <w:pBdr>
                <w:bottom w:val="double" w:sz="4" w:space="1" w:color="auto"/>
              </w:pBdr>
              <w:tabs>
                <w:tab w:val="decimal" w:pos="549"/>
              </w:tabs>
              <w:spacing w:line="240" w:lineRule="exact"/>
              <w:ind w:left="-34" w:right="-193"/>
              <w:rPr>
                <w:rFonts w:ascii="CordiaUPC" w:hAnsi="CordiaUPC" w:cs="CordiaUPC"/>
                <w:b/>
                <w:bCs/>
                <w:sz w:val="24"/>
                <w:szCs w:val="24"/>
                <w:lang w:val="en-US"/>
              </w:rPr>
            </w:pPr>
            <w:r w:rsidRPr="00962A36">
              <w:rPr>
                <w:rFonts w:ascii="CordiaUPC" w:hAnsi="CordiaUPC" w:cs="CordiaUPC"/>
                <w:b/>
                <w:bCs/>
                <w:sz w:val="24"/>
                <w:szCs w:val="24"/>
              </w:rPr>
              <w:t>30,021</w:t>
            </w:r>
          </w:p>
        </w:tc>
        <w:tc>
          <w:tcPr>
            <w:tcW w:w="377" w:type="pct"/>
            <w:tcBorders>
              <w:top w:val="nil"/>
              <w:left w:val="nil"/>
              <w:bottom w:val="nil"/>
              <w:right w:val="nil"/>
            </w:tcBorders>
          </w:tcPr>
          <w:p w14:paraId="285DE9FF" w14:textId="77777777" w:rsidR="00624214" w:rsidRPr="00962A36" w:rsidRDefault="00624214" w:rsidP="001B6E77">
            <w:pPr>
              <w:pBdr>
                <w:bottom w:val="double" w:sz="4" w:space="1" w:color="auto"/>
              </w:pBdr>
              <w:tabs>
                <w:tab w:val="decimal" w:pos="520"/>
              </w:tabs>
              <w:spacing w:line="240" w:lineRule="exact"/>
              <w:ind w:right="-298"/>
              <w:rPr>
                <w:rFonts w:ascii="CordiaUPC" w:hAnsi="CordiaUPC" w:cs="CordiaUPC"/>
                <w:b/>
                <w:bCs/>
                <w:sz w:val="24"/>
                <w:szCs w:val="24"/>
                <w:rtl/>
                <w:cs/>
                <w:lang w:val="en-US"/>
              </w:rPr>
            </w:pPr>
            <w:r w:rsidRPr="00962A36">
              <w:rPr>
                <w:rFonts w:ascii="CordiaUPC" w:hAnsi="CordiaUPC" w:cs="CordiaUPC"/>
                <w:b/>
                <w:bCs/>
                <w:sz w:val="24"/>
                <w:szCs w:val="24"/>
              </w:rPr>
              <w:t>24,623</w:t>
            </w:r>
          </w:p>
        </w:tc>
        <w:tc>
          <w:tcPr>
            <w:tcW w:w="377" w:type="pct"/>
            <w:tcBorders>
              <w:top w:val="nil"/>
              <w:left w:val="nil"/>
              <w:bottom w:val="nil"/>
              <w:right w:val="nil"/>
            </w:tcBorders>
          </w:tcPr>
          <w:p w14:paraId="35E69ACD" w14:textId="5678C13C" w:rsidR="00624214" w:rsidRPr="00962A36" w:rsidRDefault="00624214" w:rsidP="00624214">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962A36">
              <w:rPr>
                <w:rFonts w:ascii="CordiaUPC" w:hAnsi="CordiaUPC" w:cs="CordiaUPC"/>
                <w:b/>
                <w:bCs/>
                <w:sz w:val="24"/>
                <w:szCs w:val="24"/>
              </w:rPr>
              <w:t>54,644</w:t>
            </w:r>
          </w:p>
        </w:tc>
      </w:tr>
    </w:tbl>
    <w:p w14:paraId="5C4F59B7" w14:textId="77777777" w:rsidR="00BC5EE7" w:rsidRPr="00962A36" w:rsidRDefault="00BC5EE7" w:rsidP="00BC5EE7">
      <w:pPr>
        <w:spacing w:before="120" w:line="240" w:lineRule="exact"/>
        <w:ind w:left="446" w:right="29" w:hanging="216"/>
        <w:jc w:val="thaiDistribute"/>
        <w:rPr>
          <w:rFonts w:ascii="CordiaUPC" w:hAnsi="CordiaUPC" w:cs="CordiaUPC"/>
          <w:sz w:val="20"/>
          <w:lang w:val="en-US"/>
        </w:rPr>
      </w:pPr>
      <w:r w:rsidRPr="00962A36">
        <w:rPr>
          <w:rFonts w:ascii="CordiaUPC" w:hAnsi="CordiaUPC" w:cs="CordiaUPC" w:hint="cs"/>
          <w:sz w:val="20"/>
          <w:vertAlign w:val="superscript"/>
        </w:rPr>
        <w:t>(1)</w:t>
      </w:r>
      <w:r w:rsidRPr="00962A36">
        <w:rPr>
          <w:rFonts w:ascii="CordiaUPC" w:hAnsi="CordiaUPC" w:cs="CordiaUPC" w:hint="cs"/>
          <w:sz w:val="20"/>
          <w:vertAlign w:val="superscript"/>
          <w:cs/>
          <w:lang w:bidi="th-TH"/>
        </w:rPr>
        <w:tab/>
      </w:r>
      <w:r w:rsidRPr="00962A36">
        <w:rPr>
          <w:rFonts w:ascii="CordiaUPC" w:hAnsi="CordiaUPC" w:cs="CordiaUPC" w:hint="cs"/>
          <w:sz w:val="20"/>
        </w:rPr>
        <w:t>Counted as a part of capital</w:t>
      </w:r>
      <w:r w:rsidRPr="00962A36">
        <w:rPr>
          <w:rFonts w:ascii="CordiaUPC" w:hAnsi="CordiaUPC" w:cs="CordiaUPC"/>
          <w:sz w:val="20"/>
        </w:rPr>
        <w:t xml:space="preserve"> fund</w:t>
      </w:r>
      <w:r w:rsidRPr="00962A36">
        <w:rPr>
          <w:rFonts w:ascii="CordiaUPC" w:hAnsi="CordiaUPC" w:cs="CordiaUPC" w:hint="cs"/>
          <w:sz w:val="20"/>
        </w:rPr>
        <w:t xml:space="preserve">, which is determined under the conditions as specified in the </w:t>
      </w:r>
      <w:proofErr w:type="spellStart"/>
      <w:r w:rsidRPr="00962A36">
        <w:rPr>
          <w:rFonts w:ascii="CordiaUPC" w:hAnsi="CordiaUPC" w:cs="CordiaUPC" w:hint="cs"/>
          <w:sz w:val="20"/>
        </w:rPr>
        <w:t>BoT’s</w:t>
      </w:r>
      <w:proofErr w:type="spellEnd"/>
      <w:r w:rsidRPr="00962A36">
        <w:rPr>
          <w:rFonts w:ascii="CordiaUPC" w:hAnsi="CordiaUPC" w:cs="CordiaUPC" w:hint="cs"/>
          <w:sz w:val="20"/>
        </w:rPr>
        <w:t xml:space="preserve"> Notification </w:t>
      </w:r>
      <w:r w:rsidRPr="00962A36">
        <w:rPr>
          <w:rFonts w:ascii="CordiaUPC" w:hAnsi="CordiaUPC" w:cs="CordiaUPC" w:hint="cs"/>
          <w:i/>
          <w:iCs/>
          <w:sz w:val="20"/>
        </w:rPr>
        <w:t>(note</w:t>
      </w:r>
      <w:r w:rsidRPr="00962A36">
        <w:rPr>
          <w:rFonts w:ascii="CordiaUPC" w:hAnsi="CordiaUPC" w:cs="CordiaUPC"/>
          <w:i/>
          <w:iCs/>
          <w:sz w:val="20"/>
        </w:rPr>
        <w:t xml:space="preserve"> 4</w:t>
      </w:r>
      <w:r w:rsidRPr="00962A36">
        <w:rPr>
          <w:rFonts w:ascii="CordiaUPC" w:hAnsi="CordiaUPC" w:cs="CordiaUPC" w:hint="cs"/>
          <w:i/>
          <w:iCs/>
          <w:sz w:val="20"/>
        </w:rPr>
        <w:t>)</w:t>
      </w:r>
    </w:p>
    <w:p w14:paraId="6B31A4FC" w14:textId="77777777" w:rsidR="00BC5EE7" w:rsidRPr="00962A36" w:rsidRDefault="00BC5EE7" w:rsidP="00BC5EE7">
      <w:pPr>
        <w:spacing w:line="240" w:lineRule="exact"/>
        <w:ind w:left="450" w:right="29" w:hanging="216"/>
        <w:jc w:val="thaiDistribute"/>
        <w:rPr>
          <w:rFonts w:ascii="CordiaUPC" w:hAnsi="CordiaUPC" w:cs="CordiaUPC"/>
          <w:sz w:val="20"/>
        </w:rPr>
      </w:pPr>
      <w:r w:rsidRPr="00962A36">
        <w:rPr>
          <w:rFonts w:ascii="CordiaUPC" w:hAnsi="CordiaUPC" w:cs="CordiaUPC" w:hint="cs"/>
          <w:sz w:val="20"/>
          <w:vertAlign w:val="superscript"/>
        </w:rPr>
        <w:t>(2)</w:t>
      </w:r>
      <w:r w:rsidRPr="00962A36">
        <w:rPr>
          <w:rFonts w:ascii="CordiaUPC" w:hAnsi="CordiaUPC" w:cs="CordiaUPC" w:hint="cs"/>
          <w:sz w:val="20"/>
          <w:rtl/>
        </w:rPr>
        <w:tab/>
      </w:r>
      <w:r w:rsidRPr="00962A36">
        <w:rPr>
          <w:rFonts w:ascii="CordiaUPC" w:hAnsi="CordiaUPC" w:cs="CordiaUPC" w:hint="cs"/>
          <w:sz w:val="20"/>
        </w:rPr>
        <w:t>The years in which call option exercise periods start</w:t>
      </w:r>
    </w:p>
    <w:p w14:paraId="6A9339C7" w14:textId="77777777" w:rsidR="00BC5EE7" w:rsidRPr="00962A36" w:rsidRDefault="00BC5EE7" w:rsidP="00BC5EE7">
      <w:pPr>
        <w:spacing w:line="240" w:lineRule="exact"/>
        <w:ind w:left="450" w:right="29" w:hanging="216"/>
        <w:jc w:val="thaiDistribute"/>
        <w:rPr>
          <w:rFonts w:ascii="CordiaUPC" w:hAnsi="CordiaUPC" w:cs="CordiaUPC"/>
          <w:sz w:val="20"/>
          <w:lang w:val="en-US"/>
        </w:rPr>
      </w:pPr>
      <w:r w:rsidRPr="00962A36">
        <w:rPr>
          <w:rFonts w:ascii="CordiaUPC" w:hAnsi="CordiaUPC" w:cs="CordiaUPC" w:hint="cs"/>
          <w:sz w:val="20"/>
          <w:vertAlign w:val="superscript"/>
        </w:rPr>
        <w:t>(3)</w:t>
      </w:r>
      <w:r w:rsidRPr="00962A36">
        <w:rPr>
          <w:rFonts w:ascii="CordiaUPC" w:hAnsi="CordiaUPC" w:cs="CordiaUPC" w:hint="cs"/>
          <w:sz w:val="20"/>
        </w:rPr>
        <w:tab/>
        <w:t>The outstanding balance of bills of exchange maturing during the year 2012 were waiting for redeem by the holders.</w:t>
      </w:r>
    </w:p>
    <w:p w14:paraId="463660E3" w14:textId="134DB662" w:rsidR="00A42766" w:rsidRPr="006E6143" w:rsidRDefault="00A42766" w:rsidP="00A42766">
      <w:pPr>
        <w:spacing w:line="240" w:lineRule="exact"/>
        <w:ind w:left="450" w:right="29" w:hanging="216"/>
        <w:jc w:val="thaiDistribute"/>
        <w:rPr>
          <w:rFonts w:ascii="CordiaUPC" w:hAnsi="CordiaUPC" w:cs="CordiaUPC"/>
          <w:sz w:val="14"/>
          <w:szCs w:val="14"/>
          <w:cs/>
          <w:lang w:val="en-US" w:bidi="th-TH"/>
        </w:rPr>
      </w:pPr>
      <w:r w:rsidRPr="00962A36">
        <w:rPr>
          <w:rFonts w:ascii="CordiaUPC" w:hAnsi="CordiaUPC" w:cs="CordiaUPC" w:hint="cs"/>
          <w:sz w:val="20"/>
          <w:vertAlign w:val="superscript"/>
        </w:rPr>
        <w:t>(</w:t>
      </w:r>
      <w:r w:rsidRPr="00962A36">
        <w:rPr>
          <w:rFonts w:ascii="CordiaUPC" w:hAnsi="CordiaUPC" w:cs="CordiaUPC" w:hint="cs"/>
          <w:sz w:val="20"/>
          <w:vertAlign w:val="superscript"/>
          <w:cs/>
          <w:lang w:bidi="th-TH"/>
        </w:rPr>
        <w:t>4</w:t>
      </w:r>
      <w:r w:rsidRPr="00962A36">
        <w:rPr>
          <w:rFonts w:ascii="CordiaUPC" w:hAnsi="CordiaUPC" w:cs="CordiaUPC" w:hint="cs"/>
          <w:sz w:val="20"/>
          <w:vertAlign w:val="superscript"/>
        </w:rPr>
        <w:t>)</w:t>
      </w:r>
      <w:r w:rsidRPr="00962A36">
        <w:rPr>
          <w:rFonts w:ascii="CordiaUPC" w:hAnsi="CordiaUPC" w:cs="CordiaUPC"/>
          <w:color w:val="000000"/>
          <w:szCs w:val="22"/>
          <w:lang w:val="en-US" w:bidi="th-TH"/>
        </w:rPr>
        <w:t xml:space="preserve">   </w:t>
      </w:r>
      <w:r w:rsidRPr="00962A36">
        <w:rPr>
          <w:rFonts w:ascii="CordiaUPC" w:hAnsi="CordiaUPC" w:cs="CordiaUPC"/>
          <w:color w:val="000000"/>
          <w:sz w:val="20"/>
          <w:lang w:val="en-US" w:bidi="th-TH"/>
        </w:rPr>
        <w:t>Balance denominated in USD and E</w:t>
      </w:r>
      <w:r w:rsidR="00FB3A68">
        <w:rPr>
          <w:rFonts w:ascii="CordiaUPC" w:hAnsi="CordiaUPC" w:cs="CordiaUPC"/>
          <w:color w:val="000000"/>
          <w:sz w:val="20"/>
          <w:lang w:val="en-US" w:bidi="th-TH"/>
        </w:rPr>
        <w:t>UR</w:t>
      </w:r>
      <w:r w:rsidRPr="00962A36">
        <w:rPr>
          <w:rFonts w:ascii="CordiaUPC" w:hAnsi="CordiaUPC" w:cs="CordiaUPC"/>
          <w:color w:val="000000"/>
          <w:sz w:val="20"/>
          <w:lang w:val="en-US" w:bidi="th-TH"/>
        </w:rPr>
        <w:t xml:space="preserve"> currencies are stated in Baht equivalents.</w:t>
      </w:r>
    </w:p>
    <w:p w14:paraId="4F94310B" w14:textId="77777777" w:rsidR="00A42766" w:rsidRPr="00A42766" w:rsidRDefault="00A42766" w:rsidP="00BC5EE7">
      <w:pPr>
        <w:spacing w:line="240" w:lineRule="exact"/>
        <w:ind w:left="450" w:right="29" w:hanging="216"/>
        <w:jc w:val="thaiDistribute"/>
        <w:rPr>
          <w:rFonts w:ascii="CordiaUPC" w:hAnsi="CordiaUPC" w:cs="CordiaUPC"/>
          <w:sz w:val="20"/>
          <w:lang w:val="en-US"/>
        </w:rPr>
      </w:pPr>
    </w:p>
    <w:p w14:paraId="15683CF7" w14:textId="77777777" w:rsidR="00C22A67" w:rsidRDefault="00C22A67" w:rsidP="00AD7C76">
      <w:pPr>
        <w:keepNext/>
        <w:keepLines/>
        <w:spacing w:line="240" w:lineRule="exact"/>
        <w:ind w:left="540" w:hanging="540"/>
        <w:outlineLvl w:val="0"/>
        <w:rPr>
          <w:rFonts w:ascii="CordiaUPC" w:hAnsi="CordiaUPC" w:cs="CordiaUPC"/>
          <w:b/>
          <w:iCs/>
          <w:sz w:val="28"/>
          <w:szCs w:val="28"/>
        </w:rPr>
      </w:pPr>
    </w:p>
    <w:p w14:paraId="5398CE39" w14:textId="2D1C663B" w:rsidR="00027C9F" w:rsidRDefault="00027C9F">
      <w:pPr>
        <w:spacing w:line="240" w:lineRule="auto"/>
        <w:rPr>
          <w:rFonts w:ascii="CordiaUPC" w:hAnsi="CordiaUPC" w:cs="CordiaUPC"/>
          <w:sz w:val="20"/>
          <w:vertAlign w:val="superscript"/>
        </w:rPr>
      </w:pPr>
    </w:p>
    <w:p w14:paraId="358A9E3B" w14:textId="21E50B23" w:rsidR="00BC5EE7" w:rsidRDefault="00BC5EE7">
      <w:pPr>
        <w:spacing w:line="240" w:lineRule="auto"/>
        <w:rPr>
          <w:rFonts w:ascii="CordiaUPC" w:hAnsi="CordiaUPC" w:cs="CordiaUPC"/>
          <w:sz w:val="20"/>
          <w:vertAlign w:val="superscript"/>
        </w:rPr>
      </w:pPr>
    </w:p>
    <w:p w14:paraId="6AE8FF0D" w14:textId="62B40EF0" w:rsidR="00BC5EE7" w:rsidRDefault="00BC5EE7">
      <w:pPr>
        <w:spacing w:line="240" w:lineRule="auto"/>
        <w:rPr>
          <w:rFonts w:ascii="CordiaUPC" w:hAnsi="CordiaUPC" w:cs="CordiaUPC"/>
          <w:sz w:val="20"/>
          <w:vertAlign w:val="superscript"/>
        </w:rPr>
      </w:pPr>
    </w:p>
    <w:p w14:paraId="30ADFBDC" w14:textId="79B44F1A" w:rsidR="00BC5EE7" w:rsidRDefault="00BC5EE7">
      <w:pPr>
        <w:spacing w:line="240" w:lineRule="auto"/>
        <w:rPr>
          <w:rFonts w:ascii="CordiaUPC" w:hAnsi="CordiaUPC" w:cs="CordiaUPC"/>
          <w:sz w:val="20"/>
          <w:vertAlign w:val="superscript"/>
        </w:rPr>
      </w:pPr>
    </w:p>
    <w:p w14:paraId="154B9CFF" w14:textId="164B7C7F" w:rsidR="00BC5EE7" w:rsidRDefault="00BC5EE7">
      <w:pPr>
        <w:spacing w:line="240" w:lineRule="auto"/>
        <w:rPr>
          <w:rFonts w:ascii="CordiaUPC" w:hAnsi="CordiaUPC" w:cs="CordiaUPC"/>
          <w:sz w:val="20"/>
          <w:vertAlign w:val="superscript"/>
          <w:cs/>
          <w:lang w:bidi="th-TH"/>
        </w:rPr>
      </w:pPr>
    </w:p>
    <w:p w14:paraId="68F3D3E6" w14:textId="562D2AFE" w:rsidR="00BC5EE7" w:rsidRDefault="00BC5EE7">
      <w:pPr>
        <w:spacing w:line="240" w:lineRule="auto"/>
        <w:rPr>
          <w:rFonts w:ascii="CordiaUPC" w:hAnsi="CordiaUPC" w:cs="CordiaUPC"/>
          <w:sz w:val="20"/>
          <w:vertAlign w:val="superscript"/>
        </w:rPr>
      </w:pPr>
    </w:p>
    <w:p w14:paraId="1DD74943" w14:textId="40B49F0B" w:rsidR="00BC5EE7" w:rsidRDefault="00BC5EE7">
      <w:pPr>
        <w:spacing w:line="240" w:lineRule="auto"/>
        <w:rPr>
          <w:rFonts w:ascii="CordiaUPC" w:hAnsi="CordiaUPC" w:cs="CordiaUPC"/>
          <w:sz w:val="20"/>
          <w:vertAlign w:val="superscript"/>
        </w:rPr>
      </w:pPr>
    </w:p>
    <w:p w14:paraId="6C463FE9" w14:textId="758861BD" w:rsidR="00BC5EE7" w:rsidRDefault="00BC5EE7">
      <w:pPr>
        <w:spacing w:line="240" w:lineRule="auto"/>
        <w:rPr>
          <w:rFonts w:ascii="CordiaUPC" w:hAnsi="CordiaUPC" w:cs="CordiaUPC"/>
          <w:sz w:val="20"/>
          <w:vertAlign w:val="superscript"/>
        </w:rPr>
      </w:pPr>
    </w:p>
    <w:p w14:paraId="1334A05F" w14:textId="77777777" w:rsidR="00674FA1" w:rsidRPr="00674FA1" w:rsidRDefault="00674FA1">
      <w:pPr>
        <w:pStyle w:val="ListParagraph"/>
        <w:numPr>
          <w:ilvl w:val="0"/>
          <w:numId w:val="30"/>
        </w:numPr>
        <w:spacing w:line="240" w:lineRule="auto"/>
        <w:rPr>
          <w:rFonts w:ascii="CordiaUPC" w:hAnsi="CordiaUPC" w:cs="CordiaUPC"/>
          <w:b/>
          <w:bCs/>
          <w:vanish/>
          <w:sz w:val="26"/>
          <w:szCs w:val="26"/>
          <w:lang w:bidi="th-TH"/>
        </w:rPr>
      </w:pPr>
      <w:bookmarkStart w:id="15" w:name="_Hlk37379885"/>
    </w:p>
    <w:p w14:paraId="434B9E8C" w14:textId="77777777" w:rsidR="00674FA1" w:rsidRPr="00674FA1" w:rsidRDefault="00674FA1">
      <w:pPr>
        <w:pStyle w:val="ListParagraph"/>
        <w:numPr>
          <w:ilvl w:val="0"/>
          <w:numId w:val="30"/>
        </w:numPr>
        <w:spacing w:line="240" w:lineRule="auto"/>
        <w:rPr>
          <w:rFonts w:ascii="CordiaUPC" w:hAnsi="CordiaUPC" w:cs="CordiaUPC"/>
          <w:b/>
          <w:bCs/>
          <w:vanish/>
          <w:sz w:val="26"/>
          <w:szCs w:val="26"/>
          <w:lang w:bidi="th-TH"/>
        </w:rPr>
      </w:pPr>
    </w:p>
    <w:p w14:paraId="71A0BAB5" w14:textId="14486293" w:rsidR="00F709EB" w:rsidRPr="004D0D65" w:rsidRDefault="00301F43" w:rsidP="00027C9F">
      <w:pPr>
        <w:keepNext/>
        <w:keepLines/>
        <w:spacing w:line="240" w:lineRule="exact"/>
        <w:ind w:left="540" w:hanging="540"/>
        <w:outlineLvl w:val="0"/>
        <w:rPr>
          <w:rFonts w:ascii="CordiaUPC" w:hAnsi="CordiaUPC" w:cs="CordiaUPC"/>
          <w:b/>
          <w:bCs/>
          <w:iCs/>
          <w:sz w:val="26"/>
          <w:szCs w:val="26"/>
          <w:lang w:val="en-US" w:bidi="th-TH"/>
        </w:rPr>
      </w:pPr>
      <w:r w:rsidRPr="00027C9F">
        <w:rPr>
          <w:rFonts w:ascii="CordiaUPC" w:hAnsi="CordiaUPC" w:cs="CordiaUPC"/>
          <w:b/>
          <w:bCs/>
          <w:iCs/>
          <w:sz w:val="28"/>
          <w:szCs w:val="28"/>
          <w:lang w:val="en-US" w:bidi="th-TH"/>
        </w:rPr>
        <w:t xml:space="preserve"> </w:t>
      </w:r>
      <w:r w:rsidR="00027C9F" w:rsidRPr="004D0D65">
        <w:rPr>
          <w:rFonts w:ascii="CordiaUPC" w:hAnsi="CordiaUPC" w:cs="CordiaUPC"/>
          <w:b/>
          <w:bCs/>
          <w:iCs/>
          <w:sz w:val="26"/>
          <w:szCs w:val="26"/>
          <w:lang w:val="en-US" w:bidi="th-TH"/>
        </w:rPr>
        <w:t>9.1</w:t>
      </w:r>
      <w:r w:rsidRPr="004D0D65">
        <w:rPr>
          <w:rFonts w:ascii="CordiaUPC" w:hAnsi="CordiaUPC" w:cs="CordiaUPC"/>
          <w:b/>
          <w:bCs/>
          <w:iCs/>
          <w:sz w:val="26"/>
          <w:szCs w:val="26"/>
          <w:lang w:val="en-US" w:bidi="th-TH"/>
        </w:rPr>
        <w:t xml:space="preserve"> </w:t>
      </w:r>
      <w:r w:rsidR="00CC3793" w:rsidRPr="004D0D65">
        <w:rPr>
          <w:rFonts w:ascii="CordiaUPC" w:hAnsi="CordiaUPC" w:cs="CordiaUPC" w:hint="cs"/>
          <w:b/>
          <w:bCs/>
          <w:iCs/>
          <w:sz w:val="26"/>
          <w:szCs w:val="26"/>
          <w:lang w:val="en-US" w:bidi="th-TH"/>
        </w:rPr>
        <w:t>Subordinated debentures</w:t>
      </w:r>
      <w:r w:rsidR="00CC3793" w:rsidRPr="004D0D65">
        <w:rPr>
          <w:rFonts w:ascii="CordiaUPC" w:hAnsi="CordiaUPC" w:cs="CordiaUPC"/>
          <w:b/>
          <w:bCs/>
          <w:iCs/>
          <w:sz w:val="26"/>
          <w:szCs w:val="26"/>
          <w:lang w:val="en-US" w:bidi="th-TH"/>
        </w:rPr>
        <w:t xml:space="preserve"> </w:t>
      </w:r>
    </w:p>
    <w:p w14:paraId="2F89FAB4" w14:textId="139F4FC5" w:rsidR="00150032" w:rsidRPr="00301F43" w:rsidRDefault="00301F43" w:rsidP="00301F43">
      <w:pPr>
        <w:spacing w:line="240" w:lineRule="exact"/>
        <w:jc w:val="thaiDistribute"/>
        <w:rPr>
          <w:rFonts w:ascii="CordiaUPC" w:hAnsi="CordiaUPC" w:cs="CordiaUPC"/>
          <w:spacing w:val="-4"/>
          <w:sz w:val="26"/>
          <w:szCs w:val="26"/>
          <w:lang w:val="en-US" w:bidi="th-TH"/>
        </w:rPr>
      </w:pPr>
      <w:r w:rsidRPr="00301F43">
        <w:rPr>
          <w:rFonts w:ascii="CordiaUPC" w:hAnsi="CordiaUPC" w:cs="CordiaUPC"/>
          <w:spacing w:val="-4"/>
          <w:sz w:val="26"/>
          <w:szCs w:val="26"/>
          <w:lang w:val="en-US" w:bidi="th-TH"/>
        </w:rPr>
        <w:t xml:space="preserve"> </w:t>
      </w:r>
    </w:p>
    <w:p w14:paraId="593B571D" w14:textId="47AE7F4D" w:rsidR="008622A2" w:rsidRPr="00C2430E" w:rsidRDefault="008622A2" w:rsidP="00027C9F">
      <w:pPr>
        <w:tabs>
          <w:tab w:val="left" w:pos="1080"/>
        </w:tabs>
        <w:spacing w:line="240" w:lineRule="exact"/>
        <w:ind w:left="900" w:hanging="450"/>
        <w:jc w:val="both"/>
        <w:rPr>
          <w:rFonts w:ascii="CordiaUPC" w:hAnsi="CordiaUPC" w:cs="CordiaUPC"/>
          <w:sz w:val="26"/>
          <w:szCs w:val="26"/>
          <w:lang w:bidi="th-TH"/>
        </w:rPr>
      </w:pPr>
      <w:r w:rsidRPr="00C2430E">
        <w:rPr>
          <w:rFonts w:ascii="CordiaUPC" w:hAnsi="CordiaUPC" w:cs="CordiaUPC" w:hint="cs"/>
          <w:sz w:val="26"/>
          <w:szCs w:val="26"/>
          <w:cs/>
          <w:lang w:val="en-US" w:bidi="th-TH"/>
        </w:rPr>
        <w:t xml:space="preserve">9.1.1 </w:t>
      </w:r>
      <w:r w:rsidRPr="00C2430E">
        <w:rPr>
          <w:rFonts w:ascii="CordiaUPC" w:hAnsi="CordiaUPC" w:cs="CordiaUPC"/>
          <w:sz w:val="26"/>
          <w:szCs w:val="26"/>
          <w:lang w:bidi="th-TH"/>
        </w:rPr>
        <w:t xml:space="preserve">On 2 December 2019, the Bank issued the Perpetual Additional Tier 1 Capital Securities </w:t>
      </w:r>
      <w:r w:rsidRPr="00C2430E">
        <w:rPr>
          <w:rFonts w:ascii="CordiaUPC" w:hAnsi="CordiaUPC" w:cs="CordiaUPC"/>
          <w:spacing w:val="-4"/>
          <w:sz w:val="26"/>
          <w:szCs w:val="26"/>
          <w:lang w:bidi="th-TH"/>
        </w:rPr>
        <w:t>amounting to USD 400 million, which has no expiration date</w:t>
      </w:r>
      <w:r w:rsidRPr="00C2430E">
        <w:rPr>
          <w:rFonts w:ascii="CordiaUPC" w:hAnsi="CordiaUPC" w:cs="CordiaUPC"/>
          <w:sz w:val="26"/>
          <w:szCs w:val="26"/>
          <w:lang w:bidi="th-TH"/>
        </w:rPr>
        <w:t xml:space="preserve"> and carries a fixed interest rate of 4</w:t>
      </w:r>
      <w:r w:rsidRPr="00C2430E">
        <w:rPr>
          <w:rFonts w:ascii="CordiaUPC" w:hAnsi="CordiaUPC" w:cs="CordiaUPC"/>
          <w:sz w:val="26"/>
          <w:szCs w:val="26"/>
          <w:cs/>
          <w:lang w:bidi="th-TH"/>
        </w:rPr>
        <w:t>.</w:t>
      </w:r>
      <w:r w:rsidRPr="00C2430E">
        <w:rPr>
          <w:rFonts w:ascii="CordiaUPC" w:hAnsi="CordiaUPC" w:cs="CordiaUPC"/>
          <w:sz w:val="26"/>
          <w:szCs w:val="26"/>
          <w:lang w:bidi="th-TH"/>
        </w:rPr>
        <w:t>90</w:t>
      </w:r>
      <w:r w:rsidRPr="00C2430E">
        <w:rPr>
          <w:rFonts w:ascii="CordiaUPC" w:hAnsi="CordiaUPC" w:cs="CordiaUPC"/>
          <w:sz w:val="26"/>
          <w:szCs w:val="26"/>
          <w:cs/>
          <w:lang w:bidi="th-TH"/>
        </w:rPr>
        <w:t xml:space="preserve">% </w:t>
      </w:r>
      <w:r w:rsidRPr="00C2430E">
        <w:rPr>
          <w:rFonts w:ascii="CordiaUPC" w:hAnsi="CordiaUPC" w:cs="CordiaUPC"/>
          <w:sz w:val="26"/>
          <w:szCs w:val="26"/>
          <w:lang w:bidi="th-TH"/>
        </w:rPr>
        <w:t>per annum, payable semi</w:t>
      </w:r>
      <w:r w:rsidRPr="00C2430E">
        <w:rPr>
          <w:rFonts w:ascii="CordiaUPC" w:hAnsi="CordiaUPC" w:cs="CordiaUPC"/>
          <w:sz w:val="26"/>
          <w:szCs w:val="26"/>
          <w:cs/>
          <w:lang w:bidi="th-TH"/>
        </w:rPr>
        <w:t>-</w:t>
      </w:r>
      <w:r w:rsidRPr="00C2430E">
        <w:rPr>
          <w:rFonts w:ascii="CordiaUPC" w:hAnsi="CordiaUPC" w:cs="CordiaUPC"/>
          <w:sz w:val="26"/>
          <w:szCs w:val="26"/>
          <w:lang w:bidi="th-TH"/>
        </w:rPr>
        <w:t>annually in June and December of every year</w:t>
      </w:r>
      <w:r w:rsidRPr="00C2430E">
        <w:rPr>
          <w:rFonts w:ascii="CordiaUPC" w:hAnsi="CordiaUPC" w:cs="CordiaUPC"/>
          <w:sz w:val="26"/>
          <w:szCs w:val="26"/>
          <w:cs/>
          <w:lang w:bidi="th-TH"/>
        </w:rPr>
        <w:t xml:space="preserve">. </w:t>
      </w:r>
      <w:r w:rsidRPr="00C2430E">
        <w:rPr>
          <w:rFonts w:ascii="CordiaUPC" w:hAnsi="CordiaUPC" w:cs="CordiaUPC"/>
          <w:sz w:val="26"/>
          <w:szCs w:val="26"/>
          <w:lang w:bidi="th-TH"/>
        </w:rPr>
        <w:t>The Bank can early redeem the Perpetual Additional Tier 1 Capital Securities after 5 years from the issue date or according to certain specified conditions</w:t>
      </w:r>
      <w:r w:rsidRPr="00C2430E">
        <w:rPr>
          <w:rFonts w:ascii="CordiaUPC" w:hAnsi="CordiaUPC" w:cs="CordiaUPC"/>
          <w:sz w:val="26"/>
          <w:szCs w:val="26"/>
          <w:cs/>
          <w:lang w:bidi="th-TH"/>
        </w:rPr>
        <w:t xml:space="preserve">. </w:t>
      </w:r>
      <w:r w:rsidRPr="00C2430E">
        <w:rPr>
          <w:rFonts w:ascii="CordiaUPC" w:hAnsi="CordiaUPC" w:cs="CordiaUPC"/>
          <w:sz w:val="26"/>
          <w:szCs w:val="26"/>
          <w:lang w:bidi="th-TH"/>
        </w:rPr>
        <w:t xml:space="preserve">The Bank </w:t>
      </w:r>
      <w:proofErr w:type="gramStart"/>
      <w:r w:rsidRPr="00C2430E">
        <w:rPr>
          <w:rFonts w:ascii="CordiaUPC" w:hAnsi="CordiaUPC" w:cs="CordiaUPC"/>
          <w:sz w:val="26"/>
          <w:szCs w:val="26"/>
          <w:lang w:bidi="th-TH"/>
        </w:rPr>
        <w:t>has to</w:t>
      </w:r>
      <w:proofErr w:type="gramEnd"/>
      <w:r w:rsidRPr="00C2430E">
        <w:rPr>
          <w:rFonts w:ascii="CordiaUPC" w:hAnsi="CordiaUPC" w:cs="CordiaUPC"/>
          <w:sz w:val="26"/>
          <w:szCs w:val="26"/>
          <w:lang w:bidi="th-TH"/>
        </w:rPr>
        <w:t xml:space="preserve"> get the Bank of Thailand’s approval before proceeding an early redemption</w:t>
      </w:r>
      <w:r w:rsidRPr="00C2430E">
        <w:rPr>
          <w:rFonts w:ascii="CordiaUPC" w:hAnsi="CordiaUPC" w:cs="CordiaUPC"/>
          <w:sz w:val="26"/>
          <w:szCs w:val="26"/>
          <w:cs/>
          <w:lang w:bidi="th-TH"/>
        </w:rPr>
        <w:t>.</w:t>
      </w:r>
      <w:r w:rsidRPr="00C2430E">
        <w:rPr>
          <w:rFonts w:ascii="CordiaUPC" w:hAnsi="CordiaUPC" w:cs="CordiaUPC"/>
          <w:sz w:val="26"/>
          <w:szCs w:val="26"/>
          <w:lang w:bidi="th-TH"/>
        </w:rPr>
        <w:t xml:space="preserve"> The Securities </w:t>
      </w:r>
      <w:r w:rsidRPr="00C2430E">
        <w:rPr>
          <w:rFonts w:ascii="CordiaUPC" w:hAnsi="CordiaUPC" w:cs="CordiaUPC"/>
          <w:sz w:val="26"/>
          <w:szCs w:val="26"/>
        </w:rPr>
        <w:t>have been issued under the Bank’s Euro Medium Term Note Programme</w:t>
      </w:r>
      <w:r w:rsidRPr="00C2430E">
        <w:rPr>
          <w:rFonts w:ascii="CordiaUPC" w:hAnsi="CordiaUPC" w:cs="CordiaUPC"/>
          <w:sz w:val="26"/>
          <w:szCs w:val="26"/>
          <w:cs/>
          <w:lang w:bidi="th-TH"/>
        </w:rPr>
        <w:t>.</w:t>
      </w:r>
    </w:p>
    <w:p w14:paraId="5489DAEF" w14:textId="77777777" w:rsidR="008622A2" w:rsidRPr="00C2430E" w:rsidRDefault="008622A2" w:rsidP="008622A2">
      <w:pPr>
        <w:spacing w:line="240" w:lineRule="exact"/>
        <w:ind w:left="1260" w:hanging="630"/>
        <w:jc w:val="both"/>
        <w:rPr>
          <w:rFonts w:ascii="CordiaUPC" w:hAnsi="CordiaUPC" w:cs="CordiaUPC"/>
          <w:sz w:val="26"/>
          <w:szCs w:val="26"/>
          <w:lang w:bidi="th-TH"/>
        </w:rPr>
      </w:pPr>
    </w:p>
    <w:p w14:paraId="47A0F624" w14:textId="77777777" w:rsidR="008622A2" w:rsidRPr="00C2430E" w:rsidRDefault="008622A2" w:rsidP="00027C9F">
      <w:pPr>
        <w:spacing w:line="240" w:lineRule="exact"/>
        <w:ind w:left="900"/>
        <w:jc w:val="thaiDistribute"/>
        <w:rPr>
          <w:rFonts w:ascii="CordiaUPC" w:hAnsi="CordiaUPC" w:cs="CordiaUPC"/>
          <w:sz w:val="26"/>
          <w:szCs w:val="26"/>
          <w:lang w:bidi="th-TH"/>
        </w:rPr>
      </w:pPr>
      <w:r w:rsidRPr="00C2430E">
        <w:rPr>
          <w:rFonts w:ascii="CordiaUPC" w:hAnsi="CordiaUPC" w:cs="CordiaUPC"/>
          <w:sz w:val="26"/>
          <w:szCs w:val="26"/>
          <w:lang w:bidi="th-TH"/>
        </w:rPr>
        <w:t>During 26 August 2022 to 29 September 2022, with the approval from Bank of Thailand, the Bank repurchased the Perpetual Additional Tier 1 Capital Securities from investors amounting to USD 29 million.</w:t>
      </w:r>
    </w:p>
    <w:p w14:paraId="050F8B76" w14:textId="77777777" w:rsidR="008622A2" w:rsidRPr="00C2430E" w:rsidRDefault="008622A2" w:rsidP="00027C9F">
      <w:pPr>
        <w:spacing w:line="240" w:lineRule="exact"/>
        <w:ind w:left="900"/>
        <w:jc w:val="thaiDistribute"/>
        <w:rPr>
          <w:rFonts w:ascii="CordiaUPC" w:hAnsi="CordiaUPC" w:cs="CordiaUPC"/>
          <w:sz w:val="26"/>
          <w:szCs w:val="26"/>
          <w:lang w:bidi="th-TH"/>
        </w:rPr>
      </w:pPr>
    </w:p>
    <w:p w14:paraId="4065F32D" w14:textId="29F2ABC4" w:rsidR="008622A2" w:rsidRPr="00C2430E" w:rsidRDefault="008622A2" w:rsidP="00027C9F">
      <w:pPr>
        <w:spacing w:line="240" w:lineRule="exact"/>
        <w:ind w:left="900"/>
        <w:jc w:val="thaiDistribute"/>
        <w:rPr>
          <w:rFonts w:ascii="CordiaUPC" w:hAnsi="CordiaUPC" w:cs="CordiaUPC"/>
          <w:sz w:val="26"/>
          <w:szCs w:val="26"/>
          <w:lang w:bidi="th-TH"/>
        </w:rPr>
      </w:pPr>
      <w:r w:rsidRPr="00C2430E">
        <w:rPr>
          <w:rFonts w:ascii="CordiaUPC" w:hAnsi="CordiaUPC" w:cs="CordiaUPC"/>
          <w:sz w:val="26"/>
          <w:szCs w:val="26"/>
          <w:lang w:bidi="th-TH"/>
        </w:rPr>
        <w:t>During 26 October 2022 to 3 November 2022, with the approval from the Bank of Thailand, the Bank had made a tender offer and repurchased the Perpetual Additional Tier 1 Capital Securities from investors amounting to USD 125 million</w:t>
      </w:r>
      <w:r w:rsidR="00DA34DF" w:rsidRPr="00DA34DF">
        <w:rPr>
          <w:rFonts w:ascii="CordiaUPC" w:hAnsi="CordiaUPC" w:cs="CordiaUPC" w:hint="cs"/>
          <w:sz w:val="26"/>
          <w:szCs w:val="26"/>
          <w:cs/>
          <w:lang w:bidi="th-TH"/>
        </w:rPr>
        <w:t>.</w:t>
      </w:r>
    </w:p>
    <w:p w14:paraId="0A823C2A" w14:textId="77777777" w:rsidR="00E92F61" w:rsidRPr="00C2430E" w:rsidRDefault="00E92F61" w:rsidP="00027C9F">
      <w:pPr>
        <w:spacing w:line="240" w:lineRule="exact"/>
        <w:ind w:left="900"/>
        <w:jc w:val="thaiDistribute"/>
        <w:rPr>
          <w:rFonts w:ascii="CordiaUPC" w:hAnsi="CordiaUPC" w:cs="CordiaUPC"/>
          <w:sz w:val="26"/>
          <w:szCs w:val="26"/>
          <w:lang w:bidi="th-TH"/>
        </w:rPr>
      </w:pPr>
    </w:p>
    <w:p w14:paraId="62BE0FF9" w14:textId="3C97CF90" w:rsidR="00057E1F" w:rsidRPr="008622A2" w:rsidRDefault="008622A2" w:rsidP="00027C9F">
      <w:pPr>
        <w:spacing w:line="240" w:lineRule="exact"/>
        <w:ind w:left="900"/>
        <w:jc w:val="thaiDistribute"/>
        <w:rPr>
          <w:rFonts w:ascii="CordiaUPC" w:hAnsi="CordiaUPC" w:cs="CordiaUPC"/>
          <w:sz w:val="26"/>
          <w:szCs w:val="26"/>
          <w:lang w:bidi="th-TH"/>
        </w:rPr>
      </w:pPr>
      <w:r w:rsidRPr="00C2430E">
        <w:rPr>
          <w:rFonts w:ascii="CordiaUPC" w:hAnsi="CordiaUPC" w:cs="CordiaUPC"/>
          <w:sz w:val="26"/>
          <w:szCs w:val="26"/>
          <w:lang w:bidi="th-TH"/>
        </w:rPr>
        <w:t>During 10-18 August 2023, with the approval from the Bank of Thailand, the Bank had made a tender offer and repurchased the Perpetual Additional Tier 1 Capital Securities from investors amounting to USD 58 million, the total value of the repurchase was USD 213 million, representing 53.18%. The outstanding balance remained at USD 187 million.</w:t>
      </w:r>
    </w:p>
    <w:p w14:paraId="2138D79D" w14:textId="77777777" w:rsidR="00F8042C" w:rsidRPr="00CC3793" w:rsidRDefault="00F8042C" w:rsidP="00F8042C">
      <w:pPr>
        <w:spacing w:line="240" w:lineRule="exact"/>
        <w:ind w:left="360"/>
        <w:jc w:val="thaiDistribute"/>
        <w:rPr>
          <w:rFonts w:ascii="CordiaUPC" w:hAnsi="CordiaUPC" w:cs="CordiaUPC"/>
          <w:b/>
          <w:bCs/>
          <w:sz w:val="26"/>
          <w:szCs w:val="26"/>
          <w:lang w:val="en-US" w:bidi="th-TH"/>
        </w:rPr>
      </w:pPr>
    </w:p>
    <w:p w14:paraId="5A03461A" w14:textId="1C98A439" w:rsidR="00B3056F" w:rsidRPr="004D0D65" w:rsidRDefault="00A7166D" w:rsidP="00AD7C76">
      <w:pPr>
        <w:pStyle w:val="Heading1"/>
        <w:numPr>
          <w:ilvl w:val="0"/>
          <w:numId w:val="0"/>
        </w:numPr>
        <w:spacing w:before="0" w:after="0" w:line="240" w:lineRule="exact"/>
        <w:ind w:left="540" w:hanging="540"/>
        <w:rPr>
          <w:rFonts w:ascii="CordiaUPC" w:hAnsi="CordiaUPC" w:cs="CordiaUPC"/>
          <w:i w:val="0"/>
          <w:iCs/>
          <w:sz w:val="26"/>
          <w:szCs w:val="26"/>
        </w:rPr>
      </w:pPr>
      <w:bookmarkStart w:id="16" w:name="_Hlk101972510"/>
      <w:bookmarkEnd w:id="15"/>
      <w:r w:rsidRPr="004D0D65">
        <w:rPr>
          <w:rFonts w:ascii="CordiaUPC" w:hAnsi="CordiaUPC" w:cs="CordiaUPC"/>
          <w:i w:val="0"/>
          <w:iCs/>
          <w:sz w:val="26"/>
          <w:szCs w:val="26"/>
        </w:rPr>
        <w:t>1</w:t>
      </w:r>
      <w:r w:rsidR="000272E3" w:rsidRPr="004D0D65">
        <w:rPr>
          <w:rFonts w:ascii="CordiaUPC" w:hAnsi="CordiaUPC" w:cs="CordiaUPC"/>
          <w:i w:val="0"/>
          <w:iCs/>
          <w:sz w:val="26"/>
          <w:szCs w:val="26"/>
        </w:rPr>
        <w:t>0</w:t>
      </w:r>
      <w:r w:rsidR="0024357E" w:rsidRPr="004D0D65">
        <w:rPr>
          <w:rFonts w:ascii="CordiaUPC" w:hAnsi="CordiaUPC" w:cs="CordiaUPC" w:hint="cs"/>
          <w:i w:val="0"/>
          <w:iCs/>
          <w:sz w:val="26"/>
          <w:szCs w:val="26"/>
        </w:rPr>
        <w:tab/>
      </w:r>
      <w:r w:rsidR="007F5238" w:rsidRPr="004D0D65">
        <w:rPr>
          <w:rFonts w:ascii="CordiaUPC" w:hAnsi="CordiaUPC" w:cs="CordiaUPC" w:hint="cs"/>
          <w:i w:val="0"/>
          <w:iCs/>
          <w:sz w:val="26"/>
          <w:szCs w:val="26"/>
        </w:rPr>
        <w:t>Assets pledged as collateral</w:t>
      </w:r>
      <w:r w:rsidR="00B04F97" w:rsidRPr="004D0D65">
        <w:rPr>
          <w:rFonts w:ascii="CordiaUPC" w:hAnsi="CordiaUPC" w:cs="CordiaUPC" w:hint="cs"/>
          <w:i w:val="0"/>
          <w:iCs/>
          <w:sz w:val="26"/>
          <w:szCs w:val="26"/>
        </w:rPr>
        <w:t xml:space="preserve"> and under </w:t>
      </w:r>
      <w:proofErr w:type="gramStart"/>
      <w:r w:rsidR="00B04F97" w:rsidRPr="004D0D65">
        <w:rPr>
          <w:rFonts w:ascii="CordiaUPC" w:hAnsi="CordiaUPC" w:cs="CordiaUPC" w:hint="cs"/>
          <w:i w:val="0"/>
          <w:iCs/>
          <w:sz w:val="26"/>
          <w:szCs w:val="26"/>
        </w:rPr>
        <w:t>restriction</w:t>
      </w:r>
      <w:proofErr w:type="gramEnd"/>
    </w:p>
    <w:p w14:paraId="4AA53E71" w14:textId="77777777" w:rsidR="007F5238" w:rsidRPr="00392524" w:rsidRDefault="007F5238" w:rsidP="00AD7C76">
      <w:pPr>
        <w:pStyle w:val="index"/>
        <w:spacing w:after="0" w:line="240" w:lineRule="exact"/>
        <w:ind w:left="562"/>
        <w:rPr>
          <w:rFonts w:ascii="CordiaUPC" w:hAnsi="CordiaUPC" w:cs="CordiaUPC"/>
          <w:sz w:val="26"/>
          <w:szCs w:val="26"/>
          <w:lang w:val="en-US" w:bidi="th-TH"/>
        </w:rPr>
      </w:pPr>
    </w:p>
    <w:p w14:paraId="40595D93" w14:textId="73E592A2" w:rsidR="007F5238" w:rsidRPr="00392524" w:rsidRDefault="007F5238" w:rsidP="00AD7C7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392524">
        <w:rPr>
          <w:rFonts w:ascii="CordiaUPC" w:hAnsi="CordiaUPC" w:cs="CordiaUPC" w:hint="cs"/>
          <w:sz w:val="26"/>
          <w:szCs w:val="26"/>
          <w:shd w:val="clear" w:color="auto" w:fill="FFFFFF"/>
        </w:rPr>
        <w:t xml:space="preserve">Assets pledged as collateral </w:t>
      </w:r>
      <w:r w:rsidR="005E4E0E" w:rsidRPr="00392524">
        <w:rPr>
          <w:rFonts w:ascii="CordiaUPC" w:hAnsi="CordiaUPC" w:cs="CordiaUPC" w:hint="cs"/>
          <w:sz w:val="26"/>
          <w:szCs w:val="26"/>
          <w:shd w:val="clear" w:color="auto" w:fill="FFFFFF"/>
        </w:rPr>
        <w:t xml:space="preserve">and under restriction </w:t>
      </w:r>
      <w:r w:rsidRPr="00392524">
        <w:rPr>
          <w:rFonts w:ascii="CordiaUPC" w:hAnsi="CordiaUPC" w:cs="CordiaUPC" w:hint="cs"/>
          <w:sz w:val="26"/>
          <w:szCs w:val="26"/>
          <w:shd w:val="clear" w:color="auto" w:fill="FFFFFF"/>
        </w:rPr>
        <w:t xml:space="preserve">as </w:t>
      </w:r>
      <w:proofErr w:type="gramStart"/>
      <w:r w:rsidR="00B3019F" w:rsidRPr="00392524">
        <w:rPr>
          <w:rFonts w:ascii="CordiaUPC" w:hAnsi="CordiaUPC" w:cs="CordiaUPC" w:hint="cs"/>
          <w:sz w:val="26"/>
          <w:szCs w:val="26"/>
          <w:shd w:val="clear" w:color="auto" w:fill="FFFFFF"/>
        </w:rPr>
        <w:t>at</w:t>
      </w:r>
      <w:proofErr w:type="gramEnd"/>
      <w:r w:rsidR="00B3019F" w:rsidRPr="00392524">
        <w:rPr>
          <w:rFonts w:ascii="CordiaUPC" w:hAnsi="CordiaUPC" w:cs="CordiaUPC" w:hint="cs"/>
          <w:sz w:val="26"/>
          <w:szCs w:val="26"/>
          <w:shd w:val="clear" w:color="auto" w:fill="FFFFFF"/>
        </w:rPr>
        <w:t xml:space="preserve"> </w:t>
      </w:r>
      <w:r w:rsidR="00947BFE" w:rsidRPr="005B2349">
        <w:rPr>
          <w:rFonts w:ascii="CordiaUPC" w:eastAsia="Times New Roman" w:hAnsi="CordiaUPC" w:cs="CordiaUPC"/>
          <w:sz w:val="26"/>
          <w:szCs w:val="26"/>
          <w:lang w:bidi="th-TH"/>
        </w:rPr>
        <w:t>30 September</w:t>
      </w:r>
      <w:r w:rsidR="00947BFE" w:rsidRPr="005B2349">
        <w:rPr>
          <w:rFonts w:ascii="CordiaUPC" w:hAnsi="CordiaUPC" w:cs="CordiaUPC" w:hint="cs"/>
          <w:sz w:val="26"/>
          <w:szCs w:val="26"/>
        </w:rPr>
        <w:t xml:space="preserve"> </w:t>
      </w:r>
      <w:r w:rsidR="00716A00" w:rsidRPr="00392524">
        <w:rPr>
          <w:rFonts w:ascii="CordiaUPC" w:eastAsia="Times New Roman" w:hAnsi="CordiaUPC" w:cs="CordiaUPC"/>
          <w:sz w:val="26"/>
          <w:szCs w:val="26"/>
          <w:lang w:bidi="th-TH"/>
        </w:rPr>
        <w:t>202</w:t>
      </w:r>
      <w:r w:rsidR="00674FA1">
        <w:rPr>
          <w:rFonts w:ascii="CordiaUPC" w:eastAsia="Times New Roman" w:hAnsi="CordiaUPC" w:cs="CordiaUPC"/>
          <w:sz w:val="26"/>
          <w:szCs w:val="26"/>
          <w:lang w:bidi="th-TH"/>
        </w:rPr>
        <w:t>3</w:t>
      </w:r>
      <w:r w:rsidR="005D0B20" w:rsidRPr="00392524">
        <w:rPr>
          <w:rFonts w:ascii="CordiaUPC" w:hAnsi="CordiaUPC" w:cs="CordiaUPC" w:hint="cs"/>
          <w:sz w:val="26"/>
          <w:szCs w:val="26"/>
        </w:rPr>
        <w:t xml:space="preserve"> and 31 December 20</w:t>
      </w:r>
      <w:r w:rsidR="006A07D4" w:rsidRPr="00392524">
        <w:rPr>
          <w:rFonts w:ascii="CordiaUPC" w:hAnsi="CordiaUPC" w:cs="CordiaUPC"/>
          <w:sz w:val="26"/>
          <w:szCs w:val="26"/>
        </w:rPr>
        <w:t>2</w:t>
      </w:r>
      <w:r w:rsidR="00674FA1">
        <w:rPr>
          <w:rFonts w:ascii="CordiaUPC" w:hAnsi="CordiaUPC" w:cs="CordiaUPC"/>
          <w:sz w:val="26"/>
          <w:szCs w:val="26"/>
        </w:rPr>
        <w:t>2</w:t>
      </w:r>
      <w:r w:rsidR="005D0B20" w:rsidRPr="00392524">
        <w:rPr>
          <w:rFonts w:ascii="CordiaUPC" w:hAnsi="CordiaUPC" w:cs="CordiaUPC" w:hint="cs"/>
          <w:sz w:val="26"/>
          <w:szCs w:val="26"/>
        </w:rPr>
        <w:t xml:space="preserve"> </w:t>
      </w:r>
      <w:r w:rsidR="00B3019F" w:rsidRPr="00392524">
        <w:rPr>
          <w:rFonts w:ascii="CordiaUPC" w:hAnsi="CordiaUPC" w:cs="CordiaUPC" w:hint="cs"/>
          <w:sz w:val="26"/>
          <w:szCs w:val="26"/>
          <w:shd w:val="clear" w:color="auto" w:fill="FFFFFF"/>
        </w:rPr>
        <w:t>were as follow</w:t>
      </w:r>
      <w:r w:rsidR="00726D7D" w:rsidRPr="00392524">
        <w:rPr>
          <w:rFonts w:ascii="CordiaUPC" w:hAnsi="CordiaUPC" w:cs="CordiaUPC" w:hint="cs"/>
          <w:sz w:val="26"/>
          <w:szCs w:val="26"/>
          <w:shd w:val="clear" w:color="auto" w:fill="FFFFFF"/>
        </w:rPr>
        <w:t>s</w:t>
      </w:r>
      <w:r w:rsidRPr="00392524">
        <w:rPr>
          <w:rFonts w:ascii="CordiaUPC" w:hAnsi="CordiaUPC" w:cs="CordiaUPC" w:hint="cs"/>
          <w:sz w:val="26"/>
          <w:szCs w:val="26"/>
          <w:shd w:val="clear" w:color="auto" w:fill="FFFFFF"/>
        </w:rPr>
        <w:t>:</w:t>
      </w:r>
    </w:p>
    <w:p w14:paraId="6DEFCA6C" w14:textId="77777777" w:rsidR="00716A00" w:rsidRPr="00392524" w:rsidRDefault="00716A00" w:rsidP="00AD7C76">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p>
    <w:tbl>
      <w:tblPr>
        <w:tblW w:w="9252" w:type="dxa"/>
        <w:tblInd w:w="468" w:type="dxa"/>
        <w:tblLayout w:type="fixed"/>
        <w:tblLook w:val="00A0" w:firstRow="1" w:lastRow="0" w:firstColumn="1" w:lastColumn="0" w:noHBand="0" w:noVBand="0"/>
      </w:tblPr>
      <w:tblGrid>
        <w:gridCol w:w="5742"/>
        <w:gridCol w:w="1620"/>
        <w:gridCol w:w="236"/>
        <w:gridCol w:w="1654"/>
      </w:tblGrid>
      <w:tr w:rsidR="00947BFE" w:rsidRPr="00392524" w14:paraId="25C5392E" w14:textId="77777777" w:rsidTr="008922E6">
        <w:tc>
          <w:tcPr>
            <w:tcW w:w="5742" w:type="dxa"/>
          </w:tcPr>
          <w:p w14:paraId="23358B12" w14:textId="77777777" w:rsidR="00947BFE" w:rsidRPr="00392524" w:rsidRDefault="00947BFE" w:rsidP="00AD7C76">
            <w:pPr>
              <w:spacing w:line="240" w:lineRule="exact"/>
              <w:ind w:left="180" w:hanging="180"/>
              <w:rPr>
                <w:rFonts w:ascii="CordiaUPC" w:hAnsi="CordiaUPC" w:cs="CordiaUPC"/>
                <w:b/>
                <w:bCs/>
                <w:sz w:val="26"/>
                <w:szCs w:val="26"/>
                <w:lang w:bidi="th-TH"/>
              </w:rPr>
            </w:pPr>
          </w:p>
        </w:tc>
        <w:tc>
          <w:tcPr>
            <w:tcW w:w="3510" w:type="dxa"/>
            <w:gridSpan w:val="3"/>
          </w:tcPr>
          <w:p w14:paraId="5824F280" w14:textId="564F317D" w:rsidR="00947BFE" w:rsidRPr="00392524" w:rsidRDefault="00947BFE" w:rsidP="00AD7C76">
            <w:pPr>
              <w:spacing w:line="240" w:lineRule="exact"/>
              <w:ind w:left="-81" w:right="-54"/>
              <w:jc w:val="center"/>
              <w:rPr>
                <w:rFonts w:ascii="CordiaUPC" w:hAnsi="CordiaUPC" w:cs="CordiaUPC"/>
                <w:b/>
                <w:bCs/>
                <w:sz w:val="26"/>
                <w:szCs w:val="26"/>
                <w:lang w:bidi="th-TH"/>
              </w:rPr>
            </w:pPr>
            <w:r w:rsidRPr="00392524">
              <w:rPr>
                <w:rFonts w:ascii="CordiaUPC" w:hAnsi="CordiaUPC" w:cs="CordiaUPC" w:hint="cs"/>
                <w:b/>
                <w:bCs/>
                <w:sz w:val="26"/>
                <w:szCs w:val="26"/>
                <w:lang w:bidi="th-TH"/>
              </w:rPr>
              <w:t xml:space="preserve">Consolidated </w:t>
            </w:r>
            <w:r w:rsidRPr="00392524">
              <w:rPr>
                <w:rFonts w:ascii="CordiaUPC" w:hAnsi="CordiaUPC" w:cs="CordiaUPC"/>
                <w:b/>
                <w:bCs/>
                <w:sz w:val="26"/>
                <w:szCs w:val="26"/>
                <w:lang w:bidi="th-TH"/>
              </w:rPr>
              <w:t xml:space="preserve">and </w:t>
            </w:r>
            <w:r w:rsidRPr="00392524">
              <w:rPr>
                <w:rFonts w:ascii="CordiaUPC" w:hAnsi="CordiaUPC" w:cs="CordiaUPC" w:hint="cs"/>
                <w:b/>
                <w:bCs/>
                <w:sz w:val="26"/>
                <w:szCs w:val="26"/>
                <w:lang w:bidi="th-TH"/>
              </w:rPr>
              <w:t>Bank only</w:t>
            </w:r>
          </w:p>
        </w:tc>
      </w:tr>
      <w:tr w:rsidR="00947BFE" w:rsidRPr="00392524" w14:paraId="35E802B7" w14:textId="77777777" w:rsidTr="008922E6">
        <w:tc>
          <w:tcPr>
            <w:tcW w:w="5742" w:type="dxa"/>
          </w:tcPr>
          <w:p w14:paraId="28894783" w14:textId="77777777" w:rsidR="00947BFE" w:rsidRPr="00392524" w:rsidRDefault="00947BFE" w:rsidP="00AD7C76">
            <w:pPr>
              <w:spacing w:line="240" w:lineRule="exact"/>
              <w:ind w:left="180" w:hanging="180"/>
              <w:rPr>
                <w:rFonts w:ascii="CordiaUPC" w:hAnsi="CordiaUPC" w:cs="CordiaUPC"/>
                <w:b/>
                <w:bCs/>
                <w:sz w:val="26"/>
                <w:szCs w:val="26"/>
                <w:lang w:bidi="th-TH"/>
              </w:rPr>
            </w:pPr>
          </w:p>
        </w:tc>
        <w:tc>
          <w:tcPr>
            <w:tcW w:w="1620" w:type="dxa"/>
            <w:vAlign w:val="bottom"/>
          </w:tcPr>
          <w:p w14:paraId="3589320D" w14:textId="68F6E5CC" w:rsidR="00947BFE" w:rsidRPr="00283458" w:rsidRDefault="00947BFE" w:rsidP="00AD7C76">
            <w:pPr>
              <w:spacing w:line="240" w:lineRule="exact"/>
              <w:ind w:left="-108" w:right="-108"/>
              <w:jc w:val="center"/>
              <w:rPr>
                <w:rFonts w:ascii="CordiaUPC" w:hAnsi="CordiaUPC" w:cs="CordiaUPC"/>
                <w:sz w:val="26"/>
                <w:szCs w:val="26"/>
              </w:rPr>
            </w:pPr>
            <w:r w:rsidRPr="00283458">
              <w:rPr>
                <w:rFonts w:ascii="CordiaUPC" w:eastAsia="Times New Roman" w:hAnsi="CordiaUPC" w:cs="CordiaUPC"/>
                <w:sz w:val="26"/>
                <w:szCs w:val="26"/>
                <w:lang w:bidi="th-TH"/>
              </w:rPr>
              <w:t>30 September</w:t>
            </w:r>
            <w:r w:rsidR="008922E6" w:rsidRPr="00283458">
              <w:rPr>
                <w:rFonts w:ascii="CordiaUPC" w:eastAsia="Times New Roman" w:hAnsi="CordiaUPC" w:cs="CordiaUPC"/>
                <w:sz w:val="26"/>
                <w:szCs w:val="26"/>
                <w:lang w:bidi="th-TH"/>
              </w:rPr>
              <w:t xml:space="preserve"> </w:t>
            </w:r>
            <w:r w:rsidR="008922E6" w:rsidRPr="00283458">
              <w:rPr>
                <w:rFonts w:ascii="CordiaUPC" w:hAnsi="CordiaUPC" w:cs="CordiaUPC"/>
                <w:sz w:val="26"/>
                <w:szCs w:val="26"/>
              </w:rPr>
              <w:t>202</w:t>
            </w:r>
            <w:r w:rsidR="00674FA1">
              <w:rPr>
                <w:rFonts w:ascii="CordiaUPC" w:hAnsi="CordiaUPC" w:cs="CordiaUPC"/>
                <w:sz w:val="26"/>
                <w:szCs w:val="26"/>
              </w:rPr>
              <w:t>3</w:t>
            </w:r>
          </w:p>
        </w:tc>
        <w:tc>
          <w:tcPr>
            <w:tcW w:w="236" w:type="dxa"/>
          </w:tcPr>
          <w:p w14:paraId="6B51DECF" w14:textId="77777777" w:rsidR="00947BFE" w:rsidRPr="00283458" w:rsidRDefault="00947BFE" w:rsidP="00AD7C76">
            <w:pPr>
              <w:spacing w:line="240" w:lineRule="exact"/>
              <w:ind w:left="-108" w:right="-108"/>
              <w:rPr>
                <w:rFonts w:ascii="CordiaUPC" w:hAnsi="CordiaUPC" w:cs="CordiaUPC"/>
                <w:sz w:val="26"/>
                <w:szCs w:val="26"/>
                <w:rtl/>
                <w:cs/>
              </w:rPr>
            </w:pPr>
          </w:p>
        </w:tc>
        <w:tc>
          <w:tcPr>
            <w:tcW w:w="1654" w:type="dxa"/>
          </w:tcPr>
          <w:p w14:paraId="3EDD8CFB" w14:textId="7C3354DD" w:rsidR="00947BFE" w:rsidRPr="00283458" w:rsidRDefault="00947BFE" w:rsidP="00AD7C76">
            <w:pPr>
              <w:spacing w:line="240" w:lineRule="exact"/>
              <w:ind w:left="-108" w:right="-108"/>
              <w:jc w:val="center"/>
              <w:rPr>
                <w:rFonts w:ascii="CordiaUPC" w:hAnsi="CordiaUPC" w:cs="CordiaUPC"/>
                <w:spacing w:val="-4"/>
                <w:sz w:val="26"/>
                <w:szCs w:val="26"/>
              </w:rPr>
            </w:pPr>
            <w:r w:rsidRPr="00283458">
              <w:rPr>
                <w:rFonts w:ascii="CordiaUPC" w:hAnsi="CordiaUPC" w:cs="CordiaUPC"/>
                <w:spacing w:val="-4"/>
                <w:sz w:val="26"/>
                <w:szCs w:val="26"/>
              </w:rPr>
              <w:t>31 December</w:t>
            </w:r>
            <w:r w:rsidR="008922E6" w:rsidRPr="00283458">
              <w:rPr>
                <w:rFonts w:ascii="CordiaUPC" w:hAnsi="CordiaUPC" w:cs="CordiaUPC"/>
                <w:spacing w:val="-4"/>
                <w:sz w:val="26"/>
                <w:szCs w:val="26"/>
              </w:rPr>
              <w:t xml:space="preserve"> 202</w:t>
            </w:r>
            <w:r w:rsidR="00674FA1">
              <w:rPr>
                <w:rFonts w:ascii="CordiaUPC" w:hAnsi="CordiaUPC" w:cs="CordiaUPC"/>
                <w:spacing w:val="-4"/>
                <w:sz w:val="26"/>
                <w:szCs w:val="26"/>
              </w:rPr>
              <w:t>2</w:t>
            </w:r>
          </w:p>
        </w:tc>
      </w:tr>
      <w:tr w:rsidR="00DC319A" w:rsidRPr="00392524" w14:paraId="7210550D" w14:textId="77777777" w:rsidTr="008922E6">
        <w:tc>
          <w:tcPr>
            <w:tcW w:w="5742" w:type="dxa"/>
            <w:hideMark/>
          </w:tcPr>
          <w:p w14:paraId="4A303FBC" w14:textId="77777777" w:rsidR="00DC319A" w:rsidRPr="00392524" w:rsidRDefault="00DC319A" w:rsidP="00AD7C76">
            <w:pPr>
              <w:spacing w:line="240" w:lineRule="exact"/>
              <w:rPr>
                <w:rFonts w:ascii="CordiaUPC" w:hAnsi="CordiaUPC" w:cs="CordiaUPC"/>
                <w:color w:val="000000"/>
                <w:sz w:val="26"/>
                <w:szCs w:val="26"/>
                <w:cs/>
                <w:lang w:bidi="th-TH"/>
              </w:rPr>
            </w:pPr>
          </w:p>
        </w:tc>
        <w:tc>
          <w:tcPr>
            <w:tcW w:w="3510" w:type="dxa"/>
            <w:gridSpan w:val="3"/>
          </w:tcPr>
          <w:p w14:paraId="73095B8F" w14:textId="77777777" w:rsidR="00DC319A" w:rsidRPr="00392524" w:rsidRDefault="00DC319A" w:rsidP="00AD7C76">
            <w:pPr>
              <w:spacing w:line="240" w:lineRule="exact"/>
              <w:jc w:val="center"/>
              <w:rPr>
                <w:rFonts w:ascii="CordiaUPC" w:hAnsi="CordiaUPC" w:cs="CordiaUPC"/>
                <w:i/>
                <w:iCs/>
                <w:snapToGrid w:val="0"/>
                <w:sz w:val="26"/>
                <w:szCs w:val="26"/>
                <w:lang w:val="en-US" w:eastAsia="th-TH" w:bidi="th-TH"/>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947BFE" w:rsidRPr="00392524" w14:paraId="2926C527" w14:textId="77777777" w:rsidTr="008922E6">
        <w:tc>
          <w:tcPr>
            <w:tcW w:w="5742" w:type="dxa"/>
          </w:tcPr>
          <w:p w14:paraId="779BD904" w14:textId="0E2B41B4" w:rsidR="00947BFE" w:rsidRPr="00392524" w:rsidRDefault="00947BFE" w:rsidP="00AD7C76">
            <w:pPr>
              <w:spacing w:line="240" w:lineRule="exact"/>
              <w:rPr>
                <w:rFonts w:ascii="CordiaUPC" w:hAnsi="CordiaUPC" w:cs="CordiaUPC"/>
                <w:color w:val="000000"/>
                <w:sz w:val="26"/>
                <w:szCs w:val="26"/>
              </w:rPr>
            </w:pPr>
            <w:r w:rsidRPr="00392524">
              <w:rPr>
                <w:rFonts w:ascii="CordiaUPC" w:hAnsi="CordiaUPC" w:cs="CordiaUPC" w:hint="cs"/>
                <w:sz w:val="26"/>
                <w:szCs w:val="26"/>
                <w:lang w:val="en-US"/>
              </w:rPr>
              <w:t>Investments in securities</w:t>
            </w:r>
          </w:p>
        </w:tc>
        <w:tc>
          <w:tcPr>
            <w:tcW w:w="1620" w:type="dxa"/>
            <w:vAlign w:val="bottom"/>
          </w:tcPr>
          <w:p w14:paraId="30E1740D" w14:textId="77777777" w:rsidR="00947BFE" w:rsidRPr="00392524" w:rsidRDefault="00947BFE" w:rsidP="00AD7C76">
            <w:pPr>
              <w:spacing w:line="240" w:lineRule="exact"/>
              <w:ind w:right="162"/>
              <w:jc w:val="right"/>
              <w:rPr>
                <w:rFonts w:ascii="CordiaUPC" w:hAnsi="CordiaUPC" w:cs="CordiaUPC"/>
                <w:sz w:val="26"/>
                <w:szCs w:val="26"/>
              </w:rPr>
            </w:pPr>
          </w:p>
        </w:tc>
        <w:tc>
          <w:tcPr>
            <w:tcW w:w="236" w:type="dxa"/>
            <w:vAlign w:val="bottom"/>
          </w:tcPr>
          <w:p w14:paraId="542DEB77" w14:textId="77777777" w:rsidR="00947BFE" w:rsidRPr="00392524" w:rsidRDefault="00947BFE" w:rsidP="00AD7C76">
            <w:pPr>
              <w:spacing w:line="240" w:lineRule="exact"/>
              <w:ind w:right="162"/>
              <w:jc w:val="right"/>
              <w:rPr>
                <w:rFonts w:ascii="CordiaUPC" w:hAnsi="CordiaUPC" w:cs="CordiaUPC"/>
                <w:sz w:val="26"/>
                <w:szCs w:val="26"/>
              </w:rPr>
            </w:pPr>
          </w:p>
        </w:tc>
        <w:tc>
          <w:tcPr>
            <w:tcW w:w="1654" w:type="dxa"/>
            <w:vAlign w:val="bottom"/>
          </w:tcPr>
          <w:p w14:paraId="00AF1EC8" w14:textId="77777777" w:rsidR="00947BFE" w:rsidRPr="00392524" w:rsidRDefault="00947BFE" w:rsidP="00AD7C76">
            <w:pPr>
              <w:spacing w:line="240" w:lineRule="exact"/>
              <w:ind w:right="162"/>
              <w:jc w:val="right"/>
              <w:rPr>
                <w:rFonts w:ascii="CordiaUPC" w:hAnsi="CordiaUPC" w:cs="CordiaUPC"/>
                <w:sz w:val="26"/>
                <w:szCs w:val="26"/>
              </w:rPr>
            </w:pPr>
          </w:p>
        </w:tc>
      </w:tr>
      <w:tr w:rsidR="00944973" w:rsidRPr="00392524" w14:paraId="6F5F6D2A" w14:textId="77777777">
        <w:tc>
          <w:tcPr>
            <w:tcW w:w="5742" w:type="dxa"/>
          </w:tcPr>
          <w:p w14:paraId="4F663957" w14:textId="1256A0A4" w:rsidR="00944973" w:rsidRPr="00392524" w:rsidRDefault="00944973" w:rsidP="00944973">
            <w:pPr>
              <w:spacing w:line="240" w:lineRule="exact"/>
              <w:ind w:right="-108"/>
              <w:rPr>
                <w:rFonts w:ascii="CordiaUPC" w:hAnsi="CordiaUPC" w:cs="CordiaUPC"/>
                <w:color w:val="000000"/>
                <w:sz w:val="26"/>
                <w:szCs w:val="26"/>
              </w:rPr>
            </w:pPr>
            <w:r w:rsidRPr="00392524">
              <w:rPr>
                <w:rFonts w:ascii="CordiaUPC" w:hAnsi="CordiaUPC" w:cs="CordiaUPC"/>
                <w:color w:val="000000"/>
                <w:sz w:val="26"/>
                <w:szCs w:val="26"/>
              </w:rPr>
              <w:t xml:space="preserve">- </w:t>
            </w:r>
            <w:r w:rsidRPr="00392524">
              <w:rPr>
                <w:rFonts w:ascii="CordiaUPC" w:hAnsi="CordiaUPC" w:cs="CordiaUPC" w:hint="cs"/>
                <w:color w:val="000000"/>
                <w:sz w:val="26"/>
                <w:szCs w:val="26"/>
              </w:rPr>
              <w:t>Pledged as collateral against repurchase</w:t>
            </w:r>
            <w:r w:rsidRPr="00392524">
              <w:rPr>
                <w:rFonts w:ascii="CordiaUPC" w:hAnsi="CordiaUPC" w:cs="CordiaUPC"/>
                <w:color w:val="000000"/>
                <w:sz w:val="26"/>
                <w:szCs w:val="26"/>
              </w:rPr>
              <w:t xml:space="preserve"> </w:t>
            </w:r>
            <w:r w:rsidRPr="00392524">
              <w:rPr>
                <w:rFonts w:ascii="CordiaUPC" w:hAnsi="CordiaUPC" w:cs="CordiaUPC" w:hint="cs"/>
                <w:color w:val="000000"/>
                <w:sz w:val="26"/>
                <w:szCs w:val="26"/>
              </w:rPr>
              <w:t>transactions</w:t>
            </w:r>
          </w:p>
        </w:tc>
        <w:tc>
          <w:tcPr>
            <w:tcW w:w="1620" w:type="dxa"/>
            <w:vAlign w:val="bottom"/>
          </w:tcPr>
          <w:p w14:paraId="1FB2A615" w14:textId="60710A61" w:rsidR="00944973" w:rsidRPr="00392524" w:rsidRDefault="00944973" w:rsidP="00944973">
            <w:pPr>
              <w:tabs>
                <w:tab w:val="decimal" w:pos="1218"/>
              </w:tabs>
              <w:spacing w:line="240" w:lineRule="exact"/>
              <w:ind w:right="-108"/>
              <w:rPr>
                <w:rFonts w:ascii="CordiaUPC" w:hAnsi="CordiaUPC" w:cs="CordiaUPC"/>
                <w:sz w:val="26"/>
                <w:szCs w:val="26"/>
                <w:lang w:bidi="th-TH"/>
              </w:rPr>
            </w:pPr>
            <w:r>
              <w:rPr>
                <w:rFonts w:ascii="CordiaUPC" w:hAnsi="CordiaUPC" w:cs="CordiaUPC"/>
                <w:sz w:val="26"/>
                <w:szCs w:val="26"/>
              </w:rPr>
              <w:t>66,356</w:t>
            </w:r>
          </w:p>
        </w:tc>
        <w:tc>
          <w:tcPr>
            <w:tcW w:w="236" w:type="dxa"/>
            <w:vAlign w:val="bottom"/>
          </w:tcPr>
          <w:p w14:paraId="239A478D" w14:textId="77777777" w:rsidR="00944973" w:rsidRPr="00392524" w:rsidRDefault="00944973" w:rsidP="00944973">
            <w:pPr>
              <w:tabs>
                <w:tab w:val="decimal" w:pos="1218"/>
              </w:tabs>
              <w:spacing w:line="240" w:lineRule="exact"/>
              <w:ind w:right="-108"/>
              <w:rPr>
                <w:rFonts w:ascii="CordiaUPC" w:hAnsi="CordiaUPC" w:cs="CordiaUPC"/>
                <w:sz w:val="26"/>
                <w:szCs w:val="26"/>
              </w:rPr>
            </w:pPr>
          </w:p>
        </w:tc>
        <w:tc>
          <w:tcPr>
            <w:tcW w:w="1654" w:type="dxa"/>
          </w:tcPr>
          <w:p w14:paraId="70B7B07B" w14:textId="5D6218AF" w:rsidR="00944973" w:rsidRPr="00392524" w:rsidRDefault="00944973" w:rsidP="00944973">
            <w:pPr>
              <w:tabs>
                <w:tab w:val="decimal" w:pos="1184"/>
              </w:tabs>
              <w:spacing w:line="240" w:lineRule="exact"/>
              <w:ind w:right="-108"/>
              <w:rPr>
                <w:rFonts w:ascii="CordiaUPC" w:hAnsi="CordiaUPC" w:cs="CordiaUPC"/>
                <w:sz w:val="26"/>
                <w:szCs w:val="26"/>
              </w:rPr>
            </w:pPr>
            <w:r w:rsidRPr="00F11678">
              <w:rPr>
                <w:rFonts w:ascii="CordiaUPC" w:hAnsi="CordiaUPC" w:cs="CordiaUPC"/>
                <w:sz w:val="26"/>
                <w:szCs w:val="26"/>
              </w:rPr>
              <w:t>55,199</w:t>
            </w:r>
          </w:p>
        </w:tc>
      </w:tr>
      <w:tr w:rsidR="00944973" w:rsidRPr="00392524" w14:paraId="7BA1F606" w14:textId="77777777" w:rsidTr="008922E6">
        <w:tc>
          <w:tcPr>
            <w:tcW w:w="5742" w:type="dxa"/>
            <w:hideMark/>
          </w:tcPr>
          <w:p w14:paraId="3AEBE210" w14:textId="4F5CDA74" w:rsidR="00944973" w:rsidRPr="00392524" w:rsidRDefault="00944973" w:rsidP="00944973">
            <w:pPr>
              <w:spacing w:line="240" w:lineRule="exact"/>
              <w:ind w:right="-108"/>
              <w:rPr>
                <w:rFonts w:ascii="CordiaUPC" w:hAnsi="CordiaUPC" w:cs="CordiaUPC"/>
                <w:sz w:val="26"/>
                <w:szCs w:val="26"/>
                <w:lang w:val="en-US"/>
              </w:rPr>
            </w:pPr>
            <w:r w:rsidRPr="00392524">
              <w:rPr>
                <w:rFonts w:ascii="CordiaUPC" w:hAnsi="CordiaUPC" w:cs="CordiaUPC" w:hint="cs"/>
                <w:color w:val="000000"/>
                <w:sz w:val="26"/>
                <w:szCs w:val="26"/>
              </w:rPr>
              <w:t>Property foreclosed under restriction</w:t>
            </w:r>
          </w:p>
        </w:tc>
        <w:tc>
          <w:tcPr>
            <w:tcW w:w="1620" w:type="dxa"/>
          </w:tcPr>
          <w:p w14:paraId="064C58C2" w14:textId="6BA81795" w:rsidR="00944973" w:rsidRPr="00392524" w:rsidRDefault="00944973" w:rsidP="00944973">
            <w:pPr>
              <w:tabs>
                <w:tab w:val="decimal" w:pos="1218"/>
              </w:tabs>
              <w:spacing w:line="240" w:lineRule="exact"/>
              <w:ind w:right="-108"/>
              <w:rPr>
                <w:rFonts w:ascii="CordiaUPC" w:hAnsi="CordiaUPC" w:cs="CordiaUPC"/>
                <w:sz w:val="26"/>
                <w:szCs w:val="26"/>
              </w:rPr>
            </w:pPr>
            <w:r>
              <w:rPr>
                <w:rFonts w:ascii="CordiaUPC" w:hAnsi="CordiaUPC" w:cs="CordiaUPC"/>
                <w:sz w:val="26"/>
                <w:szCs w:val="26"/>
              </w:rPr>
              <w:t>5,782</w:t>
            </w:r>
          </w:p>
        </w:tc>
        <w:tc>
          <w:tcPr>
            <w:tcW w:w="236" w:type="dxa"/>
          </w:tcPr>
          <w:p w14:paraId="39F5AEE4" w14:textId="77777777" w:rsidR="00944973" w:rsidRPr="00392524" w:rsidRDefault="00944973" w:rsidP="00944973">
            <w:pPr>
              <w:tabs>
                <w:tab w:val="decimal" w:pos="1218"/>
              </w:tabs>
              <w:spacing w:line="240" w:lineRule="exact"/>
              <w:ind w:right="-108"/>
              <w:rPr>
                <w:rFonts w:ascii="CordiaUPC" w:hAnsi="CordiaUPC" w:cs="CordiaUPC"/>
                <w:sz w:val="26"/>
                <w:szCs w:val="26"/>
              </w:rPr>
            </w:pPr>
          </w:p>
        </w:tc>
        <w:tc>
          <w:tcPr>
            <w:tcW w:w="1654" w:type="dxa"/>
            <w:hideMark/>
          </w:tcPr>
          <w:p w14:paraId="2143454F" w14:textId="6F893D61" w:rsidR="00944973" w:rsidRPr="00392524" w:rsidRDefault="00944973" w:rsidP="00944973">
            <w:pPr>
              <w:tabs>
                <w:tab w:val="decimal" w:pos="1184"/>
              </w:tabs>
              <w:spacing w:line="240" w:lineRule="exact"/>
              <w:ind w:right="-108"/>
              <w:rPr>
                <w:rFonts w:ascii="CordiaUPC" w:hAnsi="CordiaUPC" w:cs="CordiaUPC"/>
                <w:sz w:val="26"/>
                <w:szCs w:val="26"/>
              </w:rPr>
            </w:pPr>
            <w:r w:rsidRPr="00F11678">
              <w:rPr>
                <w:rFonts w:ascii="CordiaUPC" w:hAnsi="CordiaUPC" w:cs="CordiaUPC"/>
                <w:sz w:val="26"/>
                <w:szCs w:val="26"/>
              </w:rPr>
              <w:t>5,643</w:t>
            </w:r>
          </w:p>
        </w:tc>
      </w:tr>
      <w:tr w:rsidR="00944973" w:rsidRPr="00392524" w14:paraId="3D37FEDA" w14:textId="77777777" w:rsidTr="008922E6">
        <w:tc>
          <w:tcPr>
            <w:tcW w:w="5742" w:type="dxa"/>
          </w:tcPr>
          <w:p w14:paraId="0F6848E2" w14:textId="495D2C7D" w:rsidR="00944973" w:rsidRPr="00392524" w:rsidRDefault="00944973" w:rsidP="00944973">
            <w:pPr>
              <w:spacing w:line="240" w:lineRule="exact"/>
              <w:ind w:right="-108"/>
              <w:rPr>
                <w:rFonts w:ascii="CordiaUPC" w:hAnsi="CordiaUPC" w:cs="CordiaUPC"/>
                <w:sz w:val="26"/>
                <w:szCs w:val="26"/>
                <w:lang w:val="en-US"/>
              </w:rPr>
            </w:pPr>
            <w:r w:rsidRPr="00392524">
              <w:rPr>
                <w:rFonts w:ascii="CordiaUPC" w:hAnsi="CordiaUPC" w:cs="CordiaUPC" w:hint="cs"/>
                <w:b/>
                <w:bCs/>
                <w:color w:val="000000"/>
                <w:sz w:val="26"/>
                <w:szCs w:val="26"/>
              </w:rPr>
              <w:t>Total</w:t>
            </w:r>
          </w:p>
        </w:tc>
        <w:tc>
          <w:tcPr>
            <w:tcW w:w="1620" w:type="dxa"/>
            <w:tcBorders>
              <w:top w:val="single" w:sz="4" w:space="0" w:color="auto"/>
              <w:bottom w:val="double" w:sz="4" w:space="0" w:color="auto"/>
            </w:tcBorders>
          </w:tcPr>
          <w:p w14:paraId="2EC0AD97" w14:textId="2A9DA1FF" w:rsidR="00944973" w:rsidRPr="006E41F2" w:rsidRDefault="00944973" w:rsidP="00944973">
            <w:pPr>
              <w:tabs>
                <w:tab w:val="decimal" w:pos="1218"/>
              </w:tabs>
              <w:spacing w:line="240" w:lineRule="exact"/>
              <w:ind w:right="-108"/>
              <w:rPr>
                <w:rFonts w:ascii="CordiaUPC" w:hAnsi="CordiaUPC" w:cs="CordiaUPC"/>
                <w:b/>
                <w:bCs/>
                <w:sz w:val="26"/>
                <w:szCs w:val="26"/>
                <w:lang w:bidi="th-TH"/>
              </w:rPr>
            </w:pPr>
            <w:r w:rsidRPr="009F2A72">
              <w:rPr>
                <w:rFonts w:ascii="CordiaUPC" w:hAnsi="CordiaUPC" w:cs="CordiaUPC"/>
                <w:b/>
                <w:bCs/>
                <w:sz w:val="26"/>
                <w:szCs w:val="26"/>
              </w:rPr>
              <w:t>72,138</w:t>
            </w:r>
          </w:p>
        </w:tc>
        <w:tc>
          <w:tcPr>
            <w:tcW w:w="236" w:type="dxa"/>
          </w:tcPr>
          <w:p w14:paraId="30D04921" w14:textId="77777777" w:rsidR="00944973" w:rsidRPr="00392524" w:rsidRDefault="00944973" w:rsidP="00944973">
            <w:pPr>
              <w:tabs>
                <w:tab w:val="decimal" w:pos="1218"/>
              </w:tabs>
              <w:spacing w:line="240" w:lineRule="exact"/>
              <w:ind w:right="-108"/>
              <w:rPr>
                <w:rFonts w:ascii="CordiaUPC" w:hAnsi="CordiaUPC" w:cs="CordiaUPC"/>
                <w:sz w:val="26"/>
                <w:szCs w:val="26"/>
              </w:rPr>
            </w:pPr>
          </w:p>
        </w:tc>
        <w:tc>
          <w:tcPr>
            <w:tcW w:w="1654" w:type="dxa"/>
            <w:tcBorders>
              <w:top w:val="single" w:sz="4" w:space="0" w:color="auto"/>
              <w:bottom w:val="double" w:sz="4" w:space="0" w:color="auto"/>
            </w:tcBorders>
          </w:tcPr>
          <w:p w14:paraId="41925792" w14:textId="6E395918" w:rsidR="00944973" w:rsidRPr="00392524" w:rsidRDefault="00944973" w:rsidP="00944973">
            <w:pPr>
              <w:tabs>
                <w:tab w:val="decimal" w:pos="1184"/>
              </w:tabs>
              <w:spacing w:line="240" w:lineRule="exact"/>
              <w:ind w:right="-108"/>
              <w:rPr>
                <w:rFonts w:ascii="CordiaUPC" w:hAnsi="CordiaUPC" w:cs="CordiaUPC"/>
                <w:sz w:val="26"/>
                <w:szCs w:val="26"/>
              </w:rPr>
            </w:pPr>
            <w:r w:rsidRPr="00F11678">
              <w:rPr>
                <w:rFonts w:ascii="CordiaUPC" w:hAnsi="CordiaUPC" w:cs="CordiaUPC"/>
                <w:b/>
                <w:bCs/>
                <w:sz w:val="26"/>
                <w:szCs w:val="26"/>
              </w:rPr>
              <w:t>60,842</w:t>
            </w:r>
          </w:p>
        </w:tc>
      </w:tr>
      <w:bookmarkEnd w:id="16"/>
    </w:tbl>
    <w:p w14:paraId="4008B543" w14:textId="4CEFDAAA" w:rsidR="005A0671" w:rsidRPr="00325151" w:rsidRDefault="005A0671" w:rsidP="00325151">
      <w:pPr>
        <w:spacing w:line="240" w:lineRule="auto"/>
        <w:rPr>
          <w:rFonts w:ascii="CordiaUPC" w:hAnsi="CordiaUPC" w:cs="CordiaUPC"/>
          <w:b/>
          <w:iCs/>
          <w:sz w:val="28"/>
          <w:szCs w:val="28"/>
        </w:rPr>
      </w:pPr>
    </w:p>
    <w:p w14:paraId="19771D01" w14:textId="1D281881" w:rsidR="00347268" w:rsidRPr="004D0D65" w:rsidRDefault="00227C59" w:rsidP="005A0671">
      <w:pPr>
        <w:pStyle w:val="Heading1"/>
        <w:numPr>
          <w:ilvl w:val="0"/>
          <w:numId w:val="0"/>
        </w:numPr>
        <w:spacing w:before="0" w:after="0" w:line="240" w:lineRule="exact"/>
        <w:rPr>
          <w:rFonts w:ascii="CordiaUPC" w:hAnsi="CordiaUPC" w:cs="CordiaUPC"/>
          <w:i w:val="0"/>
          <w:iCs/>
          <w:sz w:val="26"/>
          <w:szCs w:val="26"/>
        </w:rPr>
      </w:pPr>
      <w:r w:rsidRPr="004D0D65">
        <w:rPr>
          <w:rFonts w:ascii="CordiaUPC" w:hAnsi="CordiaUPC" w:cs="CordiaUPC" w:hint="cs"/>
          <w:i w:val="0"/>
          <w:iCs/>
          <w:sz w:val="26"/>
          <w:szCs w:val="26"/>
        </w:rPr>
        <w:t>1</w:t>
      </w:r>
      <w:r w:rsidR="000272E3" w:rsidRPr="004D0D65">
        <w:rPr>
          <w:rFonts w:ascii="CordiaUPC" w:hAnsi="CordiaUPC" w:cs="CordiaUPC"/>
          <w:i w:val="0"/>
          <w:iCs/>
          <w:sz w:val="26"/>
          <w:szCs w:val="26"/>
        </w:rPr>
        <w:t>1</w:t>
      </w:r>
      <w:r w:rsidR="00D03188" w:rsidRPr="004D0D65">
        <w:rPr>
          <w:rFonts w:ascii="CordiaUPC" w:hAnsi="CordiaUPC" w:cs="CordiaUPC" w:hint="cs"/>
          <w:i w:val="0"/>
          <w:iCs/>
          <w:sz w:val="26"/>
          <w:szCs w:val="26"/>
        </w:rPr>
        <w:tab/>
      </w:r>
      <w:r w:rsidR="00377931" w:rsidRPr="004D0D65">
        <w:rPr>
          <w:rFonts w:ascii="CordiaUPC" w:hAnsi="CordiaUPC" w:cs="CordiaUPC" w:hint="cs"/>
          <w:i w:val="0"/>
          <w:iCs/>
          <w:sz w:val="26"/>
          <w:szCs w:val="26"/>
        </w:rPr>
        <w:t>Commitment</w:t>
      </w:r>
      <w:r w:rsidR="000F47D4" w:rsidRPr="004D0D65">
        <w:rPr>
          <w:rFonts w:ascii="CordiaUPC" w:hAnsi="CordiaUPC" w:cs="CordiaUPC" w:hint="cs"/>
          <w:i w:val="0"/>
          <w:iCs/>
          <w:sz w:val="26"/>
          <w:szCs w:val="26"/>
        </w:rPr>
        <w:t>s</w:t>
      </w:r>
      <w:r w:rsidR="00377931" w:rsidRPr="004D0D65">
        <w:rPr>
          <w:rFonts w:ascii="CordiaUPC" w:hAnsi="CordiaUPC" w:cs="CordiaUPC" w:hint="cs"/>
          <w:i w:val="0"/>
          <w:iCs/>
          <w:sz w:val="26"/>
          <w:szCs w:val="26"/>
        </w:rPr>
        <w:t xml:space="preserve"> </w:t>
      </w:r>
      <w:r w:rsidR="002F74F0" w:rsidRPr="004D0D65">
        <w:rPr>
          <w:rFonts w:ascii="CordiaUPC" w:hAnsi="CordiaUPC" w:cs="CordiaUPC" w:hint="cs"/>
          <w:i w:val="0"/>
          <w:iCs/>
          <w:sz w:val="26"/>
          <w:szCs w:val="26"/>
        </w:rPr>
        <w:t>and contingent liabilities</w:t>
      </w:r>
    </w:p>
    <w:p w14:paraId="09A0658A" w14:textId="77777777" w:rsidR="00347268" w:rsidRPr="00392524" w:rsidRDefault="00347268" w:rsidP="00AD7C76">
      <w:pPr>
        <w:pStyle w:val="index"/>
        <w:spacing w:after="0" w:line="240" w:lineRule="exact"/>
        <w:ind w:left="562"/>
        <w:rPr>
          <w:rFonts w:ascii="CordiaUPC" w:hAnsi="CordiaUPC" w:cs="CordiaUPC"/>
          <w:sz w:val="26"/>
          <w:szCs w:val="26"/>
          <w:lang w:val="en-US" w:bidi="th-TH"/>
        </w:rPr>
      </w:pPr>
    </w:p>
    <w:p w14:paraId="69641F1F" w14:textId="21CE455A" w:rsidR="008E4811" w:rsidRPr="00392524" w:rsidRDefault="00227C59" w:rsidP="00AD7C76">
      <w:pPr>
        <w:pStyle w:val="index"/>
        <w:spacing w:line="240" w:lineRule="exact"/>
        <w:ind w:left="540" w:hanging="540"/>
        <w:rPr>
          <w:rFonts w:ascii="CordiaUPC" w:hAnsi="CordiaUPC" w:cs="CordiaUPC"/>
          <w:b/>
          <w:bCs/>
          <w:sz w:val="26"/>
          <w:szCs w:val="26"/>
        </w:rPr>
      </w:pPr>
      <w:r w:rsidRPr="00392524">
        <w:rPr>
          <w:rFonts w:ascii="CordiaUPC" w:hAnsi="CordiaUPC" w:cs="CordiaUPC" w:hint="cs"/>
          <w:b/>
          <w:bCs/>
          <w:sz w:val="26"/>
          <w:szCs w:val="26"/>
        </w:rPr>
        <w:t>1</w:t>
      </w:r>
      <w:r w:rsidR="000272E3">
        <w:rPr>
          <w:rFonts w:ascii="CordiaUPC" w:hAnsi="CordiaUPC" w:cs="CordiaUPC"/>
          <w:b/>
          <w:bCs/>
          <w:sz w:val="26"/>
          <w:szCs w:val="26"/>
        </w:rPr>
        <w:t>1</w:t>
      </w:r>
      <w:r w:rsidR="007A76BF" w:rsidRPr="00392524">
        <w:rPr>
          <w:rFonts w:ascii="CordiaUPC" w:hAnsi="CordiaUPC" w:cs="CordiaUPC" w:hint="cs"/>
          <w:b/>
          <w:bCs/>
          <w:sz w:val="26"/>
          <w:szCs w:val="26"/>
        </w:rPr>
        <w:t>.1</w:t>
      </w:r>
      <w:r w:rsidR="004239F5" w:rsidRPr="00392524">
        <w:rPr>
          <w:rFonts w:ascii="CordiaUPC" w:hAnsi="CordiaUPC" w:cs="CordiaUPC" w:hint="cs"/>
          <w:b/>
          <w:bCs/>
          <w:sz w:val="26"/>
          <w:szCs w:val="26"/>
        </w:rPr>
        <w:tab/>
      </w:r>
      <w:r w:rsidR="008E4811" w:rsidRPr="00392524">
        <w:rPr>
          <w:rFonts w:ascii="CordiaUPC" w:hAnsi="CordiaUPC" w:cs="CordiaUPC" w:hint="cs"/>
          <w:b/>
          <w:bCs/>
          <w:sz w:val="26"/>
          <w:szCs w:val="26"/>
        </w:rPr>
        <w:t>Commitment</w:t>
      </w:r>
      <w:r w:rsidR="000F47D4" w:rsidRPr="00392524">
        <w:rPr>
          <w:rFonts w:ascii="CordiaUPC" w:hAnsi="CordiaUPC" w:cs="CordiaUPC" w:hint="cs"/>
          <w:b/>
          <w:bCs/>
          <w:sz w:val="26"/>
          <w:szCs w:val="26"/>
        </w:rPr>
        <w:t>s</w:t>
      </w:r>
    </w:p>
    <w:p w14:paraId="410AC6BF" w14:textId="59CDF62C" w:rsidR="003D4C45" w:rsidRDefault="003D4C45" w:rsidP="00AD7C76">
      <w:pPr>
        <w:pStyle w:val="index"/>
        <w:spacing w:after="0" w:line="240" w:lineRule="exact"/>
        <w:ind w:left="562"/>
        <w:rPr>
          <w:rFonts w:ascii="CordiaUPC" w:hAnsi="CordiaUPC" w:cs="CordiaUPC"/>
          <w:sz w:val="26"/>
          <w:szCs w:val="26"/>
        </w:rPr>
      </w:pPr>
    </w:p>
    <w:tbl>
      <w:tblPr>
        <w:tblW w:w="9162" w:type="dxa"/>
        <w:tblInd w:w="468" w:type="dxa"/>
        <w:tblLayout w:type="fixed"/>
        <w:tblLook w:val="00A0" w:firstRow="1" w:lastRow="0" w:firstColumn="1" w:lastColumn="0" w:noHBand="0" w:noVBand="0"/>
      </w:tblPr>
      <w:tblGrid>
        <w:gridCol w:w="5742"/>
        <w:gridCol w:w="1620"/>
        <w:gridCol w:w="270"/>
        <w:gridCol w:w="1530"/>
      </w:tblGrid>
      <w:tr w:rsidR="005124E0" w:rsidRPr="00D05192" w14:paraId="07E74A3D" w14:textId="77777777" w:rsidTr="00051529">
        <w:tc>
          <w:tcPr>
            <w:tcW w:w="5742" w:type="dxa"/>
          </w:tcPr>
          <w:p w14:paraId="628B0B9A" w14:textId="77777777" w:rsidR="005124E0" w:rsidRPr="00D05192" w:rsidRDefault="005124E0" w:rsidP="006572CA">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0B48EE36" w14:textId="77777777"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b/>
                <w:bCs/>
                <w:sz w:val="26"/>
                <w:szCs w:val="26"/>
              </w:rPr>
              <w:t>Consolidated</w:t>
            </w:r>
          </w:p>
        </w:tc>
      </w:tr>
      <w:tr w:rsidR="005124E0" w:rsidRPr="00D05192" w14:paraId="594CBACF" w14:textId="77777777" w:rsidTr="00051529">
        <w:tc>
          <w:tcPr>
            <w:tcW w:w="5742" w:type="dxa"/>
          </w:tcPr>
          <w:p w14:paraId="4F17B79D" w14:textId="77777777" w:rsidR="005124E0" w:rsidRPr="00D05192" w:rsidRDefault="005124E0" w:rsidP="006572CA">
            <w:pPr>
              <w:spacing w:line="240" w:lineRule="exact"/>
              <w:ind w:left="180" w:right="-104" w:hanging="180"/>
              <w:rPr>
                <w:rFonts w:ascii="CordiaUPC" w:hAnsi="CordiaUPC" w:cs="CordiaUPC"/>
                <w:b/>
                <w:bCs/>
                <w:sz w:val="26"/>
                <w:szCs w:val="26"/>
                <w:lang w:bidi="th-TH"/>
              </w:rPr>
            </w:pPr>
          </w:p>
        </w:tc>
        <w:tc>
          <w:tcPr>
            <w:tcW w:w="1620" w:type="dxa"/>
            <w:vAlign w:val="bottom"/>
            <w:hideMark/>
          </w:tcPr>
          <w:p w14:paraId="5BEBD761" w14:textId="4CB31EE2"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sz w:val="26"/>
                <w:szCs w:val="26"/>
              </w:rPr>
              <w:t xml:space="preserve">30 </w:t>
            </w:r>
            <w:r>
              <w:rPr>
                <w:rFonts w:ascii="CordiaUPC" w:hAnsi="CordiaUPC" w:cs="CordiaUPC"/>
                <w:sz w:val="26"/>
                <w:szCs w:val="26"/>
              </w:rPr>
              <w:t>September</w:t>
            </w:r>
            <w:r w:rsidRPr="00D05192">
              <w:rPr>
                <w:rFonts w:ascii="CordiaUPC" w:hAnsi="CordiaUPC" w:cs="CordiaUPC"/>
                <w:sz w:val="26"/>
                <w:szCs w:val="26"/>
              </w:rPr>
              <w:t xml:space="preserve"> 202</w:t>
            </w:r>
            <w:r w:rsidR="00674FA1">
              <w:rPr>
                <w:rFonts w:ascii="CordiaUPC" w:hAnsi="CordiaUPC" w:cs="CordiaUPC"/>
                <w:sz w:val="26"/>
                <w:szCs w:val="26"/>
              </w:rPr>
              <w:t>3</w:t>
            </w:r>
          </w:p>
        </w:tc>
        <w:tc>
          <w:tcPr>
            <w:tcW w:w="270" w:type="dxa"/>
          </w:tcPr>
          <w:p w14:paraId="01B279CF" w14:textId="77777777" w:rsidR="005124E0" w:rsidRPr="00D05192" w:rsidRDefault="005124E0" w:rsidP="006572CA">
            <w:pPr>
              <w:spacing w:line="240" w:lineRule="exact"/>
              <w:ind w:left="-108" w:right="-108"/>
              <w:rPr>
                <w:rFonts w:ascii="CordiaUPC" w:hAnsi="CordiaUPC" w:cs="CordiaUPC"/>
                <w:sz w:val="26"/>
                <w:szCs w:val="26"/>
              </w:rPr>
            </w:pPr>
          </w:p>
        </w:tc>
        <w:tc>
          <w:tcPr>
            <w:tcW w:w="1530" w:type="dxa"/>
            <w:hideMark/>
          </w:tcPr>
          <w:p w14:paraId="36F7BE4F" w14:textId="435B09DE"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spacing w:val="-4"/>
                <w:sz w:val="26"/>
                <w:szCs w:val="26"/>
              </w:rPr>
              <w:t>31 December 202</w:t>
            </w:r>
            <w:r w:rsidR="00674FA1">
              <w:rPr>
                <w:rFonts w:ascii="CordiaUPC" w:hAnsi="CordiaUPC" w:cs="CordiaUPC"/>
                <w:spacing w:val="-4"/>
                <w:sz w:val="26"/>
                <w:szCs w:val="26"/>
              </w:rPr>
              <w:t>2</w:t>
            </w:r>
          </w:p>
        </w:tc>
      </w:tr>
      <w:tr w:rsidR="005124E0" w:rsidRPr="00D05192" w14:paraId="6975745C" w14:textId="77777777" w:rsidTr="00051529">
        <w:tc>
          <w:tcPr>
            <w:tcW w:w="5742" w:type="dxa"/>
          </w:tcPr>
          <w:p w14:paraId="6FA78D6F" w14:textId="77777777" w:rsidR="005124E0" w:rsidRPr="00D05192" w:rsidRDefault="005124E0" w:rsidP="006572CA">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09E9CD4B" w14:textId="77777777"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i/>
                <w:iCs/>
                <w:sz w:val="26"/>
                <w:szCs w:val="26"/>
              </w:rPr>
              <w:t>(</w:t>
            </w:r>
            <w:proofErr w:type="gramStart"/>
            <w:r w:rsidRPr="00D05192">
              <w:rPr>
                <w:rFonts w:ascii="CordiaUPC" w:hAnsi="CordiaUPC" w:cs="CordiaUPC"/>
                <w:i/>
                <w:iCs/>
                <w:sz w:val="26"/>
                <w:szCs w:val="26"/>
              </w:rPr>
              <w:t>in</w:t>
            </w:r>
            <w:proofErr w:type="gramEnd"/>
            <w:r w:rsidRPr="00D05192">
              <w:rPr>
                <w:rFonts w:ascii="CordiaUPC" w:hAnsi="CordiaUPC" w:cs="CordiaUPC"/>
                <w:i/>
                <w:iCs/>
                <w:sz w:val="26"/>
                <w:szCs w:val="26"/>
              </w:rPr>
              <w:t xml:space="preserve"> million Baht)</w:t>
            </w:r>
          </w:p>
        </w:tc>
      </w:tr>
      <w:tr w:rsidR="00714C4A" w:rsidRPr="00D05192" w14:paraId="362F8DBB" w14:textId="77777777" w:rsidTr="00051529">
        <w:tc>
          <w:tcPr>
            <w:tcW w:w="5742" w:type="dxa"/>
            <w:hideMark/>
          </w:tcPr>
          <w:p w14:paraId="59FDDD83" w14:textId="77777777" w:rsidR="00714C4A" w:rsidRPr="00D05192" w:rsidRDefault="00714C4A" w:rsidP="00714C4A">
            <w:pPr>
              <w:spacing w:line="240" w:lineRule="exact"/>
              <w:ind w:right="-104"/>
              <w:rPr>
                <w:rFonts w:ascii="CordiaUPC" w:hAnsi="CordiaUPC" w:cs="CordiaUPC"/>
                <w:color w:val="000000"/>
                <w:sz w:val="26"/>
                <w:szCs w:val="26"/>
              </w:rPr>
            </w:pPr>
            <w:r w:rsidRPr="00D05192">
              <w:rPr>
                <w:rFonts w:ascii="CordiaUPC" w:hAnsi="CordiaUPC" w:cs="CordiaUPC"/>
                <w:sz w:val="26"/>
                <w:szCs w:val="26"/>
                <w:lang w:eastAsia="th-TH"/>
              </w:rPr>
              <w:t xml:space="preserve">Avals to bills </w:t>
            </w:r>
          </w:p>
        </w:tc>
        <w:tc>
          <w:tcPr>
            <w:tcW w:w="1620" w:type="dxa"/>
            <w:vAlign w:val="bottom"/>
          </w:tcPr>
          <w:p w14:paraId="7B27E099" w14:textId="314C4FDA" w:rsidR="00714C4A" w:rsidRPr="00714C4A" w:rsidRDefault="00714C4A" w:rsidP="00714C4A">
            <w:pPr>
              <w:tabs>
                <w:tab w:val="decimal" w:pos="968"/>
              </w:tabs>
              <w:spacing w:line="240" w:lineRule="exact"/>
              <w:ind w:left="-103"/>
              <w:jc w:val="right"/>
              <w:rPr>
                <w:rFonts w:ascii="CordiaUPC" w:hAnsi="CordiaUPC" w:cs="CordiaUPC"/>
                <w:sz w:val="26"/>
                <w:szCs w:val="26"/>
                <w:lang w:val="en-US"/>
              </w:rPr>
            </w:pPr>
            <w:r w:rsidRPr="00140DAF">
              <w:rPr>
                <w:rFonts w:ascii="CordiaUPC" w:hAnsi="CordiaUPC" w:cs="CordiaUPC"/>
                <w:sz w:val="26"/>
                <w:szCs w:val="26"/>
                <w:cs/>
                <w:lang w:bidi="th-TH"/>
              </w:rPr>
              <w:t>914</w:t>
            </w:r>
          </w:p>
        </w:tc>
        <w:tc>
          <w:tcPr>
            <w:tcW w:w="270" w:type="dxa"/>
            <w:vAlign w:val="bottom"/>
          </w:tcPr>
          <w:p w14:paraId="43E05102" w14:textId="77777777" w:rsidR="00714C4A" w:rsidRPr="00D05192" w:rsidRDefault="00714C4A" w:rsidP="00714C4A">
            <w:pPr>
              <w:spacing w:line="240" w:lineRule="exact"/>
              <w:ind w:right="162"/>
              <w:jc w:val="right"/>
              <w:rPr>
                <w:rFonts w:ascii="CordiaUPC" w:hAnsi="CordiaUPC" w:cs="CordiaUPC"/>
                <w:sz w:val="26"/>
                <w:szCs w:val="26"/>
              </w:rPr>
            </w:pPr>
          </w:p>
        </w:tc>
        <w:tc>
          <w:tcPr>
            <w:tcW w:w="1530" w:type="dxa"/>
            <w:vAlign w:val="bottom"/>
            <w:hideMark/>
          </w:tcPr>
          <w:p w14:paraId="0F908449" w14:textId="4A438076" w:rsidR="00714C4A" w:rsidRPr="00D05192"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lang w:bidi="th-TH"/>
              </w:rPr>
              <w:t>1</w:t>
            </w:r>
            <w:r w:rsidRPr="00F11678">
              <w:rPr>
                <w:rFonts w:ascii="CordiaUPC" w:hAnsi="CordiaUPC" w:cs="CordiaUPC" w:hint="cs"/>
                <w:sz w:val="26"/>
                <w:szCs w:val="26"/>
                <w:cs/>
                <w:lang w:bidi="th-TH"/>
              </w:rPr>
              <w:t>,</w:t>
            </w:r>
            <w:r w:rsidRPr="00F11678">
              <w:rPr>
                <w:rFonts w:ascii="CordiaUPC" w:hAnsi="CordiaUPC" w:cs="CordiaUPC"/>
                <w:sz w:val="26"/>
                <w:szCs w:val="26"/>
                <w:lang w:bidi="th-TH"/>
              </w:rPr>
              <w:t>001</w:t>
            </w:r>
          </w:p>
        </w:tc>
      </w:tr>
      <w:tr w:rsidR="00714C4A" w:rsidRPr="00B24163" w14:paraId="4AA321E5" w14:textId="77777777" w:rsidTr="00051529">
        <w:tc>
          <w:tcPr>
            <w:tcW w:w="5742" w:type="dxa"/>
            <w:hideMark/>
          </w:tcPr>
          <w:p w14:paraId="595D1506" w14:textId="77777777" w:rsidR="00714C4A" w:rsidRPr="00B24163" w:rsidRDefault="00714C4A" w:rsidP="00714C4A">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rPr>
              <w:t>Guarantees of loans</w:t>
            </w:r>
            <w:r w:rsidRPr="00B24163">
              <w:rPr>
                <w:rFonts w:ascii="CordiaUPC" w:hAnsi="CordiaUPC" w:cs="CordiaUPC"/>
                <w:sz w:val="26"/>
                <w:szCs w:val="26"/>
                <w:lang w:val="en-US" w:eastAsia="th-TH" w:bidi="th-TH"/>
              </w:rPr>
              <w:t>/bond</w:t>
            </w:r>
          </w:p>
        </w:tc>
        <w:tc>
          <w:tcPr>
            <w:tcW w:w="1620" w:type="dxa"/>
            <w:vAlign w:val="bottom"/>
          </w:tcPr>
          <w:p w14:paraId="62FC7C11" w14:textId="57A025C0" w:rsidR="00714C4A" w:rsidRPr="00714C4A" w:rsidRDefault="00714C4A" w:rsidP="00714C4A">
            <w:pPr>
              <w:tabs>
                <w:tab w:val="decimal" w:pos="968"/>
              </w:tabs>
              <w:spacing w:line="240" w:lineRule="exact"/>
              <w:ind w:left="-103"/>
              <w:jc w:val="right"/>
              <w:rPr>
                <w:rFonts w:ascii="CordiaUPC" w:hAnsi="CordiaUPC" w:cs="CordiaUPC"/>
                <w:sz w:val="26"/>
                <w:szCs w:val="26"/>
                <w:lang w:val="en-US"/>
              </w:rPr>
            </w:pPr>
            <w:r w:rsidRPr="00140DAF">
              <w:rPr>
                <w:rFonts w:ascii="CordiaUPC" w:hAnsi="CordiaUPC" w:cs="CordiaUPC"/>
                <w:sz w:val="26"/>
                <w:szCs w:val="26"/>
                <w:cs/>
                <w:lang w:bidi="th-TH"/>
              </w:rPr>
              <w:t>118</w:t>
            </w:r>
          </w:p>
        </w:tc>
        <w:tc>
          <w:tcPr>
            <w:tcW w:w="270" w:type="dxa"/>
            <w:vAlign w:val="bottom"/>
          </w:tcPr>
          <w:p w14:paraId="0B307FCE"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vAlign w:val="bottom"/>
            <w:hideMark/>
          </w:tcPr>
          <w:p w14:paraId="5EA3BD54" w14:textId="216D7F3F" w:rsidR="00714C4A" w:rsidRPr="00B24163"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hint="cs"/>
                <w:sz w:val="26"/>
                <w:szCs w:val="26"/>
                <w:cs/>
                <w:lang w:bidi="th-TH"/>
              </w:rPr>
              <w:t>39</w:t>
            </w:r>
          </w:p>
        </w:tc>
      </w:tr>
      <w:tr w:rsidR="00714C4A" w:rsidRPr="00B24163" w14:paraId="3FA3777A" w14:textId="77777777" w:rsidTr="00051529">
        <w:tc>
          <w:tcPr>
            <w:tcW w:w="5742" w:type="dxa"/>
            <w:hideMark/>
          </w:tcPr>
          <w:p w14:paraId="6F583AFC" w14:textId="77777777" w:rsidR="00714C4A" w:rsidRPr="00B24163" w:rsidRDefault="00714C4A" w:rsidP="00714C4A">
            <w:pPr>
              <w:spacing w:line="240" w:lineRule="exact"/>
              <w:ind w:right="-104"/>
              <w:rPr>
                <w:rFonts w:ascii="CordiaUPC" w:hAnsi="CordiaUPC" w:cs="CordiaUPC"/>
                <w:spacing w:val="-4"/>
                <w:sz w:val="26"/>
                <w:szCs w:val="26"/>
                <w:lang w:eastAsia="th-TH"/>
              </w:rPr>
            </w:pPr>
            <w:r w:rsidRPr="00B24163">
              <w:rPr>
                <w:rFonts w:ascii="CordiaUPC" w:hAnsi="CordiaUPC" w:cs="CordiaUPC"/>
                <w:spacing w:val="-4"/>
                <w:sz w:val="26"/>
                <w:szCs w:val="26"/>
                <w:lang w:eastAsia="th-TH"/>
              </w:rPr>
              <w:t>Liability under unmatured import bills</w:t>
            </w:r>
          </w:p>
        </w:tc>
        <w:tc>
          <w:tcPr>
            <w:tcW w:w="1620" w:type="dxa"/>
            <w:vAlign w:val="bottom"/>
          </w:tcPr>
          <w:p w14:paraId="26DBCBDC" w14:textId="35D5227F" w:rsidR="00714C4A" w:rsidRPr="00B24163" w:rsidRDefault="00714C4A" w:rsidP="00714C4A">
            <w:pPr>
              <w:tabs>
                <w:tab w:val="decimal" w:pos="968"/>
              </w:tabs>
              <w:spacing w:line="240" w:lineRule="exact"/>
              <w:ind w:left="-103"/>
              <w:jc w:val="right"/>
              <w:rPr>
                <w:rFonts w:ascii="CordiaUPC" w:hAnsi="CordiaUPC" w:cs="CordiaUPC"/>
                <w:sz w:val="26"/>
                <w:szCs w:val="26"/>
              </w:rPr>
            </w:pPr>
            <w:r w:rsidRPr="00140DAF">
              <w:rPr>
                <w:rFonts w:ascii="CordiaUPC" w:hAnsi="CordiaUPC" w:cs="CordiaUPC"/>
                <w:sz w:val="26"/>
                <w:szCs w:val="26"/>
                <w:cs/>
                <w:lang w:bidi="th-TH"/>
              </w:rPr>
              <w:t>2</w:t>
            </w:r>
            <w:r>
              <w:rPr>
                <w:rFonts w:ascii="CordiaUPC" w:hAnsi="CordiaUPC" w:cs="CordiaUPC"/>
                <w:sz w:val="26"/>
                <w:szCs w:val="26"/>
              </w:rPr>
              <w:t>,</w:t>
            </w:r>
            <w:r w:rsidRPr="00140DAF">
              <w:rPr>
                <w:rFonts w:ascii="CordiaUPC" w:hAnsi="CordiaUPC" w:cs="CordiaUPC"/>
                <w:sz w:val="26"/>
                <w:szCs w:val="26"/>
                <w:cs/>
                <w:lang w:bidi="th-TH"/>
              </w:rPr>
              <w:t>522</w:t>
            </w:r>
          </w:p>
        </w:tc>
        <w:tc>
          <w:tcPr>
            <w:tcW w:w="270" w:type="dxa"/>
            <w:vAlign w:val="bottom"/>
          </w:tcPr>
          <w:p w14:paraId="59288991"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vAlign w:val="bottom"/>
            <w:hideMark/>
          </w:tcPr>
          <w:p w14:paraId="033266EE" w14:textId="16F3B603" w:rsidR="00714C4A" w:rsidRPr="00B24163"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2</w:t>
            </w:r>
            <w:r w:rsidRPr="00F11678">
              <w:rPr>
                <w:rFonts w:ascii="CordiaUPC" w:hAnsi="CordiaUPC" w:cs="CordiaUPC" w:hint="cs"/>
                <w:sz w:val="26"/>
                <w:szCs w:val="26"/>
                <w:cs/>
                <w:lang w:bidi="th-TH"/>
              </w:rPr>
              <w:t>,</w:t>
            </w:r>
            <w:r w:rsidRPr="00F11678">
              <w:rPr>
                <w:rFonts w:ascii="CordiaUPC" w:hAnsi="CordiaUPC" w:cs="CordiaUPC"/>
                <w:sz w:val="26"/>
                <w:szCs w:val="26"/>
              </w:rPr>
              <w:t>6</w:t>
            </w:r>
            <w:r w:rsidRPr="00F11678">
              <w:rPr>
                <w:rFonts w:ascii="CordiaUPC" w:hAnsi="CordiaUPC" w:cs="CordiaUPC" w:hint="cs"/>
                <w:sz w:val="26"/>
                <w:szCs w:val="26"/>
                <w:cs/>
                <w:lang w:bidi="th-TH"/>
              </w:rPr>
              <w:t>80</w:t>
            </w:r>
          </w:p>
        </w:tc>
      </w:tr>
      <w:tr w:rsidR="00714C4A" w:rsidRPr="00B24163" w14:paraId="76A07AE4" w14:textId="77777777" w:rsidTr="00051529">
        <w:tc>
          <w:tcPr>
            <w:tcW w:w="5742" w:type="dxa"/>
            <w:hideMark/>
          </w:tcPr>
          <w:p w14:paraId="7D2B53F1" w14:textId="77777777" w:rsidR="00714C4A" w:rsidRPr="00B24163" w:rsidRDefault="00714C4A" w:rsidP="00714C4A">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Letters of credit</w:t>
            </w:r>
          </w:p>
        </w:tc>
        <w:tc>
          <w:tcPr>
            <w:tcW w:w="1620" w:type="dxa"/>
            <w:vAlign w:val="bottom"/>
          </w:tcPr>
          <w:p w14:paraId="0240467B" w14:textId="4C99439E" w:rsidR="00714C4A" w:rsidRPr="00B24163" w:rsidRDefault="00714C4A" w:rsidP="00714C4A">
            <w:pPr>
              <w:tabs>
                <w:tab w:val="decimal" w:pos="968"/>
              </w:tabs>
              <w:spacing w:line="240" w:lineRule="exact"/>
              <w:ind w:left="-103"/>
              <w:jc w:val="right"/>
              <w:rPr>
                <w:rFonts w:ascii="CordiaUPC" w:hAnsi="CordiaUPC" w:cs="CordiaUPC"/>
                <w:sz w:val="26"/>
                <w:szCs w:val="26"/>
              </w:rPr>
            </w:pPr>
            <w:r w:rsidRPr="00140DAF">
              <w:rPr>
                <w:rFonts w:ascii="CordiaUPC" w:hAnsi="CordiaUPC" w:cs="CordiaUPC"/>
                <w:sz w:val="26"/>
                <w:szCs w:val="26"/>
                <w:cs/>
                <w:lang w:bidi="th-TH"/>
              </w:rPr>
              <w:t>14</w:t>
            </w:r>
            <w:r>
              <w:rPr>
                <w:rFonts w:ascii="CordiaUPC" w:hAnsi="CordiaUPC" w:cs="CordiaUPC"/>
                <w:sz w:val="26"/>
                <w:szCs w:val="26"/>
              </w:rPr>
              <w:t>,</w:t>
            </w:r>
            <w:r w:rsidRPr="00140DAF">
              <w:rPr>
                <w:rFonts w:ascii="CordiaUPC" w:hAnsi="CordiaUPC" w:cs="CordiaUPC"/>
                <w:sz w:val="26"/>
                <w:szCs w:val="26"/>
                <w:cs/>
                <w:lang w:bidi="th-TH"/>
              </w:rPr>
              <w:t>325</w:t>
            </w:r>
          </w:p>
        </w:tc>
        <w:tc>
          <w:tcPr>
            <w:tcW w:w="270" w:type="dxa"/>
            <w:vAlign w:val="bottom"/>
          </w:tcPr>
          <w:p w14:paraId="76DC8EF5"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vAlign w:val="bottom"/>
            <w:hideMark/>
          </w:tcPr>
          <w:p w14:paraId="066548A4" w14:textId="23A93949" w:rsidR="00714C4A" w:rsidRPr="00B24163"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16</w:t>
            </w:r>
            <w:r w:rsidRPr="00F11678">
              <w:rPr>
                <w:rFonts w:ascii="CordiaUPC" w:hAnsi="CordiaUPC" w:cs="CordiaUPC" w:hint="cs"/>
                <w:sz w:val="26"/>
                <w:szCs w:val="26"/>
                <w:cs/>
                <w:lang w:bidi="th-TH"/>
              </w:rPr>
              <w:t>,</w:t>
            </w:r>
            <w:r w:rsidRPr="00F11678">
              <w:rPr>
                <w:rFonts w:ascii="CordiaUPC" w:hAnsi="CordiaUPC" w:cs="CordiaUPC"/>
                <w:sz w:val="26"/>
                <w:szCs w:val="26"/>
              </w:rPr>
              <w:t>346</w:t>
            </w:r>
          </w:p>
        </w:tc>
      </w:tr>
      <w:tr w:rsidR="00714C4A" w:rsidRPr="00B24163" w14:paraId="3A12582F" w14:textId="77777777" w:rsidTr="00051529">
        <w:tc>
          <w:tcPr>
            <w:tcW w:w="5742" w:type="dxa"/>
            <w:hideMark/>
          </w:tcPr>
          <w:p w14:paraId="05976954" w14:textId="77777777" w:rsidR="00714C4A" w:rsidRPr="00B24163" w:rsidRDefault="00714C4A" w:rsidP="00714C4A">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Other commitments</w:t>
            </w:r>
          </w:p>
        </w:tc>
        <w:tc>
          <w:tcPr>
            <w:tcW w:w="1620" w:type="dxa"/>
            <w:vAlign w:val="bottom"/>
          </w:tcPr>
          <w:p w14:paraId="1CB06F98" w14:textId="77777777" w:rsidR="00714C4A" w:rsidRPr="00B24163" w:rsidRDefault="00714C4A" w:rsidP="00714C4A">
            <w:pPr>
              <w:tabs>
                <w:tab w:val="decimal" w:pos="968"/>
              </w:tabs>
              <w:spacing w:line="240" w:lineRule="exact"/>
              <w:ind w:left="-103"/>
              <w:jc w:val="right"/>
              <w:rPr>
                <w:rFonts w:ascii="CordiaUPC" w:hAnsi="CordiaUPC" w:cs="CordiaUPC"/>
                <w:sz w:val="26"/>
                <w:szCs w:val="26"/>
              </w:rPr>
            </w:pPr>
          </w:p>
        </w:tc>
        <w:tc>
          <w:tcPr>
            <w:tcW w:w="270" w:type="dxa"/>
            <w:vAlign w:val="bottom"/>
          </w:tcPr>
          <w:p w14:paraId="37B5D6E9"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vAlign w:val="bottom"/>
          </w:tcPr>
          <w:p w14:paraId="5602876E" w14:textId="77777777" w:rsidR="00714C4A" w:rsidRPr="00B24163" w:rsidRDefault="00714C4A" w:rsidP="00714C4A">
            <w:pPr>
              <w:tabs>
                <w:tab w:val="decimal" w:pos="971"/>
              </w:tabs>
              <w:spacing w:line="240" w:lineRule="exact"/>
              <w:ind w:left="-103"/>
              <w:jc w:val="right"/>
              <w:rPr>
                <w:rFonts w:ascii="CordiaUPC" w:hAnsi="CordiaUPC" w:cs="CordiaUPC"/>
                <w:sz w:val="26"/>
                <w:szCs w:val="26"/>
              </w:rPr>
            </w:pPr>
          </w:p>
        </w:tc>
      </w:tr>
      <w:tr w:rsidR="00714C4A" w:rsidRPr="00B24163" w14:paraId="4E68E454" w14:textId="77777777" w:rsidTr="00051529">
        <w:tc>
          <w:tcPr>
            <w:tcW w:w="5742" w:type="dxa"/>
            <w:vAlign w:val="bottom"/>
            <w:hideMark/>
          </w:tcPr>
          <w:p w14:paraId="6CCDD904" w14:textId="77777777" w:rsidR="00714C4A" w:rsidRPr="00B24163" w:rsidRDefault="00714C4A" w:rsidP="00714C4A">
            <w:pPr>
              <w:spacing w:line="240" w:lineRule="exact"/>
              <w:ind w:right="-104"/>
              <w:rPr>
                <w:rFonts w:ascii="CordiaUPC" w:hAnsi="CordiaUPC" w:cs="CordiaUPC"/>
                <w:sz w:val="26"/>
                <w:szCs w:val="26"/>
                <w:lang w:eastAsia="th-TH"/>
              </w:rPr>
            </w:pPr>
            <w:r w:rsidRPr="00B24163">
              <w:rPr>
                <w:rFonts w:ascii="CordiaUPC" w:hAnsi="CordiaUPC" w:cs="CordiaUPC"/>
                <w:sz w:val="26"/>
                <w:szCs w:val="26"/>
                <w:lang w:val="en-US" w:eastAsia="th-TH" w:bidi="th-TH"/>
              </w:rPr>
              <w:t>- Other guarantees</w:t>
            </w:r>
          </w:p>
        </w:tc>
        <w:tc>
          <w:tcPr>
            <w:tcW w:w="1620" w:type="dxa"/>
            <w:vAlign w:val="bottom"/>
          </w:tcPr>
          <w:p w14:paraId="300B5568" w14:textId="2EC3EA4D" w:rsidR="00714C4A" w:rsidRPr="00B24163" w:rsidRDefault="00714C4A" w:rsidP="00714C4A">
            <w:pPr>
              <w:tabs>
                <w:tab w:val="decimal" w:pos="968"/>
              </w:tabs>
              <w:spacing w:line="240" w:lineRule="exact"/>
              <w:ind w:left="-103"/>
              <w:jc w:val="right"/>
              <w:rPr>
                <w:rFonts w:ascii="CordiaUPC" w:hAnsi="CordiaUPC" w:cs="CordiaUPC"/>
                <w:sz w:val="26"/>
                <w:szCs w:val="26"/>
              </w:rPr>
            </w:pPr>
            <w:r w:rsidRPr="00140DAF">
              <w:rPr>
                <w:rFonts w:ascii="CordiaUPC" w:hAnsi="CordiaUPC" w:cs="CordiaUPC"/>
                <w:sz w:val="26"/>
                <w:szCs w:val="26"/>
                <w:cs/>
                <w:lang w:bidi="th-TH"/>
              </w:rPr>
              <w:t>74</w:t>
            </w:r>
            <w:r>
              <w:rPr>
                <w:rFonts w:ascii="CordiaUPC" w:hAnsi="CordiaUPC" w:cs="CordiaUPC"/>
                <w:sz w:val="26"/>
                <w:szCs w:val="26"/>
              </w:rPr>
              <w:t>,</w:t>
            </w:r>
            <w:r w:rsidRPr="00140DAF">
              <w:rPr>
                <w:rFonts w:ascii="CordiaUPC" w:hAnsi="CordiaUPC" w:cs="CordiaUPC"/>
                <w:sz w:val="26"/>
                <w:szCs w:val="26"/>
                <w:cs/>
                <w:lang w:bidi="th-TH"/>
              </w:rPr>
              <w:t>710</w:t>
            </w:r>
          </w:p>
        </w:tc>
        <w:tc>
          <w:tcPr>
            <w:tcW w:w="270" w:type="dxa"/>
            <w:vAlign w:val="bottom"/>
          </w:tcPr>
          <w:p w14:paraId="3DD84070"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vAlign w:val="bottom"/>
            <w:hideMark/>
          </w:tcPr>
          <w:p w14:paraId="2C2CD15F" w14:textId="6D0BD7EE" w:rsidR="00714C4A" w:rsidRPr="00B24163"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75</w:t>
            </w:r>
            <w:r w:rsidRPr="00F11678">
              <w:rPr>
                <w:rFonts w:ascii="CordiaUPC" w:hAnsi="CordiaUPC" w:cs="CordiaUPC" w:hint="cs"/>
                <w:sz w:val="26"/>
                <w:szCs w:val="26"/>
                <w:cs/>
                <w:lang w:bidi="th-TH"/>
              </w:rPr>
              <w:t>,</w:t>
            </w:r>
            <w:r w:rsidRPr="00F11678">
              <w:rPr>
                <w:rFonts w:ascii="CordiaUPC" w:hAnsi="CordiaUPC" w:cs="CordiaUPC"/>
                <w:sz w:val="26"/>
                <w:szCs w:val="26"/>
              </w:rPr>
              <w:t>903</w:t>
            </w:r>
          </w:p>
        </w:tc>
      </w:tr>
      <w:tr w:rsidR="00714C4A" w:rsidRPr="00B24163" w14:paraId="1ED5F410" w14:textId="77777777" w:rsidTr="00051529">
        <w:tc>
          <w:tcPr>
            <w:tcW w:w="5742" w:type="dxa"/>
            <w:vAlign w:val="bottom"/>
            <w:hideMark/>
          </w:tcPr>
          <w:p w14:paraId="290C5AE9" w14:textId="77777777" w:rsidR="00714C4A" w:rsidRPr="00B24163" w:rsidRDefault="00714C4A" w:rsidP="00714C4A">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Amount of unused bank overdrafts</w:t>
            </w:r>
          </w:p>
        </w:tc>
        <w:tc>
          <w:tcPr>
            <w:tcW w:w="1620" w:type="dxa"/>
            <w:vAlign w:val="bottom"/>
          </w:tcPr>
          <w:p w14:paraId="5A0861CD" w14:textId="2D006703" w:rsidR="00714C4A" w:rsidRPr="00B24163" w:rsidRDefault="00714C4A" w:rsidP="00714C4A">
            <w:pPr>
              <w:tabs>
                <w:tab w:val="decimal" w:pos="968"/>
              </w:tabs>
              <w:spacing w:line="240" w:lineRule="exact"/>
              <w:ind w:left="-103"/>
              <w:jc w:val="right"/>
              <w:rPr>
                <w:rFonts w:ascii="CordiaUPC" w:hAnsi="CordiaUPC" w:cs="CordiaUPC"/>
                <w:sz w:val="26"/>
                <w:szCs w:val="26"/>
              </w:rPr>
            </w:pPr>
            <w:r w:rsidRPr="00140DAF">
              <w:rPr>
                <w:rFonts w:ascii="CordiaUPC" w:hAnsi="CordiaUPC" w:cs="CordiaUPC"/>
                <w:sz w:val="26"/>
                <w:szCs w:val="26"/>
                <w:cs/>
                <w:lang w:bidi="th-TH"/>
              </w:rPr>
              <w:t>114</w:t>
            </w:r>
            <w:r>
              <w:rPr>
                <w:rFonts w:ascii="CordiaUPC" w:hAnsi="CordiaUPC" w:cs="CordiaUPC"/>
                <w:sz w:val="26"/>
                <w:szCs w:val="26"/>
              </w:rPr>
              <w:t>,</w:t>
            </w:r>
            <w:r w:rsidRPr="00140DAF">
              <w:rPr>
                <w:rFonts w:ascii="CordiaUPC" w:hAnsi="CordiaUPC" w:cs="CordiaUPC"/>
                <w:sz w:val="26"/>
                <w:szCs w:val="26"/>
                <w:cs/>
                <w:lang w:bidi="th-TH"/>
              </w:rPr>
              <w:t>855</w:t>
            </w:r>
          </w:p>
        </w:tc>
        <w:tc>
          <w:tcPr>
            <w:tcW w:w="270" w:type="dxa"/>
            <w:vAlign w:val="bottom"/>
          </w:tcPr>
          <w:p w14:paraId="0E9CE86A"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vAlign w:val="bottom"/>
            <w:hideMark/>
          </w:tcPr>
          <w:p w14:paraId="348CF669" w14:textId="75B73ED6" w:rsidR="00714C4A" w:rsidRPr="00B24163"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110</w:t>
            </w:r>
            <w:r w:rsidRPr="00F11678">
              <w:rPr>
                <w:rFonts w:ascii="CordiaUPC" w:hAnsi="CordiaUPC" w:cs="CordiaUPC" w:hint="cs"/>
                <w:sz w:val="26"/>
                <w:szCs w:val="26"/>
                <w:cs/>
                <w:lang w:bidi="th-TH"/>
              </w:rPr>
              <w:t>,</w:t>
            </w:r>
            <w:r w:rsidRPr="00F11678">
              <w:rPr>
                <w:rFonts w:ascii="CordiaUPC" w:hAnsi="CordiaUPC" w:cs="CordiaUPC"/>
                <w:sz w:val="26"/>
                <w:szCs w:val="26"/>
              </w:rPr>
              <w:t>888</w:t>
            </w:r>
          </w:p>
        </w:tc>
      </w:tr>
      <w:tr w:rsidR="00714C4A" w:rsidRPr="00B24163" w14:paraId="224A2836" w14:textId="77777777" w:rsidTr="00051529">
        <w:tc>
          <w:tcPr>
            <w:tcW w:w="5742" w:type="dxa"/>
            <w:vAlign w:val="bottom"/>
            <w:hideMark/>
          </w:tcPr>
          <w:p w14:paraId="1100BC18" w14:textId="77777777" w:rsidR="00714C4A" w:rsidRPr="00B24163" w:rsidRDefault="00714C4A" w:rsidP="00714C4A">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Committed line</w:t>
            </w:r>
          </w:p>
        </w:tc>
        <w:tc>
          <w:tcPr>
            <w:tcW w:w="1620" w:type="dxa"/>
            <w:vAlign w:val="bottom"/>
          </w:tcPr>
          <w:p w14:paraId="643C939F" w14:textId="037CAC2B" w:rsidR="00714C4A" w:rsidRPr="00B24163" w:rsidRDefault="00714C4A" w:rsidP="00714C4A">
            <w:pPr>
              <w:tabs>
                <w:tab w:val="decimal" w:pos="968"/>
              </w:tabs>
              <w:spacing w:line="240" w:lineRule="exact"/>
              <w:ind w:left="-103"/>
              <w:jc w:val="right"/>
              <w:rPr>
                <w:rFonts w:ascii="CordiaUPC" w:hAnsi="CordiaUPC" w:cs="CordiaUPC"/>
                <w:sz w:val="26"/>
                <w:szCs w:val="26"/>
              </w:rPr>
            </w:pPr>
            <w:r w:rsidRPr="00140DAF">
              <w:rPr>
                <w:rFonts w:ascii="CordiaUPC" w:hAnsi="CordiaUPC" w:cs="CordiaUPC"/>
                <w:sz w:val="26"/>
                <w:szCs w:val="26"/>
                <w:cs/>
                <w:lang w:bidi="th-TH"/>
              </w:rPr>
              <w:t>7</w:t>
            </w:r>
            <w:r>
              <w:rPr>
                <w:rFonts w:ascii="CordiaUPC" w:hAnsi="CordiaUPC" w:cs="CordiaUPC"/>
                <w:sz w:val="26"/>
                <w:szCs w:val="26"/>
              </w:rPr>
              <w:t>,</w:t>
            </w:r>
            <w:r w:rsidRPr="00140DAF">
              <w:rPr>
                <w:rFonts w:ascii="CordiaUPC" w:hAnsi="CordiaUPC" w:cs="CordiaUPC"/>
                <w:sz w:val="26"/>
                <w:szCs w:val="26"/>
                <w:cs/>
                <w:lang w:bidi="th-TH"/>
              </w:rPr>
              <w:t>520</w:t>
            </w:r>
          </w:p>
        </w:tc>
        <w:tc>
          <w:tcPr>
            <w:tcW w:w="270" w:type="dxa"/>
            <w:vAlign w:val="bottom"/>
          </w:tcPr>
          <w:p w14:paraId="02F82FBB"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vAlign w:val="bottom"/>
            <w:hideMark/>
          </w:tcPr>
          <w:p w14:paraId="064BBACE" w14:textId="2248F5D6" w:rsidR="00714C4A" w:rsidRPr="00B24163"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6</w:t>
            </w:r>
            <w:r w:rsidRPr="00F11678">
              <w:rPr>
                <w:rFonts w:ascii="CordiaUPC" w:hAnsi="CordiaUPC" w:cs="CordiaUPC" w:hint="cs"/>
                <w:sz w:val="26"/>
                <w:szCs w:val="26"/>
                <w:cs/>
                <w:lang w:bidi="th-TH"/>
              </w:rPr>
              <w:t>,</w:t>
            </w:r>
            <w:r w:rsidRPr="00F11678">
              <w:rPr>
                <w:rFonts w:ascii="CordiaUPC" w:hAnsi="CordiaUPC" w:cs="CordiaUPC"/>
                <w:sz w:val="26"/>
                <w:szCs w:val="26"/>
              </w:rPr>
              <w:t>103</w:t>
            </w:r>
          </w:p>
        </w:tc>
      </w:tr>
      <w:tr w:rsidR="00714C4A" w:rsidRPr="00B24163" w14:paraId="24479FB4" w14:textId="77777777" w:rsidTr="00051529">
        <w:tc>
          <w:tcPr>
            <w:tcW w:w="5742" w:type="dxa"/>
            <w:vAlign w:val="bottom"/>
            <w:hideMark/>
          </w:tcPr>
          <w:p w14:paraId="11F57302" w14:textId="77777777" w:rsidR="00714C4A" w:rsidRPr="00B24163" w:rsidRDefault="00714C4A" w:rsidP="00714C4A">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bidi="th-TH"/>
              </w:rPr>
              <w:t xml:space="preserve">- Others </w:t>
            </w:r>
            <w:r w:rsidRPr="00B24163">
              <w:rPr>
                <w:rFonts w:ascii="CordiaUPC" w:hAnsi="CordiaUPC" w:cs="CordiaUPC"/>
                <w:sz w:val="26"/>
                <w:szCs w:val="26"/>
                <w:vertAlign w:val="superscript"/>
                <w:lang w:val="en-US" w:eastAsia="th-TH" w:bidi="th-TH"/>
              </w:rPr>
              <w:t>(1)</w:t>
            </w:r>
          </w:p>
        </w:tc>
        <w:tc>
          <w:tcPr>
            <w:tcW w:w="1620" w:type="dxa"/>
            <w:vAlign w:val="bottom"/>
          </w:tcPr>
          <w:p w14:paraId="1049BE54" w14:textId="60E5AB6F"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sz w:val="26"/>
                <w:szCs w:val="26"/>
              </w:rPr>
              <w:t>1,089</w:t>
            </w:r>
          </w:p>
        </w:tc>
        <w:tc>
          <w:tcPr>
            <w:tcW w:w="270" w:type="dxa"/>
            <w:vAlign w:val="bottom"/>
          </w:tcPr>
          <w:p w14:paraId="781746E2" w14:textId="77777777" w:rsidR="00714C4A" w:rsidRPr="00B24163" w:rsidRDefault="00714C4A" w:rsidP="00714C4A">
            <w:pPr>
              <w:spacing w:line="240" w:lineRule="exact"/>
              <w:ind w:right="162"/>
              <w:jc w:val="right"/>
              <w:rPr>
                <w:rFonts w:ascii="CordiaUPC" w:hAnsi="CordiaUPC" w:cs="CordiaUPC"/>
                <w:b/>
                <w:bCs/>
                <w:sz w:val="26"/>
                <w:szCs w:val="26"/>
              </w:rPr>
            </w:pPr>
          </w:p>
        </w:tc>
        <w:tc>
          <w:tcPr>
            <w:tcW w:w="1530" w:type="dxa"/>
            <w:vAlign w:val="bottom"/>
            <w:hideMark/>
          </w:tcPr>
          <w:p w14:paraId="300754A9" w14:textId="356F251C" w:rsidR="00714C4A" w:rsidRPr="00B24163" w:rsidRDefault="00714C4A" w:rsidP="00714C4A">
            <w:pPr>
              <w:tabs>
                <w:tab w:val="decimal" w:pos="971"/>
              </w:tabs>
              <w:spacing w:line="240" w:lineRule="exact"/>
              <w:ind w:left="-103"/>
              <w:jc w:val="right"/>
              <w:rPr>
                <w:rFonts w:ascii="CordiaUPC" w:hAnsi="CordiaUPC" w:cs="CordiaUPC"/>
                <w:sz w:val="26"/>
                <w:szCs w:val="26"/>
              </w:rPr>
            </w:pPr>
            <w:r w:rsidRPr="00F11678">
              <w:rPr>
                <w:rFonts w:ascii="CordiaUPC" w:hAnsi="CordiaUPC" w:cs="CordiaUPC" w:hint="cs"/>
                <w:sz w:val="26"/>
                <w:szCs w:val="26"/>
                <w:cs/>
                <w:lang w:bidi="th-TH"/>
              </w:rPr>
              <w:t>934</w:t>
            </w:r>
          </w:p>
        </w:tc>
      </w:tr>
      <w:tr w:rsidR="00714C4A" w:rsidRPr="00B24163" w14:paraId="0D785B7D" w14:textId="77777777" w:rsidTr="00051529">
        <w:tc>
          <w:tcPr>
            <w:tcW w:w="5742" w:type="dxa"/>
            <w:hideMark/>
          </w:tcPr>
          <w:p w14:paraId="6AC67ABB" w14:textId="77777777" w:rsidR="00714C4A" w:rsidRPr="00B24163" w:rsidRDefault="00714C4A" w:rsidP="00714C4A">
            <w:pPr>
              <w:spacing w:line="240" w:lineRule="exact"/>
              <w:ind w:right="-104"/>
              <w:rPr>
                <w:rFonts w:ascii="CordiaUPC" w:hAnsi="CordiaUPC" w:cs="CordiaUPC"/>
                <w:b/>
                <w:bCs/>
                <w:color w:val="000000"/>
                <w:sz w:val="26"/>
                <w:szCs w:val="26"/>
              </w:rPr>
            </w:pPr>
            <w:bookmarkStart w:id="17" w:name="_Hlk146029634"/>
            <w:r w:rsidRPr="00B24163">
              <w:rPr>
                <w:rFonts w:ascii="CordiaUPC" w:hAnsi="CordiaUPC" w:cs="CordiaUPC"/>
                <w:b/>
                <w:bCs/>
                <w:sz w:val="26"/>
                <w:szCs w:val="26"/>
                <w:lang w:eastAsia="th-TH"/>
              </w:rPr>
              <w:t>Total</w:t>
            </w:r>
          </w:p>
        </w:tc>
        <w:tc>
          <w:tcPr>
            <w:tcW w:w="1620" w:type="dxa"/>
            <w:tcBorders>
              <w:top w:val="single" w:sz="4" w:space="0" w:color="000000" w:themeColor="text1"/>
              <w:left w:val="nil"/>
              <w:bottom w:val="double" w:sz="4" w:space="0" w:color="000000" w:themeColor="text1"/>
              <w:right w:val="nil"/>
            </w:tcBorders>
            <w:vAlign w:val="bottom"/>
          </w:tcPr>
          <w:p w14:paraId="5B5F3691" w14:textId="65EEBBE8" w:rsidR="00714C4A" w:rsidRPr="00B24163" w:rsidRDefault="00714C4A" w:rsidP="00714C4A">
            <w:pPr>
              <w:tabs>
                <w:tab w:val="decimal" w:pos="968"/>
              </w:tabs>
              <w:spacing w:line="240" w:lineRule="exact"/>
              <w:ind w:left="-103"/>
              <w:jc w:val="right"/>
              <w:rPr>
                <w:rFonts w:ascii="CordiaUPC" w:hAnsi="CordiaUPC" w:cs="CordiaUPC"/>
                <w:b/>
                <w:bCs/>
                <w:sz w:val="26"/>
                <w:szCs w:val="26"/>
              </w:rPr>
            </w:pPr>
            <w:r w:rsidRPr="00140DAF">
              <w:rPr>
                <w:rFonts w:ascii="CordiaUPC" w:hAnsi="CordiaUPC" w:cs="CordiaUPC"/>
                <w:b/>
                <w:bCs/>
                <w:sz w:val="26"/>
                <w:szCs w:val="26"/>
              </w:rPr>
              <w:t>216</w:t>
            </w:r>
            <w:r>
              <w:rPr>
                <w:rFonts w:ascii="CordiaUPC" w:hAnsi="CordiaUPC" w:cs="CordiaUPC"/>
                <w:b/>
                <w:bCs/>
                <w:sz w:val="26"/>
                <w:szCs w:val="26"/>
              </w:rPr>
              <w:t>,</w:t>
            </w:r>
            <w:r w:rsidRPr="00140DAF">
              <w:rPr>
                <w:rFonts w:ascii="CordiaUPC" w:hAnsi="CordiaUPC" w:cs="CordiaUPC"/>
                <w:b/>
                <w:bCs/>
                <w:sz w:val="26"/>
                <w:szCs w:val="26"/>
              </w:rPr>
              <w:t>053</w:t>
            </w:r>
          </w:p>
        </w:tc>
        <w:tc>
          <w:tcPr>
            <w:tcW w:w="270" w:type="dxa"/>
            <w:vAlign w:val="bottom"/>
          </w:tcPr>
          <w:p w14:paraId="6EBD4266" w14:textId="77777777" w:rsidR="00714C4A" w:rsidRPr="00B24163" w:rsidRDefault="00714C4A" w:rsidP="00714C4A">
            <w:pPr>
              <w:spacing w:line="240" w:lineRule="exact"/>
              <w:ind w:right="162"/>
              <w:jc w:val="right"/>
              <w:rPr>
                <w:rFonts w:ascii="CordiaUPC" w:hAnsi="CordiaUPC" w:cs="CordiaUPC"/>
                <w:b/>
                <w:bCs/>
                <w:sz w:val="26"/>
                <w:szCs w:val="26"/>
              </w:rPr>
            </w:pPr>
          </w:p>
        </w:tc>
        <w:tc>
          <w:tcPr>
            <w:tcW w:w="1530" w:type="dxa"/>
            <w:tcBorders>
              <w:top w:val="single" w:sz="4" w:space="0" w:color="000000" w:themeColor="text1"/>
              <w:left w:val="nil"/>
              <w:bottom w:val="double" w:sz="4" w:space="0" w:color="000000" w:themeColor="text1"/>
              <w:right w:val="nil"/>
            </w:tcBorders>
            <w:vAlign w:val="bottom"/>
            <w:hideMark/>
          </w:tcPr>
          <w:p w14:paraId="6DA92835" w14:textId="11AABB29" w:rsidR="00714C4A" w:rsidRPr="00B24163" w:rsidRDefault="00714C4A" w:rsidP="00714C4A">
            <w:pPr>
              <w:tabs>
                <w:tab w:val="decimal" w:pos="971"/>
              </w:tabs>
              <w:spacing w:line="240" w:lineRule="exact"/>
              <w:jc w:val="right"/>
              <w:rPr>
                <w:rFonts w:ascii="CordiaUPC" w:hAnsi="CordiaUPC" w:cs="CordiaUPC"/>
                <w:b/>
                <w:bCs/>
                <w:sz w:val="26"/>
                <w:szCs w:val="26"/>
              </w:rPr>
            </w:pPr>
            <w:r w:rsidRPr="00F11678">
              <w:rPr>
                <w:rFonts w:ascii="CordiaUPC" w:hAnsi="CordiaUPC" w:cs="CordiaUPC"/>
                <w:b/>
                <w:bCs/>
                <w:sz w:val="26"/>
                <w:szCs w:val="26"/>
              </w:rPr>
              <w:t>213</w:t>
            </w:r>
            <w:r w:rsidRPr="00F11678">
              <w:rPr>
                <w:rFonts w:ascii="CordiaUPC" w:hAnsi="CordiaUPC" w:cs="CordiaUPC" w:hint="cs"/>
                <w:b/>
                <w:bCs/>
                <w:sz w:val="26"/>
                <w:szCs w:val="26"/>
                <w:cs/>
                <w:lang w:bidi="th-TH"/>
              </w:rPr>
              <w:t>,</w:t>
            </w:r>
            <w:r w:rsidRPr="00F11678">
              <w:rPr>
                <w:rFonts w:ascii="CordiaUPC" w:hAnsi="CordiaUPC" w:cs="CordiaUPC"/>
                <w:b/>
                <w:bCs/>
                <w:sz w:val="26"/>
                <w:szCs w:val="26"/>
              </w:rPr>
              <w:t>89</w:t>
            </w:r>
            <w:r w:rsidRPr="00F11678">
              <w:rPr>
                <w:rFonts w:ascii="CordiaUPC" w:hAnsi="CordiaUPC" w:cs="CordiaUPC" w:hint="cs"/>
                <w:b/>
                <w:bCs/>
                <w:sz w:val="26"/>
                <w:szCs w:val="26"/>
                <w:cs/>
                <w:lang w:bidi="th-TH"/>
              </w:rPr>
              <w:t>4</w:t>
            </w:r>
          </w:p>
        </w:tc>
      </w:tr>
    </w:tbl>
    <w:bookmarkEnd w:id="17"/>
    <w:p w14:paraId="7A37A4C8" w14:textId="2A6E63C4" w:rsidR="00674FA1" w:rsidRPr="00F11678" w:rsidRDefault="0004471F" w:rsidP="00674FA1">
      <w:pPr>
        <w:pStyle w:val="BodyText"/>
        <w:tabs>
          <w:tab w:val="left" w:pos="810"/>
        </w:tabs>
        <w:spacing w:after="0" w:line="240" w:lineRule="exact"/>
        <w:ind w:left="810" w:hanging="263"/>
        <w:jc w:val="thaiDistribute"/>
        <w:rPr>
          <w:rFonts w:ascii="CordiaUPC" w:hAnsi="CordiaUPC" w:cs="CordiaUPC"/>
          <w:color w:val="FF0000"/>
          <w:sz w:val="26"/>
          <w:szCs w:val="26"/>
        </w:rPr>
      </w:pPr>
      <w:r w:rsidRPr="00B75063">
        <w:rPr>
          <w:rFonts w:ascii="CordiaUPC" w:hAnsi="CordiaUPC" w:cs="CordiaUPC" w:hint="cs"/>
          <w:sz w:val="26"/>
          <w:szCs w:val="26"/>
          <w:vertAlign w:val="superscript"/>
        </w:rPr>
        <w:t>(</w:t>
      </w:r>
      <w:r w:rsidR="000D2C26" w:rsidRPr="00B75063">
        <w:rPr>
          <w:rFonts w:ascii="CordiaUPC" w:hAnsi="CordiaUPC" w:cs="CordiaUPC" w:hint="cs"/>
          <w:sz w:val="26"/>
          <w:szCs w:val="26"/>
          <w:vertAlign w:val="superscript"/>
        </w:rPr>
        <w:t>1</w:t>
      </w:r>
      <w:r w:rsidRPr="00B75063">
        <w:rPr>
          <w:rFonts w:ascii="CordiaUPC" w:hAnsi="CordiaUPC" w:cs="CordiaUPC" w:hint="cs"/>
          <w:sz w:val="26"/>
          <w:szCs w:val="26"/>
          <w:vertAlign w:val="superscript"/>
        </w:rPr>
        <w:t>)</w:t>
      </w:r>
      <w:r w:rsidR="00277213" w:rsidRPr="00B75063">
        <w:rPr>
          <w:rFonts w:ascii="CordiaUPC" w:hAnsi="CordiaUPC" w:cs="CordiaUPC" w:hint="cs"/>
          <w:sz w:val="26"/>
          <w:szCs w:val="26"/>
        </w:rPr>
        <w:tab/>
      </w:r>
      <w:r w:rsidR="00277213" w:rsidRPr="00B75063">
        <w:rPr>
          <w:rFonts w:ascii="CordiaUPC" w:hAnsi="CordiaUPC" w:cs="CordiaUPC" w:hint="cs"/>
          <w:szCs w:val="22"/>
        </w:rPr>
        <w:t xml:space="preserve">As </w:t>
      </w:r>
      <w:proofErr w:type="gramStart"/>
      <w:r w:rsidR="00277213" w:rsidRPr="00B75063">
        <w:rPr>
          <w:rFonts w:ascii="CordiaUPC" w:hAnsi="CordiaUPC" w:cs="CordiaUPC" w:hint="cs"/>
          <w:szCs w:val="22"/>
        </w:rPr>
        <w:t>at</w:t>
      </w:r>
      <w:proofErr w:type="gramEnd"/>
      <w:r w:rsidR="00277213" w:rsidRPr="00B75063">
        <w:rPr>
          <w:rFonts w:ascii="CordiaUPC" w:hAnsi="CordiaUPC" w:cs="CordiaUPC" w:hint="cs"/>
          <w:szCs w:val="22"/>
        </w:rPr>
        <w:t xml:space="preserve"> </w:t>
      </w:r>
      <w:r w:rsidR="00337A41" w:rsidRPr="00B75063">
        <w:rPr>
          <w:rFonts w:ascii="CordiaUPC" w:eastAsia="Times New Roman" w:hAnsi="CordiaUPC" w:cs="CordiaUPC"/>
          <w:szCs w:val="22"/>
          <w:lang w:bidi="th-TH"/>
        </w:rPr>
        <w:t>30 September</w:t>
      </w:r>
      <w:r w:rsidR="00337A41" w:rsidRPr="00B75063">
        <w:rPr>
          <w:rFonts w:ascii="CordiaUPC" w:hAnsi="CordiaUPC" w:cs="CordiaUPC" w:hint="cs"/>
          <w:szCs w:val="22"/>
        </w:rPr>
        <w:t xml:space="preserve"> </w:t>
      </w:r>
      <w:r w:rsidR="00734F55" w:rsidRPr="00B75063">
        <w:rPr>
          <w:rFonts w:ascii="CordiaUPC" w:eastAsia="Times New Roman" w:hAnsi="CordiaUPC" w:cs="CordiaUPC"/>
          <w:szCs w:val="22"/>
          <w:lang w:bidi="th-TH"/>
        </w:rPr>
        <w:t>202</w:t>
      </w:r>
      <w:r w:rsidR="00674FA1" w:rsidRPr="00B75063">
        <w:rPr>
          <w:rFonts w:ascii="CordiaUPC" w:eastAsia="Times New Roman" w:hAnsi="CordiaUPC" w:cs="CordiaUPC"/>
          <w:szCs w:val="22"/>
          <w:lang w:bidi="th-TH"/>
        </w:rPr>
        <w:t>3</w:t>
      </w:r>
      <w:r w:rsidR="004B2E1E" w:rsidRPr="00B75063">
        <w:t xml:space="preserve"> </w:t>
      </w:r>
      <w:r w:rsidR="004B2E1E" w:rsidRPr="00B75063">
        <w:rPr>
          <w:rFonts w:ascii="CordiaUPC" w:eastAsia="Times New Roman" w:hAnsi="CordiaUPC" w:cs="CordiaUPC"/>
          <w:szCs w:val="22"/>
          <w:lang w:bidi="th-TH"/>
        </w:rPr>
        <w:t>and 31 December 2022</w:t>
      </w:r>
      <w:r w:rsidRPr="00B75063">
        <w:rPr>
          <w:rFonts w:ascii="CordiaUPC" w:hAnsi="CordiaUPC" w:cs="CordiaUPC" w:hint="cs"/>
          <w:szCs w:val="22"/>
        </w:rPr>
        <w:t xml:space="preserve">, </w:t>
      </w:r>
      <w:r w:rsidR="00714C4A" w:rsidRPr="00B75063">
        <w:rPr>
          <w:rFonts w:ascii="CordiaUPC" w:hAnsi="CordiaUPC" w:cs="CordiaUPC"/>
          <w:szCs w:val="22"/>
          <w:lang w:val="en-US" w:bidi="th-TH"/>
        </w:rPr>
        <w:t>there is no financial assets accepted as collateral that had been sold or pledged</w:t>
      </w:r>
      <w:r w:rsidR="00674FA1" w:rsidRPr="00B75063">
        <w:rPr>
          <w:rFonts w:ascii="CordiaUPC" w:hAnsi="CordiaUPC" w:cs="CordiaUPC"/>
          <w:szCs w:val="22"/>
        </w:rPr>
        <w:t>.</w:t>
      </w:r>
      <w:r w:rsidR="00674FA1" w:rsidRPr="00B75063">
        <w:rPr>
          <w:rFonts w:ascii="CordiaUPC" w:hAnsi="CordiaUPC" w:cs="CordiaUPC" w:hint="cs"/>
          <w:strike/>
          <w:szCs w:val="22"/>
        </w:rPr>
        <w:t xml:space="preserve"> </w:t>
      </w:r>
    </w:p>
    <w:p w14:paraId="60C0EAAB" w14:textId="298FA9CA" w:rsidR="00C15C17" w:rsidRDefault="00C15C17" w:rsidP="00AD7C76">
      <w:pPr>
        <w:pStyle w:val="BodyText"/>
        <w:spacing w:after="0" w:line="240" w:lineRule="exact"/>
        <w:ind w:left="540"/>
        <w:jc w:val="thaiDistribute"/>
        <w:rPr>
          <w:rFonts w:ascii="CordiaUPC" w:hAnsi="CordiaUPC" w:cs="CordiaUPC"/>
          <w:sz w:val="26"/>
          <w:szCs w:val="26"/>
          <w:lang w:bidi="th-TH"/>
        </w:rPr>
      </w:pPr>
    </w:p>
    <w:p w14:paraId="199DBD42" w14:textId="77777777" w:rsidR="004B2E1E" w:rsidRDefault="004B2E1E" w:rsidP="00AD7C76">
      <w:pPr>
        <w:pStyle w:val="BodyText"/>
        <w:spacing w:after="0" w:line="240" w:lineRule="exact"/>
        <w:ind w:left="540"/>
        <w:jc w:val="thaiDistribute"/>
        <w:rPr>
          <w:rFonts w:ascii="CordiaUPC" w:hAnsi="CordiaUPC" w:cs="CordiaUPC"/>
          <w:sz w:val="26"/>
          <w:szCs w:val="26"/>
          <w:lang w:bidi="th-TH"/>
        </w:rPr>
      </w:pPr>
    </w:p>
    <w:p w14:paraId="069B48F2" w14:textId="77777777" w:rsidR="00E30E56" w:rsidRDefault="00E30E56" w:rsidP="00AD7C76">
      <w:pPr>
        <w:pStyle w:val="BodyText"/>
        <w:spacing w:after="0" w:line="240" w:lineRule="exact"/>
        <w:ind w:left="540"/>
        <w:jc w:val="thaiDistribute"/>
        <w:rPr>
          <w:rFonts w:ascii="CordiaUPC" w:hAnsi="CordiaUPC" w:cs="CordiaUPC"/>
          <w:sz w:val="26"/>
          <w:szCs w:val="26"/>
          <w:lang w:bidi="th-TH"/>
        </w:rPr>
      </w:pPr>
    </w:p>
    <w:p w14:paraId="63CAFD51" w14:textId="223D83C2" w:rsidR="00D323F2" w:rsidRDefault="00D323F2">
      <w:pPr>
        <w:spacing w:line="240" w:lineRule="auto"/>
        <w:rPr>
          <w:rFonts w:ascii="CordiaUPC" w:hAnsi="CordiaUPC" w:cs="CordiaUPC"/>
          <w:sz w:val="26"/>
          <w:szCs w:val="26"/>
          <w:lang w:val="en-AU" w:bidi="th-TH"/>
        </w:rPr>
      </w:pPr>
      <w:r>
        <w:rPr>
          <w:rFonts w:ascii="CordiaUPC" w:hAnsi="CordiaUPC" w:cs="CordiaUPC"/>
          <w:sz w:val="26"/>
          <w:szCs w:val="26"/>
          <w:lang w:bidi="th-TH"/>
        </w:rPr>
        <w:br w:type="page"/>
      </w:r>
    </w:p>
    <w:tbl>
      <w:tblPr>
        <w:tblW w:w="9162" w:type="dxa"/>
        <w:tblInd w:w="468" w:type="dxa"/>
        <w:tblLayout w:type="fixed"/>
        <w:tblLook w:val="00A0" w:firstRow="1" w:lastRow="0" w:firstColumn="1" w:lastColumn="0" w:noHBand="0" w:noVBand="0"/>
      </w:tblPr>
      <w:tblGrid>
        <w:gridCol w:w="5742"/>
        <w:gridCol w:w="1620"/>
        <w:gridCol w:w="270"/>
        <w:gridCol w:w="1530"/>
      </w:tblGrid>
      <w:tr w:rsidR="00F92C8E" w:rsidRPr="00B24163" w14:paraId="78346387" w14:textId="77777777" w:rsidTr="00051529">
        <w:tc>
          <w:tcPr>
            <w:tcW w:w="5742" w:type="dxa"/>
          </w:tcPr>
          <w:p w14:paraId="0A86697D" w14:textId="77777777" w:rsidR="00F92C8E" w:rsidRPr="00B24163" w:rsidRDefault="00F92C8E" w:rsidP="006572CA">
            <w:pPr>
              <w:spacing w:line="240" w:lineRule="exact"/>
              <w:ind w:left="180" w:right="-104" w:hanging="180"/>
              <w:rPr>
                <w:rFonts w:ascii="CordiaUPC" w:hAnsi="CordiaUPC" w:cs="CordiaUPC"/>
                <w:b/>
                <w:bCs/>
                <w:sz w:val="26"/>
                <w:szCs w:val="26"/>
                <w:cs/>
                <w:lang w:bidi="th-TH"/>
              </w:rPr>
            </w:pPr>
            <w:bookmarkStart w:id="18" w:name="_Hlk27992117"/>
          </w:p>
        </w:tc>
        <w:tc>
          <w:tcPr>
            <w:tcW w:w="3420" w:type="dxa"/>
            <w:gridSpan w:val="3"/>
            <w:vAlign w:val="bottom"/>
            <w:hideMark/>
          </w:tcPr>
          <w:p w14:paraId="6189A2B8" w14:textId="357FCAA3"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b/>
                <w:bCs/>
                <w:sz w:val="26"/>
                <w:szCs w:val="26"/>
              </w:rPr>
              <w:t>Bank only</w:t>
            </w:r>
          </w:p>
        </w:tc>
      </w:tr>
      <w:tr w:rsidR="00F92C8E" w:rsidRPr="00B24163" w14:paraId="68B2D846" w14:textId="77777777" w:rsidTr="00051529">
        <w:tc>
          <w:tcPr>
            <w:tcW w:w="5742" w:type="dxa"/>
          </w:tcPr>
          <w:p w14:paraId="0CDB2776" w14:textId="77777777" w:rsidR="00F92C8E" w:rsidRPr="00B24163" w:rsidRDefault="00F92C8E" w:rsidP="006572CA">
            <w:pPr>
              <w:spacing w:line="240" w:lineRule="exact"/>
              <w:ind w:left="180" w:right="-104" w:hanging="180"/>
              <w:rPr>
                <w:rFonts w:ascii="CordiaUPC" w:hAnsi="CordiaUPC" w:cs="CordiaUPC"/>
                <w:b/>
                <w:bCs/>
                <w:sz w:val="26"/>
                <w:szCs w:val="26"/>
                <w:lang w:bidi="th-TH"/>
              </w:rPr>
            </w:pPr>
          </w:p>
        </w:tc>
        <w:tc>
          <w:tcPr>
            <w:tcW w:w="1620" w:type="dxa"/>
            <w:vAlign w:val="bottom"/>
            <w:hideMark/>
          </w:tcPr>
          <w:p w14:paraId="4E857F41" w14:textId="5AA63D31"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sz w:val="26"/>
                <w:szCs w:val="26"/>
              </w:rPr>
              <w:t>30</w:t>
            </w:r>
            <w:r>
              <w:rPr>
                <w:rFonts w:ascii="CordiaUPC" w:hAnsi="CordiaUPC" w:cs="CordiaUPC"/>
                <w:sz w:val="26"/>
                <w:szCs w:val="26"/>
                <w:lang w:val="en-US"/>
              </w:rPr>
              <w:t xml:space="preserve"> September</w:t>
            </w:r>
            <w:r w:rsidRPr="00B24163">
              <w:rPr>
                <w:rFonts w:ascii="CordiaUPC" w:hAnsi="CordiaUPC" w:cs="CordiaUPC"/>
                <w:sz w:val="26"/>
                <w:szCs w:val="26"/>
              </w:rPr>
              <w:t xml:space="preserve"> 202</w:t>
            </w:r>
            <w:r w:rsidR="00674FA1">
              <w:rPr>
                <w:rFonts w:ascii="CordiaUPC" w:hAnsi="CordiaUPC" w:cs="CordiaUPC"/>
                <w:sz w:val="26"/>
                <w:szCs w:val="26"/>
              </w:rPr>
              <w:t>3</w:t>
            </w:r>
          </w:p>
        </w:tc>
        <w:tc>
          <w:tcPr>
            <w:tcW w:w="270" w:type="dxa"/>
          </w:tcPr>
          <w:p w14:paraId="726FD2F3" w14:textId="77777777" w:rsidR="00F92C8E" w:rsidRPr="00B24163" w:rsidRDefault="00F92C8E" w:rsidP="006572CA">
            <w:pPr>
              <w:spacing w:line="240" w:lineRule="exact"/>
              <w:ind w:left="-108" w:right="-108"/>
              <w:rPr>
                <w:rFonts w:ascii="CordiaUPC" w:hAnsi="CordiaUPC" w:cs="CordiaUPC"/>
                <w:sz w:val="26"/>
                <w:szCs w:val="26"/>
              </w:rPr>
            </w:pPr>
          </w:p>
        </w:tc>
        <w:tc>
          <w:tcPr>
            <w:tcW w:w="1530" w:type="dxa"/>
            <w:hideMark/>
          </w:tcPr>
          <w:p w14:paraId="46FCBB86" w14:textId="5E16174E"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spacing w:val="-4"/>
                <w:sz w:val="26"/>
                <w:szCs w:val="26"/>
              </w:rPr>
              <w:t>31 December 202</w:t>
            </w:r>
            <w:r w:rsidR="00674FA1">
              <w:rPr>
                <w:rFonts w:ascii="CordiaUPC" w:hAnsi="CordiaUPC" w:cs="CordiaUPC"/>
                <w:spacing w:val="-4"/>
                <w:sz w:val="26"/>
                <w:szCs w:val="26"/>
              </w:rPr>
              <w:t>2</w:t>
            </w:r>
          </w:p>
        </w:tc>
      </w:tr>
      <w:tr w:rsidR="00F92C8E" w:rsidRPr="00B24163" w14:paraId="087C8902" w14:textId="77777777" w:rsidTr="00051529">
        <w:tc>
          <w:tcPr>
            <w:tcW w:w="5742" w:type="dxa"/>
          </w:tcPr>
          <w:p w14:paraId="301FD20B" w14:textId="77777777" w:rsidR="00F92C8E" w:rsidRPr="00B24163" w:rsidRDefault="00F92C8E" w:rsidP="006572CA">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4FC9B6F4" w14:textId="77777777"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i/>
                <w:iCs/>
                <w:sz w:val="26"/>
                <w:szCs w:val="26"/>
              </w:rPr>
              <w:t>(</w:t>
            </w:r>
            <w:proofErr w:type="gramStart"/>
            <w:r w:rsidRPr="00B24163">
              <w:rPr>
                <w:rFonts w:ascii="CordiaUPC" w:hAnsi="CordiaUPC" w:cs="CordiaUPC"/>
                <w:i/>
                <w:iCs/>
                <w:sz w:val="26"/>
                <w:szCs w:val="26"/>
              </w:rPr>
              <w:t>in</w:t>
            </w:r>
            <w:proofErr w:type="gramEnd"/>
            <w:r w:rsidRPr="00B24163">
              <w:rPr>
                <w:rFonts w:ascii="CordiaUPC" w:hAnsi="CordiaUPC" w:cs="CordiaUPC"/>
                <w:i/>
                <w:iCs/>
                <w:sz w:val="26"/>
                <w:szCs w:val="26"/>
              </w:rPr>
              <w:t xml:space="preserve"> million Baht)</w:t>
            </w:r>
          </w:p>
        </w:tc>
      </w:tr>
      <w:tr w:rsidR="00714C4A" w:rsidRPr="00B24163" w14:paraId="26467739" w14:textId="77777777" w:rsidTr="00714C4A">
        <w:tc>
          <w:tcPr>
            <w:tcW w:w="5742" w:type="dxa"/>
            <w:hideMark/>
          </w:tcPr>
          <w:p w14:paraId="2CA0C774" w14:textId="77777777" w:rsidR="00714C4A" w:rsidRPr="00B24163" w:rsidRDefault="00714C4A" w:rsidP="00714C4A">
            <w:pPr>
              <w:spacing w:line="240" w:lineRule="exact"/>
              <w:ind w:right="-104"/>
              <w:rPr>
                <w:rFonts w:ascii="CordiaUPC" w:hAnsi="CordiaUPC" w:cs="CordiaUPC"/>
                <w:color w:val="000000"/>
                <w:sz w:val="26"/>
                <w:szCs w:val="26"/>
              </w:rPr>
            </w:pPr>
            <w:r w:rsidRPr="00B24163">
              <w:rPr>
                <w:rFonts w:ascii="CordiaUPC" w:hAnsi="CordiaUPC" w:cs="CordiaUPC"/>
                <w:sz w:val="26"/>
                <w:szCs w:val="26"/>
                <w:lang w:eastAsia="th-TH"/>
              </w:rPr>
              <w:t xml:space="preserve">Avals to bills </w:t>
            </w:r>
          </w:p>
        </w:tc>
        <w:tc>
          <w:tcPr>
            <w:tcW w:w="1620" w:type="dxa"/>
            <w:vAlign w:val="center"/>
          </w:tcPr>
          <w:p w14:paraId="2F1069AF" w14:textId="344EB072" w:rsidR="00714C4A" w:rsidRPr="00714C4A" w:rsidRDefault="00714C4A" w:rsidP="00714C4A">
            <w:pPr>
              <w:tabs>
                <w:tab w:val="decimal" w:pos="968"/>
              </w:tabs>
              <w:spacing w:line="240" w:lineRule="exact"/>
              <w:ind w:left="-103"/>
              <w:jc w:val="right"/>
              <w:rPr>
                <w:rFonts w:ascii="CordiaUPC" w:hAnsi="CordiaUPC" w:cs="CordiaUPC"/>
                <w:sz w:val="26"/>
                <w:szCs w:val="26"/>
                <w:lang w:val="en-US"/>
              </w:rPr>
            </w:pPr>
            <w:r>
              <w:rPr>
                <w:rFonts w:ascii="CordiaUPC" w:hAnsi="CordiaUPC" w:cs="CordiaUPC" w:hint="cs"/>
                <w:color w:val="000000"/>
                <w:sz w:val="26"/>
                <w:szCs w:val="26"/>
                <w:cs/>
              </w:rPr>
              <w:t>914</w:t>
            </w:r>
          </w:p>
        </w:tc>
        <w:tc>
          <w:tcPr>
            <w:tcW w:w="270" w:type="dxa"/>
            <w:vAlign w:val="bottom"/>
          </w:tcPr>
          <w:p w14:paraId="23B32F6D"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shd w:val="clear" w:color="auto" w:fill="auto"/>
            <w:vAlign w:val="bottom"/>
            <w:hideMark/>
          </w:tcPr>
          <w:p w14:paraId="2C2F1BB3" w14:textId="178E8DE0"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sz w:val="26"/>
                <w:szCs w:val="26"/>
                <w:lang w:bidi="th-TH"/>
              </w:rPr>
              <w:t>1</w:t>
            </w:r>
            <w:r w:rsidRPr="00714C4A">
              <w:rPr>
                <w:rFonts w:ascii="CordiaUPC" w:hAnsi="CordiaUPC" w:cs="CordiaUPC" w:hint="cs"/>
                <w:sz w:val="26"/>
                <w:szCs w:val="26"/>
                <w:cs/>
                <w:lang w:bidi="th-TH"/>
              </w:rPr>
              <w:t>,</w:t>
            </w:r>
            <w:r w:rsidRPr="00714C4A">
              <w:rPr>
                <w:rFonts w:ascii="CordiaUPC" w:hAnsi="CordiaUPC" w:cs="CordiaUPC"/>
                <w:sz w:val="26"/>
                <w:szCs w:val="26"/>
                <w:lang w:bidi="th-TH"/>
              </w:rPr>
              <w:t>001</w:t>
            </w:r>
          </w:p>
        </w:tc>
      </w:tr>
      <w:tr w:rsidR="00714C4A" w:rsidRPr="00B24163" w14:paraId="03FCBF18" w14:textId="77777777" w:rsidTr="00714C4A">
        <w:tc>
          <w:tcPr>
            <w:tcW w:w="5742" w:type="dxa"/>
            <w:hideMark/>
          </w:tcPr>
          <w:p w14:paraId="78588D56" w14:textId="77777777" w:rsidR="00714C4A" w:rsidRPr="00B24163" w:rsidRDefault="00714C4A" w:rsidP="00714C4A">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rPr>
              <w:t>Guarantees of loans</w:t>
            </w:r>
            <w:r w:rsidRPr="00B24163">
              <w:rPr>
                <w:rFonts w:ascii="CordiaUPC" w:hAnsi="CordiaUPC" w:cs="CordiaUPC"/>
                <w:sz w:val="26"/>
                <w:szCs w:val="26"/>
                <w:lang w:val="en-US" w:eastAsia="th-TH" w:bidi="th-TH"/>
              </w:rPr>
              <w:t>/bond</w:t>
            </w:r>
          </w:p>
        </w:tc>
        <w:tc>
          <w:tcPr>
            <w:tcW w:w="1620" w:type="dxa"/>
            <w:vAlign w:val="center"/>
          </w:tcPr>
          <w:p w14:paraId="78330EF4" w14:textId="49D3D776"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color w:val="000000"/>
                <w:sz w:val="26"/>
                <w:szCs w:val="26"/>
              </w:rPr>
              <w:t>6,308</w:t>
            </w:r>
          </w:p>
        </w:tc>
        <w:tc>
          <w:tcPr>
            <w:tcW w:w="270" w:type="dxa"/>
            <w:vAlign w:val="bottom"/>
          </w:tcPr>
          <w:p w14:paraId="59D1AA70"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shd w:val="clear" w:color="auto" w:fill="auto"/>
            <w:vAlign w:val="bottom"/>
            <w:hideMark/>
          </w:tcPr>
          <w:p w14:paraId="5B847802" w14:textId="4A44D86B"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sz w:val="26"/>
                <w:szCs w:val="26"/>
              </w:rPr>
              <w:t>5</w:t>
            </w:r>
            <w:r w:rsidRPr="00714C4A">
              <w:rPr>
                <w:rFonts w:ascii="CordiaUPC" w:hAnsi="CordiaUPC" w:cs="CordiaUPC" w:hint="cs"/>
                <w:sz w:val="26"/>
                <w:szCs w:val="26"/>
                <w:cs/>
                <w:lang w:bidi="th-TH"/>
              </w:rPr>
              <w:t>,</w:t>
            </w:r>
            <w:r w:rsidRPr="00714C4A">
              <w:rPr>
                <w:rFonts w:ascii="CordiaUPC" w:hAnsi="CordiaUPC" w:cs="CordiaUPC"/>
                <w:sz w:val="26"/>
                <w:szCs w:val="26"/>
              </w:rPr>
              <w:t>109</w:t>
            </w:r>
          </w:p>
        </w:tc>
      </w:tr>
      <w:tr w:rsidR="00714C4A" w:rsidRPr="00B24163" w14:paraId="7CA4B196" w14:textId="77777777" w:rsidTr="00714C4A">
        <w:tc>
          <w:tcPr>
            <w:tcW w:w="5742" w:type="dxa"/>
            <w:hideMark/>
          </w:tcPr>
          <w:p w14:paraId="123BB172" w14:textId="77777777" w:rsidR="00714C4A" w:rsidRPr="00B24163" w:rsidRDefault="00714C4A" w:rsidP="00714C4A">
            <w:pPr>
              <w:spacing w:line="240" w:lineRule="exact"/>
              <w:ind w:right="-104"/>
              <w:rPr>
                <w:rFonts w:ascii="CordiaUPC" w:hAnsi="CordiaUPC" w:cs="CordiaUPC"/>
                <w:spacing w:val="-4"/>
                <w:sz w:val="26"/>
                <w:szCs w:val="26"/>
                <w:lang w:eastAsia="th-TH"/>
              </w:rPr>
            </w:pPr>
            <w:r w:rsidRPr="00B24163">
              <w:rPr>
                <w:rFonts w:ascii="CordiaUPC" w:hAnsi="CordiaUPC" w:cs="CordiaUPC"/>
                <w:spacing w:val="-4"/>
                <w:sz w:val="26"/>
                <w:szCs w:val="26"/>
                <w:lang w:eastAsia="th-TH"/>
              </w:rPr>
              <w:t>Liability under unmatured import bills</w:t>
            </w:r>
          </w:p>
        </w:tc>
        <w:tc>
          <w:tcPr>
            <w:tcW w:w="1620" w:type="dxa"/>
            <w:vAlign w:val="center"/>
          </w:tcPr>
          <w:p w14:paraId="17131EF5" w14:textId="5EFD9FBC"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hint="cs"/>
                <w:color w:val="000000"/>
                <w:sz w:val="26"/>
                <w:szCs w:val="26"/>
                <w:cs/>
              </w:rPr>
              <w:t>2</w:t>
            </w:r>
            <w:r>
              <w:rPr>
                <w:rFonts w:ascii="CordiaUPC" w:hAnsi="CordiaUPC" w:cs="CordiaUPC" w:hint="cs"/>
                <w:color w:val="000000"/>
                <w:sz w:val="26"/>
                <w:szCs w:val="26"/>
              </w:rPr>
              <w:t>,</w:t>
            </w:r>
            <w:r>
              <w:rPr>
                <w:rFonts w:ascii="CordiaUPC" w:hAnsi="CordiaUPC" w:cs="CordiaUPC" w:hint="cs"/>
                <w:color w:val="000000"/>
                <w:sz w:val="26"/>
                <w:szCs w:val="26"/>
                <w:cs/>
              </w:rPr>
              <w:t>522</w:t>
            </w:r>
          </w:p>
        </w:tc>
        <w:tc>
          <w:tcPr>
            <w:tcW w:w="270" w:type="dxa"/>
            <w:vAlign w:val="bottom"/>
          </w:tcPr>
          <w:p w14:paraId="53976DDA"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shd w:val="clear" w:color="auto" w:fill="auto"/>
            <w:vAlign w:val="bottom"/>
            <w:hideMark/>
          </w:tcPr>
          <w:p w14:paraId="735E1DA8" w14:textId="08A995F3"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sz w:val="26"/>
                <w:szCs w:val="26"/>
              </w:rPr>
              <w:t>2</w:t>
            </w:r>
            <w:r w:rsidRPr="00714C4A">
              <w:rPr>
                <w:rFonts w:ascii="CordiaUPC" w:hAnsi="CordiaUPC" w:cs="CordiaUPC" w:hint="cs"/>
                <w:sz w:val="26"/>
                <w:szCs w:val="26"/>
                <w:cs/>
                <w:lang w:bidi="th-TH"/>
              </w:rPr>
              <w:t>,</w:t>
            </w:r>
            <w:r w:rsidRPr="00714C4A">
              <w:rPr>
                <w:rFonts w:ascii="CordiaUPC" w:hAnsi="CordiaUPC" w:cs="CordiaUPC"/>
                <w:sz w:val="26"/>
                <w:szCs w:val="26"/>
              </w:rPr>
              <w:t>6</w:t>
            </w:r>
            <w:r w:rsidRPr="00714C4A">
              <w:rPr>
                <w:rFonts w:ascii="CordiaUPC" w:hAnsi="CordiaUPC" w:cs="CordiaUPC" w:hint="cs"/>
                <w:sz w:val="26"/>
                <w:szCs w:val="26"/>
                <w:cs/>
                <w:lang w:bidi="th-TH"/>
              </w:rPr>
              <w:t>80</w:t>
            </w:r>
          </w:p>
        </w:tc>
      </w:tr>
      <w:tr w:rsidR="00714C4A" w:rsidRPr="00B24163" w14:paraId="519DADEC" w14:textId="77777777" w:rsidTr="00714C4A">
        <w:tc>
          <w:tcPr>
            <w:tcW w:w="5742" w:type="dxa"/>
            <w:hideMark/>
          </w:tcPr>
          <w:p w14:paraId="553DB590" w14:textId="77777777" w:rsidR="00714C4A" w:rsidRPr="00B24163" w:rsidRDefault="00714C4A" w:rsidP="00714C4A">
            <w:pPr>
              <w:spacing w:line="240" w:lineRule="exact"/>
              <w:ind w:right="-104"/>
              <w:rPr>
                <w:rFonts w:ascii="CordiaUPC" w:hAnsi="CordiaUPC" w:cs="CordiaUPC"/>
                <w:sz w:val="26"/>
                <w:szCs w:val="26"/>
                <w:cs/>
                <w:lang w:eastAsia="th-TH" w:bidi="th-TH"/>
              </w:rPr>
            </w:pPr>
            <w:r w:rsidRPr="00B24163">
              <w:rPr>
                <w:rFonts w:ascii="CordiaUPC" w:hAnsi="CordiaUPC" w:cs="CordiaUPC"/>
                <w:sz w:val="26"/>
                <w:szCs w:val="26"/>
                <w:lang w:eastAsia="th-TH"/>
              </w:rPr>
              <w:t>Letters of credit</w:t>
            </w:r>
          </w:p>
        </w:tc>
        <w:tc>
          <w:tcPr>
            <w:tcW w:w="1620" w:type="dxa"/>
            <w:vAlign w:val="center"/>
          </w:tcPr>
          <w:p w14:paraId="3B6B28B5" w14:textId="42E5CF48"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hint="cs"/>
                <w:color w:val="000000"/>
                <w:sz w:val="26"/>
                <w:szCs w:val="26"/>
                <w:cs/>
              </w:rPr>
              <w:t>14</w:t>
            </w:r>
            <w:r>
              <w:rPr>
                <w:rFonts w:ascii="CordiaUPC" w:hAnsi="CordiaUPC" w:cs="CordiaUPC" w:hint="cs"/>
                <w:color w:val="000000"/>
                <w:sz w:val="26"/>
                <w:szCs w:val="26"/>
              </w:rPr>
              <w:t>,</w:t>
            </w:r>
            <w:r>
              <w:rPr>
                <w:rFonts w:ascii="CordiaUPC" w:hAnsi="CordiaUPC" w:cs="CordiaUPC" w:hint="cs"/>
                <w:color w:val="000000"/>
                <w:sz w:val="26"/>
                <w:szCs w:val="26"/>
                <w:cs/>
              </w:rPr>
              <w:t>325</w:t>
            </w:r>
          </w:p>
        </w:tc>
        <w:tc>
          <w:tcPr>
            <w:tcW w:w="270" w:type="dxa"/>
            <w:vAlign w:val="bottom"/>
          </w:tcPr>
          <w:p w14:paraId="190587F7"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shd w:val="clear" w:color="auto" w:fill="auto"/>
            <w:vAlign w:val="bottom"/>
            <w:hideMark/>
          </w:tcPr>
          <w:p w14:paraId="043DCAE7" w14:textId="71F4BE18"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sz w:val="26"/>
                <w:szCs w:val="26"/>
              </w:rPr>
              <w:t>16</w:t>
            </w:r>
            <w:r w:rsidRPr="00714C4A">
              <w:rPr>
                <w:rFonts w:ascii="CordiaUPC" w:hAnsi="CordiaUPC" w:cs="CordiaUPC" w:hint="cs"/>
                <w:sz w:val="26"/>
                <w:szCs w:val="26"/>
                <w:cs/>
                <w:lang w:bidi="th-TH"/>
              </w:rPr>
              <w:t>,</w:t>
            </w:r>
            <w:r w:rsidRPr="00714C4A">
              <w:rPr>
                <w:rFonts w:ascii="CordiaUPC" w:hAnsi="CordiaUPC" w:cs="CordiaUPC"/>
                <w:sz w:val="26"/>
                <w:szCs w:val="26"/>
              </w:rPr>
              <w:t>346</w:t>
            </w:r>
          </w:p>
        </w:tc>
      </w:tr>
      <w:tr w:rsidR="00714C4A" w:rsidRPr="00B24163" w14:paraId="2A962157" w14:textId="77777777" w:rsidTr="00714C4A">
        <w:tc>
          <w:tcPr>
            <w:tcW w:w="5742" w:type="dxa"/>
            <w:hideMark/>
          </w:tcPr>
          <w:p w14:paraId="292624CE" w14:textId="77777777" w:rsidR="00714C4A" w:rsidRPr="00B24163" w:rsidRDefault="00714C4A" w:rsidP="00714C4A">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Other commitments</w:t>
            </w:r>
          </w:p>
        </w:tc>
        <w:tc>
          <w:tcPr>
            <w:tcW w:w="1620" w:type="dxa"/>
            <w:vAlign w:val="center"/>
          </w:tcPr>
          <w:p w14:paraId="375EC628" w14:textId="77777777" w:rsidR="00714C4A" w:rsidRPr="00B24163" w:rsidRDefault="00714C4A" w:rsidP="00714C4A">
            <w:pPr>
              <w:tabs>
                <w:tab w:val="decimal" w:pos="968"/>
              </w:tabs>
              <w:spacing w:line="240" w:lineRule="exact"/>
              <w:ind w:left="-103"/>
              <w:jc w:val="right"/>
              <w:rPr>
                <w:rFonts w:ascii="CordiaUPC" w:hAnsi="CordiaUPC" w:cs="CordiaUPC"/>
                <w:sz w:val="26"/>
                <w:szCs w:val="26"/>
              </w:rPr>
            </w:pPr>
          </w:p>
        </w:tc>
        <w:tc>
          <w:tcPr>
            <w:tcW w:w="270" w:type="dxa"/>
            <w:vAlign w:val="bottom"/>
          </w:tcPr>
          <w:p w14:paraId="49E4C5C5"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shd w:val="clear" w:color="auto" w:fill="auto"/>
            <w:vAlign w:val="bottom"/>
          </w:tcPr>
          <w:p w14:paraId="6883FD37" w14:textId="77777777" w:rsidR="00714C4A" w:rsidRPr="00714C4A" w:rsidRDefault="00714C4A" w:rsidP="00714C4A">
            <w:pPr>
              <w:tabs>
                <w:tab w:val="decimal" w:pos="971"/>
              </w:tabs>
              <w:spacing w:line="240" w:lineRule="exact"/>
              <w:ind w:left="-103"/>
              <w:jc w:val="right"/>
              <w:rPr>
                <w:rFonts w:ascii="CordiaUPC" w:hAnsi="CordiaUPC" w:cs="CordiaUPC"/>
                <w:sz w:val="26"/>
                <w:szCs w:val="26"/>
              </w:rPr>
            </w:pPr>
          </w:p>
        </w:tc>
      </w:tr>
      <w:tr w:rsidR="00714C4A" w:rsidRPr="00B24163" w14:paraId="10EE5CE4" w14:textId="77777777" w:rsidTr="00714C4A">
        <w:tc>
          <w:tcPr>
            <w:tcW w:w="5742" w:type="dxa"/>
            <w:vAlign w:val="bottom"/>
            <w:hideMark/>
          </w:tcPr>
          <w:p w14:paraId="5C89D1D5" w14:textId="77777777" w:rsidR="00714C4A" w:rsidRPr="00B24163" w:rsidRDefault="00714C4A" w:rsidP="00714C4A">
            <w:pPr>
              <w:spacing w:line="240" w:lineRule="exact"/>
              <w:ind w:right="-104"/>
              <w:rPr>
                <w:rFonts w:ascii="CordiaUPC" w:hAnsi="CordiaUPC" w:cs="CordiaUPC"/>
                <w:sz w:val="26"/>
                <w:szCs w:val="26"/>
                <w:lang w:eastAsia="th-TH"/>
              </w:rPr>
            </w:pPr>
            <w:r w:rsidRPr="00B24163">
              <w:rPr>
                <w:rFonts w:ascii="CordiaUPC" w:hAnsi="CordiaUPC" w:cs="CordiaUPC"/>
                <w:sz w:val="26"/>
                <w:szCs w:val="26"/>
                <w:lang w:val="en-US" w:eastAsia="th-TH" w:bidi="th-TH"/>
              </w:rPr>
              <w:t>- Other guarantees</w:t>
            </w:r>
          </w:p>
        </w:tc>
        <w:tc>
          <w:tcPr>
            <w:tcW w:w="1620" w:type="dxa"/>
            <w:vAlign w:val="center"/>
          </w:tcPr>
          <w:p w14:paraId="2E43C04E" w14:textId="054DCAC9"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hint="cs"/>
                <w:color w:val="000000"/>
                <w:sz w:val="26"/>
                <w:szCs w:val="26"/>
                <w:cs/>
              </w:rPr>
              <w:t>74</w:t>
            </w:r>
            <w:r>
              <w:rPr>
                <w:rFonts w:ascii="CordiaUPC" w:hAnsi="CordiaUPC" w:cs="CordiaUPC" w:hint="cs"/>
                <w:color w:val="000000"/>
                <w:sz w:val="26"/>
                <w:szCs w:val="26"/>
              </w:rPr>
              <w:t>,</w:t>
            </w:r>
            <w:r>
              <w:rPr>
                <w:rFonts w:ascii="CordiaUPC" w:hAnsi="CordiaUPC" w:cs="CordiaUPC" w:hint="cs"/>
                <w:color w:val="000000"/>
                <w:sz w:val="26"/>
                <w:szCs w:val="26"/>
                <w:cs/>
              </w:rPr>
              <w:t>710</w:t>
            </w:r>
          </w:p>
        </w:tc>
        <w:tc>
          <w:tcPr>
            <w:tcW w:w="270" w:type="dxa"/>
            <w:vAlign w:val="bottom"/>
          </w:tcPr>
          <w:p w14:paraId="783547B3"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shd w:val="clear" w:color="auto" w:fill="auto"/>
            <w:vAlign w:val="bottom"/>
            <w:hideMark/>
          </w:tcPr>
          <w:p w14:paraId="2F0C964A" w14:textId="4DFDC61B"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sz w:val="26"/>
                <w:szCs w:val="26"/>
              </w:rPr>
              <w:t>75</w:t>
            </w:r>
            <w:r w:rsidRPr="00714C4A">
              <w:rPr>
                <w:rFonts w:ascii="CordiaUPC" w:hAnsi="CordiaUPC" w:cs="CordiaUPC" w:hint="cs"/>
                <w:sz w:val="26"/>
                <w:szCs w:val="26"/>
                <w:cs/>
                <w:lang w:bidi="th-TH"/>
              </w:rPr>
              <w:t>,</w:t>
            </w:r>
            <w:r w:rsidRPr="00714C4A">
              <w:rPr>
                <w:rFonts w:ascii="CordiaUPC" w:hAnsi="CordiaUPC" w:cs="CordiaUPC"/>
                <w:sz w:val="26"/>
                <w:szCs w:val="26"/>
              </w:rPr>
              <w:t>903</w:t>
            </w:r>
          </w:p>
        </w:tc>
      </w:tr>
      <w:tr w:rsidR="00714C4A" w:rsidRPr="00B24163" w14:paraId="0F141E8B" w14:textId="77777777" w:rsidTr="00714C4A">
        <w:tc>
          <w:tcPr>
            <w:tcW w:w="5742" w:type="dxa"/>
            <w:vAlign w:val="bottom"/>
            <w:hideMark/>
          </w:tcPr>
          <w:p w14:paraId="236E5FA9" w14:textId="77777777" w:rsidR="00714C4A" w:rsidRPr="00B24163" w:rsidRDefault="00714C4A" w:rsidP="00714C4A">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Amount of unused bank overdrafts</w:t>
            </w:r>
          </w:p>
        </w:tc>
        <w:tc>
          <w:tcPr>
            <w:tcW w:w="1620" w:type="dxa"/>
            <w:vAlign w:val="center"/>
          </w:tcPr>
          <w:p w14:paraId="5C589F26" w14:textId="14693B64"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hint="cs"/>
                <w:color w:val="000000"/>
                <w:sz w:val="26"/>
                <w:szCs w:val="26"/>
                <w:cs/>
              </w:rPr>
              <w:t>114</w:t>
            </w:r>
            <w:r>
              <w:rPr>
                <w:rFonts w:ascii="CordiaUPC" w:hAnsi="CordiaUPC" w:cs="CordiaUPC" w:hint="cs"/>
                <w:color w:val="000000"/>
                <w:sz w:val="26"/>
                <w:szCs w:val="26"/>
              </w:rPr>
              <w:t>,</w:t>
            </w:r>
            <w:r>
              <w:rPr>
                <w:rFonts w:ascii="CordiaUPC" w:hAnsi="CordiaUPC" w:cs="CordiaUPC" w:hint="cs"/>
                <w:color w:val="000000"/>
                <w:sz w:val="26"/>
                <w:szCs w:val="26"/>
                <w:cs/>
              </w:rPr>
              <w:t>855</w:t>
            </w:r>
          </w:p>
        </w:tc>
        <w:tc>
          <w:tcPr>
            <w:tcW w:w="270" w:type="dxa"/>
            <w:vAlign w:val="bottom"/>
          </w:tcPr>
          <w:p w14:paraId="4EDE5CF4" w14:textId="77777777" w:rsidR="00714C4A" w:rsidRPr="00B24163" w:rsidRDefault="00714C4A" w:rsidP="00714C4A">
            <w:pPr>
              <w:spacing w:line="240" w:lineRule="exact"/>
              <w:ind w:right="162"/>
              <w:jc w:val="right"/>
              <w:rPr>
                <w:rFonts w:ascii="CordiaUPC" w:hAnsi="CordiaUPC" w:cs="CordiaUPC"/>
                <w:sz w:val="26"/>
                <w:szCs w:val="26"/>
              </w:rPr>
            </w:pPr>
          </w:p>
        </w:tc>
        <w:tc>
          <w:tcPr>
            <w:tcW w:w="1530" w:type="dxa"/>
            <w:shd w:val="clear" w:color="auto" w:fill="auto"/>
            <w:vAlign w:val="bottom"/>
            <w:hideMark/>
          </w:tcPr>
          <w:p w14:paraId="43A0E8E9" w14:textId="46EE53DC"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sz w:val="26"/>
                <w:szCs w:val="26"/>
              </w:rPr>
              <w:t>110</w:t>
            </w:r>
            <w:r w:rsidRPr="00714C4A">
              <w:rPr>
                <w:rFonts w:ascii="CordiaUPC" w:hAnsi="CordiaUPC" w:cs="CordiaUPC" w:hint="cs"/>
                <w:sz w:val="26"/>
                <w:szCs w:val="26"/>
                <w:cs/>
                <w:lang w:bidi="th-TH"/>
              </w:rPr>
              <w:t>,</w:t>
            </w:r>
            <w:r w:rsidRPr="00714C4A">
              <w:rPr>
                <w:rFonts w:ascii="CordiaUPC" w:hAnsi="CordiaUPC" w:cs="CordiaUPC"/>
                <w:sz w:val="26"/>
                <w:szCs w:val="26"/>
              </w:rPr>
              <w:t>888</w:t>
            </w:r>
          </w:p>
        </w:tc>
      </w:tr>
      <w:tr w:rsidR="00714C4A" w:rsidRPr="00B24163" w14:paraId="2CA39042" w14:textId="77777777" w:rsidTr="00714C4A">
        <w:tc>
          <w:tcPr>
            <w:tcW w:w="5742" w:type="dxa"/>
            <w:vAlign w:val="bottom"/>
            <w:hideMark/>
          </w:tcPr>
          <w:p w14:paraId="11E4838E" w14:textId="77777777" w:rsidR="00714C4A" w:rsidRPr="00B24163" w:rsidRDefault="00714C4A" w:rsidP="00714C4A">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Committed line</w:t>
            </w:r>
          </w:p>
        </w:tc>
        <w:tc>
          <w:tcPr>
            <w:tcW w:w="1620" w:type="dxa"/>
            <w:vAlign w:val="center"/>
          </w:tcPr>
          <w:p w14:paraId="069795E3" w14:textId="241831EA"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hint="cs"/>
                <w:color w:val="000000"/>
                <w:sz w:val="26"/>
                <w:szCs w:val="26"/>
                <w:cs/>
              </w:rPr>
              <w:t>7</w:t>
            </w:r>
            <w:r>
              <w:rPr>
                <w:rFonts w:ascii="CordiaUPC" w:hAnsi="CordiaUPC" w:cs="CordiaUPC" w:hint="cs"/>
                <w:color w:val="000000"/>
                <w:sz w:val="26"/>
                <w:szCs w:val="26"/>
              </w:rPr>
              <w:t>,</w:t>
            </w:r>
            <w:r>
              <w:rPr>
                <w:rFonts w:ascii="CordiaUPC" w:hAnsi="CordiaUPC" w:cs="CordiaUPC" w:hint="cs"/>
                <w:color w:val="000000"/>
                <w:sz w:val="26"/>
                <w:szCs w:val="26"/>
                <w:cs/>
              </w:rPr>
              <w:t>520</w:t>
            </w:r>
          </w:p>
        </w:tc>
        <w:tc>
          <w:tcPr>
            <w:tcW w:w="270" w:type="dxa"/>
            <w:vAlign w:val="bottom"/>
          </w:tcPr>
          <w:p w14:paraId="005DDAE5" w14:textId="77777777" w:rsidR="00714C4A" w:rsidRPr="00B24163" w:rsidRDefault="00714C4A" w:rsidP="00714C4A">
            <w:pPr>
              <w:spacing w:line="240" w:lineRule="exact"/>
              <w:ind w:right="162"/>
              <w:jc w:val="right"/>
              <w:rPr>
                <w:rFonts w:ascii="CordiaUPC" w:hAnsi="CordiaUPC" w:cs="CordiaUPC"/>
                <w:sz w:val="26"/>
                <w:szCs w:val="26"/>
                <w:cs/>
                <w:lang w:bidi="th-TH"/>
              </w:rPr>
            </w:pPr>
          </w:p>
        </w:tc>
        <w:tc>
          <w:tcPr>
            <w:tcW w:w="1530" w:type="dxa"/>
            <w:shd w:val="clear" w:color="auto" w:fill="auto"/>
            <w:vAlign w:val="bottom"/>
            <w:hideMark/>
          </w:tcPr>
          <w:p w14:paraId="2BA323DD" w14:textId="5A23F809"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sz w:val="26"/>
                <w:szCs w:val="26"/>
              </w:rPr>
              <w:t>6</w:t>
            </w:r>
            <w:r w:rsidRPr="00714C4A">
              <w:rPr>
                <w:rFonts w:ascii="CordiaUPC" w:hAnsi="CordiaUPC" w:cs="CordiaUPC" w:hint="cs"/>
                <w:sz w:val="26"/>
                <w:szCs w:val="26"/>
                <w:cs/>
                <w:lang w:bidi="th-TH"/>
              </w:rPr>
              <w:t>,</w:t>
            </w:r>
            <w:r w:rsidRPr="00714C4A">
              <w:rPr>
                <w:rFonts w:ascii="CordiaUPC" w:hAnsi="CordiaUPC" w:cs="CordiaUPC"/>
                <w:sz w:val="26"/>
                <w:szCs w:val="26"/>
              </w:rPr>
              <w:t>103</w:t>
            </w:r>
          </w:p>
        </w:tc>
      </w:tr>
      <w:tr w:rsidR="00714C4A" w:rsidRPr="00B24163" w14:paraId="014E6F07" w14:textId="77777777" w:rsidTr="00714C4A">
        <w:tc>
          <w:tcPr>
            <w:tcW w:w="5742" w:type="dxa"/>
            <w:vAlign w:val="bottom"/>
            <w:hideMark/>
          </w:tcPr>
          <w:p w14:paraId="19E1F3F8" w14:textId="77777777" w:rsidR="00714C4A" w:rsidRPr="00B24163" w:rsidRDefault="00714C4A" w:rsidP="00714C4A">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bidi="th-TH"/>
              </w:rPr>
              <w:t xml:space="preserve">- Others </w:t>
            </w:r>
            <w:r w:rsidRPr="00B24163">
              <w:rPr>
                <w:rFonts w:ascii="CordiaUPC" w:hAnsi="CordiaUPC" w:cs="CordiaUPC"/>
                <w:sz w:val="26"/>
                <w:szCs w:val="26"/>
                <w:vertAlign w:val="superscript"/>
                <w:lang w:val="en-US" w:eastAsia="th-TH" w:bidi="th-TH"/>
              </w:rPr>
              <w:t>(1)</w:t>
            </w:r>
          </w:p>
        </w:tc>
        <w:tc>
          <w:tcPr>
            <w:tcW w:w="1620" w:type="dxa"/>
            <w:vAlign w:val="center"/>
          </w:tcPr>
          <w:p w14:paraId="0C592938" w14:textId="4F3F9587" w:rsidR="00714C4A" w:rsidRPr="00B24163" w:rsidRDefault="00714C4A" w:rsidP="00714C4A">
            <w:pPr>
              <w:tabs>
                <w:tab w:val="decimal" w:pos="968"/>
              </w:tabs>
              <w:spacing w:line="240" w:lineRule="exact"/>
              <w:ind w:left="-103"/>
              <w:jc w:val="right"/>
              <w:rPr>
                <w:rFonts w:ascii="CordiaUPC" w:hAnsi="CordiaUPC" w:cs="CordiaUPC"/>
                <w:sz w:val="26"/>
                <w:szCs w:val="26"/>
              </w:rPr>
            </w:pPr>
            <w:r>
              <w:rPr>
                <w:rFonts w:ascii="CordiaUPC" w:hAnsi="CordiaUPC" w:cs="CordiaUPC"/>
                <w:color w:val="000000"/>
                <w:sz w:val="26"/>
                <w:szCs w:val="26"/>
              </w:rPr>
              <w:t>1,089</w:t>
            </w:r>
          </w:p>
        </w:tc>
        <w:tc>
          <w:tcPr>
            <w:tcW w:w="270" w:type="dxa"/>
            <w:vAlign w:val="bottom"/>
          </w:tcPr>
          <w:p w14:paraId="538EFEB1" w14:textId="77777777" w:rsidR="00714C4A" w:rsidRPr="00B24163" w:rsidRDefault="00714C4A" w:rsidP="00714C4A">
            <w:pPr>
              <w:spacing w:line="240" w:lineRule="exact"/>
              <w:ind w:right="162"/>
              <w:jc w:val="right"/>
              <w:rPr>
                <w:rFonts w:ascii="CordiaUPC" w:hAnsi="CordiaUPC" w:cs="CordiaUPC"/>
                <w:b/>
                <w:bCs/>
                <w:sz w:val="26"/>
                <w:szCs w:val="26"/>
              </w:rPr>
            </w:pPr>
          </w:p>
        </w:tc>
        <w:tc>
          <w:tcPr>
            <w:tcW w:w="1530" w:type="dxa"/>
            <w:shd w:val="clear" w:color="auto" w:fill="auto"/>
            <w:vAlign w:val="bottom"/>
            <w:hideMark/>
          </w:tcPr>
          <w:p w14:paraId="2FCDB2BB" w14:textId="68C7CFD5" w:rsidR="00714C4A" w:rsidRPr="00714C4A" w:rsidRDefault="00714C4A" w:rsidP="00714C4A">
            <w:pPr>
              <w:tabs>
                <w:tab w:val="decimal" w:pos="971"/>
              </w:tabs>
              <w:spacing w:line="240" w:lineRule="exact"/>
              <w:ind w:left="-103"/>
              <w:jc w:val="right"/>
              <w:rPr>
                <w:rFonts w:ascii="CordiaUPC" w:hAnsi="CordiaUPC" w:cs="CordiaUPC"/>
                <w:sz w:val="26"/>
                <w:szCs w:val="26"/>
              </w:rPr>
            </w:pPr>
            <w:r w:rsidRPr="00714C4A">
              <w:rPr>
                <w:rFonts w:ascii="CordiaUPC" w:hAnsi="CordiaUPC" w:cs="CordiaUPC" w:hint="cs"/>
                <w:sz w:val="26"/>
                <w:szCs w:val="26"/>
                <w:cs/>
                <w:lang w:bidi="th-TH"/>
              </w:rPr>
              <w:t>934</w:t>
            </w:r>
          </w:p>
        </w:tc>
      </w:tr>
      <w:tr w:rsidR="00714C4A" w:rsidRPr="00B24163" w14:paraId="1C4CE50F" w14:textId="77777777" w:rsidTr="00714C4A">
        <w:tc>
          <w:tcPr>
            <w:tcW w:w="5742" w:type="dxa"/>
          </w:tcPr>
          <w:p w14:paraId="390610C6" w14:textId="12847A14" w:rsidR="00714C4A" w:rsidRPr="00B24163" w:rsidRDefault="00714C4A" w:rsidP="00714C4A">
            <w:pPr>
              <w:spacing w:line="240" w:lineRule="exact"/>
              <w:ind w:right="-104"/>
              <w:rPr>
                <w:rFonts w:ascii="CordiaUPC" w:hAnsi="CordiaUPC" w:cs="CordiaUPC"/>
                <w:b/>
                <w:bCs/>
                <w:color w:val="000000"/>
                <w:sz w:val="26"/>
                <w:szCs w:val="26"/>
              </w:rPr>
            </w:pPr>
            <w:r w:rsidRPr="00B24163">
              <w:rPr>
                <w:rFonts w:ascii="CordiaUPC" w:hAnsi="CordiaUPC" w:cs="CordiaUPC"/>
                <w:b/>
                <w:bCs/>
                <w:sz w:val="26"/>
                <w:szCs w:val="26"/>
                <w:lang w:eastAsia="th-TH"/>
              </w:rPr>
              <w:t>Total</w:t>
            </w:r>
          </w:p>
        </w:tc>
        <w:tc>
          <w:tcPr>
            <w:tcW w:w="1620" w:type="dxa"/>
            <w:tcBorders>
              <w:top w:val="single" w:sz="4" w:space="0" w:color="000000" w:themeColor="text1"/>
              <w:left w:val="nil"/>
              <w:bottom w:val="double" w:sz="4" w:space="0" w:color="000000" w:themeColor="text1"/>
              <w:right w:val="nil"/>
            </w:tcBorders>
            <w:vAlign w:val="bottom"/>
          </w:tcPr>
          <w:p w14:paraId="38BE3C5F" w14:textId="55584CBC" w:rsidR="00714C4A" w:rsidRPr="00B24163" w:rsidRDefault="00714C4A" w:rsidP="00714C4A">
            <w:pPr>
              <w:tabs>
                <w:tab w:val="decimal" w:pos="968"/>
              </w:tabs>
              <w:spacing w:line="240" w:lineRule="exact"/>
              <w:ind w:left="-103"/>
              <w:jc w:val="right"/>
              <w:rPr>
                <w:rFonts w:ascii="CordiaUPC" w:hAnsi="CordiaUPC" w:cs="CordiaUPC"/>
                <w:b/>
                <w:bCs/>
                <w:sz w:val="26"/>
                <w:szCs w:val="26"/>
              </w:rPr>
            </w:pPr>
            <w:r w:rsidRPr="00140DAF">
              <w:rPr>
                <w:rFonts w:ascii="CordiaUPC" w:hAnsi="CordiaUPC" w:cs="CordiaUPC"/>
                <w:b/>
                <w:bCs/>
                <w:sz w:val="26"/>
                <w:szCs w:val="26"/>
              </w:rPr>
              <w:t>222</w:t>
            </w:r>
            <w:r>
              <w:rPr>
                <w:rFonts w:ascii="CordiaUPC" w:hAnsi="CordiaUPC" w:cs="CordiaUPC"/>
                <w:b/>
                <w:bCs/>
                <w:sz w:val="26"/>
                <w:szCs w:val="26"/>
              </w:rPr>
              <w:t>,</w:t>
            </w:r>
            <w:r w:rsidRPr="00140DAF">
              <w:rPr>
                <w:rFonts w:ascii="CordiaUPC" w:hAnsi="CordiaUPC" w:cs="CordiaUPC"/>
                <w:b/>
                <w:bCs/>
                <w:sz w:val="26"/>
                <w:szCs w:val="26"/>
              </w:rPr>
              <w:t>243</w:t>
            </w:r>
          </w:p>
        </w:tc>
        <w:tc>
          <w:tcPr>
            <w:tcW w:w="270" w:type="dxa"/>
            <w:vAlign w:val="bottom"/>
          </w:tcPr>
          <w:p w14:paraId="751ECF8A" w14:textId="77777777" w:rsidR="00714C4A" w:rsidRPr="00B24163" w:rsidRDefault="00714C4A" w:rsidP="00714C4A">
            <w:pPr>
              <w:spacing w:line="240" w:lineRule="exact"/>
              <w:ind w:right="162"/>
              <w:jc w:val="right"/>
              <w:rPr>
                <w:rFonts w:ascii="CordiaUPC" w:hAnsi="CordiaUPC" w:cs="CordiaUPC"/>
                <w:b/>
                <w:bCs/>
                <w:sz w:val="26"/>
                <w:szCs w:val="26"/>
              </w:rPr>
            </w:pPr>
          </w:p>
        </w:tc>
        <w:tc>
          <w:tcPr>
            <w:tcW w:w="1530" w:type="dxa"/>
            <w:tcBorders>
              <w:top w:val="single" w:sz="4" w:space="0" w:color="000000" w:themeColor="text1"/>
              <w:left w:val="nil"/>
              <w:bottom w:val="double" w:sz="4" w:space="0" w:color="000000" w:themeColor="text1"/>
              <w:right w:val="nil"/>
            </w:tcBorders>
            <w:shd w:val="clear" w:color="auto" w:fill="auto"/>
            <w:vAlign w:val="bottom"/>
          </w:tcPr>
          <w:p w14:paraId="3A0CE8D4" w14:textId="5DE1246B" w:rsidR="00714C4A" w:rsidRPr="00714C4A" w:rsidRDefault="00714C4A" w:rsidP="00714C4A">
            <w:pPr>
              <w:tabs>
                <w:tab w:val="decimal" w:pos="971"/>
              </w:tabs>
              <w:spacing w:line="240" w:lineRule="exact"/>
              <w:jc w:val="right"/>
              <w:rPr>
                <w:rFonts w:ascii="CordiaUPC" w:hAnsi="CordiaUPC" w:cs="CordiaUPC"/>
                <w:b/>
                <w:bCs/>
                <w:sz w:val="26"/>
                <w:szCs w:val="26"/>
                <w:lang w:val="en-US"/>
              </w:rPr>
            </w:pPr>
            <w:r w:rsidRPr="00714C4A">
              <w:rPr>
                <w:rFonts w:ascii="CordiaUPC" w:hAnsi="CordiaUPC" w:cs="CordiaUPC"/>
                <w:b/>
                <w:bCs/>
                <w:sz w:val="26"/>
                <w:szCs w:val="26"/>
              </w:rPr>
              <w:t>21</w:t>
            </w:r>
            <w:r w:rsidRPr="00714C4A">
              <w:rPr>
                <w:rFonts w:ascii="CordiaUPC" w:hAnsi="CordiaUPC" w:cs="CordiaUPC" w:hint="cs"/>
                <w:b/>
                <w:bCs/>
                <w:sz w:val="26"/>
                <w:szCs w:val="26"/>
                <w:cs/>
                <w:lang w:bidi="th-TH"/>
              </w:rPr>
              <w:t>8,</w:t>
            </w:r>
            <w:r w:rsidRPr="00714C4A">
              <w:rPr>
                <w:rFonts w:ascii="CordiaUPC" w:hAnsi="CordiaUPC" w:cs="CordiaUPC"/>
                <w:b/>
                <w:bCs/>
                <w:sz w:val="26"/>
                <w:szCs w:val="26"/>
              </w:rPr>
              <w:t>964</w:t>
            </w:r>
          </w:p>
        </w:tc>
      </w:tr>
    </w:tbl>
    <w:p w14:paraId="02709074" w14:textId="0FEA2C87" w:rsidR="00F92C8E" w:rsidRPr="004B2E1E" w:rsidRDefault="004E5088" w:rsidP="006E41F2">
      <w:pPr>
        <w:pStyle w:val="BodyText"/>
        <w:tabs>
          <w:tab w:val="left" w:pos="810"/>
        </w:tabs>
        <w:spacing w:after="0" w:line="240" w:lineRule="exact"/>
        <w:ind w:left="810" w:hanging="263"/>
        <w:jc w:val="thaiDistribute"/>
        <w:rPr>
          <w:rFonts w:ascii="CordiaUPC" w:hAnsi="CordiaUPC" w:cs="CordiaUPC"/>
          <w:i/>
          <w:iCs/>
          <w:szCs w:val="22"/>
        </w:rPr>
      </w:pPr>
      <w:r w:rsidRPr="00B75063">
        <w:rPr>
          <w:rFonts w:ascii="CordiaUPC" w:hAnsi="CordiaUPC" w:cs="CordiaUPC" w:hint="cs"/>
          <w:sz w:val="26"/>
          <w:szCs w:val="26"/>
          <w:vertAlign w:val="superscript"/>
        </w:rPr>
        <w:t>(1)</w:t>
      </w:r>
      <w:r w:rsidRPr="00B75063">
        <w:rPr>
          <w:rFonts w:ascii="CordiaUPC" w:hAnsi="CordiaUPC" w:cs="CordiaUPC" w:hint="cs"/>
          <w:sz w:val="26"/>
          <w:szCs w:val="26"/>
        </w:rPr>
        <w:tab/>
      </w:r>
      <w:r w:rsidR="00674FA1" w:rsidRPr="00B75063">
        <w:rPr>
          <w:rFonts w:ascii="CordiaUPC" w:hAnsi="CordiaUPC" w:cs="CordiaUPC" w:hint="cs"/>
          <w:szCs w:val="22"/>
        </w:rPr>
        <w:t xml:space="preserve">As </w:t>
      </w:r>
      <w:proofErr w:type="gramStart"/>
      <w:r w:rsidR="00674FA1" w:rsidRPr="00B75063">
        <w:rPr>
          <w:rFonts w:ascii="CordiaUPC" w:hAnsi="CordiaUPC" w:cs="CordiaUPC" w:hint="cs"/>
          <w:szCs w:val="22"/>
        </w:rPr>
        <w:t>at</w:t>
      </w:r>
      <w:proofErr w:type="gramEnd"/>
      <w:r w:rsidR="00674FA1" w:rsidRPr="00B75063">
        <w:rPr>
          <w:rFonts w:ascii="CordiaUPC" w:hAnsi="CordiaUPC" w:cs="CordiaUPC" w:hint="cs"/>
          <w:szCs w:val="22"/>
        </w:rPr>
        <w:t xml:space="preserve"> </w:t>
      </w:r>
      <w:r w:rsidR="00674FA1" w:rsidRPr="00B75063">
        <w:rPr>
          <w:rFonts w:ascii="CordiaUPC" w:eastAsia="Times New Roman" w:hAnsi="CordiaUPC" w:cs="CordiaUPC"/>
          <w:szCs w:val="22"/>
          <w:lang w:bidi="th-TH"/>
        </w:rPr>
        <w:t>30 September</w:t>
      </w:r>
      <w:r w:rsidR="00674FA1" w:rsidRPr="00B75063">
        <w:rPr>
          <w:rFonts w:ascii="CordiaUPC" w:hAnsi="CordiaUPC" w:cs="CordiaUPC" w:hint="cs"/>
          <w:szCs w:val="22"/>
        </w:rPr>
        <w:t xml:space="preserve"> </w:t>
      </w:r>
      <w:r w:rsidR="00674FA1" w:rsidRPr="00B75063">
        <w:rPr>
          <w:rFonts w:ascii="CordiaUPC" w:eastAsia="Times New Roman" w:hAnsi="CordiaUPC" w:cs="CordiaUPC"/>
          <w:szCs w:val="22"/>
          <w:lang w:bidi="th-TH"/>
        </w:rPr>
        <w:t>2023</w:t>
      </w:r>
      <w:r w:rsidR="004B2E1E" w:rsidRPr="00B75063">
        <w:t xml:space="preserve"> </w:t>
      </w:r>
      <w:r w:rsidR="004B2E1E" w:rsidRPr="00B75063">
        <w:rPr>
          <w:rFonts w:ascii="CordiaUPC" w:eastAsia="Times New Roman" w:hAnsi="CordiaUPC" w:cs="CordiaUPC"/>
          <w:szCs w:val="22"/>
          <w:lang w:bidi="th-TH"/>
        </w:rPr>
        <w:t>and 31 December 2022,</w:t>
      </w:r>
      <w:r w:rsidR="00674FA1" w:rsidRPr="00B75063">
        <w:rPr>
          <w:rFonts w:ascii="CordiaUPC" w:hAnsi="CordiaUPC" w:cs="CordiaUPC" w:hint="cs"/>
          <w:szCs w:val="22"/>
        </w:rPr>
        <w:t xml:space="preserve"> </w:t>
      </w:r>
      <w:r w:rsidR="00714C4A" w:rsidRPr="00B75063">
        <w:rPr>
          <w:rFonts w:ascii="CordiaUPC" w:hAnsi="CordiaUPC" w:cs="CordiaUPC"/>
          <w:szCs w:val="22"/>
          <w:lang w:val="en-US" w:bidi="th-TH"/>
        </w:rPr>
        <w:t>there is no financial assets accepted as collateral that had been sold or pledged</w:t>
      </w:r>
      <w:r w:rsidR="00674FA1" w:rsidRPr="00B75063">
        <w:rPr>
          <w:rFonts w:ascii="CordiaUPC" w:hAnsi="CordiaUPC" w:cs="CordiaUPC"/>
          <w:szCs w:val="22"/>
        </w:rPr>
        <w:t>.</w:t>
      </w:r>
      <w:r w:rsidR="00674FA1" w:rsidRPr="00B75063">
        <w:rPr>
          <w:rFonts w:ascii="CordiaUPC" w:hAnsi="CordiaUPC" w:cs="CordiaUPC" w:hint="cs"/>
          <w:szCs w:val="22"/>
        </w:rPr>
        <w:t xml:space="preserve"> </w:t>
      </w:r>
    </w:p>
    <w:p w14:paraId="0C066231" w14:textId="77777777" w:rsidR="008C5F71" w:rsidRDefault="008C5F71" w:rsidP="00F92C8E">
      <w:pPr>
        <w:pStyle w:val="block"/>
        <w:spacing w:after="0" w:line="240" w:lineRule="exact"/>
        <w:ind w:left="540"/>
        <w:jc w:val="thaiDistribute"/>
        <w:rPr>
          <w:rFonts w:ascii="CordiaUPC" w:hAnsi="CordiaUPC" w:cs="CordiaUPC"/>
          <w:sz w:val="26"/>
          <w:szCs w:val="26"/>
        </w:rPr>
      </w:pPr>
    </w:p>
    <w:p w14:paraId="33625103" w14:textId="2F071449" w:rsidR="00F92C8E" w:rsidRDefault="00F92C8E" w:rsidP="00F92C8E">
      <w:pPr>
        <w:pStyle w:val="block"/>
        <w:spacing w:after="0" w:line="240" w:lineRule="exact"/>
        <w:ind w:left="540"/>
        <w:jc w:val="thaiDistribute"/>
        <w:rPr>
          <w:rFonts w:ascii="CordiaUPC" w:hAnsi="CordiaUPC" w:cs="CordiaUPC"/>
          <w:sz w:val="26"/>
          <w:szCs w:val="26"/>
          <w:cs/>
          <w:lang w:bidi="th-TH"/>
        </w:rPr>
      </w:pPr>
      <w:r w:rsidRPr="001706F3">
        <w:rPr>
          <w:rFonts w:ascii="CordiaUPC" w:hAnsi="CordiaUPC" w:cs="CordiaUPC" w:hint="cs"/>
          <w:sz w:val="26"/>
          <w:szCs w:val="26"/>
        </w:rPr>
        <w:t xml:space="preserve">As </w:t>
      </w:r>
      <w:proofErr w:type="gramStart"/>
      <w:r w:rsidRPr="001706F3">
        <w:rPr>
          <w:rFonts w:ascii="CordiaUPC" w:hAnsi="CordiaUPC" w:cs="CordiaUPC" w:hint="cs"/>
          <w:sz w:val="26"/>
          <w:szCs w:val="26"/>
        </w:rPr>
        <w:t>at</w:t>
      </w:r>
      <w:proofErr w:type="gramEnd"/>
      <w:r w:rsidRPr="001706F3">
        <w:rPr>
          <w:rFonts w:ascii="CordiaUPC" w:hAnsi="CordiaUPC" w:cs="CordiaUPC" w:hint="cs"/>
          <w:sz w:val="26"/>
          <w:szCs w:val="26"/>
        </w:rPr>
        <w:t xml:space="preserve"> </w:t>
      </w:r>
      <w:r w:rsidRPr="001706F3">
        <w:rPr>
          <w:rFonts w:ascii="CordiaUPC" w:hAnsi="CordiaUPC" w:cs="CordiaUPC"/>
          <w:sz w:val="26"/>
          <w:szCs w:val="26"/>
        </w:rPr>
        <w:t>30 September</w:t>
      </w:r>
      <w:r w:rsidRPr="001706F3">
        <w:rPr>
          <w:rFonts w:ascii="CordiaUPC" w:hAnsi="CordiaUPC" w:cs="CordiaUPC" w:hint="cs"/>
          <w:sz w:val="26"/>
          <w:szCs w:val="26"/>
        </w:rPr>
        <w:t xml:space="preserve"> </w:t>
      </w:r>
      <w:r w:rsidRPr="001706F3">
        <w:rPr>
          <w:rFonts w:ascii="CordiaUPC" w:hAnsi="CordiaUPC" w:cs="CordiaUPC"/>
          <w:sz w:val="26"/>
          <w:szCs w:val="26"/>
          <w:lang w:val="en-US"/>
        </w:rPr>
        <w:t>202</w:t>
      </w:r>
      <w:r w:rsidR="00674FA1">
        <w:rPr>
          <w:rFonts w:ascii="CordiaUPC" w:hAnsi="CordiaUPC" w:cs="CordiaUPC"/>
          <w:sz w:val="26"/>
          <w:szCs w:val="26"/>
          <w:lang w:val="en-US"/>
        </w:rPr>
        <w:t>3</w:t>
      </w:r>
      <w:r w:rsidRPr="001706F3">
        <w:rPr>
          <w:rFonts w:ascii="CordiaUPC" w:hAnsi="CordiaUPC" w:cs="CordiaUPC" w:hint="cs"/>
          <w:sz w:val="26"/>
          <w:szCs w:val="26"/>
        </w:rPr>
        <w:t xml:space="preserve"> and</w:t>
      </w:r>
      <w:r w:rsidRPr="001706F3">
        <w:rPr>
          <w:rFonts w:ascii="CordiaUPC" w:hAnsi="CordiaUPC" w:cs="CordiaUPC"/>
          <w:sz w:val="26"/>
          <w:szCs w:val="26"/>
        </w:rPr>
        <w:t xml:space="preserve"> 31 December</w:t>
      </w:r>
      <w:r w:rsidRPr="001706F3">
        <w:rPr>
          <w:rFonts w:ascii="CordiaUPC" w:hAnsi="CordiaUPC" w:cs="CordiaUPC" w:hint="cs"/>
          <w:sz w:val="26"/>
          <w:szCs w:val="26"/>
        </w:rPr>
        <w:t xml:space="preserve"> 20</w:t>
      </w:r>
      <w:r w:rsidRPr="001706F3">
        <w:rPr>
          <w:rFonts w:ascii="CordiaUPC" w:hAnsi="CordiaUPC" w:cs="CordiaUPC"/>
          <w:sz w:val="26"/>
          <w:szCs w:val="26"/>
        </w:rPr>
        <w:t>2</w:t>
      </w:r>
      <w:r w:rsidR="00674FA1">
        <w:rPr>
          <w:rFonts w:ascii="CordiaUPC" w:hAnsi="CordiaUPC" w:cs="CordiaUPC"/>
          <w:sz w:val="26"/>
          <w:szCs w:val="26"/>
        </w:rPr>
        <w:t>2</w:t>
      </w:r>
      <w:r w:rsidRPr="001706F3">
        <w:rPr>
          <w:rFonts w:ascii="CordiaUPC" w:hAnsi="CordiaUPC" w:cs="CordiaUPC" w:hint="cs"/>
          <w:sz w:val="26"/>
          <w:szCs w:val="26"/>
        </w:rPr>
        <w:t xml:space="preserve">, the Bank and its subsidiaries had </w:t>
      </w:r>
      <w:bookmarkStart w:id="19" w:name="_Hlk69976979"/>
      <w:r w:rsidRPr="001706F3">
        <w:rPr>
          <w:rFonts w:ascii="CordiaUPC" w:hAnsi="CordiaUPC" w:cs="CordiaUPC" w:hint="cs"/>
          <w:sz w:val="26"/>
          <w:szCs w:val="26"/>
        </w:rPr>
        <w:t>purchase</w:t>
      </w:r>
      <w:bookmarkEnd w:id="19"/>
      <w:r w:rsidRPr="001706F3">
        <w:rPr>
          <w:rFonts w:ascii="CordiaUPC" w:hAnsi="CordiaUPC" w:cs="CordiaUPC" w:hint="cs"/>
          <w:sz w:val="26"/>
          <w:szCs w:val="26"/>
        </w:rPr>
        <w:t xml:space="preserve"> and sales of investment in debt securities with </w:t>
      </w:r>
      <w:r w:rsidRPr="001706F3">
        <w:rPr>
          <w:rFonts w:ascii="CordiaUPC" w:hAnsi="CordiaUPC" w:cs="CordiaUPC"/>
          <w:sz w:val="26"/>
          <w:szCs w:val="26"/>
        </w:rPr>
        <w:t xml:space="preserve">net </w:t>
      </w:r>
      <w:r w:rsidR="004B2548">
        <w:rPr>
          <w:rFonts w:ascii="CordiaUPC" w:hAnsi="CordiaUPC" w:cs="CordiaUPC"/>
          <w:sz w:val="26"/>
          <w:szCs w:val="26"/>
          <w:lang w:val="en-US" w:bidi="th-TH"/>
        </w:rPr>
        <w:t>sales</w:t>
      </w:r>
      <w:r w:rsidRPr="001706F3">
        <w:t xml:space="preserve"> </w:t>
      </w:r>
      <w:r w:rsidRPr="001706F3">
        <w:rPr>
          <w:rFonts w:ascii="CordiaUPC" w:hAnsi="CordiaUPC" w:cs="CordiaUPC" w:hint="cs"/>
          <w:sz w:val="26"/>
          <w:szCs w:val="26"/>
        </w:rPr>
        <w:t xml:space="preserve">amounting to Baht </w:t>
      </w:r>
      <w:r w:rsidR="004B2548">
        <w:rPr>
          <w:rFonts w:ascii="CordiaUPC" w:hAnsi="CordiaUPC" w:cs="CordiaUPC"/>
          <w:sz w:val="26"/>
          <w:szCs w:val="26"/>
          <w:lang w:bidi="th-TH"/>
        </w:rPr>
        <w:t>118</w:t>
      </w:r>
      <w:r w:rsidR="00674FA1">
        <w:rPr>
          <w:rFonts w:ascii="CordiaUPC" w:hAnsi="CordiaUPC" w:cs="CordiaUPC"/>
          <w:sz w:val="26"/>
          <w:szCs w:val="26"/>
          <w:lang w:bidi="th-TH"/>
        </w:rPr>
        <w:t xml:space="preserve"> </w:t>
      </w:r>
      <w:r w:rsidRPr="001706F3">
        <w:rPr>
          <w:rFonts w:ascii="CordiaUPC" w:hAnsi="CordiaUPC" w:cs="CordiaUPC" w:hint="cs"/>
          <w:sz w:val="26"/>
          <w:szCs w:val="26"/>
        </w:rPr>
        <w:t xml:space="preserve">million </w:t>
      </w:r>
      <w:r w:rsidRPr="00B75063">
        <w:rPr>
          <w:rFonts w:ascii="CordiaUPC" w:hAnsi="CordiaUPC" w:cs="CordiaUPC" w:hint="cs"/>
          <w:sz w:val="26"/>
          <w:szCs w:val="26"/>
        </w:rPr>
        <w:t xml:space="preserve">and </w:t>
      </w:r>
      <w:r w:rsidRPr="00B75063">
        <w:rPr>
          <w:rFonts w:ascii="CordiaUPC" w:hAnsi="CordiaUPC" w:cs="CordiaUPC"/>
          <w:sz w:val="26"/>
          <w:szCs w:val="26"/>
        </w:rPr>
        <w:t xml:space="preserve">net </w:t>
      </w:r>
      <w:r w:rsidR="008C5F71" w:rsidRPr="00B75063">
        <w:rPr>
          <w:rFonts w:ascii="CordiaUPC" w:hAnsi="CordiaUPC" w:cs="CordiaUPC"/>
          <w:sz w:val="26"/>
          <w:szCs w:val="26"/>
        </w:rPr>
        <w:t>buys</w:t>
      </w:r>
      <w:r w:rsidRPr="00B75063">
        <w:t xml:space="preserve"> </w:t>
      </w:r>
      <w:r w:rsidRPr="00B75063">
        <w:rPr>
          <w:rFonts w:ascii="CordiaUPC" w:hAnsi="CordiaUPC" w:cs="CordiaUPC" w:hint="cs"/>
          <w:sz w:val="26"/>
          <w:szCs w:val="26"/>
        </w:rPr>
        <w:t>amounting to Baht</w:t>
      </w:r>
      <w:r w:rsidRPr="00B75063">
        <w:rPr>
          <w:rFonts w:ascii="CordiaUPC" w:hAnsi="CordiaUPC" w:cs="CordiaUPC" w:hint="cs"/>
          <w:sz w:val="26"/>
          <w:szCs w:val="26"/>
          <w:cs/>
          <w:lang w:bidi="th-TH"/>
        </w:rPr>
        <w:t xml:space="preserve"> </w:t>
      </w:r>
      <w:r w:rsidR="00674FA1" w:rsidRPr="00B75063">
        <w:rPr>
          <w:rFonts w:ascii="CordiaUPC" w:hAnsi="CordiaUPC" w:cs="CordiaUPC"/>
          <w:color w:val="000000"/>
          <w:spacing w:val="-4"/>
          <w:sz w:val="26"/>
          <w:szCs w:val="26"/>
        </w:rPr>
        <w:t>51</w:t>
      </w:r>
      <w:r w:rsidRPr="00B75063">
        <w:rPr>
          <w:rFonts w:ascii="CordiaUPC" w:hAnsi="CordiaUPC" w:cs="CordiaUPC" w:hint="cs"/>
          <w:sz w:val="26"/>
          <w:szCs w:val="26"/>
        </w:rPr>
        <w:t xml:space="preserve"> million respectively </w:t>
      </w:r>
      <w:r w:rsidRPr="00B75063">
        <w:rPr>
          <w:rFonts w:ascii="CordiaUPC" w:hAnsi="CordiaUPC" w:cs="CordiaUPC" w:hint="cs"/>
          <w:i/>
          <w:iCs/>
          <w:sz w:val="26"/>
          <w:szCs w:val="26"/>
          <w:lang w:val="en-US"/>
        </w:rPr>
        <w:t xml:space="preserve">(Bank only: </w:t>
      </w:r>
      <w:bookmarkStart w:id="20" w:name="_Hlk77966880"/>
      <w:r w:rsidRPr="00B75063">
        <w:rPr>
          <w:rFonts w:ascii="CordiaUPC" w:hAnsi="CordiaUPC" w:cs="CordiaUPC" w:hint="cs"/>
          <w:i/>
          <w:iCs/>
          <w:sz w:val="26"/>
          <w:szCs w:val="26"/>
          <w:lang w:val="en-US"/>
        </w:rPr>
        <w:t xml:space="preserve">net </w:t>
      </w:r>
      <w:r w:rsidR="004B2548" w:rsidRPr="00B75063">
        <w:rPr>
          <w:rFonts w:ascii="CordiaUPC" w:hAnsi="CordiaUPC" w:cs="CordiaUPC"/>
          <w:i/>
          <w:iCs/>
          <w:sz w:val="26"/>
          <w:szCs w:val="26"/>
          <w:lang w:val="en-US"/>
        </w:rPr>
        <w:t>sales</w:t>
      </w:r>
      <w:r w:rsidRPr="00B75063">
        <w:rPr>
          <w:rFonts w:ascii="CordiaUPC" w:hAnsi="CordiaUPC" w:cs="CordiaUPC" w:hint="cs"/>
          <w:i/>
          <w:iCs/>
          <w:sz w:val="26"/>
          <w:szCs w:val="26"/>
          <w:lang w:val="en-US"/>
        </w:rPr>
        <w:t xml:space="preserve"> </w:t>
      </w:r>
      <w:bookmarkStart w:id="21" w:name="_Hlk77966960"/>
      <w:bookmarkEnd w:id="20"/>
      <w:r w:rsidRPr="00B75063">
        <w:rPr>
          <w:rFonts w:ascii="CordiaUPC" w:hAnsi="CordiaUPC" w:cs="CordiaUPC" w:hint="cs"/>
          <w:i/>
          <w:iCs/>
          <w:sz w:val="26"/>
          <w:szCs w:val="26"/>
          <w:lang w:val="en-US"/>
        </w:rPr>
        <w:t xml:space="preserve">amounting to </w:t>
      </w:r>
      <w:bookmarkEnd w:id="21"/>
      <w:r w:rsidRPr="00B75063">
        <w:rPr>
          <w:rFonts w:ascii="CordiaUPC" w:hAnsi="CordiaUPC" w:cs="CordiaUPC" w:hint="cs"/>
          <w:i/>
          <w:iCs/>
          <w:sz w:val="26"/>
          <w:szCs w:val="26"/>
        </w:rPr>
        <w:t xml:space="preserve">Baht </w:t>
      </w:r>
      <w:r w:rsidR="004B2548" w:rsidRPr="00153FAD">
        <w:rPr>
          <w:rFonts w:ascii="CordiaUPC" w:hAnsi="CordiaUPC" w:cs="CordiaUPC"/>
          <w:i/>
          <w:iCs/>
          <w:sz w:val="26"/>
          <w:szCs w:val="26"/>
          <w:lang w:bidi="th-TH"/>
        </w:rPr>
        <w:t>118</w:t>
      </w:r>
      <w:r w:rsidR="00674FA1" w:rsidRPr="00B75063">
        <w:rPr>
          <w:rFonts w:ascii="CordiaUPC" w:hAnsi="CordiaUPC" w:cs="CordiaUPC"/>
          <w:sz w:val="26"/>
          <w:szCs w:val="26"/>
          <w:lang w:bidi="th-TH"/>
        </w:rPr>
        <w:t xml:space="preserve"> </w:t>
      </w:r>
      <w:r w:rsidRPr="00B75063">
        <w:rPr>
          <w:rFonts w:ascii="CordiaUPC" w:hAnsi="CordiaUPC" w:cs="CordiaUPC" w:hint="cs"/>
          <w:i/>
          <w:iCs/>
          <w:sz w:val="26"/>
          <w:szCs w:val="26"/>
        </w:rPr>
        <w:t>million and</w:t>
      </w:r>
      <w:r w:rsidRPr="00B75063">
        <w:rPr>
          <w:rFonts w:ascii="CordiaUPC" w:hAnsi="CordiaUPC" w:cs="CordiaUPC" w:hint="cs"/>
          <w:i/>
          <w:iCs/>
          <w:sz w:val="26"/>
          <w:szCs w:val="26"/>
          <w:lang w:val="en-US"/>
        </w:rPr>
        <w:t xml:space="preserve"> net </w:t>
      </w:r>
      <w:r w:rsidR="008C5F71" w:rsidRPr="00B75063">
        <w:rPr>
          <w:rFonts w:ascii="CordiaUPC" w:hAnsi="CordiaUPC" w:cs="CordiaUPC"/>
          <w:i/>
          <w:iCs/>
          <w:sz w:val="26"/>
          <w:szCs w:val="26"/>
        </w:rPr>
        <w:t>buys</w:t>
      </w:r>
      <w:r w:rsidRPr="00B75063">
        <w:rPr>
          <w:rFonts w:ascii="CordiaUPC" w:hAnsi="CordiaUPC" w:cs="CordiaUPC" w:hint="cs"/>
          <w:i/>
          <w:iCs/>
          <w:sz w:val="26"/>
          <w:szCs w:val="26"/>
        </w:rPr>
        <w:t xml:space="preserve"> </w:t>
      </w:r>
      <w:r w:rsidRPr="00B75063">
        <w:rPr>
          <w:rFonts w:ascii="CordiaUPC" w:hAnsi="CordiaUPC" w:cs="CordiaUPC" w:hint="cs"/>
          <w:i/>
          <w:iCs/>
          <w:sz w:val="26"/>
          <w:szCs w:val="26"/>
          <w:lang w:val="en-US"/>
        </w:rPr>
        <w:t>amounting</w:t>
      </w:r>
      <w:r w:rsidRPr="001706F3">
        <w:rPr>
          <w:rFonts w:ascii="CordiaUPC" w:hAnsi="CordiaUPC" w:cs="CordiaUPC" w:hint="cs"/>
          <w:i/>
          <w:iCs/>
          <w:sz w:val="26"/>
          <w:szCs w:val="26"/>
          <w:lang w:val="en-US"/>
        </w:rPr>
        <w:t xml:space="preserve"> to </w:t>
      </w:r>
      <w:r w:rsidRPr="001706F3">
        <w:rPr>
          <w:rFonts w:ascii="CordiaUPC" w:hAnsi="CordiaUPC" w:cs="CordiaUPC" w:hint="cs"/>
          <w:i/>
          <w:iCs/>
          <w:sz w:val="26"/>
          <w:szCs w:val="26"/>
        </w:rPr>
        <w:t>Baht</w:t>
      </w:r>
      <w:r w:rsidR="0071375B">
        <w:rPr>
          <w:rFonts w:ascii="CordiaUPC" w:hAnsi="CordiaUPC" w:cs="CordiaUPC"/>
          <w:i/>
          <w:iCs/>
          <w:sz w:val="26"/>
          <w:szCs w:val="26"/>
        </w:rPr>
        <w:t xml:space="preserve"> 51</w:t>
      </w:r>
      <w:r w:rsidRPr="001706F3">
        <w:rPr>
          <w:rFonts w:ascii="CordiaUPC" w:hAnsi="CordiaUPC" w:cs="CordiaUPC" w:hint="cs"/>
          <w:i/>
          <w:iCs/>
          <w:sz w:val="26"/>
          <w:szCs w:val="26"/>
        </w:rPr>
        <w:t xml:space="preserve"> million, respectively),</w:t>
      </w:r>
      <w:r w:rsidRPr="001706F3">
        <w:rPr>
          <w:rFonts w:ascii="CordiaUPC" w:hAnsi="CordiaUPC" w:cs="CordiaUPC" w:hint="cs"/>
          <w:sz w:val="26"/>
          <w:szCs w:val="26"/>
        </w:rPr>
        <w:t xml:space="preserve"> for which the settlement was not due at the reporting date.</w:t>
      </w:r>
    </w:p>
    <w:p w14:paraId="7C1EAAE7" w14:textId="60F10736" w:rsidR="00B661CE" w:rsidRPr="00F92C8E" w:rsidRDefault="00B661CE">
      <w:pPr>
        <w:spacing w:line="240" w:lineRule="auto"/>
        <w:rPr>
          <w:rFonts w:ascii="CordiaUPC" w:hAnsi="CordiaUPC" w:cs="CordiaUPC"/>
          <w:b/>
          <w:bCs/>
          <w:sz w:val="26"/>
          <w:szCs w:val="26"/>
          <w:lang w:val="en-AU"/>
        </w:rPr>
      </w:pPr>
    </w:p>
    <w:p w14:paraId="541461EA" w14:textId="19020E1A" w:rsidR="00751C30" w:rsidRPr="00EB2A1B" w:rsidRDefault="00227C59" w:rsidP="00AD7C76">
      <w:pPr>
        <w:pStyle w:val="BodyText"/>
        <w:spacing w:after="0" w:line="240" w:lineRule="exact"/>
        <w:ind w:left="540" w:hanging="540"/>
        <w:rPr>
          <w:rFonts w:ascii="CordiaUPC" w:hAnsi="CordiaUPC" w:cs="CordiaUPC"/>
          <w:b/>
          <w:bCs/>
          <w:sz w:val="26"/>
          <w:szCs w:val="26"/>
          <w:cs/>
          <w:lang w:bidi="th-TH"/>
        </w:rPr>
      </w:pPr>
      <w:r w:rsidRPr="00392524">
        <w:rPr>
          <w:rFonts w:ascii="CordiaUPC" w:hAnsi="CordiaUPC" w:cs="CordiaUPC" w:hint="cs"/>
          <w:b/>
          <w:bCs/>
          <w:sz w:val="26"/>
          <w:szCs w:val="26"/>
          <w:lang w:val="en-US"/>
        </w:rPr>
        <w:t>1</w:t>
      </w:r>
      <w:r w:rsidR="000272E3">
        <w:rPr>
          <w:rFonts w:ascii="CordiaUPC" w:hAnsi="CordiaUPC" w:cs="CordiaUPC"/>
          <w:b/>
          <w:bCs/>
          <w:sz w:val="26"/>
          <w:szCs w:val="26"/>
          <w:lang w:val="en-US"/>
        </w:rPr>
        <w:t>1</w:t>
      </w:r>
      <w:r w:rsidR="007A76BF" w:rsidRPr="00392524">
        <w:rPr>
          <w:rFonts w:ascii="CordiaUPC" w:hAnsi="CordiaUPC" w:cs="CordiaUPC" w:hint="cs"/>
          <w:b/>
          <w:bCs/>
          <w:sz w:val="26"/>
          <w:szCs w:val="26"/>
          <w:lang w:val="en-US"/>
        </w:rPr>
        <w:t>.2</w:t>
      </w:r>
      <w:r w:rsidR="004239F5" w:rsidRPr="00392524">
        <w:rPr>
          <w:rFonts w:ascii="CordiaUPC" w:hAnsi="CordiaUPC" w:cs="CordiaUPC" w:hint="cs"/>
          <w:b/>
          <w:bCs/>
          <w:sz w:val="26"/>
          <w:szCs w:val="26"/>
          <w:lang w:val="en-US"/>
        </w:rPr>
        <w:tab/>
      </w:r>
      <w:r w:rsidR="00751C30" w:rsidRPr="00EB2A1B">
        <w:rPr>
          <w:rFonts w:ascii="CordiaUPC" w:hAnsi="CordiaUPC" w:cs="CordiaUPC" w:hint="cs"/>
          <w:b/>
          <w:bCs/>
          <w:sz w:val="26"/>
          <w:szCs w:val="26"/>
          <w:lang w:val="en-US"/>
        </w:rPr>
        <w:t>L</w:t>
      </w:r>
      <w:r w:rsidR="00EC6C1B" w:rsidRPr="00EB2A1B">
        <w:rPr>
          <w:rFonts w:ascii="CordiaUPC" w:hAnsi="CordiaUPC" w:cs="CordiaUPC" w:hint="cs"/>
          <w:b/>
          <w:bCs/>
          <w:sz w:val="26"/>
          <w:szCs w:val="26"/>
          <w:lang w:val="en-US"/>
        </w:rPr>
        <w:t>itigation</w:t>
      </w:r>
      <w:r w:rsidR="00C349EA" w:rsidRPr="00EB2A1B">
        <w:rPr>
          <w:rFonts w:ascii="CordiaUPC" w:hAnsi="CordiaUPC" w:cs="CordiaUPC" w:hint="cs"/>
          <w:b/>
          <w:bCs/>
          <w:sz w:val="26"/>
          <w:szCs w:val="26"/>
          <w:cs/>
          <w:lang w:bidi="th-TH"/>
        </w:rPr>
        <w:t xml:space="preserve"> </w:t>
      </w:r>
      <w:r w:rsidR="00C349EA" w:rsidRPr="00EB2A1B">
        <w:rPr>
          <w:rFonts w:ascii="CordiaUPC" w:hAnsi="CordiaUPC" w:cs="CordiaUPC"/>
          <w:b/>
          <w:bCs/>
          <w:sz w:val="26"/>
          <w:szCs w:val="26"/>
          <w:lang w:val="en-US"/>
        </w:rPr>
        <w:t>and other claims</w:t>
      </w:r>
    </w:p>
    <w:p w14:paraId="2CFD3496" w14:textId="77777777" w:rsidR="00B4081A" w:rsidRPr="00EB2A1B" w:rsidRDefault="00B4081A" w:rsidP="00AD7C76">
      <w:pPr>
        <w:pStyle w:val="index"/>
        <w:spacing w:after="0" w:line="240" w:lineRule="exact"/>
        <w:ind w:left="562"/>
        <w:rPr>
          <w:rFonts w:ascii="CordiaUPC" w:hAnsi="CordiaUPC" w:cs="CordiaUPC"/>
          <w:sz w:val="26"/>
          <w:szCs w:val="26"/>
          <w:lang w:val="en-US"/>
        </w:rPr>
      </w:pPr>
    </w:p>
    <w:p w14:paraId="08D72B86" w14:textId="05819C05" w:rsidR="00610CCD" w:rsidRPr="00B75063" w:rsidRDefault="002F74F0" w:rsidP="008A2BE0">
      <w:pPr>
        <w:autoSpaceDE w:val="0"/>
        <w:autoSpaceDN w:val="0"/>
        <w:adjustRightInd w:val="0"/>
        <w:spacing w:line="240" w:lineRule="exact"/>
        <w:ind w:left="540" w:hanging="450"/>
        <w:jc w:val="both"/>
        <w:rPr>
          <w:rFonts w:ascii="CordiaUPC" w:hAnsi="CordiaUPC" w:cs="CordiaUPC"/>
          <w:i/>
          <w:iCs/>
          <w:sz w:val="26"/>
          <w:szCs w:val="26"/>
        </w:rPr>
      </w:pPr>
      <w:r w:rsidRPr="00EB2A1B">
        <w:rPr>
          <w:rFonts w:ascii="CordiaUPC" w:hAnsi="CordiaUPC" w:cs="CordiaUPC" w:hint="cs"/>
          <w:i/>
          <w:iCs/>
          <w:sz w:val="26"/>
          <w:szCs w:val="26"/>
          <w:lang w:bidi="th-TH"/>
        </w:rPr>
        <w:t>(a)</w:t>
      </w:r>
      <w:r w:rsidR="004239F5" w:rsidRPr="00EB2A1B">
        <w:rPr>
          <w:rFonts w:ascii="CordiaUPC" w:hAnsi="CordiaUPC" w:cs="CordiaUPC" w:hint="cs"/>
          <w:sz w:val="26"/>
          <w:szCs w:val="26"/>
          <w:lang w:bidi="th-TH"/>
        </w:rPr>
        <w:tab/>
      </w:r>
      <w:r w:rsidR="00377931" w:rsidRPr="00B75063">
        <w:rPr>
          <w:rFonts w:ascii="CordiaUPC" w:hAnsi="CordiaUPC" w:cs="CordiaUPC" w:hint="cs"/>
          <w:sz w:val="26"/>
          <w:szCs w:val="26"/>
        </w:rPr>
        <w:t xml:space="preserve">As </w:t>
      </w:r>
      <w:proofErr w:type="gramStart"/>
      <w:r w:rsidR="007A76BF" w:rsidRPr="00B75063">
        <w:rPr>
          <w:rFonts w:ascii="CordiaUPC" w:hAnsi="CordiaUPC" w:cs="CordiaUPC" w:hint="cs"/>
          <w:sz w:val="26"/>
          <w:szCs w:val="26"/>
        </w:rPr>
        <w:t>at</w:t>
      </w:r>
      <w:proofErr w:type="gramEnd"/>
      <w:r w:rsidR="007A76BF" w:rsidRPr="00B75063">
        <w:rPr>
          <w:rFonts w:ascii="CordiaUPC" w:hAnsi="CordiaUPC" w:cs="CordiaUPC" w:hint="cs"/>
          <w:sz w:val="26"/>
          <w:szCs w:val="26"/>
        </w:rPr>
        <w:t xml:space="preserve"> </w:t>
      </w:r>
      <w:r w:rsidR="00337A41" w:rsidRPr="00B75063">
        <w:rPr>
          <w:rFonts w:ascii="CordiaUPC" w:eastAsia="Times New Roman" w:hAnsi="CordiaUPC" w:cs="CordiaUPC"/>
          <w:sz w:val="26"/>
          <w:szCs w:val="26"/>
          <w:lang w:bidi="th-TH"/>
        </w:rPr>
        <w:t>30 September</w:t>
      </w:r>
      <w:r w:rsidR="00FC07E2" w:rsidRPr="00B75063">
        <w:rPr>
          <w:rFonts w:ascii="CordiaUPC" w:eastAsia="Times New Roman" w:hAnsi="CordiaUPC" w:cs="CordiaUPC"/>
          <w:sz w:val="26"/>
          <w:szCs w:val="26"/>
          <w:lang w:bidi="th-TH"/>
        </w:rPr>
        <w:t xml:space="preserve"> 202</w:t>
      </w:r>
      <w:r w:rsidR="000F1426" w:rsidRPr="00B75063">
        <w:rPr>
          <w:rFonts w:ascii="CordiaUPC" w:eastAsia="Times New Roman" w:hAnsi="CordiaUPC" w:cs="CordiaUPC"/>
          <w:sz w:val="26"/>
          <w:szCs w:val="26"/>
          <w:lang w:bidi="th-TH"/>
        </w:rPr>
        <w:t>3</w:t>
      </w:r>
      <w:r w:rsidR="00FC07E2" w:rsidRPr="00B75063">
        <w:rPr>
          <w:rFonts w:ascii="CordiaUPC" w:eastAsia="Times New Roman" w:hAnsi="CordiaUPC" w:cs="CordiaUPC"/>
          <w:sz w:val="26"/>
          <w:szCs w:val="26"/>
          <w:lang w:bidi="th-TH"/>
        </w:rPr>
        <w:t xml:space="preserve"> and 31 December 202</w:t>
      </w:r>
      <w:r w:rsidR="000F1426" w:rsidRPr="00B75063">
        <w:rPr>
          <w:rFonts w:ascii="CordiaUPC" w:eastAsia="Times New Roman" w:hAnsi="CordiaUPC" w:cs="CordiaUPC"/>
          <w:sz w:val="26"/>
          <w:szCs w:val="26"/>
          <w:lang w:bidi="th-TH"/>
        </w:rPr>
        <w:t>2</w:t>
      </w:r>
      <w:r w:rsidR="00377931" w:rsidRPr="00B75063">
        <w:rPr>
          <w:rFonts w:ascii="CordiaUPC" w:hAnsi="CordiaUPC" w:cs="CordiaUPC" w:hint="cs"/>
          <w:sz w:val="26"/>
          <w:szCs w:val="26"/>
        </w:rPr>
        <w:t>, the Bank and its subsidiaries were claimed pursuant to obligations under the letters of</w:t>
      </w:r>
      <w:r w:rsidR="00E056DB" w:rsidRPr="00B75063">
        <w:rPr>
          <w:rFonts w:ascii="CordiaUPC" w:hAnsi="CordiaUPC" w:cs="CordiaUPC" w:hint="cs"/>
          <w:sz w:val="26"/>
          <w:szCs w:val="26"/>
        </w:rPr>
        <w:t xml:space="preserve"> guarantee and other claims for </w:t>
      </w:r>
      <w:r w:rsidR="00EB2A1B" w:rsidRPr="00B75063">
        <w:rPr>
          <w:rFonts w:ascii="CordiaUPC" w:hAnsi="CordiaUPC" w:cs="CordiaUPC"/>
          <w:sz w:val="26"/>
          <w:szCs w:val="26"/>
          <w:lang w:bidi="th-TH"/>
        </w:rPr>
        <w:t>131</w:t>
      </w:r>
      <w:r w:rsidR="0090136D" w:rsidRPr="00B75063">
        <w:rPr>
          <w:rFonts w:ascii="CordiaUPC" w:hAnsi="CordiaUPC" w:cs="CordiaUPC"/>
          <w:sz w:val="26"/>
          <w:szCs w:val="26"/>
        </w:rPr>
        <w:t xml:space="preserve"> </w:t>
      </w:r>
      <w:r w:rsidR="0023146A" w:rsidRPr="00B75063">
        <w:rPr>
          <w:rFonts w:ascii="CordiaUPC" w:hAnsi="CordiaUPC" w:cs="CordiaUPC" w:hint="cs"/>
          <w:sz w:val="26"/>
          <w:szCs w:val="26"/>
        </w:rPr>
        <w:t>cases and</w:t>
      </w:r>
      <w:r w:rsidR="0091190D" w:rsidRPr="00B75063">
        <w:rPr>
          <w:rFonts w:ascii="CordiaUPC" w:hAnsi="CordiaUPC" w:cs="CordiaUPC" w:hint="cs"/>
          <w:sz w:val="26"/>
          <w:szCs w:val="26"/>
          <w:lang w:val="en-US"/>
        </w:rPr>
        <w:t xml:space="preserve"> </w:t>
      </w:r>
      <w:r w:rsidR="00EB02BD" w:rsidRPr="00B75063">
        <w:rPr>
          <w:rFonts w:ascii="CordiaUPC" w:hAnsi="CordiaUPC" w:cs="CordiaUPC"/>
          <w:sz w:val="26"/>
          <w:szCs w:val="26"/>
          <w:lang w:val="en-US" w:bidi="th-TH"/>
        </w:rPr>
        <w:t>12</w:t>
      </w:r>
      <w:r w:rsidR="000F1426" w:rsidRPr="00B75063">
        <w:rPr>
          <w:rFonts w:ascii="CordiaUPC" w:hAnsi="CordiaUPC" w:cs="CordiaUPC"/>
          <w:sz w:val="26"/>
          <w:szCs w:val="26"/>
          <w:lang w:val="en-US" w:bidi="th-TH"/>
        </w:rPr>
        <w:t>7</w:t>
      </w:r>
      <w:r w:rsidR="00377931" w:rsidRPr="00B75063">
        <w:rPr>
          <w:rFonts w:ascii="CordiaUPC" w:hAnsi="CordiaUPC" w:cs="CordiaUPC" w:hint="cs"/>
          <w:sz w:val="26"/>
          <w:szCs w:val="26"/>
        </w:rPr>
        <w:t xml:space="preserve"> cases, respectively </w:t>
      </w:r>
      <w:r w:rsidR="00377931" w:rsidRPr="00B75063">
        <w:rPr>
          <w:rFonts w:ascii="CordiaUPC" w:hAnsi="CordiaUPC" w:cs="CordiaUPC" w:hint="cs"/>
          <w:i/>
          <w:iCs/>
          <w:sz w:val="26"/>
          <w:szCs w:val="26"/>
        </w:rPr>
        <w:t xml:space="preserve">(Bank only: claims for </w:t>
      </w:r>
      <w:r w:rsidR="00EB2A1B" w:rsidRPr="00B75063">
        <w:rPr>
          <w:rFonts w:ascii="CordiaUPC" w:hAnsi="CordiaUPC" w:cs="CordiaUPC"/>
          <w:i/>
          <w:iCs/>
          <w:sz w:val="26"/>
          <w:szCs w:val="26"/>
          <w:lang w:val="en-US" w:bidi="th-TH"/>
        </w:rPr>
        <w:t>131</w:t>
      </w:r>
      <w:r w:rsidR="00775D28" w:rsidRPr="00B75063">
        <w:rPr>
          <w:rFonts w:ascii="CordiaUPC" w:hAnsi="CordiaUPC" w:cs="CordiaUPC"/>
          <w:i/>
          <w:iCs/>
          <w:sz w:val="26"/>
          <w:szCs w:val="26"/>
        </w:rPr>
        <w:t xml:space="preserve"> </w:t>
      </w:r>
      <w:r w:rsidR="00C75724" w:rsidRPr="00B75063">
        <w:rPr>
          <w:rFonts w:ascii="CordiaUPC" w:hAnsi="CordiaUPC" w:cs="CordiaUPC" w:hint="cs"/>
          <w:i/>
          <w:iCs/>
          <w:sz w:val="26"/>
          <w:szCs w:val="26"/>
        </w:rPr>
        <w:t>cases and</w:t>
      </w:r>
      <w:r w:rsidR="000A3289" w:rsidRPr="00B75063">
        <w:rPr>
          <w:rFonts w:ascii="CordiaUPC" w:hAnsi="CordiaUPC" w:cs="CordiaUPC" w:hint="cs"/>
          <w:i/>
          <w:iCs/>
          <w:sz w:val="26"/>
          <w:szCs w:val="26"/>
        </w:rPr>
        <w:t xml:space="preserve"> </w:t>
      </w:r>
      <w:r w:rsidR="0090136D" w:rsidRPr="00B75063">
        <w:rPr>
          <w:rFonts w:ascii="CordiaUPC" w:hAnsi="CordiaUPC" w:cs="CordiaUPC"/>
          <w:i/>
          <w:iCs/>
          <w:sz w:val="26"/>
          <w:szCs w:val="26"/>
        </w:rPr>
        <w:t>12</w:t>
      </w:r>
      <w:r w:rsidR="000F1426" w:rsidRPr="00B75063">
        <w:rPr>
          <w:rFonts w:ascii="CordiaUPC" w:hAnsi="CordiaUPC" w:cs="CordiaUPC"/>
          <w:i/>
          <w:iCs/>
          <w:sz w:val="26"/>
          <w:szCs w:val="26"/>
        </w:rPr>
        <w:t>7</w:t>
      </w:r>
      <w:r w:rsidR="00377931" w:rsidRPr="00B75063">
        <w:rPr>
          <w:rFonts w:ascii="CordiaUPC" w:hAnsi="CordiaUPC" w:cs="CordiaUPC" w:hint="cs"/>
          <w:i/>
          <w:iCs/>
          <w:sz w:val="26"/>
          <w:szCs w:val="26"/>
        </w:rPr>
        <w:t xml:space="preserve"> cases, </w:t>
      </w:r>
      <w:r w:rsidR="00377931" w:rsidRPr="0061697D">
        <w:rPr>
          <w:rFonts w:ascii="CordiaUPC" w:hAnsi="CordiaUPC" w:cs="CordiaUPC" w:hint="cs"/>
          <w:i/>
          <w:iCs/>
          <w:sz w:val="26"/>
          <w:szCs w:val="26"/>
        </w:rPr>
        <w:t>respectively)</w:t>
      </w:r>
      <w:r w:rsidR="00377931" w:rsidRPr="0061697D">
        <w:rPr>
          <w:rFonts w:ascii="CordiaUPC" w:hAnsi="CordiaUPC" w:cs="CordiaUPC" w:hint="cs"/>
          <w:sz w:val="26"/>
          <w:szCs w:val="26"/>
        </w:rPr>
        <w:t>. The said claims were made against the Bank and its subsidiaries for t</w:t>
      </w:r>
      <w:r w:rsidR="009C4820" w:rsidRPr="0061697D">
        <w:rPr>
          <w:rFonts w:ascii="CordiaUPC" w:hAnsi="CordiaUPC" w:cs="CordiaUPC" w:hint="cs"/>
          <w:sz w:val="26"/>
          <w:szCs w:val="26"/>
        </w:rPr>
        <w:t>he approximate liability amounts</w:t>
      </w:r>
      <w:r w:rsidR="008E4811" w:rsidRPr="0061697D">
        <w:rPr>
          <w:rFonts w:ascii="CordiaUPC" w:hAnsi="CordiaUPC" w:cs="CordiaUPC" w:hint="cs"/>
          <w:sz w:val="26"/>
          <w:szCs w:val="26"/>
        </w:rPr>
        <w:t xml:space="preserve"> </w:t>
      </w:r>
      <w:r w:rsidR="009C4820" w:rsidRPr="0061697D">
        <w:rPr>
          <w:rFonts w:ascii="CordiaUPC" w:hAnsi="CordiaUPC" w:cs="CordiaUPC" w:hint="cs"/>
          <w:sz w:val="26"/>
          <w:szCs w:val="26"/>
        </w:rPr>
        <w:t>o</w:t>
      </w:r>
      <w:r w:rsidR="00377931" w:rsidRPr="0061697D">
        <w:rPr>
          <w:rFonts w:ascii="CordiaUPC" w:hAnsi="CordiaUPC" w:cs="CordiaUPC" w:hint="cs"/>
          <w:sz w:val="26"/>
          <w:szCs w:val="26"/>
        </w:rPr>
        <w:t>f Baht</w:t>
      </w:r>
      <w:r w:rsidR="00E31DA7" w:rsidRPr="0061697D">
        <w:rPr>
          <w:rFonts w:ascii="CordiaUPC" w:hAnsi="CordiaUPC" w:cs="CordiaUPC"/>
          <w:sz w:val="26"/>
          <w:szCs w:val="26"/>
        </w:rPr>
        <w:t xml:space="preserve"> </w:t>
      </w:r>
      <w:r w:rsidR="00EB2A1B" w:rsidRPr="0061697D">
        <w:rPr>
          <w:rFonts w:ascii="CordiaUPC" w:hAnsi="CordiaUPC" w:cs="CordiaUPC"/>
          <w:sz w:val="26"/>
          <w:szCs w:val="26"/>
        </w:rPr>
        <w:t>1,</w:t>
      </w:r>
      <w:r w:rsidR="00AB0CA3" w:rsidRPr="0061697D">
        <w:rPr>
          <w:rFonts w:ascii="CordiaUPC" w:hAnsi="CordiaUPC" w:cs="CordiaUPC" w:hint="cs"/>
          <w:sz w:val="26"/>
          <w:szCs w:val="26"/>
          <w:cs/>
          <w:lang w:bidi="th-TH"/>
        </w:rPr>
        <w:t>781</w:t>
      </w:r>
      <w:r w:rsidR="00F071B6" w:rsidRPr="0061697D">
        <w:rPr>
          <w:rFonts w:ascii="CordiaUPC" w:hAnsi="CordiaUPC" w:cs="CordiaUPC" w:hint="cs"/>
          <w:sz w:val="26"/>
          <w:szCs w:val="26"/>
        </w:rPr>
        <w:t xml:space="preserve"> </w:t>
      </w:r>
      <w:r w:rsidR="00377931" w:rsidRPr="0061697D">
        <w:rPr>
          <w:rFonts w:ascii="CordiaUPC" w:hAnsi="CordiaUPC" w:cs="CordiaUPC" w:hint="cs"/>
          <w:sz w:val="26"/>
          <w:szCs w:val="26"/>
        </w:rPr>
        <w:t>million</w:t>
      </w:r>
      <w:r w:rsidR="00901CE4" w:rsidRPr="0061697D">
        <w:rPr>
          <w:rFonts w:ascii="CordiaUPC" w:hAnsi="CordiaUPC" w:cs="CordiaUPC" w:hint="cs"/>
          <w:sz w:val="26"/>
          <w:szCs w:val="26"/>
        </w:rPr>
        <w:t xml:space="preserve"> </w:t>
      </w:r>
      <w:r w:rsidR="008E4811" w:rsidRPr="0061697D">
        <w:rPr>
          <w:rFonts w:ascii="CordiaUPC" w:hAnsi="CordiaUPC" w:cs="CordiaUPC" w:hint="cs"/>
          <w:sz w:val="26"/>
          <w:szCs w:val="26"/>
          <w:vertAlign w:val="superscript"/>
        </w:rPr>
        <w:t>(1)</w:t>
      </w:r>
      <w:r w:rsidR="008E4811" w:rsidRPr="0061697D">
        <w:rPr>
          <w:rFonts w:ascii="CordiaUPC" w:hAnsi="CordiaUPC" w:cs="CordiaUPC" w:hint="cs"/>
          <w:sz w:val="26"/>
          <w:szCs w:val="26"/>
        </w:rPr>
        <w:t xml:space="preserve"> </w:t>
      </w:r>
      <w:r w:rsidR="009C4820" w:rsidRPr="0061697D">
        <w:rPr>
          <w:rFonts w:ascii="CordiaUPC" w:hAnsi="CordiaUPC" w:cs="CordiaUPC" w:hint="cs"/>
          <w:sz w:val="26"/>
          <w:szCs w:val="26"/>
        </w:rPr>
        <w:t>and Baht</w:t>
      </w:r>
      <w:r w:rsidR="000A3289" w:rsidRPr="0061697D">
        <w:rPr>
          <w:rFonts w:ascii="CordiaUPC" w:hAnsi="CordiaUPC" w:cs="CordiaUPC" w:hint="cs"/>
          <w:sz w:val="26"/>
          <w:szCs w:val="26"/>
        </w:rPr>
        <w:t xml:space="preserve"> </w:t>
      </w:r>
      <w:r w:rsidR="004D78F9" w:rsidRPr="0061697D">
        <w:rPr>
          <w:rFonts w:ascii="CordiaUPC" w:hAnsi="CordiaUPC" w:cs="CordiaUPC"/>
          <w:spacing w:val="-6"/>
          <w:sz w:val="26"/>
          <w:szCs w:val="26"/>
        </w:rPr>
        <w:t>1</w:t>
      </w:r>
      <w:r w:rsidR="000F1426" w:rsidRPr="0061697D">
        <w:rPr>
          <w:rFonts w:ascii="CordiaUPC" w:hAnsi="CordiaUPC" w:cs="CordiaUPC"/>
          <w:spacing w:val="-6"/>
          <w:sz w:val="26"/>
          <w:szCs w:val="26"/>
        </w:rPr>
        <w:t>,620</w:t>
      </w:r>
      <w:r w:rsidR="009C4820" w:rsidRPr="0061697D">
        <w:rPr>
          <w:rFonts w:ascii="CordiaUPC" w:hAnsi="CordiaUPC" w:cs="CordiaUPC" w:hint="cs"/>
          <w:sz w:val="26"/>
          <w:szCs w:val="26"/>
        </w:rPr>
        <w:t xml:space="preserve"> </w:t>
      </w:r>
      <w:r w:rsidR="00377931" w:rsidRPr="0061697D">
        <w:rPr>
          <w:rFonts w:ascii="CordiaUPC" w:hAnsi="CordiaUPC" w:cs="CordiaUPC" w:hint="cs"/>
          <w:sz w:val="26"/>
          <w:szCs w:val="26"/>
        </w:rPr>
        <w:t>million</w:t>
      </w:r>
      <w:r w:rsidR="00056AB1" w:rsidRPr="0061697D">
        <w:rPr>
          <w:rFonts w:ascii="CordiaUPC" w:hAnsi="CordiaUPC" w:cs="CordiaUPC" w:hint="cs"/>
          <w:sz w:val="26"/>
          <w:szCs w:val="26"/>
        </w:rPr>
        <w:t xml:space="preserve"> </w:t>
      </w:r>
      <w:r w:rsidR="008E4811" w:rsidRPr="0061697D">
        <w:rPr>
          <w:rFonts w:ascii="CordiaUPC" w:hAnsi="CordiaUPC" w:cs="CordiaUPC" w:hint="cs"/>
          <w:sz w:val="26"/>
          <w:szCs w:val="26"/>
          <w:vertAlign w:val="superscript"/>
        </w:rPr>
        <w:t>(1)</w:t>
      </w:r>
      <w:r w:rsidR="00377931" w:rsidRPr="0061697D">
        <w:rPr>
          <w:rFonts w:ascii="CordiaUPC" w:hAnsi="CordiaUPC" w:cs="CordiaUPC" w:hint="cs"/>
          <w:sz w:val="26"/>
          <w:szCs w:val="26"/>
        </w:rPr>
        <w:t xml:space="preserve">, respectively </w:t>
      </w:r>
      <w:r w:rsidR="00377931" w:rsidRPr="0061697D">
        <w:rPr>
          <w:rFonts w:ascii="CordiaUPC" w:hAnsi="CordiaUPC" w:cs="CordiaUPC" w:hint="cs"/>
          <w:i/>
          <w:iCs/>
          <w:sz w:val="26"/>
          <w:szCs w:val="26"/>
        </w:rPr>
        <w:t xml:space="preserve">(Bank only: Baht </w:t>
      </w:r>
      <w:r w:rsidR="00EB2A1B" w:rsidRPr="0061697D">
        <w:rPr>
          <w:rFonts w:ascii="CordiaUPC" w:hAnsi="CordiaUPC" w:cs="CordiaUPC"/>
          <w:i/>
          <w:iCs/>
          <w:sz w:val="26"/>
          <w:szCs w:val="26"/>
          <w:lang w:bidi="th-TH"/>
        </w:rPr>
        <w:t>1,</w:t>
      </w:r>
      <w:r w:rsidR="00AB0CA3" w:rsidRPr="0061697D">
        <w:rPr>
          <w:rFonts w:ascii="CordiaUPC" w:hAnsi="CordiaUPC" w:cs="CordiaUPC" w:hint="cs"/>
          <w:i/>
          <w:iCs/>
          <w:sz w:val="26"/>
          <w:szCs w:val="26"/>
          <w:cs/>
          <w:lang w:bidi="th-TH"/>
        </w:rPr>
        <w:t>78</w:t>
      </w:r>
      <w:r w:rsidR="00AB0CA3" w:rsidRPr="0061697D">
        <w:rPr>
          <w:rFonts w:ascii="CordiaUPC" w:hAnsi="CordiaUPC" w:cs="CordiaUPC"/>
          <w:i/>
          <w:iCs/>
          <w:sz w:val="26"/>
          <w:szCs w:val="26"/>
          <w:lang w:val="en-US" w:bidi="th-TH"/>
        </w:rPr>
        <w:t>1</w:t>
      </w:r>
      <w:r w:rsidR="000F1426" w:rsidRPr="0061697D">
        <w:rPr>
          <w:rFonts w:ascii="CordiaUPC" w:hAnsi="CordiaUPC" w:cs="CordiaUPC"/>
          <w:sz w:val="26"/>
          <w:szCs w:val="26"/>
          <w:lang w:bidi="th-TH"/>
        </w:rPr>
        <w:t xml:space="preserve"> </w:t>
      </w:r>
      <w:r w:rsidR="00377931" w:rsidRPr="0061697D">
        <w:rPr>
          <w:rFonts w:ascii="CordiaUPC" w:hAnsi="CordiaUPC" w:cs="CordiaUPC" w:hint="cs"/>
          <w:i/>
          <w:iCs/>
          <w:sz w:val="26"/>
          <w:szCs w:val="26"/>
        </w:rPr>
        <w:t>million</w:t>
      </w:r>
      <w:r w:rsidR="0041103A" w:rsidRPr="0061697D">
        <w:rPr>
          <w:rFonts w:ascii="CordiaUPC" w:hAnsi="CordiaUPC" w:cs="CordiaUPC" w:hint="cs"/>
          <w:i/>
          <w:iCs/>
          <w:sz w:val="26"/>
          <w:szCs w:val="26"/>
        </w:rPr>
        <w:t xml:space="preserve"> </w:t>
      </w:r>
      <w:r w:rsidR="009C4820" w:rsidRPr="0061697D">
        <w:rPr>
          <w:rFonts w:ascii="CordiaUPC" w:hAnsi="CordiaUPC" w:cs="CordiaUPC" w:hint="cs"/>
          <w:i/>
          <w:iCs/>
          <w:sz w:val="26"/>
          <w:szCs w:val="26"/>
          <w:vertAlign w:val="superscript"/>
        </w:rPr>
        <w:t>(1)</w:t>
      </w:r>
      <w:r w:rsidR="009C4820" w:rsidRPr="0061697D">
        <w:rPr>
          <w:rFonts w:ascii="CordiaUPC" w:hAnsi="CordiaUPC" w:cs="CordiaUPC" w:hint="cs"/>
          <w:i/>
          <w:iCs/>
          <w:sz w:val="26"/>
          <w:szCs w:val="26"/>
        </w:rPr>
        <w:t xml:space="preserve"> and</w:t>
      </w:r>
      <w:r w:rsidR="009C4820" w:rsidRPr="00B75063">
        <w:rPr>
          <w:rFonts w:ascii="CordiaUPC" w:hAnsi="CordiaUPC" w:cs="CordiaUPC" w:hint="cs"/>
          <w:i/>
          <w:iCs/>
          <w:sz w:val="26"/>
          <w:szCs w:val="26"/>
        </w:rPr>
        <w:t xml:space="preserve"> Baht </w:t>
      </w:r>
      <w:r w:rsidR="000F1426" w:rsidRPr="00B75063">
        <w:rPr>
          <w:rFonts w:ascii="CordiaUPC" w:hAnsi="CordiaUPC" w:cs="CordiaUPC"/>
          <w:i/>
          <w:iCs/>
          <w:sz w:val="26"/>
          <w:szCs w:val="26"/>
        </w:rPr>
        <w:t>1,620</w:t>
      </w:r>
      <w:r w:rsidR="00775D28" w:rsidRPr="00B75063">
        <w:rPr>
          <w:rFonts w:ascii="CordiaUPC" w:hAnsi="CordiaUPC" w:cs="CordiaUPC"/>
          <w:i/>
          <w:iCs/>
          <w:sz w:val="26"/>
          <w:szCs w:val="26"/>
        </w:rPr>
        <w:t xml:space="preserve"> </w:t>
      </w:r>
      <w:r w:rsidR="00377931" w:rsidRPr="00B75063">
        <w:rPr>
          <w:rFonts w:ascii="CordiaUPC" w:hAnsi="CordiaUPC" w:cs="CordiaUPC" w:hint="cs"/>
          <w:i/>
          <w:iCs/>
          <w:sz w:val="26"/>
          <w:szCs w:val="26"/>
        </w:rPr>
        <w:t>million</w:t>
      </w:r>
      <w:r w:rsidR="00901CE4" w:rsidRPr="00B75063">
        <w:rPr>
          <w:rFonts w:ascii="CordiaUPC" w:hAnsi="CordiaUPC" w:cs="CordiaUPC" w:hint="cs"/>
          <w:i/>
          <w:iCs/>
          <w:sz w:val="26"/>
          <w:szCs w:val="26"/>
        </w:rPr>
        <w:t xml:space="preserve"> </w:t>
      </w:r>
      <w:r w:rsidR="009C4820" w:rsidRPr="00B75063">
        <w:rPr>
          <w:rFonts w:ascii="CordiaUPC" w:hAnsi="CordiaUPC" w:cs="CordiaUPC" w:hint="cs"/>
          <w:i/>
          <w:iCs/>
          <w:sz w:val="26"/>
          <w:szCs w:val="26"/>
          <w:vertAlign w:val="superscript"/>
        </w:rPr>
        <w:t>(1)</w:t>
      </w:r>
      <w:r w:rsidR="00377931" w:rsidRPr="00B75063">
        <w:rPr>
          <w:rFonts w:ascii="CordiaUPC" w:hAnsi="CordiaUPC" w:cs="CordiaUPC" w:hint="cs"/>
          <w:i/>
          <w:iCs/>
          <w:sz w:val="26"/>
          <w:szCs w:val="26"/>
        </w:rPr>
        <w:t>, respectively).</w:t>
      </w:r>
    </w:p>
    <w:p w14:paraId="1B3E4652" w14:textId="28A47DCE" w:rsidR="00610CCD" w:rsidRPr="00B75063" w:rsidRDefault="00610CCD">
      <w:pPr>
        <w:spacing w:line="240" w:lineRule="auto"/>
        <w:rPr>
          <w:rFonts w:ascii="CordiaUPC" w:hAnsi="CordiaUPC" w:cs="CordiaUPC"/>
          <w:i/>
          <w:iCs/>
          <w:sz w:val="26"/>
          <w:szCs w:val="26"/>
        </w:rPr>
      </w:pPr>
    </w:p>
    <w:p w14:paraId="27AFF995" w14:textId="236B2596" w:rsidR="004D78F9" w:rsidRPr="00B75063" w:rsidRDefault="004D78F9" w:rsidP="00D323F2">
      <w:pPr>
        <w:autoSpaceDE w:val="0"/>
        <w:autoSpaceDN w:val="0"/>
        <w:adjustRightInd w:val="0"/>
        <w:spacing w:line="240" w:lineRule="exact"/>
        <w:ind w:left="540" w:hanging="450"/>
        <w:jc w:val="both"/>
        <w:rPr>
          <w:rFonts w:ascii="CordiaUPC" w:hAnsi="CordiaUPC" w:cs="CordiaUPC"/>
          <w:sz w:val="26"/>
          <w:szCs w:val="26"/>
          <w:lang w:bidi="th-TH"/>
        </w:rPr>
      </w:pPr>
      <w:r w:rsidRPr="00D323F2">
        <w:rPr>
          <w:rFonts w:ascii="CordiaUPC" w:hAnsi="CordiaUPC" w:cs="CordiaUPC" w:hint="cs"/>
          <w:i/>
          <w:iCs/>
          <w:sz w:val="26"/>
          <w:szCs w:val="26"/>
          <w:lang w:bidi="th-TH"/>
        </w:rPr>
        <w:t>(b)</w:t>
      </w:r>
      <w:r w:rsidRPr="00D323F2">
        <w:rPr>
          <w:rFonts w:ascii="CordiaUPC" w:hAnsi="CordiaUPC" w:cs="CordiaUPC" w:hint="cs"/>
          <w:i/>
          <w:iCs/>
          <w:sz w:val="26"/>
          <w:szCs w:val="26"/>
          <w:lang w:bidi="th-TH"/>
        </w:rPr>
        <w:tab/>
      </w:r>
      <w:r w:rsidRPr="00B75063">
        <w:rPr>
          <w:rFonts w:ascii="CordiaUPC" w:hAnsi="CordiaUPC" w:cs="CordiaUPC" w:hint="cs"/>
          <w:sz w:val="26"/>
          <w:szCs w:val="26"/>
          <w:lang w:bidi="th-TH"/>
        </w:rPr>
        <w:t xml:space="preserve">As </w:t>
      </w:r>
      <w:proofErr w:type="gramStart"/>
      <w:r w:rsidRPr="00B75063">
        <w:rPr>
          <w:rFonts w:ascii="CordiaUPC" w:hAnsi="CordiaUPC" w:cs="CordiaUPC" w:hint="cs"/>
          <w:sz w:val="26"/>
          <w:szCs w:val="26"/>
          <w:lang w:bidi="th-TH"/>
        </w:rPr>
        <w:t>at</w:t>
      </w:r>
      <w:proofErr w:type="gramEnd"/>
      <w:r w:rsidRPr="00B75063">
        <w:rPr>
          <w:rFonts w:ascii="CordiaUPC" w:hAnsi="CordiaUPC" w:cs="CordiaUPC" w:hint="cs"/>
          <w:sz w:val="26"/>
          <w:szCs w:val="26"/>
          <w:lang w:bidi="th-TH"/>
        </w:rPr>
        <w:t xml:space="preserve"> </w:t>
      </w:r>
      <w:r w:rsidRPr="00B75063">
        <w:rPr>
          <w:rFonts w:ascii="CordiaUPC" w:hAnsi="CordiaUPC" w:cs="CordiaUPC"/>
          <w:sz w:val="26"/>
          <w:szCs w:val="26"/>
          <w:lang w:bidi="th-TH"/>
        </w:rPr>
        <w:t>30 September 202</w:t>
      </w:r>
      <w:r w:rsidR="002B688F" w:rsidRPr="00B75063">
        <w:rPr>
          <w:rFonts w:ascii="CordiaUPC" w:hAnsi="CordiaUPC" w:cs="CordiaUPC"/>
          <w:sz w:val="26"/>
          <w:szCs w:val="26"/>
          <w:lang w:bidi="th-TH"/>
        </w:rPr>
        <w:t>3</w:t>
      </w:r>
      <w:r w:rsidRPr="00B75063">
        <w:rPr>
          <w:rFonts w:ascii="CordiaUPC" w:hAnsi="CordiaUPC" w:cs="CordiaUPC"/>
          <w:sz w:val="26"/>
          <w:szCs w:val="26"/>
          <w:lang w:bidi="th-TH"/>
        </w:rPr>
        <w:t xml:space="preserve"> and 31 December 202</w:t>
      </w:r>
      <w:r w:rsidR="002B688F" w:rsidRPr="00B75063">
        <w:rPr>
          <w:rFonts w:ascii="CordiaUPC" w:hAnsi="CordiaUPC" w:cs="CordiaUPC"/>
          <w:sz w:val="26"/>
          <w:szCs w:val="26"/>
          <w:lang w:bidi="th-TH"/>
        </w:rPr>
        <w:t>2</w:t>
      </w:r>
      <w:r w:rsidRPr="00B75063">
        <w:rPr>
          <w:rFonts w:ascii="CordiaUPC" w:hAnsi="CordiaUPC" w:cs="CordiaUPC" w:hint="cs"/>
          <w:sz w:val="26"/>
          <w:szCs w:val="26"/>
          <w:lang w:bidi="th-TH"/>
        </w:rPr>
        <w:t xml:space="preserve">, the Bank and its subsidiaries have recognised provisions for possible loss from the litigation </w:t>
      </w:r>
      <w:r w:rsidR="00E42C2C" w:rsidRPr="00B75063">
        <w:rPr>
          <w:rFonts w:ascii="CordiaUPC" w:hAnsi="CordiaUPC" w:cs="CordiaUPC"/>
          <w:sz w:val="26"/>
          <w:szCs w:val="26"/>
          <w:lang w:bidi="th-TH"/>
        </w:rPr>
        <w:t>and other claims</w:t>
      </w:r>
      <w:r w:rsidRPr="00B75063">
        <w:rPr>
          <w:rFonts w:ascii="CordiaUPC" w:hAnsi="CordiaUPC" w:cs="CordiaUPC" w:hint="cs"/>
          <w:sz w:val="26"/>
          <w:szCs w:val="26"/>
          <w:lang w:bidi="th-TH"/>
        </w:rPr>
        <w:t xml:space="preserve"> totalling Baht </w:t>
      </w:r>
      <w:r w:rsidR="00EB2A1B" w:rsidRPr="00B75063">
        <w:rPr>
          <w:rFonts w:ascii="CordiaUPC" w:hAnsi="CordiaUPC" w:cs="CordiaUPC"/>
          <w:sz w:val="26"/>
          <w:szCs w:val="26"/>
          <w:lang w:bidi="th-TH"/>
        </w:rPr>
        <w:t>198</w:t>
      </w:r>
      <w:r w:rsidR="002B688F" w:rsidRPr="00B75063">
        <w:rPr>
          <w:rFonts w:ascii="CordiaUPC" w:hAnsi="CordiaUPC" w:cs="CordiaUPC"/>
          <w:sz w:val="26"/>
          <w:szCs w:val="26"/>
          <w:lang w:bidi="th-TH"/>
        </w:rPr>
        <w:t xml:space="preserve"> </w:t>
      </w:r>
      <w:r w:rsidRPr="00B75063">
        <w:rPr>
          <w:rFonts w:ascii="CordiaUPC" w:hAnsi="CordiaUPC" w:cs="CordiaUPC" w:hint="cs"/>
          <w:sz w:val="26"/>
          <w:szCs w:val="26"/>
          <w:lang w:bidi="th-TH"/>
        </w:rPr>
        <w:t xml:space="preserve">million and Baht </w:t>
      </w:r>
      <w:r w:rsidRPr="00B75063">
        <w:rPr>
          <w:rFonts w:ascii="CordiaUPC" w:hAnsi="CordiaUPC" w:cs="CordiaUPC"/>
          <w:sz w:val="26"/>
          <w:szCs w:val="26"/>
          <w:lang w:bidi="th-TH"/>
        </w:rPr>
        <w:t>57</w:t>
      </w:r>
      <w:r w:rsidR="002B688F" w:rsidRPr="00B75063">
        <w:rPr>
          <w:rFonts w:ascii="CordiaUPC" w:hAnsi="CordiaUPC" w:cs="CordiaUPC"/>
          <w:sz w:val="26"/>
          <w:szCs w:val="26"/>
          <w:lang w:bidi="th-TH"/>
        </w:rPr>
        <w:t>8</w:t>
      </w:r>
      <w:r w:rsidRPr="00B75063">
        <w:rPr>
          <w:rFonts w:ascii="CordiaUPC" w:hAnsi="CordiaUPC" w:cs="CordiaUPC" w:hint="cs"/>
          <w:sz w:val="26"/>
          <w:szCs w:val="26"/>
          <w:lang w:bidi="th-TH"/>
        </w:rPr>
        <w:t xml:space="preserve"> million, respectively (</w:t>
      </w:r>
      <w:r w:rsidRPr="00B75063">
        <w:rPr>
          <w:rFonts w:ascii="CordiaUPC" w:hAnsi="CordiaUPC" w:cs="CordiaUPC" w:hint="cs"/>
          <w:i/>
          <w:iCs/>
          <w:sz w:val="26"/>
          <w:szCs w:val="26"/>
          <w:lang w:bidi="th-TH"/>
        </w:rPr>
        <w:t xml:space="preserve">Bank only: Baht </w:t>
      </w:r>
      <w:r w:rsidR="00EB2A1B" w:rsidRPr="00B75063">
        <w:rPr>
          <w:rFonts w:ascii="CordiaUPC" w:hAnsi="CordiaUPC" w:cs="CordiaUPC"/>
          <w:i/>
          <w:iCs/>
          <w:sz w:val="26"/>
          <w:szCs w:val="26"/>
          <w:lang w:bidi="th-TH"/>
        </w:rPr>
        <w:t>198</w:t>
      </w:r>
      <w:r w:rsidR="002B688F" w:rsidRPr="00B75063">
        <w:rPr>
          <w:rFonts w:ascii="CordiaUPC" w:hAnsi="CordiaUPC" w:cs="CordiaUPC"/>
          <w:i/>
          <w:iCs/>
          <w:sz w:val="26"/>
          <w:szCs w:val="26"/>
          <w:lang w:bidi="th-TH"/>
        </w:rPr>
        <w:t xml:space="preserve"> </w:t>
      </w:r>
      <w:r w:rsidRPr="00B75063">
        <w:rPr>
          <w:rFonts w:ascii="CordiaUPC" w:hAnsi="CordiaUPC" w:cs="CordiaUPC" w:hint="cs"/>
          <w:i/>
          <w:iCs/>
          <w:sz w:val="26"/>
          <w:szCs w:val="26"/>
          <w:lang w:bidi="th-TH"/>
        </w:rPr>
        <w:t xml:space="preserve">million and Baht </w:t>
      </w:r>
      <w:r w:rsidRPr="00B75063">
        <w:rPr>
          <w:rFonts w:ascii="CordiaUPC" w:hAnsi="CordiaUPC" w:cs="CordiaUPC"/>
          <w:i/>
          <w:iCs/>
          <w:sz w:val="26"/>
          <w:szCs w:val="26"/>
          <w:lang w:bidi="th-TH"/>
        </w:rPr>
        <w:t>57</w:t>
      </w:r>
      <w:r w:rsidR="002B688F" w:rsidRPr="00B75063">
        <w:rPr>
          <w:rFonts w:ascii="CordiaUPC" w:hAnsi="CordiaUPC" w:cs="CordiaUPC"/>
          <w:i/>
          <w:iCs/>
          <w:sz w:val="26"/>
          <w:szCs w:val="26"/>
          <w:lang w:bidi="th-TH"/>
        </w:rPr>
        <w:t>8</w:t>
      </w:r>
      <w:r w:rsidRPr="00B75063">
        <w:rPr>
          <w:rFonts w:ascii="CordiaUPC" w:hAnsi="CordiaUPC" w:cs="CordiaUPC" w:hint="cs"/>
          <w:i/>
          <w:iCs/>
          <w:sz w:val="26"/>
          <w:szCs w:val="26"/>
          <w:lang w:bidi="th-TH"/>
        </w:rPr>
        <w:t xml:space="preserve"> million, respectively</w:t>
      </w:r>
      <w:r w:rsidRPr="00B75063">
        <w:rPr>
          <w:rFonts w:ascii="CordiaUPC" w:hAnsi="CordiaUPC" w:cs="CordiaUPC" w:hint="cs"/>
          <w:sz w:val="26"/>
          <w:szCs w:val="26"/>
          <w:lang w:bidi="th-TH"/>
        </w:rPr>
        <w:t xml:space="preserve">). The management considers that the provision established for such potential loss due to the said litigation </w:t>
      </w:r>
      <w:r w:rsidR="00E42C2C" w:rsidRPr="00B75063">
        <w:rPr>
          <w:rFonts w:ascii="CordiaUPC" w:hAnsi="CordiaUPC" w:cs="CordiaUPC"/>
          <w:sz w:val="26"/>
          <w:szCs w:val="26"/>
          <w:lang w:bidi="th-TH"/>
        </w:rPr>
        <w:t>and other claims</w:t>
      </w:r>
      <w:r w:rsidRPr="00B75063">
        <w:rPr>
          <w:rFonts w:ascii="CordiaUPC" w:hAnsi="CordiaUPC" w:cs="CordiaUPC" w:hint="cs"/>
          <w:sz w:val="26"/>
          <w:szCs w:val="26"/>
          <w:lang w:bidi="th-TH"/>
        </w:rPr>
        <w:t xml:space="preserve"> is adequate. </w:t>
      </w:r>
    </w:p>
    <w:p w14:paraId="6656B6E3" w14:textId="77777777" w:rsidR="00610CCD" w:rsidRPr="00B75063" w:rsidRDefault="00610CCD" w:rsidP="00610CCD">
      <w:pPr>
        <w:spacing w:line="240" w:lineRule="exact"/>
        <w:rPr>
          <w:rFonts w:ascii="CordiaUPC" w:hAnsi="CordiaUPC" w:cs="CordiaUPC"/>
          <w:sz w:val="12"/>
          <w:szCs w:val="12"/>
        </w:rPr>
      </w:pPr>
    </w:p>
    <w:p w14:paraId="27B31DA6" w14:textId="2781F327" w:rsidR="00610CCD" w:rsidRPr="00B75063" w:rsidRDefault="00610CCD" w:rsidP="00610CCD">
      <w:pPr>
        <w:pStyle w:val="ListParagraph"/>
        <w:numPr>
          <w:ilvl w:val="0"/>
          <w:numId w:val="22"/>
        </w:numPr>
        <w:tabs>
          <w:tab w:val="left" w:pos="900"/>
        </w:tabs>
        <w:autoSpaceDE w:val="0"/>
        <w:autoSpaceDN w:val="0"/>
        <w:adjustRightInd w:val="0"/>
        <w:spacing w:line="240" w:lineRule="exact"/>
        <w:ind w:left="720" w:hanging="180"/>
        <w:jc w:val="both"/>
        <w:rPr>
          <w:rFonts w:ascii="CordiaUPC" w:hAnsi="CordiaUPC" w:cs="CordiaUPC"/>
          <w:szCs w:val="22"/>
        </w:rPr>
      </w:pPr>
      <w:r w:rsidRPr="00B75063">
        <w:rPr>
          <w:rFonts w:ascii="CordiaUPC" w:hAnsi="CordiaUPC" w:cs="CordiaUPC" w:hint="cs"/>
          <w:szCs w:val="22"/>
        </w:rPr>
        <w:t xml:space="preserve">Excluding the liabilities of the Bank and its subsidiaries as </w:t>
      </w:r>
      <w:proofErr w:type="gramStart"/>
      <w:r w:rsidRPr="00B75063">
        <w:rPr>
          <w:rFonts w:ascii="CordiaUPC" w:hAnsi="CordiaUPC" w:cs="CordiaUPC" w:hint="cs"/>
          <w:szCs w:val="22"/>
        </w:rPr>
        <w:t>at</w:t>
      </w:r>
      <w:proofErr w:type="gramEnd"/>
      <w:r w:rsidRPr="00B75063">
        <w:rPr>
          <w:rFonts w:ascii="CordiaUPC" w:hAnsi="CordiaUPC" w:cs="CordiaUPC" w:hint="cs"/>
          <w:szCs w:val="22"/>
        </w:rPr>
        <w:t xml:space="preserve"> </w:t>
      </w:r>
      <w:r w:rsidRPr="00B75063">
        <w:rPr>
          <w:rFonts w:ascii="CordiaUPC" w:eastAsia="Times New Roman" w:hAnsi="CordiaUPC" w:cs="CordiaUPC"/>
          <w:szCs w:val="22"/>
          <w:lang w:bidi="th-TH"/>
        </w:rPr>
        <w:t>30 September</w:t>
      </w:r>
      <w:r w:rsidRPr="00B75063">
        <w:rPr>
          <w:rFonts w:ascii="CordiaUPC" w:hAnsi="CordiaUPC" w:cs="CordiaUPC" w:hint="cs"/>
          <w:szCs w:val="22"/>
        </w:rPr>
        <w:t xml:space="preserve"> </w:t>
      </w:r>
      <w:r w:rsidRPr="00B75063">
        <w:rPr>
          <w:rFonts w:ascii="CordiaUPC" w:eastAsia="Times New Roman" w:hAnsi="CordiaUPC" w:cs="CordiaUPC"/>
          <w:szCs w:val="22"/>
          <w:lang w:bidi="th-TH"/>
        </w:rPr>
        <w:t>202</w:t>
      </w:r>
      <w:r w:rsidR="002B688F" w:rsidRPr="00B75063">
        <w:rPr>
          <w:rFonts w:ascii="CordiaUPC" w:eastAsia="Times New Roman" w:hAnsi="CordiaUPC" w:cs="CordiaUPC"/>
          <w:szCs w:val="22"/>
          <w:lang w:bidi="th-TH"/>
        </w:rPr>
        <w:t>3</w:t>
      </w:r>
      <w:r w:rsidRPr="00B75063">
        <w:rPr>
          <w:rFonts w:ascii="CordiaUPC" w:hAnsi="CordiaUPC" w:cs="CordiaUPC" w:hint="cs"/>
          <w:szCs w:val="22"/>
        </w:rPr>
        <w:t xml:space="preserve"> and 31 December 202</w:t>
      </w:r>
      <w:r w:rsidR="002B688F" w:rsidRPr="00B75063">
        <w:rPr>
          <w:rFonts w:ascii="CordiaUPC" w:hAnsi="CordiaUPC" w:cs="CordiaUPC"/>
          <w:szCs w:val="22"/>
        </w:rPr>
        <w:t>2</w:t>
      </w:r>
      <w:r w:rsidRPr="00B75063">
        <w:rPr>
          <w:rFonts w:ascii="CordiaUPC" w:hAnsi="CordiaUPC" w:cs="CordiaUPC" w:hint="cs"/>
          <w:szCs w:val="22"/>
        </w:rPr>
        <w:t xml:space="preserve"> of Baht </w:t>
      </w:r>
      <w:r w:rsidR="00EB2A1B" w:rsidRPr="00B75063">
        <w:rPr>
          <w:rFonts w:ascii="CordiaUPC" w:hAnsi="CordiaUPC" w:cs="CordiaUPC"/>
          <w:szCs w:val="22"/>
        </w:rPr>
        <w:t>687</w:t>
      </w:r>
      <w:r w:rsidR="002B688F" w:rsidRPr="00B75063">
        <w:rPr>
          <w:rFonts w:ascii="CordiaUPC" w:hAnsi="CordiaUPC" w:cs="CordiaUPC"/>
          <w:sz w:val="26"/>
          <w:szCs w:val="26"/>
          <w:lang w:bidi="th-TH"/>
        </w:rPr>
        <w:t xml:space="preserve"> </w:t>
      </w:r>
      <w:r w:rsidRPr="00B75063">
        <w:rPr>
          <w:rFonts w:ascii="CordiaUPC" w:hAnsi="CordiaUPC" w:cs="CordiaUPC" w:hint="cs"/>
          <w:szCs w:val="22"/>
        </w:rPr>
        <w:t xml:space="preserve">million and Baht </w:t>
      </w:r>
      <w:r w:rsidR="002B688F" w:rsidRPr="00B75063">
        <w:rPr>
          <w:rFonts w:ascii="CordiaUPC" w:hAnsi="CordiaUPC" w:cs="CordiaUPC"/>
          <w:szCs w:val="22"/>
        </w:rPr>
        <w:t>683</w:t>
      </w:r>
      <w:r w:rsidRPr="00B75063">
        <w:rPr>
          <w:rFonts w:ascii="CordiaUPC" w:hAnsi="CordiaUPC" w:cs="CordiaUPC" w:hint="cs"/>
          <w:szCs w:val="22"/>
          <w:cs/>
          <w:lang w:bidi="th-TH"/>
        </w:rPr>
        <w:t xml:space="preserve"> </w:t>
      </w:r>
      <w:r w:rsidRPr="00B75063">
        <w:rPr>
          <w:rFonts w:ascii="CordiaUPC" w:hAnsi="CordiaUPC" w:cs="CordiaUPC" w:hint="cs"/>
          <w:szCs w:val="22"/>
        </w:rPr>
        <w:t xml:space="preserve">million, respectively </w:t>
      </w:r>
      <w:r w:rsidRPr="00B75063">
        <w:rPr>
          <w:rFonts w:ascii="CordiaUPC" w:hAnsi="CordiaUPC" w:cs="CordiaUPC" w:hint="cs"/>
          <w:i/>
          <w:iCs/>
          <w:szCs w:val="22"/>
        </w:rPr>
        <w:t xml:space="preserve">(Bank only: Baht </w:t>
      </w:r>
      <w:r w:rsidR="00EB2A1B" w:rsidRPr="00B75063">
        <w:rPr>
          <w:rFonts w:ascii="CordiaUPC" w:hAnsi="CordiaUPC" w:cs="CordiaUPC"/>
          <w:i/>
          <w:iCs/>
          <w:szCs w:val="22"/>
        </w:rPr>
        <w:t>687</w:t>
      </w:r>
      <w:r w:rsidRPr="00B75063">
        <w:rPr>
          <w:rFonts w:ascii="CordiaUPC" w:hAnsi="CordiaUPC" w:cs="CordiaUPC" w:hint="cs"/>
          <w:i/>
          <w:iCs/>
          <w:szCs w:val="22"/>
        </w:rPr>
        <w:t xml:space="preserve"> million and Baht </w:t>
      </w:r>
      <w:r w:rsidR="002B688F" w:rsidRPr="00B75063">
        <w:rPr>
          <w:rFonts w:ascii="CordiaUPC" w:hAnsi="CordiaUPC" w:cs="CordiaUPC"/>
          <w:i/>
          <w:iCs/>
          <w:szCs w:val="22"/>
        </w:rPr>
        <w:t>683</w:t>
      </w:r>
      <w:r w:rsidRPr="00B75063">
        <w:rPr>
          <w:rFonts w:ascii="CordiaUPC" w:hAnsi="CordiaUPC" w:cs="CordiaUPC" w:hint="cs"/>
          <w:i/>
          <w:iCs/>
          <w:szCs w:val="22"/>
        </w:rPr>
        <w:t xml:space="preserve"> million, respectively)</w:t>
      </w:r>
      <w:r w:rsidRPr="00B75063">
        <w:rPr>
          <w:rFonts w:ascii="CordiaUPC" w:hAnsi="CordiaUPC" w:cs="CordiaUPC" w:hint="cs"/>
          <w:szCs w:val="22"/>
        </w:rPr>
        <w:t xml:space="preserve">, which the Court of First Instance and </w:t>
      </w:r>
      <w:r w:rsidR="004D5A0F" w:rsidRPr="00B75063">
        <w:rPr>
          <w:rFonts w:ascii="CordiaUPC" w:hAnsi="CordiaUPC" w:cs="CordiaUPC"/>
          <w:szCs w:val="22"/>
        </w:rPr>
        <w:t>the</w:t>
      </w:r>
      <w:r w:rsidR="004D5A0F" w:rsidRPr="00B75063">
        <w:rPr>
          <w:rFonts w:ascii="CordiaUPC" w:hAnsi="CordiaUPC" w:cs="CordiaUPC" w:hint="cs"/>
          <w:szCs w:val="22"/>
          <w:cs/>
          <w:lang w:bidi="th-TH"/>
        </w:rPr>
        <w:t xml:space="preserve"> </w:t>
      </w:r>
      <w:r w:rsidR="004D5A0F" w:rsidRPr="00B75063">
        <w:rPr>
          <w:rFonts w:ascii="CordiaUPC" w:hAnsi="CordiaUPC" w:cs="CordiaUPC"/>
          <w:szCs w:val="22"/>
        </w:rPr>
        <w:t>Appeals</w:t>
      </w:r>
      <w:r w:rsidRPr="00B75063">
        <w:rPr>
          <w:rFonts w:ascii="CordiaUPC" w:hAnsi="CordiaUPC" w:cs="CordiaUPC" w:hint="cs"/>
          <w:szCs w:val="22"/>
        </w:rPr>
        <w:t xml:space="preserve"> Court dismissed the cases.</w:t>
      </w:r>
    </w:p>
    <w:bookmarkEnd w:id="18"/>
    <w:p w14:paraId="18E52229" w14:textId="2AE47C9E" w:rsidR="00E30E56" w:rsidRDefault="00E30E56">
      <w:pPr>
        <w:spacing w:line="240" w:lineRule="auto"/>
        <w:rPr>
          <w:rFonts w:ascii="CordiaUPC" w:hAnsi="CordiaUPC" w:cs="CordiaUPC"/>
          <w:sz w:val="26"/>
          <w:szCs w:val="26"/>
          <w:lang w:val="en-US"/>
        </w:rPr>
      </w:pPr>
    </w:p>
    <w:p w14:paraId="480A20DC" w14:textId="1542F10A" w:rsidR="00B3056F" w:rsidRPr="004D0D65" w:rsidRDefault="00227C59" w:rsidP="00AD7C76">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6"/>
          <w:szCs w:val="26"/>
          <w:cs/>
          <w:lang w:bidi="th-TH"/>
        </w:rPr>
      </w:pPr>
      <w:r w:rsidRPr="004D0D65">
        <w:rPr>
          <w:rFonts w:ascii="CordiaUPC" w:hAnsi="CordiaUPC" w:cs="CordiaUPC" w:hint="cs"/>
          <w:i w:val="0"/>
          <w:iCs/>
          <w:sz w:val="26"/>
          <w:szCs w:val="26"/>
        </w:rPr>
        <w:t>1</w:t>
      </w:r>
      <w:r w:rsidR="000272E3" w:rsidRPr="004D0D65">
        <w:rPr>
          <w:rFonts w:ascii="CordiaUPC" w:hAnsi="CordiaUPC" w:cs="CordiaUPC"/>
          <w:i w:val="0"/>
          <w:iCs/>
          <w:sz w:val="26"/>
          <w:szCs w:val="26"/>
        </w:rPr>
        <w:t>2</w:t>
      </w:r>
      <w:r w:rsidR="00F85F2D" w:rsidRPr="004D0D65">
        <w:rPr>
          <w:rFonts w:ascii="CordiaUPC" w:hAnsi="CordiaUPC" w:cs="CordiaUPC" w:hint="cs"/>
          <w:i w:val="0"/>
          <w:iCs/>
          <w:sz w:val="26"/>
          <w:szCs w:val="26"/>
        </w:rPr>
        <w:tab/>
      </w:r>
      <w:r w:rsidR="00B3056F" w:rsidRPr="004D0D65">
        <w:rPr>
          <w:rFonts w:ascii="CordiaUPC" w:hAnsi="CordiaUPC" w:cs="CordiaUPC" w:hint="cs"/>
          <w:i w:val="0"/>
          <w:iCs/>
          <w:sz w:val="26"/>
          <w:szCs w:val="26"/>
        </w:rPr>
        <w:t>Related parties</w:t>
      </w:r>
    </w:p>
    <w:p w14:paraId="479B6B2B" w14:textId="77777777" w:rsidR="002B7133" w:rsidRPr="00392524" w:rsidRDefault="002B7133" w:rsidP="00AD7C76">
      <w:pPr>
        <w:spacing w:line="240" w:lineRule="exact"/>
        <w:ind w:left="547"/>
        <w:jc w:val="both"/>
        <w:rPr>
          <w:rFonts w:ascii="CordiaUPC" w:hAnsi="CordiaUPC" w:cs="CordiaUPC"/>
          <w:sz w:val="26"/>
          <w:szCs w:val="26"/>
          <w:lang w:val="en-US"/>
        </w:rPr>
      </w:pPr>
    </w:p>
    <w:p w14:paraId="306B22E5" w14:textId="19AE7C62" w:rsidR="00C07EB3" w:rsidRPr="00392524" w:rsidRDefault="00C07EB3" w:rsidP="00AD7C76">
      <w:pPr>
        <w:tabs>
          <w:tab w:val="left" w:pos="5245"/>
        </w:tabs>
        <w:spacing w:line="240" w:lineRule="exact"/>
        <w:ind w:left="540"/>
        <w:jc w:val="both"/>
        <w:rPr>
          <w:rFonts w:ascii="CordiaUPC" w:hAnsi="CordiaUPC" w:cs="CordiaUPC"/>
          <w:sz w:val="26"/>
          <w:szCs w:val="26"/>
        </w:rPr>
      </w:pPr>
      <w:r w:rsidRPr="00392524">
        <w:rPr>
          <w:rFonts w:ascii="CordiaUPC" w:hAnsi="CordiaUPC" w:cs="CordiaUPC" w:hint="cs"/>
          <w:sz w:val="26"/>
          <w:szCs w:val="26"/>
        </w:rPr>
        <w:t xml:space="preserve">For the purposes of these financial statements, parties </w:t>
      </w:r>
      <w:proofErr w:type="gramStart"/>
      <w:r w:rsidRPr="00392524">
        <w:rPr>
          <w:rFonts w:ascii="CordiaUPC" w:hAnsi="CordiaUPC" w:cs="CordiaUPC" w:hint="cs"/>
          <w:sz w:val="26"/>
          <w:szCs w:val="26"/>
        </w:rPr>
        <w:t>are considered to be</w:t>
      </w:r>
      <w:proofErr w:type="gramEnd"/>
      <w:r w:rsidRPr="00392524">
        <w:rPr>
          <w:rFonts w:ascii="CordiaUPC" w:hAnsi="CordiaUPC" w:cs="CordiaUPC" w:hint="cs"/>
          <w:sz w:val="26"/>
          <w:szCs w:val="26"/>
        </w:rPr>
        <w:t xml:space="preserve"> related to the </w:t>
      </w:r>
      <w:r w:rsidR="000D1B6C" w:rsidRPr="00392524">
        <w:rPr>
          <w:rFonts w:ascii="CordiaUPC" w:hAnsi="CordiaUPC" w:cs="CordiaUPC" w:hint="cs"/>
          <w:sz w:val="26"/>
          <w:szCs w:val="26"/>
          <w:lang w:bidi="th-TH"/>
        </w:rPr>
        <w:t>Bank and its subsidiaries</w:t>
      </w:r>
      <w:r w:rsidR="000D1B6C" w:rsidRPr="00392524">
        <w:rPr>
          <w:rFonts w:ascii="CordiaUPC" w:hAnsi="CordiaUPC" w:cs="CordiaUPC" w:hint="cs"/>
          <w:sz w:val="26"/>
          <w:szCs w:val="26"/>
        </w:rPr>
        <w:t xml:space="preserve"> </w:t>
      </w:r>
      <w:r w:rsidRPr="00392524">
        <w:rPr>
          <w:rFonts w:ascii="CordiaUPC" w:hAnsi="CordiaUPC" w:cs="CordiaUPC" w:hint="cs"/>
          <w:sz w:val="26"/>
          <w:szCs w:val="26"/>
        </w:rPr>
        <w:t xml:space="preserve">if the Bank </w:t>
      </w:r>
      <w:r w:rsidR="008250B9" w:rsidRPr="00392524">
        <w:rPr>
          <w:rFonts w:ascii="CordiaUPC" w:hAnsi="CordiaUPC" w:cs="CordiaUPC" w:hint="cs"/>
          <w:sz w:val="26"/>
          <w:szCs w:val="26"/>
        </w:rPr>
        <w:t>and its subsidiaries have</w:t>
      </w:r>
      <w:r w:rsidRPr="00392524">
        <w:rPr>
          <w:rFonts w:ascii="CordiaUPC" w:hAnsi="CordiaUPC" w:cs="CordiaUPC" w:hint="cs"/>
          <w:sz w:val="26"/>
          <w:szCs w:val="26"/>
        </w:rPr>
        <w:t xml:space="preserve"> the ability, directly or indirectly, to control or joint</w:t>
      </w:r>
      <w:r w:rsidR="00634C97" w:rsidRPr="00392524">
        <w:rPr>
          <w:rFonts w:ascii="CordiaUPC" w:hAnsi="CordiaUPC" w:cs="CordiaUPC" w:hint="cs"/>
          <w:sz w:val="26"/>
          <w:szCs w:val="26"/>
        </w:rPr>
        <w:t>ly</w:t>
      </w:r>
      <w:r w:rsidRPr="00392524">
        <w:rPr>
          <w:rFonts w:ascii="CordiaUPC" w:hAnsi="CordiaUPC" w:cs="CordiaUPC" w:hint="cs"/>
          <w:sz w:val="26"/>
          <w:szCs w:val="26"/>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1C46D548" w14:textId="77777777" w:rsidR="00E30E56" w:rsidRPr="00392524" w:rsidRDefault="00E30E56" w:rsidP="00E30E56">
      <w:pPr>
        <w:spacing w:line="240" w:lineRule="exact"/>
        <w:jc w:val="both"/>
        <w:rPr>
          <w:rFonts w:cs="Times New Roman"/>
          <w:szCs w:val="22"/>
          <w:lang w:val="en-US"/>
        </w:rPr>
      </w:pPr>
    </w:p>
    <w:p w14:paraId="72943A90" w14:textId="77777777" w:rsidR="001120CF" w:rsidRPr="00392524" w:rsidRDefault="00D84A02" w:rsidP="00AD7C76">
      <w:pPr>
        <w:spacing w:line="240" w:lineRule="exact"/>
        <w:ind w:left="540"/>
        <w:jc w:val="both"/>
        <w:rPr>
          <w:rFonts w:ascii="CordiaUPC" w:hAnsi="CordiaUPC" w:cs="CordiaUPC"/>
          <w:b/>
          <w:bCs/>
          <w:sz w:val="26"/>
          <w:szCs w:val="26"/>
        </w:rPr>
      </w:pPr>
      <w:r w:rsidRPr="00392524">
        <w:rPr>
          <w:rFonts w:ascii="CordiaUPC" w:hAnsi="CordiaUPC" w:cs="CordiaUPC" w:hint="cs"/>
          <w:b/>
          <w:bCs/>
          <w:sz w:val="26"/>
          <w:szCs w:val="26"/>
        </w:rPr>
        <w:t>Definitions and characteristics of relationships</w:t>
      </w:r>
    </w:p>
    <w:p w14:paraId="3B979B6D" w14:textId="77777777" w:rsidR="00D84A02" w:rsidRPr="00392524" w:rsidRDefault="00D84A02" w:rsidP="00AD7C76">
      <w:pPr>
        <w:spacing w:line="240" w:lineRule="exact"/>
        <w:ind w:left="547"/>
        <w:jc w:val="both"/>
        <w:rPr>
          <w:rFonts w:ascii="CordiaUPC" w:hAnsi="CordiaUPC" w:cs="CordiaUPC"/>
          <w:sz w:val="26"/>
          <w:szCs w:val="26"/>
          <w:lang w:val="en-US"/>
        </w:rPr>
      </w:pPr>
    </w:p>
    <w:p w14:paraId="42327AD7" w14:textId="77777777" w:rsidR="00D84A02" w:rsidRPr="00392524" w:rsidRDefault="00D84A02"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t>Related parties are as follows:</w:t>
      </w:r>
    </w:p>
    <w:p w14:paraId="259F6692" w14:textId="77777777" w:rsidR="00D84A02" w:rsidRPr="00392524" w:rsidRDefault="00D84A02" w:rsidP="00AD7C76">
      <w:pPr>
        <w:spacing w:line="240" w:lineRule="exact"/>
        <w:ind w:left="547"/>
        <w:jc w:val="both"/>
        <w:rPr>
          <w:rFonts w:ascii="CordiaUPC" w:hAnsi="CordiaUPC" w:cs="CordiaUPC"/>
          <w:sz w:val="26"/>
          <w:szCs w:val="26"/>
          <w:lang w:val="en-US"/>
        </w:rPr>
      </w:pPr>
    </w:p>
    <w:p w14:paraId="6F2EA80F" w14:textId="77777777" w:rsidR="00D84A02" w:rsidRPr="00392524" w:rsidRDefault="00D84A02" w:rsidP="00AD7C76">
      <w:pPr>
        <w:numPr>
          <w:ilvl w:val="0"/>
          <w:numId w:val="23"/>
        </w:numPr>
        <w:spacing w:line="240" w:lineRule="exact"/>
        <w:jc w:val="both"/>
        <w:rPr>
          <w:rFonts w:ascii="CordiaUPC" w:hAnsi="CordiaUPC" w:cs="CordiaUPC"/>
          <w:sz w:val="26"/>
          <w:szCs w:val="26"/>
        </w:rPr>
      </w:pPr>
      <w:r w:rsidRPr="00392524">
        <w:rPr>
          <w:rFonts w:ascii="CordiaUPC" w:hAnsi="CordiaUPC" w:cs="CordiaUPC" w:hint="cs"/>
          <w:sz w:val="26"/>
          <w:szCs w:val="26"/>
        </w:rPr>
        <w:t>Major shareholders are the shareholders who own over 10% of the Bank’s paid-up share capital.</w:t>
      </w:r>
    </w:p>
    <w:p w14:paraId="6BF22A0D" w14:textId="77777777" w:rsidR="001A31E0" w:rsidRPr="00392524" w:rsidRDefault="001A31E0" w:rsidP="00AD7C76">
      <w:pPr>
        <w:spacing w:line="240" w:lineRule="exact"/>
        <w:ind w:left="547"/>
        <w:jc w:val="both"/>
        <w:rPr>
          <w:rFonts w:ascii="CordiaUPC" w:hAnsi="CordiaUPC" w:cs="CordiaUPC"/>
          <w:sz w:val="26"/>
          <w:szCs w:val="26"/>
          <w:lang w:val="en-US"/>
        </w:rPr>
      </w:pPr>
    </w:p>
    <w:p w14:paraId="4444366C" w14:textId="77777777" w:rsidR="001A31E0" w:rsidRPr="00392524" w:rsidRDefault="001A31E0" w:rsidP="00AD7C76">
      <w:pPr>
        <w:numPr>
          <w:ilvl w:val="0"/>
          <w:numId w:val="23"/>
        </w:numPr>
        <w:spacing w:line="240" w:lineRule="exact"/>
        <w:rPr>
          <w:rFonts w:ascii="CordiaUPC" w:hAnsi="CordiaUPC" w:cs="CordiaUPC"/>
          <w:sz w:val="26"/>
          <w:szCs w:val="26"/>
        </w:rPr>
      </w:pPr>
      <w:r w:rsidRPr="00392524">
        <w:rPr>
          <w:rFonts w:ascii="CordiaUPC" w:hAnsi="CordiaUPC" w:cs="CordiaUPC" w:hint="cs"/>
          <w:sz w:val="26"/>
          <w:szCs w:val="26"/>
        </w:rPr>
        <w:t>Subsidiaries</w:t>
      </w:r>
    </w:p>
    <w:p w14:paraId="07E8B743" w14:textId="77777777" w:rsidR="001A31E0" w:rsidRPr="00392524" w:rsidRDefault="001A31E0" w:rsidP="00AD7C76">
      <w:pPr>
        <w:spacing w:line="240" w:lineRule="exact"/>
        <w:ind w:left="547"/>
        <w:jc w:val="both"/>
        <w:rPr>
          <w:rFonts w:ascii="CordiaUPC" w:hAnsi="CordiaUPC" w:cs="CordiaUPC"/>
          <w:sz w:val="26"/>
          <w:szCs w:val="26"/>
          <w:lang w:val="en-US"/>
        </w:rPr>
      </w:pPr>
    </w:p>
    <w:p w14:paraId="05CB39A5" w14:textId="5FCE286A" w:rsidR="001A31E0" w:rsidRPr="00392524" w:rsidRDefault="001A31E0" w:rsidP="00AD7C76">
      <w:pPr>
        <w:numPr>
          <w:ilvl w:val="0"/>
          <w:numId w:val="23"/>
        </w:numPr>
        <w:spacing w:line="240" w:lineRule="exact"/>
        <w:rPr>
          <w:rFonts w:ascii="CordiaUPC" w:hAnsi="CordiaUPC" w:cs="CordiaUPC"/>
          <w:sz w:val="26"/>
          <w:szCs w:val="26"/>
        </w:rPr>
      </w:pPr>
      <w:r w:rsidRPr="00392524">
        <w:rPr>
          <w:rFonts w:ascii="CordiaUPC" w:hAnsi="CordiaUPC" w:cs="CordiaUPC" w:hint="cs"/>
          <w:sz w:val="26"/>
          <w:szCs w:val="26"/>
        </w:rPr>
        <w:t>Associate</w:t>
      </w:r>
      <w:r w:rsidR="00B519EA">
        <w:rPr>
          <w:rFonts w:ascii="CordiaUPC" w:hAnsi="CordiaUPC" w:cs="CordiaUPC"/>
          <w:sz w:val="26"/>
          <w:szCs w:val="26"/>
        </w:rPr>
        <w:t>s</w:t>
      </w:r>
    </w:p>
    <w:p w14:paraId="606F1A2C" w14:textId="77777777" w:rsidR="001A31E0" w:rsidRPr="00392524" w:rsidRDefault="001A31E0" w:rsidP="00AD7C76">
      <w:pPr>
        <w:spacing w:line="240" w:lineRule="exact"/>
        <w:ind w:left="547"/>
        <w:jc w:val="both"/>
        <w:rPr>
          <w:rFonts w:ascii="CordiaUPC" w:hAnsi="CordiaUPC" w:cs="CordiaUPC"/>
          <w:sz w:val="26"/>
          <w:szCs w:val="26"/>
          <w:lang w:val="en-US"/>
        </w:rPr>
      </w:pPr>
    </w:p>
    <w:p w14:paraId="214C02C5" w14:textId="6BDA18B5" w:rsidR="00D84A02" w:rsidRPr="00392524" w:rsidRDefault="00D84A02" w:rsidP="00AD7C76">
      <w:pPr>
        <w:numPr>
          <w:ilvl w:val="0"/>
          <w:numId w:val="23"/>
        </w:numPr>
        <w:spacing w:line="240" w:lineRule="exact"/>
        <w:jc w:val="both"/>
        <w:rPr>
          <w:rFonts w:ascii="CordiaUPC" w:hAnsi="CordiaUPC" w:cs="CordiaUPC"/>
          <w:sz w:val="26"/>
          <w:szCs w:val="26"/>
        </w:rPr>
      </w:pPr>
      <w:r w:rsidRPr="00392524">
        <w:rPr>
          <w:rFonts w:ascii="CordiaUPC" w:hAnsi="CordiaUPC" w:cs="CordiaUPC" w:hint="cs"/>
          <w:sz w:val="26"/>
          <w:szCs w:val="26"/>
        </w:rPr>
        <w:t>Key management personnel of the Bank</w:t>
      </w:r>
      <w:r w:rsidR="00522FFC" w:rsidRPr="00392524">
        <w:rPr>
          <w:rFonts w:ascii="CordiaUPC" w:hAnsi="CordiaUPC" w:cs="CordiaUPC" w:hint="cs"/>
          <w:sz w:val="26"/>
          <w:szCs w:val="26"/>
        </w:rPr>
        <w:t xml:space="preserve"> and its subsidiaries</w:t>
      </w:r>
      <w:r w:rsidRPr="00392524">
        <w:rPr>
          <w:rFonts w:ascii="CordiaUPC" w:hAnsi="CordiaUPC" w:cs="CordiaUPC" w:hint="cs"/>
          <w:sz w:val="26"/>
          <w:szCs w:val="26"/>
        </w:rPr>
        <w:t xml:space="preserve"> </w:t>
      </w:r>
    </w:p>
    <w:p w14:paraId="2AC96599" w14:textId="77777777" w:rsidR="00876C79" w:rsidRDefault="00876C79" w:rsidP="00AD7C76">
      <w:pPr>
        <w:spacing w:line="240" w:lineRule="exact"/>
        <w:ind w:left="900" w:hanging="360"/>
        <w:jc w:val="both"/>
        <w:rPr>
          <w:rFonts w:ascii="CordiaUPC" w:hAnsi="CordiaUPC" w:cs="CordiaUPC"/>
          <w:sz w:val="26"/>
          <w:szCs w:val="26"/>
        </w:rPr>
      </w:pPr>
    </w:p>
    <w:p w14:paraId="02A30964" w14:textId="0CFB9680" w:rsidR="005D08C5" w:rsidRPr="00392524" w:rsidRDefault="001A31E0" w:rsidP="00AD7C76">
      <w:pPr>
        <w:spacing w:line="240" w:lineRule="exact"/>
        <w:ind w:left="900" w:hanging="360"/>
        <w:jc w:val="both"/>
        <w:rPr>
          <w:rFonts w:ascii="CordiaUPC" w:hAnsi="CordiaUPC" w:cs="CordiaUPC"/>
          <w:sz w:val="26"/>
          <w:szCs w:val="26"/>
        </w:rPr>
      </w:pPr>
      <w:r w:rsidRPr="00283458">
        <w:rPr>
          <w:rFonts w:ascii="CordiaUPC" w:hAnsi="CordiaUPC" w:cs="CordiaUPC" w:hint="cs"/>
          <w:sz w:val="26"/>
          <w:szCs w:val="26"/>
        </w:rPr>
        <w:lastRenderedPageBreak/>
        <w:t>5</w:t>
      </w:r>
      <w:r w:rsidR="005D08C5" w:rsidRPr="00283458">
        <w:rPr>
          <w:rFonts w:ascii="CordiaUPC" w:hAnsi="CordiaUPC" w:cs="CordiaUPC" w:hint="cs"/>
          <w:sz w:val="26"/>
          <w:szCs w:val="26"/>
        </w:rPr>
        <w:t>.</w:t>
      </w:r>
      <w:r w:rsidR="005D08C5" w:rsidRPr="00283458">
        <w:rPr>
          <w:rFonts w:ascii="CordiaUPC" w:hAnsi="CordiaUPC" w:cs="CordiaUPC" w:hint="cs"/>
          <w:sz w:val="26"/>
          <w:szCs w:val="26"/>
        </w:rPr>
        <w:tab/>
        <w:t>Other related parties are</w:t>
      </w:r>
      <w:r w:rsidR="00B657C2" w:rsidRPr="00283458">
        <w:rPr>
          <w:rFonts w:ascii="CordiaUPC" w:hAnsi="CordiaUPC" w:cs="CordiaUPC" w:hint="cs"/>
          <w:sz w:val="26"/>
          <w:szCs w:val="26"/>
        </w:rPr>
        <w:t>:</w:t>
      </w:r>
    </w:p>
    <w:p w14:paraId="43ABEA9D" w14:textId="77777777" w:rsidR="005D08C5" w:rsidRPr="00392524" w:rsidRDefault="005D08C5" w:rsidP="00AD7C76">
      <w:pPr>
        <w:spacing w:line="240" w:lineRule="exact"/>
        <w:ind w:left="547"/>
        <w:jc w:val="both"/>
        <w:rPr>
          <w:rFonts w:ascii="CordiaUPC" w:hAnsi="CordiaUPC" w:cs="CordiaUPC"/>
          <w:sz w:val="26"/>
          <w:szCs w:val="26"/>
          <w:lang w:val="en-US"/>
        </w:rPr>
      </w:pPr>
    </w:p>
    <w:p w14:paraId="35546619" w14:textId="77777777" w:rsidR="005D08C5"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.1</w:t>
      </w:r>
      <w:r w:rsidR="005D08C5" w:rsidRPr="00392524">
        <w:rPr>
          <w:rFonts w:ascii="CordiaUPC" w:hAnsi="CordiaUPC" w:cs="CordiaUPC" w:hint="cs"/>
          <w:sz w:val="26"/>
          <w:szCs w:val="26"/>
        </w:rPr>
        <w:tab/>
        <w:t>Close family members of key management personnel</w:t>
      </w:r>
    </w:p>
    <w:p w14:paraId="01DDAE7E" w14:textId="77777777" w:rsidR="005D08C5" w:rsidRPr="00392524" w:rsidRDefault="005D08C5" w:rsidP="00AD7C76">
      <w:pPr>
        <w:spacing w:line="240" w:lineRule="exact"/>
        <w:ind w:left="547"/>
        <w:jc w:val="both"/>
        <w:rPr>
          <w:rFonts w:ascii="CordiaUPC" w:hAnsi="CordiaUPC" w:cs="CordiaUPC"/>
          <w:sz w:val="26"/>
          <w:szCs w:val="26"/>
          <w:lang w:val="en-US"/>
        </w:rPr>
      </w:pPr>
    </w:p>
    <w:p w14:paraId="307BD058" w14:textId="77777777" w:rsidR="008B3CAE"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.2</w:t>
      </w:r>
      <w:r w:rsidR="005D08C5" w:rsidRPr="00392524">
        <w:rPr>
          <w:rFonts w:ascii="CordiaUPC" w:hAnsi="CordiaUPC" w:cs="CordiaUPC" w:hint="cs"/>
          <w:sz w:val="26"/>
          <w:szCs w:val="26"/>
        </w:rPr>
        <w:tab/>
        <w:t xml:space="preserve">Entities in which key management personnel and their close family members hold over 10% of paid-up share </w:t>
      </w:r>
      <w:proofErr w:type="gramStart"/>
      <w:r w:rsidR="005D08C5" w:rsidRPr="00392524">
        <w:rPr>
          <w:rFonts w:ascii="CordiaUPC" w:hAnsi="CordiaUPC" w:cs="CordiaUPC" w:hint="cs"/>
          <w:sz w:val="26"/>
          <w:szCs w:val="26"/>
        </w:rPr>
        <w:t>capital</w:t>
      </w:r>
      <w:proofErr w:type="gramEnd"/>
    </w:p>
    <w:p w14:paraId="18F49F22" w14:textId="77777777" w:rsidR="009E788F" w:rsidRPr="00392524" w:rsidRDefault="009E788F" w:rsidP="00AD7C76">
      <w:pPr>
        <w:spacing w:line="240" w:lineRule="exact"/>
        <w:ind w:left="547"/>
        <w:jc w:val="both"/>
        <w:rPr>
          <w:rFonts w:ascii="CordiaUPC" w:hAnsi="CordiaUPC" w:cs="CordiaUPC"/>
          <w:sz w:val="26"/>
          <w:szCs w:val="26"/>
          <w:cs/>
          <w:lang w:val="en-US" w:bidi="th-TH"/>
        </w:rPr>
      </w:pPr>
    </w:p>
    <w:p w14:paraId="7B8999B0" w14:textId="6CF10A0D" w:rsidR="005D08C5"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.3</w:t>
      </w:r>
      <w:r w:rsidR="005D08C5" w:rsidRPr="00392524">
        <w:rPr>
          <w:rFonts w:ascii="CordiaUPC" w:hAnsi="CordiaUPC" w:cs="CordiaUPC" w:hint="cs"/>
          <w:sz w:val="26"/>
          <w:szCs w:val="26"/>
        </w:rPr>
        <w:tab/>
        <w:t xml:space="preserve">Entities of which key management personnel and their close family members are directors exercising control or having significant </w:t>
      </w:r>
      <w:proofErr w:type="gramStart"/>
      <w:r w:rsidR="005D08C5" w:rsidRPr="00392524">
        <w:rPr>
          <w:rFonts w:ascii="CordiaUPC" w:hAnsi="CordiaUPC" w:cs="CordiaUPC" w:hint="cs"/>
          <w:sz w:val="26"/>
          <w:szCs w:val="26"/>
        </w:rPr>
        <w:t>influence</w:t>
      </w:r>
      <w:proofErr w:type="gramEnd"/>
    </w:p>
    <w:p w14:paraId="761B8410" w14:textId="77777777" w:rsidR="004F2357" w:rsidRPr="00392524" w:rsidRDefault="004F2357" w:rsidP="00AD7C76">
      <w:pPr>
        <w:spacing w:line="240" w:lineRule="exact"/>
        <w:ind w:left="1353" w:hanging="446"/>
        <w:jc w:val="both"/>
        <w:rPr>
          <w:rFonts w:ascii="CordiaUPC" w:hAnsi="CordiaUPC" w:cs="CordiaUPC"/>
          <w:sz w:val="26"/>
          <w:szCs w:val="26"/>
          <w:cs/>
          <w:lang w:bidi="th-TH"/>
        </w:rPr>
      </w:pPr>
    </w:p>
    <w:p w14:paraId="0D562F8D" w14:textId="77777777"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lang w:bidi="th-TH"/>
        </w:rPr>
        <w:t>5.4</w:t>
      </w:r>
      <w:r w:rsidRPr="00392524">
        <w:rPr>
          <w:rFonts w:ascii="CordiaUPC" w:hAnsi="CordiaUPC" w:cs="CordiaUPC" w:hint="cs"/>
          <w:sz w:val="26"/>
          <w:szCs w:val="26"/>
          <w:cs/>
          <w:lang w:bidi="th-TH"/>
        </w:rPr>
        <w:tab/>
      </w:r>
      <w:r w:rsidRPr="00392524">
        <w:rPr>
          <w:rFonts w:ascii="CordiaUPC" w:hAnsi="CordiaUPC" w:cs="CordiaUPC" w:hint="cs"/>
          <w:sz w:val="26"/>
          <w:szCs w:val="26"/>
        </w:rPr>
        <w:t>Related companies of major shareholders</w:t>
      </w:r>
    </w:p>
    <w:p w14:paraId="3E6AF303" w14:textId="77777777" w:rsidR="001A31E0" w:rsidRPr="00392524" w:rsidRDefault="001A31E0" w:rsidP="00AD7C76">
      <w:pPr>
        <w:spacing w:line="240" w:lineRule="exact"/>
        <w:ind w:left="547"/>
        <w:jc w:val="both"/>
        <w:rPr>
          <w:rFonts w:ascii="CordiaUPC" w:hAnsi="CordiaUPC" w:cs="CordiaUPC"/>
          <w:sz w:val="26"/>
          <w:szCs w:val="26"/>
          <w:lang w:val="en-US"/>
        </w:rPr>
      </w:pPr>
    </w:p>
    <w:p w14:paraId="27F99C2C" w14:textId="77777777"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5.5</w:t>
      </w:r>
      <w:r w:rsidRPr="00392524">
        <w:rPr>
          <w:rFonts w:ascii="CordiaUPC" w:hAnsi="CordiaUPC" w:cs="CordiaUPC" w:hint="cs"/>
          <w:sz w:val="26"/>
          <w:szCs w:val="26"/>
        </w:rPr>
        <w:tab/>
        <w:t xml:space="preserve">Entities in which related companies of major shareholders hold over 10% of paid-up share </w:t>
      </w:r>
      <w:proofErr w:type="gramStart"/>
      <w:r w:rsidRPr="00392524">
        <w:rPr>
          <w:rFonts w:ascii="CordiaUPC" w:hAnsi="CordiaUPC" w:cs="CordiaUPC" w:hint="cs"/>
          <w:sz w:val="26"/>
          <w:szCs w:val="26"/>
        </w:rPr>
        <w:t>capital</w:t>
      </w:r>
      <w:proofErr w:type="gramEnd"/>
    </w:p>
    <w:p w14:paraId="2DE914E9" w14:textId="77777777" w:rsidR="001A31E0" w:rsidRPr="00392524" w:rsidRDefault="001A31E0" w:rsidP="00AD7C76">
      <w:pPr>
        <w:spacing w:line="240" w:lineRule="exact"/>
        <w:ind w:left="547"/>
        <w:jc w:val="both"/>
        <w:rPr>
          <w:rFonts w:ascii="CordiaUPC" w:hAnsi="CordiaUPC" w:cs="CordiaUPC"/>
          <w:sz w:val="26"/>
          <w:szCs w:val="26"/>
          <w:lang w:val="en-US"/>
        </w:rPr>
      </w:pPr>
    </w:p>
    <w:p w14:paraId="61D3E8B6" w14:textId="02F14806"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5.6</w:t>
      </w:r>
      <w:r w:rsidRPr="00392524">
        <w:rPr>
          <w:rFonts w:ascii="CordiaUPC" w:hAnsi="CordiaUPC" w:cs="CordiaUPC" w:hint="cs"/>
          <w:sz w:val="26"/>
          <w:szCs w:val="26"/>
        </w:rPr>
        <w:tab/>
      </w:r>
      <w:r w:rsidR="00D17399" w:rsidRPr="00392524">
        <w:rPr>
          <w:rFonts w:ascii="CordiaUPC" w:hAnsi="CordiaUPC" w:cs="CordiaUPC"/>
          <w:sz w:val="26"/>
          <w:szCs w:val="26"/>
        </w:rPr>
        <w:t>Entities in which</w:t>
      </w:r>
      <w:r w:rsidR="00D17399" w:rsidRPr="00392524">
        <w:rPr>
          <w:rFonts w:ascii="CordiaUPC" w:hAnsi="CordiaUPC" w:cs="CordiaUPC"/>
          <w:sz w:val="26"/>
          <w:szCs w:val="26"/>
          <w:lang w:bidi="th-TH"/>
        </w:rPr>
        <w:t xml:space="preserve"> </w:t>
      </w:r>
      <w:r w:rsidR="00D17399" w:rsidRPr="00392524">
        <w:rPr>
          <w:rFonts w:ascii="CordiaUPC" w:hAnsi="CordiaUPC" w:cs="CordiaUPC"/>
          <w:sz w:val="26"/>
          <w:szCs w:val="26"/>
          <w:lang w:val="en-US" w:bidi="th-TH"/>
        </w:rPr>
        <w:t>the Bank and its subsidiaries</w:t>
      </w:r>
      <w:r w:rsidR="00D17399" w:rsidRPr="00392524">
        <w:rPr>
          <w:rFonts w:ascii="CordiaUPC" w:hAnsi="CordiaUPC" w:cs="CordiaUPC"/>
          <w:sz w:val="26"/>
          <w:szCs w:val="26"/>
        </w:rPr>
        <w:t xml:space="preserve"> hold over</w:t>
      </w:r>
      <w:r w:rsidRPr="00392524">
        <w:rPr>
          <w:rFonts w:ascii="CordiaUPC" w:hAnsi="CordiaUPC" w:cs="CordiaUPC" w:hint="cs"/>
          <w:sz w:val="26"/>
          <w:szCs w:val="26"/>
        </w:rPr>
        <w:t xml:space="preserve"> 10% of paid-up share capital (excluding subsidiaries and associate</w:t>
      </w:r>
      <w:r w:rsidR="00B519EA">
        <w:rPr>
          <w:rFonts w:ascii="CordiaUPC" w:hAnsi="CordiaUPC" w:cs="CordiaUPC"/>
          <w:sz w:val="26"/>
          <w:szCs w:val="26"/>
        </w:rPr>
        <w:t>s</w:t>
      </w:r>
      <w:r w:rsidRPr="00392524">
        <w:rPr>
          <w:rFonts w:ascii="CordiaUPC" w:hAnsi="CordiaUPC" w:cs="CordiaUPC" w:hint="cs"/>
          <w:sz w:val="26"/>
          <w:szCs w:val="26"/>
        </w:rPr>
        <w:t>)</w:t>
      </w:r>
    </w:p>
    <w:p w14:paraId="65F8FBCD" w14:textId="77777777" w:rsidR="00E96B53" w:rsidRPr="00392524" w:rsidRDefault="00E96B53" w:rsidP="00AD7C76">
      <w:pPr>
        <w:spacing w:line="240" w:lineRule="exact"/>
        <w:ind w:left="547"/>
        <w:jc w:val="both"/>
        <w:rPr>
          <w:rFonts w:ascii="CordiaUPC" w:hAnsi="CordiaUPC" w:cs="CordiaUPC"/>
          <w:sz w:val="26"/>
          <w:szCs w:val="26"/>
        </w:rPr>
      </w:pPr>
    </w:p>
    <w:p w14:paraId="4B776097" w14:textId="7D64B5AA" w:rsidR="005D08C5" w:rsidRPr="00392524" w:rsidRDefault="005D08C5"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t xml:space="preserve">The additional information on </w:t>
      </w:r>
      <w:r w:rsidR="00DF59C0" w:rsidRPr="00392524">
        <w:rPr>
          <w:rFonts w:ascii="CordiaUPC" w:hAnsi="CordiaUPC" w:cs="CordiaUPC" w:hint="cs"/>
          <w:sz w:val="26"/>
          <w:szCs w:val="26"/>
        </w:rPr>
        <w:t xml:space="preserve">investments in subsidiaries </w:t>
      </w:r>
      <w:r w:rsidR="00560EB4" w:rsidRPr="00392524">
        <w:rPr>
          <w:rFonts w:ascii="CordiaUPC" w:hAnsi="CordiaUPC" w:cs="CordiaUPC" w:hint="cs"/>
          <w:sz w:val="26"/>
          <w:szCs w:val="26"/>
        </w:rPr>
        <w:t>and associate</w:t>
      </w:r>
      <w:r w:rsidR="00B519EA">
        <w:rPr>
          <w:rFonts w:ascii="CordiaUPC" w:hAnsi="CordiaUPC" w:cs="CordiaUPC"/>
          <w:sz w:val="26"/>
          <w:szCs w:val="26"/>
        </w:rPr>
        <w:t>s</w:t>
      </w:r>
      <w:r w:rsidR="00560EB4" w:rsidRPr="00392524">
        <w:rPr>
          <w:rFonts w:ascii="CordiaUPC" w:hAnsi="CordiaUPC" w:cs="CordiaUPC" w:hint="cs"/>
          <w:sz w:val="26"/>
          <w:szCs w:val="26"/>
        </w:rPr>
        <w:t xml:space="preserve"> </w:t>
      </w:r>
      <w:r w:rsidR="00313DF1" w:rsidRPr="00392524">
        <w:rPr>
          <w:rFonts w:ascii="CordiaUPC" w:hAnsi="CordiaUPC" w:cs="CordiaUPC" w:hint="cs"/>
          <w:sz w:val="26"/>
          <w:szCs w:val="26"/>
        </w:rPr>
        <w:t xml:space="preserve">is disclosed in </w:t>
      </w:r>
      <w:r w:rsidR="00120D23" w:rsidRPr="00392524">
        <w:rPr>
          <w:rFonts w:ascii="CordiaUPC" w:hAnsi="CordiaUPC" w:cs="CordiaUPC" w:hint="cs"/>
          <w:sz w:val="26"/>
          <w:szCs w:val="26"/>
        </w:rPr>
        <w:t>n</w:t>
      </w:r>
      <w:r w:rsidR="00C75724" w:rsidRPr="00392524">
        <w:rPr>
          <w:rFonts w:ascii="CordiaUPC" w:hAnsi="CordiaUPC" w:cs="CordiaUPC" w:hint="cs"/>
          <w:sz w:val="26"/>
          <w:szCs w:val="26"/>
        </w:rPr>
        <w:t xml:space="preserve">ote </w:t>
      </w:r>
      <w:r w:rsidR="00640F11" w:rsidRPr="00392524">
        <w:rPr>
          <w:rFonts w:ascii="CordiaUPC" w:hAnsi="CordiaUPC" w:cs="CordiaUPC"/>
          <w:sz w:val="26"/>
          <w:szCs w:val="26"/>
          <w:lang w:bidi="th-TH"/>
        </w:rPr>
        <w:t>6</w:t>
      </w:r>
      <w:r w:rsidR="00DF59C0" w:rsidRPr="00392524">
        <w:rPr>
          <w:rFonts w:ascii="CordiaUPC" w:hAnsi="CordiaUPC" w:cs="CordiaUPC" w:hint="cs"/>
          <w:sz w:val="26"/>
          <w:szCs w:val="26"/>
        </w:rPr>
        <w:t>.</w:t>
      </w:r>
    </w:p>
    <w:p w14:paraId="28506F38" w14:textId="6470F569" w:rsidR="00AB74FB" w:rsidRDefault="00AB74FB">
      <w:pPr>
        <w:spacing w:line="240" w:lineRule="auto"/>
        <w:rPr>
          <w:rFonts w:ascii="CordiaUPC" w:hAnsi="CordiaUPC" w:cs="CordiaUPC"/>
          <w:sz w:val="26"/>
          <w:szCs w:val="26"/>
        </w:rPr>
      </w:pPr>
    </w:p>
    <w:p w14:paraId="40F46B7A" w14:textId="0A64709B" w:rsidR="00C07EB3" w:rsidRDefault="00C07EB3"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t xml:space="preserve">Relationships with </w:t>
      </w:r>
      <w:r w:rsidR="00187073" w:rsidRPr="00392524">
        <w:rPr>
          <w:rFonts w:ascii="CordiaUPC" w:hAnsi="CordiaUPC" w:cs="CordiaUPC" w:hint="cs"/>
          <w:sz w:val="26"/>
          <w:szCs w:val="26"/>
        </w:rPr>
        <w:t xml:space="preserve">key management and other </w:t>
      </w:r>
      <w:r w:rsidRPr="00392524">
        <w:rPr>
          <w:rFonts w:ascii="CordiaUPC" w:hAnsi="CordiaUPC" w:cs="CordiaUPC" w:hint="cs"/>
          <w:sz w:val="26"/>
          <w:szCs w:val="26"/>
        </w:rPr>
        <w:t>related parties were as follows:</w:t>
      </w:r>
    </w:p>
    <w:p w14:paraId="7BCC0F78" w14:textId="77777777" w:rsidR="003D0A29" w:rsidRPr="00723649" w:rsidRDefault="003D0A29" w:rsidP="00AD7C76">
      <w:pPr>
        <w:spacing w:line="240" w:lineRule="exact"/>
        <w:ind w:left="540"/>
        <w:jc w:val="both"/>
        <w:rPr>
          <w:rFonts w:ascii="CordiaUPC" w:hAnsi="CordiaUPC" w:cs="CordiaUPC"/>
          <w:szCs w:val="22"/>
        </w:rPr>
      </w:pPr>
    </w:p>
    <w:tbl>
      <w:tblPr>
        <w:tblW w:w="9270" w:type="dxa"/>
        <w:tblInd w:w="450" w:type="dxa"/>
        <w:tblLayout w:type="fixed"/>
        <w:tblLook w:val="01E0" w:firstRow="1" w:lastRow="1" w:firstColumn="1" w:lastColumn="1" w:noHBand="0" w:noVBand="0"/>
      </w:tblPr>
      <w:tblGrid>
        <w:gridCol w:w="3330"/>
        <w:gridCol w:w="1530"/>
        <w:gridCol w:w="4410"/>
      </w:tblGrid>
      <w:tr w:rsidR="003D0A29" w:rsidRPr="00392524" w14:paraId="74439AF3" w14:textId="77777777" w:rsidTr="00F576A7">
        <w:trPr>
          <w:tblHeader/>
        </w:trPr>
        <w:tc>
          <w:tcPr>
            <w:tcW w:w="3330" w:type="dxa"/>
          </w:tcPr>
          <w:p w14:paraId="5E7A5ADD" w14:textId="77777777" w:rsidR="00187073" w:rsidRPr="00723649" w:rsidRDefault="00187073" w:rsidP="00AD7C76">
            <w:pPr>
              <w:pStyle w:val="block"/>
              <w:tabs>
                <w:tab w:val="decimal" w:pos="765"/>
              </w:tabs>
              <w:spacing w:after="0" w:line="240" w:lineRule="exact"/>
              <w:ind w:left="-18"/>
              <w:rPr>
                <w:rFonts w:ascii="CordiaUPC" w:hAnsi="CordiaUPC" w:cs="CordiaUPC"/>
                <w:sz w:val="16"/>
                <w:szCs w:val="16"/>
                <w:lang w:val="en-GB"/>
              </w:rPr>
            </w:pPr>
          </w:p>
          <w:p w14:paraId="16FCBC42" w14:textId="77777777" w:rsidR="00187073" w:rsidRPr="00723649" w:rsidRDefault="00187073" w:rsidP="00AD7C76">
            <w:pPr>
              <w:pStyle w:val="block"/>
              <w:tabs>
                <w:tab w:val="decimal" w:pos="765"/>
              </w:tabs>
              <w:spacing w:after="0" w:line="240" w:lineRule="exact"/>
              <w:ind w:left="-18"/>
              <w:rPr>
                <w:rFonts w:ascii="CordiaUPC" w:hAnsi="CordiaUPC" w:cs="CordiaUPC"/>
                <w:sz w:val="16"/>
                <w:szCs w:val="16"/>
                <w:lang w:val="en-GB"/>
              </w:rPr>
            </w:pPr>
          </w:p>
          <w:p w14:paraId="78CEFFFF" w14:textId="77777777" w:rsidR="003D0A29" w:rsidRPr="00392524" w:rsidRDefault="00215BB9" w:rsidP="00AD7C76">
            <w:pPr>
              <w:pStyle w:val="block"/>
              <w:tabs>
                <w:tab w:val="decimal" w:pos="765"/>
              </w:tabs>
              <w:spacing w:after="0" w:line="240" w:lineRule="exact"/>
              <w:ind w:left="-18"/>
              <w:rPr>
                <w:rFonts w:ascii="CordiaUPC" w:hAnsi="CordiaUPC" w:cs="CordiaUPC"/>
                <w:b/>
                <w:bCs/>
                <w:sz w:val="26"/>
                <w:szCs w:val="26"/>
                <w:lang w:val="en-GB"/>
              </w:rPr>
            </w:pPr>
            <w:r w:rsidRPr="00392524">
              <w:rPr>
                <w:rFonts w:ascii="CordiaUPC" w:hAnsi="CordiaUPC" w:cs="CordiaUPC" w:hint="cs"/>
                <w:b/>
                <w:bCs/>
                <w:sz w:val="26"/>
                <w:szCs w:val="26"/>
                <w:lang w:val="en-GB"/>
              </w:rPr>
              <w:t>Name of entity</w:t>
            </w:r>
            <w:r w:rsidR="00A570A1" w:rsidRPr="00392524">
              <w:rPr>
                <w:rFonts w:ascii="CordiaUPC" w:hAnsi="CordiaUPC" w:cs="CordiaUPC" w:hint="cs"/>
                <w:b/>
                <w:bCs/>
                <w:sz w:val="26"/>
                <w:szCs w:val="26"/>
                <w:lang w:val="en-GB"/>
              </w:rPr>
              <w:t>/</w:t>
            </w:r>
            <w:r w:rsidR="00804294" w:rsidRPr="00392524">
              <w:rPr>
                <w:rFonts w:ascii="CordiaUPC" w:hAnsi="CordiaUPC" w:cs="CordiaUPC" w:hint="cs"/>
                <w:b/>
                <w:bCs/>
                <w:sz w:val="26"/>
                <w:szCs w:val="26"/>
                <w:lang w:val="en-GB"/>
              </w:rPr>
              <w:t>Personnel</w:t>
            </w:r>
          </w:p>
        </w:tc>
        <w:tc>
          <w:tcPr>
            <w:tcW w:w="1530" w:type="dxa"/>
          </w:tcPr>
          <w:p w14:paraId="383FD98A" w14:textId="77777777" w:rsidR="003D0A29" w:rsidRPr="00392524" w:rsidRDefault="003D0A29" w:rsidP="00B519EA">
            <w:pPr>
              <w:pStyle w:val="block"/>
              <w:tabs>
                <w:tab w:val="decimal" w:pos="765"/>
              </w:tabs>
              <w:spacing w:after="0" w:line="240" w:lineRule="exact"/>
              <w:ind w:left="-18"/>
              <w:jc w:val="center"/>
              <w:rPr>
                <w:rFonts w:ascii="CordiaUPC" w:hAnsi="CordiaUPC" w:cs="CordiaUPC"/>
                <w:b/>
                <w:bCs/>
                <w:sz w:val="26"/>
                <w:szCs w:val="26"/>
                <w:lang w:val="en-GB"/>
              </w:rPr>
            </w:pPr>
            <w:r w:rsidRPr="00392524">
              <w:rPr>
                <w:rFonts w:ascii="CordiaUPC" w:hAnsi="CordiaUPC" w:cs="CordiaUPC" w:hint="cs"/>
                <w:b/>
                <w:bCs/>
                <w:sz w:val="26"/>
                <w:szCs w:val="26"/>
                <w:lang w:val="en-GB"/>
              </w:rPr>
              <w:t>Country of incorpor</w:t>
            </w:r>
            <w:r w:rsidR="005B02DD" w:rsidRPr="00392524">
              <w:rPr>
                <w:rFonts w:ascii="CordiaUPC" w:hAnsi="CordiaUPC" w:cs="CordiaUPC" w:hint="cs"/>
                <w:b/>
                <w:bCs/>
                <w:sz w:val="26"/>
                <w:szCs w:val="26"/>
                <w:lang w:val="en-GB"/>
              </w:rPr>
              <w:t>ation/ N</w:t>
            </w:r>
            <w:r w:rsidRPr="00392524">
              <w:rPr>
                <w:rFonts w:ascii="CordiaUPC" w:hAnsi="CordiaUPC" w:cs="CordiaUPC" w:hint="cs"/>
                <w:b/>
                <w:bCs/>
                <w:sz w:val="26"/>
                <w:szCs w:val="26"/>
                <w:lang w:val="en-GB"/>
              </w:rPr>
              <w:t>ationality</w:t>
            </w:r>
          </w:p>
        </w:tc>
        <w:tc>
          <w:tcPr>
            <w:tcW w:w="4410" w:type="dxa"/>
          </w:tcPr>
          <w:p w14:paraId="04895F60" w14:textId="77777777" w:rsidR="00187073" w:rsidRPr="00723649" w:rsidRDefault="00187073" w:rsidP="00AD7C76">
            <w:pPr>
              <w:pStyle w:val="block"/>
              <w:tabs>
                <w:tab w:val="decimal" w:pos="765"/>
              </w:tabs>
              <w:spacing w:after="0" w:line="240" w:lineRule="exact"/>
              <w:ind w:left="0"/>
              <w:jc w:val="thaiDistribute"/>
              <w:rPr>
                <w:rFonts w:ascii="CordiaUPC" w:hAnsi="CordiaUPC" w:cs="CordiaUPC"/>
                <w:sz w:val="16"/>
                <w:szCs w:val="16"/>
                <w:lang w:val="en-GB"/>
              </w:rPr>
            </w:pPr>
          </w:p>
          <w:p w14:paraId="251C89FE" w14:textId="77777777" w:rsidR="00187073" w:rsidRPr="00723649" w:rsidRDefault="00187073" w:rsidP="00AD7C76">
            <w:pPr>
              <w:pStyle w:val="block"/>
              <w:tabs>
                <w:tab w:val="decimal" w:pos="765"/>
              </w:tabs>
              <w:spacing w:after="0" w:line="240" w:lineRule="exact"/>
              <w:ind w:left="0"/>
              <w:jc w:val="thaiDistribute"/>
              <w:rPr>
                <w:rFonts w:ascii="CordiaUPC" w:hAnsi="CordiaUPC" w:cs="CordiaUPC"/>
                <w:sz w:val="16"/>
                <w:szCs w:val="16"/>
                <w:lang w:val="en-GB"/>
              </w:rPr>
            </w:pPr>
          </w:p>
          <w:p w14:paraId="52E69DE1" w14:textId="77777777" w:rsidR="003D0A29" w:rsidRPr="00392524" w:rsidRDefault="00215BB9" w:rsidP="00AD7C76">
            <w:pPr>
              <w:pStyle w:val="block"/>
              <w:spacing w:after="0" w:line="240" w:lineRule="exact"/>
              <w:ind w:left="-93" w:right="-114"/>
              <w:jc w:val="center"/>
              <w:rPr>
                <w:rFonts w:ascii="CordiaUPC" w:hAnsi="CordiaUPC" w:cs="CordiaUPC"/>
                <w:b/>
                <w:bCs/>
                <w:sz w:val="26"/>
                <w:szCs w:val="26"/>
                <w:lang w:val="en-GB"/>
              </w:rPr>
            </w:pPr>
            <w:r w:rsidRPr="00392524">
              <w:rPr>
                <w:rFonts w:ascii="CordiaUPC" w:hAnsi="CordiaUPC" w:cs="CordiaUPC" w:hint="cs"/>
                <w:b/>
                <w:bCs/>
                <w:sz w:val="26"/>
                <w:szCs w:val="26"/>
                <w:lang w:val="en-GB"/>
              </w:rPr>
              <w:t>Nature of relationship</w:t>
            </w:r>
          </w:p>
        </w:tc>
      </w:tr>
      <w:tr w:rsidR="00C57B1A" w:rsidRPr="00392524" w14:paraId="355518A6" w14:textId="77777777" w:rsidTr="00F576A7">
        <w:tc>
          <w:tcPr>
            <w:tcW w:w="3330" w:type="dxa"/>
          </w:tcPr>
          <w:p w14:paraId="375A5EC2" w14:textId="679EC6C3" w:rsidR="00C57B1A" w:rsidRPr="00392524" w:rsidRDefault="00C57B1A" w:rsidP="00AD7C76">
            <w:pPr>
              <w:spacing w:line="240" w:lineRule="exact"/>
              <w:rPr>
                <w:rFonts w:ascii="CordiaUPC" w:hAnsi="CordiaUPC" w:cs="CordiaUPC"/>
                <w:sz w:val="26"/>
                <w:szCs w:val="26"/>
              </w:rPr>
            </w:pPr>
            <w:r w:rsidRPr="00392524">
              <w:rPr>
                <w:rFonts w:ascii="CordiaUPC" w:hAnsi="CordiaUPC" w:cs="CordiaUPC" w:hint="cs"/>
                <w:sz w:val="26"/>
                <w:szCs w:val="26"/>
              </w:rPr>
              <w:t xml:space="preserve">Key management personnel </w:t>
            </w:r>
          </w:p>
        </w:tc>
        <w:tc>
          <w:tcPr>
            <w:tcW w:w="1530" w:type="dxa"/>
          </w:tcPr>
          <w:p w14:paraId="20F1F8D8" w14:textId="39CF215C" w:rsidR="00C57B1A" w:rsidRPr="004E0E4D" w:rsidRDefault="00C57B1A" w:rsidP="00AD7C76">
            <w:pPr>
              <w:pStyle w:val="block"/>
              <w:spacing w:after="0" w:line="240" w:lineRule="exact"/>
              <w:ind w:left="-93" w:right="-114"/>
              <w:jc w:val="center"/>
              <w:rPr>
                <w:rFonts w:ascii="CordiaUPC" w:hAnsi="CordiaUPC" w:cs="CordiaUPC"/>
                <w:sz w:val="26"/>
                <w:szCs w:val="26"/>
                <w:lang w:val="en-GB"/>
              </w:rPr>
            </w:pPr>
            <w:r w:rsidRPr="004E0E4D">
              <w:rPr>
                <w:rFonts w:ascii="CordiaUPC" w:hAnsi="CordiaUPC" w:cs="CordiaUPC" w:hint="cs"/>
                <w:sz w:val="26"/>
                <w:szCs w:val="26"/>
              </w:rPr>
              <w:t xml:space="preserve">Thai and other </w:t>
            </w:r>
            <w:r w:rsidR="00513D60" w:rsidRPr="004E0E4D">
              <w:rPr>
                <w:rFonts w:ascii="CordiaUPC" w:hAnsi="CordiaUPC" w:cs="CordiaUPC"/>
                <w:sz w:val="26"/>
                <w:szCs w:val="26"/>
              </w:rPr>
              <w:t>nationalities</w:t>
            </w:r>
          </w:p>
        </w:tc>
        <w:tc>
          <w:tcPr>
            <w:tcW w:w="4410" w:type="dxa"/>
          </w:tcPr>
          <w:p w14:paraId="7DE42B11" w14:textId="230F37FA" w:rsidR="00C57B1A" w:rsidRPr="00392524" w:rsidRDefault="00C57B1A" w:rsidP="00BF7B1C">
            <w:pPr>
              <w:pStyle w:val="block"/>
              <w:tabs>
                <w:tab w:val="decimal" w:pos="162"/>
              </w:tabs>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 xml:space="preserve">Persons having authority and responsibility for planning, </w:t>
            </w:r>
            <w:proofErr w:type="gramStart"/>
            <w:r w:rsidRPr="00392524">
              <w:rPr>
                <w:rFonts w:ascii="CordiaUPC" w:hAnsi="CordiaUPC" w:cs="CordiaUPC" w:hint="cs"/>
                <w:sz w:val="26"/>
                <w:szCs w:val="26"/>
                <w:lang w:val="en-GB"/>
              </w:rPr>
              <w:t>directing</w:t>
            </w:r>
            <w:proofErr w:type="gramEnd"/>
            <w:r w:rsidRPr="00392524">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C57B1A" w:rsidRPr="00392524" w14:paraId="2E2ABDD8" w14:textId="77777777" w:rsidTr="00F576A7">
        <w:tc>
          <w:tcPr>
            <w:tcW w:w="3330" w:type="dxa"/>
          </w:tcPr>
          <w:p w14:paraId="1C9F5A52" w14:textId="3EEBCECD" w:rsidR="00C57B1A" w:rsidRPr="00392524" w:rsidRDefault="00C57B1A" w:rsidP="00AD7C76">
            <w:pPr>
              <w:tabs>
                <w:tab w:val="left" w:pos="993"/>
              </w:tabs>
              <w:spacing w:line="240" w:lineRule="exact"/>
              <w:ind w:left="162" w:hanging="153"/>
              <w:rPr>
                <w:rFonts w:ascii="CordiaUPC" w:hAnsi="CordiaUPC" w:cs="CordiaUPC"/>
                <w:sz w:val="26"/>
                <w:szCs w:val="26"/>
              </w:rPr>
            </w:pPr>
            <w:r w:rsidRPr="00392524">
              <w:rPr>
                <w:rFonts w:ascii="CordiaUPC" w:hAnsi="CordiaUPC" w:cs="CordiaUPC" w:hint="cs"/>
                <w:sz w:val="26"/>
                <w:szCs w:val="26"/>
              </w:rPr>
              <w:t xml:space="preserve">Ministry of Finance </w:t>
            </w:r>
          </w:p>
        </w:tc>
        <w:tc>
          <w:tcPr>
            <w:tcW w:w="1530" w:type="dxa"/>
          </w:tcPr>
          <w:p w14:paraId="2858B03E" w14:textId="2146BD13" w:rsidR="00C57B1A" w:rsidRPr="004E0E4D" w:rsidRDefault="00C57B1A" w:rsidP="00AD7C76">
            <w:pPr>
              <w:pStyle w:val="block"/>
              <w:spacing w:after="0" w:line="240" w:lineRule="exact"/>
              <w:ind w:left="-93" w:right="-114"/>
              <w:jc w:val="center"/>
              <w:rPr>
                <w:rFonts w:ascii="CordiaUPC" w:hAnsi="CordiaUPC" w:cs="CordiaUPC"/>
                <w:sz w:val="26"/>
                <w:szCs w:val="26"/>
                <w:lang w:val="en-GB"/>
              </w:rPr>
            </w:pPr>
            <w:r w:rsidRPr="004E0E4D">
              <w:rPr>
                <w:rFonts w:ascii="CordiaUPC" w:hAnsi="CordiaUPC" w:cs="CordiaUPC" w:hint="cs"/>
                <w:sz w:val="26"/>
                <w:szCs w:val="26"/>
                <w:lang w:val="en-GB"/>
              </w:rPr>
              <w:t>Thailand</w:t>
            </w:r>
          </w:p>
        </w:tc>
        <w:tc>
          <w:tcPr>
            <w:tcW w:w="4410" w:type="dxa"/>
          </w:tcPr>
          <w:p w14:paraId="6D6DF3B1" w14:textId="1D124B1A"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GB"/>
              </w:rPr>
              <w:t xml:space="preserve">The major shareholder of the Bank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C57B1A" w:rsidRPr="00392524" w14:paraId="2FDDC860" w14:textId="77777777" w:rsidTr="00F576A7">
        <w:tc>
          <w:tcPr>
            <w:tcW w:w="3330" w:type="dxa"/>
          </w:tcPr>
          <w:p w14:paraId="38C1DAB7" w14:textId="30A5C8DB" w:rsidR="00C57B1A" w:rsidRPr="00392524" w:rsidRDefault="00C57B1A" w:rsidP="00AD7C76">
            <w:pPr>
              <w:tabs>
                <w:tab w:val="left" w:pos="993"/>
              </w:tabs>
              <w:spacing w:line="240" w:lineRule="exact"/>
              <w:ind w:left="162" w:hanging="153"/>
              <w:rPr>
                <w:rFonts w:ascii="CordiaUPC" w:hAnsi="CordiaUPC" w:cs="CordiaUPC"/>
                <w:sz w:val="26"/>
                <w:szCs w:val="26"/>
                <w:lang w:val="en-US"/>
              </w:rPr>
            </w:pPr>
            <w:r w:rsidRPr="00392524">
              <w:rPr>
                <w:rFonts w:ascii="CordiaUPC" w:hAnsi="CordiaUPC" w:cs="CordiaUPC" w:hint="cs"/>
                <w:sz w:val="26"/>
                <w:szCs w:val="26"/>
                <w:lang w:val="en-US"/>
              </w:rPr>
              <w:t xml:space="preserve">ING Bank N.V. </w:t>
            </w:r>
          </w:p>
        </w:tc>
        <w:tc>
          <w:tcPr>
            <w:tcW w:w="1530" w:type="dxa"/>
          </w:tcPr>
          <w:p w14:paraId="7FF070C0" w14:textId="0F2C95A5" w:rsidR="00C57B1A" w:rsidRPr="004E0E4D" w:rsidRDefault="00C57B1A" w:rsidP="00AD7C76">
            <w:pPr>
              <w:pStyle w:val="block"/>
              <w:spacing w:after="0" w:line="240" w:lineRule="exact"/>
              <w:ind w:left="-93" w:right="-114"/>
              <w:jc w:val="center"/>
              <w:rPr>
                <w:rFonts w:ascii="CordiaUPC" w:hAnsi="CordiaUPC" w:cs="CordiaUPC"/>
                <w:sz w:val="26"/>
                <w:szCs w:val="26"/>
                <w:lang w:val="en-GB"/>
              </w:rPr>
            </w:pPr>
            <w:r w:rsidRPr="004E0E4D">
              <w:rPr>
                <w:rFonts w:ascii="CordiaUPC" w:hAnsi="CordiaUPC" w:cs="CordiaUPC" w:hint="cs"/>
                <w:sz w:val="26"/>
                <w:szCs w:val="26"/>
                <w:lang w:val="en-US"/>
              </w:rPr>
              <w:t>The Netherlands</w:t>
            </w:r>
          </w:p>
        </w:tc>
        <w:tc>
          <w:tcPr>
            <w:tcW w:w="4410" w:type="dxa"/>
          </w:tcPr>
          <w:p w14:paraId="46226086" w14:textId="07F34D5F"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 xml:space="preserve">10% of the Bank’s paid-up share capital </w:t>
            </w:r>
          </w:p>
        </w:tc>
      </w:tr>
      <w:tr w:rsidR="00C57B1A" w:rsidRPr="00392524" w14:paraId="5E1C7005" w14:textId="77777777" w:rsidTr="00F576A7">
        <w:tc>
          <w:tcPr>
            <w:tcW w:w="3330" w:type="dxa"/>
          </w:tcPr>
          <w:p w14:paraId="6A5CE097" w14:textId="6D704369" w:rsidR="00C57B1A" w:rsidRPr="00392524" w:rsidRDefault="00C57B1A" w:rsidP="00AD7C76">
            <w:pPr>
              <w:tabs>
                <w:tab w:val="left" w:pos="993"/>
              </w:tabs>
              <w:spacing w:line="240" w:lineRule="exact"/>
              <w:ind w:left="162" w:hanging="153"/>
              <w:rPr>
                <w:rFonts w:ascii="CordiaUPC" w:hAnsi="CordiaUPC" w:cs="CordiaUPC"/>
                <w:sz w:val="26"/>
                <w:szCs w:val="26"/>
                <w:lang w:val="en-US"/>
              </w:rPr>
            </w:pPr>
            <w:r w:rsidRPr="004E0E4D">
              <w:rPr>
                <w:rFonts w:ascii="CordiaUPC" w:hAnsi="CordiaUPC" w:cs="CordiaUPC" w:hint="cs"/>
                <w:sz w:val="26"/>
                <w:szCs w:val="26"/>
                <w:lang w:val="en-US" w:bidi="th-TH"/>
              </w:rPr>
              <w:t xml:space="preserve">Thanachart Capital </w:t>
            </w:r>
            <w:r w:rsidR="006F1383" w:rsidRPr="004E0E4D">
              <w:rPr>
                <w:rFonts w:ascii="CordiaUPC" w:hAnsi="CordiaUPC" w:cs="CordiaUPC"/>
                <w:sz w:val="26"/>
                <w:szCs w:val="26"/>
                <w:lang w:val="en-US" w:bidi="th-TH"/>
              </w:rPr>
              <w:t>PCL.</w:t>
            </w:r>
          </w:p>
        </w:tc>
        <w:tc>
          <w:tcPr>
            <w:tcW w:w="1530" w:type="dxa"/>
          </w:tcPr>
          <w:p w14:paraId="0820F945" w14:textId="0F28789E" w:rsidR="00C57B1A" w:rsidRPr="004E0E4D" w:rsidRDefault="00C57B1A" w:rsidP="00AD7C76">
            <w:pPr>
              <w:pStyle w:val="block"/>
              <w:spacing w:after="0" w:line="240" w:lineRule="exact"/>
              <w:ind w:left="-93" w:right="-114"/>
              <w:jc w:val="center"/>
              <w:rPr>
                <w:rFonts w:ascii="CordiaUPC" w:hAnsi="CordiaUPC" w:cs="CordiaUPC"/>
                <w:sz w:val="26"/>
                <w:szCs w:val="26"/>
                <w:lang w:val="en-GB"/>
              </w:rPr>
            </w:pPr>
            <w:r w:rsidRPr="004E0E4D">
              <w:rPr>
                <w:rFonts w:ascii="CordiaUPC" w:hAnsi="CordiaUPC" w:cs="CordiaUPC" w:hint="cs"/>
                <w:sz w:val="26"/>
                <w:szCs w:val="26"/>
                <w:lang w:val="en-GB"/>
              </w:rPr>
              <w:t>Thailand</w:t>
            </w:r>
          </w:p>
        </w:tc>
        <w:tc>
          <w:tcPr>
            <w:tcW w:w="4410" w:type="dxa"/>
          </w:tcPr>
          <w:p w14:paraId="74077B91" w14:textId="2FAF9C45"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10% of the Bank’s paid-up share capital</w:t>
            </w:r>
          </w:p>
        </w:tc>
      </w:tr>
      <w:tr w:rsidR="00C57B1A" w:rsidRPr="00392524" w14:paraId="4B9192D9" w14:textId="77777777" w:rsidTr="00F576A7">
        <w:tc>
          <w:tcPr>
            <w:tcW w:w="3330" w:type="dxa"/>
          </w:tcPr>
          <w:p w14:paraId="040263E2" w14:textId="1D2BCFE9" w:rsidR="00C57B1A" w:rsidRPr="00392524" w:rsidRDefault="00C57B1A" w:rsidP="00AD7C76">
            <w:pPr>
              <w:tabs>
                <w:tab w:val="left" w:pos="993"/>
              </w:tabs>
              <w:spacing w:line="240" w:lineRule="exact"/>
              <w:ind w:left="162" w:hanging="135"/>
              <w:rPr>
                <w:rFonts w:ascii="CordiaUPC" w:hAnsi="CordiaUPC" w:cs="CordiaUPC"/>
                <w:sz w:val="26"/>
                <w:szCs w:val="26"/>
              </w:rPr>
            </w:pPr>
            <w:r w:rsidRPr="00392524">
              <w:rPr>
                <w:rFonts w:ascii="CordiaUPC" w:hAnsi="CordiaUPC" w:cs="CordiaUPC" w:hint="cs"/>
                <w:sz w:val="26"/>
                <w:szCs w:val="26"/>
              </w:rPr>
              <w:t xml:space="preserve">Entities whose shares have been owned or have been controlled by the </w:t>
            </w:r>
            <w:r w:rsidR="009F782C" w:rsidRPr="002E0137">
              <w:rPr>
                <w:rFonts w:ascii="CordiaUPC" w:hAnsi="CordiaUPC" w:cs="CordiaUPC"/>
                <w:sz w:val="26"/>
                <w:szCs w:val="26"/>
              </w:rPr>
              <w:t>major shareholder</w:t>
            </w:r>
            <w:r w:rsidR="009F782C" w:rsidRPr="002E0137">
              <w:rPr>
                <w:rFonts w:ascii="CordiaUPC" w:hAnsi="CordiaUPC" w:cs="CordiaUPC"/>
                <w:sz w:val="26"/>
                <w:szCs w:val="26"/>
                <w:lang w:val="en-US" w:bidi="th-TH"/>
              </w:rPr>
              <w:t>s</w:t>
            </w:r>
          </w:p>
        </w:tc>
        <w:tc>
          <w:tcPr>
            <w:tcW w:w="1530" w:type="dxa"/>
          </w:tcPr>
          <w:p w14:paraId="6ABE9670" w14:textId="70F9CFDA"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2C9E2F84" w14:textId="52B5DBB3" w:rsidR="00C57B1A" w:rsidRPr="00392524" w:rsidRDefault="00C57B1A" w:rsidP="00AD7C76">
            <w:pPr>
              <w:pStyle w:val="block"/>
              <w:spacing w:after="0" w:line="240" w:lineRule="exact"/>
              <w:ind w:left="162" w:right="-27" w:hanging="162"/>
              <w:jc w:val="both"/>
              <w:rPr>
                <w:rFonts w:ascii="CordiaUPC" w:hAnsi="CordiaUPC" w:cs="CordiaUPC"/>
                <w:sz w:val="26"/>
                <w:szCs w:val="26"/>
                <w:lang w:val="en-US"/>
              </w:rPr>
            </w:pPr>
            <w:r w:rsidRPr="00392524">
              <w:rPr>
                <w:rFonts w:ascii="CordiaUPC" w:hAnsi="CordiaUPC" w:cs="CordiaUPC" w:hint="cs"/>
                <w:sz w:val="26"/>
                <w:szCs w:val="26"/>
                <w:lang w:val="en-GB"/>
              </w:rPr>
              <w:t>R</w:t>
            </w:r>
            <w:r w:rsidRPr="00392524">
              <w:rPr>
                <w:rFonts w:ascii="CordiaUPC" w:hAnsi="CordiaUPC" w:cs="CordiaUPC" w:hint="cs"/>
                <w:sz w:val="26"/>
                <w:szCs w:val="26"/>
                <w:lang w:val="en-US"/>
              </w:rPr>
              <w:t>elated through the major shareholder</w:t>
            </w:r>
            <w:r w:rsidRPr="00392524">
              <w:rPr>
                <w:rFonts w:ascii="CordiaUPC" w:hAnsi="CordiaUPC" w:cs="CordiaUPC" w:hint="cs"/>
                <w:sz w:val="26"/>
                <w:szCs w:val="26"/>
                <w:lang w:val="en-GB"/>
              </w:rPr>
              <w:t xml:space="preserve"> of the Bank</w:t>
            </w:r>
            <w:r w:rsidRPr="00392524">
              <w:rPr>
                <w:rFonts w:ascii="CordiaUPC" w:hAnsi="CordiaUPC" w:cs="CordiaUPC" w:hint="cs"/>
                <w:sz w:val="26"/>
                <w:szCs w:val="26"/>
                <w:lang w:val="en-US" w:bidi="th-TH"/>
              </w:rPr>
              <w:t>,</w:t>
            </w:r>
            <w:r w:rsidRPr="00392524">
              <w:rPr>
                <w:rFonts w:ascii="CordiaUPC" w:hAnsi="CordiaUPC" w:cs="CordiaUPC" w:hint="cs"/>
                <w:sz w:val="26"/>
                <w:szCs w:val="26"/>
                <w:lang w:val="en-GB"/>
              </w:rPr>
              <w:t xml:space="preserve">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C57B1A" w:rsidRPr="00392524" w14:paraId="3F09F50C" w14:textId="77777777" w:rsidTr="00F576A7">
        <w:tc>
          <w:tcPr>
            <w:tcW w:w="3330" w:type="dxa"/>
          </w:tcPr>
          <w:p w14:paraId="240DE431" w14:textId="68E990F8" w:rsidR="00C57B1A" w:rsidRPr="00392524" w:rsidRDefault="00C57B1A" w:rsidP="00AD7C76">
            <w:pPr>
              <w:tabs>
                <w:tab w:val="left" w:pos="993"/>
              </w:tabs>
              <w:spacing w:line="240" w:lineRule="exact"/>
              <w:ind w:left="162" w:right="-108" w:hanging="153"/>
              <w:rPr>
                <w:rFonts w:ascii="CordiaUPC" w:hAnsi="CordiaUPC" w:cs="CordiaUPC"/>
                <w:sz w:val="26"/>
                <w:szCs w:val="26"/>
              </w:rPr>
            </w:pPr>
            <w:proofErr w:type="spellStart"/>
            <w:r w:rsidRPr="00392524">
              <w:rPr>
                <w:rFonts w:ascii="CordiaUPC" w:hAnsi="CordiaUPC" w:cs="CordiaUPC" w:hint="cs"/>
                <w:sz w:val="26"/>
                <w:szCs w:val="26"/>
              </w:rPr>
              <w:t>Phahonyothin</w:t>
            </w:r>
            <w:proofErr w:type="spellEnd"/>
            <w:r w:rsidRPr="00392524">
              <w:rPr>
                <w:rFonts w:ascii="CordiaUPC" w:hAnsi="CordiaUPC" w:cs="CordiaUPC" w:hint="cs"/>
                <w:sz w:val="26"/>
                <w:szCs w:val="26"/>
              </w:rPr>
              <w:t xml:space="preserve"> Asset Management</w:t>
            </w:r>
            <w:r w:rsidR="00B975C6" w:rsidRPr="00392524">
              <w:rPr>
                <w:rFonts w:ascii="CordiaUPC" w:hAnsi="CordiaUPC" w:cs="CordiaUPC"/>
                <w:sz w:val="26"/>
                <w:szCs w:val="26"/>
              </w:rPr>
              <w:br/>
            </w:r>
            <w:r w:rsidRPr="00392524">
              <w:rPr>
                <w:rFonts w:ascii="CordiaUPC" w:hAnsi="CordiaUPC" w:cs="CordiaUPC" w:hint="cs"/>
                <w:sz w:val="26"/>
                <w:szCs w:val="26"/>
              </w:rPr>
              <w:t>Co., Ltd.</w:t>
            </w:r>
          </w:p>
        </w:tc>
        <w:tc>
          <w:tcPr>
            <w:tcW w:w="1530" w:type="dxa"/>
          </w:tcPr>
          <w:p w14:paraId="43F803FE" w14:textId="6B72711B"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1CBDF919" w14:textId="1E155EE1" w:rsidR="00C57B1A" w:rsidRPr="00392524" w:rsidRDefault="00C57B1A"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Subsidiary, 100% shareholding, more than 50% of directors are representatives of the Bank</w:t>
            </w:r>
          </w:p>
        </w:tc>
      </w:tr>
      <w:tr w:rsidR="00E575EB" w:rsidRPr="00392524" w14:paraId="65378E16" w14:textId="77777777" w:rsidTr="00F576A7">
        <w:tc>
          <w:tcPr>
            <w:tcW w:w="3330" w:type="dxa"/>
          </w:tcPr>
          <w:p w14:paraId="224B8C63" w14:textId="244E11DA" w:rsidR="00E575EB" w:rsidRPr="0005312F" w:rsidRDefault="00E575EB" w:rsidP="00E575EB">
            <w:pPr>
              <w:tabs>
                <w:tab w:val="left" w:pos="993"/>
              </w:tabs>
              <w:spacing w:line="240" w:lineRule="exact"/>
              <w:ind w:left="163" w:right="-108" w:hanging="180"/>
              <w:rPr>
                <w:rFonts w:ascii="CordiaUPC" w:hAnsi="CordiaUPC" w:cs="CordiaUPC"/>
                <w:sz w:val="26"/>
                <w:szCs w:val="26"/>
              </w:rPr>
            </w:pPr>
            <w:r w:rsidRPr="0005312F">
              <w:rPr>
                <w:rFonts w:ascii="CordiaUPC" w:hAnsi="CordiaUPC" w:cs="CordiaUPC"/>
                <w:sz w:val="26"/>
                <w:szCs w:val="26"/>
              </w:rPr>
              <w:t xml:space="preserve">TBCO </w:t>
            </w:r>
            <w:r w:rsidR="001B7B71" w:rsidRPr="0005312F">
              <w:rPr>
                <w:rFonts w:ascii="CordiaUPC" w:hAnsi="CordiaUPC" w:cs="CordiaUPC"/>
                <w:sz w:val="26"/>
                <w:szCs w:val="26"/>
              </w:rPr>
              <w:t>PCL.</w:t>
            </w:r>
          </w:p>
        </w:tc>
        <w:tc>
          <w:tcPr>
            <w:tcW w:w="1530" w:type="dxa"/>
          </w:tcPr>
          <w:p w14:paraId="4755758D" w14:textId="012B5EB6"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sz w:val="26"/>
                <w:szCs w:val="26"/>
                <w:lang w:val="en-GB"/>
              </w:rPr>
              <w:t>Thailand</w:t>
            </w:r>
          </w:p>
        </w:tc>
        <w:tc>
          <w:tcPr>
            <w:tcW w:w="4410" w:type="dxa"/>
          </w:tcPr>
          <w:p w14:paraId="348B75EB" w14:textId="77DD1194" w:rsidR="00E575EB" w:rsidRPr="00392524" w:rsidRDefault="00E575EB"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pacing w:val="-4"/>
                <w:sz w:val="26"/>
                <w:szCs w:val="26"/>
                <w:lang w:val="en-GB"/>
              </w:rPr>
              <w:t xml:space="preserve">Subsidiary, </w:t>
            </w:r>
            <w:proofErr w:type="spellStart"/>
            <w:r w:rsidRPr="00392524">
              <w:rPr>
                <w:rFonts w:ascii="CordiaUPC" w:hAnsi="CordiaUPC" w:cs="CordiaUPC"/>
                <w:spacing w:val="-4"/>
                <w:sz w:val="26"/>
                <w:szCs w:val="26"/>
                <w:lang w:val="en-GB"/>
              </w:rPr>
              <w:t>liqui</w:t>
            </w:r>
            <w:r w:rsidRPr="00392524">
              <w:rPr>
                <w:rFonts w:ascii="CordiaUPC" w:hAnsi="CordiaUPC" w:cs="CordiaUPC"/>
                <w:spacing w:val="-4"/>
                <w:sz w:val="26"/>
                <w:szCs w:val="26"/>
                <w:lang w:val="en-US" w:bidi="th-TH"/>
              </w:rPr>
              <w:t>dator</w:t>
            </w:r>
            <w:proofErr w:type="spellEnd"/>
            <w:r w:rsidRPr="00392524">
              <w:rPr>
                <w:rFonts w:ascii="CordiaUPC" w:hAnsi="CordiaUPC" w:cs="CordiaUPC"/>
                <w:spacing w:val="-4"/>
                <w:sz w:val="26"/>
                <w:szCs w:val="26"/>
                <w:lang w:val="en-GB"/>
              </w:rPr>
              <w:t xml:space="preserve"> </w:t>
            </w:r>
            <w:r w:rsidRPr="00392524">
              <w:rPr>
                <w:rFonts w:ascii="CordiaUPC" w:hAnsi="CordiaUPC" w:cs="CordiaUPC"/>
                <w:sz w:val="26"/>
                <w:szCs w:val="26"/>
                <w:lang w:val="en-US" w:bidi="th-TH"/>
              </w:rPr>
              <w:t>is</w:t>
            </w:r>
            <w:r w:rsidRPr="00392524">
              <w:rPr>
                <w:rFonts w:ascii="CordiaUPC" w:hAnsi="CordiaUPC" w:cs="CordiaUPC"/>
                <w:sz w:val="26"/>
                <w:szCs w:val="26"/>
                <w:lang w:val="en-GB"/>
              </w:rPr>
              <w:t xml:space="preserve"> a representative of the Bank</w:t>
            </w:r>
          </w:p>
        </w:tc>
      </w:tr>
      <w:tr w:rsidR="00E575EB" w:rsidRPr="00392524" w14:paraId="07F3CD72" w14:textId="77777777" w:rsidTr="00F576A7">
        <w:tc>
          <w:tcPr>
            <w:tcW w:w="3330" w:type="dxa"/>
          </w:tcPr>
          <w:p w14:paraId="3CC36379" w14:textId="0D477BF2" w:rsidR="00E575EB" w:rsidRPr="0005312F" w:rsidRDefault="00E575EB" w:rsidP="00E575EB">
            <w:pPr>
              <w:tabs>
                <w:tab w:val="left" w:pos="993"/>
              </w:tabs>
              <w:spacing w:line="240" w:lineRule="exact"/>
              <w:ind w:left="163" w:right="-108" w:hanging="180"/>
              <w:rPr>
                <w:rFonts w:ascii="CordiaUPC" w:hAnsi="CordiaUPC" w:cs="CordiaUPC"/>
                <w:sz w:val="26"/>
                <w:szCs w:val="26"/>
                <w:cs/>
                <w:lang w:bidi="th-TH"/>
              </w:rPr>
            </w:pPr>
            <w:proofErr w:type="spellStart"/>
            <w:r w:rsidRPr="0005312F">
              <w:rPr>
                <w:rFonts w:ascii="CordiaUPC" w:hAnsi="CordiaUPC" w:cs="CordiaUPC"/>
                <w:sz w:val="26"/>
                <w:szCs w:val="26"/>
              </w:rPr>
              <w:t>TMBThanachart</w:t>
            </w:r>
            <w:proofErr w:type="spellEnd"/>
            <w:r w:rsidRPr="0005312F">
              <w:rPr>
                <w:rFonts w:ascii="CordiaUPC" w:hAnsi="CordiaUPC" w:cs="CordiaUPC"/>
                <w:sz w:val="26"/>
                <w:szCs w:val="26"/>
              </w:rPr>
              <w:t xml:space="preserve"> Broker Co., Ltd.</w:t>
            </w:r>
          </w:p>
        </w:tc>
        <w:tc>
          <w:tcPr>
            <w:tcW w:w="1530" w:type="dxa"/>
          </w:tcPr>
          <w:p w14:paraId="2ECBDDF8" w14:textId="0543CC9B"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5E0F31BB" w14:textId="41DC41AA" w:rsidR="00E575EB" w:rsidRPr="00392524" w:rsidRDefault="00E575EB"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z w:val="26"/>
                <w:szCs w:val="26"/>
                <w:lang w:val="en-GB"/>
              </w:rPr>
              <w:t>Subsidiary, 99.99% shareholding</w:t>
            </w:r>
            <w:r w:rsidRPr="00392524">
              <w:rPr>
                <w:rFonts w:ascii="CordiaUPC" w:hAnsi="CordiaUPC" w:cs="CordiaUPC"/>
                <w:spacing w:val="-4"/>
                <w:sz w:val="26"/>
                <w:szCs w:val="26"/>
                <w:lang w:val="en-GB"/>
              </w:rPr>
              <w:t>, more than 50% of</w:t>
            </w:r>
            <w:r w:rsidRPr="00392524">
              <w:rPr>
                <w:rFonts w:ascii="CordiaUPC" w:hAnsi="CordiaUPC" w:cs="CordiaUPC"/>
                <w:sz w:val="26"/>
                <w:szCs w:val="26"/>
                <w:lang w:val="en-GB"/>
              </w:rPr>
              <w:t xml:space="preserve"> directors are representatives of the Bank</w:t>
            </w:r>
          </w:p>
        </w:tc>
      </w:tr>
      <w:tr w:rsidR="00E575EB" w:rsidRPr="00E74170" w14:paraId="7E76D33A" w14:textId="77777777" w:rsidTr="00F576A7">
        <w:tc>
          <w:tcPr>
            <w:tcW w:w="3330" w:type="dxa"/>
          </w:tcPr>
          <w:p w14:paraId="2F1D4138" w14:textId="45CC0675" w:rsidR="00E575EB" w:rsidRPr="00392524" w:rsidRDefault="00E575EB" w:rsidP="00E575EB">
            <w:pPr>
              <w:tabs>
                <w:tab w:val="left" w:pos="993"/>
              </w:tabs>
              <w:spacing w:line="240" w:lineRule="exact"/>
              <w:ind w:left="162" w:right="-108" w:hanging="153"/>
              <w:rPr>
                <w:rFonts w:ascii="CordiaUPC" w:hAnsi="CordiaUPC" w:cs="CordiaUPC"/>
                <w:sz w:val="26"/>
                <w:szCs w:val="26"/>
                <w:lang w:bidi="th-TH"/>
              </w:rPr>
            </w:pPr>
            <w:r w:rsidRPr="00392524">
              <w:rPr>
                <w:rFonts w:ascii="CordiaUPC" w:hAnsi="CordiaUPC" w:cs="CordiaUPC"/>
                <w:sz w:val="26"/>
                <w:szCs w:val="26"/>
              </w:rPr>
              <w:t xml:space="preserve">TTB </w:t>
            </w:r>
            <w:r w:rsidRPr="0005312F">
              <w:rPr>
                <w:rFonts w:ascii="CordiaUPC" w:hAnsi="CordiaUPC" w:cs="CordiaUPC"/>
                <w:sz w:val="26"/>
                <w:szCs w:val="26"/>
              </w:rPr>
              <w:t>Consumer</w:t>
            </w:r>
            <w:r w:rsidRPr="0005312F">
              <w:rPr>
                <w:rFonts w:ascii="CordiaUPC" w:hAnsi="CordiaUPC" w:cs="CordiaUPC" w:hint="cs"/>
                <w:sz w:val="26"/>
                <w:szCs w:val="26"/>
                <w:cs/>
                <w:lang w:bidi="th-TH"/>
              </w:rPr>
              <w:t xml:space="preserve"> </w:t>
            </w:r>
            <w:r w:rsidR="001B7B71" w:rsidRPr="0005312F">
              <w:rPr>
                <w:rFonts w:ascii="CordiaUPC" w:hAnsi="CordiaUPC" w:cs="CordiaUPC"/>
                <w:sz w:val="26"/>
                <w:szCs w:val="26"/>
              </w:rPr>
              <w:t>Co., Ltd.</w:t>
            </w:r>
          </w:p>
        </w:tc>
        <w:tc>
          <w:tcPr>
            <w:tcW w:w="1530" w:type="dxa"/>
          </w:tcPr>
          <w:p w14:paraId="105BBAAB" w14:textId="2E4ECBF0"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2A14E3E0" w14:textId="592D3277" w:rsidR="00E575EB" w:rsidRPr="00392524" w:rsidRDefault="00E575EB" w:rsidP="00A06A9F">
            <w:pPr>
              <w:pStyle w:val="block"/>
              <w:spacing w:after="0" w:line="240" w:lineRule="exact"/>
              <w:ind w:left="162" w:hanging="162"/>
              <w:jc w:val="thaiDistribute"/>
              <w:rPr>
                <w:rFonts w:ascii="CordiaUPC" w:hAnsi="CordiaUPC" w:cs="CordiaUPC"/>
                <w:sz w:val="26"/>
                <w:szCs w:val="26"/>
              </w:rPr>
            </w:pPr>
            <w:r w:rsidRPr="00392524">
              <w:rPr>
                <w:rFonts w:ascii="CordiaUPC" w:hAnsi="CordiaUPC" w:cs="CordiaUPC"/>
                <w:sz w:val="26"/>
                <w:szCs w:val="26"/>
              </w:rPr>
              <w:t>Subsidiary, 100% shareholding, more than 50% of directors are representatives of the Bank</w:t>
            </w:r>
          </w:p>
        </w:tc>
      </w:tr>
      <w:tr w:rsidR="00E74170" w14:paraId="095E21D6" w14:textId="77777777" w:rsidTr="00F576A7">
        <w:tc>
          <w:tcPr>
            <w:tcW w:w="3330" w:type="dxa"/>
          </w:tcPr>
          <w:p w14:paraId="14068575" w14:textId="0603F4C7" w:rsidR="00E74170" w:rsidRPr="00B46807" w:rsidRDefault="00E74170">
            <w:pPr>
              <w:tabs>
                <w:tab w:val="left" w:pos="993"/>
              </w:tabs>
              <w:spacing w:line="240" w:lineRule="exact"/>
              <w:ind w:left="162" w:right="-108" w:hanging="153"/>
              <w:rPr>
                <w:rFonts w:ascii="CordiaUPC" w:hAnsi="CordiaUPC" w:cs="CordiaUPC"/>
                <w:sz w:val="26"/>
                <w:szCs w:val="26"/>
              </w:rPr>
            </w:pPr>
            <w:r w:rsidRPr="00B46807">
              <w:rPr>
                <w:rFonts w:ascii="CordiaUPC" w:hAnsi="CordiaUPC" w:cs="CordiaUPC" w:hint="cs"/>
                <w:sz w:val="26"/>
                <w:szCs w:val="26"/>
              </w:rPr>
              <w:t>Thanachart Fund Management Co., Ltd.</w:t>
            </w:r>
            <w:r w:rsidR="00897673" w:rsidRPr="00B46807">
              <w:rPr>
                <w:rFonts w:ascii="CordiaUPC" w:hAnsi="CordiaUPC" w:cs="CordiaUPC"/>
                <w:sz w:val="26"/>
                <w:szCs w:val="26"/>
                <w:vertAlign w:val="superscript"/>
              </w:rPr>
              <w:t xml:space="preserve"> (1)</w:t>
            </w:r>
          </w:p>
        </w:tc>
        <w:tc>
          <w:tcPr>
            <w:tcW w:w="1530" w:type="dxa"/>
          </w:tcPr>
          <w:p w14:paraId="593A9F90" w14:textId="77777777" w:rsidR="00E74170" w:rsidRPr="00B46807" w:rsidRDefault="00E74170">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39082AC9" w14:textId="09D0C8FF" w:rsidR="00E74170" w:rsidRPr="00B46807" w:rsidRDefault="00651509" w:rsidP="00E74170">
            <w:pPr>
              <w:pStyle w:val="block"/>
              <w:spacing w:after="0" w:line="240" w:lineRule="exact"/>
              <w:ind w:left="162" w:hanging="162"/>
              <w:jc w:val="thaiDistribute"/>
              <w:rPr>
                <w:rFonts w:ascii="CordiaUPC" w:hAnsi="CordiaUPC" w:cs="CordiaUPC"/>
                <w:sz w:val="26"/>
                <w:szCs w:val="26"/>
              </w:rPr>
            </w:pPr>
            <w:r w:rsidRPr="00651509">
              <w:rPr>
                <w:rFonts w:ascii="CordiaUPC" w:hAnsi="CordiaUPC" w:cs="CordiaUPC"/>
                <w:sz w:val="26"/>
                <w:szCs w:val="26"/>
              </w:rPr>
              <w:t xml:space="preserve">Before 11 July 2022, </w:t>
            </w:r>
            <w:r w:rsidR="00E74170" w:rsidRPr="00B46807">
              <w:rPr>
                <w:rFonts w:ascii="CordiaUPC" w:hAnsi="CordiaUPC" w:cs="CordiaUPC" w:hint="cs"/>
                <w:sz w:val="26"/>
                <w:szCs w:val="26"/>
              </w:rPr>
              <w:t xml:space="preserve">Associated, 49.9% </w:t>
            </w:r>
            <w:r w:rsidR="00A323A8" w:rsidRPr="00A323A8">
              <w:rPr>
                <w:rFonts w:ascii="CordiaUPC" w:hAnsi="CordiaUPC" w:cs="CordiaUPC"/>
                <w:sz w:val="26"/>
                <w:szCs w:val="26"/>
              </w:rPr>
              <w:t>shareholding</w:t>
            </w:r>
            <w:r w:rsidR="00E74170" w:rsidRPr="00B46807">
              <w:rPr>
                <w:rFonts w:ascii="CordiaUPC" w:hAnsi="CordiaUPC" w:cs="CordiaUPC" w:hint="cs"/>
                <w:sz w:val="26"/>
                <w:szCs w:val="26"/>
              </w:rPr>
              <w:t>, less than 50% of directors are representatives of the Bank</w:t>
            </w:r>
          </w:p>
        </w:tc>
      </w:tr>
      <w:tr w:rsidR="00E74170" w14:paraId="739AC2EE" w14:textId="77777777" w:rsidTr="00F576A7">
        <w:tc>
          <w:tcPr>
            <w:tcW w:w="3330" w:type="dxa"/>
          </w:tcPr>
          <w:p w14:paraId="7B44C6C9" w14:textId="7A2615E6" w:rsidR="00E74170" w:rsidRPr="00B46807" w:rsidRDefault="00E74170" w:rsidP="00E74170">
            <w:pPr>
              <w:tabs>
                <w:tab w:val="left" w:pos="993"/>
              </w:tabs>
              <w:spacing w:line="240" w:lineRule="exact"/>
              <w:ind w:left="162" w:right="-108" w:hanging="153"/>
              <w:rPr>
                <w:rFonts w:ascii="CordiaUPC" w:hAnsi="CordiaUPC" w:cs="CordiaUPC"/>
                <w:sz w:val="26"/>
                <w:szCs w:val="26"/>
              </w:rPr>
            </w:pPr>
            <w:r w:rsidRPr="00B46807">
              <w:rPr>
                <w:rFonts w:ascii="CordiaUPC" w:hAnsi="CordiaUPC" w:cs="CordiaUPC" w:hint="cs"/>
                <w:sz w:val="26"/>
                <w:szCs w:val="26"/>
              </w:rPr>
              <w:t>TMB Asset Management Co., Ltd.</w:t>
            </w:r>
            <w:r w:rsidR="00897673" w:rsidRPr="00B46807">
              <w:rPr>
                <w:rFonts w:ascii="CordiaUPC" w:hAnsi="CordiaUPC" w:cs="CordiaUPC"/>
                <w:sz w:val="26"/>
                <w:szCs w:val="26"/>
                <w:vertAlign w:val="superscript"/>
              </w:rPr>
              <w:t xml:space="preserve"> (1)</w:t>
            </w:r>
          </w:p>
        </w:tc>
        <w:tc>
          <w:tcPr>
            <w:tcW w:w="1530" w:type="dxa"/>
          </w:tcPr>
          <w:p w14:paraId="188B0821" w14:textId="77777777" w:rsidR="00E74170" w:rsidRPr="00B46807" w:rsidRDefault="00E74170">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28C39E40" w14:textId="2E87E6AB" w:rsidR="00E74170" w:rsidRPr="00B46807" w:rsidRDefault="00C5578A" w:rsidP="00E74170">
            <w:pPr>
              <w:pStyle w:val="block"/>
              <w:spacing w:after="0" w:line="240" w:lineRule="exact"/>
              <w:ind w:left="162" w:hanging="162"/>
              <w:jc w:val="thaiDistribute"/>
              <w:rPr>
                <w:rFonts w:ascii="CordiaUPC" w:hAnsi="CordiaUPC" w:cs="CordiaUPC"/>
                <w:sz w:val="26"/>
                <w:szCs w:val="26"/>
              </w:rPr>
            </w:pPr>
            <w:r w:rsidRPr="00C5578A">
              <w:rPr>
                <w:rFonts w:ascii="CordiaUPC" w:hAnsi="CordiaUPC" w:cs="CordiaUPC"/>
                <w:sz w:val="26"/>
                <w:szCs w:val="26"/>
              </w:rPr>
              <w:t xml:space="preserve">Before 11 July 2022, </w:t>
            </w:r>
            <w:r w:rsidR="00E74170" w:rsidRPr="00B46807">
              <w:rPr>
                <w:rFonts w:ascii="CordiaUPC" w:hAnsi="CordiaUPC" w:cs="CordiaUPC" w:hint="cs"/>
                <w:sz w:val="26"/>
                <w:szCs w:val="26"/>
              </w:rPr>
              <w:t>Associated,</w:t>
            </w:r>
            <w:r w:rsidR="00897673" w:rsidRPr="00B46807">
              <w:rPr>
                <w:rFonts w:ascii="CordiaUPC" w:hAnsi="CordiaUPC" w:cs="CordiaUPC"/>
                <w:sz w:val="26"/>
                <w:szCs w:val="26"/>
              </w:rPr>
              <w:t xml:space="preserve"> </w:t>
            </w:r>
            <w:r w:rsidR="00E74170" w:rsidRPr="00B46807">
              <w:rPr>
                <w:rFonts w:ascii="CordiaUPC" w:hAnsi="CordiaUPC" w:cs="CordiaUPC" w:hint="cs"/>
                <w:sz w:val="26"/>
                <w:szCs w:val="26"/>
              </w:rPr>
              <w:t>35% shareholding, less than 50% of directors are representatives of the Bank</w:t>
            </w:r>
          </w:p>
        </w:tc>
      </w:tr>
      <w:tr w:rsidR="00E575EB" w:rsidRPr="00392524" w14:paraId="6DABB094" w14:textId="77777777" w:rsidTr="00F576A7">
        <w:tc>
          <w:tcPr>
            <w:tcW w:w="3330" w:type="dxa"/>
          </w:tcPr>
          <w:p w14:paraId="2F924385" w14:textId="1B7E9877" w:rsidR="00E575EB" w:rsidRPr="00B46807" w:rsidRDefault="00F455EC" w:rsidP="001C1EE3">
            <w:pPr>
              <w:spacing w:line="240" w:lineRule="exact"/>
              <w:ind w:left="160" w:hanging="180"/>
              <w:rPr>
                <w:rFonts w:ascii="CordiaUPC" w:hAnsi="CordiaUPC" w:cs="CordiaUPC"/>
                <w:sz w:val="26"/>
                <w:szCs w:val="26"/>
                <w:vertAlign w:val="superscript"/>
                <w:cs/>
                <w:lang w:bidi="th-TH"/>
              </w:rPr>
            </w:pPr>
            <w:proofErr w:type="spellStart"/>
            <w:r w:rsidRPr="00B46807">
              <w:rPr>
                <w:rFonts w:ascii="CordiaUPC" w:hAnsi="CordiaUPC" w:cs="CordiaUPC"/>
                <w:sz w:val="26"/>
                <w:szCs w:val="26"/>
              </w:rPr>
              <w:t>Eastspring</w:t>
            </w:r>
            <w:proofErr w:type="spellEnd"/>
            <w:r w:rsidRPr="00B46807">
              <w:rPr>
                <w:rFonts w:ascii="CordiaUPC" w:hAnsi="CordiaUPC" w:cs="CordiaUPC"/>
                <w:sz w:val="26"/>
                <w:szCs w:val="26"/>
              </w:rPr>
              <w:t xml:space="preserve"> Asset Management (Thailand) </w:t>
            </w:r>
            <w:r w:rsidRPr="00B46807">
              <w:rPr>
                <w:rFonts w:ascii="CordiaUPC" w:hAnsi="CordiaUPC" w:cs="CordiaUPC" w:hint="cs"/>
                <w:sz w:val="26"/>
                <w:szCs w:val="26"/>
              </w:rPr>
              <w:t>Co., Ltd.</w:t>
            </w:r>
            <w:r w:rsidRPr="00B46807">
              <w:rPr>
                <w:rFonts w:ascii="CordiaUPC" w:hAnsi="CordiaUPC" w:cs="CordiaUPC"/>
                <w:sz w:val="26"/>
                <w:szCs w:val="26"/>
                <w:vertAlign w:val="superscript"/>
              </w:rPr>
              <w:t xml:space="preserve"> (1)</w:t>
            </w:r>
          </w:p>
        </w:tc>
        <w:tc>
          <w:tcPr>
            <w:tcW w:w="1530" w:type="dxa"/>
          </w:tcPr>
          <w:p w14:paraId="19350B14" w14:textId="137E01A4" w:rsidR="00E575EB" w:rsidRPr="00B46807" w:rsidRDefault="00E575EB" w:rsidP="00E575EB">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22F6B5DD" w14:textId="4086C33A" w:rsidR="00E575EB" w:rsidRPr="00B46807" w:rsidRDefault="00E575EB" w:rsidP="00A06A9F">
            <w:pPr>
              <w:pStyle w:val="block"/>
              <w:spacing w:after="0" w:line="240" w:lineRule="exact"/>
              <w:ind w:left="162" w:hanging="162"/>
              <w:jc w:val="thaiDistribute"/>
              <w:rPr>
                <w:rFonts w:ascii="CordiaUPC" w:hAnsi="CordiaUPC" w:cs="CordiaUPC"/>
                <w:sz w:val="26"/>
                <w:szCs w:val="26"/>
                <w:lang w:val="en-GB"/>
              </w:rPr>
            </w:pPr>
            <w:r w:rsidRPr="00B46807">
              <w:rPr>
                <w:rFonts w:ascii="CordiaUPC" w:hAnsi="CordiaUPC" w:cs="CordiaUPC"/>
                <w:sz w:val="26"/>
                <w:szCs w:val="26"/>
                <w:lang w:val="en-US" w:bidi="th-TH"/>
              </w:rPr>
              <w:t>Associated</w:t>
            </w:r>
            <w:r w:rsidRPr="00B46807">
              <w:rPr>
                <w:rFonts w:ascii="CordiaUPC" w:hAnsi="CordiaUPC" w:cs="CordiaUPC" w:hint="cs"/>
                <w:sz w:val="26"/>
                <w:szCs w:val="26"/>
                <w:lang w:val="en-GB"/>
              </w:rPr>
              <w:t xml:space="preserve">, </w:t>
            </w:r>
            <w:r w:rsidR="00897673" w:rsidRPr="00B46807">
              <w:rPr>
                <w:rFonts w:ascii="CordiaUPC" w:hAnsi="CordiaUPC" w:cs="CordiaUPC"/>
                <w:sz w:val="26"/>
                <w:szCs w:val="26"/>
                <w:lang w:val="en-US" w:bidi="th-TH"/>
              </w:rPr>
              <w:t>40.5</w:t>
            </w:r>
            <w:r w:rsidRPr="00B46807">
              <w:rPr>
                <w:rFonts w:ascii="CordiaUPC" w:hAnsi="CordiaUPC" w:cs="CordiaUPC" w:hint="cs"/>
                <w:sz w:val="26"/>
                <w:szCs w:val="26"/>
                <w:lang w:val="en-GB"/>
              </w:rPr>
              <w:t xml:space="preserve">% shareholding, less than 50% of directors are representatives of the </w:t>
            </w:r>
            <w:r w:rsidRPr="00B46807">
              <w:rPr>
                <w:rFonts w:ascii="CordiaUPC" w:hAnsi="CordiaUPC" w:cs="CordiaUPC"/>
                <w:sz w:val="26"/>
                <w:szCs w:val="26"/>
                <w:lang w:val="en-GB"/>
              </w:rPr>
              <w:t>Bank</w:t>
            </w:r>
          </w:p>
        </w:tc>
      </w:tr>
    </w:tbl>
    <w:p w14:paraId="25C67630" w14:textId="4F2C3FA6" w:rsidR="008F53BB" w:rsidRPr="00B46807" w:rsidRDefault="002C1994" w:rsidP="00BB5585">
      <w:pPr>
        <w:spacing w:before="120" w:line="240" w:lineRule="exact"/>
        <w:ind w:left="734" w:hanging="187"/>
        <w:jc w:val="both"/>
        <w:rPr>
          <w:rFonts w:ascii="CordiaUPC" w:hAnsi="CordiaUPC" w:cs="CordiaUPC"/>
          <w:sz w:val="26"/>
          <w:szCs w:val="26"/>
          <w:lang w:val="en-US"/>
        </w:rPr>
      </w:pPr>
      <w:r w:rsidRPr="00B46807">
        <w:rPr>
          <w:rFonts w:ascii="CordiaUPC" w:eastAsia="Calibri" w:hAnsi="CordiaUPC" w:cs="CordiaUPC"/>
          <w:szCs w:val="22"/>
          <w:vertAlign w:val="superscript"/>
        </w:rPr>
        <w:t>(</w:t>
      </w:r>
      <w:r w:rsidR="00F455EC" w:rsidRPr="00B46807">
        <w:rPr>
          <w:rFonts w:ascii="CordiaUPC" w:eastAsia="Calibri" w:hAnsi="CordiaUPC" w:cs="CordiaUPC"/>
          <w:szCs w:val="22"/>
          <w:vertAlign w:val="superscript"/>
        </w:rPr>
        <w:t>1</w:t>
      </w:r>
      <w:r w:rsidRPr="00B46807">
        <w:rPr>
          <w:rFonts w:ascii="CordiaUPC" w:eastAsia="Calibri" w:hAnsi="CordiaUPC" w:cs="CordiaUPC"/>
          <w:szCs w:val="22"/>
          <w:vertAlign w:val="superscript"/>
        </w:rPr>
        <w:t>)</w:t>
      </w:r>
      <w:r w:rsidRPr="00B46807">
        <w:rPr>
          <w:rFonts w:ascii="CordiaUPC" w:hAnsi="CordiaUPC" w:cs="CordiaUPC" w:hint="cs"/>
          <w:sz w:val="24"/>
          <w:szCs w:val="24"/>
        </w:rPr>
        <w:t xml:space="preserve"> </w:t>
      </w:r>
      <w:proofErr w:type="spellStart"/>
      <w:r w:rsidR="002B273D" w:rsidRPr="00B46807">
        <w:rPr>
          <w:rFonts w:ascii="CordiaUPC" w:hAnsi="CordiaUPC" w:cs="CordiaUPC"/>
          <w:szCs w:val="22"/>
        </w:rPr>
        <w:t>Eastspring</w:t>
      </w:r>
      <w:proofErr w:type="spellEnd"/>
      <w:r w:rsidR="002B273D" w:rsidRPr="00B46807">
        <w:rPr>
          <w:rFonts w:ascii="CordiaUPC" w:hAnsi="CordiaUPC" w:cs="CordiaUPC"/>
          <w:szCs w:val="22"/>
        </w:rPr>
        <w:t xml:space="preserve"> Asset Management (Thailand) Co., Ltd. </w:t>
      </w:r>
      <w:r w:rsidR="00FE650E" w:rsidRPr="00FE650E">
        <w:rPr>
          <w:rFonts w:ascii="CordiaUPC" w:hAnsi="CordiaUPC" w:cs="CordiaUPC"/>
          <w:szCs w:val="22"/>
        </w:rPr>
        <w:t xml:space="preserve">is a new company formed under the amalgamation </w:t>
      </w:r>
      <w:r w:rsidR="00FE650E">
        <w:rPr>
          <w:rFonts w:ascii="CordiaUPC" w:hAnsi="CordiaUPC" w:cs="CordiaUPC"/>
          <w:szCs w:val="22"/>
        </w:rPr>
        <w:t xml:space="preserve">of </w:t>
      </w:r>
      <w:r w:rsidRPr="00B46807">
        <w:rPr>
          <w:rFonts w:ascii="CordiaUPC" w:hAnsi="CordiaUPC" w:cs="CordiaUPC" w:hint="cs"/>
          <w:szCs w:val="22"/>
        </w:rPr>
        <w:t>TMB Asset Management Co., Ltd. and Thanachart Fund Management Co., Ltd.</w:t>
      </w:r>
      <w:r w:rsidRPr="00B46807">
        <w:rPr>
          <w:rFonts w:ascii="CordiaUPC" w:hAnsi="CordiaUPC" w:cs="CordiaUPC"/>
          <w:szCs w:val="22"/>
        </w:rPr>
        <w:t xml:space="preserve"> on 11 July 2022.</w:t>
      </w:r>
    </w:p>
    <w:p w14:paraId="09F1D613" w14:textId="7B177F63" w:rsidR="00EA70D9" w:rsidRPr="00070C42" w:rsidRDefault="00EA70D9">
      <w:pPr>
        <w:spacing w:line="240" w:lineRule="auto"/>
        <w:rPr>
          <w:rFonts w:ascii="CordiaUPC" w:hAnsi="CordiaUPC" w:cs="CordiaUPC"/>
          <w:sz w:val="14"/>
          <w:szCs w:val="14"/>
          <w:lang w:val="en-AU"/>
        </w:rPr>
      </w:pPr>
    </w:p>
    <w:p w14:paraId="20CD1EAB" w14:textId="75599D3B" w:rsidR="002B7133" w:rsidRPr="00392524" w:rsidRDefault="002B7133" w:rsidP="00AD7C76">
      <w:pPr>
        <w:pStyle w:val="block"/>
        <w:spacing w:after="0" w:line="240" w:lineRule="exact"/>
        <w:ind w:left="0" w:firstLine="547"/>
        <w:jc w:val="both"/>
        <w:rPr>
          <w:rFonts w:ascii="CordiaUPC" w:hAnsi="CordiaUPC" w:cs="CordiaUPC"/>
          <w:sz w:val="26"/>
          <w:szCs w:val="26"/>
        </w:rPr>
      </w:pPr>
      <w:r w:rsidRPr="00392524">
        <w:rPr>
          <w:rFonts w:ascii="CordiaUPC" w:hAnsi="CordiaUPC" w:cs="CordiaUPC" w:hint="cs"/>
          <w:sz w:val="26"/>
          <w:szCs w:val="26"/>
        </w:rPr>
        <w:lastRenderedPageBreak/>
        <w:t xml:space="preserve">The pricing policies for </w:t>
      </w:r>
      <w:proofErr w:type="gramStart"/>
      <w:r w:rsidRPr="00392524">
        <w:rPr>
          <w:rFonts w:ascii="CordiaUPC" w:hAnsi="CordiaUPC" w:cs="CordiaUPC" w:hint="cs"/>
          <w:sz w:val="26"/>
          <w:szCs w:val="26"/>
        </w:rPr>
        <w:t>particular types</w:t>
      </w:r>
      <w:proofErr w:type="gramEnd"/>
      <w:r w:rsidRPr="00392524">
        <w:rPr>
          <w:rFonts w:ascii="CordiaUPC" w:hAnsi="CordiaUPC" w:cs="CordiaUPC" w:hint="cs"/>
          <w:sz w:val="26"/>
          <w:szCs w:val="26"/>
        </w:rPr>
        <w:t xml:space="preserve"> of transactions </w:t>
      </w:r>
      <w:r w:rsidR="000C5A25" w:rsidRPr="00392524">
        <w:rPr>
          <w:rFonts w:ascii="CordiaUPC" w:hAnsi="CordiaUPC" w:cs="CordiaUPC" w:hint="cs"/>
          <w:sz w:val="26"/>
          <w:szCs w:val="26"/>
        </w:rPr>
        <w:t>a</w:t>
      </w:r>
      <w:r w:rsidRPr="00392524">
        <w:rPr>
          <w:rFonts w:ascii="CordiaUPC" w:hAnsi="CordiaUPC" w:cs="CordiaUPC" w:hint="cs"/>
          <w:sz w:val="26"/>
          <w:szCs w:val="26"/>
        </w:rPr>
        <w:t>re explained further below:</w:t>
      </w:r>
    </w:p>
    <w:p w14:paraId="781E5BB0" w14:textId="77777777" w:rsidR="00634C97" w:rsidRPr="00723649" w:rsidRDefault="00634C97" w:rsidP="00AD7C76">
      <w:pPr>
        <w:spacing w:line="240" w:lineRule="exact"/>
        <w:ind w:left="540"/>
        <w:jc w:val="both"/>
        <w:rPr>
          <w:rFonts w:ascii="CordiaUPC" w:hAnsi="CordiaUPC" w:cs="CordiaUPC"/>
          <w:szCs w:val="22"/>
          <w:cs/>
          <w:lang w:val="en-US" w:bidi="th-TH"/>
        </w:rPr>
      </w:pPr>
    </w:p>
    <w:tbl>
      <w:tblPr>
        <w:tblW w:w="9270" w:type="dxa"/>
        <w:tblInd w:w="450" w:type="dxa"/>
        <w:tblLayout w:type="fixed"/>
        <w:tblLook w:val="0000" w:firstRow="0" w:lastRow="0" w:firstColumn="0" w:lastColumn="0" w:noHBand="0" w:noVBand="0"/>
      </w:tblPr>
      <w:tblGrid>
        <w:gridCol w:w="4338"/>
        <w:gridCol w:w="4932"/>
      </w:tblGrid>
      <w:tr w:rsidR="001D7F72" w:rsidRPr="00392524" w14:paraId="4D844FB8" w14:textId="77777777" w:rsidTr="00AF6E79">
        <w:trPr>
          <w:trHeight w:val="272"/>
          <w:tblHeader/>
        </w:trPr>
        <w:tc>
          <w:tcPr>
            <w:tcW w:w="4338" w:type="dxa"/>
          </w:tcPr>
          <w:p w14:paraId="3FB05969" w14:textId="77777777" w:rsidR="001D7F72" w:rsidRPr="00392524" w:rsidRDefault="001D7F72" w:rsidP="00AD7C76">
            <w:pPr>
              <w:spacing w:line="240" w:lineRule="exact"/>
              <w:ind w:right="-108"/>
              <w:jc w:val="both"/>
              <w:rPr>
                <w:rFonts w:ascii="CordiaUPC" w:hAnsi="CordiaUPC" w:cs="CordiaUPC"/>
                <w:b/>
                <w:bCs/>
                <w:sz w:val="26"/>
                <w:szCs w:val="26"/>
              </w:rPr>
            </w:pPr>
            <w:r w:rsidRPr="00392524">
              <w:rPr>
                <w:rFonts w:ascii="CordiaUPC" w:hAnsi="CordiaUPC" w:cs="CordiaUPC" w:hint="cs"/>
                <w:b/>
                <w:bCs/>
                <w:sz w:val="26"/>
                <w:szCs w:val="26"/>
              </w:rPr>
              <w:t>Transactions</w:t>
            </w:r>
          </w:p>
        </w:tc>
        <w:tc>
          <w:tcPr>
            <w:tcW w:w="4932" w:type="dxa"/>
          </w:tcPr>
          <w:p w14:paraId="6B62EF54" w14:textId="77777777" w:rsidR="001D7F72" w:rsidRPr="00392524" w:rsidRDefault="001D7F72" w:rsidP="00AD7C76">
            <w:pPr>
              <w:spacing w:line="240" w:lineRule="exact"/>
              <w:ind w:right="-18"/>
              <w:rPr>
                <w:rFonts w:ascii="CordiaUPC" w:hAnsi="CordiaUPC" w:cs="CordiaUPC"/>
                <w:b/>
                <w:bCs/>
                <w:sz w:val="26"/>
                <w:szCs w:val="26"/>
              </w:rPr>
            </w:pPr>
            <w:r w:rsidRPr="00392524">
              <w:rPr>
                <w:rFonts w:ascii="CordiaUPC" w:hAnsi="CordiaUPC" w:cs="CordiaUPC" w:hint="cs"/>
                <w:b/>
                <w:bCs/>
                <w:sz w:val="26"/>
                <w:szCs w:val="26"/>
              </w:rPr>
              <w:t>Pricing policies</w:t>
            </w:r>
          </w:p>
        </w:tc>
      </w:tr>
      <w:tr w:rsidR="00C57B1A" w:rsidRPr="00392524" w14:paraId="169255D6" w14:textId="77777777" w:rsidTr="00AF6E79">
        <w:trPr>
          <w:trHeight w:val="20"/>
        </w:trPr>
        <w:tc>
          <w:tcPr>
            <w:tcW w:w="4338" w:type="dxa"/>
          </w:tcPr>
          <w:p w14:paraId="67F31664" w14:textId="31CDAB74"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Interest rates of loans </w:t>
            </w:r>
          </w:p>
        </w:tc>
        <w:tc>
          <w:tcPr>
            <w:tcW w:w="4932" w:type="dxa"/>
          </w:tcPr>
          <w:p w14:paraId="73AEDE48" w14:textId="7631BD4E"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C57B1A" w:rsidRPr="00392524" w14:paraId="7964CF81" w14:textId="77777777" w:rsidTr="00AF6E79">
        <w:trPr>
          <w:trHeight w:val="20"/>
        </w:trPr>
        <w:tc>
          <w:tcPr>
            <w:tcW w:w="4338" w:type="dxa"/>
          </w:tcPr>
          <w:p w14:paraId="06F3B8F4" w14:textId="23A22DF9"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Fee and service income</w:t>
            </w:r>
          </w:p>
        </w:tc>
        <w:tc>
          <w:tcPr>
            <w:tcW w:w="4932" w:type="dxa"/>
          </w:tcPr>
          <w:p w14:paraId="4F0B23AF" w14:textId="2295A3B9"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 xml:space="preserve">Registrar and related services, money transfer </w:t>
            </w:r>
            <w:r w:rsidRPr="00392524">
              <w:rPr>
                <w:rFonts w:ascii="CordiaUPC" w:hAnsi="CordiaUPC" w:cs="CordiaUPC" w:hint="cs"/>
                <w:spacing w:val="-6"/>
                <w:sz w:val="26"/>
                <w:szCs w:val="26"/>
              </w:rPr>
              <w:t xml:space="preserve">services for unit holders, agents and support services for funds managed by its </w:t>
            </w:r>
            <w:r w:rsidRPr="00392524">
              <w:rPr>
                <w:rFonts w:ascii="CordiaUPC" w:hAnsi="CordiaUPC" w:cs="CordiaUPC" w:hint="cs"/>
                <w:sz w:val="26"/>
                <w:szCs w:val="26"/>
              </w:rPr>
              <w:t>associate</w:t>
            </w:r>
            <w:r w:rsidR="006C4CAC">
              <w:rPr>
                <w:rFonts w:ascii="CordiaUPC" w:hAnsi="CordiaUPC" w:cs="CordiaUPC"/>
                <w:sz w:val="26"/>
                <w:szCs w:val="26"/>
              </w:rPr>
              <w:t>s</w:t>
            </w:r>
            <w:r w:rsidRPr="00392524">
              <w:rPr>
                <w:rFonts w:ascii="CordiaUPC" w:hAnsi="CordiaUPC" w:cs="CordiaUPC" w:hint="cs"/>
                <w:sz w:val="26"/>
                <w:szCs w:val="26"/>
              </w:rPr>
              <w:t xml:space="preserve"> are charged by the Bank at the rate based on conditions specified in contracts negotiated in the normal course of business, </w:t>
            </w:r>
            <w:proofErr w:type="gramStart"/>
            <w:r w:rsidRPr="00392524">
              <w:rPr>
                <w:rFonts w:ascii="CordiaUPC" w:hAnsi="CordiaUPC" w:cs="CordiaUPC" w:hint="cs"/>
                <w:sz w:val="26"/>
                <w:szCs w:val="26"/>
              </w:rPr>
              <w:t>taking into account</w:t>
            </w:r>
            <w:proofErr w:type="gramEnd"/>
            <w:r w:rsidRPr="00392524">
              <w:rPr>
                <w:rFonts w:ascii="CordiaUPC" w:hAnsi="CordiaUPC" w:cs="CordiaUPC" w:hint="cs"/>
                <w:sz w:val="26"/>
                <w:szCs w:val="26"/>
              </w:rPr>
              <w:t xml:space="preserve"> the size of funds and the purchase and sale volumes of investment units.</w:t>
            </w:r>
          </w:p>
        </w:tc>
      </w:tr>
      <w:tr w:rsidR="00C57B1A" w:rsidRPr="00392524" w14:paraId="0B40605C" w14:textId="77777777" w:rsidTr="00AF6E79">
        <w:trPr>
          <w:trHeight w:val="20"/>
        </w:trPr>
        <w:tc>
          <w:tcPr>
            <w:tcW w:w="4338" w:type="dxa"/>
          </w:tcPr>
          <w:p w14:paraId="47A2111C" w14:textId="494B72DF"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Interest rate on deposits and borrowings</w:t>
            </w:r>
          </w:p>
        </w:tc>
        <w:tc>
          <w:tcPr>
            <w:tcW w:w="4932" w:type="dxa"/>
          </w:tcPr>
          <w:p w14:paraId="2F773531" w14:textId="6E82A57B"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w:t>
            </w:r>
          </w:p>
        </w:tc>
      </w:tr>
      <w:tr w:rsidR="00C57B1A" w:rsidRPr="00392524" w14:paraId="20F10D34" w14:textId="77777777" w:rsidTr="00AF6E79">
        <w:trPr>
          <w:trHeight w:val="20"/>
        </w:trPr>
        <w:tc>
          <w:tcPr>
            <w:tcW w:w="4338" w:type="dxa"/>
          </w:tcPr>
          <w:p w14:paraId="18BE1929" w14:textId="77777777" w:rsidR="0063403D"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Fee and services income for other types </w:t>
            </w:r>
          </w:p>
          <w:p w14:paraId="2B798D63" w14:textId="47E94A43" w:rsidR="00C57B1A" w:rsidRPr="00392524" w:rsidRDefault="0063403D" w:rsidP="00AD7C76">
            <w:pPr>
              <w:spacing w:line="240" w:lineRule="exact"/>
              <w:ind w:right="-108"/>
              <w:jc w:val="both"/>
              <w:rPr>
                <w:rFonts w:ascii="CordiaUPC" w:hAnsi="CordiaUPC" w:cs="CordiaUPC"/>
                <w:sz w:val="26"/>
                <w:szCs w:val="26"/>
              </w:rPr>
            </w:pPr>
            <w:r w:rsidRPr="00392524">
              <w:rPr>
                <w:rFonts w:ascii="CordiaUPC" w:hAnsi="CordiaUPC" w:cs="CordiaUPC"/>
                <w:sz w:val="26"/>
                <w:szCs w:val="26"/>
              </w:rPr>
              <w:t xml:space="preserve">   o</w:t>
            </w:r>
            <w:r w:rsidR="00C57B1A" w:rsidRPr="00392524">
              <w:rPr>
                <w:rFonts w:ascii="CordiaUPC" w:hAnsi="CordiaUPC" w:cs="CordiaUPC" w:hint="cs"/>
                <w:sz w:val="26"/>
                <w:szCs w:val="26"/>
              </w:rPr>
              <w:t>f</w:t>
            </w:r>
            <w:r w:rsidRPr="00392524">
              <w:rPr>
                <w:rFonts w:ascii="CordiaUPC" w:hAnsi="CordiaUPC" w:cs="CordiaUPC"/>
                <w:sz w:val="26"/>
                <w:szCs w:val="26"/>
              </w:rPr>
              <w:t xml:space="preserve"> </w:t>
            </w:r>
            <w:r w:rsidR="00C57B1A" w:rsidRPr="00392524">
              <w:rPr>
                <w:rFonts w:ascii="CordiaUPC" w:hAnsi="CordiaUPC" w:cs="CordiaUPC" w:hint="cs"/>
                <w:sz w:val="26"/>
                <w:szCs w:val="26"/>
              </w:rPr>
              <w:t>services</w:t>
            </w:r>
          </w:p>
        </w:tc>
        <w:tc>
          <w:tcPr>
            <w:tcW w:w="4932" w:type="dxa"/>
          </w:tcPr>
          <w:p w14:paraId="7131DCD0" w14:textId="575C0571" w:rsidR="00C57B1A" w:rsidRPr="00392524" w:rsidRDefault="00C57B1A" w:rsidP="00AD7C76">
            <w:pPr>
              <w:spacing w:line="240" w:lineRule="exact"/>
              <w:ind w:right="-18"/>
              <w:jc w:val="thaiDistribute"/>
              <w:rPr>
                <w:rFonts w:ascii="CordiaUPC" w:hAnsi="CordiaUPC" w:cs="CordiaUPC"/>
                <w:sz w:val="26"/>
                <w:szCs w:val="26"/>
              </w:rPr>
            </w:pPr>
            <w:r w:rsidRPr="00392524">
              <w:rPr>
                <w:rFonts w:ascii="CordiaUPC" w:hAnsi="CordiaUPC" w:cs="CordiaUPC" w:hint="cs"/>
                <w:sz w:val="26"/>
                <w:szCs w:val="26"/>
              </w:rPr>
              <w:t>Based on market price</w:t>
            </w:r>
          </w:p>
        </w:tc>
      </w:tr>
      <w:tr w:rsidR="00C57B1A" w:rsidRPr="00392524" w14:paraId="2784799F" w14:textId="77777777" w:rsidTr="00AF6E79">
        <w:trPr>
          <w:trHeight w:val="20"/>
        </w:trPr>
        <w:tc>
          <w:tcPr>
            <w:tcW w:w="4338" w:type="dxa"/>
          </w:tcPr>
          <w:p w14:paraId="5A943E42" w14:textId="21683F99" w:rsidR="00C57B1A" w:rsidRPr="00392524" w:rsidRDefault="00C57B1A" w:rsidP="00AD7C76">
            <w:pPr>
              <w:spacing w:line="240" w:lineRule="exact"/>
              <w:ind w:right="-108"/>
              <w:rPr>
                <w:rFonts w:ascii="CordiaUPC" w:hAnsi="CordiaUPC" w:cs="CordiaUPC"/>
                <w:sz w:val="26"/>
                <w:szCs w:val="26"/>
              </w:rPr>
            </w:pPr>
            <w:r w:rsidRPr="00392524">
              <w:rPr>
                <w:rFonts w:ascii="CordiaUPC" w:hAnsi="CordiaUPC" w:cs="CordiaUPC" w:hint="cs"/>
                <w:sz w:val="26"/>
                <w:szCs w:val="26"/>
              </w:rPr>
              <w:t>Branch office rental and related service</w:t>
            </w:r>
          </w:p>
        </w:tc>
        <w:tc>
          <w:tcPr>
            <w:tcW w:w="4932" w:type="dxa"/>
          </w:tcPr>
          <w:p w14:paraId="042556ED" w14:textId="77454556" w:rsidR="00C57B1A" w:rsidRPr="00392524" w:rsidRDefault="00C57B1A" w:rsidP="00AD7C76">
            <w:pPr>
              <w:spacing w:line="240" w:lineRule="exact"/>
              <w:ind w:right="-18"/>
              <w:rPr>
                <w:rFonts w:ascii="CordiaUPC" w:hAnsi="CordiaUPC" w:cs="CordiaUPC"/>
                <w:sz w:val="26"/>
                <w:szCs w:val="26"/>
              </w:rPr>
            </w:pPr>
            <w:r w:rsidRPr="00392524">
              <w:rPr>
                <w:rFonts w:ascii="CordiaUPC" w:hAnsi="CordiaUPC" w:cs="CordiaUPC" w:hint="cs"/>
                <w:sz w:val="26"/>
                <w:szCs w:val="26"/>
              </w:rPr>
              <w:t>Based on market rate</w:t>
            </w:r>
          </w:p>
        </w:tc>
      </w:tr>
      <w:tr w:rsidR="00C57B1A" w:rsidRPr="00392524" w14:paraId="15E04A6C" w14:textId="77777777" w:rsidTr="00AF6E79">
        <w:trPr>
          <w:trHeight w:val="20"/>
        </w:trPr>
        <w:tc>
          <w:tcPr>
            <w:tcW w:w="4338" w:type="dxa"/>
          </w:tcPr>
          <w:p w14:paraId="203A9318" w14:textId="0CBFCB71" w:rsidR="00C57B1A" w:rsidRPr="00392524" w:rsidRDefault="00C57B1A" w:rsidP="00AD7C76">
            <w:pPr>
              <w:spacing w:line="240" w:lineRule="exact"/>
              <w:ind w:right="-108"/>
              <w:rPr>
                <w:rFonts w:ascii="CordiaUPC" w:hAnsi="CordiaUPC" w:cs="CordiaUPC"/>
                <w:sz w:val="26"/>
                <w:szCs w:val="26"/>
              </w:rPr>
            </w:pPr>
            <w:r w:rsidRPr="00392524">
              <w:rPr>
                <w:rFonts w:ascii="CordiaUPC" w:hAnsi="CordiaUPC" w:cs="CordiaUPC" w:hint="cs"/>
                <w:sz w:val="26"/>
                <w:szCs w:val="26"/>
              </w:rPr>
              <w:t>Sale of non-performing assets to a subsidiary</w:t>
            </w:r>
          </w:p>
        </w:tc>
        <w:tc>
          <w:tcPr>
            <w:tcW w:w="4932" w:type="dxa"/>
          </w:tcPr>
          <w:p w14:paraId="0229BA64" w14:textId="6BF8E31E" w:rsidR="00C57B1A" w:rsidRPr="00392524" w:rsidRDefault="00C57B1A" w:rsidP="00AD7C76">
            <w:pPr>
              <w:spacing w:line="240" w:lineRule="exact"/>
              <w:ind w:right="-18"/>
              <w:rPr>
                <w:rFonts w:ascii="CordiaUPC" w:hAnsi="CordiaUPC" w:cs="CordiaUPC"/>
                <w:sz w:val="26"/>
                <w:szCs w:val="26"/>
              </w:rPr>
            </w:pPr>
            <w:r w:rsidRPr="00392524">
              <w:rPr>
                <w:rFonts w:ascii="CordiaUPC" w:hAnsi="CordiaUPC" w:cs="CordiaUPC" w:hint="cs"/>
                <w:sz w:val="26"/>
                <w:szCs w:val="26"/>
              </w:rPr>
              <w:t>Based on market price</w:t>
            </w:r>
          </w:p>
        </w:tc>
      </w:tr>
      <w:tr w:rsidR="001F4286" w:rsidRPr="00392524" w14:paraId="5A7BF43D" w14:textId="77777777" w:rsidTr="00AF6E79">
        <w:trPr>
          <w:trHeight w:val="20"/>
        </w:trPr>
        <w:tc>
          <w:tcPr>
            <w:tcW w:w="4338" w:type="dxa"/>
          </w:tcPr>
          <w:p w14:paraId="5893DEA3" w14:textId="69759593" w:rsidR="001F4286" w:rsidRPr="00392524" w:rsidRDefault="001F4286" w:rsidP="001F4286">
            <w:pPr>
              <w:spacing w:line="240" w:lineRule="exact"/>
              <w:ind w:right="-18"/>
              <w:rPr>
                <w:rFonts w:ascii="CordiaUPC" w:hAnsi="CordiaUPC" w:cs="CordiaUPC"/>
                <w:sz w:val="26"/>
                <w:szCs w:val="26"/>
              </w:rPr>
            </w:pPr>
            <w:r w:rsidRPr="00392524">
              <w:rPr>
                <w:rFonts w:ascii="CordiaUPC" w:hAnsi="CordiaUPC" w:cs="CordiaUPC" w:hint="cs"/>
                <w:sz w:val="26"/>
                <w:szCs w:val="26"/>
              </w:rPr>
              <w:t xml:space="preserve">Dividend income </w:t>
            </w:r>
          </w:p>
        </w:tc>
        <w:tc>
          <w:tcPr>
            <w:tcW w:w="4932" w:type="dxa"/>
          </w:tcPr>
          <w:p w14:paraId="3BD0F60C" w14:textId="70F2B736" w:rsidR="001F4286" w:rsidRPr="00392524" w:rsidRDefault="001F4286" w:rsidP="001F4286">
            <w:pPr>
              <w:spacing w:line="240" w:lineRule="exact"/>
              <w:ind w:right="-18"/>
              <w:rPr>
                <w:rFonts w:ascii="CordiaUPC" w:hAnsi="CordiaUPC" w:cs="CordiaUPC"/>
                <w:sz w:val="26"/>
                <w:szCs w:val="26"/>
              </w:rPr>
            </w:pPr>
            <w:r w:rsidRPr="00392524">
              <w:rPr>
                <w:rFonts w:ascii="CordiaUPC" w:hAnsi="CordiaUPC" w:cs="CordiaUPC" w:hint="cs"/>
                <w:sz w:val="26"/>
                <w:szCs w:val="26"/>
              </w:rPr>
              <w:t>At declared</w:t>
            </w:r>
          </w:p>
        </w:tc>
      </w:tr>
    </w:tbl>
    <w:p w14:paraId="3E4CFF21" w14:textId="77777777" w:rsidR="00E30E56" w:rsidRDefault="00E30E56" w:rsidP="00AD7C76">
      <w:pPr>
        <w:spacing w:line="240" w:lineRule="exact"/>
        <w:ind w:left="547" w:hanging="547"/>
        <w:jc w:val="thaiDistribute"/>
        <w:rPr>
          <w:rFonts w:ascii="CordiaUPC" w:eastAsia="AngsanaNew" w:hAnsi="CordiaUPC" w:cs="CordiaUPC"/>
          <w:b/>
          <w:bCs/>
          <w:sz w:val="26"/>
          <w:szCs w:val="26"/>
        </w:rPr>
      </w:pPr>
    </w:p>
    <w:p w14:paraId="45D5A126" w14:textId="7C756267" w:rsidR="004239F5"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eastAsia="AngsanaNew" w:hAnsi="CordiaUPC" w:cs="CordiaUPC" w:hint="cs"/>
          <w:b/>
          <w:bCs/>
          <w:sz w:val="26"/>
          <w:szCs w:val="26"/>
        </w:rPr>
        <w:t>1</w:t>
      </w:r>
      <w:r w:rsidR="000272E3">
        <w:rPr>
          <w:rFonts w:ascii="CordiaUPC" w:eastAsia="AngsanaNew" w:hAnsi="CordiaUPC" w:cs="CordiaUPC"/>
          <w:b/>
          <w:bCs/>
          <w:sz w:val="26"/>
          <w:szCs w:val="26"/>
        </w:rPr>
        <w:t>2</w:t>
      </w:r>
      <w:r w:rsidR="004239F5" w:rsidRPr="00392524">
        <w:rPr>
          <w:rFonts w:ascii="CordiaUPC" w:eastAsia="AngsanaNew" w:hAnsi="CordiaUPC" w:cs="CordiaUPC" w:hint="cs"/>
          <w:b/>
          <w:bCs/>
          <w:sz w:val="26"/>
          <w:szCs w:val="26"/>
        </w:rPr>
        <w:t>.1</w:t>
      </w:r>
      <w:r w:rsidR="004239F5" w:rsidRPr="00392524">
        <w:rPr>
          <w:rFonts w:ascii="CordiaUPC" w:hAnsi="CordiaUPC" w:cs="CordiaUPC" w:hint="cs"/>
          <w:sz w:val="26"/>
          <w:szCs w:val="26"/>
        </w:rPr>
        <w:tab/>
      </w:r>
      <w:r w:rsidR="000C5A25" w:rsidRPr="00392524">
        <w:rPr>
          <w:rFonts w:ascii="CordiaUPC" w:hAnsi="CordiaUPC" w:cs="CordiaUPC"/>
          <w:b/>
          <w:bCs/>
          <w:sz w:val="26"/>
          <w:szCs w:val="26"/>
        </w:rPr>
        <w:t>Significant r</w:t>
      </w:r>
      <w:r w:rsidR="004239F5" w:rsidRPr="00392524">
        <w:rPr>
          <w:rFonts w:ascii="CordiaUPC" w:hAnsi="CordiaUPC" w:cs="CordiaUPC"/>
          <w:b/>
          <w:bCs/>
          <w:sz w:val="26"/>
          <w:szCs w:val="26"/>
        </w:rPr>
        <w:t xml:space="preserve">elated </w:t>
      </w:r>
      <w:proofErr w:type="gramStart"/>
      <w:r w:rsidR="004239F5" w:rsidRPr="00392524">
        <w:rPr>
          <w:rFonts w:ascii="CordiaUPC" w:hAnsi="CordiaUPC" w:cs="CordiaUPC"/>
          <w:b/>
          <w:bCs/>
          <w:sz w:val="26"/>
          <w:szCs w:val="26"/>
        </w:rPr>
        <w:t>parties</w:t>
      </w:r>
      <w:proofErr w:type="gramEnd"/>
      <w:r w:rsidR="004239F5" w:rsidRPr="00392524">
        <w:rPr>
          <w:rFonts w:ascii="CordiaUPC" w:hAnsi="CordiaUPC" w:cs="CordiaUPC"/>
          <w:b/>
          <w:bCs/>
          <w:sz w:val="26"/>
          <w:szCs w:val="26"/>
        </w:rPr>
        <w:t xml:space="preserve"> transactions with key management and other related parties </w:t>
      </w:r>
    </w:p>
    <w:p w14:paraId="2F940054" w14:textId="77777777" w:rsidR="008524DF" w:rsidRPr="00392524" w:rsidRDefault="008524DF" w:rsidP="00337A41">
      <w:pPr>
        <w:spacing w:line="240" w:lineRule="exact"/>
        <w:ind w:left="540"/>
        <w:jc w:val="both"/>
        <w:rPr>
          <w:rFonts w:ascii="CordiaUPC" w:hAnsi="CordiaUPC" w:cs="CordiaUPC"/>
          <w:sz w:val="26"/>
          <w:szCs w:val="26"/>
          <w:lang w:val="en-US" w:bidi="th-TH"/>
        </w:rPr>
      </w:pPr>
    </w:p>
    <w:p w14:paraId="054FAC25" w14:textId="514BC083" w:rsidR="00337A41" w:rsidRPr="005B2349" w:rsidRDefault="00337A41" w:rsidP="00337A41">
      <w:pPr>
        <w:spacing w:line="240" w:lineRule="exact"/>
        <w:ind w:left="547"/>
        <w:jc w:val="thaiDistribute"/>
        <w:rPr>
          <w:rFonts w:ascii="CordiaUPC" w:eastAsia="Times New Roman" w:hAnsi="CordiaUPC" w:cs="CordiaUPC"/>
          <w:sz w:val="26"/>
          <w:szCs w:val="26"/>
          <w:lang w:val="en-US"/>
        </w:rPr>
      </w:pPr>
      <w:r w:rsidRPr="005B2349">
        <w:rPr>
          <w:rFonts w:ascii="CordiaUPC" w:eastAsia="Times New Roman" w:hAnsi="CordiaUPC" w:cs="CordiaUPC" w:hint="cs"/>
          <w:sz w:val="26"/>
          <w:szCs w:val="26"/>
        </w:rPr>
        <w:t xml:space="preserve">Significant related </w:t>
      </w:r>
      <w:proofErr w:type="gramStart"/>
      <w:r w:rsidRPr="005B2349">
        <w:rPr>
          <w:rFonts w:ascii="CordiaUPC" w:eastAsia="Times New Roman" w:hAnsi="CordiaUPC" w:cs="CordiaUPC" w:hint="cs"/>
          <w:sz w:val="26"/>
          <w:szCs w:val="26"/>
        </w:rPr>
        <w:t>parties</w:t>
      </w:r>
      <w:proofErr w:type="gramEnd"/>
      <w:r w:rsidRPr="005B2349">
        <w:rPr>
          <w:rFonts w:ascii="CordiaUPC" w:eastAsia="Times New Roman" w:hAnsi="CordiaUPC" w:cs="CordiaUPC" w:hint="cs"/>
          <w:sz w:val="26"/>
          <w:szCs w:val="26"/>
        </w:rPr>
        <w:t xml:space="preserve"> transactions for the nine-month period ended 30 September 20</w:t>
      </w:r>
      <w:r w:rsidRPr="005B2349">
        <w:rPr>
          <w:rFonts w:ascii="CordiaUPC" w:eastAsia="Times New Roman" w:hAnsi="CordiaUPC" w:cs="CordiaUPC" w:hint="cs"/>
          <w:sz w:val="26"/>
          <w:szCs w:val="26"/>
          <w:lang w:bidi="th-TH"/>
        </w:rPr>
        <w:t>2</w:t>
      </w:r>
      <w:r w:rsidR="002B688F">
        <w:rPr>
          <w:rFonts w:ascii="CordiaUPC" w:eastAsia="Times New Roman" w:hAnsi="CordiaUPC" w:cs="CordiaUPC"/>
          <w:sz w:val="26"/>
          <w:szCs w:val="26"/>
          <w:lang w:bidi="th-TH"/>
        </w:rPr>
        <w:t>3</w:t>
      </w:r>
      <w:r w:rsidRPr="005B2349">
        <w:rPr>
          <w:rFonts w:ascii="CordiaUPC" w:eastAsia="Times New Roman" w:hAnsi="CordiaUPC" w:cs="CordiaUPC" w:hint="cs"/>
          <w:sz w:val="26"/>
          <w:szCs w:val="26"/>
        </w:rPr>
        <w:t xml:space="preserve"> and 20</w:t>
      </w:r>
      <w:r w:rsidRPr="005B2349">
        <w:rPr>
          <w:rFonts w:ascii="CordiaUPC" w:eastAsia="Times New Roman" w:hAnsi="CordiaUPC" w:cs="CordiaUPC"/>
          <w:sz w:val="26"/>
          <w:szCs w:val="26"/>
        </w:rPr>
        <w:t>2</w:t>
      </w:r>
      <w:r w:rsidR="002B688F">
        <w:rPr>
          <w:rFonts w:ascii="CordiaUPC" w:eastAsia="Times New Roman" w:hAnsi="CordiaUPC" w:cs="CordiaUPC"/>
          <w:sz w:val="26"/>
          <w:szCs w:val="26"/>
        </w:rPr>
        <w:t>2</w:t>
      </w:r>
      <w:r w:rsidRPr="005B2349">
        <w:rPr>
          <w:rFonts w:ascii="CordiaUPC" w:eastAsia="Times New Roman" w:hAnsi="CordiaUPC" w:cs="CordiaUPC" w:hint="cs"/>
          <w:sz w:val="26"/>
          <w:szCs w:val="26"/>
        </w:rPr>
        <w:t xml:space="preserve"> with key management and other related parties were as follows:</w:t>
      </w:r>
    </w:p>
    <w:p w14:paraId="781894D5" w14:textId="77777777" w:rsidR="00337A41" w:rsidRPr="005B2349" w:rsidRDefault="00337A41" w:rsidP="00337A41">
      <w:pPr>
        <w:spacing w:line="240" w:lineRule="exact"/>
        <w:ind w:left="547"/>
        <w:jc w:val="both"/>
        <w:rPr>
          <w:rFonts w:ascii="CordiaUPC" w:eastAsia="Times New Roman" w:hAnsi="CordiaUPC" w:cs="CordiaUPC"/>
          <w:sz w:val="2"/>
          <w:szCs w:val="2"/>
          <w:cs/>
          <w:lang w:bidi="th-TH"/>
        </w:rPr>
      </w:pPr>
    </w:p>
    <w:tbl>
      <w:tblPr>
        <w:tblW w:w="9535" w:type="dxa"/>
        <w:tblInd w:w="450" w:type="dxa"/>
        <w:tblLayout w:type="fixed"/>
        <w:tblLook w:val="0000" w:firstRow="0" w:lastRow="0" w:firstColumn="0" w:lastColumn="0" w:noHBand="0" w:noVBand="0"/>
      </w:tblPr>
      <w:tblGrid>
        <w:gridCol w:w="3672"/>
        <w:gridCol w:w="971"/>
        <w:gridCol w:w="972"/>
        <w:gridCol w:w="1009"/>
        <w:gridCol w:w="971"/>
        <w:gridCol w:w="972"/>
        <w:gridCol w:w="968"/>
      </w:tblGrid>
      <w:tr w:rsidR="00337A41" w:rsidRPr="005B2349" w14:paraId="7FA7B722" w14:textId="77777777" w:rsidTr="00337A41">
        <w:tc>
          <w:tcPr>
            <w:tcW w:w="3672" w:type="dxa"/>
            <w:tcBorders>
              <w:top w:val="nil"/>
              <w:left w:val="nil"/>
              <w:bottom w:val="nil"/>
              <w:right w:val="nil"/>
            </w:tcBorders>
            <w:vAlign w:val="bottom"/>
          </w:tcPr>
          <w:p w14:paraId="6212A923"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0EF8400"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Consolidated</w:t>
            </w:r>
          </w:p>
        </w:tc>
      </w:tr>
      <w:tr w:rsidR="00337A41" w:rsidRPr="005B2349" w14:paraId="43E3D751" w14:textId="77777777" w:rsidTr="00337A41">
        <w:tc>
          <w:tcPr>
            <w:tcW w:w="3672" w:type="dxa"/>
            <w:tcBorders>
              <w:top w:val="nil"/>
              <w:left w:val="nil"/>
              <w:bottom w:val="nil"/>
              <w:right w:val="nil"/>
            </w:tcBorders>
            <w:vAlign w:val="bottom"/>
          </w:tcPr>
          <w:p w14:paraId="602989F6"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349E9C6D" w14:textId="499F3A0C"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002B688F">
              <w:rPr>
                <w:rFonts w:ascii="CordiaUPC" w:eastAsia="Times New Roman" w:hAnsi="CordiaUPC" w:cs="CordiaUPC"/>
                <w:sz w:val="26"/>
                <w:szCs w:val="26"/>
              </w:rPr>
              <w:t>3</w:t>
            </w:r>
          </w:p>
        </w:tc>
      </w:tr>
      <w:tr w:rsidR="00BB5585" w:rsidRPr="005B2349" w14:paraId="73FBAA3B" w14:textId="77777777" w:rsidTr="00337A41">
        <w:tc>
          <w:tcPr>
            <w:tcW w:w="3672" w:type="dxa"/>
            <w:tcBorders>
              <w:top w:val="nil"/>
              <w:left w:val="nil"/>
              <w:bottom w:val="nil"/>
              <w:right w:val="nil"/>
            </w:tcBorders>
            <w:vAlign w:val="bottom"/>
          </w:tcPr>
          <w:p w14:paraId="1FA9AAD0" w14:textId="77777777" w:rsidR="00BB5585" w:rsidRPr="00BB5585" w:rsidRDefault="00BB5585" w:rsidP="00BB5585">
            <w:pPr>
              <w:tabs>
                <w:tab w:val="left" w:pos="252"/>
              </w:tabs>
              <w:spacing w:line="240" w:lineRule="exact"/>
              <w:ind w:left="252" w:hanging="270"/>
              <w:rPr>
                <w:rFonts w:ascii="CordiaUPC" w:eastAsia="Times New Roman" w:hAnsi="CordiaUPC" w:cs="CordiaUPC"/>
                <w:sz w:val="26"/>
                <w:szCs w:val="26"/>
                <w:highlight w:val="green"/>
                <w:lang w:val="en-US"/>
              </w:rPr>
            </w:pPr>
          </w:p>
        </w:tc>
        <w:tc>
          <w:tcPr>
            <w:tcW w:w="971" w:type="dxa"/>
            <w:tcBorders>
              <w:top w:val="nil"/>
              <w:left w:val="nil"/>
              <w:bottom w:val="nil"/>
              <w:right w:val="nil"/>
            </w:tcBorders>
            <w:vAlign w:val="bottom"/>
          </w:tcPr>
          <w:p w14:paraId="4B0AAFA6" w14:textId="5DC6C823" w:rsidR="00BB5585" w:rsidRPr="0005312F" w:rsidRDefault="00BB5585" w:rsidP="00BB5585">
            <w:pPr>
              <w:spacing w:line="240" w:lineRule="exact"/>
              <w:ind w:left="-128" w:right="-109"/>
              <w:jc w:val="center"/>
              <w:rPr>
                <w:rFonts w:ascii="CordiaUPC" w:eastAsia="Times New Roman" w:hAnsi="CordiaUPC" w:cs="CordiaUPC"/>
                <w:sz w:val="26"/>
                <w:szCs w:val="26"/>
                <w:cs/>
                <w:lang w:val="en-US" w:bidi="th-TH"/>
              </w:rPr>
            </w:pPr>
            <w:r w:rsidRPr="0005312F">
              <w:rPr>
                <w:rFonts w:ascii="CordiaUPC" w:hAnsi="CordiaUPC" w:cs="CordiaUPC"/>
                <w:sz w:val="26"/>
                <w:szCs w:val="26"/>
              </w:rPr>
              <w:t>Interest</w:t>
            </w:r>
            <w:r w:rsidRPr="0005312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74015515" w14:textId="3C55E9DE"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Interest expenses</w:t>
            </w:r>
          </w:p>
        </w:tc>
        <w:tc>
          <w:tcPr>
            <w:tcW w:w="1009" w:type="dxa"/>
            <w:tcBorders>
              <w:top w:val="nil"/>
              <w:left w:val="nil"/>
              <w:bottom w:val="nil"/>
              <w:right w:val="nil"/>
            </w:tcBorders>
            <w:vAlign w:val="bottom"/>
          </w:tcPr>
          <w:p w14:paraId="722A0867" w14:textId="77FB3680"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income</w:t>
            </w:r>
          </w:p>
        </w:tc>
        <w:tc>
          <w:tcPr>
            <w:tcW w:w="971" w:type="dxa"/>
            <w:tcBorders>
              <w:top w:val="nil"/>
              <w:left w:val="nil"/>
              <w:bottom w:val="nil"/>
              <w:right w:val="nil"/>
            </w:tcBorders>
            <w:vAlign w:val="bottom"/>
          </w:tcPr>
          <w:p w14:paraId="51914856" w14:textId="19F47476" w:rsidR="00BB5585" w:rsidRPr="0005312F" w:rsidRDefault="00BB5585" w:rsidP="00BB5585">
            <w:pPr>
              <w:tabs>
                <w:tab w:val="decimal" w:pos="553"/>
              </w:tabs>
              <w:spacing w:line="240" w:lineRule="exact"/>
              <w:ind w:left="-77" w:right="-77"/>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4D90DAE4" w14:textId="289CE08F"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92A39E4" w14:textId="5D3CB586" w:rsidR="00BB5585" w:rsidRPr="0005312F" w:rsidRDefault="00BB5585" w:rsidP="00BB5585">
            <w:pPr>
              <w:spacing w:line="240" w:lineRule="exact"/>
              <w:ind w:left="-128" w:right="-109"/>
              <w:jc w:val="center"/>
              <w:rPr>
                <w:rFonts w:ascii="CordiaUPC" w:eastAsia="Times New Roman" w:hAnsi="CordiaUPC" w:cs="CordiaUPC"/>
                <w:sz w:val="26"/>
                <w:szCs w:val="26"/>
              </w:rPr>
            </w:pPr>
            <w:r w:rsidRPr="0005312F">
              <w:rPr>
                <w:rFonts w:ascii="CordiaUPC" w:hAnsi="CordiaUPC" w:cs="CordiaUPC"/>
                <w:sz w:val="26"/>
                <w:szCs w:val="26"/>
                <w:lang w:val="en-US"/>
              </w:rPr>
              <w:t xml:space="preserve">Other operating expenses </w:t>
            </w:r>
          </w:p>
        </w:tc>
      </w:tr>
      <w:tr w:rsidR="00BB5585" w:rsidRPr="005B2349" w14:paraId="27ADEA2C" w14:textId="77777777" w:rsidTr="00337A41">
        <w:tc>
          <w:tcPr>
            <w:tcW w:w="3672" w:type="dxa"/>
            <w:tcBorders>
              <w:top w:val="nil"/>
              <w:left w:val="nil"/>
              <w:bottom w:val="nil"/>
              <w:right w:val="nil"/>
            </w:tcBorders>
            <w:vAlign w:val="bottom"/>
          </w:tcPr>
          <w:p w14:paraId="18BE8170" w14:textId="77777777" w:rsidR="00BB5585" w:rsidRPr="005B2349" w:rsidRDefault="00BB5585" w:rsidP="00BB5585">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F785DA8" w14:textId="77777777" w:rsidR="00BB5585" w:rsidRPr="005B2349" w:rsidRDefault="00BB5585" w:rsidP="00BB5585">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5971C2" w:rsidRPr="005B2349" w14:paraId="3D459214" w14:textId="77777777">
        <w:tc>
          <w:tcPr>
            <w:tcW w:w="3672" w:type="dxa"/>
            <w:tcBorders>
              <w:top w:val="nil"/>
              <w:left w:val="nil"/>
              <w:bottom w:val="nil"/>
              <w:right w:val="nil"/>
            </w:tcBorders>
            <w:vAlign w:val="bottom"/>
          </w:tcPr>
          <w:p w14:paraId="55FD624A" w14:textId="5BC50824" w:rsidR="005971C2" w:rsidRPr="005B2349" w:rsidRDefault="005971C2" w:rsidP="005971C2">
            <w:pPr>
              <w:tabs>
                <w:tab w:val="left" w:pos="163"/>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74B09595" w14:textId="33CF265C" w:rsidR="005971C2" w:rsidRPr="00C22F07" w:rsidRDefault="005971C2" w:rsidP="005971C2">
            <w:pPr>
              <w:tabs>
                <w:tab w:val="decimal" w:pos="702"/>
              </w:tabs>
              <w:spacing w:line="240" w:lineRule="exact"/>
              <w:rPr>
                <w:rFonts w:ascii="CordiaUPC" w:eastAsia="Times New Roman" w:hAnsi="CordiaUPC" w:cs="CordiaUPC"/>
                <w:sz w:val="26"/>
                <w:szCs w:val="26"/>
                <w:lang w:val="en-US" w:bidi="th-TH"/>
              </w:rPr>
            </w:pPr>
            <w:r w:rsidRPr="00C22F07">
              <w:rPr>
                <w:rFonts w:ascii="CordiaUPC" w:hAnsi="CordiaUPC" w:cs="CordiaUPC"/>
                <w:sz w:val="26"/>
                <w:szCs w:val="26"/>
              </w:rPr>
              <w:t>315</w:t>
            </w:r>
          </w:p>
        </w:tc>
        <w:tc>
          <w:tcPr>
            <w:tcW w:w="972" w:type="dxa"/>
            <w:tcBorders>
              <w:top w:val="nil"/>
              <w:left w:val="nil"/>
              <w:bottom w:val="nil"/>
              <w:right w:val="nil"/>
            </w:tcBorders>
            <w:vAlign w:val="bottom"/>
          </w:tcPr>
          <w:p w14:paraId="35677A21" w14:textId="2CFF6E1E" w:rsidR="005971C2" w:rsidRPr="00C22F07" w:rsidRDefault="005971C2" w:rsidP="005971C2">
            <w:pPr>
              <w:tabs>
                <w:tab w:val="decimal" w:pos="702"/>
              </w:tabs>
              <w:spacing w:line="240" w:lineRule="exact"/>
              <w:rPr>
                <w:rFonts w:ascii="CordiaUPC" w:eastAsia="Times New Roman" w:hAnsi="CordiaUPC" w:cs="CordiaUPC"/>
                <w:sz w:val="26"/>
                <w:szCs w:val="26"/>
                <w:rtl/>
                <w:cs/>
                <w:lang w:val="en-US"/>
              </w:rPr>
            </w:pPr>
            <w:r w:rsidRPr="00C22F07">
              <w:rPr>
                <w:rFonts w:ascii="CordiaUPC" w:hAnsi="CordiaUPC" w:cs="CordiaUPC"/>
                <w:sz w:val="26"/>
                <w:szCs w:val="26"/>
              </w:rPr>
              <w:t>1</w:t>
            </w:r>
            <w:r w:rsidRPr="00C22F07">
              <w:rPr>
                <w:rFonts w:ascii="CordiaUPC" w:hAnsi="CordiaUPC" w:cs="CordiaUPC" w:hint="cs"/>
                <w:sz w:val="26"/>
                <w:szCs w:val="26"/>
                <w:cs/>
              </w:rPr>
              <w:t>1</w:t>
            </w:r>
          </w:p>
        </w:tc>
        <w:tc>
          <w:tcPr>
            <w:tcW w:w="1009" w:type="dxa"/>
            <w:tcBorders>
              <w:top w:val="nil"/>
              <w:left w:val="nil"/>
              <w:bottom w:val="nil"/>
              <w:right w:val="nil"/>
            </w:tcBorders>
            <w:vAlign w:val="bottom"/>
          </w:tcPr>
          <w:p w14:paraId="5DC50759" w14:textId="5E304572" w:rsidR="005971C2" w:rsidRPr="00C22F07" w:rsidRDefault="005971C2" w:rsidP="005971C2">
            <w:pPr>
              <w:tabs>
                <w:tab w:val="decimal" w:pos="649"/>
              </w:tabs>
              <w:spacing w:line="240" w:lineRule="exact"/>
              <w:rPr>
                <w:rFonts w:ascii="CordiaUPC" w:eastAsia="Times New Roman" w:hAnsi="CordiaUPC" w:cs="CordiaUPC"/>
                <w:sz w:val="26"/>
                <w:szCs w:val="26"/>
                <w:rtl/>
                <w:cs/>
                <w:lang w:val="en-US"/>
              </w:rPr>
            </w:pPr>
            <w:r w:rsidRPr="00C22F07">
              <w:rPr>
                <w:rFonts w:ascii="CordiaUPC" w:hAnsi="CordiaUPC" w:cs="CordiaUPC"/>
                <w:sz w:val="26"/>
                <w:szCs w:val="26"/>
              </w:rPr>
              <w:t>1</w:t>
            </w:r>
          </w:p>
        </w:tc>
        <w:tc>
          <w:tcPr>
            <w:tcW w:w="971" w:type="dxa"/>
            <w:tcBorders>
              <w:top w:val="nil"/>
              <w:left w:val="nil"/>
              <w:bottom w:val="nil"/>
              <w:right w:val="nil"/>
            </w:tcBorders>
            <w:vAlign w:val="bottom"/>
          </w:tcPr>
          <w:p w14:paraId="6AB7C67C" w14:textId="7CE50A5D" w:rsidR="005971C2" w:rsidRPr="00C22F07" w:rsidRDefault="005971C2" w:rsidP="005971C2">
            <w:pPr>
              <w:tabs>
                <w:tab w:val="decimal" w:pos="649"/>
              </w:tabs>
              <w:spacing w:line="240" w:lineRule="exact"/>
              <w:rPr>
                <w:rFonts w:ascii="CordiaUPC" w:eastAsia="Times New Roman" w:hAnsi="CordiaUPC" w:cs="CordiaUPC"/>
                <w:sz w:val="26"/>
                <w:szCs w:val="26"/>
                <w:rtl/>
                <w:cs/>
                <w:lang w:val="en-US"/>
              </w:rPr>
            </w:pPr>
            <w:r w:rsidRPr="00C22F07">
              <w:rPr>
                <w:rFonts w:ascii="CordiaUPC" w:hAnsi="CordiaUPC" w:cs="CordiaUPC"/>
                <w:sz w:val="26"/>
                <w:szCs w:val="26"/>
              </w:rPr>
              <w:t>-</w:t>
            </w:r>
          </w:p>
        </w:tc>
        <w:tc>
          <w:tcPr>
            <w:tcW w:w="972" w:type="dxa"/>
            <w:tcBorders>
              <w:top w:val="nil"/>
              <w:left w:val="nil"/>
              <w:bottom w:val="nil"/>
              <w:right w:val="nil"/>
            </w:tcBorders>
            <w:vAlign w:val="bottom"/>
          </w:tcPr>
          <w:p w14:paraId="27466521" w14:textId="79CB9DD3" w:rsidR="005971C2" w:rsidRPr="00C22F07" w:rsidRDefault="005971C2" w:rsidP="005971C2">
            <w:pPr>
              <w:tabs>
                <w:tab w:val="decimal" w:pos="702"/>
              </w:tabs>
              <w:spacing w:line="240" w:lineRule="exact"/>
              <w:rPr>
                <w:rFonts w:ascii="CordiaUPC" w:eastAsia="Times New Roman" w:hAnsi="CordiaUPC" w:cs="CordiaUPC"/>
                <w:sz w:val="26"/>
                <w:szCs w:val="26"/>
                <w:rtl/>
                <w:cs/>
                <w:lang w:val="en-US"/>
              </w:rPr>
            </w:pPr>
            <w:r w:rsidRPr="00C22F07">
              <w:rPr>
                <w:rFonts w:ascii="CordiaUPC" w:hAnsi="CordiaUPC" w:cs="CordiaUPC"/>
                <w:sz w:val="26"/>
                <w:szCs w:val="26"/>
              </w:rPr>
              <w:t>-</w:t>
            </w:r>
          </w:p>
        </w:tc>
        <w:tc>
          <w:tcPr>
            <w:tcW w:w="968" w:type="dxa"/>
            <w:tcBorders>
              <w:top w:val="nil"/>
              <w:left w:val="nil"/>
              <w:bottom w:val="nil"/>
              <w:right w:val="nil"/>
            </w:tcBorders>
            <w:vAlign w:val="bottom"/>
          </w:tcPr>
          <w:p w14:paraId="52A273E9" w14:textId="1372943A"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hint="cs"/>
                <w:sz w:val="26"/>
                <w:szCs w:val="26"/>
                <w:cs/>
              </w:rPr>
              <w:t>11</w:t>
            </w:r>
          </w:p>
        </w:tc>
      </w:tr>
      <w:tr w:rsidR="005971C2" w:rsidRPr="005B2349" w14:paraId="06831B9F" w14:textId="77777777">
        <w:tc>
          <w:tcPr>
            <w:tcW w:w="3672" w:type="dxa"/>
            <w:tcBorders>
              <w:top w:val="nil"/>
              <w:left w:val="nil"/>
              <w:bottom w:val="nil"/>
              <w:right w:val="nil"/>
            </w:tcBorders>
            <w:vAlign w:val="bottom"/>
          </w:tcPr>
          <w:p w14:paraId="3101DA57" w14:textId="3EC9B8D8" w:rsidR="005971C2" w:rsidRPr="005B2349" w:rsidRDefault="005971C2" w:rsidP="005971C2">
            <w:pPr>
              <w:tabs>
                <w:tab w:val="left" w:pos="252"/>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2F22039D" w14:textId="2DAD3031" w:rsidR="005971C2" w:rsidRPr="00C22F07" w:rsidRDefault="005971C2" w:rsidP="005971C2">
            <w:pPr>
              <w:tabs>
                <w:tab w:val="decimal" w:pos="702"/>
              </w:tabs>
              <w:spacing w:line="240" w:lineRule="exact"/>
              <w:rPr>
                <w:rFonts w:ascii="CordiaUPC" w:eastAsia="Times New Roman" w:hAnsi="CordiaUPC" w:cs="CordiaUPC"/>
                <w:sz w:val="26"/>
                <w:szCs w:val="26"/>
                <w:cs/>
                <w:lang w:val="en-US"/>
              </w:rPr>
            </w:pPr>
            <w:r w:rsidRPr="00C22F07">
              <w:rPr>
                <w:rFonts w:ascii="CordiaUPC" w:hAnsi="CordiaUPC" w:cs="CordiaUPC"/>
                <w:sz w:val="26"/>
                <w:szCs w:val="26"/>
              </w:rPr>
              <w:t>-</w:t>
            </w:r>
          </w:p>
        </w:tc>
        <w:tc>
          <w:tcPr>
            <w:tcW w:w="972" w:type="dxa"/>
            <w:tcBorders>
              <w:top w:val="nil"/>
              <w:left w:val="nil"/>
              <w:bottom w:val="nil"/>
              <w:right w:val="nil"/>
            </w:tcBorders>
            <w:vAlign w:val="bottom"/>
          </w:tcPr>
          <w:p w14:paraId="46F166DE" w14:textId="681E8756"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c>
          <w:tcPr>
            <w:tcW w:w="1009" w:type="dxa"/>
            <w:tcBorders>
              <w:top w:val="nil"/>
              <w:left w:val="nil"/>
              <w:bottom w:val="nil"/>
              <w:right w:val="nil"/>
            </w:tcBorders>
            <w:vAlign w:val="bottom"/>
          </w:tcPr>
          <w:p w14:paraId="36041B68" w14:textId="763AEFA4" w:rsidR="005971C2" w:rsidRPr="00C22F07" w:rsidRDefault="005971C2" w:rsidP="005971C2">
            <w:pPr>
              <w:tabs>
                <w:tab w:val="decimal" w:pos="649"/>
              </w:tabs>
              <w:spacing w:line="240" w:lineRule="exact"/>
              <w:rPr>
                <w:rFonts w:ascii="CordiaUPC" w:eastAsia="Times New Roman" w:hAnsi="CordiaUPC" w:cs="CordiaUPC"/>
                <w:sz w:val="26"/>
                <w:szCs w:val="26"/>
                <w:cs/>
                <w:lang w:val="en-US"/>
              </w:rPr>
            </w:pPr>
            <w:r w:rsidRPr="00C22F07">
              <w:rPr>
                <w:rFonts w:ascii="CordiaUPC" w:hAnsi="CordiaUPC" w:cs="CordiaUPC"/>
                <w:sz w:val="26"/>
                <w:szCs w:val="26"/>
              </w:rPr>
              <w:t>-</w:t>
            </w:r>
          </w:p>
        </w:tc>
        <w:tc>
          <w:tcPr>
            <w:tcW w:w="971" w:type="dxa"/>
            <w:tcBorders>
              <w:top w:val="nil"/>
              <w:left w:val="nil"/>
              <w:bottom w:val="nil"/>
              <w:right w:val="nil"/>
            </w:tcBorders>
            <w:vAlign w:val="bottom"/>
          </w:tcPr>
          <w:p w14:paraId="569C2691" w14:textId="4E085B04" w:rsidR="005971C2" w:rsidRPr="00C22F07" w:rsidRDefault="005971C2" w:rsidP="005971C2">
            <w:pPr>
              <w:tabs>
                <w:tab w:val="decimal" w:pos="649"/>
              </w:tabs>
              <w:spacing w:line="240" w:lineRule="exact"/>
              <w:rPr>
                <w:rFonts w:ascii="CordiaUPC" w:eastAsia="Times New Roman" w:hAnsi="CordiaUPC" w:cs="CordiaUPC"/>
                <w:sz w:val="26"/>
                <w:szCs w:val="26"/>
                <w:cs/>
                <w:lang w:val="en-US"/>
              </w:rPr>
            </w:pPr>
            <w:r w:rsidRPr="00C22F07">
              <w:rPr>
                <w:rFonts w:ascii="CordiaUPC" w:hAnsi="CordiaUPC" w:cs="CordiaUPC"/>
                <w:sz w:val="26"/>
                <w:szCs w:val="26"/>
              </w:rPr>
              <w:t>-</w:t>
            </w:r>
          </w:p>
        </w:tc>
        <w:tc>
          <w:tcPr>
            <w:tcW w:w="972" w:type="dxa"/>
            <w:tcBorders>
              <w:top w:val="nil"/>
              <w:left w:val="nil"/>
              <w:bottom w:val="nil"/>
              <w:right w:val="nil"/>
            </w:tcBorders>
            <w:vAlign w:val="bottom"/>
          </w:tcPr>
          <w:p w14:paraId="3F8074F3" w14:textId="31988CC9"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c>
          <w:tcPr>
            <w:tcW w:w="968" w:type="dxa"/>
            <w:tcBorders>
              <w:top w:val="nil"/>
              <w:left w:val="nil"/>
              <w:bottom w:val="nil"/>
              <w:right w:val="nil"/>
            </w:tcBorders>
            <w:vAlign w:val="bottom"/>
          </w:tcPr>
          <w:p w14:paraId="3E1353D0" w14:textId="445DB6D0"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r>
      <w:tr w:rsidR="005971C2" w:rsidRPr="005B2349" w14:paraId="1DD9F0F8" w14:textId="77777777">
        <w:tc>
          <w:tcPr>
            <w:tcW w:w="3672" w:type="dxa"/>
            <w:tcBorders>
              <w:top w:val="nil"/>
              <w:left w:val="nil"/>
              <w:bottom w:val="nil"/>
              <w:right w:val="nil"/>
            </w:tcBorders>
            <w:vAlign w:val="bottom"/>
          </w:tcPr>
          <w:p w14:paraId="6EC75A0E" w14:textId="132648F6" w:rsidR="005971C2" w:rsidRPr="005B2349" w:rsidRDefault="005971C2" w:rsidP="005971C2">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rPr>
              <w:t>3. Associate</w:t>
            </w:r>
            <w:r>
              <w:rPr>
                <w:rFonts w:ascii="CordiaUPC" w:eastAsia="Times New Roman" w:hAnsi="CordiaUPC" w:cs="CordiaUPC"/>
                <w:sz w:val="26"/>
                <w:szCs w:val="26"/>
                <w:lang w:val="en-US" w:bidi="th-TH"/>
              </w:rPr>
              <w:t>s</w:t>
            </w:r>
          </w:p>
        </w:tc>
        <w:tc>
          <w:tcPr>
            <w:tcW w:w="971" w:type="dxa"/>
            <w:tcBorders>
              <w:top w:val="nil"/>
              <w:left w:val="nil"/>
              <w:bottom w:val="nil"/>
              <w:right w:val="nil"/>
            </w:tcBorders>
            <w:vAlign w:val="bottom"/>
          </w:tcPr>
          <w:p w14:paraId="70D6CD3C" w14:textId="5A3B2174"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c>
          <w:tcPr>
            <w:tcW w:w="972" w:type="dxa"/>
            <w:tcBorders>
              <w:top w:val="nil"/>
              <w:left w:val="nil"/>
              <w:bottom w:val="nil"/>
              <w:right w:val="nil"/>
            </w:tcBorders>
            <w:vAlign w:val="bottom"/>
          </w:tcPr>
          <w:p w14:paraId="7B8C6444" w14:textId="297F3B74"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1</w:t>
            </w:r>
          </w:p>
        </w:tc>
        <w:tc>
          <w:tcPr>
            <w:tcW w:w="1009" w:type="dxa"/>
            <w:tcBorders>
              <w:top w:val="nil"/>
              <w:left w:val="nil"/>
              <w:bottom w:val="nil"/>
              <w:right w:val="nil"/>
            </w:tcBorders>
            <w:vAlign w:val="bottom"/>
          </w:tcPr>
          <w:p w14:paraId="53EF6D14" w14:textId="1118A297" w:rsidR="005971C2" w:rsidRPr="00C22F07" w:rsidRDefault="005971C2" w:rsidP="005971C2">
            <w:pPr>
              <w:tabs>
                <w:tab w:val="decimal" w:pos="649"/>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837</w:t>
            </w:r>
          </w:p>
        </w:tc>
        <w:tc>
          <w:tcPr>
            <w:tcW w:w="971" w:type="dxa"/>
            <w:tcBorders>
              <w:top w:val="nil"/>
              <w:left w:val="nil"/>
              <w:bottom w:val="nil"/>
              <w:right w:val="nil"/>
            </w:tcBorders>
            <w:vAlign w:val="bottom"/>
          </w:tcPr>
          <w:p w14:paraId="23387328" w14:textId="79223F56" w:rsidR="005971C2" w:rsidRPr="00C22F07" w:rsidRDefault="005971C2" w:rsidP="005971C2">
            <w:pPr>
              <w:tabs>
                <w:tab w:val="decimal" w:pos="649"/>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4</w:t>
            </w:r>
          </w:p>
        </w:tc>
        <w:tc>
          <w:tcPr>
            <w:tcW w:w="972" w:type="dxa"/>
            <w:tcBorders>
              <w:top w:val="nil"/>
              <w:left w:val="nil"/>
              <w:bottom w:val="nil"/>
              <w:right w:val="nil"/>
            </w:tcBorders>
            <w:vAlign w:val="bottom"/>
          </w:tcPr>
          <w:p w14:paraId="47A685AB" w14:textId="31E4C732"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c>
          <w:tcPr>
            <w:tcW w:w="968" w:type="dxa"/>
            <w:tcBorders>
              <w:top w:val="nil"/>
              <w:left w:val="nil"/>
              <w:bottom w:val="nil"/>
              <w:right w:val="nil"/>
            </w:tcBorders>
            <w:vAlign w:val="bottom"/>
          </w:tcPr>
          <w:p w14:paraId="5A62DD8B" w14:textId="30BA93DE"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r>
      <w:tr w:rsidR="005971C2" w:rsidRPr="005B2349" w14:paraId="21ACFFB4" w14:textId="77777777" w:rsidTr="00337A41">
        <w:tc>
          <w:tcPr>
            <w:tcW w:w="3672" w:type="dxa"/>
            <w:tcBorders>
              <w:top w:val="nil"/>
              <w:left w:val="nil"/>
              <w:bottom w:val="nil"/>
              <w:right w:val="nil"/>
            </w:tcBorders>
            <w:vAlign w:val="bottom"/>
          </w:tcPr>
          <w:p w14:paraId="4CFE1AE8" w14:textId="033CC8EB" w:rsidR="005971C2" w:rsidRPr="005B2349" w:rsidRDefault="005971C2" w:rsidP="005971C2">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4B5B14B1" w14:textId="00C7892A"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2</w:t>
            </w:r>
          </w:p>
        </w:tc>
        <w:tc>
          <w:tcPr>
            <w:tcW w:w="972" w:type="dxa"/>
            <w:tcBorders>
              <w:top w:val="nil"/>
              <w:left w:val="nil"/>
              <w:bottom w:val="nil"/>
              <w:right w:val="nil"/>
            </w:tcBorders>
            <w:vAlign w:val="bottom"/>
          </w:tcPr>
          <w:p w14:paraId="00359F0D" w14:textId="01E5B7C0"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4</w:t>
            </w:r>
          </w:p>
        </w:tc>
        <w:tc>
          <w:tcPr>
            <w:tcW w:w="1009" w:type="dxa"/>
            <w:tcBorders>
              <w:top w:val="nil"/>
              <w:left w:val="nil"/>
              <w:bottom w:val="nil"/>
              <w:right w:val="nil"/>
            </w:tcBorders>
            <w:vAlign w:val="bottom"/>
          </w:tcPr>
          <w:p w14:paraId="2423538C" w14:textId="64C6E9A9" w:rsidR="005971C2" w:rsidRPr="00C22F07" w:rsidRDefault="005971C2" w:rsidP="005971C2">
            <w:pPr>
              <w:tabs>
                <w:tab w:val="decimal" w:pos="649"/>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c>
          <w:tcPr>
            <w:tcW w:w="971" w:type="dxa"/>
            <w:tcBorders>
              <w:top w:val="nil"/>
              <w:left w:val="nil"/>
              <w:bottom w:val="nil"/>
              <w:right w:val="nil"/>
            </w:tcBorders>
            <w:vAlign w:val="bottom"/>
          </w:tcPr>
          <w:p w14:paraId="7A48E093" w14:textId="3DFEE47A" w:rsidR="005971C2" w:rsidRPr="00C22F07" w:rsidRDefault="005971C2" w:rsidP="005971C2">
            <w:pPr>
              <w:tabs>
                <w:tab w:val="decimal" w:pos="649"/>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c>
          <w:tcPr>
            <w:tcW w:w="972" w:type="dxa"/>
            <w:tcBorders>
              <w:top w:val="nil"/>
              <w:left w:val="nil"/>
              <w:bottom w:val="nil"/>
              <w:right w:val="nil"/>
            </w:tcBorders>
            <w:vAlign w:val="bottom"/>
          </w:tcPr>
          <w:p w14:paraId="58DC50E6" w14:textId="768FF302"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c>
          <w:tcPr>
            <w:tcW w:w="968" w:type="dxa"/>
            <w:tcBorders>
              <w:top w:val="nil"/>
              <w:left w:val="nil"/>
              <w:bottom w:val="nil"/>
              <w:right w:val="nil"/>
            </w:tcBorders>
            <w:vAlign w:val="bottom"/>
          </w:tcPr>
          <w:p w14:paraId="17187E2B" w14:textId="13A2B8A9" w:rsidR="005971C2" w:rsidRPr="00C22F07" w:rsidRDefault="005971C2" w:rsidP="005971C2">
            <w:pPr>
              <w:tabs>
                <w:tab w:val="decimal" w:pos="702"/>
              </w:tabs>
              <w:spacing w:line="240" w:lineRule="exact"/>
              <w:rPr>
                <w:rFonts w:ascii="CordiaUPC" w:eastAsia="Times New Roman" w:hAnsi="CordiaUPC" w:cs="CordiaUPC"/>
                <w:sz w:val="26"/>
                <w:szCs w:val="26"/>
                <w:lang w:val="en-US"/>
              </w:rPr>
            </w:pPr>
            <w:r w:rsidRPr="00C22F07">
              <w:rPr>
                <w:rFonts w:ascii="CordiaUPC" w:hAnsi="CordiaUPC" w:cs="CordiaUPC"/>
                <w:sz w:val="26"/>
                <w:szCs w:val="26"/>
              </w:rPr>
              <w:t>-</w:t>
            </w:r>
          </w:p>
        </w:tc>
      </w:tr>
      <w:tr w:rsidR="005971C2" w:rsidRPr="005B2349" w14:paraId="73C78A8F" w14:textId="77777777">
        <w:tc>
          <w:tcPr>
            <w:tcW w:w="3672" w:type="dxa"/>
            <w:tcBorders>
              <w:top w:val="nil"/>
              <w:left w:val="nil"/>
              <w:bottom w:val="nil"/>
              <w:right w:val="nil"/>
            </w:tcBorders>
            <w:vAlign w:val="bottom"/>
          </w:tcPr>
          <w:p w14:paraId="4E139E9F" w14:textId="77777777" w:rsidR="005971C2" w:rsidRPr="005B2349" w:rsidRDefault="005971C2" w:rsidP="005971C2">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61B90FDA" w14:textId="73236FAB" w:rsidR="005971C2" w:rsidRPr="00C22F07" w:rsidRDefault="005971C2" w:rsidP="005971C2">
            <w:pPr>
              <w:tabs>
                <w:tab w:val="decimal" w:pos="702"/>
              </w:tabs>
              <w:spacing w:line="240" w:lineRule="exact"/>
              <w:rPr>
                <w:rFonts w:ascii="CordiaUPC" w:hAnsi="CordiaUPC" w:cs="CordiaUPC"/>
                <w:sz w:val="26"/>
                <w:szCs w:val="26"/>
                <w:cs/>
                <w:lang w:bidi="th-TH"/>
              </w:rPr>
            </w:pPr>
            <w:r w:rsidRPr="00C22F07">
              <w:rPr>
                <w:rFonts w:ascii="CordiaUPC" w:hAnsi="CordiaUPC" w:cs="CordiaUPC"/>
                <w:sz w:val="26"/>
                <w:szCs w:val="26"/>
              </w:rPr>
              <w:t>901</w:t>
            </w:r>
          </w:p>
        </w:tc>
        <w:tc>
          <w:tcPr>
            <w:tcW w:w="972" w:type="dxa"/>
            <w:tcBorders>
              <w:top w:val="nil"/>
              <w:left w:val="nil"/>
              <w:bottom w:val="nil"/>
              <w:right w:val="nil"/>
            </w:tcBorders>
            <w:vAlign w:val="bottom"/>
          </w:tcPr>
          <w:p w14:paraId="13A21316" w14:textId="317FFAE4" w:rsidR="005971C2" w:rsidRPr="00C22F07" w:rsidRDefault="005971C2" w:rsidP="005971C2">
            <w:pPr>
              <w:tabs>
                <w:tab w:val="decimal" w:pos="702"/>
              </w:tabs>
              <w:spacing w:line="240" w:lineRule="exact"/>
              <w:rPr>
                <w:rFonts w:ascii="CordiaUPC" w:hAnsi="CordiaUPC" w:cs="CordiaUPC"/>
                <w:sz w:val="26"/>
                <w:szCs w:val="26"/>
              </w:rPr>
            </w:pPr>
            <w:r w:rsidRPr="00C22F07">
              <w:rPr>
                <w:rFonts w:ascii="CordiaUPC" w:hAnsi="CordiaUPC" w:cs="CordiaUPC"/>
                <w:sz w:val="26"/>
                <w:szCs w:val="26"/>
              </w:rPr>
              <w:t>471</w:t>
            </w:r>
          </w:p>
        </w:tc>
        <w:tc>
          <w:tcPr>
            <w:tcW w:w="1009" w:type="dxa"/>
            <w:tcBorders>
              <w:top w:val="nil"/>
              <w:left w:val="nil"/>
              <w:bottom w:val="nil"/>
              <w:right w:val="nil"/>
            </w:tcBorders>
            <w:vAlign w:val="bottom"/>
          </w:tcPr>
          <w:p w14:paraId="4BC2F441" w14:textId="7AA5C250" w:rsidR="005971C2" w:rsidRPr="00C22F07" w:rsidRDefault="00CA22BA" w:rsidP="005971C2">
            <w:pPr>
              <w:tabs>
                <w:tab w:val="decimal" w:pos="649"/>
              </w:tabs>
              <w:spacing w:line="240" w:lineRule="exact"/>
              <w:rPr>
                <w:rFonts w:ascii="CordiaUPC" w:hAnsi="CordiaUPC" w:cs="CordiaUPC"/>
                <w:sz w:val="26"/>
                <w:szCs w:val="26"/>
                <w:cs/>
              </w:rPr>
            </w:pPr>
            <w:r w:rsidRPr="00C22F07">
              <w:rPr>
                <w:rFonts w:ascii="CordiaUPC" w:hAnsi="CordiaUPC" w:cs="CordiaUPC" w:hint="cs"/>
                <w:sz w:val="26"/>
                <w:szCs w:val="26"/>
                <w:cs/>
              </w:rPr>
              <w:t>951</w:t>
            </w:r>
          </w:p>
        </w:tc>
        <w:tc>
          <w:tcPr>
            <w:tcW w:w="971" w:type="dxa"/>
            <w:tcBorders>
              <w:top w:val="nil"/>
              <w:left w:val="nil"/>
              <w:bottom w:val="nil"/>
              <w:right w:val="nil"/>
            </w:tcBorders>
            <w:vAlign w:val="bottom"/>
          </w:tcPr>
          <w:p w14:paraId="11214379" w14:textId="55A3A6FF" w:rsidR="005971C2" w:rsidRPr="00C22F07" w:rsidRDefault="005971C2" w:rsidP="005971C2">
            <w:pPr>
              <w:tabs>
                <w:tab w:val="decimal" w:pos="649"/>
              </w:tabs>
              <w:spacing w:line="240" w:lineRule="exact"/>
              <w:rPr>
                <w:rFonts w:ascii="CordiaUPC" w:hAnsi="CordiaUPC" w:cs="CordiaUPC"/>
                <w:sz w:val="26"/>
                <w:szCs w:val="26"/>
                <w:cs/>
              </w:rPr>
            </w:pPr>
            <w:r w:rsidRPr="00C22F07">
              <w:rPr>
                <w:rFonts w:ascii="CordiaUPC" w:hAnsi="CordiaUPC" w:cs="CordiaUPC"/>
                <w:sz w:val="26"/>
                <w:szCs w:val="26"/>
              </w:rPr>
              <w:t>1</w:t>
            </w:r>
          </w:p>
        </w:tc>
        <w:tc>
          <w:tcPr>
            <w:tcW w:w="972" w:type="dxa"/>
            <w:tcBorders>
              <w:top w:val="nil"/>
              <w:left w:val="nil"/>
              <w:bottom w:val="nil"/>
              <w:right w:val="nil"/>
            </w:tcBorders>
            <w:vAlign w:val="bottom"/>
          </w:tcPr>
          <w:p w14:paraId="442634FA" w14:textId="024A78B4" w:rsidR="005971C2" w:rsidRPr="00C22F07" w:rsidRDefault="005971C2" w:rsidP="005971C2">
            <w:pPr>
              <w:tabs>
                <w:tab w:val="decimal" w:pos="702"/>
              </w:tabs>
              <w:spacing w:line="240" w:lineRule="exact"/>
              <w:rPr>
                <w:rFonts w:ascii="CordiaUPC" w:hAnsi="CordiaUPC" w:cs="CordiaUPC"/>
                <w:sz w:val="26"/>
                <w:szCs w:val="26"/>
              </w:rPr>
            </w:pPr>
            <w:r w:rsidRPr="00C22F07">
              <w:rPr>
                <w:rFonts w:ascii="CordiaUPC" w:hAnsi="CordiaUPC" w:cs="CordiaUPC"/>
                <w:sz w:val="26"/>
                <w:szCs w:val="26"/>
              </w:rPr>
              <w:t>200</w:t>
            </w:r>
          </w:p>
        </w:tc>
        <w:tc>
          <w:tcPr>
            <w:tcW w:w="968" w:type="dxa"/>
            <w:tcBorders>
              <w:top w:val="nil"/>
              <w:left w:val="nil"/>
              <w:bottom w:val="nil"/>
              <w:right w:val="nil"/>
            </w:tcBorders>
            <w:vAlign w:val="bottom"/>
          </w:tcPr>
          <w:p w14:paraId="08CB2142" w14:textId="7E0552BA" w:rsidR="005971C2" w:rsidRPr="00C22F07" w:rsidRDefault="005971C2" w:rsidP="005971C2">
            <w:pPr>
              <w:tabs>
                <w:tab w:val="decimal" w:pos="702"/>
              </w:tabs>
              <w:spacing w:line="240" w:lineRule="exact"/>
              <w:rPr>
                <w:rFonts w:ascii="CordiaUPC" w:hAnsi="CordiaUPC" w:cs="CordiaUPC"/>
                <w:sz w:val="26"/>
                <w:szCs w:val="26"/>
              </w:rPr>
            </w:pPr>
            <w:r w:rsidRPr="00C22F07">
              <w:rPr>
                <w:rFonts w:ascii="CordiaUPC" w:hAnsi="CordiaUPC" w:cs="CordiaUPC"/>
                <w:sz w:val="26"/>
                <w:szCs w:val="26"/>
              </w:rPr>
              <w:t>376</w:t>
            </w:r>
          </w:p>
        </w:tc>
      </w:tr>
    </w:tbl>
    <w:p w14:paraId="7180372A" w14:textId="77777777" w:rsidR="00337A41" w:rsidRPr="005B2349" w:rsidRDefault="00337A41" w:rsidP="00337A41">
      <w:pPr>
        <w:spacing w:line="240" w:lineRule="exact"/>
        <w:ind w:left="547"/>
        <w:jc w:val="both"/>
        <w:rPr>
          <w:rFonts w:ascii="CordiaUPC" w:eastAsia="Times New Roman" w:hAnsi="CordiaUPC" w:cs="CordiaUPC"/>
          <w:sz w:val="2"/>
          <w:szCs w:val="2"/>
          <w:cs/>
          <w:lang w:bidi="th-TH"/>
        </w:rPr>
      </w:pPr>
    </w:p>
    <w:tbl>
      <w:tblPr>
        <w:tblW w:w="9535" w:type="dxa"/>
        <w:tblInd w:w="450" w:type="dxa"/>
        <w:tblLayout w:type="fixed"/>
        <w:tblLook w:val="0000" w:firstRow="0" w:lastRow="0" w:firstColumn="0" w:lastColumn="0" w:noHBand="0" w:noVBand="0"/>
      </w:tblPr>
      <w:tblGrid>
        <w:gridCol w:w="3672"/>
        <w:gridCol w:w="971"/>
        <w:gridCol w:w="972"/>
        <w:gridCol w:w="1009"/>
        <w:gridCol w:w="971"/>
        <w:gridCol w:w="972"/>
        <w:gridCol w:w="968"/>
      </w:tblGrid>
      <w:tr w:rsidR="00337A41" w:rsidRPr="005B2349" w14:paraId="60A7DB1B" w14:textId="77777777" w:rsidTr="006B1063">
        <w:tc>
          <w:tcPr>
            <w:tcW w:w="3672" w:type="dxa"/>
            <w:tcBorders>
              <w:top w:val="nil"/>
              <w:left w:val="nil"/>
              <w:bottom w:val="nil"/>
              <w:right w:val="nil"/>
            </w:tcBorders>
            <w:vAlign w:val="bottom"/>
          </w:tcPr>
          <w:p w14:paraId="5ED13A52"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BB74391"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Consolidated</w:t>
            </w:r>
          </w:p>
        </w:tc>
      </w:tr>
      <w:tr w:rsidR="00337A41" w:rsidRPr="005B2349" w14:paraId="64F758C5" w14:textId="77777777" w:rsidTr="006B1063">
        <w:tc>
          <w:tcPr>
            <w:tcW w:w="3672" w:type="dxa"/>
            <w:tcBorders>
              <w:top w:val="nil"/>
              <w:left w:val="nil"/>
              <w:bottom w:val="nil"/>
              <w:right w:val="nil"/>
            </w:tcBorders>
            <w:vAlign w:val="bottom"/>
          </w:tcPr>
          <w:p w14:paraId="228D74F3"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27CC5576" w14:textId="39EDBA24"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0083168E">
              <w:rPr>
                <w:rFonts w:ascii="CordiaUPC" w:eastAsia="Times New Roman" w:hAnsi="CordiaUPC" w:cs="CordiaUPC"/>
                <w:sz w:val="26"/>
                <w:szCs w:val="26"/>
              </w:rPr>
              <w:t>2</w:t>
            </w:r>
          </w:p>
        </w:tc>
      </w:tr>
      <w:tr w:rsidR="00BB5585" w:rsidRPr="005B2349" w14:paraId="06C2AF77" w14:textId="77777777" w:rsidTr="006B1063">
        <w:tc>
          <w:tcPr>
            <w:tcW w:w="3672" w:type="dxa"/>
            <w:tcBorders>
              <w:top w:val="nil"/>
              <w:left w:val="nil"/>
              <w:bottom w:val="nil"/>
              <w:right w:val="nil"/>
            </w:tcBorders>
            <w:vAlign w:val="bottom"/>
          </w:tcPr>
          <w:p w14:paraId="32AA3FDB" w14:textId="77777777" w:rsidR="00BB5585" w:rsidRPr="00BB5585" w:rsidRDefault="00BB5585" w:rsidP="00BB5585">
            <w:pPr>
              <w:tabs>
                <w:tab w:val="left" w:pos="252"/>
              </w:tabs>
              <w:spacing w:line="240" w:lineRule="exact"/>
              <w:ind w:left="252" w:hanging="270"/>
              <w:rPr>
                <w:rFonts w:ascii="CordiaUPC" w:eastAsia="Times New Roman" w:hAnsi="CordiaUPC" w:cs="CordiaUPC"/>
                <w:sz w:val="26"/>
                <w:szCs w:val="26"/>
                <w:highlight w:val="green"/>
                <w:lang w:val="en-US"/>
              </w:rPr>
            </w:pPr>
          </w:p>
        </w:tc>
        <w:tc>
          <w:tcPr>
            <w:tcW w:w="971" w:type="dxa"/>
            <w:tcBorders>
              <w:top w:val="nil"/>
              <w:left w:val="nil"/>
              <w:bottom w:val="nil"/>
              <w:right w:val="nil"/>
            </w:tcBorders>
            <w:vAlign w:val="bottom"/>
          </w:tcPr>
          <w:p w14:paraId="48607E83" w14:textId="2A6D4860" w:rsidR="00BB5585" w:rsidRPr="0005312F" w:rsidRDefault="00BB5585" w:rsidP="00BB5585">
            <w:pPr>
              <w:spacing w:line="240" w:lineRule="exact"/>
              <w:ind w:left="-128" w:right="-109"/>
              <w:jc w:val="center"/>
              <w:rPr>
                <w:rFonts w:ascii="CordiaUPC" w:eastAsia="Times New Roman" w:hAnsi="CordiaUPC" w:cs="CordiaUPC"/>
                <w:sz w:val="26"/>
                <w:szCs w:val="26"/>
                <w:lang w:val="en-US"/>
              </w:rPr>
            </w:pPr>
            <w:r w:rsidRPr="0005312F">
              <w:rPr>
                <w:rFonts w:ascii="CordiaUPC" w:hAnsi="CordiaUPC" w:cs="CordiaUPC"/>
                <w:sz w:val="26"/>
                <w:szCs w:val="26"/>
              </w:rPr>
              <w:t>Interest</w:t>
            </w:r>
            <w:r w:rsidRPr="0005312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38E24C25" w14:textId="343B3A0B"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Interest expenses</w:t>
            </w:r>
          </w:p>
        </w:tc>
        <w:tc>
          <w:tcPr>
            <w:tcW w:w="1009" w:type="dxa"/>
            <w:tcBorders>
              <w:top w:val="nil"/>
              <w:left w:val="nil"/>
              <w:bottom w:val="nil"/>
              <w:right w:val="nil"/>
            </w:tcBorders>
            <w:vAlign w:val="bottom"/>
          </w:tcPr>
          <w:p w14:paraId="5C8FF823" w14:textId="15FA0ECF"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income</w:t>
            </w:r>
          </w:p>
        </w:tc>
        <w:tc>
          <w:tcPr>
            <w:tcW w:w="971" w:type="dxa"/>
            <w:tcBorders>
              <w:top w:val="nil"/>
              <w:left w:val="nil"/>
              <w:bottom w:val="nil"/>
              <w:right w:val="nil"/>
            </w:tcBorders>
            <w:vAlign w:val="bottom"/>
          </w:tcPr>
          <w:p w14:paraId="1A2F489C" w14:textId="4859A521" w:rsidR="00BB5585" w:rsidRPr="0005312F" w:rsidRDefault="00BB5585" w:rsidP="00BB5585">
            <w:pPr>
              <w:tabs>
                <w:tab w:val="decimal" w:pos="463"/>
              </w:tabs>
              <w:spacing w:line="240" w:lineRule="exact"/>
              <w:ind w:left="-128" w:right="-77"/>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23013FBF" w14:textId="2E26B51C"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1F74946" w14:textId="515F7108" w:rsidR="00BB5585" w:rsidRPr="0005312F" w:rsidRDefault="00BB5585" w:rsidP="00BB5585">
            <w:pPr>
              <w:spacing w:line="240" w:lineRule="exact"/>
              <w:ind w:left="-128" w:right="-109"/>
              <w:jc w:val="center"/>
              <w:rPr>
                <w:rFonts w:ascii="CordiaUPC" w:eastAsia="Times New Roman" w:hAnsi="CordiaUPC" w:cs="CordiaUPC"/>
                <w:sz w:val="26"/>
                <w:szCs w:val="26"/>
              </w:rPr>
            </w:pPr>
            <w:r w:rsidRPr="0005312F">
              <w:rPr>
                <w:rFonts w:ascii="CordiaUPC" w:hAnsi="CordiaUPC" w:cs="CordiaUPC"/>
                <w:sz w:val="26"/>
                <w:szCs w:val="26"/>
                <w:lang w:val="en-US"/>
              </w:rPr>
              <w:t xml:space="preserve">Other operating expenses </w:t>
            </w:r>
          </w:p>
        </w:tc>
      </w:tr>
      <w:tr w:rsidR="00337A41" w:rsidRPr="005B2349" w14:paraId="4C1F3421" w14:textId="77777777" w:rsidTr="006B1063">
        <w:tc>
          <w:tcPr>
            <w:tcW w:w="3672" w:type="dxa"/>
            <w:tcBorders>
              <w:top w:val="nil"/>
              <w:left w:val="nil"/>
              <w:bottom w:val="nil"/>
              <w:right w:val="nil"/>
            </w:tcBorders>
            <w:vAlign w:val="bottom"/>
          </w:tcPr>
          <w:p w14:paraId="75D22213"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9722C6E" w14:textId="77777777" w:rsidR="00337A41" w:rsidRPr="005B2349" w:rsidRDefault="00337A41" w:rsidP="006B1063">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83168E" w:rsidRPr="005B2349" w14:paraId="2AE36A10" w14:textId="77777777" w:rsidTr="006B1063">
        <w:tc>
          <w:tcPr>
            <w:tcW w:w="3672" w:type="dxa"/>
            <w:tcBorders>
              <w:top w:val="nil"/>
              <w:left w:val="nil"/>
              <w:bottom w:val="nil"/>
              <w:right w:val="nil"/>
            </w:tcBorders>
            <w:vAlign w:val="bottom"/>
          </w:tcPr>
          <w:p w14:paraId="641FAA5B" w14:textId="7B29F198" w:rsidR="0083168E" w:rsidRPr="005B2349" w:rsidRDefault="0083168E" w:rsidP="0083168E">
            <w:pPr>
              <w:tabs>
                <w:tab w:val="left" w:pos="252"/>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2DD75321" w14:textId="456CA8FE"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120</w:t>
            </w:r>
          </w:p>
        </w:tc>
        <w:tc>
          <w:tcPr>
            <w:tcW w:w="972" w:type="dxa"/>
            <w:tcBorders>
              <w:top w:val="nil"/>
              <w:left w:val="nil"/>
              <w:bottom w:val="nil"/>
              <w:right w:val="nil"/>
            </w:tcBorders>
            <w:vAlign w:val="bottom"/>
          </w:tcPr>
          <w:p w14:paraId="389CEC4F" w14:textId="1CACDF55" w:rsidR="0083168E" w:rsidRPr="005B2349" w:rsidRDefault="0083168E" w:rsidP="0083168E">
            <w:pPr>
              <w:tabs>
                <w:tab w:val="decimal" w:pos="702"/>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13</w:t>
            </w:r>
          </w:p>
        </w:tc>
        <w:tc>
          <w:tcPr>
            <w:tcW w:w="1009" w:type="dxa"/>
            <w:tcBorders>
              <w:top w:val="nil"/>
              <w:left w:val="nil"/>
              <w:bottom w:val="nil"/>
              <w:right w:val="nil"/>
            </w:tcBorders>
            <w:vAlign w:val="bottom"/>
          </w:tcPr>
          <w:p w14:paraId="77226BF0" w14:textId="40A3ACBB" w:rsidR="0083168E" w:rsidRPr="005B2349" w:rsidRDefault="0083168E" w:rsidP="0083168E">
            <w:pPr>
              <w:tabs>
                <w:tab w:val="decimal" w:pos="649"/>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1</w:t>
            </w:r>
          </w:p>
        </w:tc>
        <w:tc>
          <w:tcPr>
            <w:tcW w:w="971" w:type="dxa"/>
            <w:tcBorders>
              <w:top w:val="nil"/>
              <w:left w:val="nil"/>
              <w:bottom w:val="nil"/>
              <w:right w:val="nil"/>
            </w:tcBorders>
            <w:vAlign w:val="bottom"/>
          </w:tcPr>
          <w:p w14:paraId="7E93BCD6" w14:textId="71E3EBE5" w:rsidR="0083168E" w:rsidRPr="005B2349" w:rsidRDefault="0083168E" w:rsidP="0083168E">
            <w:pPr>
              <w:tabs>
                <w:tab w:val="decimal" w:pos="649"/>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w:t>
            </w:r>
          </w:p>
        </w:tc>
        <w:tc>
          <w:tcPr>
            <w:tcW w:w="972" w:type="dxa"/>
            <w:tcBorders>
              <w:top w:val="nil"/>
              <w:left w:val="nil"/>
              <w:bottom w:val="nil"/>
              <w:right w:val="nil"/>
            </w:tcBorders>
            <w:vAlign w:val="bottom"/>
          </w:tcPr>
          <w:p w14:paraId="04C05841" w14:textId="06ADE57A" w:rsidR="0083168E" w:rsidRPr="005B2349" w:rsidRDefault="0083168E" w:rsidP="0083168E">
            <w:pPr>
              <w:tabs>
                <w:tab w:val="decimal" w:pos="702"/>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w:t>
            </w:r>
          </w:p>
        </w:tc>
        <w:tc>
          <w:tcPr>
            <w:tcW w:w="968" w:type="dxa"/>
            <w:tcBorders>
              <w:top w:val="nil"/>
              <w:left w:val="nil"/>
              <w:bottom w:val="nil"/>
              <w:right w:val="nil"/>
            </w:tcBorders>
            <w:vAlign w:val="bottom"/>
          </w:tcPr>
          <w:p w14:paraId="6206687D" w14:textId="0A737DD8"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6</w:t>
            </w:r>
          </w:p>
        </w:tc>
      </w:tr>
      <w:tr w:rsidR="0083168E" w:rsidRPr="005B2349" w14:paraId="2F03E91B" w14:textId="77777777" w:rsidTr="006B1063">
        <w:tc>
          <w:tcPr>
            <w:tcW w:w="3672" w:type="dxa"/>
            <w:tcBorders>
              <w:top w:val="nil"/>
              <w:left w:val="nil"/>
              <w:bottom w:val="nil"/>
              <w:right w:val="nil"/>
            </w:tcBorders>
            <w:vAlign w:val="bottom"/>
          </w:tcPr>
          <w:p w14:paraId="7168BBCE" w14:textId="55A6CD97" w:rsidR="0083168E" w:rsidRPr="005B2349" w:rsidRDefault="0083168E" w:rsidP="0083168E">
            <w:pPr>
              <w:tabs>
                <w:tab w:val="left" w:pos="252"/>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9F9BF6D" w14:textId="68372EA0" w:rsidR="0083168E" w:rsidRPr="005B2349" w:rsidRDefault="0083168E" w:rsidP="0083168E">
            <w:pPr>
              <w:tabs>
                <w:tab w:val="decimal" w:pos="702"/>
              </w:tabs>
              <w:spacing w:line="240" w:lineRule="exact"/>
              <w:rPr>
                <w:rFonts w:ascii="CordiaUPC" w:eastAsia="Times New Roman" w:hAnsi="CordiaUPC" w:cs="CordiaUPC"/>
                <w:sz w:val="26"/>
                <w:szCs w:val="26"/>
                <w:cs/>
                <w:lang w:val="en-US"/>
              </w:rPr>
            </w:pPr>
            <w:r>
              <w:rPr>
                <w:rFonts w:ascii="CordiaUPC" w:hAnsi="CordiaUPC" w:cs="CordiaUPC" w:hint="cs"/>
                <w:sz w:val="26"/>
                <w:szCs w:val="26"/>
                <w:cs/>
              </w:rPr>
              <w:t>-</w:t>
            </w:r>
          </w:p>
        </w:tc>
        <w:tc>
          <w:tcPr>
            <w:tcW w:w="972" w:type="dxa"/>
            <w:tcBorders>
              <w:top w:val="nil"/>
              <w:left w:val="nil"/>
              <w:bottom w:val="nil"/>
              <w:right w:val="nil"/>
            </w:tcBorders>
            <w:vAlign w:val="bottom"/>
          </w:tcPr>
          <w:p w14:paraId="5D31A086" w14:textId="52A62976"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1009" w:type="dxa"/>
            <w:tcBorders>
              <w:top w:val="nil"/>
              <w:left w:val="nil"/>
              <w:bottom w:val="nil"/>
              <w:right w:val="nil"/>
            </w:tcBorders>
            <w:vAlign w:val="bottom"/>
          </w:tcPr>
          <w:p w14:paraId="53E80C0C" w14:textId="24AEEFFD" w:rsidR="0083168E" w:rsidRPr="005B2349" w:rsidRDefault="0083168E" w:rsidP="0083168E">
            <w:pPr>
              <w:tabs>
                <w:tab w:val="decimal" w:pos="649"/>
              </w:tabs>
              <w:spacing w:line="240" w:lineRule="exact"/>
              <w:rPr>
                <w:rFonts w:ascii="CordiaUPC" w:eastAsia="Times New Roman" w:hAnsi="CordiaUPC" w:cs="CordiaUPC"/>
                <w:sz w:val="26"/>
                <w:szCs w:val="26"/>
                <w:cs/>
                <w:lang w:val="en-US"/>
              </w:rPr>
            </w:pPr>
            <w:r>
              <w:rPr>
                <w:rFonts w:ascii="CordiaUPC" w:hAnsi="CordiaUPC" w:cs="CordiaUPC" w:hint="cs"/>
                <w:sz w:val="26"/>
                <w:szCs w:val="26"/>
                <w:cs/>
              </w:rPr>
              <w:t>-</w:t>
            </w:r>
          </w:p>
        </w:tc>
        <w:tc>
          <w:tcPr>
            <w:tcW w:w="971" w:type="dxa"/>
            <w:tcBorders>
              <w:top w:val="nil"/>
              <w:left w:val="nil"/>
              <w:bottom w:val="nil"/>
              <w:right w:val="nil"/>
            </w:tcBorders>
            <w:vAlign w:val="bottom"/>
          </w:tcPr>
          <w:p w14:paraId="0822FA42" w14:textId="48174F6B" w:rsidR="0083168E" w:rsidRPr="005B2349" w:rsidRDefault="0083168E" w:rsidP="0083168E">
            <w:pPr>
              <w:tabs>
                <w:tab w:val="decimal" w:pos="649"/>
              </w:tabs>
              <w:spacing w:line="240" w:lineRule="exact"/>
              <w:rPr>
                <w:rFonts w:ascii="CordiaUPC" w:eastAsia="Times New Roman" w:hAnsi="CordiaUPC" w:cs="CordiaUPC"/>
                <w:sz w:val="26"/>
                <w:szCs w:val="26"/>
                <w:cs/>
                <w:lang w:val="en-US"/>
              </w:rPr>
            </w:pPr>
            <w:r>
              <w:rPr>
                <w:rFonts w:ascii="CordiaUPC" w:hAnsi="CordiaUPC" w:cs="CordiaUPC" w:hint="cs"/>
                <w:sz w:val="26"/>
                <w:szCs w:val="26"/>
                <w:cs/>
              </w:rPr>
              <w:t>-</w:t>
            </w:r>
          </w:p>
        </w:tc>
        <w:tc>
          <w:tcPr>
            <w:tcW w:w="972" w:type="dxa"/>
            <w:tcBorders>
              <w:top w:val="nil"/>
              <w:left w:val="nil"/>
              <w:bottom w:val="nil"/>
              <w:right w:val="nil"/>
            </w:tcBorders>
            <w:vAlign w:val="bottom"/>
          </w:tcPr>
          <w:p w14:paraId="40E77DE8" w14:textId="7C683497"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68" w:type="dxa"/>
            <w:tcBorders>
              <w:top w:val="nil"/>
              <w:left w:val="nil"/>
              <w:bottom w:val="nil"/>
              <w:right w:val="nil"/>
            </w:tcBorders>
            <w:vAlign w:val="bottom"/>
          </w:tcPr>
          <w:p w14:paraId="0BD61583" w14:textId="2996FCB6"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rPr>
              <w:t>-</w:t>
            </w:r>
          </w:p>
        </w:tc>
      </w:tr>
      <w:tr w:rsidR="0083168E" w:rsidRPr="005B2349" w14:paraId="7EBDEA41" w14:textId="77777777" w:rsidTr="006B1063">
        <w:tc>
          <w:tcPr>
            <w:tcW w:w="3672" w:type="dxa"/>
            <w:tcBorders>
              <w:top w:val="nil"/>
              <w:left w:val="nil"/>
              <w:bottom w:val="nil"/>
              <w:right w:val="nil"/>
            </w:tcBorders>
            <w:vAlign w:val="bottom"/>
          </w:tcPr>
          <w:p w14:paraId="44127239" w14:textId="759E516E" w:rsidR="0083168E" w:rsidRPr="00830849" w:rsidRDefault="0083168E" w:rsidP="0083168E">
            <w:pPr>
              <w:tabs>
                <w:tab w:val="left" w:pos="252"/>
              </w:tabs>
              <w:spacing w:line="240" w:lineRule="exact"/>
              <w:rPr>
                <w:rFonts w:ascii="CordiaUPC" w:eastAsia="Times New Roman" w:hAnsi="CordiaUPC" w:cs="CordiaUPC"/>
                <w:sz w:val="26"/>
                <w:szCs w:val="26"/>
                <w:lang w:val="en-US"/>
              </w:rPr>
            </w:pPr>
            <w:r w:rsidRPr="00830849">
              <w:rPr>
                <w:rFonts w:ascii="CordiaUPC" w:eastAsia="Times New Roman" w:hAnsi="CordiaUPC" w:cs="CordiaUPC" w:hint="cs"/>
                <w:sz w:val="26"/>
                <w:szCs w:val="26"/>
                <w:lang w:val="en-US"/>
              </w:rPr>
              <w:t>3. Associate</w:t>
            </w:r>
            <w:r w:rsidRPr="00830849">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12B4BE24" w14:textId="0F6CD966" w:rsidR="0083168E" w:rsidRPr="008308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72" w:type="dxa"/>
            <w:tcBorders>
              <w:top w:val="nil"/>
              <w:left w:val="nil"/>
              <w:bottom w:val="nil"/>
              <w:right w:val="nil"/>
            </w:tcBorders>
            <w:vAlign w:val="bottom"/>
          </w:tcPr>
          <w:p w14:paraId="3AEF1EDB" w14:textId="79AD139A" w:rsidR="0083168E" w:rsidRPr="008308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1</w:t>
            </w:r>
          </w:p>
        </w:tc>
        <w:tc>
          <w:tcPr>
            <w:tcW w:w="1009" w:type="dxa"/>
            <w:tcBorders>
              <w:top w:val="nil"/>
              <w:left w:val="nil"/>
              <w:bottom w:val="nil"/>
              <w:right w:val="nil"/>
            </w:tcBorders>
            <w:vAlign w:val="bottom"/>
          </w:tcPr>
          <w:p w14:paraId="027F7EBF" w14:textId="504444CA" w:rsidR="0083168E" w:rsidRPr="00830849" w:rsidRDefault="0083168E" w:rsidP="0083168E">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926</w:t>
            </w:r>
          </w:p>
        </w:tc>
        <w:tc>
          <w:tcPr>
            <w:tcW w:w="971" w:type="dxa"/>
            <w:tcBorders>
              <w:top w:val="nil"/>
              <w:left w:val="nil"/>
              <w:bottom w:val="nil"/>
              <w:right w:val="nil"/>
            </w:tcBorders>
            <w:vAlign w:val="bottom"/>
          </w:tcPr>
          <w:p w14:paraId="702E07ED" w14:textId="07580CB2" w:rsidR="0083168E" w:rsidRPr="00830849" w:rsidRDefault="0083168E" w:rsidP="0083168E">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1</w:t>
            </w:r>
          </w:p>
        </w:tc>
        <w:tc>
          <w:tcPr>
            <w:tcW w:w="972" w:type="dxa"/>
            <w:tcBorders>
              <w:top w:val="nil"/>
              <w:left w:val="nil"/>
              <w:bottom w:val="nil"/>
              <w:right w:val="nil"/>
            </w:tcBorders>
            <w:vAlign w:val="bottom"/>
          </w:tcPr>
          <w:p w14:paraId="30F30530" w14:textId="0805551E" w:rsidR="0083168E" w:rsidRPr="008308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68" w:type="dxa"/>
            <w:tcBorders>
              <w:top w:val="nil"/>
              <w:left w:val="nil"/>
              <w:bottom w:val="nil"/>
              <w:right w:val="nil"/>
            </w:tcBorders>
            <w:vAlign w:val="bottom"/>
          </w:tcPr>
          <w:p w14:paraId="761AD72E" w14:textId="261B8B83" w:rsidR="0083168E" w:rsidRPr="008308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rPr>
              <w:t>-</w:t>
            </w:r>
          </w:p>
        </w:tc>
      </w:tr>
      <w:tr w:rsidR="0083168E" w:rsidRPr="005B2349" w14:paraId="5227B4F6" w14:textId="77777777" w:rsidTr="006B1063">
        <w:tc>
          <w:tcPr>
            <w:tcW w:w="3672" w:type="dxa"/>
            <w:tcBorders>
              <w:top w:val="nil"/>
              <w:left w:val="nil"/>
              <w:bottom w:val="nil"/>
              <w:right w:val="nil"/>
            </w:tcBorders>
            <w:vAlign w:val="bottom"/>
          </w:tcPr>
          <w:p w14:paraId="56D0CB34" w14:textId="6C4C0A8D" w:rsidR="0083168E" w:rsidRPr="005B2349" w:rsidRDefault="0083168E" w:rsidP="0083168E">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3107304" w14:textId="3C82759E"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1</w:t>
            </w:r>
          </w:p>
        </w:tc>
        <w:tc>
          <w:tcPr>
            <w:tcW w:w="972" w:type="dxa"/>
            <w:tcBorders>
              <w:top w:val="nil"/>
              <w:left w:val="nil"/>
              <w:bottom w:val="nil"/>
              <w:right w:val="nil"/>
            </w:tcBorders>
            <w:vAlign w:val="bottom"/>
          </w:tcPr>
          <w:p w14:paraId="49193439" w14:textId="02A3CD48"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4</w:t>
            </w:r>
          </w:p>
        </w:tc>
        <w:tc>
          <w:tcPr>
            <w:tcW w:w="1009" w:type="dxa"/>
            <w:tcBorders>
              <w:top w:val="nil"/>
              <w:left w:val="nil"/>
              <w:bottom w:val="nil"/>
              <w:right w:val="nil"/>
            </w:tcBorders>
            <w:vAlign w:val="bottom"/>
          </w:tcPr>
          <w:p w14:paraId="66F54B64" w14:textId="6494E67D" w:rsidR="0083168E" w:rsidRPr="005B2349" w:rsidRDefault="0083168E" w:rsidP="0083168E">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71" w:type="dxa"/>
            <w:tcBorders>
              <w:top w:val="nil"/>
              <w:left w:val="nil"/>
              <w:bottom w:val="nil"/>
              <w:right w:val="nil"/>
            </w:tcBorders>
            <w:vAlign w:val="bottom"/>
          </w:tcPr>
          <w:p w14:paraId="6B5A2F9D" w14:textId="27EDEE35" w:rsidR="0083168E" w:rsidRPr="005B2349" w:rsidRDefault="0083168E" w:rsidP="0083168E">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72" w:type="dxa"/>
            <w:tcBorders>
              <w:top w:val="nil"/>
              <w:left w:val="nil"/>
              <w:bottom w:val="nil"/>
              <w:right w:val="nil"/>
            </w:tcBorders>
            <w:vAlign w:val="bottom"/>
          </w:tcPr>
          <w:p w14:paraId="7DE196A3" w14:textId="1815D7A2"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68" w:type="dxa"/>
            <w:tcBorders>
              <w:top w:val="nil"/>
              <w:left w:val="nil"/>
              <w:bottom w:val="nil"/>
              <w:right w:val="nil"/>
            </w:tcBorders>
            <w:vAlign w:val="bottom"/>
          </w:tcPr>
          <w:p w14:paraId="525CEE1D" w14:textId="66DB454E"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rPr>
              <w:t>-</w:t>
            </w:r>
          </w:p>
        </w:tc>
      </w:tr>
      <w:tr w:rsidR="0083168E" w:rsidRPr="005B2349" w14:paraId="335D072A" w14:textId="77777777">
        <w:tc>
          <w:tcPr>
            <w:tcW w:w="3672" w:type="dxa"/>
            <w:tcBorders>
              <w:top w:val="nil"/>
              <w:left w:val="nil"/>
              <w:bottom w:val="nil"/>
              <w:right w:val="nil"/>
            </w:tcBorders>
            <w:vAlign w:val="bottom"/>
          </w:tcPr>
          <w:p w14:paraId="43D2BB6B" w14:textId="77777777" w:rsidR="0083168E" w:rsidRPr="00830849" w:rsidRDefault="0083168E" w:rsidP="0083168E">
            <w:pPr>
              <w:tabs>
                <w:tab w:val="left" w:pos="252"/>
              </w:tabs>
              <w:spacing w:line="240" w:lineRule="exact"/>
              <w:rPr>
                <w:rFonts w:ascii="CordiaUPC" w:eastAsia="Times New Roman" w:hAnsi="CordiaUPC" w:cs="CordiaUPC"/>
                <w:sz w:val="26"/>
                <w:szCs w:val="26"/>
                <w:lang w:val="en-US" w:bidi="th-TH"/>
              </w:rPr>
            </w:pPr>
            <w:r w:rsidRPr="00830849">
              <w:rPr>
                <w:rFonts w:ascii="CordiaUPC" w:eastAsia="Times New Roman" w:hAnsi="CordiaUPC" w:cs="CordiaUPC" w:hint="cs"/>
                <w:sz w:val="26"/>
                <w:szCs w:val="26"/>
                <w:lang w:val="en-US" w:bidi="th-TH"/>
              </w:rPr>
              <w:t>5.</w:t>
            </w:r>
            <w:r w:rsidRPr="008308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066CE33F" w14:textId="3AFAAC53" w:rsidR="0083168E" w:rsidRPr="00830849" w:rsidRDefault="0083168E" w:rsidP="0083168E">
            <w:pPr>
              <w:tabs>
                <w:tab w:val="decimal" w:pos="702"/>
              </w:tabs>
              <w:spacing w:line="240" w:lineRule="exact"/>
              <w:rPr>
                <w:rFonts w:ascii="CordiaUPC" w:hAnsi="CordiaUPC" w:cs="CordiaUPC"/>
                <w:sz w:val="26"/>
                <w:szCs w:val="26"/>
                <w:cs/>
                <w:lang w:bidi="th-TH"/>
              </w:rPr>
            </w:pPr>
            <w:r>
              <w:rPr>
                <w:rFonts w:ascii="CordiaUPC" w:hAnsi="CordiaUPC" w:cs="CordiaUPC" w:hint="cs"/>
                <w:sz w:val="26"/>
                <w:szCs w:val="26"/>
                <w:cs/>
              </w:rPr>
              <w:t>600</w:t>
            </w:r>
          </w:p>
        </w:tc>
        <w:tc>
          <w:tcPr>
            <w:tcW w:w="972" w:type="dxa"/>
            <w:tcBorders>
              <w:top w:val="nil"/>
              <w:left w:val="nil"/>
              <w:bottom w:val="nil"/>
              <w:right w:val="nil"/>
            </w:tcBorders>
            <w:vAlign w:val="bottom"/>
          </w:tcPr>
          <w:p w14:paraId="1A56A688" w14:textId="67533AF6" w:rsidR="0083168E" w:rsidRPr="00830849" w:rsidRDefault="0083168E" w:rsidP="0083168E">
            <w:pPr>
              <w:tabs>
                <w:tab w:val="decimal" w:pos="702"/>
              </w:tabs>
              <w:spacing w:line="240" w:lineRule="exact"/>
              <w:rPr>
                <w:rFonts w:ascii="CordiaUPC" w:hAnsi="CordiaUPC" w:cs="CordiaUPC"/>
                <w:sz w:val="26"/>
                <w:szCs w:val="26"/>
              </w:rPr>
            </w:pPr>
            <w:r>
              <w:rPr>
                <w:rFonts w:ascii="CordiaUPC" w:hAnsi="CordiaUPC" w:cs="CordiaUPC" w:hint="cs"/>
                <w:sz w:val="26"/>
                <w:szCs w:val="26"/>
                <w:cs/>
              </w:rPr>
              <w:t>154</w:t>
            </w:r>
          </w:p>
        </w:tc>
        <w:tc>
          <w:tcPr>
            <w:tcW w:w="1009" w:type="dxa"/>
            <w:tcBorders>
              <w:top w:val="nil"/>
              <w:left w:val="nil"/>
              <w:bottom w:val="nil"/>
              <w:right w:val="nil"/>
            </w:tcBorders>
            <w:vAlign w:val="bottom"/>
          </w:tcPr>
          <w:p w14:paraId="093F5D31" w14:textId="39331CFE" w:rsidR="0083168E" w:rsidRPr="007966A8" w:rsidRDefault="0083168E" w:rsidP="0083168E">
            <w:pPr>
              <w:tabs>
                <w:tab w:val="decimal" w:pos="649"/>
              </w:tabs>
              <w:spacing w:line="240" w:lineRule="exact"/>
              <w:rPr>
                <w:rFonts w:ascii="CordiaUPC" w:hAnsi="CordiaUPC" w:cs="CordiaUPC"/>
                <w:sz w:val="26"/>
                <w:szCs w:val="26"/>
                <w:highlight w:val="yellow"/>
                <w:cs/>
                <w:lang w:bidi="th-TH"/>
              </w:rPr>
            </w:pPr>
            <w:r>
              <w:rPr>
                <w:rFonts w:ascii="CordiaUPC" w:hAnsi="CordiaUPC" w:cs="CordiaUPC" w:hint="cs"/>
                <w:sz w:val="26"/>
                <w:szCs w:val="26"/>
                <w:cs/>
              </w:rPr>
              <w:t>984</w:t>
            </w:r>
          </w:p>
        </w:tc>
        <w:tc>
          <w:tcPr>
            <w:tcW w:w="971" w:type="dxa"/>
            <w:tcBorders>
              <w:top w:val="nil"/>
              <w:left w:val="nil"/>
              <w:bottom w:val="nil"/>
              <w:right w:val="nil"/>
            </w:tcBorders>
            <w:vAlign w:val="bottom"/>
          </w:tcPr>
          <w:p w14:paraId="5EE6D39A" w14:textId="103C54B3" w:rsidR="0083168E" w:rsidRPr="00830849" w:rsidRDefault="0083168E" w:rsidP="0083168E">
            <w:pPr>
              <w:tabs>
                <w:tab w:val="decimal" w:pos="649"/>
              </w:tabs>
              <w:spacing w:line="240" w:lineRule="exact"/>
              <w:rPr>
                <w:rFonts w:ascii="CordiaUPC" w:hAnsi="CordiaUPC" w:cs="CordiaUPC"/>
                <w:sz w:val="26"/>
                <w:szCs w:val="26"/>
                <w:cs/>
              </w:rPr>
            </w:pPr>
            <w:r>
              <w:rPr>
                <w:rFonts w:ascii="CordiaUPC" w:hAnsi="CordiaUPC" w:cs="CordiaUPC" w:hint="cs"/>
                <w:sz w:val="26"/>
                <w:szCs w:val="26"/>
                <w:cs/>
              </w:rPr>
              <w:t>1</w:t>
            </w:r>
          </w:p>
        </w:tc>
        <w:tc>
          <w:tcPr>
            <w:tcW w:w="972" w:type="dxa"/>
            <w:tcBorders>
              <w:top w:val="nil"/>
              <w:left w:val="nil"/>
              <w:bottom w:val="nil"/>
              <w:right w:val="nil"/>
            </w:tcBorders>
            <w:vAlign w:val="bottom"/>
          </w:tcPr>
          <w:p w14:paraId="58509AA1" w14:textId="4B714C28" w:rsidR="0083168E" w:rsidRPr="00830849" w:rsidRDefault="0083168E" w:rsidP="0083168E">
            <w:pPr>
              <w:tabs>
                <w:tab w:val="decimal" w:pos="702"/>
              </w:tabs>
              <w:spacing w:line="240" w:lineRule="exact"/>
              <w:rPr>
                <w:rFonts w:ascii="CordiaUPC" w:hAnsi="CordiaUPC" w:cs="CordiaUPC"/>
                <w:sz w:val="26"/>
                <w:szCs w:val="26"/>
                <w:lang w:bidi="th-TH"/>
              </w:rPr>
            </w:pPr>
            <w:r>
              <w:rPr>
                <w:rFonts w:ascii="CordiaUPC" w:hAnsi="CordiaUPC" w:cs="CordiaUPC" w:hint="cs"/>
                <w:sz w:val="26"/>
                <w:szCs w:val="26"/>
                <w:cs/>
              </w:rPr>
              <w:t>142</w:t>
            </w:r>
          </w:p>
        </w:tc>
        <w:tc>
          <w:tcPr>
            <w:tcW w:w="968" w:type="dxa"/>
            <w:tcBorders>
              <w:top w:val="nil"/>
              <w:left w:val="nil"/>
              <w:bottom w:val="nil"/>
              <w:right w:val="nil"/>
            </w:tcBorders>
            <w:vAlign w:val="bottom"/>
          </w:tcPr>
          <w:p w14:paraId="2748EA9B" w14:textId="5214322F" w:rsidR="0083168E" w:rsidRPr="00830849" w:rsidRDefault="0083168E" w:rsidP="0083168E">
            <w:pPr>
              <w:tabs>
                <w:tab w:val="decimal" w:pos="702"/>
              </w:tabs>
              <w:spacing w:line="240" w:lineRule="exact"/>
              <w:rPr>
                <w:rFonts w:ascii="CordiaUPC" w:hAnsi="CordiaUPC" w:cs="CordiaUPC"/>
                <w:sz w:val="26"/>
                <w:szCs w:val="26"/>
              </w:rPr>
            </w:pPr>
            <w:r>
              <w:rPr>
                <w:rFonts w:ascii="CordiaUPC" w:hAnsi="CordiaUPC" w:cs="CordiaUPC" w:hint="cs"/>
                <w:sz w:val="26"/>
                <w:szCs w:val="26"/>
              </w:rPr>
              <w:t>364</w:t>
            </w:r>
          </w:p>
        </w:tc>
      </w:tr>
    </w:tbl>
    <w:p w14:paraId="06E6CD8A" w14:textId="0A041834" w:rsidR="00EA70D9" w:rsidRDefault="00EA70D9" w:rsidP="00AD7C76">
      <w:pPr>
        <w:spacing w:line="240" w:lineRule="exact"/>
        <w:ind w:left="540"/>
        <w:jc w:val="both"/>
        <w:rPr>
          <w:rFonts w:ascii="CordiaUPC" w:eastAsia="Times New Roman" w:hAnsi="CordiaUPC" w:cs="CordiaUPC"/>
          <w:sz w:val="26"/>
          <w:szCs w:val="26"/>
          <w:lang w:bidi="th-TH"/>
        </w:rPr>
      </w:pPr>
    </w:p>
    <w:p w14:paraId="3FCA3136" w14:textId="77777777" w:rsidR="00E30E56" w:rsidRDefault="00E30E56" w:rsidP="00AD7C76">
      <w:pPr>
        <w:spacing w:line="240" w:lineRule="exact"/>
        <w:ind w:left="540"/>
        <w:jc w:val="both"/>
        <w:rPr>
          <w:rFonts w:ascii="CordiaUPC" w:eastAsia="Times New Roman" w:hAnsi="CordiaUPC" w:cs="CordiaUPC"/>
          <w:sz w:val="26"/>
          <w:szCs w:val="26"/>
          <w:lang w:bidi="th-TH"/>
        </w:rPr>
      </w:pPr>
    </w:p>
    <w:p w14:paraId="7584E1AB" w14:textId="77777777" w:rsidR="00E30E56" w:rsidRDefault="00E30E56" w:rsidP="00AD7C76">
      <w:pPr>
        <w:spacing w:line="240" w:lineRule="exact"/>
        <w:ind w:left="540"/>
        <w:jc w:val="both"/>
        <w:rPr>
          <w:rFonts w:ascii="CordiaUPC" w:eastAsia="Times New Roman" w:hAnsi="CordiaUPC" w:cs="CordiaUPC"/>
          <w:sz w:val="26"/>
          <w:szCs w:val="26"/>
          <w:lang w:bidi="th-TH"/>
        </w:rPr>
      </w:pPr>
    </w:p>
    <w:p w14:paraId="713C3784" w14:textId="77777777" w:rsidR="00E30E56" w:rsidRDefault="00E30E56" w:rsidP="00AD7C76">
      <w:pPr>
        <w:spacing w:line="240" w:lineRule="exact"/>
        <w:ind w:left="540"/>
        <w:jc w:val="both"/>
        <w:rPr>
          <w:rFonts w:ascii="CordiaUPC" w:eastAsia="Times New Roman" w:hAnsi="CordiaUPC" w:cs="CordiaUPC"/>
          <w:sz w:val="26"/>
          <w:szCs w:val="26"/>
          <w:lang w:bidi="th-TH"/>
        </w:rPr>
      </w:pPr>
    </w:p>
    <w:p w14:paraId="383D567C" w14:textId="77777777" w:rsidR="00E30E56" w:rsidRDefault="00E30E56" w:rsidP="00AD7C76">
      <w:pPr>
        <w:spacing w:line="240" w:lineRule="exact"/>
        <w:ind w:left="540"/>
        <w:jc w:val="both"/>
        <w:rPr>
          <w:rFonts w:ascii="CordiaUPC" w:eastAsia="Times New Roman" w:hAnsi="CordiaUPC" w:cs="CordiaUPC"/>
          <w:sz w:val="26"/>
          <w:szCs w:val="26"/>
          <w:lang w:bidi="th-TH"/>
        </w:rPr>
      </w:pPr>
    </w:p>
    <w:p w14:paraId="3A1E7771" w14:textId="77777777" w:rsidR="00E30E56" w:rsidRDefault="00E30E56" w:rsidP="00AD7C76">
      <w:pPr>
        <w:spacing w:line="240" w:lineRule="exact"/>
        <w:ind w:left="540"/>
        <w:jc w:val="both"/>
        <w:rPr>
          <w:rFonts w:ascii="CordiaUPC" w:eastAsia="Times New Roman" w:hAnsi="CordiaUPC" w:cs="CordiaUPC"/>
          <w:sz w:val="26"/>
          <w:szCs w:val="26"/>
          <w:lang w:bidi="th-TH"/>
        </w:rPr>
      </w:pPr>
    </w:p>
    <w:p w14:paraId="45F91BB8" w14:textId="77777777" w:rsidR="00E30E56" w:rsidRDefault="00E30E56" w:rsidP="00AD7C76">
      <w:pPr>
        <w:spacing w:line="240" w:lineRule="exact"/>
        <w:ind w:left="540"/>
        <w:jc w:val="both"/>
        <w:rPr>
          <w:rFonts w:ascii="CordiaUPC" w:eastAsia="Times New Roman" w:hAnsi="CordiaUPC" w:cs="CordiaUPC"/>
          <w:sz w:val="26"/>
          <w:szCs w:val="26"/>
          <w:lang w:bidi="th-TH"/>
        </w:rPr>
      </w:pPr>
    </w:p>
    <w:p w14:paraId="79AAFFFD" w14:textId="77777777" w:rsidR="00E30E56" w:rsidRDefault="00E30E56" w:rsidP="00AD7C76">
      <w:pPr>
        <w:spacing w:line="240" w:lineRule="exact"/>
        <w:ind w:left="540"/>
        <w:jc w:val="both"/>
        <w:rPr>
          <w:rFonts w:ascii="CordiaUPC" w:eastAsia="Times New Roman" w:hAnsi="CordiaUPC" w:cs="CordiaUPC"/>
          <w:sz w:val="26"/>
          <w:szCs w:val="26"/>
          <w:lang w:bidi="th-TH"/>
        </w:rPr>
      </w:pPr>
    </w:p>
    <w:p w14:paraId="12DCC2B9" w14:textId="77777777" w:rsidR="00E30E56" w:rsidRDefault="00E30E56" w:rsidP="00AD7C76">
      <w:pPr>
        <w:spacing w:line="240" w:lineRule="exact"/>
        <w:ind w:left="540"/>
        <w:jc w:val="both"/>
        <w:rPr>
          <w:rFonts w:ascii="CordiaUPC" w:eastAsia="Times New Roman" w:hAnsi="CordiaUPC" w:cs="CordiaUPC"/>
          <w:sz w:val="26"/>
          <w:szCs w:val="26"/>
          <w:lang w:bidi="th-TH"/>
        </w:rPr>
      </w:pPr>
    </w:p>
    <w:tbl>
      <w:tblPr>
        <w:tblW w:w="9526" w:type="dxa"/>
        <w:tblInd w:w="450" w:type="dxa"/>
        <w:tblLayout w:type="fixed"/>
        <w:tblLook w:val="0000" w:firstRow="0" w:lastRow="0" w:firstColumn="0" w:lastColumn="0" w:noHBand="0" w:noVBand="0"/>
      </w:tblPr>
      <w:tblGrid>
        <w:gridCol w:w="3663"/>
        <w:gridCol w:w="971"/>
        <w:gridCol w:w="972"/>
        <w:gridCol w:w="1009"/>
        <w:gridCol w:w="971"/>
        <w:gridCol w:w="972"/>
        <w:gridCol w:w="968"/>
      </w:tblGrid>
      <w:tr w:rsidR="00337A41" w:rsidRPr="005B2349" w14:paraId="3E8C93E1" w14:textId="77777777" w:rsidTr="00337A41">
        <w:tc>
          <w:tcPr>
            <w:tcW w:w="3663" w:type="dxa"/>
            <w:tcBorders>
              <w:top w:val="nil"/>
              <w:left w:val="nil"/>
              <w:bottom w:val="nil"/>
              <w:right w:val="nil"/>
            </w:tcBorders>
            <w:vAlign w:val="bottom"/>
          </w:tcPr>
          <w:p w14:paraId="0FB51A9B"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31CA7238"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Bank only</w:t>
            </w:r>
          </w:p>
        </w:tc>
      </w:tr>
      <w:tr w:rsidR="00337A41" w:rsidRPr="005B2349" w14:paraId="47455591" w14:textId="77777777" w:rsidTr="00337A41">
        <w:tc>
          <w:tcPr>
            <w:tcW w:w="3663" w:type="dxa"/>
            <w:tcBorders>
              <w:top w:val="nil"/>
              <w:left w:val="nil"/>
              <w:bottom w:val="nil"/>
              <w:right w:val="nil"/>
            </w:tcBorders>
            <w:vAlign w:val="bottom"/>
          </w:tcPr>
          <w:p w14:paraId="3211E7CB"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73F63467" w14:textId="665A42F1"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0083168E">
              <w:rPr>
                <w:rFonts w:ascii="CordiaUPC" w:eastAsia="Times New Roman" w:hAnsi="CordiaUPC" w:cs="CordiaUPC"/>
                <w:sz w:val="26"/>
                <w:szCs w:val="26"/>
              </w:rPr>
              <w:t>3</w:t>
            </w:r>
          </w:p>
        </w:tc>
      </w:tr>
      <w:tr w:rsidR="00BB5585" w:rsidRPr="005B2349" w14:paraId="2B8A15D5" w14:textId="77777777" w:rsidTr="00337A41">
        <w:tc>
          <w:tcPr>
            <w:tcW w:w="3663" w:type="dxa"/>
            <w:tcBorders>
              <w:top w:val="nil"/>
              <w:left w:val="nil"/>
              <w:bottom w:val="nil"/>
              <w:right w:val="nil"/>
            </w:tcBorders>
            <w:vAlign w:val="bottom"/>
          </w:tcPr>
          <w:p w14:paraId="4DEE7545" w14:textId="77777777" w:rsidR="00BB5585" w:rsidRPr="00BB5585" w:rsidRDefault="00BB5585" w:rsidP="00BB5585">
            <w:pPr>
              <w:tabs>
                <w:tab w:val="left" w:pos="252"/>
              </w:tabs>
              <w:spacing w:line="240" w:lineRule="exact"/>
              <w:ind w:left="252" w:hanging="270"/>
              <w:rPr>
                <w:rFonts w:ascii="CordiaUPC" w:eastAsia="Times New Roman" w:hAnsi="CordiaUPC" w:cs="CordiaUPC"/>
                <w:sz w:val="26"/>
                <w:szCs w:val="26"/>
                <w:highlight w:val="green"/>
                <w:lang w:val="en-US"/>
              </w:rPr>
            </w:pPr>
          </w:p>
        </w:tc>
        <w:tc>
          <w:tcPr>
            <w:tcW w:w="971" w:type="dxa"/>
            <w:tcBorders>
              <w:top w:val="nil"/>
              <w:left w:val="nil"/>
              <w:bottom w:val="nil"/>
              <w:right w:val="nil"/>
            </w:tcBorders>
            <w:vAlign w:val="bottom"/>
          </w:tcPr>
          <w:p w14:paraId="5015A923" w14:textId="67F46F35" w:rsidR="00BB5585" w:rsidRPr="0005312F" w:rsidRDefault="00BB5585" w:rsidP="00BB5585">
            <w:pPr>
              <w:spacing w:line="240" w:lineRule="exact"/>
              <w:ind w:left="-128" w:right="-109"/>
              <w:jc w:val="center"/>
              <w:rPr>
                <w:rFonts w:ascii="CordiaUPC" w:eastAsia="Times New Roman" w:hAnsi="CordiaUPC" w:cs="CordiaUPC"/>
                <w:sz w:val="26"/>
                <w:szCs w:val="26"/>
                <w:lang w:val="en-US"/>
              </w:rPr>
            </w:pPr>
            <w:r w:rsidRPr="0005312F">
              <w:rPr>
                <w:rFonts w:ascii="CordiaUPC" w:hAnsi="CordiaUPC" w:cs="CordiaUPC"/>
                <w:sz w:val="26"/>
                <w:szCs w:val="26"/>
              </w:rPr>
              <w:t>Interest</w:t>
            </w:r>
            <w:r w:rsidRPr="0005312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6A069215" w14:textId="70D74B45"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Interest expenses</w:t>
            </w:r>
          </w:p>
        </w:tc>
        <w:tc>
          <w:tcPr>
            <w:tcW w:w="1009" w:type="dxa"/>
            <w:tcBorders>
              <w:top w:val="nil"/>
              <w:left w:val="nil"/>
              <w:bottom w:val="nil"/>
              <w:right w:val="nil"/>
            </w:tcBorders>
            <w:vAlign w:val="bottom"/>
          </w:tcPr>
          <w:p w14:paraId="191F1ED3" w14:textId="6ACD7C43"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income</w:t>
            </w:r>
          </w:p>
        </w:tc>
        <w:tc>
          <w:tcPr>
            <w:tcW w:w="971" w:type="dxa"/>
            <w:tcBorders>
              <w:top w:val="nil"/>
              <w:left w:val="nil"/>
              <w:bottom w:val="nil"/>
              <w:right w:val="nil"/>
            </w:tcBorders>
            <w:vAlign w:val="bottom"/>
          </w:tcPr>
          <w:p w14:paraId="59EE4D68" w14:textId="6DC57385" w:rsidR="00BB5585" w:rsidRPr="0005312F" w:rsidRDefault="00BB5585" w:rsidP="00BB5585">
            <w:pPr>
              <w:tabs>
                <w:tab w:val="decimal" w:pos="477"/>
              </w:tabs>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261C76EF" w14:textId="19D2BE3D"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2D0B74BC" w14:textId="51BB055B" w:rsidR="00BB5585" w:rsidRPr="0005312F" w:rsidRDefault="00BB5585" w:rsidP="00BB5585">
            <w:pPr>
              <w:spacing w:line="240" w:lineRule="exact"/>
              <w:ind w:left="-128" w:right="-109"/>
              <w:jc w:val="center"/>
              <w:rPr>
                <w:rFonts w:ascii="CordiaUPC" w:eastAsia="Times New Roman" w:hAnsi="CordiaUPC" w:cs="CordiaUPC"/>
                <w:sz w:val="26"/>
                <w:szCs w:val="26"/>
              </w:rPr>
            </w:pPr>
            <w:r w:rsidRPr="0005312F">
              <w:rPr>
                <w:rFonts w:ascii="CordiaUPC" w:hAnsi="CordiaUPC" w:cs="CordiaUPC"/>
                <w:sz w:val="26"/>
                <w:szCs w:val="26"/>
                <w:lang w:val="en-US"/>
              </w:rPr>
              <w:t xml:space="preserve">Other operating expenses </w:t>
            </w:r>
          </w:p>
        </w:tc>
      </w:tr>
      <w:tr w:rsidR="00337A41" w:rsidRPr="005B2349" w14:paraId="01DB7F7D" w14:textId="77777777" w:rsidTr="00337A41">
        <w:tc>
          <w:tcPr>
            <w:tcW w:w="3663" w:type="dxa"/>
            <w:tcBorders>
              <w:top w:val="nil"/>
              <w:left w:val="nil"/>
              <w:bottom w:val="nil"/>
              <w:right w:val="nil"/>
            </w:tcBorders>
            <w:vAlign w:val="bottom"/>
          </w:tcPr>
          <w:p w14:paraId="6B74556F"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68FE60FC" w14:textId="77777777" w:rsidR="00337A41" w:rsidRPr="005B2349" w:rsidRDefault="00337A41" w:rsidP="00337A41">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7A0507" w:rsidRPr="005B2349" w14:paraId="5C16864D" w14:textId="77777777">
        <w:tc>
          <w:tcPr>
            <w:tcW w:w="3663" w:type="dxa"/>
            <w:tcBorders>
              <w:top w:val="nil"/>
              <w:left w:val="nil"/>
              <w:bottom w:val="nil"/>
              <w:right w:val="nil"/>
            </w:tcBorders>
            <w:vAlign w:val="bottom"/>
          </w:tcPr>
          <w:p w14:paraId="5CB68D04" w14:textId="523B1E1B" w:rsidR="007A0507" w:rsidRPr="005B2349" w:rsidRDefault="007A0507" w:rsidP="007A0507">
            <w:pPr>
              <w:tabs>
                <w:tab w:val="left" w:pos="252"/>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24CAB8B" w14:textId="1CDA7A63"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315</w:t>
            </w:r>
          </w:p>
        </w:tc>
        <w:tc>
          <w:tcPr>
            <w:tcW w:w="972" w:type="dxa"/>
            <w:tcBorders>
              <w:top w:val="nil"/>
              <w:left w:val="nil"/>
              <w:bottom w:val="nil"/>
              <w:right w:val="nil"/>
            </w:tcBorders>
            <w:vAlign w:val="bottom"/>
          </w:tcPr>
          <w:p w14:paraId="325DE337" w14:textId="179B9A77" w:rsidR="007A0507" w:rsidRPr="005B2349" w:rsidRDefault="00271EC1" w:rsidP="007A0507">
            <w:pPr>
              <w:tabs>
                <w:tab w:val="decimal" w:pos="702"/>
              </w:tabs>
              <w:spacing w:line="240" w:lineRule="exact"/>
              <w:rPr>
                <w:rFonts w:ascii="CordiaUPC" w:eastAsia="Times New Roman" w:hAnsi="CordiaUPC" w:cs="CordiaUPC"/>
                <w:sz w:val="26"/>
                <w:szCs w:val="26"/>
                <w:rtl/>
                <w:cs/>
                <w:lang w:val="en-US"/>
              </w:rPr>
            </w:pPr>
            <w:r w:rsidRPr="00C22F07">
              <w:rPr>
                <w:rFonts w:ascii="CordiaUPC" w:hAnsi="CordiaUPC" w:cs="CordiaUPC"/>
                <w:sz w:val="26"/>
                <w:szCs w:val="26"/>
              </w:rPr>
              <w:t>1</w:t>
            </w:r>
            <w:r w:rsidRPr="00C22F07">
              <w:rPr>
                <w:rFonts w:ascii="CordiaUPC" w:hAnsi="CordiaUPC" w:cs="CordiaUPC" w:hint="cs"/>
                <w:sz w:val="26"/>
                <w:szCs w:val="26"/>
                <w:cs/>
              </w:rPr>
              <w:t>1</w:t>
            </w:r>
          </w:p>
        </w:tc>
        <w:tc>
          <w:tcPr>
            <w:tcW w:w="1009" w:type="dxa"/>
            <w:tcBorders>
              <w:top w:val="nil"/>
              <w:left w:val="nil"/>
              <w:bottom w:val="nil"/>
              <w:right w:val="nil"/>
            </w:tcBorders>
            <w:vAlign w:val="bottom"/>
          </w:tcPr>
          <w:p w14:paraId="56E28826" w14:textId="046F2B75" w:rsidR="007A0507" w:rsidRPr="005B2349" w:rsidRDefault="007A0507" w:rsidP="007A0507">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1</w:t>
            </w:r>
          </w:p>
        </w:tc>
        <w:tc>
          <w:tcPr>
            <w:tcW w:w="971" w:type="dxa"/>
            <w:tcBorders>
              <w:top w:val="nil"/>
              <w:left w:val="nil"/>
              <w:bottom w:val="nil"/>
              <w:right w:val="nil"/>
            </w:tcBorders>
            <w:vAlign w:val="bottom"/>
          </w:tcPr>
          <w:p w14:paraId="4B8E0B78" w14:textId="37E2EBFD" w:rsidR="007A0507" w:rsidRPr="005B2349" w:rsidRDefault="007A0507" w:rsidP="007A0507">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235AE97D" w14:textId="51DE5C30" w:rsidR="007A0507" w:rsidRPr="005B2349" w:rsidRDefault="00EF21B6" w:rsidP="007A0507">
            <w:pPr>
              <w:tabs>
                <w:tab w:val="decimal" w:pos="702"/>
              </w:tabs>
              <w:spacing w:line="240" w:lineRule="exact"/>
              <w:rPr>
                <w:rFonts w:ascii="CordiaUPC" w:eastAsia="Times New Roman" w:hAnsi="CordiaUPC" w:cs="CordiaUPC"/>
                <w:sz w:val="26"/>
                <w:szCs w:val="26"/>
                <w:cs/>
                <w:lang w:val="en-US" w:bidi="th-TH"/>
              </w:rPr>
            </w:pPr>
            <w:r>
              <w:rPr>
                <w:rFonts w:ascii="CordiaUPC" w:hAnsi="CordiaUPC" w:cs="CordiaUPC" w:hint="cs"/>
                <w:sz w:val="26"/>
                <w:szCs w:val="26"/>
                <w:cs/>
                <w:lang w:bidi="th-TH"/>
              </w:rPr>
              <w:t>-</w:t>
            </w:r>
          </w:p>
        </w:tc>
        <w:tc>
          <w:tcPr>
            <w:tcW w:w="968" w:type="dxa"/>
            <w:tcBorders>
              <w:top w:val="nil"/>
              <w:left w:val="nil"/>
              <w:bottom w:val="nil"/>
              <w:right w:val="nil"/>
            </w:tcBorders>
            <w:vAlign w:val="bottom"/>
          </w:tcPr>
          <w:p w14:paraId="71BC33A7" w14:textId="52F3DDB3" w:rsidR="007A0507" w:rsidRPr="005B2349" w:rsidRDefault="00EF21B6" w:rsidP="007A0507">
            <w:pPr>
              <w:tabs>
                <w:tab w:val="decimal" w:pos="702"/>
              </w:tabs>
              <w:spacing w:line="240" w:lineRule="exact"/>
              <w:rPr>
                <w:rFonts w:ascii="CordiaUPC" w:eastAsia="Times New Roman" w:hAnsi="CordiaUPC" w:cs="CordiaUPC"/>
                <w:sz w:val="26"/>
                <w:szCs w:val="26"/>
                <w:lang w:val="en-US" w:bidi="th-TH"/>
              </w:rPr>
            </w:pPr>
            <w:r>
              <w:rPr>
                <w:rFonts w:ascii="CordiaUPC" w:eastAsia="Times New Roman" w:hAnsi="CordiaUPC" w:cs="CordiaUPC" w:hint="cs"/>
                <w:sz w:val="26"/>
                <w:szCs w:val="26"/>
                <w:cs/>
                <w:lang w:val="en-US" w:bidi="th-TH"/>
              </w:rPr>
              <w:t>11</w:t>
            </w:r>
          </w:p>
        </w:tc>
      </w:tr>
      <w:tr w:rsidR="007A0507" w:rsidRPr="005B2349" w14:paraId="338EAD4E" w14:textId="77777777">
        <w:tc>
          <w:tcPr>
            <w:tcW w:w="3663" w:type="dxa"/>
            <w:tcBorders>
              <w:top w:val="nil"/>
              <w:left w:val="nil"/>
              <w:bottom w:val="nil"/>
              <w:right w:val="nil"/>
            </w:tcBorders>
            <w:vAlign w:val="bottom"/>
          </w:tcPr>
          <w:p w14:paraId="672B22E5" w14:textId="544ABCD5" w:rsidR="007A0507" w:rsidRPr="005B2349" w:rsidRDefault="007A0507" w:rsidP="007A0507">
            <w:pPr>
              <w:tabs>
                <w:tab w:val="left" w:pos="163"/>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7CE68CBF" w14:textId="563BB888" w:rsidR="007A0507" w:rsidRPr="005B2349" w:rsidRDefault="007A0507" w:rsidP="007A0507">
            <w:pPr>
              <w:tabs>
                <w:tab w:val="decimal" w:pos="702"/>
              </w:tabs>
              <w:spacing w:line="240" w:lineRule="exact"/>
              <w:rPr>
                <w:rFonts w:ascii="CordiaUPC" w:eastAsia="Times New Roman" w:hAnsi="CordiaUPC" w:cs="CordiaUPC"/>
                <w:sz w:val="26"/>
                <w:szCs w:val="26"/>
                <w:cs/>
                <w:lang w:val="en-US"/>
              </w:rPr>
            </w:pPr>
            <w:r>
              <w:rPr>
                <w:rFonts w:ascii="CordiaUPC" w:hAnsi="CordiaUPC" w:cs="CordiaUPC"/>
                <w:sz w:val="26"/>
                <w:szCs w:val="26"/>
              </w:rPr>
              <w:t>3</w:t>
            </w:r>
          </w:p>
        </w:tc>
        <w:tc>
          <w:tcPr>
            <w:tcW w:w="972" w:type="dxa"/>
            <w:tcBorders>
              <w:top w:val="nil"/>
              <w:left w:val="nil"/>
              <w:bottom w:val="nil"/>
              <w:right w:val="nil"/>
            </w:tcBorders>
            <w:vAlign w:val="bottom"/>
          </w:tcPr>
          <w:p w14:paraId="33B26842" w14:textId="4C230B61"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7</w:t>
            </w:r>
          </w:p>
        </w:tc>
        <w:tc>
          <w:tcPr>
            <w:tcW w:w="1009" w:type="dxa"/>
            <w:tcBorders>
              <w:top w:val="nil"/>
              <w:left w:val="nil"/>
              <w:bottom w:val="nil"/>
              <w:right w:val="nil"/>
            </w:tcBorders>
            <w:vAlign w:val="bottom"/>
          </w:tcPr>
          <w:p w14:paraId="5E5682F7" w14:textId="77785722" w:rsidR="007A0507" w:rsidRPr="005B2349" w:rsidRDefault="007A0507" w:rsidP="007A0507">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71</w:t>
            </w:r>
          </w:p>
        </w:tc>
        <w:tc>
          <w:tcPr>
            <w:tcW w:w="971" w:type="dxa"/>
            <w:tcBorders>
              <w:top w:val="nil"/>
              <w:left w:val="nil"/>
              <w:bottom w:val="nil"/>
              <w:right w:val="nil"/>
            </w:tcBorders>
            <w:vAlign w:val="bottom"/>
          </w:tcPr>
          <w:p w14:paraId="37EB3983" w14:textId="5EB3BDD1" w:rsidR="007A0507" w:rsidRPr="005B2349" w:rsidRDefault="007A0507" w:rsidP="007A0507">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390</w:t>
            </w:r>
          </w:p>
        </w:tc>
        <w:tc>
          <w:tcPr>
            <w:tcW w:w="972" w:type="dxa"/>
            <w:tcBorders>
              <w:top w:val="nil"/>
              <w:left w:val="nil"/>
              <w:bottom w:val="nil"/>
              <w:right w:val="nil"/>
            </w:tcBorders>
            <w:vAlign w:val="bottom"/>
          </w:tcPr>
          <w:p w14:paraId="560A3320" w14:textId="3085EE8B"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401</w:t>
            </w:r>
          </w:p>
        </w:tc>
        <w:tc>
          <w:tcPr>
            <w:tcW w:w="968" w:type="dxa"/>
            <w:tcBorders>
              <w:top w:val="nil"/>
              <w:left w:val="nil"/>
              <w:bottom w:val="nil"/>
              <w:right w:val="nil"/>
            </w:tcBorders>
            <w:vAlign w:val="bottom"/>
          </w:tcPr>
          <w:p w14:paraId="605838FA" w14:textId="1D1D0864"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55</w:t>
            </w:r>
          </w:p>
        </w:tc>
      </w:tr>
      <w:tr w:rsidR="007A0507" w:rsidRPr="005B2349" w14:paraId="23237891" w14:textId="77777777">
        <w:tc>
          <w:tcPr>
            <w:tcW w:w="3663" w:type="dxa"/>
            <w:tcBorders>
              <w:top w:val="nil"/>
              <w:left w:val="nil"/>
              <w:bottom w:val="nil"/>
              <w:right w:val="nil"/>
            </w:tcBorders>
            <w:vAlign w:val="bottom"/>
          </w:tcPr>
          <w:p w14:paraId="039B650D" w14:textId="56A6B3C0" w:rsidR="007A0507" w:rsidRPr="005B2349" w:rsidRDefault="007A0507" w:rsidP="007A0507">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 Associate</w:t>
            </w:r>
            <w:r>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7B8063C8" w14:textId="7DD79926"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0780FB7A" w14:textId="531B492E"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w:t>
            </w:r>
          </w:p>
        </w:tc>
        <w:tc>
          <w:tcPr>
            <w:tcW w:w="1009" w:type="dxa"/>
            <w:tcBorders>
              <w:top w:val="nil"/>
              <w:left w:val="nil"/>
              <w:bottom w:val="nil"/>
              <w:right w:val="nil"/>
            </w:tcBorders>
            <w:vAlign w:val="bottom"/>
          </w:tcPr>
          <w:p w14:paraId="7A3C28B2" w14:textId="58D345A6" w:rsidR="007A0507" w:rsidRPr="005B2349" w:rsidRDefault="007A0507" w:rsidP="007A0507">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837</w:t>
            </w:r>
          </w:p>
        </w:tc>
        <w:tc>
          <w:tcPr>
            <w:tcW w:w="971" w:type="dxa"/>
            <w:tcBorders>
              <w:top w:val="nil"/>
              <w:left w:val="nil"/>
              <w:bottom w:val="nil"/>
              <w:right w:val="nil"/>
            </w:tcBorders>
            <w:vAlign w:val="bottom"/>
          </w:tcPr>
          <w:p w14:paraId="70F22966" w14:textId="3C23C646" w:rsidR="007A0507" w:rsidRPr="005B2349" w:rsidRDefault="007A0507" w:rsidP="007A0507">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4</w:t>
            </w:r>
          </w:p>
        </w:tc>
        <w:tc>
          <w:tcPr>
            <w:tcW w:w="972" w:type="dxa"/>
            <w:tcBorders>
              <w:top w:val="nil"/>
              <w:left w:val="nil"/>
              <w:bottom w:val="nil"/>
              <w:right w:val="nil"/>
            </w:tcBorders>
            <w:vAlign w:val="bottom"/>
          </w:tcPr>
          <w:p w14:paraId="152B2E43" w14:textId="437A4485"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122</w:t>
            </w:r>
          </w:p>
        </w:tc>
        <w:tc>
          <w:tcPr>
            <w:tcW w:w="968" w:type="dxa"/>
            <w:tcBorders>
              <w:top w:val="nil"/>
              <w:left w:val="nil"/>
              <w:bottom w:val="nil"/>
              <w:right w:val="nil"/>
            </w:tcBorders>
            <w:vAlign w:val="bottom"/>
          </w:tcPr>
          <w:p w14:paraId="349A6BB9" w14:textId="44A37B08"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7A0507" w:rsidRPr="005B2349" w14:paraId="514DB662" w14:textId="77777777" w:rsidTr="00337A41">
        <w:tc>
          <w:tcPr>
            <w:tcW w:w="3663" w:type="dxa"/>
            <w:tcBorders>
              <w:top w:val="nil"/>
              <w:left w:val="nil"/>
              <w:bottom w:val="nil"/>
              <w:right w:val="nil"/>
            </w:tcBorders>
            <w:vAlign w:val="bottom"/>
          </w:tcPr>
          <w:p w14:paraId="22D51CC8" w14:textId="1B115A87" w:rsidR="007A0507" w:rsidRPr="005B2349" w:rsidRDefault="007A0507" w:rsidP="007A0507">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64BDF0C8" w14:textId="4EB3BE24"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w:t>
            </w:r>
          </w:p>
        </w:tc>
        <w:tc>
          <w:tcPr>
            <w:tcW w:w="972" w:type="dxa"/>
            <w:tcBorders>
              <w:top w:val="nil"/>
              <w:left w:val="nil"/>
              <w:bottom w:val="nil"/>
              <w:right w:val="nil"/>
            </w:tcBorders>
            <w:vAlign w:val="bottom"/>
          </w:tcPr>
          <w:p w14:paraId="65CB1779" w14:textId="60925BEB"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4</w:t>
            </w:r>
          </w:p>
        </w:tc>
        <w:tc>
          <w:tcPr>
            <w:tcW w:w="1009" w:type="dxa"/>
            <w:tcBorders>
              <w:top w:val="nil"/>
              <w:left w:val="nil"/>
              <w:bottom w:val="nil"/>
              <w:right w:val="nil"/>
            </w:tcBorders>
            <w:vAlign w:val="bottom"/>
          </w:tcPr>
          <w:p w14:paraId="3B506F99" w14:textId="69DD3556" w:rsidR="007A0507" w:rsidRPr="005B2349" w:rsidRDefault="007A0507" w:rsidP="007A0507">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1" w:type="dxa"/>
            <w:tcBorders>
              <w:top w:val="nil"/>
              <w:left w:val="nil"/>
              <w:bottom w:val="nil"/>
              <w:right w:val="nil"/>
            </w:tcBorders>
            <w:vAlign w:val="bottom"/>
          </w:tcPr>
          <w:p w14:paraId="17D616FA" w14:textId="665424D1" w:rsidR="007A0507" w:rsidRPr="005B2349" w:rsidRDefault="007A0507" w:rsidP="007A0507">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0B3C38DC" w14:textId="45155A70"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205E00B4" w14:textId="5F3B65D5"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7A0507" w:rsidRPr="005B2349" w14:paraId="4AB416E0" w14:textId="77777777">
        <w:tc>
          <w:tcPr>
            <w:tcW w:w="3663" w:type="dxa"/>
            <w:tcBorders>
              <w:top w:val="nil"/>
              <w:left w:val="nil"/>
              <w:bottom w:val="nil"/>
              <w:right w:val="nil"/>
            </w:tcBorders>
            <w:vAlign w:val="bottom"/>
          </w:tcPr>
          <w:p w14:paraId="4BC6DD52" w14:textId="77777777" w:rsidR="007A0507" w:rsidRPr="005B2349" w:rsidRDefault="007A0507" w:rsidP="007A0507">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27257D90" w14:textId="04BE92D8" w:rsidR="007A0507" w:rsidRPr="005B2349" w:rsidRDefault="007A0507" w:rsidP="007A0507">
            <w:pPr>
              <w:tabs>
                <w:tab w:val="decimal" w:pos="702"/>
              </w:tabs>
              <w:spacing w:line="240" w:lineRule="exact"/>
              <w:rPr>
                <w:rFonts w:ascii="CordiaUPC" w:eastAsia="Times New Roman" w:hAnsi="CordiaUPC" w:cs="CordiaUPC"/>
                <w:sz w:val="26"/>
                <w:szCs w:val="26"/>
                <w:cs/>
                <w:lang w:val="en-US" w:bidi="th-TH"/>
              </w:rPr>
            </w:pPr>
            <w:r>
              <w:rPr>
                <w:rFonts w:ascii="CordiaUPC" w:hAnsi="CordiaUPC" w:cs="CordiaUPC"/>
                <w:sz w:val="26"/>
                <w:szCs w:val="26"/>
              </w:rPr>
              <w:t>901</w:t>
            </w:r>
          </w:p>
        </w:tc>
        <w:tc>
          <w:tcPr>
            <w:tcW w:w="972" w:type="dxa"/>
            <w:tcBorders>
              <w:top w:val="nil"/>
              <w:left w:val="nil"/>
              <w:bottom w:val="nil"/>
              <w:right w:val="nil"/>
            </w:tcBorders>
            <w:vAlign w:val="bottom"/>
          </w:tcPr>
          <w:p w14:paraId="644ED0EE" w14:textId="1E14229E"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471</w:t>
            </w:r>
          </w:p>
        </w:tc>
        <w:tc>
          <w:tcPr>
            <w:tcW w:w="1009" w:type="dxa"/>
            <w:tcBorders>
              <w:top w:val="nil"/>
              <w:left w:val="nil"/>
              <w:bottom w:val="nil"/>
              <w:right w:val="nil"/>
            </w:tcBorders>
            <w:vAlign w:val="bottom"/>
          </w:tcPr>
          <w:p w14:paraId="3EB22F93" w14:textId="0580B914" w:rsidR="007A0507" w:rsidRPr="005B2349" w:rsidRDefault="007A0507" w:rsidP="007A0507">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646</w:t>
            </w:r>
          </w:p>
        </w:tc>
        <w:tc>
          <w:tcPr>
            <w:tcW w:w="971" w:type="dxa"/>
            <w:tcBorders>
              <w:top w:val="nil"/>
              <w:left w:val="nil"/>
              <w:bottom w:val="nil"/>
              <w:right w:val="nil"/>
            </w:tcBorders>
            <w:vAlign w:val="bottom"/>
          </w:tcPr>
          <w:p w14:paraId="54D7F092" w14:textId="3648F827" w:rsidR="007A0507" w:rsidRPr="005B2349" w:rsidRDefault="007A0507" w:rsidP="007A0507">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1</w:t>
            </w:r>
          </w:p>
        </w:tc>
        <w:tc>
          <w:tcPr>
            <w:tcW w:w="972" w:type="dxa"/>
            <w:tcBorders>
              <w:top w:val="nil"/>
              <w:left w:val="nil"/>
              <w:bottom w:val="nil"/>
              <w:right w:val="nil"/>
            </w:tcBorders>
            <w:vAlign w:val="bottom"/>
          </w:tcPr>
          <w:p w14:paraId="7B34E687" w14:textId="2864B960"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200</w:t>
            </w:r>
          </w:p>
        </w:tc>
        <w:tc>
          <w:tcPr>
            <w:tcW w:w="968" w:type="dxa"/>
            <w:tcBorders>
              <w:top w:val="nil"/>
              <w:left w:val="nil"/>
              <w:bottom w:val="nil"/>
              <w:right w:val="nil"/>
            </w:tcBorders>
            <w:vAlign w:val="bottom"/>
          </w:tcPr>
          <w:p w14:paraId="377CD2E9" w14:textId="3B285D1C" w:rsidR="007A0507" w:rsidRPr="005B2349" w:rsidRDefault="007A0507" w:rsidP="007A0507">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376</w:t>
            </w:r>
          </w:p>
        </w:tc>
      </w:tr>
    </w:tbl>
    <w:p w14:paraId="573975ED" w14:textId="77777777" w:rsidR="00337A41" w:rsidRDefault="00337A41" w:rsidP="00337A41">
      <w:pPr>
        <w:spacing w:line="240" w:lineRule="exact"/>
        <w:ind w:left="540"/>
        <w:jc w:val="both"/>
        <w:rPr>
          <w:rFonts w:ascii="CordiaUPC" w:eastAsia="Times New Roman" w:hAnsi="CordiaUPC" w:cs="CordiaUPC"/>
          <w:sz w:val="26"/>
          <w:szCs w:val="26"/>
          <w:lang w:bidi="th-TH"/>
        </w:rPr>
      </w:pPr>
    </w:p>
    <w:tbl>
      <w:tblPr>
        <w:tblW w:w="9526" w:type="dxa"/>
        <w:tblInd w:w="450" w:type="dxa"/>
        <w:tblLayout w:type="fixed"/>
        <w:tblLook w:val="0000" w:firstRow="0" w:lastRow="0" w:firstColumn="0" w:lastColumn="0" w:noHBand="0" w:noVBand="0"/>
      </w:tblPr>
      <w:tblGrid>
        <w:gridCol w:w="3663"/>
        <w:gridCol w:w="971"/>
        <w:gridCol w:w="972"/>
        <w:gridCol w:w="1009"/>
        <w:gridCol w:w="971"/>
        <w:gridCol w:w="972"/>
        <w:gridCol w:w="968"/>
      </w:tblGrid>
      <w:tr w:rsidR="00337A41" w:rsidRPr="005B2349" w14:paraId="2E9AA909" w14:textId="77777777" w:rsidTr="006B1063">
        <w:tc>
          <w:tcPr>
            <w:tcW w:w="3663" w:type="dxa"/>
            <w:tcBorders>
              <w:top w:val="nil"/>
              <w:left w:val="nil"/>
              <w:bottom w:val="nil"/>
              <w:right w:val="nil"/>
            </w:tcBorders>
            <w:vAlign w:val="bottom"/>
          </w:tcPr>
          <w:p w14:paraId="526DE5FB"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D1CA2B4"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Bank only</w:t>
            </w:r>
          </w:p>
        </w:tc>
      </w:tr>
      <w:tr w:rsidR="00337A41" w:rsidRPr="005B2349" w14:paraId="69782A78" w14:textId="77777777" w:rsidTr="006B1063">
        <w:tc>
          <w:tcPr>
            <w:tcW w:w="3663" w:type="dxa"/>
            <w:tcBorders>
              <w:top w:val="nil"/>
              <w:left w:val="nil"/>
              <w:bottom w:val="nil"/>
              <w:right w:val="nil"/>
            </w:tcBorders>
            <w:vAlign w:val="bottom"/>
          </w:tcPr>
          <w:p w14:paraId="7E538958"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65C8F552" w14:textId="666EF4D6"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0083168E">
              <w:rPr>
                <w:rFonts w:ascii="CordiaUPC" w:eastAsia="Times New Roman" w:hAnsi="CordiaUPC" w:cs="CordiaUPC"/>
                <w:sz w:val="26"/>
                <w:szCs w:val="26"/>
              </w:rPr>
              <w:t>2</w:t>
            </w:r>
          </w:p>
        </w:tc>
      </w:tr>
      <w:tr w:rsidR="00BB5585" w:rsidRPr="005B2349" w14:paraId="14D52F97" w14:textId="77777777" w:rsidTr="006B1063">
        <w:tc>
          <w:tcPr>
            <w:tcW w:w="3663" w:type="dxa"/>
            <w:tcBorders>
              <w:top w:val="nil"/>
              <w:left w:val="nil"/>
              <w:bottom w:val="nil"/>
              <w:right w:val="nil"/>
            </w:tcBorders>
            <w:vAlign w:val="bottom"/>
          </w:tcPr>
          <w:p w14:paraId="057893CA" w14:textId="77777777" w:rsidR="00BB5585" w:rsidRPr="00BB5585" w:rsidRDefault="00BB5585" w:rsidP="00BB5585">
            <w:pPr>
              <w:tabs>
                <w:tab w:val="left" w:pos="252"/>
              </w:tabs>
              <w:spacing w:line="240" w:lineRule="exact"/>
              <w:ind w:left="252" w:hanging="270"/>
              <w:rPr>
                <w:rFonts w:ascii="CordiaUPC" w:eastAsia="Times New Roman" w:hAnsi="CordiaUPC" w:cs="CordiaUPC"/>
                <w:sz w:val="26"/>
                <w:szCs w:val="26"/>
                <w:highlight w:val="green"/>
                <w:lang w:val="en-US"/>
              </w:rPr>
            </w:pPr>
          </w:p>
        </w:tc>
        <w:tc>
          <w:tcPr>
            <w:tcW w:w="971" w:type="dxa"/>
            <w:tcBorders>
              <w:top w:val="nil"/>
              <w:left w:val="nil"/>
              <w:bottom w:val="nil"/>
              <w:right w:val="nil"/>
            </w:tcBorders>
            <w:vAlign w:val="bottom"/>
          </w:tcPr>
          <w:p w14:paraId="7DCA59C9" w14:textId="1EAF3A59" w:rsidR="00BB5585" w:rsidRPr="0005312F" w:rsidRDefault="00BB5585" w:rsidP="00BB5585">
            <w:pPr>
              <w:spacing w:line="240" w:lineRule="exact"/>
              <w:ind w:left="-128" w:right="-109"/>
              <w:jc w:val="center"/>
              <w:rPr>
                <w:rFonts w:ascii="CordiaUPC" w:eastAsia="Times New Roman" w:hAnsi="CordiaUPC" w:cs="CordiaUPC"/>
                <w:sz w:val="26"/>
                <w:szCs w:val="26"/>
                <w:lang w:val="en-US"/>
              </w:rPr>
            </w:pPr>
            <w:r w:rsidRPr="0005312F">
              <w:rPr>
                <w:rFonts w:ascii="CordiaUPC" w:hAnsi="CordiaUPC" w:cs="CordiaUPC"/>
                <w:sz w:val="26"/>
                <w:szCs w:val="26"/>
              </w:rPr>
              <w:t>Interest</w:t>
            </w:r>
            <w:r w:rsidRPr="0005312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56E37711" w14:textId="0D96F7C7"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Interest expenses</w:t>
            </w:r>
          </w:p>
        </w:tc>
        <w:tc>
          <w:tcPr>
            <w:tcW w:w="1009" w:type="dxa"/>
            <w:tcBorders>
              <w:top w:val="nil"/>
              <w:left w:val="nil"/>
              <w:bottom w:val="nil"/>
              <w:right w:val="nil"/>
            </w:tcBorders>
            <w:vAlign w:val="bottom"/>
          </w:tcPr>
          <w:p w14:paraId="6F5BBB89" w14:textId="33D8A4BF"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income</w:t>
            </w:r>
          </w:p>
        </w:tc>
        <w:tc>
          <w:tcPr>
            <w:tcW w:w="971" w:type="dxa"/>
            <w:tcBorders>
              <w:top w:val="nil"/>
              <w:left w:val="nil"/>
              <w:bottom w:val="nil"/>
              <w:right w:val="nil"/>
            </w:tcBorders>
            <w:vAlign w:val="bottom"/>
          </w:tcPr>
          <w:p w14:paraId="2D367A58" w14:textId="21271451" w:rsidR="00BB5585" w:rsidRPr="0005312F" w:rsidRDefault="00BB5585" w:rsidP="00BB5585">
            <w:pPr>
              <w:tabs>
                <w:tab w:val="decimal" w:pos="477"/>
              </w:tabs>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1E005A50" w14:textId="72B64734" w:rsidR="00BB5585" w:rsidRPr="0005312F" w:rsidRDefault="00BB5585" w:rsidP="00BB5585">
            <w:pPr>
              <w:spacing w:line="240" w:lineRule="exact"/>
              <w:ind w:left="-128" w:right="-109"/>
              <w:jc w:val="center"/>
              <w:rPr>
                <w:rFonts w:ascii="CordiaUPC" w:eastAsia="Times New Roman" w:hAnsi="CordiaUPC" w:cs="CordiaUPC"/>
                <w:sz w:val="26"/>
                <w:szCs w:val="26"/>
                <w:rtl/>
                <w:cs/>
              </w:rPr>
            </w:pPr>
            <w:r w:rsidRPr="0005312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E956876" w14:textId="24BBE34B" w:rsidR="00BB5585" w:rsidRPr="0005312F" w:rsidRDefault="00BB5585" w:rsidP="00BB5585">
            <w:pPr>
              <w:spacing w:line="240" w:lineRule="exact"/>
              <w:ind w:left="-128" w:right="-109"/>
              <w:jc w:val="center"/>
              <w:rPr>
                <w:rFonts w:ascii="CordiaUPC" w:eastAsia="Times New Roman" w:hAnsi="CordiaUPC" w:cs="CordiaUPC"/>
                <w:sz w:val="26"/>
                <w:szCs w:val="26"/>
              </w:rPr>
            </w:pPr>
            <w:r w:rsidRPr="0005312F">
              <w:rPr>
                <w:rFonts w:ascii="CordiaUPC" w:hAnsi="CordiaUPC" w:cs="CordiaUPC"/>
                <w:sz w:val="26"/>
                <w:szCs w:val="26"/>
                <w:lang w:val="en-US"/>
              </w:rPr>
              <w:t xml:space="preserve">Other operating expenses </w:t>
            </w:r>
          </w:p>
        </w:tc>
      </w:tr>
      <w:tr w:rsidR="00337A41" w:rsidRPr="005B2349" w14:paraId="34D1BD83" w14:textId="77777777" w:rsidTr="006B1063">
        <w:tc>
          <w:tcPr>
            <w:tcW w:w="3663" w:type="dxa"/>
            <w:tcBorders>
              <w:top w:val="nil"/>
              <w:left w:val="nil"/>
              <w:bottom w:val="nil"/>
              <w:right w:val="nil"/>
            </w:tcBorders>
            <w:vAlign w:val="bottom"/>
          </w:tcPr>
          <w:p w14:paraId="518F7A96"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85EB851" w14:textId="77777777" w:rsidR="00337A41" w:rsidRPr="005B2349" w:rsidRDefault="00337A41" w:rsidP="006B1063">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83168E" w:rsidRPr="005B2349" w14:paraId="678EB647" w14:textId="77777777" w:rsidTr="006B1063">
        <w:tc>
          <w:tcPr>
            <w:tcW w:w="3663" w:type="dxa"/>
            <w:tcBorders>
              <w:top w:val="nil"/>
              <w:left w:val="nil"/>
              <w:bottom w:val="nil"/>
              <w:right w:val="nil"/>
            </w:tcBorders>
            <w:vAlign w:val="bottom"/>
          </w:tcPr>
          <w:p w14:paraId="6D602C5E" w14:textId="373691D9" w:rsidR="0083168E" w:rsidRPr="005B2349" w:rsidRDefault="0083168E" w:rsidP="0083168E">
            <w:pPr>
              <w:tabs>
                <w:tab w:val="left" w:pos="252"/>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1D9313ED" w14:textId="07F51D1C"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120</w:t>
            </w:r>
          </w:p>
        </w:tc>
        <w:tc>
          <w:tcPr>
            <w:tcW w:w="972" w:type="dxa"/>
            <w:tcBorders>
              <w:top w:val="nil"/>
              <w:left w:val="nil"/>
              <w:bottom w:val="nil"/>
              <w:right w:val="nil"/>
            </w:tcBorders>
            <w:vAlign w:val="bottom"/>
          </w:tcPr>
          <w:p w14:paraId="2E7035A7" w14:textId="48B6C3E9" w:rsidR="0083168E" w:rsidRPr="005B2349" w:rsidRDefault="0083168E" w:rsidP="0083168E">
            <w:pPr>
              <w:tabs>
                <w:tab w:val="decimal" w:pos="702"/>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13</w:t>
            </w:r>
          </w:p>
        </w:tc>
        <w:tc>
          <w:tcPr>
            <w:tcW w:w="1009" w:type="dxa"/>
            <w:tcBorders>
              <w:top w:val="nil"/>
              <w:left w:val="nil"/>
              <w:bottom w:val="nil"/>
              <w:right w:val="nil"/>
            </w:tcBorders>
            <w:vAlign w:val="bottom"/>
          </w:tcPr>
          <w:p w14:paraId="21C7173E" w14:textId="1621690C" w:rsidR="0083168E" w:rsidRPr="005B2349" w:rsidRDefault="0083168E" w:rsidP="0083168E">
            <w:pPr>
              <w:tabs>
                <w:tab w:val="decimal" w:pos="649"/>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1</w:t>
            </w:r>
          </w:p>
        </w:tc>
        <w:tc>
          <w:tcPr>
            <w:tcW w:w="971" w:type="dxa"/>
            <w:tcBorders>
              <w:top w:val="nil"/>
              <w:left w:val="nil"/>
              <w:bottom w:val="nil"/>
              <w:right w:val="nil"/>
            </w:tcBorders>
            <w:vAlign w:val="bottom"/>
          </w:tcPr>
          <w:p w14:paraId="6DD37B9D" w14:textId="7AB1D8E4" w:rsidR="0083168E" w:rsidRPr="005B2349" w:rsidRDefault="0083168E" w:rsidP="0083168E">
            <w:pPr>
              <w:tabs>
                <w:tab w:val="decimal" w:pos="649"/>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653A2AEC" w14:textId="439693B5" w:rsidR="0083168E" w:rsidRPr="005B2349" w:rsidRDefault="0083168E" w:rsidP="0083168E">
            <w:pPr>
              <w:tabs>
                <w:tab w:val="decimal" w:pos="702"/>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w:t>
            </w:r>
          </w:p>
        </w:tc>
        <w:tc>
          <w:tcPr>
            <w:tcW w:w="968" w:type="dxa"/>
            <w:tcBorders>
              <w:top w:val="nil"/>
              <w:left w:val="nil"/>
              <w:bottom w:val="nil"/>
              <w:right w:val="nil"/>
            </w:tcBorders>
            <w:vAlign w:val="bottom"/>
          </w:tcPr>
          <w:p w14:paraId="038D875D" w14:textId="513CCEEF"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6</w:t>
            </w:r>
          </w:p>
        </w:tc>
      </w:tr>
      <w:tr w:rsidR="0083168E" w:rsidRPr="005B2349" w14:paraId="59869155" w14:textId="77777777" w:rsidTr="006B1063">
        <w:tc>
          <w:tcPr>
            <w:tcW w:w="3663" w:type="dxa"/>
            <w:tcBorders>
              <w:top w:val="nil"/>
              <w:left w:val="nil"/>
              <w:bottom w:val="nil"/>
              <w:right w:val="nil"/>
            </w:tcBorders>
            <w:vAlign w:val="bottom"/>
          </w:tcPr>
          <w:p w14:paraId="68F3A42C" w14:textId="4385FCD6" w:rsidR="0083168E" w:rsidRPr="005B2349" w:rsidRDefault="0083168E" w:rsidP="0083168E">
            <w:pPr>
              <w:tabs>
                <w:tab w:val="left" w:pos="252"/>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5EE18C7" w14:textId="12431530" w:rsidR="0083168E" w:rsidRPr="005B2349" w:rsidRDefault="0083168E" w:rsidP="0083168E">
            <w:pPr>
              <w:tabs>
                <w:tab w:val="decimal" w:pos="702"/>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1</w:t>
            </w:r>
          </w:p>
        </w:tc>
        <w:tc>
          <w:tcPr>
            <w:tcW w:w="972" w:type="dxa"/>
            <w:tcBorders>
              <w:top w:val="nil"/>
              <w:left w:val="nil"/>
              <w:bottom w:val="nil"/>
              <w:right w:val="nil"/>
            </w:tcBorders>
            <w:vAlign w:val="bottom"/>
          </w:tcPr>
          <w:p w14:paraId="7A39809A" w14:textId="6F511DF3"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6</w:t>
            </w:r>
          </w:p>
        </w:tc>
        <w:tc>
          <w:tcPr>
            <w:tcW w:w="1009" w:type="dxa"/>
            <w:tcBorders>
              <w:top w:val="nil"/>
              <w:left w:val="nil"/>
              <w:bottom w:val="nil"/>
              <w:right w:val="nil"/>
            </w:tcBorders>
            <w:vAlign w:val="bottom"/>
          </w:tcPr>
          <w:p w14:paraId="0B078CE2" w14:textId="3D914B50" w:rsidR="0083168E" w:rsidRPr="005B2349" w:rsidRDefault="0083168E" w:rsidP="0083168E">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104</w:t>
            </w:r>
          </w:p>
        </w:tc>
        <w:tc>
          <w:tcPr>
            <w:tcW w:w="971" w:type="dxa"/>
            <w:tcBorders>
              <w:top w:val="nil"/>
              <w:left w:val="nil"/>
              <w:bottom w:val="nil"/>
              <w:right w:val="nil"/>
            </w:tcBorders>
            <w:vAlign w:val="bottom"/>
          </w:tcPr>
          <w:p w14:paraId="3BB4742C" w14:textId="2FEE18D0" w:rsidR="0083168E" w:rsidRPr="005B2349" w:rsidRDefault="0083168E" w:rsidP="0083168E">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214</w:t>
            </w:r>
          </w:p>
        </w:tc>
        <w:tc>
          <w:tcPr>
            <w:tcW w:w="972" w:type="dxa"/>
            <w:tcBorders>
              <w:top w:val="nil"/>
              <w:left w:val="nil"/>
              <w:bottom w:val="nil"/>
              <w:right w:val="nil"/>
            </w:tcBorders>
            <w:vAlign w:val="bottom"/>
          </w:tcPr>
          <w:p w14:paraId="14D98D0F" w14:textId="5108B20D"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Pr>
                <w:rFonts w:ascii="CordiaUPC" w:eastAsia="Times New Roman" w:hAnsi="CordiaUPC" w:cs="CordiaUPC"/>
                <w:sz w:val="26"/>
                <w:szCs w:val="26"/>
                <w:lang w:val="en-US"/>
              </w:rPr>
              <w:t>215</w:t>
            </w:r>
          </w:p>
        </w:tc>
        <w:tc>
          <w:tcPr>
            <w:tcW w:w="968" w:type="dxa"/>
            <w:tcBorders>
              <w:top w:val="nil"/>
              <w:left w:val="nil"/>
              <w:bottom w:val="nil"/>
              <w:right w:val="nil"/>
            </w:tcBorders>
            <w:vAlign w:val="bottom"/>
          </w:tcPr>
          <w:p w14:paraId="79054074" w14:textId="7C1397F4"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9</w:t>
            </w:r>
          </w:p>
        </w:tc>
      </w:tr>
      <w:tr w:rsidR="0083168E" w:rsidRPr="005B2349" w14:paraId="52E959A9" w14:textId="77777777" w:rsidTr="006B1063">
        <w:tc>
          <w:tcPr>
            <w:tcW w:w="3663" w:type="dxa"/>
            <w:tcBorders>
              <w:top w:val="nil"/>
              <w:left w:val="nil"/>
              <w:bottom w:val="nil"/>
              <w:right w:val="nil"/>
            </w:tcBorders>
            <w:vAlign w:val="bottom"/>
          </w:tcPr>
          <w:p w14:paraId="1A825900" w14:textId="064170C4" w:rsidR="0083168E" w:rsidRPr="005B2349" w:rsidRDefault="0083168E" w:rsidP="0083168E">
            <w:pPr>
              <w:tabs>
                <w:tab w:val="left" w:pos="160"/>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Associate</w:t>
            </w:r>
            <w:r>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159D16CA" w14:textId="62682F6B"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4680094A" w14:textId="00559A67"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w:t>
            </w:r>
          </w:p>
        </w:tc>
        <w:tc>
          <w:tcPr>
            <w:tcW w:w="1009" w:type="dxa"/>
            <w:tcBorders>
              <w:top w:val="nil"/>
              <w:left w:val="nil"/>
              <w:bottom w:val="nil"/>
              <w:right w:val="nil"/>
            </w:tcBorders>
            <w:vAlign w:val="bottom"/>
          </w:tcPr>
          <w:p w14:paraId="38F147C8" w14:textId="7BE2D7CE" w:rsidR="0083168E" w:rsidRPr="005B2349" w:rsidRDefault="0083168E" w:rsidP="0083168E">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926</w:t>
            </w:r>
          </w:p>
        </w:tc>
        <w:tc>
          <w:tcPr>
            <w:tcW w:w="971" w:type="dxa"/>
            <w:tcBorders>
              <w:top w:val="nil"/>
              <w:left w:val="nil"/>
              <w:bottom w:val="nil"/>
              <w:right w:val="nil"/>
            </w:tcBorders>
            <w:vAlign w:val="bottom"/>
          </w:tcPr>
          <w:p w14:paraId="1B5B8CB7" w14:textId="20B248A1" w:rsidR="0083168E" w:rsidRPr="005B2349" w:rsidRDefault="0083168E" w:rsidP="0083168E">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w:t>
            </w:r>
          </w:p>
        </w:tc>
        <w:tc>
          <w:tcPr>
            <w:tcW w:w="972" w:type="dxa"/>
            <w:tcBorders>
              <w:top w:val="nil"/>
              <w:left w:val="nil"/>
              <w:bottom w:val="nil"/>
              <w:right w:val="nil"/>
            </w:tcBorders>
            <w:vAlign w:val="bottom"/>
          </w:tcPr>
          <w:p w14:paraId="2231FFC8" w14:textId="72A51D49"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153</w:t>
            </w:r>
          </w:p>
        </w:tc>
        <w:tc>
          <w:tcPr>
            <w:tcW w:w="968" w:type="dxa"/>
            <w:tcBorders>
              <w:top w:val="nil"/>
              <w:left w:val="nil"/>
              <w:bottom w:val="nil"/>
              <w:right w:val="nil"/>
            </w:tcBorders>
            <w:vAlign w:val="bottom"/>
          </w:tcPr>
          <w:p w14:paraId="732E5114" w14:textId="0E003A87"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r>
      <w:tr w:rsidR="0083168E" w:rsidRPr="005B2349" w14:paraId="60FFECA3" w14:textId="77777777" w:rsidTr="006B1063">
        <w:tc>
          <w:tcPr>
            <w:tcW w:w="3663" w:type="dxa"/>
            <w:tcBorders>
              <w:top w:val="nil"/>
              <w:left w:val="nil"/>
              <w:bottom w:val="nil"/>
              <w:right w:val="nil"/>
            </w:tcBorders>
            <w:vAlign w:val="bottom"/>
          </w:tcPr>
          <w:p w14:paraId="5D2189BA" w14:textId="5C8CC839" w:rsidR="0083168E" w:rsidRPr="005B2349" w:rsidRDefault="0083168E" w:rsidP="0083168E">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6AAD7C89" w14:textId="4673B69F"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w:t>
            </w:r>
          </w:p>
        </w:tc>
        <w:tc>
          <w:tcPr>
            <w:tcW w:w="972" w:type="dxa"/>
            <w:tcBorders>
              <w:top w:val="nil"/>
              <w:left w:val="nil"/>
              <w:bottom w:val="nil"/>
              <w:right w:val="nil"/>
            </w:tcBorders>
            <w:vAlign w:val="bottom"/>
          </w:tcPr>
          <w:p w14:paraId="1C8F770D" w14:textId="702352B6"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4</w:t>
            </w:r>
          </w:p>
        </w:tc>
        <w:tc>
          <w:tcPr>
            <w:tcW w:w="1009" w:type="dxa"/>
            <w:tcBorders>
              <w:top w:val="nil"/>
              <w:left w:val="nil"/>
              <w:bottom w:val="nil"/>
              <w:right w:val="nil"/>
            </w:tcBorders>
            <w:vAlign w:val="bottom"/>
          </w:tcPr>
          <w:p w14:paraId="46D6FB0C" w14:textId="3EA65F82" w:rsidR="0083168E" w:rsidRPr="005B2349" w:rsidRDefault="0083168E" w:rsidP="0083168E">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71" w:type="dxa"/>
            <w:tcBorders>
              <w:top w:val="nil"/>
              <w:left w:val="nil"/>
              <w:bottom w:val="nil"/>
              <w:right w:val="nil"/>
            </w:tcBorders>
            <w:vAlign w:val="bottom"/>
          </w:tcPr>
          <w:p w14:paraId="4069E695" w14:textId="261C0DC6" w:rsidR="0083168E" w:rsidRPr="005B2349" w:rsidRDefault="0083168E" w:rsidP="0083168E">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39BFB932" w14:textId="1D2DC66C"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68" w:type="dxa"/>
            <w:tcBorders>
              <w:top w:val="nil"/>
              <w:left w:val="nil"/>
              <w:bottom w:val="nil"/>
              <w:right w:val="nil"/>
            </w:tcBorders>
            <w:vAlign w:val="bottom"/>
          </w:tcPr>
          <w:p w14:paraId="0B308F8E" w14:textId="2FDA1F0D"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r>
      <w:tr w:rsidR="0083168E" w:rsidRPr="005B2349" w14:paraId="3766C41C" w14:textId="77777777" w:rsidTr="006B1063">
        <w:tc>
          <w:tcPr>
            <w:tcW w:w="3663" w:type="dxa"/>
            <w:tcBorders>
              <w:top w:val="nil"/>
              <w:left w:val="nil"/>
              <w:bottom w:val="nil"/>
              <w:right w:val="nil"/>
            </w:tcBorders>
            <w:vAlign w:val="bottom"/>
          </w:tcPr>
          <w:p w14:paraId="2DCEE575" w14:textId="77777777" w:rsidR="0083168E" w:rsidRPr="005B2349" w:rsidRDefault="0083168E" w:rsidP="0083168E">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75458448" w14:textId="5ECD3D69" w:rsidR="0083168E" w:rsidRPr="005B2349" w:rsidRDefault="0083168E" w:rsidP="0083168E">
            <w:pPr>
              <w:tabs>
                <w:tab w:val="decimal" w:pos="702"/>
              </w:tabs>
              <w:spacing w:line="240" w:lineRule="exact"/>
              <w:rPr>
                <w:rFonts w:ascii="CordiaUPC" w:eastAsia="Times New Roman" w:hAnsi="CordiaUPC" w:cs="CordiaUPC"/>
                <w:sz w:val="26"/>
                <w:szCs w:val="26"/>
                <w:cs/>
                <w:lang w:val="en-US" w:bidi="th-TH"/>
              </w:rPr>
            </w:pPr>
            <w:r w:rsidRPr="00B33C19">
              <w:rPr>
                <w:rFonts w:ascii="CordiaUPC" w:eastAsia="Times New Roman" w:hAnsi="CordiaUPC" w:cs="CordiaUPC" w:hint="cs"/>
                <w:sz w:val="26"/>
                <w:szCs w:val="26"/>
                <w:cs/>
                <w:lang w:val="en-US"/>
              </w:rPr>
              <w:t>600</w:t>
            </w:r>
          </w:p>
        </w:tc>
        <w:tc>
          <w:tcPr>
            <w:tcW w:w="972" w:type="dxa"/>
            <w:tcBorders>
              <w:top w:val="nil"/>
              <w:left w:val="nil"/>
              <w:bottom w:val="nil"/>
              <w:right w:val="nil"/>
            </w:tcBorders>
            <w:vAlign w:val="bottom"/>
          </w:tcPr>
          <w:p w14:paraId="06F0A2A4" w14:textId="2E479409"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154</w:t>
            </w:r>
          </w:p>
        </w:tc>
        <w:tc>
          <w:tcPr>
            <w:tcW w:w="1009" w:type="dxa"/>
            <w:tcBorders>
              <w:top w:val="nil"/>
              <w:left w:val="nil"/>
              <w:bottom w:val="nil"/>
              <w:right w:val="nil"/>
            </w:tcBorders>
            <w:vAlign w:val="bottom"/>
          </w:tcPr>
          <w:p w14:paraId="589C1105" w14:textId="2209DAF7" w:rsidR="0083168E" w:rsidRPr="005B2349" w:rsidRDefault="0083168E" w:rsidP="0083168E">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779</w:t>
            </w:r>
          </w:p>
        </w:tc>
        <w:tc>
          <w:tcPr>
            <w:tcW w:w="971" w:type="dxa"/>
            <w:tcBorders>
              <w:top w:val="nil"/>
              <w:left w:val="nil"/>
              <w:bottom w:val="nil"/>
              <w:right w:val="nil"/>
            </w:tcBorders>
            <w:vAlign w:val="bottom"/>
          </w:tcPr>
          <w:p w14:paraId="7645C36E" w14:textId="06550164" w:rsidR="0083168E" w:rsidRPr="005B2349" w:rsidRDefault="0083168E" w:rsidP="0083168E">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1</w:t>
            </w:r>
          </w:p>
        </w:tc>
        <w:tc>
          <w:tcPr>
            <w:tcW w:w="972" w:type="dxa"/>
            <w:tcBorders>
              <w:top w:val="nil"/>
              <w:left w:val="nil"/>
              <w:bottom w:val="nil"/>
              <w:right w:val="nil"/>
            </w:tcBorders>
            <w:vAlign w:val="bottom"/>
          </w:tcPr>
          <w:p w14:paraId="6D675243" w14:textId="098C8E10"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142</w:t>
            </w:r>
          </w:p>
        </w:tc>
        <w:tc>
          <w:tcPr>
            <w:tcW w:w="968" w:type="dxa"/>
            <w:tcBorders>
              <w:top w:val="nil"/>
              <w:left w:val="nil"/>
              <w:bottom w:val="nil"/>
              <w:right w:val="nil"/>
            </w:tcBorders>
            <w:vAlign w:val="bottom"/>
          </w:tcPr>
          <w:p w14:paraId="2FCBC58F" w14:textId="6513A930" w:rsidR="0083168E" w:rsidRPr="005B2349" w:rsidRDefault="0083168E" w:rsidP="0083168E">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364</w:t>
            </w:r>
          </w:p>
        </w:tc>
      </w:tr>
    </w:tbl>
    <w:p w14:paraId="50C7C082" w14:textId="77777777" w:rsidR="00504E49" w:rsidRDefault="00504E49" w:rsidP="00E30E56">
      <w:pPr>
        <w:spacing w:line="240" w:lineRule="exact"/>
        <w:jc w:val="thaiDistribute"/>
        <w:rPr>
          <w:rFonts w:ascii="CordiaUPC" w:hAnsi="CordiaUPC" w:cs="CordiaUPC"/>
          <w:spacing w:val="2"/>
          <w:sz w:val="26"/>
          <w:szCs w:val="26"/>
          <w:lang w:val="en-US"/>
        </w:rPr>
      </w:pPr>
      <w:bookmarkStart w:id="22" w:name="OLE_LINK1"/>
    </w:p>
    <w:p w14:paraId="6AB701F7" w14:textId="0DF6CE6C" w:rsidR="006C6AC9" w:rsidRPr="005D4DFF" w:rsidRDefault="00706273" w:rsidP="005D4DFF">
      <w:pPr>
        <w:spacing w:line="240" w:lineRule="exact"/>
        <w:ind w:left="720"/>
        <w:jc w:val="thaiDistribute"/>
        <w:rPr>
          <w:rFonts w:ascii="CordiaUPC" w:hAnsi="CordiaUPC" w:cs="CordiaUPC"/>
          <w:spacing w:val="2"/>
          <w:sz w:val="26"/>
          <w:szCs w:val="26"/>
        </w:rPr>
      </w:pPr>
      <w:r w:rsidRPr="00406D89">
        <w:rPr>
          <w:rFonts w:ascii="CordiaUPC" w:hAnsi="CordiaUPC" w:cs="CordiaUPC"/>
          <w:spacing w:val="2"/>
          <w:sz w:val="26"/>
          <w:szCs w:val="26"/>
        </w:rPr>
        <w:t>During the nine-month period ended 30 September 202</w:t>
      </w:r>
      <w:r w:rsidR="0083168E">
        <w:rPr>
          <w:rFonts w:ascii="CordiaUPC" w:hAnsi="CordiaUPC" w:cs="CordiaUPC"/>
          <w:spacing w:val="2"/>
          <w:sz w:val="26"/>
          <w:szCs w:val="26"/>
        </w:rPr>
        <w:t>3</w:t>
      </w:r>
      <w:r w:rsidRPr="00406D89">
        <w:rPr>
          <w:rFonts w:ascii="CordiaUPC" w:hAnsi="CordiaUPC" w:cs="CordiaUPC"/>
          <w:spacing w:val="2"/>
          <w:sz w:val="26"/>
          <w:szCs w:val="26"/>
        </w:rPr>
        <w:t xml:space="preserve"> and 202</w:t>
      </w:r>
      <w:r w:rsidR="0083168E">
        <w:rPr>
          <w:rFonts w:ascii="CordiaUPC" w:hAnsi="CordiaUPC" w:cs="CordiaUPC"/>
          <w:spacing w:val="2"/>
          <w:sz w:val="26"/>
          <w:szCs w:val="26"/>
        </w:rPr>
        <w:t>2</w:t>
      </w:r>
      <w:r w:rsidRPr="00406D89">
        <w:rPr>
          <w:rFonts w:ascii="CordiaUPC" w:hAnsi="CordiaUPC" w:cs="CordiaUPC"/>
          <w:spacing w:val="2"/>
          <w:sz w:val="26"/>
          <w:szCs w:val="26"/>
        </w:rPr>
        <w:t>, t</w:t>
      </w:r>
      <w:r w:rsidR="0014352C" w:rsidRPr="00406D89">
        <w:rPr>
          <w:rFonts w:ascii="CordiaUPC" w:hAnsi="CordiaUPC" w:cs="CordiaUPC" w:hint="cs"/>
          <w:spacing w:val="2"/>
          <w:sz w:val="26"/>
          <w:szCs w:val="26"/>
        </w:rPr>
        <w:t>he Bank sold written-off non-performing loans to a subsidiary at selling price of Baht</w:t>
      </w:r>
      <w:r w:rsidR="00FA032F" w:rsidRPr="00406D89">
        <w:rPr>
          <w:rFonts w:ascii="CordiaUPC" w:hAnsi="CordiaUPC" w:cs="CordiaUPC" w:hint="cs"/>
          <w:spacing w:val="2"/>
          <w:sz w:val="26"/>
          <w:szCs w:val="26"/>
          <w:cs/>
          <w:lang w:bidi="th-TH"/>
        </w:rPr>
        <w:t xml:space="preserve"> </w:t>
      </w:r>
      <w:r w:rsidR="007A0507" w:rsidRPr="007A0507">
        <w:rPr>
          <w:rFonts w:ascii="CordiaUPC" w:hAnsi="CordiaUPC" w:cs="CordiaUPC"/>
          <w:spacing w:val="2"/>
          <w:sz w:val="26"/>
          <w:szCs w:val="26"/>
          <w:lang w:bidi="th-TH"/>
        </w:rPr>
        <w:t>9</w:t>
      </w:r>
      <w:r w:rsidR="007A0507">
        <w:rPr>
          <w:rFonts w:ascii="CordiaUPC" w:hAnsi="CordiaUPC" w:cs="CordiaUPC"/>
          <w:spacing w:val="2"/>
          <w:sz w:val="26"/>
          <w:szCs w:val="26"/>
          <w:lang w:bidi="th-TH"/>
        </w:rPr>
        <w:t>1</w:t>
      </w:r>
      <w:r w:rsidR="0014352C" w:rsidRPr="00406D89">
        <w:rPr>
          <w:rFonts w:ascii="CordiaUPC" w:hAnsi="CordiaUPC" w:cs="CordiaUPC"/>
          <w:spacing w:val="2"/>
          <w:sz w:val="26"/>
          <w:szCs w:val="26"/>
        </w:rPr>
        <w:t xml:space="preserve"> million and</w:t>
      </w:r>
      <w:r w:rsidR="00925182">
        <w:rPr>
          <w:rFonts w:ascii="CordiaUPC" w:hAnsi="CordiaUPC" w:cs="CordiaUPC"/>
          <w:spacing w:val="2"/>
          <w:sz w:val="26"/>
          <w:szCs w:val="26"/>
        </w:rPr>
        <w:t xml:space="preserve"> Baht</w:t>
      </w:r>
      <w:r w:rsidR="0014352C" w:rsidRPr="00406D89">
        <w:rPr>
          <w:rFonts w:ascii="CordiaUPC" w:hAnsi="CordiaUPC" w:cs="CordiaUPC" w:hint="cs"/>
          <w:spacing w:val="2"/>
          <w:sz w:val="26"/>
          <w:szCs w:val="26"/>
        </w:rPr>
        <w:t xml:space="preserve"> </w:t>
      </w:r>
      <w:r w:rsidR="0083168E">
        <w:rPr>
          <w:rFonts w:ascii="CordiaUPC" w:hAnsi="CordiaUPC" w:cs="CordiaUPC"/>
          <w:spacing w:val="2"/>
          <w:sz w:val="26"/>
          <w:szCs w:val="26"/>
        </w:rPr>
        <w:t>66</w:t>
      </w:r>
      <w:r w:rsidR="0014352C" w:rsidRPr="00406D89">
        <w:rPr>
          <w:rFonts w:ascii="CordiaUPC" w:hAnsi="CordiaUPC" w:cs="CordiaUPC" w:hint="cs"/>
          <w:spacing w:val="2"/>
          <w:sz w:val="26"/>
          <w:szCs w:val="26"/>
        </w:rPr>
        <w:t xml:space="preserve"> million which presented as a deduction from “Expected credit loss” in the Bank only statement of profit or loss </w:t>
      </w:r>
      <w:r w:rsidR="00904400">
        <w:rPr>
          <w:rFonts w:ascii="CordiaUPC" w:hAnsi="CordiaUPC" w:cs="CordiaUPC"/>
          <w:spacing w:val="2"/>
          <w:sz w:val="26"/>
          <w:szCs w:val="26"/>
        </w:rPr>
        <w:t xml:space="preserve">and other comprehensive income </w:t>
      </w:r>
      <w:r w:rsidR="0014352C" w:rsidRPr="00406D89">
        <w:rPr>
          <w:rFonts w:ascii="CordiaUPC" w:hAnsi="CordiaUPC" w:cs="CordiaUPC" w:hint="cs"/>
          <w:spacing w:val="2"/>
          <w:sz w:val="26"/>
          <w:szCs w:val="26"/>
        </w:rPr>
        <w:t xml:space="preserve">for </w:t>
      </w:r>
      <w:r w:rsidR="002B273D" w:rsidRPr="00406D89">
        <w:rPr>
          <w:rFonts w:ascii="CordiaUPC" w:hAnsi="CordiaUPC" w:cs="CordiaUPC"/>
          <w:spacing w:val="2"/>
          <w:sz w:val="26"/>
          <w:szCs w:val="26"/>
        </w:rPr>
        <w:t xml:space="preserve">the nine-month period </w:t>
      </w:r>
      <w:r w:rsidR="0014352C" w:rsidRPr="00406D89">
        <w:rPr>
          <w:rFonts w:ascii="CordiaUPC" w:hAnsi="CordiaUPC" w:cs="CordiaUPC" w:hint="cs"/>
          <w:spacing w:val="2"/>
          <w:sz w:val="26"/>
          <w:szCs w:val="26"/>
        </w:rPr>
        <w:t xml:space="preserve">ended </w:t>
      </w:r>
      <w:bookmarkStart w:id="23" w:name="_Hlk114651921"/>
      <w:r w:rsidR="0014352C" w:rsidRPr="00406D89">
        <w:rPr>
          <w:rFonts w:ascii="CordiaUPC" w:hAnsi="CordiaUPC" w:cs="CordiaUPC"/>
          <w:spacing w:val="2"/>
          <w:sz w:val="26"/>
          <w:szCs w:val="26"/>
        </w:rPr>
        <w:t>30 September 202</w:t>
      </w:r>
      <w:r w:rsidR="0083168E">
        <w:rPr>
          <w:rFonts w:ascii="CordiaUPC" w:hAnsi="CordiaUPC" w:cs="CordiaUPC"/>
          <w:spacing w:val="2"/>
          <w:sz w:val="26"/>
          <w:szCs w:val="26"/>
        </w:rPr>
        <w:t>3</w:t>
      </w:r>
      <w:r w:rsidR="0014352C" w:rsidRPr="00406D89">
        <w:rPr>
          <w:rFonts w:ascii="CordiaUPC" w:hAnsi="CordiaUPC" w:cs="CordiaUPC"/>
          <w:spacing w:val="2"/>
          <w:sz w:val="26"/>
          <w:szCs w:val="26"/>
        </w:rPr>
        <w:t xml:space="preserve"> and 202</w:t>
      </w:r>
      <w:bookmarkEnd w:id="23"/>
      <w:r w:rsidR="0083168E">
        <w:rPr>
          <w:rFonts w:ascii="CordiaUPC" w:hAnsi="CordiaUPC" w:cs="CordiaUPC"/>
          <w:spacing w:val="2"/>
          <w:sz w:val="26"/>
          <w:szCs w:val="26"/>
        </w:rPr>
        <w:t>2</w:t>
      </w:r>
      <w:r w:rsidR="0014352C" w:rsidRPr="00406D89">
        <w:rPr>
          <w:rFonts w:ascii="CordiaUPC" w:hAnsi="CordiaUPC" w:cs="CordiaUPC" w:hint="cs"/>
          <w:spacing w:val="2"/>
          <w:sz w:val="26"/>
          <w:szCs w:val="26"/>
        </w:rPr>
        <w:t>, respectively</w:t>
      </w:r>
      <w:r w:rsidR="0014352C" w:rsidRPr="00406D89">
        <w:rPr>
          <w:rFonts w:ascii="CordiaUPC" w:hAnsi="CordiaUPC" w:cs="CordiaUPC"/>
          <w:spacing w:val="2"/>
          <w:sz w:val="26"/>
          <w:szCs w:val="26"/>
        </w:rPr>
        <w:t>.</w:t>
      </w:r>
    </w:p>
    <w:p w14:paraId="68B9F692" w14:textId="77777777" w:rsidR="00504E49" w:rsidRDefault="00504E49" w:rsidP="006C6AC9">
      <w:pPr>
        <w:spacing w:line="240" w:lineRule="exact"/>
        <w:ind w:left="720"/>
        <w:jc w:val="thaiDistribute"/>
        <w:rPr>
          <w:rFonts w:ascii="CordiaUPC" w:hAnsi="CordiaUPC" w:cs="CordiaUPC"/>
          <w:spacing w:val="2"/>
          <w:sz w:val="26"/>
          <w:szCs w:val="26"/>
        </w:rPr>
      </w:pPr>
    </w:p>
    <w:p w14:paraId="3A46BC43" w14:textId="4276AE75" w:rsidR="0014352C" w:rsidRPr="00513D60" w:rsidRDefault="006C6AC9" w:rsidP="006C6AC9">
      <w:pPr>
        <w:spacing w:line="240" w:lineRule="exact"/>
        <w:ind w:left="720"/>
        <w:jc w:val="thaiDistribute"/>
        <w:rPr>
          <w:rFonts w:ascii="CordiaUPC" w:hAnsi="CordiaUPC" w:cs="CordiaUPC"/>
          <w:i/>
          <w:iCs/>
          <w:spacing w:val="2"/>
          <w:sz w:val="26"/>
          <w:szCs w:val="26"/>
          <w:lang w:val="en-US" w:bidi="th-TH"/>
        </w:rPr>
      </w:pPr>
      <w:r w:rsidRPr="00E37087">
        <w:rPr>
          <w:rFonts w:ascii="CordiaUPC" w:hAnsi="CordiaUPC" w:cs="CordiaUPC"/>
          <w:spacing w:val="2"/>
          <w:sz w:val="26"/>
          <w:szCs w:val="26"/>
        </w:rPr>
        <w:t>During the nine-month period ended 30 September 202</w:t>
      </w:r>
      <w:r w:rsidR="0083168E" w:rsidRPr="00E37087">
        <w:rPr>
          <w:rFonts w:ascii="CordiaUPC" w:hAnsi="CordiaUPC" w:cs="CordiaUPC"/>
          <w:spacing w:val="2"/>
          <w:sz w:val="26"/>
          <w:szCs w:val="26"/>
        </w:rPr>
        <w:t>3</w:t>
      </w:r>
      <w:r w:rsidR="004531DA" w:rsidRPr="00E37087">
        <w:rPr>
          <w:rFonts w:ascii="CordiaUPC" w:hAnsi="CordiaUPC" w:cs="CordiaUPC"/>
          <w:spacing w:val="2"/>
          <w:sz w:val="26"/>
          <w:szCs w:val="26"/>
        </w:rPr>
        <w:t xml:space="preserve"> and 2022</w:t>
      </w:r>
      <w:r w:rsidRPr="00E37087">
        <w:rPr>
          <w:rFonts w:ascii="CordiaUPC" w:hAnsi="CordiaUPC" w:cs="CordiaUPC"/>
          <w:spacing w:val="2"/>
          <w:sz w:val="26"/>
          <w:szCs w:val="26"/>
        </w:rPr>
        <w:t>, t</w:t>
      </w:r>
      <w:r w:rsidR="0014352C" w:rsidRPr="00E37087">
        <w:rPr>
          <w:rFonts w:ascii="CordiaUPC" w:hAnsi="CordiaUPC" w:cs="CordiaUPC" w:hint="cs"/>
          <w:spacing w:val="2"/>
          <w:sz w:val="26"/>
          <w:szCs w:val="26"/>
        </w:rPr>
        <w:t xml:space="preserve">he Bank sold non-performing loans, with principal totalling approximately Baht </w:t>
      </w:r>
      <w:r w:rsidR="007A0507" w:rsidRPr="00E37087">
        <w:rPr>
          <w:rFonts w:ascii="CordiaUPC" w:eastAsia="AngsanaNew" w:hAnsi="CordiaUPC" w:cs="CordiaUPC"/>
          <w:sz w:val="26"/>
          <w:szCs w:val="26"/>
          <w:lang w:eastAsia="en-GB"/>
        </w:rPr>
        <w:t>1,877</w:t>
      </w:r>
      <w:r w:rsidR="00FA032F" w:rsidRPr="00E37087">
        <w:rPr>
          <w:rFonts w:ascii="CordiaUPC" w:hAnsi="CordiaUPC" w:cs="CordiaUPC"/>
          <w:spacing w:val="2"/>
          <w:sz w:val="26"/>
          <w:szCs w:val="26"/>
        </w:rPr>
        <w:t xml:space="preserve"> </w:t>
      </w:r>
      <w:r w:rsidR="0014352C" w:rsidRPr="00E37087">
        <w:rPr>
          <w:rFonts w:ascii="CordiaUPC" w:hAnsi="CordiaUPC" w:cs="CordiaUPC" w:hint="cs"/>
          <w:spacing w:val="2"/>
          <w:sz w:val="26"/>
          <w:szCs w:val="26"/>
        </w:rPr>
        <w:t>million</w:t>
      </w:r>
      <w:r w:rsidR="004531DA" w:rsidRPr="00E37087">
        <w:rPr>
          <w:rFonts w:ascii="CordiaUPC" w:hAnsi="CordiaUPC" w:cs="CordiaUPC"/>
          <w:spacing w:val="2"/>
          <w:sz w:val="26"/>
          <w:szCs w:val="26"/>
        </w:rPr>
        <w:t xml:space="preserve"> and Baht 4,122 million</w:t>
      </w:r>
      <w:r w:rsidR="00FA032F" w:rsidRPr="00E37087">
        <w:rPr>
          <w:rFonts w:ascii="CordiaUPC" w:hAnsi="CordiaUPC" w:cs="CordiaUPC" w:hint="cs"/>
          <w:spacing w:val="2"/>
          <w:sz w:val="26"/>
          <w:szCs w:val="26"/>
          <w:cs/>
          <w:lang w:bidi="th-TH"/>
        </w:rPr>
        <w:t xml:space="preserve"> </w:t>
      </w:r>
      <w:r w:rsidR="0014352C" w:rsidRPr="00E37087">
        <w:rPr>
          <w:rFonts w:ascii="CordiaUPC" w:hAnsi="CordiaUPC" w:cs="CordiaUPC" w:hint="cs"/>
          <w:spacing w:val="2"/>
          <w:sz w:val="26"/>
          <w:szCs w:val="26"/>
        </w:rPr>
        <w:t>to a subsidiary</w:t>
      </w:r>
      <w:r w:rsidR="004531DA" w:rsidRPr="00E37087">
        <w:rPr>
          <w:rFonts w:ascii="CordiaUPC" w:hAnsi="CordiaUPC" w:cs="CordiaUPC"/>
          <w:spacing w:val="2"/>
          <w:sz w:val="26"/>
          <w:szCs w:val="26"/>
        </w:rPr>
        <w:t>, respectively</w:t>
      </w:r>
      <w:r w:rsidR="0014352C" w:rsidRPr="00E37087">
        <w:rPr>
          <w:rFonts w:ascii="CordiaUPC" w:hAnsi="CordiaUPC" w:cs="CordiaUPC" w:hint="cs"/>
          <w:spacing w:val="2"/>
          <w:sz w:val="26"/>
          <w:szCs w:val="26"/>
        </w:rPr>
        <w:t>. The selling price in</w:t>
      </w:r>
      <w:r w:rsidR="0054279E" w:rsidRPr="00E37087">
        <w:rPr>
          <w:rFonts w:ascii="CordiaUPC" w:hAnsi="CordiaUPC" w:cs="CordiaUPC" w:hint="cs"/>
          <w:spacing w:val="2"/>
          <w:sz w:val="26"/>
          <w:szCs w:val="26"/>
          <w:cs/>
          <w:lang w:bidi="th-TH"/>
        </w:rPr>
        <w:t xml:space="preserve"> </w:t>
      </w:r>
      <w:r w:rsidR="0054279E" w:rsidRPr="00E37087">
        <w:rPr>
          <w:rFonts w:ascii="CordiaUPC" w:hAnsi="CordiaUPC" w:cs="CordiaUPC"/>
          <w:spacing w:val="2"/>
          <w:sz w:val="26"/>
          <w:szCs w:val="26"/>
          <w:lang w:val="en-US" w:bidi="th-TH"/>
        </w:rPr>
        <w:t>lower and</w:t>
      </w:r>
      <w:r w:rsidR="0014352C" w:rsidRPr="00E37087">
        <w:rPr>
          <w:rFonts w:ascii="CordiaUPC" w:hAnsi="CordiaUPC" w:cs="CordiaUPC" w:hint="cs"/>
          <w:spacing w:val="2"/>
          <w:sz w:val="26"/>
          <w:szCs w:val="26"/>
        </w:rPr>
        <w:t xml:space="preserve"> </w:t>
      </w:r>
      <w:r w:rsidRPr="00E37087">
        <w:rPr>
          <w:rFonts w:ascii="CordiaUPC" w:hAnsi="CordiaUPC" w:cs="CordiaUPC"/>
          <w:spacing w:val="2"/>
          <w:sz w:val="26"/>
          <w:szCs w:val="26"/>
        </w:rPr>
        <w:t>excess</w:t>
      </w:r>
      <w:r w:rsidR="0014352C" w:rsidRPr="00E37087">
        <w:rPr>
          <w:rFonts w:ascii="CordiaUPC" w:hAnsi="CordiaUPC" w:cs="CordiaUPC" w:hint="cs"/>
          <w:spacing w:val="2"/>
          <w:sz w:val="26"/>
          <w:szCs w:val="26"/>
        </w:rPr>
        <w:t xml:space="preserve"> of the carrying amount of those non-performing loans </w:t>
      </w:r>
      <w:r w:rsidR="00C60CF6" w:rsidRPr="00E37087">
        <w:rPr>
          <w:rFonts w:ascii="CordiaUPC" w:hAnsi="CordiaUPC" w:cs="CordiaUPC"/>
          <w:spacing w:val="2"/>
          <w:sz w:val="26"/>
          <w:szCs w:val="26"/>
        </w:rPr>
        <w:t>were</w:t>
      </w:r>
      <w:r w:rsidR="0014352C" w:rsidRPr="00E37087">
        <w:rPr>
          <w:rFonts w:ascii="CordiaUPC" w:hAnsi="CordiaUPC" w:cs="CordiaUPC" w:hint="cs"/>
          <w:spacing w:val="2"/>
          <w:sz w:val="26"/>
          <w:szCs w:val="26"/>
        </w:rPr>
        <w:t xml:space="preserve"> presented</w:t>
      </w:r>
      <w:r w:rsidRPr="00E37087">
        <w:rPr>
          <w:rFonts w:ascii="CordiaUPC" w:hAnsi="CordiaUPC" w:cs="CordiaUPC"/>
          <w:spacing w:val="2"/>
          <w:sz w:val="26"/>
          <w:szCs w:val="26"/>
        </w:rPr>
        <w:t xml:space="preserve"> as </w:t>
      </w:r>
      <w:r w:rsidR="00C60CF6" w:rsidRPr="00E37087">
        <w:rPr>
          <w:rFonts w:ascii="CordiaUPC" w:hAnsi="CordiaUPC" w:cs="CordiaUPC" w:hint="cs"/>
          <w:spacing w:val="2"/>
          <w:sz w:val="26"/>
          <w:szCs w:val="26"/>
        </w:rPr>
        <w:t xml:space="preserve">“Expected credit loss” </w:t>
      </w:r>
      <w:r w:rsidR="00C60CF6" w:rsidRPr="00E37087">
        <w:rPr>
          <w:rFonts w:ascii="CordiaUPC" w:hAnsi="CordiaUPC" w:cs="CordiaUPC"/>
          <w:spacing w:val="2"/>
          <w:sz w:val="26"/>
          <w:szCs w:val="26"/>
        </w:rPr>
        <w:t xml:space="preserve">and </w:t>
      </w:r>
      <w:r w:rsidR="00C60CF6" w:rsidRPr="00E37087">
        <w:rPr>
          <w:rFonts w:ascii="CordiaUPC" w:hAnsi="CordiaUPC" w:cs="CordiaUPC" w:hint="cs"/>
          <w:spacing w:val="2"/>
          <w:sz w:val="26"/>
          <w:szCs w:val="26"/>
        </w:rPr>
        <w:t>presented</w:t>
      </w:r>
      <w:r w:rsidR="00C60CF6" w:rsidRPr="00E37087">
        <w:rPr>
          <w:rFonts w:ascii="CordiaUPC" w:hAnsi="CordiaUPC" w:cs="CordiaUPC"/>
          <w:spacing w:val="2"/>
          <w:sz w:val="26"/>
          <w:szCs w:val="26"/>
        </w:rPr>
        <w:t xml:space="preserve"> as </w:t>
      </w:r>
      <w:r w:rsidRPr="00E37087">
        <w:rPr>
          <w:rFonts w:ascii="CordiaUPC" w:hAnsi="CordiaUPC" w:cs="CordiaUPC"/>
          <w:spacing w:val="2"/>
          <w:sz w:val="26"/>
          <w:szCs w:val="26"/>
        </w:rPr>
        <w:t>a deduction from</w:t>
      </w:r>
      <w:r w:rsidR="0014352C" w:rsidRPr="00E37087">
        <w:rPr>
          <w:rFonts w:ascii="CordiaUPC" w:hAnsi="CordiaUPC" w:cs="CordiaUPC" w:hint="cs"/>
          <w:spacing w:val="2"/>
          <w:sz w:val="26"/>
          <w:szCs w:val="26"/>
        </w:rPr>
        <w:t xml:space="preserve"> “Expected credit loss” in the Bank only statement of profit or loss </w:t>
      </w:r>
      <w:r w:rsidR="00904400" w:rsidRPr="00E37087">
        <w:rPr>
          <w:rFonts w:ascii="CordiaUPC" w:hAnsi="CordiaUPC" w:cs="CordiaUPC"/>
          <w:spacing w:val="2"/>
          <w:sz w:val="26"/>
          <w:szCs w:val="26"/>
        </w:rPr>
        <w:t xml:space="preserve">and other comprehensive income </w:t>
      </w:r>
      <w:r w:rsidR="0014352C" w:rsidRPr="00E37087">
        <w:rPr>
          <w:rFonts w:ascii="CordiaUPC" w:hAnsi="CordiaUPC" w:cs="CordiaUPC" w:hint="cs"/>
          <w:spacing w:val="2"/>
          <w:sz w:val="26"/>
          <w:szCs w:val="26"/>
        </w:rPr>
        <w:t xml:space="preserve">for </w:t>
      </w:r>
      <w:r w:rsidRPr="00E37087">
        <w:rPr>
          <w:rFonts w:ascii="CordiaUPC" w:hAnsi="CordiaUPC" w:cs="CordiaUPC"/>
          <w:spacing w:val="2"/>
          <w:sz w:val="26"/>
          <w:szCs w:val="26"/>
        </w:rPr>
        <w:t xml:space="preserve">the nine-month period </w:t>
      </w:r>
      <w:r w:rsidRPr="00E37087">
        <w:rPr>
          <w:rFonts w:ascii="CordiaUPC" w:hAnsi="CordiaUPC" w:cs="CordiaUPC" w:hint="cs"/>
          <w:spacing w:val="2"/>
          <w:sz w:val="26"/>
          <w:szCs w:val="26"/>
        </w:rPr>
        <w:t xml:space="preserve">ended </w:t>
      </w:r>
      <w:r w:rsidR="0014352C" w:rsidRPr="00E37087">
        <w:rPr>
          <w:rFonts w:ascii="CordiaUPC" w:hAnsi="CordiaUPC" w:cs="CordiaUPC"/>
          <w:spacing w:val="2"/>
          <w:sz w:val="26"/>
          <w:szCs w:val="26"/>
        </w:rPr>
        <w:t>30 September 202</w:t>
      </w:r>
      <w:r w:rsidR="0083168E" w:rsidRPr="00E37087">
        <w:rPr>
          <w:rFonts w:ascii="CordiaUPC" w:hAnsi="CordiaUPC" w:cs="CordiaUPC"/>
          <w:spacing w:val="2"/>
          <w:sz w:val="26"/>
          <w:szCs w:val="26"/>
        </w:rPr>
        <w:t>3</w:t>
      </w:r>
      <w:r w:rsidR="004531DA" w:rsidRPr="00E37087">
        <w:rPr>
          <w:rFonts w:ascii="CordiaUPC" w:hAnsi="CordiaUPC" w:cs="CordiaUPC"/>
          <w:spacing w:val="2"/>
          <w:sz w:val="26"/>
          <w:szCs w:val="26"/>
        </w:rPr>
        <w:t xml:space="preserve"> and 2022</w:t>
      </w:r>
      <w:r w:rsidR="00C60CF6" w:rsidRPr="00E37087">
        <w:rPr>
          <w:rFonts w:ascii="CordiaUPC" w:hAnsi="CordiaUPC" w:cs="CordiaUPC"/>
          <w:spacing w:val="2"/>
          <w:sz w:val="26"/>
          <w:szCs w:val="26"/>
        </w:rPr>
        <w:t>, respectively</w:t>
      </w:r>
      <w:r w:rsidR="0014352C" w:rsidRPr="00E37087">
        <w:rPr>
          <w:rFonts w:ascii="CordiaUPC" w:hAnsi="CordiaUPC" w:cs="CordiaUPC"/>
          <w:spacing w:val="2"/>
          <w:sz w:val="26"/>
          <w:szCs w:val="26"/>
        </w:rPr>
        <w:t>.</w:t>
      </w:r>
      <w:r w:rsidR="00CC2338" w:rsidRPr="00F54C55">
        <w:t xml:space="preserve"> </w:t>
      </w:r>
    </w:p>
    <w:p w14:paraId="6B4FD41E" w14:textId="708978AF" w:rsidR="006C6AC9" w:rsidRPr="00BB035B" w:rsidRDefault="006C6AC9" w:rsidP="006C6AC9">
      <w:pPr>
        <w:spacing w:line="240" w:lineRule="exact"/>
        <w:ind w:left="720"/>
        <w:jc w:val="thaiDistribute"/>
        <w:rPr>
          <w:rFonts w:ascii="CordiaUPC" w:hAnsi="CordiaUPC" w:cs="CordiaUPC"/>
          <w:spacing w:val="2"/>
          <w:sz w:val="26"/>
          <w:szCs w:val="26"/>
        </w:rPr>
      </w:pPr>
    </w:p>
    <w:p w14:paraId="4F7F97D8" w14:textId="30794CD3" w:rsidR="00513D60" w:rsidRPr="009638C2" w:rsidRDefault="006C6AC9" w:rsidP="00513D60">
      <w:pPr>
        <w:spacing w:line="240" w:lineRule="exact"/>
        <w:ind w:left="720"/>
        <w:jc w:val="thaiDistribute"/>
        <w:rPr>
          <w:rFonts w:ascii="CordiaUPC" w:hAnsi="CordiaUPC" w:cs="CordiaUPC"/>
          <w:spacing w:val="2"/>
          <w:sz w:val="26"/>
          <w:szCs w:val="26"/>
        </w:rPr>
      </w:pPr>
      <w:r w:rsidRPr="00E37087">
        <w:rPr>
          <w:rFonts w:ascii="CordiaUPC" w:hAnsi="CordiaUPC" w:cs="CordiaUPC"/>
          <w:spacing w:val="2"/>
          <w:sz w:val="26"/>
          <w:szCs w:val="26"/>
        </w:rPr>
        <w:t>During the nine-month period ended 30 September 202</w:t>
      </w:r>
      <w:r w:rsidR="0083168E" w:rsidRPr="00E37087">
        <w:rPr>
          <w:rFonts w:ascii="CordiaUPC" w:hAnsi="CordiaUPC" w:cs="CordiaUPC"/>
          <w:spacing w:val="2"/>
          <w:sz w:val="26"/>
          <w:szCs w:val="26"/>
        </w:rPr>
        <w:t>3</w:t>
      </w:r>
      <w:r w:rsidRPr="00E37087">
        <w:rPr>
          <w:rFonts w:ascii="CordiaUPC" w:hAnsi="CordiaUPC" w:cs="CordiaUPC"/>
          <w:spacing w:val="2"/>
          <w:sz w:val="26"/>
          <w:szCs w:val="26"/>
        </w:rPr>
        <w:t xml:space="preserve">, </w:t>
      </w:r>
      <w:r w:rsidR="00513D60" w:rsidRPr="00E37087">
        <w:rPr>
          <w:rFonts w:ascii="CordiaUPC" w:hAnsi="CordiaUPC" w:cs="CordiaUPC"/>
          <w:spacing w:val="2"/>
          <w:sz w:val="26"/>
          <w:szCs w:val="26"/>
        </w:rPr>
        <w:t>the Bank did not sell properties for sale to subsidiary</w:t>
      </w:r>
      <w:r w:rsidR="00513D60" w:rsidRPr="00E37087">
        <w:rPr>
          <w:rFonts w:ascii="CordiaUPC" w:hAnsi="CordiaUPC" w:cs="CordiaUPC" w:hint="cs"/>
          <w:spacing w:val="2"/>
          <w:sz w:val="26"/>
          <w:szCs w:val="26"/>
        </w:rPr>
        <w:t xml:space="preserve">. </w:t>
      </w:r>
      <w:r w:rsidR="00513D60" w:rsidRPr="00E37087">
        <w:rPr>
          <w:rFonts w:ascii="CordiaUPC" w:hAnsi="CordiaUPC" w:cs="CordiaUPC"/>
          <w:i/>
          <w:iCs/>
          <w:spacing w:val="2"/>
          <w:sz w:val="26"/>
          <w:szCs w:val="26"/>
        </w:rPr>
        <w:t>(During the nine-month period ended 30 September 2022, t</w:t>
      </w:r>
      <w:r w:rsidR="00513D60" w:rsidRPr="00E37087">
        <w:rPr>
          <w:rFonts w:ascii="CordiaUPC" w:hAnsi="CordiaUPC" w:cs="CordiaUPC" w:hint="cs"/>
          <w:i/>
          <w:iCs/>
          <w:spacing w:val="2"/>
          <w:sz w:val="26"/>
          <w:szCs w:val="26"/>
        </w:rPr>
        <w:t xml:space="preserve">he Bank sold </w:t>
      </w:r>
      <w:r w:rsidR="00513D60" w:rsidRPr="00E37087">
        <w:rPr>
          <w:rFonts w:ascii="CordiaUPC" w:hAnsi="CordiaUPC" w:cs="CordiaUPC"/>
          <w:i/>
          <w:iCs/>
          <w:spacing w:val="2"/>
          <w:sz w:val="26"/>
          <w:szCs w:val="26"/>
        </w:rPr>
        <w:t>properties for sale</w:t>
      </w:r>
      <w:r w:rsidR="00513D60" w:rsidRPr="00E37087">
        <w:rPr>
          <w:rFonts w:ascii="CordiaUPC" w:hAnsi="CordiaUPC" w:cs="CordiaUPC" w:hint="cs"/>
          <w:i/>
          <w:iCs/>
          <w:spacing w:val="2"/>
          <w:sz w:val="26"/>
          <w:szCs w:val="26"/>
        </w:rPr>
        <w:t xml:space="preserve">, with carrying amount totalling Baht </w:t>
      </w:r>
      <w:r w:rsidR="00513D60" w:rsidRPr="00E37087">
        <w:rPr>
          <w:rFonts w:ascii="CordiaUPC" w:hAnsi="CordiaUPC" w:cs="CordiaUPC"/>
          <w:i/>
          <w:iCs/>
          <w:spacing w:val="2"/>
          <w:sz w:val="26"/>
          <w:szCs w:val="26"/>
        </w:rPr>
        <w:t xml:space="preserve">1,566 </w:t>
      </w:r>
      <w:r w:rsidR="00513D60" w:rsidRPr="00E37087">
        <w:rPr>
          <w:rFonts w:ascii="CordiaUPC" w:hAnsi="CordiaUPC" w:cs="CordiaUPC" w:hint="cs"/>
          <w:i/>
          <w:iCs/>
          <w:spacing w:val="2"/>
          <w:sz w:val="26"/>
          <w:szCs w:val="26"/>
        </w:rPr>
        <w:t>million</w:t>
      </w:r>
      <w:r w:rsidR="00513D60" w:rsidRPr="00E37087">
        <w:rPr>
          <w:rFonts w:ascii="CordiaUPC" w:hAnsi="CordiaUPC" w:cs="CordiaUPC" w:hint="cs"/>
          <w:i/>
          <w:iCs/>
          <w:spacing w:val="2"/>
          <w:sz w:val="26"/>
          <w:szCs w:val="26"/>
          <w:cs/>
          <w:lang w:bidi="th-TH"/>
        </w:rPr>
        <w:t xml:space="preserve"> </w:t>
      </w:r>
      <w:r w:rsidR="00513D60" w:rsidRPr="00E37087">
        <w:rPr>
          <w:rFonts w:ascii="CordiaUPC" w:hAnsi="CordiaUPC" w:cs="CordiaUPC" w:hint="cs"/>
          <w:i/>
          <w:iCs/>
          <w:spacing w:val="2"/>
          <w:sz w:val="26"/>
          <w:szCs w:val="26"/>
        </w:rPr>
        <w:t>to a subsidiary</w:t>
      </w:r>
      <w:r w:rsidR="00513D60" w:rsidRPr="00E37087">
        <w:rPr>
          <w:rFonts w:ascii="CordiaUPC" w:hAnsi="CordiaUPC" w:cs="CordiaUPC"/>
          <w:i/>
          <w:iCs/>
          <w:spacing w:val="2"/>
          <w:sz w:val="26"/>
          <w:szCs w:val="26"/>
        </w:rPr>
        <w:t>.</w:t>
      </w:r>
      <w:r w:rsidR="00B93C84" w:rsidRPr="00E37087">
        <w:t xml:space="preserve"> </w:t>
      </w:r>
      <w:r w:rsidR="00B93C84" w:rsidRPr="00E37087">
        <w:rPr>
          <w:rFonts w:ascii="CordiaUPC" w:hAnsi="CordiaUPC" w:cs="CordiaUPC"/>
          <w:i/>
          <w:iCs/>
          <w:spacing w:val="2"/>
          <w:sz w:val="26"/>
          <w:szCs w:val="26"/>
        </w:rPr>
        <w:t xml:space="preserve">The selling price </w:t>
      </w:r>
      <w:proofErr w:type="gramStart"/>
      <w:r w:rsidR="00B93C84" w:rsidRPr="00E37087">
        <w:rPr>
          <w:rFonts w:ascii="CordiaUPC" w:hAnsi="CordiaUPC" w:cs="CordiaUPC"/>
          <w:i/>
          <w:iCs/>
          <w:spacing w:val="2"/>
          <w:sz w:val="26"/>
          <w:szCs w:val="26"/>
        </w:rPr>
        <w:t>in excess of</w:t>
      </w:r>
      <w:proofErr w:type="gramEnd"/>
      <w:r w:rsidR="00B93C84" w:rsidRPr="00E37087">
        <w:rPr>
          <w:rFonts w:ascii="CordiaUPC" w:hAnsi="CordiaUPC" w:cs="CordiaUPC"/>
          <w:i/>
          <w:iCs/>
          <w:spacing w:val="2"/>
          <w:sz w:val="26"/>
          <w:szCs w:val="26"/>
        </w:rPr>
        <w:t xml:space="preserve"> the carrying amount of those properties for sale was presented in “Other operating income” in the Bank only statement of profit or loss and other comprehensive income for the nine-month period ended 30 September 2022.</w:t>
      </w:r>
      <w:r w:rsidR="00513D60" w:rsidRPr="00E37087">
        <w:rPr>
          <w:rFonts w:ascii="CordiaUPC" w:hAnsi="CordiaUPC" w:cs="CordiaUPC"/>
          <w:i/>
          <w:iCs/>
          <w:spacing w:val="2"/>
          <w:sz w:val="26"/>
          <w:szCs w:val="26"/>
        </w:rPr>
        <w:t>)</w:t>
      </w:r>
    </w:p>
    <w:bookmarkEnd w:id="22"/>
    <w:p w14:paraId="5409FE23" w14:textId="77777777" w:rsidR="0014352C" w:rsidRPr="0014352C" w:rsidRDefault="0014352C" w:rsidP="00AD7C76">
      <w:pPr>
        <w:spacing w:line="240" w:lineRule="exact"/>
        <w:ind w:left="720" w:hanging="720"/>
        <w:jc w:val="thaiDistribute"/>
        <w:rPr>
          <w:rFonts w:ascii="CordiaUPC" w:hAnsi="CordiaUPC" w:cs="CordiaUPC"/>
          <w:spacing w:val="4"/>
          <w:sz w:val="26"/>
          <w:szCs w:val="26"/>
          <w:lang w:bidi="th-TH"/>
        </w:rPr>
      </w:pPr>
    </w:p>
    <w:p w14:paraId="329B2DB6" w14:textId="14678C7B" w:rsidR="008A6676" w:rsidRPr="00392524" w:rsidRDefault="00227C59" w:rsidP="00AD7C76">
      <w:pPr>
        <w:spacing w:line="240" w:lineRule="exact"/>
        <w:ind w:left="720" w:hanging="720"/>
        <w:jc w:val="thaiDistribute"/>
        <w:rPr>
          <w:rFonts w:ascii="CordiaUPC" w:hAnsi="CordiaUPC" w:cs="CordiaUPC"/>
          <w:b/>
          <w:bCs/>
          <w:sz w:val="26"/>
          <w:szCs w:val="26"/>
        </w:rPr>
      </w:pPr>
      <w:r w:rsidRPr="00392524">
        <w:rPr>
          <w:rFonts w:ascii="CordiaUPC" w:hAnsi="CordiaUPC" w:cs="CordiaUPC" w:hint="cs"/>
          <w:b/>
          <w:bCs/>
          <w:sz w:val="26"/>
          <w:szCs w:val="26"/>
        </w:rPr>
        <w:t>1</w:t>
      </w:r>
      <w:r w:rsidR="000272E3">
        <w:rPr>
          <w:rFonts w:ascii="CordiaUPC" w:hAnsi="CordiaUPC" w:cs="CordiaUPC"/>
          <w:b/>
          <w:bCs/>
          <w:sz w:val="26"/>
          <w:szCs w:val="26"/>
        </w:rPr>
        <w:t>2</w:t>
      </w:r>
      <w:r w:rsidR="00B23B41" w:rsidRPr="00392524">
        <w:rPr>
          <w:rFonts w:ascii="CordiaUPC" w:hAnsi="CordiaUPC" w:cs="CordiaUPC" w:hint="cs"/>
          <w:b/>
          <w:bCs/>
          <w:sz w:val="26"/>
          <w:szCs w:val="26"/>
        </w:rPr>
        <w:t>.2</w:t>
      </w:r>
      <w:r w:rsidR="00B23B41" w:rsidRPr="00392524">
        <w:rPr>
          <w:rFonts w:ascii="CordiaUPC" w:hAnsi="CordiaUPC" w:cs="CordiaUPC" w:hint="cs"/>
          <w:b/>
          <w:bCs/>
          <w:sz w:val="26"/>
          <w:szCs w:val="26"/>
        </w:rPr>
        <w:tab/>
      </w:r>
      <w:r w:rsidR="008A6676" w:rsidRPr="00392524">
        <w:rPr>
          <w:rFonts w:ascii="CordiaUPC" w:hAnsi="CordiaUPC" w:cs="CordiaUPC" w:hint="cs"/>
          <w:b/>
          <w:bCs/>
          <w:sz w:val="26"/>
          <w:szCs w:val="26"/>
        </w:rPr>
        <w:t xml:space="preserve">Outstanding balances with related parties </w:t>
      </w:r>
    </w:p>
    <w:p w14:paraId="06357284" w14:textId="77777777" w:rsidR="008F40BD" w:rsidRPr="00392524" w:rsidRDefault="008F40BD" w:rsidP="00AD7C76">
      <w:pPr>
        <w:spacing w:line="240" w:lineRule="exact"/>
        <w:ind w:left="540"/>
        <w:jc w:val="both"/>
        <w:rPr>
          <w:rFonts w:ascii="CordiaUPC" w:hAnsi="CordiaUPC" w:cs="CordiaUPC"/>
          <w:sz w:val="26"/>
          <w:szCs w:val="26"/>
        </w:rPr>
      </w:pPr>
    </w:p>
    <w:p w14:paraId="59F539FD" w14:textId="2FBE8D48" w:rsidR="00E30E56" w:rsidRPr="00392524" w:rsidRDefault="0038316A" w:rsidP="00E30E56">
      <w:pPr>
        <w:spacing w:line="240" w:lineRule="exact"/>
        <w:ind w:left="720"/>
        <w:jc w:val="thaiDistribute"/>
        <w:rPr>
          <w:rFonts w:ascii="CordiaUPC" w:hAnsi="CordiaUPC" w:cs="CordiaUPC"/>
          <w:sz w:val="26"/>
          <w:szCs w:val="26"/>
        </w:rPr>
      </w:pPr>
      <w:r w:rsidRPr="00392524">
        <w:rPr>
          <w:rFonts w:ascii="CordiaUPC" w:hAnsi="CordiaUPC" w:cs="CordiaUPC" w:hint="cs"/>
          <w:sz w:val="26"/>
          <w:szCs w:val="26"/>
        </w:rPr>
        <w:t xml:space="preserve">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bookmarkStart w:id="24" w:name="_Hlk34233663"/>
      <w:r w:rsidR="00337A41" w:rsidRPr="005B2349">
        <w:rPr>
          <w:rFonts w:ascii="CordiaUPC" w:hAnsi="CordiaUPC" w:cs="CordiaUPC"/>
          <w:spacing w:val="2"/>
          <w:sz w:val="26"/>
          <w:szCs w:val="26"/>
        </w:rPr>
        <w:t xml:space="preserve">30 September </w:t>
      </w:r>
      <w:r w:rsidR="00122782" w:rsidRPr="00392524">
        <w:rPr>
          <w:rFonts w:ascii="CordiaUPC" w:eastAsia="Times New Roman" w:hAnsi="CordiaUPC" w:cs="CordiaUPC"/>
          <w:sz w:val="26"/>
          <w:szCs w:val="26"/>
          <w:lang w:bidi="th-TH"/>
        </w:rPr>
        <w:t>202</w:t>
      </w:r>
      <w:r w:rsidR="0083168E">
        <w:rPr>
          <w:rFonts w:ascii="CordiaUPC" w:eastAsia="Times New Roman" w:hAnsi="CordiaUPC" w:cs="CordiaUPC"/>
          <w:sz w:val="26"/>
          <w:szCs w:val="26"/>
          <w:lang w:bidi="th-TH"/>
        </w:rPr>
        <w:t>3</w:t>
      </w:r>
      <w:r w:rsidR="00DB51EE" w:rsidRPr="00392524">
        <w:rPr>
          <w:rFonts w:ascii="CordiaUPC" w:hAnsi="CordiaUPC" w:cs="CordiaUPC" w:hint="cs"/>
          <w:sz w:val="26"/>
          <w:szCs w:val="26"/>
        </w:rPr>
        <w:t xml:space="preserve"> and 31 December 20</w:t>
      </w:r>
      <w:bookmarkEnd w:id="24"/>
      <w:r w:rsidR="00CA0CEB" w:rsidRPr="00392524">
        <w:rPr>
          <w:rFonts w:ascii="CordiaUPC" w:hAnsi="CordiaUPC" w:cs="CordiaUPC" w:hint="cs"/>
          <w:sz w:val="26"/>
          <w:szCs w:val="26"/>
        </w:rPr>
        <w:t>2</w:t>
      </w:r>
      <w:r w:rsidR="0083168E">
        <w:rPr>
          <w:rFonts w:ascii="CordiaUPC" w:hAnsi="CordiaUPC" w:cs="CordiaUPC"/>
          <w:sz w:val="26"/>
          <w:szCs w:val="26"/>
        </w:rPr>
        <w:t>2</w:t>
      </w:r>
      <w:r w:rsidR="008A6676" w:rsidRPr="00392524">
        <w:rPr>
          <w:rFonts w:ascii="CordiaUPC" w:hAnsi="CordiaUPC" w:cs="CordiaUPC" w:hint="cs"/>
          <w:sz w:val="26"/>
          <w:szCs w:val="26"/>
        </w:rPr>
        <w:t xml:space="preserve">, </w:t>
      </w:r>
      <w:r w:rsidR="003B53C4" w:rsidRPr="00392524">
        <w:rPr>
          <w:rFonts w:ascii="CordiaUPC" w:hAnsi="CordiaUPC" w:cs="CordiaUPC" w:hint="cs"/>
          <w:sz w:val="26"/>
          <w:szCs w:val="26"/>
        </w:rPr>
        <w:t xml:space="preserve">significant </w:t>
      </w:r>
      <w:r w:rsidR="008A6676" w:rsidRPr="00392524">
        <w:rPr>
          <w:rFonts w:ascii="CordiaUPC" w:hAnsi="CordiaUPC" w:cs="CordiaUPC" w:hint="cs"/>
          <w:sz w:val="26"/>
          <w:szCs w:val="26"/>
        </w:rPr>
        <w:t xml:space="preserve">outstanding balances with related persons or parties </w:t>
      </w:r>
      <w:r w:rsidR="00B76F8F" w:rsidRPr="00392524">
        <w:rPr>
          <w:rFonts w:ascii="CordiaUPC" w:hAnsi="CordiaUPC" w:cs="CordiaUPC" w:hint="cs"/>
          <w:sz w:val="26"/>
          <w:szCs w:val="26"/>
        </w:rPr>
        <w:t>we</w:t>
      </w:r>
      <w:r w:rsidR="008A6676" w:rsidRPr="00392524">
        <w:rPr>
          <w:rFonts w:ascii="CordiaUPC" w:hAnsi="CordiaUPC" w:cs="CordiaUPC" w:hint="cs"/>
          <w:sz w:val="26"/>
          <w:szCs w:val="26"/>
        </w:rPr>
        <w:t>re as follows:</w:t>
      </w:r>
    </w:p>
    <w:p w14:paraId="2E44808D" w14:textId="77777777" w:rsidR="00816C28" w:rsidRPr="00392524" w:rsidRDefault="00816C28" w:rsidP="00AD7C76">
      <w:pPr>
        <w:spacing w:line="240" w:lineRule="exact"/>
        <w:ind w:left="540"/>
        <w:jc w:val="both"/>
        <w:rPr>
          <w:rFonts w:ascii="CordiaUPC" w:hAnsi="CordiaUPC" w:cs="CordiaUPC"/>
          <w:sz w:val="26"/>
          <w:szCs w:val="26"/>
        </w:rPr>
      </w:pPr>
    </w:p>
    <w:p w14:paraId="4E040EF2" w14:textId="031999E9" w:rsidR="008A6676" w:rsidRPr="00392524" w:rsidRDefault="00227C59" w:rsidP="00AD7C76">
      <w:pPr>
        <w:spacing w:line="240" w:lineRule="exact"/>
        <w:ind w:left="720" w:right="-95"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0272E3">
        <w:rPr>
          <w:rFonts w:ascii="CordiaUPC" w:hAnsi="CordiaUPC" w:cs="CordiaUPC"/>
          <w:sz w:val="26"/>
          <w:szCs w:val="26"/>
          <w:lang w:val="en-US"/>
        </w:rPr>
        <w:t>2</w:t>
      </w:r>
      <w:r w:rsidR="008A6676" w:rsidRPr="00392524">
        <w:rPr>
          <w:rFonts w:ascii="CordiaUPC" w:hAnsi="CordiaUPC" w:cs="CordiaUPC" w:hint="cs"/>
          <w:sz w:val="26"/>
          <w:szCs w:val="26"/>
          <w:lang w:val="en-US"/>
        </w:rPr>
        <w:t>.2.1</w:t>
      </w:r>
      <w:r w:rsidR="007F58EC" w:rsidRPr="00392524">
        <w:rPr>
          <w:rFonts w:ascii="CordiaUPC" w:hAnsi="CordiaUPC" w:cs="CordiaUPC" w:hint="cs"/>
          <w:sz w:val="26"/>
          <w:szCs w:val="26"/>
          <w:lang w:val="en-US"/>
        </w:rPr>
        <w:tab/>
      </w:r>
      <w:r w:rsidR="008A6676" w:rsidRPr="00392524">
        <w:rPr>
          <w:rFonts w:ascii="CordiaUPC" w:hAnsi="CordiaUPC" w:cs="CordiaUPC" w:hint="cs"/>
          <w:spacing w:val="-4"/>
          <w:sz w:val="26"/>
          <w:szCs w:val="26"/>
          <w:lang w:val="en-US"/>
        </w:rPr>
        <w:t>Significan</w:t>
      </w:r>
      <w:r w:rsidR="00013E96" w:rsidRPr="00392524">
        <w:rPr>
          <w:rFonts w:ascii="CordiaUPC" w:hAnsi="CordiaUPC" w:cs="CordiaUPC" w:hint="cs"/>
          <w:spacing w:val="-4"/>
          <w:sz w:val="26"/>
          <w:szCs w:val="26"/>
          <w:lang w:val="en-US"/>
        </w:rPr>
        <w:t xml:space="preserve">t </w:t>
      </w:r>
      <w:r w:rsidR="008A6676" w:rsidRPr="00392524">
        <w:rPr>
          <w:rFonts w:ascii="CordiaUPC" w:hAnsi="CordiaUPC" w:cs="CordiaUPC" w:hint="cs"/>
          <w:spacing w:val="-4"/>
          <w:sz w:val="26"/>
          <w:szCs w:val="26"/>
          <w:lang w:val="en-US"/>
        </w:rPr>
        <w:t>balances</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between</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the Bank</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and</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its</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subsidiaries and</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their major sha</w:t>
      </w:r>
      <w:r w:rsidR="0038316A" w:rsidRPr="00392524">
        <w:rPr>
          <w:rFonts w:ascii="CordiaUPC" w:hAnsi="CordiaUPC" w:cs="CordiaUPC" w:hint="cs"/>
          <w:spacing w:val="-4"/>
          <w:sz w:val="26"/>
          <w:szCs w:val="26"/>
          <w:lang w:val="en-US"/>
        </w:rPr>
        <w:t>reholders as</w:t>
      </w:r>
      <w:r w:rsidR="00013E96" w:rsidRPr="00392524">
        <w:rPr>
          <w:rFonts w:ascii="CordiaUPC" w:hAnsi="CordiaUPC" w:cs="CordiaUPC" w:hint="cs"/>
          <w:spacing w:val="-4"/>
          <w:sz w:val="26"/>
          <w:szCs w:val="26"/>
          <w:lang w:val="en-US"/>
        </w:rPr>
        <w:t xml:space="preserve"> </w:t>
      </w:r>
      <w:proofErr w:type="gramStart"/>
      <w:r w:rsidR="0038316A" w:rsidRPr="00392524">
        <w:rPr>
          <w:rFonts w:ascii="CordiaUPC" w:hAnsi="CordiaUPC" w:cs="CordiaUPC" w:hint="cs"/>
          <w:spacing w:val="-4"/>
          <w:sz w:val="26"/>
          <w:szCs w:val="26"/>
          <w:lang w:val="en-US"/>
        </w:rPr>
        <w:t>at</w:t>
      </w:r>
      <w:proofErr w:type="gramEnd"/>
      <w:r w:rsidR="001E5423" w:rsidRPr="00392524">
        <w:rPr>
          <w:rFonts w:ascii="CordiaUPC" w:hAnsi="CordiaUPC" w:cs="CordiaUPC" w:hint="cs"/>
          <w:spacing w:val="-4"/>
          <w:sz w:val="26"/>
          <w:szCs w:val="26"/>
          <w:lang w:val="en-US"/>
        </w:rPr>
        <w:t xml:space="preserve"> </w:t>
      </w:r>
      <w:bookmarkStart w:id="25" w:name="_Hlk113541607"/>
      <w:r w:rsidR="00337A41" w:rsidRPr="005B2349">
        <w:rPr>
          <w:rFonts w:ascii="CordiaUPC" w:hAnsi="CordiaUPC" w:cs="CordiaUPC"/>
          <w:spacing w:val="2"/>
          <w:sz w:val="26"/>
          <w:szCs w:val="26"/>
        </w:rPr>
        <w:t xml:space="preserve">30 September </w:t>
      </w:r>
      <w:bookmarkEnd w:id="25"/>
      <w:r w:rsidR="00122782" w:rsidRPr="00392524">
        <w:rPr>
          <w:rFonts w:ascii="CordiaUPC" w:eastAsia="Times New Roman" w:hAnsi="CordiaUPC" w:cs="CordiaUPC"/>
          <w:sz w:val="26"/>
          <w:szCs w:val="26"/>
          <w:lang w:bidi="th-TH"/>
        </w:rPr>
        <w:t>202</w:t>
      </w:r>
      <w:r w:rsidR="0083168E">
        <w:rPr>
          <w:rFonts w:ascii="CordiaUPC" w:eastAsia="Times New Roman" w:hAnsi="CordiaUPC" w:cs="CordiaUPC"/>
          <w:sz w:val="26"/>
          <w:szCs w:val="26"/>
          <w:lang w:bidi="th-TH"/>
        </w:rPr>
        <w:t>3</w:t>
      </w:r>
      <w:r w:rsidR="00DB51EE" w:rsidRPr="00392524">
        <w:rPr>
          <w:rFonts w:ascii="CordiaUPC" w:hAnsi="CordiaUPC" w:cs="CordiaUPC" w:hint="cs"/>
          <w:sz w:val="26"/>
          <w:szCs w:val="26"/>
        </w:rPr>
        <w:t xml:space="preserve"> and </w:t>
      </w:r>
      <w:r w:rsidR="00E96B53" w:rsidRPr="00392524">
        <w:rPr>
          <w:rFonts w:ascii="CordiaUPC" w:hAnsi="CordiaUPC" w:cs="CordiaUPC"/>
          <w:sz w:val="26"/>
          <w:szCs w:val="26"/>
        </w:rPr>
        <w:br/>
      </w:r>
      <w:r w:rsidR="00DB51EE" w:rsidRPr="00392524">
        <w:rPr>
          <w:rFonts w:ascii="CordiaUPC" w:hAnsi="CordiaUPC" w:cs="CordiaUPC" w:hint="cs"/>
          <w:sz w:val="26"/>
          <w:szCs w:val="26"/>
        </w:rPr>
        <w:t>31 December 20</w:t>
      </w:r>
      <w:r w:rsidR="00CA0CEB" w:rsidRPr="00392524">
        <w:rPr>
          <w:rFonts w:ascii="CordiaUPC" w:hAnsi="CordiaUPC" w:cs="CordiaUPC" w:hint="cs"/>
          <w:sz w:val="26"/>
          <w:szCs w:val="26"/>
        </w:rPr>
        <w:t>2</w:t>
      </w:r>
      <w:r w:rsidR="0083168E">
        <w:rPr>
          <w:rFonts w:ascii="CordiaUPC" w:hAnsi="CordiaUPC" w:cs="CordiaUPC"/>
          <w:sz w:val="26"/>
          <w:szCs w:val="26"/>
        </w:rPr>
        <w:t>2</w:t>
      </w:r>
      <w:r w:rsidR="00670A92" w:rsidRPr="00392524">
        <w:rPr>
          <w:rFonts w:ascii="CordiaUPC" w:hAnsi="CordiaUPC" w:cs="CordiaUPC" w:hint="cs"/>
          <w:color w:val="000000"/>
          <w:sz w:val="26"/>
          <w:szCs w:val="26"/>
          <w:lang w:val="en-US" w:eastAsia="en-GB" w:bidi="th-TH"/>
        </w:rPr>
        <w:t xml:space="preserve"> </w:t>
      </w:r>
      <w:r w:rsidR="00B76F8F" w:rsidRPr="00392524">
        <w:rPr>
          <w:rFonts w:ascii="CordiaUPC" w:hAnsi="CordiaUPC" w:cs="CordiaUPC" w:hint="cs"/>
          <w:sz w:val="26"/>
          <w:szCs w:val="26"/>
          <w:lang w:val="en-US"/>
        </w:rPr>
        <w:t>we</w:t>
      </w:r>
      <w:r w:rsidR="008A6676" w:rsidRPr="00392524">
        <w:rPr>
          <w:rFonts w:ascii="CordiaUPC" w:hAnsi="CordiaUPC" w:cs="CordiaUPC" w:hint="cs"/>
          <w:sz w:val="26"/>
          <w:szCs w:val="26"/>
          <w:lang w:val="en-US"/>
        </w:rPr>
        <w:t>re as follows:</w:t>
      </w:r>
    </w:p>
    <w:p w14:paraId="387367E5" w14:textId="77777777" w:rsidR="00122782" w:rsidRPr="00392524" w:rsidRDefault="00122782" w:rsidP="00AD7C76">
      <w:pPr>
        <w:spacing w:line="240" w:lineRule="exact"/>
        <w:ind w:left="1267" w:right="-58" w:hanging="720"/>
        <w:jc w:val="thaiDistribute"/>
        <w:rPr>
          <w:rFonts w:ascii="CordiaUPC" w:hAnsi="CordiaUPC" w:cs="CordiaUPC"/>
          <w:sz w:val="26"/>
          <w:szCs w:val="26"/>
          <w:lang w:val="en-US"/>
        </w:rPr>
      </w:pPr>
    </w:p>
    <w:tbl>
      <w:tblPr>
        <w:tblW w:w="9189" w:type="dxa"/>
        <w:tblInd w:w="621" w:type="dxa"/>
        <w:tblLayout w:type="fixed"/>
        <w:tblLook w:val="01E0" w:firstRow="1" w:lastRow="1" w:firstColumn="1" w:lastColumn="1" w:noHBand="0" w:noVBand="0"/>
      </w:tblPr>
      <w:tblGrid>
        <w:gridCol w:w="3609"/>
        <w:gridCol w:w="1440"/>
        <w:gridCol w:w="1260"/>
        <w:gridCol w:w="1530"/>
        <w:gridCol w:w="1350"/>
      </w:tblGrid>
      <w:tr w:rsidR="00122782" w:rsidRPr="005D4DFF" w14:paraId="218394B0" w14:textId="77777777" w:rsidTr="006C5391">
        <w:trPr>
          <w:tblHeader/>
        </w:trPr>
        <w:tc>
          <w:tcPr>
            <w:tcW w:w="3609" w:type="dxa"/>
            <w:vAlign w:val="bottom"/>
          </w:tcPr>
          <w:p w14:paraId="3E659428" w14:textId="77777777" w:rsidR="00122782" w:rsidRPr="00392524" w:rsidRDefault="00122782" w:rsidP="00AD7C76">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59F1A5CF" w14:textId="77777777" w:rsidR="00122782" w:rsidRPr="005D4DFF" w:rsidRDefault="00122782" w:rsidP="00AD7C76">
            <w:pPr>
              <w:spacing w:line="240" w:lineRule="exact"/>
              <w:ind w:right="-45"/>
              <w:jc w:val="center"/>
              <w:rPr>
                <w:rFonts w:ascii="CordiaUPC" w:hAnsi="CordiaUPC" w:cs="CordiaUPC"/>
                <w:b/>
                <w:bCs/>
                <w:sz w:val="26"/>
                <w:szCs w:val="26"/>
                <w:lang w:val="en-US"/>
              </w:rPr>
            </w:pPr>
            <w:r w:rsidRPr="005D4DFF">
              <w:rPr>
                <w:rFonts w:ascii="CordiaUPC" w:hAnsi="CordiaUPC" w:cs="CordiaUPC" w:hint="cs"/>
                <w:b/>
                <w:bCs/>
                <w:sz w:val="26"/>
                <w:szCs w:val="26"/>
                <w:lang w:val="en-US"/>
              </w:rPr>
              <w:t xml:space="preserve">Consolidated </w:t>
            </w:r>
          </w:p>
        </w:tc>
        <w:tc>
          <w:tcPr>
            <w:tcW w:w="2880" w:type="dxa"/>
            <w:gridSpan w:val="2"/>
          </w:tcPr>
          <w:p w14:paraId="2672E9E4" w14:textId="77777777" w:rsidR="00122782" w:rsidRPr="005D4DFF" w:rsidRDefault="00122782" w:rsidP="00AD7C76">
            <w:pPr>
              <w:spacing w:line="240" w:lineRule="exact"/>
              <w:ind w:right="-45"/>
              <w:jc w:val="center"/>
              <w:rPr>
                <w:rFonts w:ascii="CordiaUPC" w:hAnsi="CordiaUPC" w:cs="CordiaUPC"/>
                <w:b/>
                <w:bCs/>
                <w:sz w:val="26"/>
                <w:szCs w:val="26"/>
                <w:lang w:val="en-US"/>
              </w:rPr>
            </w:pPr>
            <w:r w:rsidRPr="005D4DFF">
              <w:rPr>
                <w:rFonts w:ascii="CordiaUPC" w:hAnsi="CordiaUPC" w:cs="CordiaUPC" w:hint="cs"/>
                <w:b/>
                <w:bCs/>
                <w:sz w:val="26"/>
                <w:szCs w:val="26"/>
                <w:lang w:val="en-US"/>
              </w:rPr>
              <w:t>Bank only</w:t>
            </w:r>
          </w:p>
        </w:tc>
      </w:tr>
      <w:tr w:rsidR="00122782" w:rsidRPr="005D4DFF" w14:paraId="559B189A" w14:textId="77777777" w:rsidTr="006C5391">
        <w:trPr>
          <w:tblHeader/>
        </w:trPr>
        <w:tc>
          <w:tcPr>
            <w:tcW w:w="3609" w:type="dxa"/>
            <w:vAlign w:val="bottom"/>
          </w:tcPr>
          <w:p w14:paraId="4E8FB915" w14:textId="77777777" w:rsidR="00122782" w:rsidRPr="005D4DFF" w:rsidRDefault="00122782" w:rsidP="00AD7C76">
            <w:pPr>
              <w:spacing w:line="240" w:lineRule="exact"/>
              <w:ind w:left="162" w:right="-288" w:hanging="162"/>
              <w:jc w:val="both"/>
              <w:rPr>
                <w:rFonts w:ascii="CordiaUPC" w:hAnsi="CordiaUPC" w:cs="CordiaUPC"/>
                <w:sz w:val="26"/>
                <w:szCs w:val="26"/>
                <w:lang w:val="en-US"/>
              </w:rPr>
            </w:pPr>
          </w:p>
        </w:tc>
        <w:tc>
          <w:tcPr>
            <w:tcW w:w="1440" w:type="dxa"/>
            <w:vAlign w:val="bottom"/>
          </w:tcPr>
          <w:p w14:paraId="7ABC482C" w14:textId="2A12895F" w:rsidR="00122782" w:rsidRPr="005D4DFF" w:rsidRDefault="00337A41" w:rsidP="006C5391">
            <w:pPr>
              <w:tabs>
                <w:tab w:val="left" w:pos="968"/>
              </w:tabs>
              <w:spacing w:line="240" w:lineRule="exact"/>
              <w:ind w:left="-104"/>
              <w:jc w:val="center"/>
              <w:rPr>
                <w:rFonts w:ascii="CordiaUPC" w:hAnsi="CordiaUPC" w:cs="CordiaUPC"/>
                <w:spacing w:val="-6"/>
                <w:sz w:val="26"/>
                <w:szCs w:val="26"/>
                <w:lang w:val="en-US"/>
              </w:rPr>
            </w:pPr>
            <w:r w:rsidRPr="005D4DFF">
              <w:rPr>
                <w:rFonts w:ascii="CordiaUPC" w:hAnsi="CordiaUPC" w:cs="CordiaUPC"/>
                <w:spacing w:val="-6"/>
                <w:sz w:val="26"/>
                <w:szCs w:val="26"/>
              </w:rPr>
              <w:t>30 September</w:t>
            </w:r>
          </w:p>
        </w:tc>
        <w:tc>
          <w:tcPr>
            <w:tcW w:w="1260" w:type="dxa"/>
            <w:vAlign w:val="bottom"/>
          </w:tcPr>
          <w:p w14:paraId="2429AF41" w14:textId="4E925334" w:rsidR="00122782" w:rsidRPr="005D4DFF" w:rsidRDefault="00122782" w:rsidP="00AD7C76">
            <w:pPr>
              <w:spacing w:line="240" w:lineRule="exact"/>
              <w:ind w:left="-111" w:right="-109"/>
              <w:jc w:val="center"/>
              <w:rPr>
                <w:rFonts w:ascii="CordiaUPC" w:hAnsi="CordiaUPC" w:cs="CordiaUPC"/>
                <w:sz w:val="26"/>
                <w:szCs w:val="26"/>
                <w:lang w:val="en-US"/>
              </w:rPr>
            </w:pPr>
            <w:r w:rsidRPr="005D4DFF">
              <w:rPr>
                <w:rFonts w:ascii="CordiaUPC" w:hAnsi="CordiaUPC" w:cs="CordiaUPC"/>
                <w:sz w:val="26"/>
                <w:szCs w:val="26"/>
                <w:lang w:val="en-US"/>
              </w:rPr>
              <w:t>31 December</w:t>
            </w:r>
          </w:p>
        </w:tc>
        <w:tc>
          <w:tcPr>
            <w:tcW w:w="1530" w:type="dxa"/>
            <w:vAlign w:val="bottom"/>
          </w:tcPr>
          <w:p w14:paraId="6E352069" w14:textId="0DD2442F" w:rsidR="00122782" w:rsidRPr="005D4DFF" w:rsidRDefault="00337A41" w:rsidP="003915AE">
            <w:pPr>
              <w:tabs>
                <w:tab w:val="left" w:pos="1246"/>
              </w:tabs>
              <w:spacing w:line="240" w:lineRule="exact"/>
              <w:ind w:left="-103" w:right="-288"/>
              <w:jc w:val="center"/>
              <w:rPr>
                <w:rFonts w:ascii="CordiaUPC" w:hAnsi="CordiaUPC" w:cs="CordiaUPC"/>
                <w:spacing w:val="-6"/>
                <w:sz w:val="26"/>
                <w:szCs w:val="26"/>
                <w:lang w:val="en-US"/>
              </w:rPr>
            </w:pPr>
            <w:r w:rsidRPr="005D4DFF">
              <w:rPr>
                <w:rFonts w:ascii="CordiaUPC" w:hAnsi="CordiaUPC" w:cs="CordiaUPC"/>
                <w:spacing w:val="-6"/>
                <w:sz w:val="26"/>
                <w:szCs w:val="26"/>
              </w:rPr>
              <w:t>30 September</w:t>
            </w:r>
          </w:p>
        </w:tc>
        <w:tc>
          <w:tcPr>
            <w:tcW w:w="1350" w:type="dxa"/>
            <w:vAlign w:val="bottom"/>
          </w:tcPr>
          <w:p w14:paraId="07294725" w14:textId="323BA54E" w:rsidR="00122782" w:rsidRPr="005D4DFF" w:rsidRDefault="00122782" w:rsidP="003915AE">
            <w:pPr>
              <w:tabs>
                <w:tab w:val="left" w:pos="1074"/>
              </w:tabs>
              <w:spacing w:line="240" w:lineRule="exact"/>
              <w:ind w:left="-111" w:right="-287"/>
              <w:jc w:val="center"/>
              <w:rPr>
                <w:rFonts w:ascii="CordiaUPC" w:hAnsi="CordiaUPC" w:cs="CordiaUPC"/>
                <w:sz w:val="26"/>
                <w:szCs w:val="26"/>
                <w:lang w:val="en-US"/>
              </w:rPr>
            </w:pPr>
            <w:r w:rsidRPr="005D4DFF">
              <w:rPr>
                <w:rFonts w:ascii="CordiaUPC" w:hAnsi="CordiaUPC" w:cs="CordiaUPC"/>
                <w:sz w:val="26"/>
                <w:szCs w:val="26"/>
                <w:lang w:val="en-US"/>
              </w:rPr>
              <w:t>31 December</w:t>
            </w:r>
          </w:p>
        </w:tc>
      </w:tr>
      <w:tr w:rsidR="00122782" w:rsidRPr="005D4DFF" w14:paraId="36AE5EB3" w14:textId="77777777" w:rsidTr="006C5391">
        <w:trPr>
          <w:tblHeader/>
        </w:trPr>
        <w:tc>
          <w:tcPr>
            <w:tcW w:w="3609" w:type="dxa"/>
            <w:vAlign w:val="bottom"/>
          </w:tcPr>
          <w:p w14:paraId="4FEBFB01" w14:textId="77777777" w:rsidR="00122782" w:rsidRPr="005D4DFF" w:rsidRDefault="00122782" w:rsidP="00AD7C76">
            <w:pPr>
              <w:spacing w:line="240" w:lineRule="exact"/>
              <w:ind w:left="162" w:right="-288" w:hanging="162"/>
              <w:jc w:val="both"/>
              <w:rPr>
                <w:rFonts w:ascii="CordiaUPC" w:hAnsi="CordiaUPC" w:cs="CordiaUPC"/>
                <w:sz w:val="26"/>
                <w:szCs w:val="26"/>
                <w:lang w:val="en-US"/>
              </w:rPr>
            </w:pPr>
          </w:p>
        </w:tc>
        <w:tc>
          <w:tcPr>
            <w:tcW w:w="1440" w:type="dxa"/>
            <w:vAlign w:val="bottom"/>
          </w:tcPr>
          <w:p w14:paraId="2B0931C0" w14:textId="4F8C2267" w:rsidR="00122782" w:rsidRPr="005D4DFF" w:rsidRDefault="00122782" w:rsidP="006C5391">
            <w:pPr>
              <w:tabs>
                <w:tab w:val="left" w:pos="968"/>
              </w:tabs>
              <w:spacing w:line="240" w:lineRule="exact"/>
              <w:ind w:left="-104"/>
              <w:jc w:val="center"/>
              <w:rPr>
                <w:rFonts w:ascii="CordiaUPC" w:hAnsi="CordiaUPC" w:cs="CordiaUPC"/>
                <w:spacing w:val="-6"/>
                <w:sz w:val="26"/>
                <w:szCs w:val="26"/>
                <w:lang w:val="en-US"/>
              </w:rPr>
            </w:pPr>
            <w:r w:rsidRPr="005D4DFF">
              <w:rPr>
                <w:rFonts w:ascii="CordiaUPC" w:hAnsi="CordiaUPC" w:cs="CordiaUPC"/>
                <w:spacing w:val="-6"/>
                <w:sz w:val="26"/>
                <w:szCs w:val="26"/>
                <w:lang w:val="en-US"/>
              </w:rPr>
              <w:t>202</w:t>
            </w:r>
            <w:r w:rsidR="0083168E">
              <w:rPr>
                <w:rFonts w:ascii="CordiaUPC" w:hAnsi="CordiaUPC" w:cs="CordiaUPC"/>
                <w:spacing w:val="-6"/>
                <w:sz w:val="26"/>
                <w:szCs w:val="26"/>
                <w:lang w:val="en-US"/>
              </w:rPr>
              <w:t>3</w:t>
            </w:r>
          </w:p>
        </w:tc>
        <w:tc>
          <w:tcPr>
            <w:tcW w:w="1260" w:type="dxa"/>
            <w:vAlign w:val="bottom"/>
          </w:tcPr>
          <w:p w14:paraId="1AC66B2B" w14:textId="72114D17" w:rsidR="00122782" w:rsidRPr="005D4DFF" w:rsidRDefault="00122782" w:rsidP="00AD7C76">
            <w:pPr>
              <w:spacing w:line="240" w:lineRule="exact"/>
              <w:ind w:left="-111" w:right="-109"/>
              <w:jc w:val="center"/>
              <w:rPr>
                <w:rFonts w:ascii="CordiaUPC" w:hAnsi="CordiaUPC" w:cs="CordiaUPC"/>
                <w:sz w:val="26"/>
                <w:szCs w:val="26"/>
                <w:lang w:val="en-US"/>
              </w:rPr>
            </w:pPr>
            <w:r w:rsidRPr="005D4DFF">
              <w:rPr>
                <w:rFonts w:ascii="CordiaUPC" w:hAnsi="CordiaUPC" w:cs="CordiaUPC"/>
                <w:sz w:val="26"/>
                <w:szCs w:val="26"/>
                <w:lang w:val="en-US"/>
              </w:rPr>
              <w:t>202</w:t>
            </w:r>
            <w:r w:rsidR="0083168E">
              <w:rPr>
                <w:rFonts w:ascii="CordiaUPC" w:hAnsi="CordiaUPC" w:cs="CordiaUPC"/>
                <w:sz w:val="26"/>
                <w:szCs w:val="26"/>
                <w:lang w:val="en-US"/>
              </w:rPr>
              <w:t>2</w:t>
            </w:r>
          </w:p>
        </w:tc>
        <w:tc>
          <w:tcPr>
            <w:tcW w:w="1530" w:type="dxa"/>
            <w:vAlign w:val="bottom"/>
          </w:tcPr>
          <w:p w14:paraId="490A10FC" w14:textId="282E6D71" w:rsidR="00122782" w:rsidRPr="005D4DFF" w:rsidRDefault="00122782" w:rsidP="003915AE">
            <w:pPr>
              <w:tabs>
                <w:tab w:val="left" w:pos="1246"/>
              </w:tabs>
              <w:spacing w:line="240" w:lineRule="exact"/>
              <w:ind w:left="-103" w:right="-288"/>
              <w:jc w:val="center"/>
              <w:rPr>
                <w:rFonts w:ascii="CordiaUPC" w:hAnsi="CordiaUPC" w:cs="CordiaUPC"/>
                <w:spacing w:val="-6"/>
                <w:sz w:val="26"/>
                <w:szCs w:val="26"/>
                <w:lang w:val="en-US"/>
              </w:rPr>
            </w:pPr>
            <w:r w:rsidRPr="005D4DFF">
              <w:rPr>
                <w:rFonts w:ascii="CordiaUPC" w:hAnsi="CordiaUPC" w:cs="CordiaUPC"/>
                <w:spacing w:val="-6"/>
                <w:sz w:val="26"/>
                <w:szCs w:val="26"/>
                <w:lang w:val="en-US"/>
              </w:rPr>
              <w:t>202</w:t>
            </w:r>
            <w:r w:rsidR="0083168E">
              <w:rPr>
                <w:rFonts w:ascii="CordiaUPC" w:hAnsi="CordiaUPC" w:cs="CordiaUPC"/>
                <w:spacing w:val="-6"/>
                <w:sz w:val="26"/>
                <w:szCs w:val="26"/>
                <w:lang w:val="en-US"/>
              </w:rPr>
              <w:t>3</w:t>
            </w:r>
          </w:p>
        </w:tc>
        <w:tc>
          <w:tcPr>
            <w:tcW w:w="1350" w:type="dxa"/>
            <w:vAlign w:val="bottom"/>
          </w:tcPr>
          <w:p w14:paraId="223A6E83" w14:textId="0341C02C" w:rsidR="00122782" w:rsidRPr="005D4DFF" w:rsidRDefault="00122782" w:rsidP="003915AE">
            <w:pPr>
              <w:spacing w:line="240" w:lineRule="exact"/>
              <w:ind w:left="-111" w:right="-287"/>
              <w:jc w:val="center"/>
              <w:rPr>
                <w:rFonts w:ascii="CordiaUPC" w:hAnsi="CordiaUPC" w:cs="CordiaUPC"/>
                <w:sz w:val="26"/>
                <w:szCs w:val="26"/>
                <w:lang w:val="en-US"/>
              </w:rPr>
            </w:pPr>
            <w:r w:rsidRPr="005D4DFF">
              <w:rPr>
                <w:rFonts w:ascii="CordiaUPC" w:hAnsi="CordiaUPC" w:cs="CordiaUPC"/>
                <w:sz w:val="26"/>
                <w:szCs w:val="26"/>
                <w:lang w:val="en-US"/>
              </w:rPr>
              <w:t>202</w:t>
            </w:r>
            <w:r w:rsidR="0083168E">
              <w:rPr>
                <w:rFonts w:ascii="CordiaUPC" w:hAnsi="CordiaUPC" w:cs="CordiaUPC"/>
                <w:sz w:val="26"/>
                <w:szCs w:val="26"/>
                <w:lang w:val="en-US"/>
              </w:rPr>
              <w:t>2</w:t>
            </w:r>
          </w:p>
        </w:tc>
      </w:tr>
      <w:tr w:rsidR="00122782" w:rsidRPr="005D4DFF" w14:paraId="1D57100F" w14:textId="77777777" w:rsidTr="006C5391">
        <w:trPr>
          <w:tblHeader/>
        </w:trPr>
        <w:tc>
          <w:tcPr>
            <w:tcW w:w="3609" w:type="dxa"/>
            <w:vAlign w:val="bottom"/>
          </w:tcPr>
          <w:p w14:paraId="5A73BAF7" w14:textId="77777777" w:rsidR="00122782" w:rsidRPr="005D4DFF" w:rsidRDefault="00122782" w:rsidP="00AD7C76">
            <w:pPr>
              <w:spacing w:line="240" w:lineRule="exact"/>
              <w:ind w:left="162" w:right="-288" w:hanging="162"/>
              <w:jc w:val="both"/>
              <w:rPr>
                <w:rFonts w:ascii="CordiaUPC" w:hAnsi="CordiaUPC" w:cs="CordiaUPC"/>
                <w:sz w:val="26"/>
                <w:szCs w:val="26"/>
                <w:lang w:val="en-US"/>
              </w:rPr>
            </w:pPr>
          </w:p>
        </w:tc>
        <w:tc>
          <w:tcPr>
            <w:tcW w:w="5580" w:type="dxa"/>
            <w:gridSpan w:val="4"/>
            <w:vAlign w:val="bottom"/>
          </w:tcPr>
          <w:p w14:paraId="24D86994" w14:textId="77777777" w:rsidR="00122782" w:rsidRPr="005D4DFF" w:rsidRDefault="00122782" w:rsidP="00AD7C76">
            <w:pPr>
              <w:spacing w:line="240" w:lineRule="exact"/>
              <w:ind w:right="-45"/>
              <w:jc w:val="center"/>
              <w:rPr>
                <w:rFonts w:ascii="CordiaUPC" w:hAnsi="CordiaUPC" w:cs="CordiaUPC"/>
                <w:i/>
                <w:iCs/>
                <w:sz w:val="26"/>
                <w:szCs w:val="26"/>
                <w:lang w:val="en-US"/>
              </w:rPr>
            </w:pPr>
            <w:r w:rsidRPr="005D4DFF">
              <w:rPr>
                <w:rFonts w:ascii="CordiaUPC" w:hAnsi="CordiaUPC" w:cs="CordiaUPC" w:hint="cs"/>
                <w:i/>
                <w:iCs/>
                <w:sz w:val="26"/>
                <w:szCs w:val="26"/>
                <w:lang w:val="en-US"/>
              </w:rPr>
              <w:t>(</w:t>
            </w:r>
            <w:proofErr w:type="gramStart"/>
            <w:r w:rsidRPr="005D4DFF">
              <w:rPr>
                <w:rFonts w:ascii="CordiaUPC" w:hAnsi="CordiaUPC" w:cs="CordiaUPC" w:hint="cs"/>
                <w:i/>
                <w:iCs/>
                <w:sz w:val="26"/>
                <w:szCs w:val="26"/>
                <w:lang w:val="en-US"/>
              </w:rPr>
              <w:t>in</w:t>
            </w:r>
            <w:proofErr w:type="gramEnd"/>
            <w:r w:rsidRPr="005D4DFF">
              <w:rPr>
                <w:rFonts w:ascii="CordiaUPC" w:hAnsi="CordiaUPC" w:cs="CordiaUPC" w:hint="cs"/>
                <w:i/>
                <w:iCs/>
                <w:sz w:val="26"/>
                <w:szCs w:val="26"/>
                <w:lang w:val="en-US"/>
              </w:rPr>
              <w:t xml:space="preserve"> million Baht)</w:t>
            </w:r>
          </w:p>
        </w:tc>
      </w:tr>
      <w:tr w:rsidR="00442AE9" w:rsidRPr="005D4DFF" w14:paraId="4E7FC26D" w14:textId="77777777" w:rsidTr="006C5391">
        <w:tc>
          <w:tcPr>
            <w:tcW w:w="3609" w:type="dxa"/>
          </w:tcPr>
          <w:p w14:paraId="300FD941" w14:textId="67DD967E" w:rsidR="00442AE9" w:rsidRPr="00442AE9" w:rsidRDefault="00442AE9" w:rsidP="00442AE9">
            <w:pPr>
              <w:spacing w:line="240" w:lineRule="exact"/>
              <w:ind w:left="166" w:right="-288" w:hanging="166"/>
              <w:rPr>
                <w:rFonts w:ascii="CordiaUPC" w:hAnsi="CordiaUPC" w:cs="CordiaUPC"/>
                <w:sz w:val="26"/>
                <w:szCs w:val="26"/>
                <w:highlight w:val="green"/>
                <w:lang w:val="en-US"/>
              </w:rPr>
            </w:pPr>
            <w:r w:rsidRPr="00C22F07">
              <w:rPr>
                <w:rFonts w:ascii="CordiaUPC" w:hAnsi="CordiaUPC" w:cs="CordiaUPC"/>
                <w:b/>
                <w:bCs/>
                <w:sz w:val="26"/>
                <w:szCs w:val="26"/>
                <w:lang w:val="en-US"/>
              </w:rPr>
              <w:t>Loans to customers and accrued interest receivables, net</w:t>
            </w:r>
          </w:p>
        </w:tc>
        <w:tc>
          <w:tcPr>
            <w:tcW w:w="1440" w:type="dxa"/>
            <w:vAlign w:val="bottom"/>
          </w:tcPr>
          <w:p w14:paraId="6B0E693A" w14:textId="77777777" w:rsidR="00442AE9" w:rsidRPr="00EF24C1" w:rsidRDefault="00442AE9" w:rsidP="00442AE9">
            <w:pPr>
              <w:tabs>
                <w:tab w:val="decimal" w:pos="1152"/>
              </w:tabs>
              <w:spacing w:line="240" w:lineRule="exact"/>
              <w:ind w:right="259"/>
              <w:rPr>
                <w:rFonts w:ascii="CordiaUPC" w:hAnsi="CordiaUPC" w:cs="CordiaUPC"/>
                <w:sz w:val="26"/>
                <w:szCs w:val="26"/>
                <w:lang w:val="en-US"/>
              </w:rPr>
            </w:pPr>
          </w:p>
        </w:tc>
        <w:tc>
          <w:tcPr>
            <w:tcW w:w="1260" w:type="dxa"/>
            <w:vAlign w:val="bottom"/>
          </w:tcPr>
          <w:p w14:paraId="22E7D560" w14:textId="4932898C" w:rsidR="00442AE9" w:rsidRPr="005D4DFF" w:rsidRDefault="00442AE9" w:rsidP="00442AE9">
            <w:pPr>
              <w:tabs>
                <w:tab w:val="decimal" w:pos="1152"/>
              </w:tabs>
              <w:spacing w:line="240" w:lineRule="exact"/>
              <w:ind w:right="259"/>
              <w:rPr>
                <w:rFonts w:ascii="CordiaUPC" w:hAnsi="CordiaUPC" w:cs="CordiaUPC"/>
                <w:sz w:val="26"/>
                <w:szCs w:val="26"/>
              </w:rPr>
            </w:pPr>
          </w:p>
        </w:tc>
        <w:tc>
          <w:tcPr>
            <w:tcW w:w="1530" w:type="dxa"/>
            <w:vAlign w:val="bottom"/>
          </w:tcPr>
          <w:p w14:paraId="32F18EBB" w14:textId="77777777" w:rsidR="00442AE9" w:rsidRPr="005D4DFF" w:rsidRDefault="00442AE9" w:rsidP="00442AE9">
            <w:pPr>
              <w:tabs>
                <w:tab w:val="decimal" w:pos="1152"/>
              </w:tabs>
              <w:spacing w:line="240" w:lineRule="exact"/>
              <w:ind w:right="259"/>
              <w:rPr>
                <w:rFonts w:ascii="CordiaUPC" w:hAnsi="CordiaUPC" w:cs="CordiaUPC"/>
                <w:sz w:val="26"/>
                <w:szCs w:val="26"/>
              </w:rPr>
            </w:pPr>
          </w:p>
        </w:tc>
        <w:tc>
          <w:tcPr>
            <w:tcW w:w="1350" w:type="dxa"/>
            <w:vAlign w:val="bottom"/>
          </w:tcPr>
          <w:p w14:paraId="77FD6104" w14:textId="77777777" w:rsidR="00442AE9" w:rsidRPr="005D4DFF" w:rsidRDefault="00442AE9" w:rsidP="00442AE9">
            <w:pPr>
              <w:tabs>
                <w:tab w:val="decimal" w:pos="1152"/>
              </w:tabs>
              <w:spacing w:line="240" w:lineRule="exact"/>
              <w:ind w:right="259"/>
              <w:rPr>
                <w:rFonts w:ascii="CordiaUPC" w:hAnsi="CordiaUPC" w:cs="CordiaUPC"/>
                <w:sz w:val="26"/>
                <w:szCs w:val="26"/>
              </w:rPr>
            </w:pPr>
          </w:p>
        </w:tc>
      </w:tr>
      <w:tr w:rsidR="0083168E" w:rsidRPr="005D4DFF" w14:paraId="00CC619F" w14:textId="77777777" w:rsidTr="006C5391">
        <w:tc>
          <w:tcPr>
            <w:tcW w:w="3609" w:type="dxa"/>
            <w:vAlign w:val="bottom"/>
          </w:tcPr>
          <w:p w14:paraId="16529FB3" w14:textId="77777777" w:rsidR="0083168E" w:rsidRPr="005D4DFF" w:rsidRDefault="0083168E" w:rsidP="0083168E">
            <w:pPr>
              <w:spacing w:line="240" w:lineRule="exact"/>
              <w:ind w:right="-288"/>
              <w:rPr>
                <w:rFonts w:ascii="CordiaUPC" w:hAnsi="CordiaUPC" w:cs="CordiaUPC"/>
                <w:sz w:val="26"/>
                <w:szCs w:val="26"/>
                <w:lang w:val="en-US"/>
              </w:rPr>
            </w:pPr>
            <w:r w:rsidRPr="005D4DFF">
              <w:rPr>
                <w:rFonts w:ascii="CordiaUPC" w:hAnsi="CordiaUPC" w:cs="CordiaUPC" w:hint="cs"/>
                <w:sz w:val="26"/>
                <w:szCs w:val="26"/>
                <w:lang w:val="en-US"/>
              </w:rPr>
              <w:t>Ministry of Finance</w:t>
            </w:r>
          </w:p>
        </w:tc>
        <w:tc>
          <w:tcPr>
            <w:tcW w:w="1440" w:type="dxa"/>
            <w:vAlign w:val="bottom"/>
          </w:tcPr>
          <w:p w14:paraId="7AC5502B" w14:textId="7CCADBCF" w:rsidR="0083168E" w:rsidRPr="00C22F07" w:rsidRDefault="005971C2" w:rsidP="0083168E">
            <w:pPr>
              <w:tabs>
                <w:tab w:val="decimal" w:pos="878"/>
              </w:tabs>
              <w:spacing w:line="240" w:lineRule="exact"/>
              <w:rPr>
                <w:rFonts w:ascii="CordiaUPC" w:hAnsi="CordiaUPC" w:cs="CordiaUPC"/>
                <w:sz w:val="26"/>
                <w:szCs w:val="26"/>
              </w:rPr>
            </w:pPr>
            <w:r w:rsidRPr="00C22F07">
              <w:rPr>
                <w:rFonts w:ascii="CordiaUPC" w:eastAsia="Times New Roman" w:hAnsi="CordiaUPC" w:cs="CordiaUPC"/>
                <w:sz w:val="26"/>
                <w:szCs w:val="26"/>
              </w:rPr>
              <w:t>19,624</w:t>
            </w:r>
          </w:p>
        </w:tc>
        <w:tc>
          <w:tcPr>
            <w:tcW w:w="1260" w:type="dxa"/>
            <w:vAlign w:val="bottom"/>
          </w:tcPr>
          <w:p w14:paraId="7EA18006" w14:textId="32D3ADC8" w:rsidR="0083168E" w:rsidRPr="00C22F07" w:rsidRDefault="0083168E" w:rsidP="0083168E">
            <w:pPr>
              <w:tabs>
                <w:tab w:val="decimal" w:pos="884"/>
              </w:tabs>
              <w:spacing w:line="240" w:lineRule="exact"/>
              <w:rPr>
                <w:rFonts w:ascii="CordiaUPC" w:hAnsi="CordiaUPC" w:cs="CordiaUPC"/>
                <w:sz w:val="26"/>
                <w:szCs w:val="26"/>
              </w:rPr>
            </w:pPr>
            <w:r w:rsidRPr="00C22F07">
              <w:rPr>
                <w:rFonts w:ascii="CordiaUPC" w:eastAsia="Times New Roman" w:hAnsi="CordiaUPC" w:cs="CordiaUPC"/>
                <w:sz w:val="26"/>
                <w:szCs w:val="26"/>
              </w:rPr>
              <w:t>25,164</w:t>
            </w:r>
          </w:p>
        </w:tc>
        <w:tc>
          <w:tcPr>
            <w:tcW w:w="1530" w:type="dxa"/>
            <w:vAlign w:val="bottom"/>
          </w:tcPr>
          <w:p w14:paraId="14B95082" w14:textId="712E2EE7" w:rsidR="0083168E" w:rsidRPr="005D4DFF" w:rsidRDefault="007A0507" w:rsidP="0083168E">
            <w:pPr>
              <w:tabs>
                <w:tab w:val="decimal" w:pos="1156"/>
              </w:tabs>
              <w:spacing w:line="240" w:lineRule="exact"/>
              <w:rPr>
                <w:rFonts w:ascii="CordiaUPC" w:hAnsi="CordiaUPC" w:cs="CordiaUPC"/>
                <w:sz w:val="26"/>
                <w:szCs w:val="26"/>
              </w:rPr>
            </w:pPr>
            <w:r>
              <w:rPr>
                <w:rFonts w:ascii="CordiaUPC" w:eastAsia="Times New Roman" w:hAnsi="CordiaUPC" w:cs="CordiaUPC"/>
                <w:sz w:val="26"/>
                <w:szCs w:val="26"/>
              </w:rPr>
              <w:t>19,624</w:t>
            </w:r>
          </w:p>
        </w:tc>
        <w:tc>
          <w:tcPr>
            <w:tcW w:w="1350" w:type="dxa"/>
            <w:vAlign w:val="bottom"/>
          </w:tcPr>
          <w:p w14:paraId="2452351D" w14:textId="2904800F" w:rsidR="0083168E" w:rsidRPr="005D4DFF" w:rsidRDefault="0083168E" w:rsidP="0083168E">
            <w:pPr>
              <w:tabs>
                <w:tab w:val="decimal" w:pos="1056"/>
              </w:tabs>
              <w:spacing w:line="240" w:lineRule="exact"/>
              <w:ind w:right="-106"/>
              <w:rPr>
                <w:rFonts w:ascii="CordiaUPC" w:hAnsi="CordiaUPC" w:cs="CordiaUPC"/>
                <w:sz w:val="26"/>
                <w:szCs w:val="26"/>
              </w:rPr>
            </w:pPr>
            <w:r w:rsidRPr="00F11678">
              <w:rPr>
                <w:rFonts w:ascii="CordiaUPC" w:eastAsia="Times New Roman" w:hAnsi="CordiaUPC" w:cs="CordiaUPC"/>
                <w:sz w:val="26"/>
                <w:szCs w:val="26"/>
              </w:rPr>
              <w:t>25,164</w:t>
            </w:r>
          </w:p>
        </w:tc>
      </w:tr>
      <w:tr w:rsidR="0083168E" w:rsidRPr="005D4DFF" w14:paraId="5C244E5F" w14:textId="77777777" w:rsidTr="006C5391">
        <w:tc>
          <w:tcPr>
            <w:tcW w:w="3609" w:type="dxa"/>
            <w:vAlign w:val="bottom"/>
          </w:tcPr>
          <w:p w14:paraId="0AEDE50A" w14:textId="096C48EA" w:rsidR="0083168E" w:rsidRPr="005D4DFF" w:rsidRDefault="0083168E" w:rsidP="0083168E">
            <w:pPr>
              <w:spacing w:line="240" w:lineRule="exact"/>
              <w:ind w:right="-288"/>
              <w:rPr>
                <w:rFonts w:ascii="CordiaUPC" w:hAnsi="CordiaUPC" w:cs="CordiaUPC"/>
                <w:strike/>
                <w:sz w:val="26"/>
                <w:szCs w:val="26"/>
                <w:lang w:val="en-US"/>
              </w:rPr>
            </w:pPr>
          </w:p>
        </w:tc>
        <w:tc>
          <w:tcPr>
            <w:tcW w:w="1440" w:type="dxa"/>
            <w:vAlign w:val="bottom"/>
          </w:tcPr>
          <w:p w14:paraId="63787245" w14:textId="77777777" w:rsidR="0083168E" w:rsidRPr="005D4DFF" w:rsidRDefault="0083168E" w:rsidP="0083168E">
            <w:pPr>
              <w:tabs>
                <w:tab w:val="decimal" w:pos="878"/>
              </w:tabs>
              <w:spacing w:line="240" w:lineRule="exact"/>
              <w:rPr>
                <w:rFonts w:ascii="CordiaUPC" w:hAnsi="CordiaUPC" w:cs="CordiaUPC"/>
                <w:sz w:val="26"/>
                <w:szCs w:val="26"/>
              </w:rPr>
            </w:pPr>
          </w:p>
        </w:tc>
        <w:tc>
          <w:tcPr>
            <w:tcW w:w="1260" w:type="dxa"/>
            <w:vAlign w:val="bottom"/>
          </w:tcPr>
          <w:p w14:paraId="1EC49F67" w14:textId="77777777" w:rsidR="0083168E" w:rsidRPr="005D4DFF" w:rsidRDefault="0083168E" w:rsidP="0083168E">
            <w:pPr>
              <w:tabs>
                <w:tab w:val="decimal" w:pos="884"/>
              </w:tabs>
              <w:spacing w:line="240" w:lineRule="exact"/>
              <w:rPr>
                <w:rFonts w:ascii="CordiaUPC" w:hAnsi="CordiaUPC" w:cs="CordiaUPC"/>
                <w:sz w:val="26"/>
                <w:szCs w:val="26"/>
              </w:rPr>
            </w:pPr>
          </w:p>
        </w:tc>
        <w:tc>
          <w:tcPr>
            <w:tcW w:w="1530" w:type="dxa"/>
            <w:vAlign w:val="bottom"/>
          </w:tcPr>
          <w:p w14:paraId="78240031" w14:textId="0BBADD4E" w:rsidR="0083168E" w:rsidRPr="005D4DFF" w:rsidRDefault="0083168E" w:rsidP="0083168E">
            <w:pPr>
              <w:tabs>
                <w:tab w:val="decimal" w:pos="1156"/>
              </w:tabs>
              <w:spacing w:line="240" w:lineRule="exact"/>
              <w:rPr>
                <w:rFonts w:ascii="CordiaUPC" w:hAnsi="CordiaUPC" w:cs="CordiaUPC"/>
                <w:sz w:val="26"/>
                <w:szCs w:val="26"/>
              </w:rPr>
            </w:pPr>
          </w:p>
        </w:tc>
        <w:tc>
          <w:tcPr>
            <w:tcW w:w="1350" w:type="dxa"/>
            <w:vAlign w:val="bottom"/>
          </w:tcPr>
          <w:p w14:paraId="18284679" w14:textId="77777777" w:rsidR="0083168E" w:rsidRPr="005D4DFF" w:rsidRDefault="0083168E" w:rsidP="0083168E">
            <w:pPr>
              <w:tabs>
                <w:tab w:val="decimal" w:pos="1056"/>
              </w:tabs>
              <w:spacing w:line="240" w:lineRule="exact"/>
              <w:ind w:right="-106"/>
              <w:rPr>
                <w:rFonts w:ascii="CordiaUPC" w:hAnsi="CordiaUPC" w:cs="CordiaUPC"/>
                <w:sz w:val="26"/>
                <w:szCs w:val="26"/>
              </w:rPr>
            </w:pPr>
          </w:p>
        </w:tc>
      </w:tr>
      <w:tr w:rsidR="0083168E" w:rsidRPr="005D4DFF" w14:paraId="53F4B4D7" w14:textId="77777777" w:rsidTr="006C5391">
        <w:tc>
          <w:tcPr>
            <w:tcW w:w="3609" w:type="dxa"/>
            <w:vAlign w:val="bottom"/>
          </w:tcPr>
          <w:p w14:paraId="1F117429" w14:textId="77777777" w:rsidR="00E002A4" w:rsidRDefault="0083168E" w:rsidP="0083168E">
            <w:pPr>
              <w:spacing w:line="240" w:lineRule="exact"/>
              <w:ind w:right="-288"/>
              <w:rPr>
                <w:rFonts w:ascii="CordiaUPC" w:hAnsi="CordiaUPC" w:cs="CordiaUPC"/>
                <w:b/>
                <w:bCs/>
                <w:spacing w:val="-6"/>
                <w:sz w:val="26"/>
                <w:szCs w:val="26"/>
                <w:lang w:val="en-US"/>
              </w:rPr>
            </w:pPr>
            <w:r w:rsidRPr="005D4DFF">
              <w:rPr>
                <w:rFonts w:ascii="CordiaUPC" w:hAnsi="CordiaUPC" w:cs="CordiaUPC" w:hint="cs"/>
                <w:b/>
                <w:bCs/>
                <w:spacing w:val="-6"/>
                <w:sz w:val="26"/>
                <w:szCs w:val="26"/>
                <w:lang w:val="en-US"/>
              </w:rPr>
              <w:lastRenderedPageBreak/>
              <w:t xml:space="preserve">Deposits (including interbank and money market </w:t>
            </w:r>
          </w:p>
          <w:p w14:paraId="77DF781D" w14:textId="7EDA7D9A" w:rsidR="0083168E" w:rsidRPr="005D4DFF" w:rsidRDefault="0083168E" w:rsidP="00E002A4">
            <w:pPr>
              <w:spacing w:line="240" w:lineRule="exact"/>
              <w:ind w:left="170" w:right="-288"/>
              <w:rPr>
                <w:rFonts w:ascii="CordiaUPC" w:hAnsi="CordiaUPC" w:cs="CordiaUPC"/>
                <w:b/>
                <w:bCs/>
                <w:strike/>
                <w:sz w:val="26"/>
                <w:szCs w:val="26"/>
                <w:lang w:val="en-US"/>
              </w:rPr>
            </w:pPr>
            <w:r w:rsidRPr="005D4DFF">
              <w:rPr>
                <w:rFonts w:ascii="CordiaUPC" w:hAnsi="CordiaUPC" w:cs="CordiaUPC" w:hint="cs"/>
                <w:b/>
                <w:bCs/>
                <w:spacing w:val="-6"/>
                <w:sz w:val="26"/>
                <w:szCs w:val="26"/>
                <w:lang w:val="en-US"/>
              </w:rPr>
              <w:t>items - liabilities)</w:t>
            </w:r>
          </w:p>
        </w:tc>
        <w:tc>
          <w:tcPr>
            <w:tcW w:w="1440" w:type="dxa"/>
            <w:vAlign w:val="bottom"/>
          </w:tcPr>
          <w:p w14:paraId="530FD610" w14:textId="7C94488B" w:rsidR="0083168E" w:rsidRPr="005D4DFF" w:rsidRDefault="0083168E" w:rsidP="0083168E">
            <w:pPr>
              <w:tabs>
                <w:tab w:val="decimal" w:pos="878"/>
              </w:tabs>
              <w:spacing w:line="240" w:lineRule="exact"/>
              <w:rPr>
                <w:rFonts w:ascii="CordiaUPC" w:hAnsi="CordiaUPC" w:cs="CordiaUPC"/>
                <w:sz w:val="26"/>
                <w:szCs w:val="26"/>
              </w:rPr>
            </w:pPr>
          </w:p>
        </w:tc>
        <w:tc>
          <w:tcPr>
            <w:tcW w:w="1260" w:type="dxa"/>
            <w:vAlign w:val="bottom"/>
          </w:tcPr>
          <w:p w14:paraId="21940273" w14:textId="29678C5C" w:rsidR="0083168E" w:rsidRPr="005D4DFF" w:rsidRDefault="0083168E" w:rsidP="0083168E">
            <w:pPr>
              <w:tabs>
                <w:tab w:val="decimal" w:pos="884"/>
              </w:tabs>
              <w:spacing w:line="240" w:lineRule="exact"/>
              <w:rPr>
                <w:rFonts w:ascii="CordiaUPC" w:hAnsi="CordiaUPC" w:cs="CordiaUPC"/>
                <w:sz w:val="26"/>
                <w:szCs w:val="26"/>
              </w:rPr>
            </w:pPr>
          </w:p>
        </w:tc>
        <w:tc>
          <w:tcPr>
            <w:tcW w:w="1530" w:type="dxa"/>
            <w:vAlign w:val="bottom"/>
          </w:tcPr>
          <w:p w14:paraId="462EB910" w14:textId="7EAC031E" w:rsidR="0083168E" w:rsidRPr="005D4DFF" w:rsidRDefault="0083168E" w:rsidP="0083168E">
            <w:pPr>
              <w:tabs>
                <w:tab w:val="decimal" w:pos="1156"/>
              </w:tabs>
              <w:spacing w:line="240" w:lineRule="exact"/>
              <w:rPr>
                <w:rFonts w:ascii="CordiaUPC" w:hAnsi="CordiaUPC" w:cs="CordiaUPC"/>
                <w:sz w:val="26"/>
                <w:szCs w:val="26"/>
              </w:rPr>
            </w:pPr>
          </w:p>
        </w:tc>
        <w:tc>
          <w:tcPr>
            <w:tcW w:w="1350" w:type="dxa"/>
            <w:vAlign w:val="bottom"/>
          </w:tcPr>
          <w:p w14:paraId="097E7900" w14:textId="28008AF0" w:rsidR="0083168E" w:rsidRPr="005D4DFF" w:rsidRDefault="0083168E" w:rsidP="0083168E">
            <w:pPr>
              <w:tabs>
                <w:tab w:val="decimal" w:pos="1056"/>
              </w:tabs>
              <w:spacing w:line="240" w:lineRule="exact"/>
              <w:ind w:right="-106"/>
              <w:rPr>
                <w:rFonts w:ascii="CordiaUPC" w:hAnsi="CordiaUPC" w:cs="CordiaUPC"/>
                <w:sz w:val="26"/>
                <w:szCs w:val="26"/>
              </w:rPr>
            </w:pPr>
          </w:p>
        </w:tc>
      </w:tr>
      <w:tr w:rsidR="005971C2" w:rsidRPr="005D4DFF" w14:paraId="41F5160D" w14:textId="77777777" w:rsidTr="006C5391">
        <w:tc>
          <w:tcPr>
            <w:tcW w:w="3609" w:type="dxa"/>
            <w:vAlign w:val="bottom"/>
          </w:tcPr>
          <w:p w14:paraId="6DCA6CA7" w14:textId="7D8BB751" w:rsidR="005971C2" w:rsidRPr="005D4DFF" w:rsidRDefault="005971C2" w:rsidP="005971C2">
            <w:pPr>
              <w:tabs>
                <w:tab w:val="left" w:pos="162"/>
              </w:tabs>
              <w:spacing w:line="240" w:lineRule="exact"/>
              <w:ind w:left="158" w:right="-288" w:hanging="158"/>
              <w:jc w:val="both"/>
              <w:rPr>
                <w:rFonts w:ascii="CordiaUPC" w:hAnsi="CordiaUPC" w:cs="CordiaUPC"/>
                <w:strike/>
                <w:sz w:val="26"/>
                <w:szCs w:val="26"/>
                <w:lang w:val="en-US"/>
              </w:rPr>
            </w:pPr>
            <w:r w:rsidRPr="005D4DFF">
              <w:rPr>
                <w:rFonts w:ascii="CordiaUPC" w:hAnsi="CordiaUPC" w:cs="CordiaUPC" w:hint="cs"/>
                <w:sz w:val="26"/>
                <w:szCs w:val="26"/>
                <w:lang w:val="en-US"/>
              </w:rPr>
              <w:t>ING Bank N.V.</w:t>
            </w:r>
          </w:p>
        </w:tc>
        <w:tc>
          <w:tcPr>
            <w:tcW w:w="1440" w:type="dxa"/>
            <w:vAlign w:val="bottom"/>
          </w:tcPr>
          <w:p w14:paraId="09B726A0" w14:textId="02EFE253" w:rsidR="005971C2" w:rsidRPr="00C22F07" w:rsidRDefault="005971C2" w:rsidP="005971C2">
            <w:pPr>
              <w:tabs>
                <w:tab w:val="decimal" w:pos="878"/>
              </w:tabs>
              <w:spacing w:line="240" w:lineRule="exact"/>
              <w:rPr>
                <w:rFonts w:ascii="CordiaUPC" w:hAnsi="CordiaUPC" w:cs="CordiaUPC"/>
                <w:sz w:val="26"/>
                <w:szCs w:val="26"/>
              </w:rPr>
            </w:pPr>
            <w:r w:rsidRPr="00C22F07">
              <w:rPr>
                <w:rFonts w:ascii="CordiaUPC" w:eastAsia="Times New Roman" w:hAnsi="CordiaUPC" w:cs="CordiaUPC"/>
                <w:sz w:val="26"/>
                <w:szCs w:val="26"/>
              </w:rPr>
              <w:t>4</w:t>
            </w:r>
          </w:p>
        </w:tc>
        <w:tc>
          <w:tcPr>
            <w:tcW w:w="1260" w:type="dxa"/>
            <w:vAlign w:val="bottom"/>
          </w:tcPr>
          <w:p w14:paraId="52518797" w14:textId="2CDF7D93" w:rsidR="005971C2" w:rsidRPr="005D4DFF" w:rsidRDefault="005971C2" w:rsidP="005971C2">
            <w:pPr>
              <w:tabs>
                <w:tab w:val="decimal" w:pos="884"/>
              </w:tabs>
              <w:spacing w:line="240" w:lineRule="exact"/>
              <w:rPr>
                <w:rFonts w:ascii="CordiaUPC" w:hAnsi="CordiaUPC" w:cs="CordiaUPC"/>
                <w:sz w:val="26"/>
                <w:szCs w:val="26"/>
              </w:rPr>
            </w:pPr>
            <w:r w:rsidRPr="00F11678">
              <w:rPr>
                <w:rFonts w:ascii="CordiaUPC" w:eastAsia="Times New Roman" w:hAnsi="CordiaUPC" w:cs="CordiaUPC"/>
                <w:sz w:val="26"/>
                <w:szCs w:val="26"/>
              </w:rPr>
              <w:t>3</w:t>
            </w:r>
          </w:p>
        </w:tc>
        <w:tc>
          <w:tcPr>
            <w:tcW w:w="1530" w:type="dxa"/>
            <w:vAlign w:val="bottom"/>
          </w:tcPr>
          <w:p w14:paraId="1CCB7FED" w14:textId="6030D399" w:rsidR="005971C2" w:rsidRPr="005D4DFF" w:rsidRDefault="005971C2" w:rsidP="005971C2">
            <w:pPr>
              <w:tabs>
                <w:tab w:val="decimal" w:pos="1156"/>
              </w:tabs>
              <w:spacing w:line="240" w:lineRule="exact"/>
              <w:rPr>
                <w:rFonts w:ascii="CordiaUPC" w:hAnsi="CordiaUPC" w:cs="CordiaUPC"/>
                <w:sz w:val="26"/>
                <w:szCs w:val="26"/>
              </w:rPr>
            </w:pPr>
            <w:r>
              <w:rPr>
                <w:rFonts w:ascii="CordiaUPC" w:eastAsia="Times New Roman" w:hAnsi="CordiaUPC" w:cs="CordiaUPC"/>
                <w:sz w:val="26"/>
                <w:szCs w:val="26"/>
              </w:rPr>
              <w:t>4</w:t>
            </w:r>
          </w:p>
        </w:tc>
        <w:tc>
          <w:tcPr>
            <w:tcW w:w="1350" w:type="dxa"/>
            <w:vAlign w:val="bottom"/>
          </w:tcPr>
          <w:p w14:paraId="45F7794B" w14:textId="328F31DC" w:rsidR="005971C2" w:rsidRPr="005D4DFF" w:rsidRDefault="005971C2" w:rsidP="005971C2">
            <w:pPr>
              <w:tabs>
                <w:tab w:val="decimal" w:pos="1056"/>
              </w:tabs>
              <w:spacing w:line="240" w:lineRule="exact"/>
              <w:ind w:right="-106"/>
              <w:rPr>
                <w:rFonts w:ascii="CordiaUPC" w:hAnsi="CordiaUPC" w:cs="CordiaUPC"/>
                <w:sz w:val="26"/>
                <w:szCs w:val="26"/>
              </w:rPr>
            </w:pPr>
            <w:r w:rsidRPr="00F11678">
              <w:rPr>
                <w:rFonts w:ascii="CordiaUPC" w:eastAsia="Times New Roman" w:hAnsi="CordiaUPC" w:cs="CordiaUPC"/>
                <w:sz w:val="26"/>
                <w:szCs w:val="26"/>
              </w:rPr>
              <w:t>3</w:t>
            </w:r>
          </w:p>
        </w:tc>
      </w:tr>
      <w:tr w:rsidR="005971C2" w:rsidRPr="005D4DFF" w14:paraId="7E618B57" w14:textId="77777777">
        <w:tc>
          <w:tcPr>
            <w:tcW w:w="3609" w:type="dxa"/>
            <w:vAlign w:val="bottom"/>
          </w:tcPr>
          <w:p w14:paraId="725BC876" w14:textId="781CC01A" w:rsidR="005971C2" w:rsidRPr="00C22F07" w:rsidRDefault="005971C2" w:rsidP="005971C2">
            <w:pPr>
              <w:tabs>
                <w:tab w:val="left" w:pos="162"/>
              </w:tabs>
              <w:spacing w:line="240" w:lineRule="exact"/>
              <w:ind w:right="-288"/>
              <w:rPr>
                <w:rFonts w:ascii="CordiaUPC" w:hAnsi="CordiaUPC" w:cs="CordiaUPC"/>
                <w:b/>
                <w:bCs/>
                <w:sz w:val="26"/>
                <w:szCs w:val="26"/>
                <w:lang w:val="en-US"/>
              </w:rPr>
            </w:pPr>
            <w:r w:rsidRPr="00C22F07">
              <w:rPr>
                <w:rFonts w:ascii="CordiaUPC" w:hAnsi="CordiaUPC" w:cs="CordiaUPC"/>
                <w:sz w:val="26"/>
                <w:szCs w:val="26"/>
                <w:lang w:val="en-US"/>
              </w:rPr>
              <w:t>Thanachart Capital PCL.</w:t>
            </w:r>
          </w:p>
        </w:tc>
        <w:tc>
          <w:tcPr>
            <w:tcW w:w="1440" w:type="dxa"/>
          </w:tcPr>
          <w:p w14:paraId="46264B9B" w14:textId="47CA33F7" w:rsidR="005971C2" w:rsidRPr="00C22F07" w:rsidRDefault="005971C2" w:rsidP="005971C2">
            <w:pPr>
              <w:tabs>
                <w:tab w:val="decimal" w:pos="878"/>
              </w:tabs>
              <w:spacing w:line="240" w:lineRule="exact"/>
              <w:rPr>
                <w:rFonts w:ascii="CordiaUPC" w:hAnsi="CordiaUPC" w:cs="CordiaUPC"/>
                <w:sz w:val="26"/>
                <w:szCs w:val="26"/>
              </w:rPr>
            </w:pPr>
            <w:r w:rsidRPr="00C22F07">
              <w:rPr>
                <w:rFonts w:ascii="CordiaUPC" w:eastAsia="Times New Roman" w:hAnsi="CordiaUPC" w:cs="CordiaUPC"/>
                <w:sz w:val="26"/>
                <w:szCs w:val="26"/>
              </w:rPr>
              <w:t>1,238</w:t>
            </w:r>
          </w:p>
        </w:tc>
        <w:tc>
          <w:tcPr>
            <w:tcW w:w="1260" w:type="dxa"/>
            <w:vAlign w:val="bottom"/>
          </w:tcPr>
          <w:p w14:paraId="462F5326" w14:textId="14E13557" w:rsidR="005971C2" w:rsidRPr="005D4DFF" w:rsidRDefault="005971C2" w:rsidP="005971C2">
            <w:pPr>
              <w:tabs>
                <w:tab w:val="decimal" w:pos="884"/>
              </w:tabs>
              <w:spacing w:line="240" w:lineRule="exact"/>
              <w:rPr>
                <w:rFonts w:ascii="CordiaUPC" w:hAnsi="CordiaUPC" w:cs="CordiaUPC"/>
                <w:sz w:val="26"/>
                <w:szCs w:val="26"/>
              </w:rPr>
            </w:pPr>
            <w:r w:rsidRPr="00F11678">
              <w:rPr>
                <w:rFonts w:ascii="CordiaUPC" w:eastAsia="Times New Roman" w:hAnsi="CordiaUPC" w:cs="CordiaUPC"/>
                <w:sz w:val="26"/>
                <w:szCs w:val="26"/>
              </w:rPr>
              <w:t>1,86</w:t>
            </w:r>
            <w:r w:rsidRPr="00F11678">
              <w:rPr>
                <w:rFonts w:ascii="CordiaUPC" w:eastAsia="Times New Roman" w:hAnsi="CordiaUPC" w:cs="CordiaUPC" w:hint="cs"/>
                <w:sz w:val="26"/>
                <w:szCs w:val="26"/>
                <w:cs/>
              </w:rPr>
              <w:t>3</w:t>
            </w:r>
          </w:p>
        </w:tc>
        <w:tc>
          <w:tcPr>
            <w:tcW w:w="1530" w:type="dxa"/>
          </w:tcPr>
          <w:p w14:paraId="2095AA7B" w14:textId="4C328486" w:rsidR="005971C2" w:rsidRPr="005D4DFF" w:rsidRDefault="005971C2" w:rsidP="005971C2">
            <w:pPr>
              <w:tabs>
                <w:tab w:val="decimal" w:pos="1156"/>
              </w:tabs>
              <w:spacing w:line="240" w:lineRule="exact"/>
              <w:rPr>
                <w:rFonts w:ascii="CordiaUPC" w:hAnsi="CordiaUPC" w:cs="CordiaUPC"/>
                <w:sz w:val="26"/>
                <w:szCs w:val="26"/>
              </w:rPr>
            </w:pPr>
            <w:r>
              <w:rPr>
                <w:rFonts w:ascii="CordiaUPC" w:eastAsia="Times New Roman" w:hAnsi="CordiaUPC" w:cs="CordiaUPC"/>
                <w:sz w:val="26"/>
                <w:szCs w:val="26"/>
              </w:rPr>
              <w:t>1,238</w:t>
            </w:r>
          </w:p>
        </w:tc>
        <w:tc>
          <w:tcPr>
            <w:tcW w:w="1350" w:type="dxa"/>
          </w:tcPr>
          <w:p w14:paraId="28B9E3B6" w14:textId="3F97DA36" w:rsidR="005971C2" w:rsidRPr="005D4DFF" w:rsidRDefault="005971C2" w:rsidP="005971C2">
            <w:pPr>
              <w:tabs>
                <w:tab w:val="decimal" w:pos="1056"/>
              </w:tabs>
              <w:spacing w:line="240" w:lineRule="exact"/>
              <w:ind w:right="-106"/>
              <w:rPr>
                <w:rFonts w:ascii="CordiaUPC" w:hAnsi="CordiaUPC" w:cs="CordiaUPC"/>
                <w:sz w:val="26"/>
                <w:szCs w:val="26"/>
              </w:rPr>
            </w:pPr>
            <w:r w:rsidRPr="00F11678">
              <w:rPr>
                <w:rFonts w:ascii="CordiaUPC" w:eastAsia="Times New Roman" w:hAnsi="CordiaUPC" w:cs="CordiaUPC"/>
                <w:sz w:val="26"/>
                <w:szCs w:val="26"/>
              </w:rPr>
              <w:t>1,86</w:t>
            </w:r>
            <w:r w:rsidRPr="00F11678">
              <w:rPr>
                <w:rFonts w:ascii="CordiaUPC" w:eastAsia="Times New Roman" w:hAnsi="CordiaUPC" w:cs="CordiaUPC" w:hint="cs"/>
                <w:sz w:val="26"/>
                <w:szCs w:val="26"/>
                <w:cs/>
              </w:rPr>
              <w:t>3</w:t>
            </w:r>
          </w:p>
        </w:tc>
      </w:tr>
      <w:tr w:rsidR="005971C2" w:rsidRPr="005D4DFF" w14:paraId="7065BC64" w14:textId="77777777" w:rsidTr="006C5391">
        <w:tc>
          <w:tcPr>
            <w:tcW w:w="3609" w:type="dxa"/>
            <w:vAlign w:val="bottom"/>
          </w:tcPr>
          <w:p w14:paraId="752BF72B" w14:textId="77777777" w:rsidR="005971C2" w:rsidRPr="00C22F07" w:rsidRDefault="005971C2" w:rsidP="005971C2">
            <w:pPr>
              <w:tabs>
                <w:tab w:val="left" w:pos="162"/>
              </w:tabs>
              <w:spacing w:line="240" w:lineRule="exact"/>
              <w:ind w:right="-288"/>
              <w:rPr>
                <w:rFonts w:ascii="CordiaUPC" w:hAnsi="CordiaUPC" w:cs="CordiaUPC"/>
                <w:sz w:val="26"/>
                <w:szCs w:val="26"/>
                <w:lang w:val="en-US"/>
              </w:rPr>
            </w:pPr>
          </w:p>
        </w:tc>
        <w:tc>
          <w:tcPr>
            <w:tcW w:w="1440" w:type="dxa"/>
            <w:vAlign w:val="bottom"/>
          </w:tcPr>
          <w:p w14:paraId="32B61513" w14:textId="77777777" w:rsidR="005971C2" w:rsidRPr="00C22F07" w:rsidRDefault="005971C2" w:rsidP="005971C2">
            <w:pPr>
              <w:tabs>
                <w:tab w:val="decimal" w:pos="878"/>
              </w:tabs>
              <w:spacing w:line="240" w:lineRule="exact"/>
              <w:rPr>
                <w:rFonts w:ascii="CordiaUPC" w:hAnsi="CordiaUPC" w:cs="CordiaUPC"/>
                <w:sz w:val="26"/>
                <w:szCs w:val="26"/>
              </w:rPr>
            </w:pPr>
          </w:p>
        </w:tc>
        <w:tc>
          <w:tcPr>
            <w:tcW w:w="1260" w:type="dxa"/>
            <w:vAlign w:val="bottom"/>
          </w:tcPr>
          <w:p w14:paraId="0E533579" w14:textId="77777777" w:rsidR="005971C2" w:rsidRPr="005D4DFF" w:rsidRDefault="005971C2" w:rsidP="005971C2">
            <w:pPr>
              <w:tabs>
                <w:tab w:val="decimal" w:pos="884"/>
              </w:tabs>
              <w:spacing w:line="240" w:lineRule="exact"/>
              <w:rPr>
                <w:rFonts w:ascii="CordiaUPC" w:eastAsia="Times New Roman" w:hAnsi="CordiaUPC" w:cs="CordiaUPC"/>
                <w:sz w:val="26"/>
                <w:szCs w:val="26"/>
              </w:rPr>
            </w:pPr>
          </w:p>
        </w:tc>
        <w:tc>
          <w:tcPr>
            <w:tcW w:w="1530" w:type="dxa"/>
          </w:tcPr>
          <w:p w14:paraId="293725F2" w14:textId="77777777" w:rsidR="005971C2" w:rsidRPr="005D4DFF" w:rsidRDefault="005971C2" w:rsidP="005971C2">
            <w:pPr>
              <w:tabs>
                <w:tab w:val="decimal" w:pos="1156"/>
              </w:tabs>
              <w:spacing w:line="240" w:lineRule="exact"/>
              <w:rPr>
                <w:rFonts w:ascii="CordiaUPC" w:hAnsi="CordiaUPC" w:cs="CordiaUPC"/>
                <w:sz w:val="26"/>
                <w:szCs w:val="26"/>
              </w:rPr>
            </w:pPr>
          </w:p>
        </w:tc>
        <w:tc>
          <w:tcPr>
            <w:tcW w:w="1350" w:type="dxa"/>
          </w:tcPr>
          <w:p w14:paraId="43B7773A" w14:textId="77777777" w:rsidR="005971C2" w:rsidRPr="005D4DFF" w:rsidRDefault="005971C2" w:rsidP="005971C2">
            <w:pPr>
              <w:tabs>
                <w:tab w:val="decimal" w:pos="1056"/>
              </w:tabs>
              <w:spacing w:line="240" w:lineRule="exact"/>
              <w:ind w:right="-106"/>
              <w:rPr>
                <w:rFonts w:ascii="CordiaUPC" w:eastAsia="Times New Roman" w:hAnsi="CordiaUPC" w:cs="CordiaUPC"/>
                <w:sz w:val="26"/>
                <w:szCs w:val="26"/>
              </w:rPr>
            </w:pPr>
          </w:p>
        </w:tc>
      </w:tr>
      <w:tr w:rsidR="005971C2" w:rsidRPr="005D4DFF" w14:paraId="6E899E5C" w14:textId="77777777" w:rsidTr="006C5391">
        <w:tc>
          <w:tcPr>
            <w:tcW w:w="3609" w:type="dxa"/>
            <w:vAlign w:val="bottom"/>
          </w:tcPr>
          <w:p w14:paraId="4BF60F9F" w14:textId="0D93463E" w:rsidR="005971C2" w:rsidRPr="00C22F07" w:rsidRDefault="005971C2" w:rsidP="005971C2">
            <w:pPr>
              <w:tabs>
                <w:tab w:val="left" w:pos="162"/>
              </w:tabs>
              <w:spacing w:line="240" w:lineRule="exact"/>
              <w:ind w:right="-288"/>
              <w:rPr>
                <w:rFonts w:ascii="CordiaUPC" w:hAnsi="CordiaUPC" w:cs="CordiaUPC"/>
                <w:b/>
                <w:bCs/>
                <w:sz w:val="26"/>
                <w:szCs w:val="26"/>
                <w:lang w:val="en-US"/>
              </w:rPr>
            </w:pPr>
            <w:r w:rsidRPr="00C22F07">
              <w:rPr>
                <w:rFonts w:ascii="CordiaUPC" w:hAnsi="CordiaUPC" w:cs="CordiaUPC"/>
                <w:b/>
                <w:bCs/>
                <w:sz w:val="26"/>
                <w:szCs w:val="26"/>
                <w:lang w:val="en-US"/>
              </w:rPr>
              <w:t>Other liabilities</w:t>
            </w:r>
          </w:p>
        </w:tc>
        <w:tc>
          <w:tcPr>
            <w:tcW w:w="1440" w:type="dxa"/>
            <w:vAlign w:val="bottom"/>
          </w:tcPr>
          <w:p w14:paraId="39C23415" w14:textId="77777777" w:rsidR="005971C2" w:rsidRPr="00C22F07" w:rsidRDefault="005971C2" w:rsidP="005971C2">
            <w:pPr>
              <w:tabs>
                <w:tab w:val="decimal" w:pos="878"/>
              </w:tabs>
              <w:spacing w:line="240" w:lineRule="exact"/>
              <w:rPr>
                <w:rFonts w:ascii="CordiaUPC" w:hAnsi="CordiaUPC" w:cs="CordiaUPC"/>
                <w:sz w:val="26"/>
                <w:szCs w:val="26"/>
              </w:rPr>
            </w:pPr>
          </w:p>
        </w:tc>
        <w:tc>
          <w:tcPr>
            <w:tcW w:w="1260" w:type="dxa"/>
            <w:vAlign w:val="bottom"/>
          </w:tcPr>
          <w:p w14:paraId="6A54E3FD" w14:textId="08FA2553" w:rsidR="005971C2" w:rsidRPr="005D4DFF" w:rsidRDefault="005971C2" w:rsidP="005971C2">
            <w:pPr>
              <w:tabs>
                <w:tab w:val="decimal" w:pos="884"/>
              </w:tabs>
              <w:spacing w:line="240" w:lineRule="exact"/>
              <w:rPr>
                <w:rFonts w:ascii="CordiaUPC" w:eastAsia="Times New Roman" w:hAnsi="CordiaUPC" w:cs="CordiaUPC"/>
                <w:sz w:val="26"/>
                <w:szCs w:val="26"/>
              </w:rPr>
            </w:pPr>
          </w:p>
        </w:tc>
        <w:tc>
          <w:tcPr>
            <w:tcW w:w="1530" w:type="dxa"/>
          </w:tcPr>
          <w:p w14:paraId="55BB635C" w14:textId="77777777" w:rsidR="005971C2" w:rsidRPr="005D4DFF" w:rsidRDefault="005971C2" w:rsidP="005971C2">
            <w:pPr>
              <w:tabs>
                <w:tab w:val="decimal" w:pos="1156"/>
              </w:tabs>
              <w:spacing w:line="240" w:lineRule="exact"/>
              <w:rPr>
                <w:rFonts w:ascii="CordiaUPC" w:hAnsi="CordiaUPC" w:cs="CordiaUPC"/>
                <w:sz w:val="26"/>
                <w:szCs w:val="26"/>
              </w:rPr>
            </w:pPr>
          </w:p>
        </w:tc>
        <w:tc>
          <w:tcPr>
            <w:tcW w:w="1350" w:type="dxa"/>
          </w:tcPr>
          <w:p w14:paraId="10DFA355" w14:textId="77777777" w:rsidR="005971C2" w:rsidRPr="005D4DFF" w:rsidRDefault="005971C2" w:rsidP="005971C2">
            <w:pPr>
              <w:tabs>
                <w:tab w:val="decimal" w:pos="1056"/>
              </w:tabs>
              <w:spacing w:line="240" w:lineRule="exact"/>
              <w:ind w:right="-106"/>
              <w:rPr>
                <w:rFonts w:ascii="CordiaUPC" w:eastAsia="Times New Roman" w:hAnsi="CordiaUPC" w:cs="CordiaUPC"/>
                <w:sz w:val="26"/>
                <w:szCs w:val="26"/>
                <w:cs/>
                <w:lang w:bidi="th-TH"/>
              </w:rPr>
            </w:pPr>
          </w:p>
        </w:tc>
      </w:tr>
      <w:tr w:rsidR="005971C2" w:rsidRPr="00392524" w14:paraId="75778F61" w14:textId="77777777" w:rsidTr="006C5391">
        <w:tc>
          <w:tcPr>
            <w:tcW w:w="3609" w:type="dxa"/>
            <w:vAlign w:val="bottom"/>
          </w:tcPr>
          <w:p w14:paraId="210CEC56" w14:textId="3954FBAF" w:rsidR="005971C2" w:rsidRPr="00C22F07" w:rsidRDefault="005971C2" w:rsidP="005971C2">
            <w:pPr>
              <w:tabs>
                <w:tab w:val="left" w:pos="162"/>
              </w:tabs>
              <w:spacing w:line="240" w:lineRule="exact"/>
              <w:ind w:right="-288"/>
              <w:rPr>
                <w:rFonts w:ascii="CordiaUPC" w:hAnsi="CordiaUPC" w:cs="CordiaUPC"/>
                <w:sz w:val="26"/>
                <w:szCs w:val="26"/>
                <w:lang w:val="en-US"/>
              </w:rPr>
            </w:pPr>
            <w:r w:rsidRPr="00C22F07">
              <w:rPr>
                <w:rFonts w:ascii="CordiaUPC" w:hAnsi="CordiaUPC" w:cs="CordiaUPC"/>
                <w:sz w:val="26"/>
                <w:szCs w:val="26"/>
                <w:lang w:val="en-US"/>
              </w:rPr>
              <w:t>Thanachart Capital PCL.</w:t>
            </w:r>
          </w:p>
        </w:tc>
        <w:tc>
          <w:tcPr>
            <w:tcW w:w="1440" w:type="dxa"/>
            <w:vAlign w:val="bottom"/>
          </w:tcPr>
          <w:p w14:paraId="07D373EA" w14:textId="33385758" w:rsidR="005971C2" w:rsidRPr="00C22F07" w:rsidRDefault="005971C2" w:rsidP="005971C2">
            <w:pPr>
              <w:tabs>
                <w:tab w:val="decimal" w:pos="878"/>
              </w:tabs>
              <w:spacing w:line="240" w:lineRule="exact"/>
              <w:rPr>
                <w:rFonts w:ascii="CordiaUPC" w:hAnsi="CordiaUPC" w:cs="CordiaUPC"/>
                <w:sz w:val="26"/>
                <w:szCs w:val="26"/>
              </w:rPr>
            </w:pPr>
            <w:r w:rsidRPr="00C22F07">
              <w:rPr>
                <w:rFonts w:ascii="CordiaUPC" w:eastAsia="Times New Roman" w:hAnsi="CordiaUPC" w:cs="CordiaUPC"/>
                <w:sz w:val="26"/>
                <w:szCs w:val="26"/>
              </w:rPr>
              <w:t>4</w:t>
            </w:r>
          </w:p>
        </w:tc>
        <w:tc>
          <w:tcPr>
            <w:tcW w:w="1260" w:type="dxa"/>
            <w:vAlign w:val="bottom"/>
          </w:tcPr>
          <w:p w14:paraId="56129539" w14:textId="7F76A21D" w:rsidR="005971C2" w:rsidRPr="005D4DFF" w:rsidRDefault="005971C2" w:rsidP="005971C2">
            <w:pPr>
              <w:tabs>
                <w:tab w:val="decimal" w:pos="884"/>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530" w:type="dxa"/>
          </w:tcPr>
          <w:p w14:paraId="21F394E9" w14:textId="376E1F3D" w:rsidR="005971C2" w:rsidRPr="005D4DFF" w:rsidRDefault="005971C2" w:rsidP="005971C2">
            <w:pPr>
              <w:tabs>
                <w:tab w:val="decimal" w:pos="1156"/>
              </w:tabs>
              <w:spacing w:line="240" w:lineRule="exact"/>
              <w:rPr>
                <w:rFonts w:ascii="CordiaUPC" w:hAnsi="CordiaUPC" w:cs="CordiaUPC"/>
                <w:sz w:val="26"/>
                <w:szCs w:val="26"/>
              </w:rPr>
            </w:pPr>
            <w:r>
              <w:rPr>
                <w:rFonts w:ascii="CordiaUPC" w:hAnsi="CordiaUPC" w:cs="CordiaUPC"/>
                <w:sz w:val="26"/>
                <w:szCs w:val="26"/>
              </w:rPr>
              <w:t>4</w:t>
            </w:r>
          </w:p>
        </w:tc>
        <w:tc>
          <w:tcPr>
            <w:tcW w:w="1350" w:type="dxa"/>
          </w:tcPr>
          <w:p w14:paraId="18A46306" w14:textId="3DEE2E34" w:rsidR="005971C2" w:rsidRPr="00392524" w:rsidRDefault="005971C2" w:rsidP="005971C2">
            <w:pPr>
              <w:tabs>
                <w:tab w:val="decimal" w:pos="1056"/>
              </w:tabs>
              <w:spacing w:line="240" w:lineRule="exact"/>
              <w:ind w:right="-106"/>
              <w:rPr>
                <w:rFonts w:ascii="CordiaUPC" w:eastAsia="Times New Roman" w:hAnsi="CordiaUPC" w:cs="CordiaUPC"/>
                <w:sz w:val="26"/>
                <w:szCs w:val="26"/>
              </w:rPr>
            </w:pPr>
            <w:r w:rsidRPr="00F11678">
              <w:rPr>
                <w:rFonts w:ascii="CordiaUPC" w:eastAsia="Times New Roman" w:hAnsi="CordiaUPC" w:cs="CordiaUPC"/>
                <w:sz w:val="26"/>
                <w:szCs w:val="26"/>
              </w:rPr>
              <w:t>-</w:t>
            </w:r>
          </w:p>
        </w:tc>
      </w:tr>
    </w:tbl>
    <w:p w14:paraId="4EFB4067" w14:textId="77777777" w:rsidR="00504E49" w:rsidRDefault="00504E49" w:rsidP="00AD7C76">
      <w:pPr>
        <w:spacing w:line="240" w:lineRule="exact"/>
        <w:ind w:left="720" w:right="-58" w:hanging="720"/>
        <w:jc w:val="thaiDistribute"/>
        <w:rPr>
          <w:rFonts w:ascii="CordiaUPC" w:hAnsi="CordiaUPC" w:cs="CordiaUPC"/>
          <w:sz w:val="26"/>
          <w:szCs w:val="26"/>
          <w:lang w:val="en-US"/>
        </w:rPr>
      </w:pPr>
    </w:p>
    <w:p w14:paraId="4C971757" w14:textId="13D0DEAD" w:rsidR="003B4C37" w:rsidRPr="00392524" w:rsidRDefault="00227C59" w:rsidP="00AD7C76">
      <w:pPr>
        <w:spacing w:line="240" w:lineRule="exact"/>
        <w:ind w:left="720" w:right="-58"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0272E3">
        <w:rPr>
          <w:rFonts w:ascii="CordiaUPC" w:hAnsi="CordiaUPC" w:cs="CordiaUPC"/>
          <w:sz w:val="26"/>
          <w:szCs w:val="26"/>
          <w:lang w:val="en-US"/>
        </w:rPr>
        <w:t>2</w:t>
      </w:r>
      <w:r w:rsidR="003B4C37"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2</w:t>
      </w:r>
      <w:r w:rsidR="003B4C37" w:rsidRPr="00392524">
        <w:rPr>
          <w:rFonts w:ascii="CordiaUPC" w:hAnsi="CordiaUPC" w:cs="CordiaUPC" w:hint="cs"/>
          <w:sz w:val="26"/>
          <w:szCs w:val="26"/>
          <w:lang w:val="en-US"/>
        </w:rPr>
        <w:tab/>
        <w:t>Significant balances between the Bank and its subsidiar</w:t>
      </w:r>
      <w:r w:rsidR="00CC7CC5" w:rsidRPr="00392524">
        <w:rPr>
          <w:rFonts w:ascii="CordiaUPC" w:hAnsi="CordiaUPC" w:cs="CordiaUPC" w:hint="cs"/>
          <w:sz w:val="26"/>
          <w:szCs w:val="26"/>
          <w:lang w:val="en-US"/>
        </w:rPr>
        <w:t>ies</w:t>
      </w:r>
      <w:r w:rsidR="00782123" w:rsidRPr="00392524">
        <w:rPr>
          <w:rFonts w:ascii="CordiaUPC" w:hAnsi="CordiaUPC" w:cs="CordiaUPC" w:hint="cs"/>
          <w:sz w:val="26"/>
          <w:szCs w:val="26"/>
          <w:lang w:val="en-US"/>
        </w:rPr>
        <w:t xml:space="preserve"> and associate</w:t>
      </w:r>
      <w:r w:rsidR="006C748A">
        <w:rPr>
          <w:rFonts w:ascii="CordiaUPC" w:hAnsi="CordiaUPC" w:cs="CordiaUPC"/>
          <w:sz w:val="26"/>
          <w:szCs w:val="26"/>
          <w:lang w:val="en-US"/>
        </w:rPr>
        <w:t>s</w:t>
      </w:r>
      <w:r w:rsidR="00CC7CC5" w:rsidRPr="00392524">
        <w:rPr>
          <w:rFonts w:ascii="CordiaUPC" w:hAnsi="CordiaUPC" w:cs="CordiaUPC" w:hint="cs"/>
          <w:sz w:val="26"/>
          <w:szCs w:val="26"/>
          <w:lang w:val="en-US"/>
        </w:rPr>
        <w:t xml:space="preserve"> as </w:t>
      </w:r>
      <w:proofErr w:type="gramStart"/>
      <w:r w:rsidR="00CC7CC5" w:rsidRPr="00392524">
        <w:rPr>
          <w:rFonts w:ascii="CordiaUPC" w:hAnsi="CordiaUPC" w:cs="CordiaUPC" w:hint="cs"/>
          <w:sz w:val="26"/>
          <w:szCs w:val="26"/>
          <w:lang w:val="en-US"/>
        </w:rPr>
        <w:t>at</w:t>
      </w:r>
      <w:proofErr w:type="gramEnd"/>
      <w:r w:rsidR="00CC7CC5" w:rsidRPr="00392524">
        <w:rPr>
          <w:rFonts w:ascii="CordiaUPC" w:hAnsi="CordiaUPC" w:cs="CordiaUPC" w:hint="cs"/>
          <w:sz w:val="26"/>
          <w:szCs w:val="26"/>
          <w:lang w:val="en-US"/>
        </w:rPr>
        <w:t xml:space="preserve"> </w:t>
      </w:r>
      <w:r w:rsidR="00337A41" w:rsidRPr="005B2349">
        <w:rPr>
          <w:rFonts w:ascii="CordiaUPC" w:hAnsi="CordiaUPC" w:cs="CordiaUPC"/>
          <w:spacing w:val="2"/>
          <w:sz w:val="26"/>
          <w:szCs w:val="26"/>
        </w:rPr>
        <w:t xml:space="preserve">30 September </w:t>
      </w:r>
      <w:r w:rsidR="00DF09D0" w:rsidRPr="00392524">
        <w:rPr>
          <w:rFonts w:ascii="CordiaUPC" w:hAnsi="CordiaUPC" w:cs="CordiaUPC" w:hint="cs"/>
          <w:sz w:val="26"/>
          <w:szCs w:val="26"/>
        </w:rPr>
        <w:t>202</w:t>
      </w:r>
      <w:r w:rsidR="0083168E">
        <w:rPr>
          <w:rFonts w:ascii="CordiaUPC" w:hAnsi="CordiaUPC" w:cs="CordiaUPC"/>
          <w:sz w:val="26"/>
          <w:szCs w:val="26"/>
        </w:rPr>
        <w:t>3</w:t>
      </w:r>
      <w:r w:rsidR="00DF09D0" w:rsidRPr="00392524">
        <w:rPr>
          <w:rFonts w:ascii="CordiaUPC" w:hAnsi="CordiaUPC" w:cs="CordiaUPC" w:hint="cs"/>
          <w:sz w:val="26"/>
          <w:szCs w:val="26"/>
        </w:rPr>
        <w:t xml:space="preserve"> and 31 December 20</w:t>
      </w:r>
      <w:r w:rsidR="006C257B" w:rsidRPr="00392524">
        <w:rPr>
          <w:rFonts w:ascii="CordiaUPC" w:hAnsi="CordiaUPC" w:cs="CordiaUPC"/>
          <w:sz w:val="26"/>
          <w:szCs w:val="26"/>
        </w:rPr>
        <w:t>2</w:t>
      </w:r>
      <w:r w:rsidR="0083168E">
        <w:rPr>
          <w:rFonts w:ascii="CordiaUPC" w:hAnsi="CordiaUPC" w:cs="CordiaUPC"/>
          <w:sz w:val="26"/>
          <w:szCs w:val="26"/>
        </w:rPr>
        <w:t>2</w:t>
      </w:r>
      <w:r w:rsidR="001F0595" w:rsidRPr="00392524">
        <w:rPr>
          <w:rFonts w:ascii="CordiaUPC" w:hAnsi="CordiaUPC" w:cs="CordiaUPC" w:hint="cs"/>
          <w:color w:val="000000"/>
          <w:sz w:val="26"/>
          <w:szCs w:val="26"/>
          <w:lang w:val="en-US" w:eastAsia="en-GB" w:bidi="th-TH"/>
        </w:rPr>
        <w:t xml:space="preserve"> </w:t>
      </w:r>
      <w:r w:rsidR="008327A8" w:rsidRPr="00392524">
        <w:rPr>
          <w:rFonts w:ascii="CordiaUPC" w:hAnsi="CordiaUPC" w:cs="CordiaUPC" w:hint="cs"/>
          <w:sz w:val="26"/>
          <w:szCs w:val="26"/>
          <w:lang w:val="en-US"/>
        </w:rPr>
        <w:t>we</w:t>
      </w:r>
      <w:r w:rsidR="003B4C37" w:rsidRPr="00392524">
        <w:rPr>
          <w:rFonts w:ascii="CordiaUPC" w:hAnsi="CordiaUPC" w:cs="CordiaUPC" w:hint="cs"/>
          <w:sz w:val="26"/>
          <w:szCs w:val="26"/>
          <w:lang w:val="en-US"/>
        </w:rPr>
        <w:t>re as follows:</w:t>
      </w:r>
    </w:p>
    <w:p w14:paraId="5B67457D" w14:textId="33799489" w:rsidR="00DF09D0" w:rsidRDefault="00DF09D0" w:rsidP="00AD7C76">
      <w:pPr>
        <w:spacing w:line="240" w:lineRule="exact"/>
        <w:ind w:left="540"/>
        <w:jc w:val="both"/>
        <w:rPr>
          <w:rFonts w:ascii="CordiaUPC" w:hAnsi="CordiaUPC" w:cs="CordiaUPC"/>
          <w:sz w:val="26"/>
          <w:szCs w:val="26"/>
          <w:lang w:val="en-US"/>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5"/>
        <w:gridCol w:w="1170"/>
      </w:tblGrid>
      <w:tr w:rsidR="00542947" w:rsidRPr="00392524" w14:paraId="15FC6359" w14:textId="77777777" w:rsidTr="00542947">
        <w:trPr>
          <w:tblHeader/>
        </w:trPr>
        <w:tc>
          <w:tcPr>
            <w:tcW w:w="3600" w:type="dxa"/>
          </w:tcPr>
          <w:p w14:paraId="3C1EE0E5" w14:textId="77777777" w:rsidR="00542947" w:rsidRPr="00392524" w:rsidRDefault="00542947" w:rsidP="006572CA">
            <w:pPr>
              <w:spacing w:line="240" w:lineRule="exact"/>
              <w:ind w:right="-18"/>
              <w:rPr>
                <w:rFonts w:ascii="CordiaUPC" w:hAnsi="CordiaUPC" w:cs="CordiaUPC"/>
                <w:b/>
                <w:bCs/>
                <w:sz w:val="26"/>
                <w:szCs w:val="26"/>
                <w:lang w:val="en-US" w:bidi="th-TH"/>
              </w:rPr>
            </w:pPr>
          </w:p>
        </w:tc>
        <w:tc>
          <w:tcPr>
            <w:tcW w:w="2610" w:type="dxa"/>
            <w:gridSpan w:val="3"/>
          </w:tcPr>
          <w:p w14:paraId="07A68557"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1A560D69"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p>
        </w:tc>
        <w:tc>
          <w:tcPr>
            <w:tcW w:w="2735" w:type="dxa"/>
            <w:gridSpan w:val="4"/>
          </w:tcPr>
          <w:p w14:paraId="724D2E76" w14:textId="77777777" w:rsidR="00542947" w:rsidRPr="00392524" w:rsidRDefault="00542947" w:rsidP="006572CA">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542947" w:rsidRPr="00392524" w14:paraId="34E4FF88" w14:textId="77777777" w:rsidTr="00542947">
        <w:trPr>
          <w:tblHeader/>
        </w:trPr>
        <w:tc>
          <w:tcPr>
            <w:tcW w:w="3600" w:type="dxa"/>
          </w:tcPr>
          <w:p w14:paraId="0E7C1830" w14:textId="77777777" w:rsidR="00542947" w:rsidRPr="00392524" w:rsidRDefault="00542947" w:rsidP="006572CA">
            <w:pPr>
              <w:spacing w:line="240" w:lineRule="exact"/>
              <w:ind w:right="-18"/>
              <w:rPr>
                <w:rFonts w:ascii="CordiaUPC" w:hAnsi="CordiaUPC" w:cs="CordiaUPC"/>
                <w:b/>
                <w:bCs/>
                <w:sz w:val="26"/>
                <w:szCs w:val="26"/>
                <w:lang w:val="en-US"/>
              </w:rPr>
            </w:pPr>
          </w:p>
        </w:tc>
        <w:tc>
          <w:tcPr>
            <w:tcW w:w="1260" w:type="dxa"/>
            <w:vAlign w:val="bottom"/>
          </w:tcPr>
          <w:p w14:paraId="49B8AE85" w14:textId="3A6866F9" w:rsidR="00542947" w:rsidRPr="00392524" w:rsidRDefault="00542947"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36" w:type="dxa"/>
          </w:tcPr>
          <w:p w14:paraId="4D0C104A" w14:textId="77777777" w:rsidR="00542947" w:rsidRPr="00392524" w:rsidRDefault="00542947" w:rsidP="006572CA">
            <w:pPr>
              <w:spacing w:line="240" w:lineRule="exact"/>
              <w:ind w:left="-108" w:right="-108"/>
              <w:rPr>
                <w:rFonts w:ascii="CordiaUPC" w:hAnsi="CordiaUPC" w:cs="CordiaUPC"/>
                <w:sz w:val="26"/>
                <w:szCs w:val="26"/>
                <w:rtl/>
                <w:cs/>
              </w:rPr>
            </w:pPr>
          </w:p>
        </w:tc>
        <w:tc>
          <w:tcPr>
            <w:tcW w:w="1114" w:type="dxa"/>
            <w:vAlign w:val="bottom"/>
          </w:tcPr>
          <w:p w14:paraId="62D9B6E8" w14:textId="77777777" w:rsidR="00542947" w:rsidRPr="00392524" w:rsidRDefault="00542947"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554ABBD2"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2F144374" w14:textId="511B408D" w:rsidR="00542947" w:rsidRPr="00392524" w:rsidRDefault="00542947" w:rsidP="006C5391">
            <w:pPr>
              <w:tabs>
                <w:tab w:val="left" w:pos="964"/>
              </w:tabs>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59" w:type="dxa"/>
          </w:tcPr>
          <w:p w14:paraId="376C7CA7" w14:textId="77777777" w:rsidR="00542947" w:rsidRPr="00392524" w:rsidRDefault="00542947" w:rsidP="006572CA">
            <w:pPr>
              <w:spacing w:line="240" w:lineRule="exact"/>
              <w:ind w:left="-108" w:right="-108"/>
              <w:rPr>
                <w:rFonts w:ascii="CordiaUPC" w:hAnsi="CordiaUPC" w:cs="CordiaUPC"/>
                <w:sz w:val="26"/>
                <w:szCs w:val="26"/>
                <w:rtl/>
                <w:cs/>
              </w:rPr>
            </w:pPr>
          </w:p>
        </w:tc>
        <w:tc>
          <w:tcPr>
            <w:tcW w:w="1185" w:type="dxa"/>
            <w:gridSpan w:val="2"/>
            <w:vAlign w:val="bottom"/>
          </w:tcPr>
          <w:p w14:paraId="57F6DF65" w14:textId="77777777" w:rsidR="00542947" w:rsidRPr="00392524" w:rsidRDefault="00542947" w:rsidP="003915AE">
            <w:pPr>
              <w:tabs>
                <w:tab w:val="left" w:pos="864"/>
              </w:tabs>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542947" w:rsidRPr="00392524" w14:paraId="627FDA15" w14:textId="77777777" w:rsidTr="00542947">
        <w:trPr>
          <w:tblHeader/>
        </w:trPr>
        <w:tc>
          <w:tcPr>
            <w:tcW w:w="3600" w:type="dxa"/>
          </w:tcPr>
          <w:p w14:paraId="502BD614" w14:textId="77777777" w:rsidR="00542947" w:rsidRPr="00392524" w:rsidRDefault="00542947" w:rsidP="006572CA">
            <w:pPr>
              <w:spacing w:line="240" w:lineRule="exact"/>
              <w:ind w:right="-18"/>
              <w:rPr>
                <w:rFonts w:ascii="CordiaUPC" w:hAnsi="CordiaUPC" w:cs="CordiaUPC"/>
                <w:b/>
                <w:bCs/>
                <w:sz w:val="26"/>
                <w:szCs w:val="26"/>
                <w:lang w:val="en-US"/>
              </w:rPr>
            </w:pPr>
          </w:p>
        </w:tc>
        <w:tc>
          <w:tcPr>
            <w:tcW w:w="1260" w:type="dxa"/>
            <w:vAlign w:val="bottom"/>
          </w:tcPr>
          <w:p w14:paraId="3CC096A8" w14:textId="255DA49B" w:rsidR="00542947" w:rsidRPr="00392524" w:rsidRDefault="00542947"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w:t>
            </w:r>
            <w:r w:rsidR="0083168E">
              <w:rPr>
                <w:rFonts w:ascii="CordiaUPC" w:hAnsi="CordiaUPC" w:cs="CordiaUPC"/>
                <w:sz w:val="26"/>
                <w:szCs w:val="26"/>
                <w:lang w:val="en-US"/>
              </w:rPr>
              <w:t>3</w:t>
            </w:r>
          </w:p>
        </w:tc>
        <w:tc>
          <w:tcPr>
            <w:tcW w:w="236" w:type="dxa"/>
          </w:tcPr>
          <w:p w14:paraId="43607942" w14:textId="77777777" w:rsidR="00542947" w:rsidRPr="00392524" w:rsidRDefault="00542947" w:rsidP="006572CA">
            <w:pPr>
              <w:spacing w:line="240" w:lineRule="exact"/>
              <w:ind w:left="-108" w:right="-108"/>
              <w:rPr>
                <w:rFonts w:ascii="CordiaUPC" w:hAnsi="CordiaUPC" w:cs="CordiaUPC"/>
                <w:sz w:val="26"/>
                <w:szCs w:val="26"/>
                <w:rtl/>
                <w:cs/>
              </w:rPr>
            </w:pPr>
          </w:p>
        </w:tc>
        <w:tc>
          <w:tcPr>
            <w:tcW w:w="1114" w:type="dxa"/>
            <w:vAlign w:val="bottom"/>
          </w:tcPr>
          <w:p w14:paraId="6718A4BA" w14:textId="237B111D" w:rsidR="00542947" w:rsidRPr="00392524" w:rsidRDefault="00542947"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w:t>
            </w:r>
            <w:r w:rsidR="0083168E">
              <w:rPr>
                <w:rFonts w:ascii="CordiaUPC" w:hAnsi="CordiaUPC" w:cs="CordiaUPC"/>
                <w:sz w:val="26"/>
                <w:szCs w:val="26"/>
                <w:lang w:val="en-US"/>
              </w:rPr>
              <w:t>2</w:t>
            </w:r>
          </w:p>
        </w:tc>
        <w:tc>
          <w:tcPr>
            <w:tcW w:w="241" w:type="dxa"/>
          </w:tcPr>
          <w:p w14:paraId="377465E9"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07767C88" w14:textId="5FA10956" w:rsidR="00542947" w:rsidRPr="00392524" w:rsidRDefault="00542947"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w:t>
            </w:r>
            <w:r w:rsidR="0083168E">
              <w:rPr>
                <w:rFonts w:ascii="CordiaUPC" w:hAnsi="CordiaUPC" w:cs="CordiaUPC"/>
                <w:sz w:val="26"/>
                <w:szCs w:val="26"/>
                <w:lang w:val="en-US"/>
              </w:rPr>
              <w:t>3</w:t>
            </w:r>
          </w:p>
        </w:tc>
        <w:tc>
          <w:tcPr>
            <w:tcW w:w="259" w:type="dxa"/>
          </w:tcPr>
          <w:p w14:paraId="67941B8F" w14:textId="77777777" w:rsidR="00542947" w:rsidRPr="00392524" w:rsidRDefault="00542947" w:rsidP="006572CA">
            <w:pPr>
              <w:spacing w:line="240" w:lineRule="exact"/>
              <w:ind w:left="-108" w:right="-108"/>
              <w:rPr>
                <w:rFonts w:ascii="CordiaUPC" w:hAnsi="CordiaUPC" w:cs="CordiaUPC"/>
                <w:sz w:val="26"/>
                <w:szCs w:val="26"/>
                <w:rtl/>
                <w:cs/>
              </w:rPr>
            </w:pPr>
          </w:p>
        </w:tc>
        <w:tc>
          <w:tcPr>
            <w:tcW w:w="1185" w:type="dxa"/>
            <w:gridSpan w:val="2"/>
            <w:vAlign w:val="bottom"/>
          </w:tcPr>
          <w:p w14:paraId="37F238F5" w14:textId="77897A68" w:rsidR="00542947" w:rsidRPr="00392524" w:rsidRDefault="00542947"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w:t>
            </w:r>
            <w:r w:rsidR="0083168E">
              <w:rPr>
                <w:rFonts w:ascii="CordiaUPC" w:hAnsi="CordiaUPC" w:cs="CordiaUPC"/>
                <w:sz w:val="26"/>
                <w:szCs w:val="26"/>
                <w:lang w:val="en-US"/>
              </w:rPr>
              <w:t>2</w:t>
            </w:r>
          </w:p>
        </w:tc>
      </w:tr>
      <w:tr w:rsidR="00542947" w:rsidRPr="00392524" w14:paraId="30E3CFE0" w14:textId="77777777" w:rsidTr="00542947">
        <w:trPr>
          <w:tblHeader/>
        </w:trPr>
        <w:tc>
          <w:tcPr>
            <w:tcW w:w="3600" w:type="dxa"/>
          </w:tcPr>
          <w:p w14:paraId="5DDE319E" w14:textId="77777777" w:rsidR="00542947" w:rsidRPr="00392524" w:rsidRDefault="00542947" w:rsidP="006572CA">
            <w:pPr>
              <w:spacing w:line="240" w:lineRule="exact"/>
              <w:ind w:right="-18"/>
              <w:rPr>
                <w:rFonts w:ascii="CordiaUPC" w:hAnsi="CordiaUPC" w:cs="CordiaUPC"/>
                <w:b/>
                <w:bCs/>
                <w:sz w:val="26"/>
                <w:szCs w:val="26"/>
                <w:lang w:val="en-US"/>
              </w:rPr>
            </w:pPr>
          </w:p>
        </w:tc>
        <w:tc>
          <w:tcPr>
            <w:tcW w:w="5586" w:type="dxa"/>
            <w:gridSpan w:val="8"/>
          </w:tcPr>
          <w:p w14:paraId="30225A02" w14:textId="77777777" w:rsidR="00542947" w:rsidRPr="00392524" w:rsidRDefault="00542947" w:rsidP="006572CA">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542947" w:rsidRPr="00392524" w14:paraId="1A578455" w14:textId="77777777" w:rsidTr="00542947">
        <w:tc>
          <w:tcPr>
            <w:tcW w:w="3600" w:type="dxa"/>
          </w:tcPr>
          <w:p w14:paraId="2EAA935A" w14:textId="2135495A" w:rsidR="00542947" w:rsidRPr="006D4E33" w:rsidRDefault="00B97094" w:rsidP="00442AE9">
            <w:pPr>
              <w:spacing w:line="240" w:lineRule="exact"/>
              <w:ind w:left="166" w:right="-18" w:hanging="180"/>
              <w:rPr>
                <w:rFonts w:ascii="CordiaUPC" w:hAnsi="CordiaUPC" w:cs="CordiaUPC"/>
                <w:b/>
                <w:bCs/>
                <w:sz w:val="26"/>
                <w:szCs w:val="26"/>
                <w:lang w:val="en-US"/>
              </w:rPr>
            </w:pPr>
            <w:r w:rsidRPr="006D4E33">
              <w:rPr>
                <w:rFonts w:ascii="CordiaUPC" w:hAnsi="CordiaUPC" w:cs="CordiaUPC"/>
                <w:b/>
                <w:bCs/>
                <w:sz w:val="26"/>
                <w:szCs w:val="26"/>
                <w:lang w:val="en-US"/>
              </w:rPr>
              <w:t>Loans to customers and accrued interest receivables, net</w:t>
            </w:r>
          </w:p>
        </w:tc>
        <w:tc>
          <w:tcPr>
            <w:tcW w:w="1260" w:type="dxa"/>
          </w:tcPr>
          <w:p w14:paraId="60E3A867" w14:textId="77777777" w:rsidR="00542947" w:rsidRPr="00B97094" w:rsidRDefault="00542947" w:rsidP="006572CA">
            <w:pPr>
              <w:pStyle w:val="BodyText"/>
              <w:tabs>
                <w:tab w:val="decimal" w:pos="860"/>
              </w:tabs>
              <w:spacing w:after="0" w:line="240" w:lineRule="exact"/>
              <w:ind w:right="-115"/>
              <w:rPr>
                <w:rFonts w:ascii="CordiaUPC" w:hAnsi="CordiaUPC" w:cs="CordiaUPC"/>
                <w:sz w:val="26"/>
                <w:szCs w:val="26"/>
                <w:highlight w:val="yellow"/>
                <w:lang w:val="en-GB"/>
              </w:rPr>
            </w:pPr>
          </w:p>
        </w:tc>
        <w:tc>
          <w:tcPr>
            <w:tcW w:w="236" w:type="dxa"/>
          </w:tcPr>
          <w:p w14:paraId="18C066EA" w14:textId="77777777" w:rsidR="00542947" w:rsidRPr="00B97094" w:rsidRDefault="00542947" w:rsidP="006572CA">
            <w:pPr>
              <w:pStyle w:val="BodyText"/>
              <w:tabs>
                <w:tab w:val="decimal" w:pos="792"/>
              </w:tabs>
              <w:spacing w:after="0" w:line="240" w:lineRule="exact"/>
              <w:ind w:right="17"/>
              <w:rPr>
                <w:rFonts w:ascii="CordiaUPC" w:hAnsi="CordiaUPC" w:cs="CordiaUPC"/>
                <w:sz w:val="26"/>
                <w:szCs w:val="26"/>
                <w:highlight w:val="yellow"/>
                <w:lang w:val="en-GB"/>
              </w:rPr>
            </w:pPr>
          </w:p>
        </w:tc>
        <w:tc>
          <w:tcPr>
            <w:tcW w:w="1114" w:type="dxa"/>
          </w:tcPr>
          <w:p w14:paraId="2838DD46" w14:textId="77777777" w:rsidR="00542947" w:rsidRPr="00B97094" w:rsidRDefault="00542947" w:rsidP="006572CA">
            <w:pPr>
              <w:pStyle w:val="BodyText"/>
              <w:tabs>
                <w:tab w:val="decimal" w:pos="830"/>
              </w:tabs>
              <w:spacing w:after="0" w:line="240" w:lineRule="exact"/>
              <w:ind w:right="17"/>
              <w:rPr>
                <w:rFonts w:ascii="CordiaUPC" w:hAnsi="CordiaUPC" w:cs="CordiaUPC"/>
                <w:sz w:val="26"/>
                <w:szCs w:val="26"/>
                <w:highlight w:val="yellow"/>
                <w:lang w:val="en-GB"/>
              </w:rPr>
            </w:pPr>
          </w:p>
        </w:tc>
        <w:tc>
          <w:tcPr>
            <w:tcW w:w="241" w:type="dxa"/>
          </w:tcPr>
          <w:p w14:paraId="288D9E19" w14:textId="77777777" w:rsidR="00542947" w:rsidRPr="00B97094" w:rsidRDefault="00542947" w:rsidP="006572CA">
            <w:pPr>
              <w:pStyle w:val="BodyText"/>
              <w:tabs>
                <w:tab w:val="decimal" w:pos="792"/>
              </w:tabs>
              <w:spacing w:after="0" w:line="240" w:lineRule="exact"/>
              <w:ind w:right="17"/>
              <w:rPr>
                <w:rFonts w:ascii="CordiaUPC" w:hAnsi="CordiaUPC" w:cs="CordiaUPC"/>
                <w:sz w:val="26"/>
                <w:szCs w:val="26"/>
                <w:highlight w:val="yellow"/>
                <w:lang w:val="en-GB"/>
              </w:rPr>
            </w:pPr>
          </w:p>
        </w:tc>
        <w:tc>
          <w:tcPr>
            <w:tcW w:w="1291" w:type="dxa"/>
          </w:tcPr>
          <w:p w14:paraId="5BF6EC7D" w14:textId="77777777" w:rsidR="00542947" w:rsidRPr="00B97094" w:rsidRDefault="00542947" w:rsidP="006572CA">
            <w:pPr>
              <w:pStyle w:val="BodyText"/>
              <w:tabs>
                <w:tab w:val="decimal" w:pos="990"/>
              </w:tabs>
              <w:spacing w:after="0" w:line="240" w:lineRule="exact"/>
              <w:ind w:right="-110"/>
              <w:rPr>
                <w:rFonts w:ascii="CordiaUPC" w:hAnsi="CordiaUPC" w:cs="CordiaUPC"/>
                <w:sz w:val="26"/>
                <w:szCs w:val="26"/>
                <w:highlight w:val="yellow"/>
                <w:lang w:val="en-GB"/>
              </w:rPr>
            </w:pPr>
          </w:p>
        </w:tc>
        <w:tc>
          <w:tcPr>
            <w:tcW w:w="259" w:type="dxa"/>
          </w:tcPr>
          <w:p w14:paraId="2ADB5539" w14:textId="77777777" w:rsidR="00542947" w:rsidRPr="00B97094" w:rsidRDefault="00542947" w:rsidP="006572CA">
            <w:pPr>
              <w:tabs>
                <w:tab w:val="decimal" w:pos="792"/>
              </w:tabs>
              <w:spacing w:line="240" w:lineRule="exact"/>
              <w:jc w:val="right"/>
              <w:rPr>
                <w:rFonts w:ascii="CordiaUPC" w:hAnsi="CordiaUPC" w:cs="CordiaUPC"/>
                <w:sz w:val="26"/>
                <w:szCs w:val="26"/>
                <w:highlight w:val="yellow"/>
                <w:lang w:bidi="th-TH"/>
              </w:rPr>
            </w:pPr>
          </w:p>
        </w:tc>
        <w:tc>
          <w:tcPr>
            <w:tcW w:w="1185" w:type="dxa"/>
            <w:gridSpan w:val="2"/>
          </w:tcPr>
          <w:p w14:paraId="3B612F11" w14:textId="77777777" w:rsidR="00542947" w:rsidRPr="00B97094" w:rsidRDefault="00542947" w:rsidP="006572CA">
            <w:pPr>
              <w:tabs>
                <w:tab w:val="decimal" w:pos="890"/>
              </w:tabs>
              <w:spacing w:line="240" w:lineRule="exact"/>
              <w:rPr>
                <w:rFonts w:ascii="CordiaUPC" w:hAnsi="CordiaUPC" w:cs="CordiaUPC"/>
                <w:sz w:val="26"/>
                <w:szCs w:val="26"/>
                <w:highlight w:val="yellow"/>
                <w:lang w:bidi="th-TH"/>
              </w:rPr>
            </w:pPr>
          </w:p>
        </w:tc>
      </w:tr>
      <w:tr w:rsidR="006D4E33" w:rsidRPr="00392524" w14:paraId="3A5DD433" w14:textId="77777777" w:rsidTr="00542947">
        <w:tc>
          <w:tcPr>
            <w:tcW w:w="3600" w:type="dxa"/>
          </w:tcPr>
          <w:p w14:paraId="0A5155D1" w14:textId="5B16B3FC" w:rsidR="006D4E33" w:rsidRPr="006D4E33" w:rsidRDefault="006D4E33" w:rsidP="006D4E33">
            <w:pPr>
              <w:spacing w:line="240" w:lineRule="exact"/>
              <w:ind w:right="-18"/>
              <w:rPr>
                <w:rFonts w:ascii="CordiaUPC" w:hAnsi="CordiaUPC" w:cs="CordiaUPC"/>
                <w:sz w:val="26"/>
                <w:szCs w:val="26"/>
                <w:lang w:val="en-US"/>
              </w:rPr>
            </w:pPr>
            <w:proofErr w:type="spellStart"/>
            <w:r w:rsidRPr="006D4E33">
              <w:rPr>
                <w:rFonts w:ascii="CordiaUPC" w:hAnsi="CordiaUPC" w:cs="CordiaUPC"/>
                <w:sz w:val="26"/>
                <w:szCs w:val="26"/>
                <w:lang w:val="en-US"/>
              </w:rPr>
              <w:t>Phahonyothin</w:t>
            </w:r>
            <w:proofErr w:type="spellEnd"/>
            <w:r w:rsidRPr="006D4E33">
              <w:rPr>
                <w:rFonts w:ascii="CordiaUPC" w:hAnsi="CordiaUPC" w:cs="CordiaUPC"/>
                <w:sz w:val="26"/>
                <w:szCs w:val="26"/>
                <w:lang w:val="en-US"/>
              </w:rPr>
              <w:t xml:space="preserve"> Asset Management Co., Ltd</w:t>
            </w:r>
          </w:p>
        </w:tc>
        <w:tc>
          <w:tcPr>
            <w:tcW w:w="1260" w:type="dxa"/>
          </w:tcPr>
          <w:p w14:paraId="6D55F503" w14:textId="5A783356" w:rsidR="006D4E33" w:rsidRPr="00C22F07" w:rsidRDefault="006D4E33" w:rsidP="006D4E33">
            <w:pPr>
              <w:pStyle w:val="BodyText"/>
              <w:tabs>
                <w:tab w:val="decimal" w:pos="860"/>
              </w:tabs>
              <w:spacing w:after="0" w:line="240" w:lineRule="exact"/>
              <w:ind w:right="-115"/>
              <w:rPr>
                <w:rFonts w:ascii="CordiaUPC" w:hAnsi="CordiaUPC" w:cs="CordiaUPC"/>
                <w:sz w:val="26"/>
                <w:szCs w:val="26"/>
                <w:lang w:val="en-US"/>
              </w:rPr>
            </w:pPr>
            <w:r w:rsidRPr="00C22F07">
              <w:rPr>
                <w:rFonts w:ascii="CordiaUPC" w:eastAsia="Times New Roman" w:hAnsi="CordiaUPC" w:cs="CordiaUPC" w:hint="cs"/>
                <w:sz w:val="26"/>
                <w:szCs w:val="26"/>
                <w:cs/>
                <w:lang w:val="en-GB"/>
              </w:rPr>
              <w:t>-</w:t>
            </w:r>
          </w:p>
        </w:tc>
        <w:tc>
          <w:tcPr>
            <w:tcW w:w="236" w:type="dxa"/>
          </w:tcPr>
          <w:p w14:paraId="15A555E0"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2DC2781" w14:textId="1825EC9E" w:rsidR="006D4E33" w:rsidRPr="00C22F07" w:rsidRDefault="006D4E33" w:rsidP="006D4E33">
            <w:pPr>
              <w:pStyle w:val="BodyText"/>
              <w:tabs>
                <w:tab w:val="decimal" w:pos="83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GB"/>
              </w:rPr>
              <w:t>-</w:t>
            </w:r>
          </w:p>
        </w:tc>
        <w:tc>
          <w:tcPr>
            <w:tcW w:w="241" w:type="dxa"/>
          </w:tcPr>
          <w:p w14:paraId="52E42B05"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165350A3" w14:textId="14CEF982" w:rsidR="006D4E33" w:rsidRPr="00C22F07" w:rsidRDefault="006D4E33" w:rsidP="006D4E33">
            <w:pPr>
              <w:pStyle w:val="BodyText"/>
              <w:tabs>
                <w:tab w:val="decimal" w:pos="990"/>
              </w:tabs>
              <w:spacing w:after="0" w:line="240" w:lineRule="exact"/>
              <w:ind w:right="-110"/>
              <w:rPr>
                <w:rFonts w:ascii="CordiaUPC" w:hAnsi="CordiaUPC" w:cs="CordiaUPC"/>
                <w:sz w:val="26"/>
                <w:szCs w:val="26"/>
                <w:lang w:val="en-GB"/>
              </w:rPr>
            </w:pPr>
            <w:r w:rsidRPr="00C22F07">
              <w:rPr>
                <w:rFonts w:ascii="CordiaUPC" w:hAnsi="CordiaUPC" w:cs="CordiaUPC"/>
                <w:sz w:val="26"/>
                <w:szCs w:val="26"/>
                <w:lang w:val="en-GB"/>
              </w:rPr>
              <w:t>-</w:t>
            </w:r>
          </w:p>
        </w:tc>
        <w:tc>
          <w:tcPr>
            <w:tcW w:w="259" w:type="dxa"/>
          </w:tcPr>
          <w:p w14:paraId="15494453" w14:textId="77777777" w:rsidR="006D4E33" w:rsidRPr="0063780E" w:rsidRDefault="006D4E33" w:rsidP="006D4E33">
            <w:pPr>
              <w:tabs>
                <w:tab w:val="decimal" w:pos="792"/>
              </w:tabs>
              <w:spacing w:line="240" w:lineRule="exact"/>
              <w:jc w:val="right"/>
              <w:rPr>
                <w:rFonts w:ascii="CordiaUPC" w:hAnsi="CordiaUPC" w:cs="CordiaUPC"/>
                <w:sz w:val="26"/>
                <w:szCs w:val="26"/>
                <w:lang w:bidi="th-TH"/>
              </w:rPr>
            </w:pPr>
          </w:p>
        </w:tc>
        <w:tc>
          <w:tcPr>
            <w:tcW w:w="1185" w:type="dxa"/>
            <w:gridSpan w:val="2"/>
          </w:tcPr>
          <w:p w14:paraId="36CEE617" w14:textId="1AF0AA51" w:rsidR="006D4E33" w:rsidRPr="0063780E" w:rsidRDefault="006D4E33" w:rsidP="006D4E33">
            <w:pPr>
              <w:tabs>
                <w:tab w:val="decimal" w:pos="890"/>
              </w:tabs>
              <w:spacing w:line="240" w:lineRule="exact"/>
              <w:rPr>
                <w:rFonts w:ascii="CordiaUPC" w:hAnsi="CordiaUPC" w:cs="CordiaUPC"/>
                <w:sz w:val="26"/>
                <w:szCs w:val="26"/>
                <w:lang w:bidi="th-TH"/>
              </w:rPr>
            </w:pPr>
            <w:r w:rsidRPr="00F11678">
              <w:rPr>
                <w:rFonts w:ascii="CordiaUPC" w:hAnsi="CordiaUPC" w:cs="CordiaUPC"/>
                <w:sz w:val="26"/>
                <w:szCs w:val="26"/>
              </w:rPr>
              <w:t>140</w:t>
            </w:r>
          </w:p>
        </w:tc>
      </w:tr>
      <w:tr w:rsidR="006D4E33" w:rsidRPr="00392524" w14:paraId="49292CBF" w14:textId="77777777" w:rsidTr="00542947">
        <w:tc>
          <w:tcPr>
            <w:tcW w:w="3600" w:type="dxa"/>
          </w:tcPr>
          <w:p w14:paraId="2197C5E9" w14:textId="77777777" w:rsidR="006D4E33" w:rsidRPr="006D4E33" w:rsidRDefault="006D4E33" w:rsidP="006D4E33">
            <w:pPr>
              <w:spacing w:line="240" w:lineRule="exact"/>
              <w:ind w:right="-18"/>
              <w:rPr>
                <w:rFonts w:ascii="CordiaUPC" w:hAnsi="CordiaUPC" w:cs="CordiaUPC"/>
                <w:b/>
                <w:bCs/>
                <w:sz w:val="26"/>
                <w:szCs w:val="26"/>
                <w:lang w:val="en-US"/>
              </w:rPr>
            </w:pPr>
          </w:p>
        </w:tc>
        <w:tc>
          <w:tcPr>
            <w:tcW w:w="1260" w:type="dxa"/>
          </w:tcPr>
          <w:p w14:paraId="56904D77" w14:textId="77777777" w:rsidR="006D4E33" w:rsidRPr="00C22F07" w:rsidRDefault="006D4E33" w:rsidP="006D4E33">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8F8B58E"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7859F4EE" w14:textId="77777777" w:rsidR="006D4E33" w:rsidRPr="00C22F07" w:rsidRDefault="006D4E33" w:rsidP="006D4E33">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E16417A"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26DAB845" w14:textId="77777777" w:rsidR="006D4E33" w:rsidRPr="00C22F07" w:rsidRDefault="006D4E33" w:rsidP="006D4E33">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FDBE577" w14:textId="77777777" w:rsidR="006D4E33" w:rsidRPr="00392524" w:rsidRDefault="006D4E33" w:rsidP="006D4E33">
            <w:pPr>
              <w:tabs>
                <w:tab w:val="decimal" w:pos="792"/>
              </w:tabs>
              <w:spacing w:line="240" w:lineRule="exact"/>
              <w:jc w:val="right"/>
              <w:rPr>
                <w:rFonts w:ascii="CordiaUPC" w:hAnsi="CordiaUPC" w:cs="CordiaUPC"/>
                <w:sz w:val="26"/>
                <w:szCs w:val="26"/>
                <w:lang w:bidi="th-TH"/>
              </w:rPr>
            </w:pPr>
          </w:p>
        </w:tc>
        <w:tc>
          <w:tcPr>
            <w:tcW w:w="1185" w:type="dxa"/>
            <w:gridSpan w:val="2"/>
          </w:tcPr>
          <w:p w14:paraId="21FEDB20" w14:textId="77777777" w:rsidR="006D4E33" w:rsidRPr="00392524" w:rsidRDefault="006D4E33" w:rsidP="006D4E33">
            <w:pPr>
              <w:tabs>
                <w:tab w:val="decimal" w:pos="890"/>
              </w:tabs>
              <w:spacing w:line="240" w:lineRule="exact"/>
              <w:rPr>
                <w:rFonts w:ascii="CordiaUPC" w:hAnsi="CordiaUPC" w:cs="CordiaUPC"/>
                <w:sz w:val="26"/>
                <w:szCs w:val="26"/>
                <w:lang w:bidi="th-TH"/>
              </w:rPr>
            </w:pPr>
          </w:p>
        </w:tc>
      </w:tr>
      <w:tr w:rsidR="006D4E33" w:rsidRPr="00392524" w14:paraId="5CABF775" w14:textId="77777777" w:rsidTr="00542947">
        <w:tc>
          <w:tcPr>
            <w:tcW w:w="3600" w:type="dxa"/>
          </w:tcPr>
          <w:p w14:paraId="2A7C6C99" w14:textId="77777777" w:rsidR="006D4E33" w:rsidRPr="006D4E33" w:rsidRDefault="006D4E33" w:rsidP="006D4E33">
            <w:pPr>
              <w:spacing w:line="240" w:lineRule="exact"/>
              <w:ind w:right="-18"/>
              <w:rPr>
                <w:rFonts w:ascii="CordiaUPC" w:hAnsi="CordiaUPC" w:cs="CordiaUPC"/>
                <w:b/>
                <w:bCs/>
                <w:sz w:val="26"/>
                <w:szCs w:val="26"/>
                <w:lang w:val="en-US"/>
              </w:rPr>
            </w:pPr>
            <w:r w:rsidRPr="006D4E33">
              <w:rPr>
                <w:rFonts w:ascii="CordiaUPC" w:hAnsi="CordiaUPC" w:cs="CordiaUPC" w:hint="cs"/>
                <w:b/>
                <w:bCs/>
                <w:sz w:val="26"/>
                <w:szCs w:val="26"/>
                <w:lang w:val="en-US"/>
              </w:rPr>
              <w:t>Other assets</w:t>
            </w:r>
          </w:p>
        </w:tc>
        <w:tc>
          <w:tcPr>
            <w:tcW w:w="1260" w:type="dxa"/>
          </w:tcPr>
          <w:p w14:paraId="025EFA82" w14:textId="77777777" w:rsidR="006D4E33" w:rsidRPr="00C22F07" w:rsidRDefault="006D4E33" w:rsidP="006D4E33">
            <w:pPr>
              <w:pStyle w:val="BodyText"/>
              <w:tabs>
                <w:tab w:val="decimal" w:pos="860"/>
              </w:tabs>
              <w:spacing w:after="0" w:line="240" w:lineRule="exact"/>
              <w:ind w:right="-115"/>
              <w:rPr>
                <w:rFonts w:ascii="CordiaUPC" w:hAnsi="CordiaUPC" w:cs="CordiaUPC"/>
                <w:sz w:val="26"/>
                <w:szCs w:val="26"/>
                <w:lang w:val="en-US"/>
              </w:rPr>
            </w:pPr>
          </w:p>
        </w:tc>
        <w:tc>
          <w:tcPr>
            <w:tcW w:w="236" w:type="dxa"/>
          </w:tcPr>
          <w:p w14:paraId="10BD074D"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3ECDBFAF" w14:textId="77777777" w:rsidR="006D4E33" w:rsidRPr="00C22F07" w:rsidRDefault="006D4E33" w:rsidP="006D4E33">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763F7B95"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7C74E941" w14:textId="77777777" w:rsidR="006D4E33" w:rsidRPr="00C22F07" w:rsidRDefault="006D4E33" w:rsidP="006D4E33">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C2552A2" w14:textId="77777777" w:rsidR="006D4E33" w:rsidRPr="001E24B8" w:rsidRDefault="006D4E33" w:rsidP="006D4E33">
            <w:pPr>
              <w:tabs>
                <w:tab w:val="decimal" w:pos="792"/>
              </w:tabs>
              <w:spacing w:line="240" w:lineRule="exact"/>
              <w:jc w:val="right"/>
              <w:rPr>
                <w:rFonts w:ascii="CordiaUPC" w:hAnsi="CordiaUPC" w:cs="CordiaUPC"/>
                <w:sz w:val="26"/>
                <w:szCs w:val="26"/>
                <w:lang w:bidi="th-TH"/>
              </w:rPr>
            </w:pPr>
          </w:p>
        </w:tc>
        <w:tc>
          <w:tcPr>
            <w:tcW w:w="1185" w:type="dxa"/>
            <w:gridSpan w:val="2"/>
          </w:tcPr>
          <w:p w14:paraId="2EDFD99C" w14:textId="77777777" w:rsidR="006D4E33" w:rsidRPr="001E24B8" w:rsidRDefault="006D4E33" w:rsidP="006D4E33">
            <w:pPr>
              <w:tabs>
                <w:tab w:val="decimal" w:pos="890"/>
              </w:tabs>
              <w:spacing w:line="240" w:lineRule="exact"/>
              <w:rPr>
                <w:rFonts w:ascii="CordiaUPC" w:hAnsi="CordiaUPC" w:cs="CordiaUPC"/>
                <w:sz w:val="26"/>
                <w:szCs w:val="26"/>
                <w:lang w:bidi="th-TH"/>
              </w:rPr>
            </w:pPr>
          </w:p>
        </w:tc>
      </w:tr>
      <w:tr w:rsidR="006D4E33" w:rsidRPr="00392524" w14:paraId="702B5F31" w14:textId="77777777" w:rsidTr="00542947">
        <w:tc>
          <w:tcPr>
            <w:tcW w:w="3600" w:type="dxa"/>
            <w:vAlign w:val="bottom"/>
          </w:tcPr>
          <w:p w14:paraId="6B5E97FF" w14:textId="18479549" w:rsidR="006D4E33" w:rsidRPr="006D4E33" w:rsidRDefault="006D4E33" w:rsidP="006D4E33">
            <w:pPr>
              <w:tabs>
                <w:tab w:val="left" w:pos="993"/>
              </w:tabs>
              <w:spacing w:line="240" w:lineRule="exact"/>
              <w:ind w:left="162" w:right="-108" w:hanging="153"/>
              <w:rPr>
                <w:rFonts w:ascii="CordiaUPC" w:hAnsi="CordiaUPC" w:cs="CordiaUPC"/>
                <w:sz w:val="26"/>
                <w:szCs w:val="26"/>
                <w:lang w:val="en-US"/>
              </w:rPr>
            </w:pPr>
            <w:proofErr w:type="spellStart"/>
            <w:r w:rsidRPr="006D4E33">
              <w:rPr>
                <w:rFonts w:ascii="CordiaUPC" w:hAnsi="CordiaUPC" w:cs="CordiaUPC"/>
                <w:sz w:val="26"/>
                <w:szCs w:val="26"/>
              </w:rPr>
              <w:t>Phahonyothin</w:t>
            </w:r>
            <w:proofErr w:type="spellEnd"/>
            <w:r w:rsidRPr="006D4E33">
              <w:rPr>
                <w:rFonts w:ascii="CordiaUPC" w:hAnsi="CordiaUPC" w:cs="CordiaUPC"/>
                <w:sz w:val="26"/>
                <w:szCs w:val="26"/>
              </w:rPr>
              <w:t xml:space="preserve"> Asset Management Co., Ltd</w:t>
            </w:r>
          </w:p>
        </w:tc>
        <w:tc>
          <w:tcPr>
            <w:tcW w:w="1260" w:type="dxa"/>
            <w:vAlign w:val="bottom"/>
          </w:tcPr>
          <w:p w14:paraId="26FA0B2C" w14:textId="5056535E" w:rsidR="006D4E33" w:rsidRPr="00C22F07" w:rsidRDefault="006D4E33" w:rsidP="006D4E33">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hint="cs"/>
                <w:sz w:val="26"/>
                <w:szCs w:val="26"/>
                <w:cs/>
                <w:lang w:val="en-GB"/>
              </w:rPr>
              <w:t>-</w:t>
            </w:r>
          </w:p>
        </w:tc>
        <w:tc>
          <w:tcPr>
            <w:tcW w:w="236" w:type="dxa"/>
          </w:tcPr>
          <w:p w14:paraId="618B626F"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B4C3928" w14:textId="0C045336" w:rsidR="006D4E33" w:rsidRPr="00C22F07" w:rsidRDefault="006D4E33" w:rsidP="006D4E33">
            <w:pPr>
              <w:pStyle w:val="BodyText"/>
              <w:tabs>
                <w:tab w:val="decimal" w:pos="830"/>
              </w:tabs>
              <w:spacing w:after="0" w:line="240" w:lineRule="exact"/>
              <w:ind w:right="17"/>
              <w:rPr>
                <w:rFonts w:ascii="CordiaUPC" w:hAnsi="CordiaUPC" w:cs="CordiaUPC"/>
                <w:sz w:val="26"/>
                <w:szCs w:val="26"/>
                <w:lang w:val="en-GB"/>
              </w:rPr>
            </w:pPr>
            <w:r w:rsidRPr="00C22F07">
              <w:rPr>
                <w:rFonts w:ascii="CordiaUPC" w:eastAsia="Times New Roman" w:hAnsi="CordiaUPC" w:cs="CordiaUPC" w:hint="cs"/>
                <w:sz w:val="26"/>
                <w:szCs w:val="26"/>
                <w:cs/>
                <w:lang w:val="en-GB"/>
              </w:rPr>
              <w:t>-</w:t>
            </w:r>
          </w:p>
        </w:tc>
        <w:tc>
          <w:tcPr>
            <w:tcW w:w="241" w:type="dxa"/>
          </w:tcPr>
          <w:p w14:paraId="76397E88"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6B820CB" w14:textId="3304A527" w:rsidR="006D4E33" w:rsidRPr="00C22F07" w:rsidRDefault="006D4E33" w:rsidP="006D4E33">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lang w:val="en-GB"/>
              </w:rPr>
              <w:t>2</w:t>
            </w:r>
          </w:p>
        </w:tc>
        <w:tc>
          <w:tcPr>
            <w:tcW w:w="259" w:type="dxa"/>
          </w:tcPr>
          <w:p w14:paraId="30CEC91D" w14:textId="77777777" w:rsidR="006D4E33" w:rsidRPr="0063780E"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08062E50" w14:textId="22D3CE71" w:rsidR="006D4E33" w:rsidRPr="0063780E" w:rsidRDefault="006D4E33" w:rsidP="006D4E33">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GB"/>
              </w:rPr>
              <w:t>1</w:t>
            </w:r>
          </w:p>
        </w:tc>
      </w:tr>
      <w:tr w:rsidR="006D4E33" w:rsidRPr="00392524" w14:paraId="725CB18C" w14:textId="77777777" w:rsidTr="00542947">
        <w:tc>
          <w:tcPr>
            <w:tcW w:w="3600" w:type="dxa"/>
            <w:vAlign w:val="bottom"/>
          </w:tcPr>
          <w:p w14:paraId="005B903C" w14:textId="59EE1CB6" w:rsidR="006D4E33" w:rsidRPr="006D4E33" w:rsidRDefault="006D4E33" w:rsidP="006D4E33">
            <w:pPr>
              <w:tabs>
                <w:tab w:val="left" w:pos="993"/>
              </w:tabs>
              <w:spacing w:line="240" w:lineRule="exact"/>
              <w:ind w:left="162" w:right="-108" w:hanging="153"/>
              <w:rPr>
                <w:rFonts w:ascii="CordiaUPC" w:hAnsi="CordiaUPC" w:cs="CordiaUPC"/>
                <w:sz w:val="26"/>
                <w:szCs w:val="26"/>
              </w:rPr>
            </w:pPr>
            <w:proofErr w:type="spellStart"/>
            <w:r w:rsidRPr="006D4E33">
              <w:rPr>
                <w:rFonts w:ascii="CordiaUPC" w:hAnsi="CordiaUPC" w:cs="CordiaUPC"/>
                <w:sz w:val="26"/>
                <w:szCs w:val="26"/>
              </w:rPr>
              <w:t>TMBThanachart</w:t>
            </w:r>
            <w:proofErr w:type="spellEnd"/>
            <w:r w:rsidRPr="006D4E33">
              <w:rPr>
                <w:rFonts w:ascii="CordiaUPC" w:hAnsi="CordiaUPC" w:cs="CordiaUPC"/>
                <w:sz w:val="26"/>
                <w:szCs w:val="26"/>
              </w:rPr>
              <w:t xml:space="preserve"> Broker Co., Ltd. </w:t>
            </w:r>
          </w:p>
        </w:tc>
        <w:tc>
          <w:tcPr>
            <w:tcW w:w="1260" w:type="dxa"/>
            <w:vAlign w:val="bottom"/>
          </w:tcPr>
          <w:p w14:paraId="53B8FF79" w14:textId="1AC910EC" w:rsidR="006D4E33" w:rsidRPr="00C22F07" w:rsidRDefault="006D4E33" w:rsidP="006D4E33">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hint="cs"/>
                <w:sz w:val="26"/>
                <w:szCs w:val="26"/>
                <w:cs/>
                <w:lang w:val="en-GB"/>
              </w:rPr>
              <w:t>-</w:t>
            </w:r>
          </w:p>
        </w:tc>
        <w:tc>
          <w:tcPr>
            <w:tcW w:w="236" w:type="dxa"/>
          </w:tcPr>
          <w:p w14:paraId="7B2DAF34"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2A75BD9" w14:textId="1ED04A4F" w:rsidR="006D4E33" w:rsidRPr="00C22F07" w:rsidRDefault="006D4E33" w:rsidP="006D4E33">
            <w:pPr>
              <w:pStyle w:val="BodyText"/>
              <w:tabs>
                <w:tab w:val="decimal" w:pos="830"/>
              </w:tabs>
              <w:spacing w:after="0" w:line="240" w:lineRule="exact"/>
              <w:ind w:right="17"/>
              <w:rPr>
                <w:rFonts w:ascii="CordiaUPC" w:eastAsia="Times New Roman" w:hAnsi="CordiaUPC" w:cs="CordiaUPC"/>
                <w:sz w:val="26"/>
                <w:szCs w:val="26"/>
                <w:cs/>
                <w:lang w:val="en-GB"/>
              </w:rPr>
            </w:pPr>
            <w:r w:rsidRPr="00C22F07">
              <w:rPr>
                <w:rFonts w:ascii="CordiaUPC" w:eastAsia="Times New Roman" w:hAnsi="CordiaUPC" w:cs="CordiaUPC"/>
                <w:sz w:val="26"/>
                <w:szCs w:val="26"/>
                <w:lang w:val="en-GB"/>
              </w:rPr>
              <w:t>-</w:t>
            </w:r>
          </w:p>
        </w:tc>
        <w:tc>
          <w:tcPr>
            <w:tcW w:w="241" w:type="dxa"/>
          </w:tcPr>
          <w:p w14:paraId="097B5459"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5B5F9CDE" w14:textId="5440A242" w:rsidR="006D4E33" w:rsidRPr="00C22F07" w:rsidRDefault="006D4E33" w:rsidP="006D4E33">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lang w:val="en-GB"/>
              </w:rPr>
              <w:t>22</w:t>
            </w:r>
          </w:p>
        </w:tc>
        <w:tc>
          <w:tcPr>
            <w:tcW w:w="259" w:type="dxa"/>
          </w:tcPr>
          <w:p w14:paraId="7E11D5E0" w14:textId="77777777" w:rsidR="006D4E33" w:rsidRPr="006D4E33"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0D46DB6E" w14:textId="37BF8A86" w:rsidR="006D4E33" w:rsidRPr="006D4E33" w:rsidRDefault="006D4E33" w:rsidP="006D4E33">
            <w:pPr>
              <w:pStyle w:val="BodyText"/>
              <w:tabs>
                <w:tab w:val="decimal" w:pos="890"/>
              </w:tabs>
              <w:spacing w:after="0" w:line="240" w:lineRule="exact"/>
              <w:ind w:right="17"/>
              <w:rPr>
                <w:rFonts w:ascii="CordiaUPC" w:hAnsi="CordiaUPC" w:cs="CordiaUPC"/>
                <w:sz w:val="26"/>
                <w:szCs w:val="26"/>
                <w:lang w:val="en-GB"/>
              </w:rPr>
            </w:pPr>
            <w:r w:rsidRPr="006D4E33">
              <w:rPr>
                <w:rFonts w:ascii="CordiaUPC" w:hAnsi="CordiaUPC" w:cs="CordiaUPC"/>
                <w:sz w:val="26"/>
                <w:szCs w:val="26"/>
                <w:lang w:val="en-GB"/>
              </w:rPr>
              <w:t>41</w:t>
            </w:r>
          </w:p>
        </w:tc>
      </w:tr>
      <w:tr w:rsidR="006D4E33" w:rsidRPr="00392524" w14:paraId="3C45FBE5" w14:textId="77777777" w:rsidTr="00542947">
        <w:tc>
          <w:tcPr>
            <w:tcW w:w="3600" w:type="dxa"/>
          </w:tcPr>
          <w:p w14:paraId="606925C0" w14:textId="2A9B216E" w:rsidR="006D4E33" w:rsidRPr="006D4E33" w:rsidRDefault="006D4E33" w:rsidP="006D4E33">
            <w:pPr>
              <w:tabs>
                <w:tab w:val="left" w:pos="993"/>
              </w:tabs>
              <w:spacing w:line="240" w:lineRule="exact"/>
              <w:ind w:left="162" w:right="-108" w:hanging="153"/>
              <w:rPr>
                <w:rFonts w:ascii="CordiaUPC" w:hAnsi="CordiaUPC" w:cs="CordiaUPC"/>
                <w:sz w:val="26"/>
                <w:szCs w:val="26"/>
              </w:rPr>
            </w:pPr>
            <w:r w:rsidRPr="006D4E33">
              <w:rPr>
                <w:rFonts w:ascii="CordiaUPC" w:hAnsi="CordiaUPC" w:cs="CordiaUPC"/>
                <w:sz w:val="26"/>
                <w:szCs w:val="26"/>
              </w:rPr>
              <w:t>TTB Consumer Co., Ltd.</w:t>
            </w:r>
          </w:p>
        </w:tc>
        <w:tc>
          <w:tcPr>
            <w:tcW w:w="1260" w:type="dxa"/>
            <w:vAlign w:val="bottom"/>
          </w:tcPr>
          <w:p w14:paraId="3CDA105D" w14:textId="2E9AE40F" w:rsidR="006D4E33" w:rsidRPr="00C22F07" w:rsidRDefault="006D4E33" w:rsidP="006D4E33">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hint="cs"/>
                <w:sz w:val="26"/>
                <w:szCs w:val="26"/>
                <w:cs/>
                <w:lang w:val="en-GB"/>
              </w:rPr>
              <w:t>-</w:t>
            </w:r>
          </w:p>
        </w:tc>
        <w:tc>
          <w:tcPr>
            <w:tcW w:w="236" w:type="dxa"/>
          </w:tcPr>
          <w:p w14:paraId="14B2A2EB"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420D0C3" w14:textId="44FA5D37" w:rsidR="006D4E33" w:rsidRPr="00C22F07" w:rsidRDefault="006D4E33" w:rsidP="006D4E33">
            <w:pPr>
              <w:pStyle w:val="BodyText"/>
              <w:tabs>
                <w:tab w:val="decimal" w:pos="830"/>
              </w:tabs>
              <w:spacing w:after="0" w:line="240" w:lineRule="exact"/>
              <w:ind w:right="17"/>
              <w:rPr>
                <w:rFonts w:ascii="CordiaUPC" w:hAnsi="CordiaUPC" w:cs="CordiaUPC"/>
                <w:sz w:val="26"/>
                <w:szCs w:val="26"/>
                <w:lang w:val="en-GB"/>
              </w:rPr>
            </w:pPr>
            <w:r w:rsidRPr="00C22F07">
              <w:rPr>
                <w:rFonts w:ascii="CordiaUPC" w:eastAsia="Times New Roman" w:hAnsi="CordiaUPC" w:cs="CordiaUPC" w:hint="cs"/>
                <w:sz w:val="26"/>
                <w:szCs w:val="26"/>
                <w:cs/>
                <w:lang w:val="en-GB"/>
              </w:rPr>
              <w:t>-</w:t>
            </w:r>
          </w:p>
        </w:tc>
        <w:tc>
          <w:tcPr>
            <w:tcW w:w="241" w:type="dxa"/>
          </w:tcPr>
          <w:p w14:paraId="19F595F2" w14:textId="77777777" w:rsidR="006D4E33" w:rsidRPr="00C22F07" w:rsidRDefault="006D4E33" w:rsidP="006D4E33">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7D8614DD" w14:textId="4E9D96B1" w:rsidR="006D4E33" w:rsidRPr="00C22F07" w:rsidRDefault="006D4E33" w:rsidP="006D4E33">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lang w:val="en-GB"/>
              </w:rPr>
              <w:t>2</w:t>
            </w:r>
          </w:p>
        </w:tc>
        <w:tc>
          <w:tcPr>
            <w:tcW w:w="259" w:type="dxa"/>
          </w:tcPr>
          <w:p w14:paraId="1BDB6C15" w14:textId="77777777" w:rsidR="006D4E33" w:rsidRPr="0063780E" w:rsidRDefault="006D4E33" w:rsidP="006D4E33">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4BCE169A" w14:textId="6522D6A2" w:rsidR="006D4E33" w:rsidRPr="0063780E" w:rsidRDefault="006D4E33" w:rsidP="006D4E33">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GB"/>
              </w:rPr>
              <w:t>1</w:t>
            </w:r>
          </w:p>
        </w:tc>
      </w:tr>
      <w:tr w:rsidR="006D4E33" w:rsidRPr="00392524" w14:paraId="5A5ED36C" w14:textId="77777777" w:rsidTr="00F75322">
        <w:tc>
          <w:tcPr>
            <w:tcW w:w="3600" w:type="dxa"/>
            <w:vAlign w:val="bottom"/>
          </w:tcPr>
          <w:p w14:paraId="0E9E4B58" w14:textId="23371F3A" w:rsidR="006D4E33" w:rsidRPr="006D4E33" w:rsidRDefault="006D4E33" w:rsidP="006D4E33">
            <w:pPr>
              <w:tabs>
                <w:tab w:val="left" w:pos="250"/>
              </w:tabs>
              <w:spacing w:line="240" w:lineRule="exact"/>
              <w:ind w:left="160" w:right="-18" w:hanging="160"/>
              <w:rPr>
                <w:rFonts w:ascii="CordiaUPC" w:hAnsi="CordiaUPC" w:cs="CordiaUPC"/>
                <w:sz w:val="26"/>
                <w:szCs w:val="26"/>
                <w:lang w:val="en-US"/>
              </w:rPr>
            </w:pPr>
            <w:proofErr w:type="spellStart"/>
            <w:r w:rsidRPr="006D4E33">
              <w:rPr>
                <w:rFonts w:ascii="CordiaUPC" w:hAnsi="CordiaUPC" w:cs="CordiaUPC"/>
                <w:sz w:val="26"/>
                <w:szCs w:val="26"/>
              </w:rPr>
              <w:t>Eastspring</w:t>
            </w:r>
            <w:proofErr w:type="spellEnd"/>
            <w:r w:rsidRPr="006D4E33">
              <w:rPr>
                <w:rFonts w:ascii="CordiaUPC" w:hAnsi="CordiaUPC" w:cs="CordiaUPC"/>
                <w:sz w:val="26"/>
                <w:szCs w:val="26"/>
              </w:rPr>
              <w:t xml:space="preserve"> Asset Management (Thailand) </w:t>
            </w:r>
            <w:r w:rsidRPr="006D4E33">
              <w:rPr>
                <w:rFonts w:ascii="CordiaUPC" w:hAnsi="CordiaUPC" w:cs="CordiaUPC" w:hint="cs"/>
                <w:sz w:val="26"/>
                <w:szCs w:val="26"/>
              </w:rPr>
              <w:t>Co., Ltd.</w:t>
            </w:r>
            <w:r w:rsidRPr="006D4E33">
              <w:rPr>
                <w:rFonts w:ascii="CordiaUPC" w:hAnsi="CordiaUPC" w:cs="CordiaUPC"/>
                <w:sz w:val="26"/>
                <w:szCs w:val="26"/>
                <w:vertAlign w:val="superscript"/>
              </w:rPr>
              <w:t xml:space="preserve"> </w:t>
            </w:r>
          </w:p>
        </w:tc>
        <w:tc>
          <w:tcPr>
            <w:tcW w:w="1260" w:type="dxa"/>
            <w:vAlign w:val="bottom"/>
          </w:tcPr>
          <w:p w14:paraId="69BD218B" w14:textId="072BE161" w:rsidR="006D4E33" w:rsidRPr="00C22F07" w:rsidRDefault="006D4E33" w:rsidP="006D4E33">
            <w:pPr>
              <w:tabs>
                <w:tab w:val="decimal" w:pos="860"/>
              </w:tabs>
              <w:spacing w:line="240" w:lineRule="exact"/>
              <w:ind w:right="-115"/>
              <w:rPr>
                <w:rFonts w:ascii="CordiaUPC" w:hAnsi="CordiaUPC" w:cs="CordiaUPC"/>
                <w:sz w:val="26"/>
                <w:szCs w:val="26"/>
              </w:rPr>
            </w:pPr>
            <w:r w:rsidRPr="00C22F07">
              <w:rPr>
                <w:rFonts w:ascii="CordiaUPC" w:eastAsia="Times New Roman" w:hAnsi="CordiaUPC" w:cs="CordiaUPC"/>
                <w:sz w:val="26"/>
                <w:szCs w:val="26"/>
              </w:rPr>
              <w:t>9</w:t>
            </w:r>
            <w:r w:rsidRPr="00C22F07">
              <w:rPr>
                <w:rFonts w:ascii="CordiaUPC" w:eastAsia="Times New Roman" w:hAnsi="CordiaUPC" w:cs="CordiaUPC" w:hint="cs"/>
                <w:sz w:val="26"/>
                <w:szCs w:val="26"/>
                <w:cs/>
              </w:rPr>
              <w:t>5</w:t>
            </w:r>
          </w:p>
        </w:tc>
        <w:tc>
          <w:tcPr>
            <w:tcW w:w="236" w:type="dxa"/>
          </w:tcPr>
          <w:p w14:paraId="17BCC2A4" w14:textId="77777777" w:rsidR="006D4E33" w:rsidRPr="00C22F07" w:rsidRDefault="006D4E33" w:rsidP="006D4E33">
            <w:pPr>
              <w:tabs>
                <w:tab w:val="decimal" w:pos="792"/>
              </w:tabs>
              <w:spacing w:line="240" w:lineRule="exact"/>
              <w:ind w:right="201"/>
              <w:jc w:val="right"/>
              <w:rPr>
                <w:rFonts w:ascii="CordiaUPC" w:hAnsi="CordiaUPC" w:cs="CordiaUPC"/>
                <w:sz w:val="26"/>
                <w:szCs w:val="26"/>
              </w:rPr>
            </w:pPr>
          </w:p>
        </w:tc>
        <w:tc>
          <w:tcPr>
            <w:tcW w:w="1114" w:type="dxa"/>
          </w:tcPr>
          <w:p w14:paraId="45DE50E9" w14:textId="77777777" w:rsidR="006D4E33" w:rsidRPr="00C22F07" w:rsidRDefault="006D4E33" w:rsidP="006D4E33">
            <w:pPr>
              <w:tabs>
                <w:tab w:val="decimal" w:pos="830"/>
              </w:tabs>
              <w:spacing w:line="240" w:lineRule="exact"/>
              <w:ind w:right="-105"/>
              <w:rPr>
                <w:rFonts w:ascii="CordiaUPC" w:eastAsia="Times New Roman" w:hAnsi="CordiaUPC" w:cs="CordiaUPC"/>
                <w:sz w:val="26"/>
                <w:szCs w:val="26"/>
              </w:rPr>
            </w:pPr>
          </w:p>
          <w:p w14:paraId="3F83CBB2" w14:textId="7CD2D9CD" w:rsidR="006D4E33" w:rsidRPr="00C22F07" w:rsidRDefault="006D4E33" w:rsidP="006D4E33">
            <w:pPr>
              <w:tabs>
                <w:tab w:val="decimal" w:pos="830"/>
              </w:tabs>
              <w:spacing w:line="240" w:lineRule="exact"/>
              <w:ind w:right="-105"/>
              <w:rPr>
                <w:rFonts w:ascii="CordiaUPC" w:hAnsi="CordiaUPC" w:cs="CordiaUPC"/>
                <w:sz w:val="26"/>
                <w:szCs w:val="26"/>
              </w:rPr>
            </w:pPr>
            <w:r w:rsidRPr="00C22F07">
              <w:rPr>
                <w:rFonts w:ascii="CordiaUPC" w:hAnsi="CordiaUPC" w:cs="CordiaUPC"/>
                <w:sz w:val="26"/>
                <w:szCs w:val="26"/>
              </w:rPr>
              <w:t>103</w:t>
            </w:r>
          </w:p>
        </w:tc>
        <w:tc>
          <w:tcPr>
            <w:tcW w:w="241" w:type="dxa"/>
          </w:tcPr>
          <w:p w14:paraId="3E2A3565" w14:textId="77777777" w:rsidR="006D4E33" w:rsidRPr="00C22F07" w:rsidRDefault="006D4E33" w:rsidP="006D4E33">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744F3356" w14:textId="4606C708" w:rsidR="006D4E33" w:rsidRPr="00C22F07" w:rsidRDefault="006D4E33" w:rsidP="006D4E33">
            <w:pPr>
              <w:tabs>
                <w:tab w:val="decimal" w:pos="990"/>
              </w:tabs>
              <w:spacing w:line="240" w:lineRule="exact"/>
              <w:ind w:right="-110"/>
              <w:rPr>
                <w:rFonts w:ascii="CordiaUPC" w:hAnsi="CordiaUPC" w:cs="CordiaUPC"/>
                <w:sz w:val="26"/>
                <w:szCs w:val="26"/>
              </w:rPr>
            </w:pPr>
            <w:r w:rsidRPr="00C22F07">
              <w:rPr>
                <w:rFonts w:ascii="CordiaUPC" w:eastAsia="Times New Roman" w:hAnsi="CordiaUPC" w:cs="CordiaUPC"/>
                <w:sz w:val="26"/>
                <w:szCs w:val="26"/>
              </w:rPr>
              <w:t>95</w:t>
            </w:r>
          </w:p>
        </w:tc>
        <w:tc>
          <w:tcPr>
            <w:tcW w:w="259" w:type="dxa"/>
          </w:tcPr>
          <w:p w14:paraId="1D716DAB" w14:textId="77777777" w:rsidR="006D4E33" w:rsidRPr="001E24B8" w:rsidRDefault="006D4E33" w:rsidP="006D4E33">
            <w:pPr>
              <w:tabs>
                <w:tab w:val="decimal" w:pos="792"/>
              </w:tabs>
              <w:spacing w:line="240" w:lineRule="exact"/>
              <w:ind w:right="201"/>
              <w:jc w:val="right"/>
              <w:rPr>
                <w:rFonts w:ascii="CordiaUPC" w:hAnsi="CordiaUPC" w:cs="CordiaUPC"/>
                <w:sz w:val="26"/>
                <w:szCs w:val="26"/>
              </w:rPr>
            </w:pPr>
          </w:p>
        </w:tc>
        <w:tc>
          <w:tcPr>
            <w:tcW w:w="1185" w:type="dxa"/>
            <w:gridSpan w:val="2"/>
            <w:vAlign w:val="bottom"/>
          </w:tcPr>
          <w:p w14:paraId="238903AD" w14:textId="0E53D106" w:rsidR="006D4E33" w:rsidRPr="001E24B8" w:rsidRDefault="006D4E33" w:rsidP="006D4E33">
            <w:pPr>
              <w:tabs>
                <w:tab w:val="decimal" w:pos="890"/>
              </w:tabs>
              <w:spacing w:line="240" w:lineRule="exact"/>
              <w:rPr>
                <w:rFonts w:ascii="CordiaUPC" w:hAnsi="CordiaUPC" w:cs="CordiaUPC"/>
                <w:sz w:val="26"/>
                <w:szCs w:val="26"/>
              </w:rPr>
            </w:pPr>
            <w:r w:rsidRPr="00F11678">
              <w:rPr>
                <w:rFonts w:ascii="CordiaUPC" w:hAnsi="CordiaUPC" w:cs="CordiaUPC"/>
                <w:sz w:val="26"/>
                <w:szCs w:val="26"/>
              </w:rPr>
              <w:t>103</w:t>
            </w:r>
          </w:p>
        </w:tc>
      </w:tr>
      <w:tr w:rsidR="006D4E33" w:rsidRPr="00392524" w14:paraId="4543BA21" w14:textId="77777777" w:rsidTr="00542947">
        <w:tc>
          <w:tcPr>
            <w:tcW w:w="3600" w:type="dxa"/>
          </w:tcPr>
          <w:p w14:paraId="02E1AC55" w14:textId="77777777" w:rsidR="006D4E33" w:rsidRPr="001E24B8" w:rsidRDefault="006D4E33" w:rsidP="006D4E33">
            <w:pPr>
              <w:tabs>
                <w:tab w:val="left" w:pos="0"/>
              </w:tabs>
              <w:spacing w:line="240" w:lineRule="exact"/>
              <w:ind w:right="-18"/>
              <w:rPr>
                <w:rFonts w:ascii="CordiaUPC" w:hAnsi="CordiaUPC" w:cs="CordiaUPC"/>
                <w:sz w:val="26"/>
                <w:szCs w:val="26"/>
                <w:lang w:val="en-US"/>
              </w:rPr>
            </w:pPr>
            <w:r w:rsidRPr="001E24B8">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269CE10B" w14:textId="3971F61E" w:rsidR="006D4E33" w:rsidRPr="00C22F07" w:rsidRDefault="006D4E33" w:rsidP="006D4E33">
            <w:pPr>
              <w:tabs>
                <w:tab w:val="decimal" w:pos="860"/>
              </w:tabs>
              <w:spacing w:line="240" w:lineRule="exact"/>
              <w:ind w:right="-115"/>
              <w:rPr>
                <w:rFonts w:ascii="CordiaUPC" w:hAnsi="CordiaUPC" w:cs="CordiaUPC"/>
                <w:b/>
                <w:bCs/>
                <w:sz w:val="26"/>
                <w:szCs w:val="26"/>
              </w:rPr>
            </w:pPr>
            <w:r w:rsidRPr="00C22F07">
              <w:rPr>
                <w:rFonts w:ascii="CordiaUPC" w:eastAsia="Times New Roman" w:hAnsi="CordiaUPC" w:cs="CordiaUPC" w:hint="cs"/>
                <w:b/>
                <w:bCs/>
                <w:sz w:val="26"/>
                <w:szCs w:val="26"/>
                <w:cs/>
              </w:rPr>
              <w:t>95</w:t>
            </w:r>
          </w:p>
        </w:tc>
        <w:tc>
          <w:tcPr>
            <w:tcW w:w="236" w:type="dxa"/>
          </w:tcPr>
          <w:p w14:paraId="6B722442" w14:textId="77777777" w:rsidR="006D4E33" w:rsidRPr="00C22F07" w:rsidRDefault="006D4E33" w:rsidP="006D4E33">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14E5F0D7" w14:textId="06DCAAB2" w:rsidR="006D4E33" w:rsidRPr="00C22F07" w:rsidRDefault="006D4E33" w:rsidP="006D4E33">
            <w:pPr>
              <w:tabs>
                <w:tab w:val="decimal" w:pos="830"/>
              </w:tabs>
              <w:spacing w:line="240" w:lineRule="exact"/>
              <w:ind w:right="-105"/>
              <w:rPr>
                <w:rFonts w:ascii="CordiaUPC" w:hAnsi="CordiaUPC" w:cs="CordiaUPC"/>
                <w:b/>
                <w:bCs/>
                <w:sz w:val="26"/>
                <w:szCs w:val="26"/>
              </w:rPr>
            </w:pPr>
            <w:r w:rsidRPr="00C22F07">
              <w:rPr>
                <w:rFonts w:ascii="CordiaUPC" w:hAnsi="CordiaUPC" w:cs="CordiaUPC"/>
                <w:b/>
                <w:bCs/>
                <w:sz w:val="26"/>
                <w:szCs w:val="26"/>
              </w:rPr>
              <w:t>103</w:t>
            </w:r>
          </w:p>
        </w:tc>
        <w:tc>
          <w:tcPr>
            <w:tcW w:w="241" w:type="dxa"/>
          </w:tcPr>
          <w:p w14:paraId="54551B21" w14:textId="77777777" w:rsidR="006D4E33" w:rsidRPr="00C22F07"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5FFEB593" w14:textId="7C96518B" w:rsidR="006D4E33" w:rsidRPr="00C22F07" w:rsidRDefault="006D4E33" w:rsidP="006D4E33">
            <w:pPr>
              <w:tabs>
                <w:tab w:val="decimal" w:pos="990"/>
              </w:tabs>
              <w:spacing w:line="240" w:lineRule="exact"/>
              <w:ind w:right="-110"/>
              <w:rPr>
                <w:rFonts w:ascii="CordiaUPC" w:hAnsi="CordiaUPC" w:cs="CordiaUPC"/>
                <w:b/>
                <w:bCs/>
                <w:sz w:val="26"/>
                <w:szCs w:val="26"/>
              </w:rPr>
            </w:pPr>
            <w:r w:rsidRPr="00C22F07">
              <w:rPr>
                <w:rFonts w:ascii="CordiaUPC" w:eastAsia="Times New Roman" w:hAnsi="CordiaUPC" w:cs="CordiaUPC"/>
                <w:b/>
                <w:bCs/>
                <w:sz w:val="26"/>
                <w:szCs w:val="26"/>
              </w:rPr>
              <w:t>121</w:t>
            </w:r>
          </w:p>
        </w:tc>
        <w:tc>
          <w:tcPr>
            <w:tcW w:w="259" w:type="dxa"/>
          </w:tcPr>
          <w:p w14:paraId="4988BA85" w14:textId="77777777" w:rsidR="006D4E33" w:rsidRPr="001E24B8" w:rsidRDefault="006D4E33" w:rsidP="006D4E33">
            <w:pPr>
              <w:tabs>
                <w:tab w:val="decimal" w:pos="792"/>
              </w:tabs>
              <w:spacing w:line="240" w:lineRule="exact"/>
              <w:ind w:right="201"/>
              <w:jc w:val="right"/>
              <w:rPr>
                <w:rFonts w:ascii="CordiaUPC" w:hAnsi="CordiaUPC" w:cs="CordiaUPC"/>
                <w:b/>
                <w:bCs/>
                <w:sz w:val="26"/>
                <w:szCs w:val="26"/>
              </w:rPr>
            </w:pPr>
          </w:p>
        </w:tc>
        <w:tc>
          <w:tcPr>
            <w:tcW w:w="1185" w:type="dxa"/>
            <w:gridSpan w:val="2"/>
            <w:tcBorders>
              <w:top w:val="single" w:sz="4" w:space="0" w:color="auto"/>
              <w:bottom w:val="double" w:sz="4" w:space="0" w:color="auto"/>
            </w:tcBorders>
            <w:vAlign w:val="bottom"/>
          </w:tcPr>
          <w:p w14:paraId="1D684C4C" w14:textId="7408BB14" w:rsidR="006D4E33" w:rsidRPr="001E24B8" w:rsidRDefault="006D4E33" w:rsidP="006D4E33">
            <w:pPr>
              <w:tabs>
                <w:tab w:val="decimal" w:pos="890"/>
              </w:tabs>
              <w:spacing w:line="240" w:lineRule="exact"/>
              <w:rPr>
                <w:rFonts w:ascii="CordiaUPC" w:hAnsi="CordiaUPC" w:cs="CordiaUPC"/>
                <w:b/>
                <w:bCs/>
                <w:sz w:val="26"/>
                <w:szCs w:val="26"/>
              </w:rPr>
            </w:pPr>
            <w:r w:rsidRPr="00F11678">
              <w:rPr>
                <w:rFonts w:ascii="CordiaUPC" w:hAnsi="CordiaUPC" w:cs="CordiaUPC"/>
                <w:b/>
                <w:bCs/>
                <w:sz w:val="26"/>
                <w:szCs w:val="26"/>
              </w:rPr>
              <w:t>146</w:t>
            </w:r>
          </w:p>
        </w:tc>
      </w:tr>
      <w:tr w:rsidR="006D4E33" w:rsidRPr="00392524" w14:paraId="6939C8D0" w14:textId="77777777" w:rsidTr="00542947">
        <w:tc>
          <w:tcPr>
            <w:tcW w:w="3600" w:type="dxa"/>
          </w:tcPr>
          <w:p w14:paraId="562696C7" w14:textId="77777777" w:rsidR="006D4E33" w:rsidRPr="00392524" w:rsidRDefault="006D4E33" w:rsidP="006D4E33">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260" w:type="dxa"/>
          </w:tcPr>
          <w:p w14:paraId="21733B11" w14:textId="77777777" w:rsidR="006D4E33" w:rsidRPr="00392524" w:rsidRDefault="006D4E33" w:rsidP="006D4E33">
            <w:pPr>
              <w:tabs>
                <w:tab w:val="decimal" w:pos="860"/>
              </w:tabs>
              <w:spacing w:line="240" w:lineRule="exact"/>
              <w:ind w:right="-115"/>
              <w:rPr>
                <w:rFonts w:ascii="CordiaUPC" w:hAnsi="CordiaUPC" w:cs="CordiaUPC"/>
                <w:sz w:val="26"/>
                <w:szCs w:val="26"/>
              </w:rPr>
            </w:pPr>
          </w:p>
        </w:tc>
        <w:tc>
          <w:tcPr>
            <w:tcW w:w="236" w:type="dxa"/>
          </w:tcPr>
          <w:p w14:paraId="5CADCECB"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114" w:type="dxa"/>
          </w:tcPr>
          <w:p w14:paraId="12E336DD" w14:textId="77777777" w:rsidR="006D4E33" w:rsidRPr="00392524" w:rsidRDefault="006D4E33" w:rsidP="006D4E33">
            <w:pPr>
              <w:tabs>
                <w:tab w:val="decimal" w:pos="830"/>
              </w:tabs>
              <w:spacing w:line="240" w:lineRule="exact"/>
              <w:ind w:right="-105"/>
              <w:rPr>
                <w:rFonts w:ascii="CordiaUPC" w:hAnsi="CordiaUPC" w:cs="CordiaUPC"/>
                <w:sz w:val="26"/>
                <w:szCs w:val="26"/>
              </w:rPr>
            </w:pPr>
          </w:p>
        </w:tc>
        <w:tc>
          <w:tcPr>
            <w:tcW w:w="241" w:type="dxa"/>
          </w:tcPr>
          <w:p w14:paraId="31BC6C17"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248B83DA" w14:textId="77777777" w:rsidR="006D4E33" w:rsidRPr="00392524" w:rsidRDefault="006D4E33" w:rsidP="006D4E33">
            <w:pPr>
              <w:tabs>
                <w:tab w:val="decimal" w:pos="990"/>
              </w:tabs>
              <w:spacing w:line="240" w:lineRule="exact"/>
              <w:ind w:right="-110"/>
              <w:rPr>
                <w:rFonts w:ascii="CordiaUPC" w:hAnsi="CordiaUPC" w:cs="CordiaUPC"/>
                <w:sz w:val="26"/>
                <w:szCs w:val="26"/>
              </w:rPr>
            </w:pPr>
          </w:p>
        </w:tc>
        <w:tc>
          <w:tcPr>
            <w:tcW w:w="274" w:type="dxa"/>
            <w:gridSpan w:val="2"/>
          </w:tcPr>
          <w:p w14:paraId="174DFF57"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2649687A" w14:textId="77777777" w:rsidR="006D4E33" w:rsidRPr="00392524" w:rsidRDefault="006D4E33" w:rsidP="006D4E33">
            <w:pPr>
              <w:tabs>
                <w:tab w:val="decimal" w:pos="890"/>
              </w:tabs>
              <w:spacing w:line="240" w:lineRule="exact"/>
              <w:rPr>
                <w:rFonts w:ascii="CordiaUPC" w:hAnsi="CordiaUPC" w:cs="CordiaUPC"/>
                <w:sz w:val="26"/>
                <w:szCs w:val="26"/>
              </w:rPr>
            </w:pPr>
          </w:p>
        </w:tc>
      </w:tr>
      <w:tr w:rsidR="006D4E33" w:rsidRPr="00392524" w14:paraId="62717971" w14:textId="77777777" w:rsidTr="00542947">
        <w:tc>
          <w:tcPr>
            <w:tcW w:w="3600" w:type="dxa"/>
          </w:tcPr>
          <w:p w14:paraId="44BC5229" w14:textId="77777777" w:rsidR="006D4E33" w:rsidRPr="006D4E33" w:rsidRDefault="006D4E33" w:rsidP="006D4E33">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6D4E33">
              <w:rPr>
                <w:rFonts w:ascii="CordiaUPC" w:hAnsi="CordiaUPC" w:cs="CordiaUPC" w:hint="cs"/>
                <w:b/>
                <w:bCs/>
                <w:sz w:val="26"/>
                <w:szCs w:val="26"/>
                <w:lang w:val="en-US"/>
              </w:rPr>
              <w:t>Deposits (including interbank and money market items - liabilities)</w:t>
            </w:r>
          </w:p>
        </w:tc>
        <w:tc>
          <w:tcPr>
            <w:tcW w:w="1260" w:type="dxa"/>
          </w:tcPr>
          <w:p w14:paraId="07A8C72A" w14:textId="77777777" w:rsidR="006D4E33" w:rsidRPr="006D4E33" w:rsidRDefault="006D4E33" w:rsidP="006D4E33">
            <w:pPr>
              <w:tabs>
                <w:tab w:val="decimal" w:pos="860"/>
              </w:tabs>
              <w:spacing w:line="240" w:lineRule="exact"/>
              <w:ind w:right="-115"/>
              <w:rPr>
                <w:rFonts w:ascii="CordiaUPC" w:hAnsi="CordiaUPC" w:cs="CordiaUPC"/>
                <w:sz w:val="26"/>
                <w:szCs w:val="26"/>
              </w:rPr>
            </w:pPr>
          </w:p>
        </w:tc>
        <w:tc>
          <w:tcPr>
            <w:tcW w:w="236" w:type="dxa"/>
          </w:tcPr>
          <w:p w14:paraId="70ED48AF"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14" w:type="dxa"/>
          </w:tcPr>
          <w:p w14:paraId="5A0A44C7" w14:textId="77777777" w:rsidR="006D4E33" w:rsidRPr="006D4E33" w:rsidRDefault="006D4E33" w:rsidP="006D4E33">
            <w:pPr>
              <w:tabs>
                <w:tab w:val="decimal" w:pos="830"/>
              </w:tabs>
              <w:spacing w:line="240" w:lineRule="exact"/>
              <w:ind w:right="-105"/>
              <w:rPr>
                <w:rFonts w:ascii="CordiaUPC" w:hAnsi="CordiaUPC" w:cs="CordiaUPC"/>
                <w:sz w:val="26"/>
                <w:szCs w:val="26"/>
              </w:rPr>
            </w:pPr>
          </w:p>
        </w:tc>
        <w:tc>
          <w:tcPr>
            <w:tcW w:w="241" w:type="dxa"/>
          </w:tcPr>
          <w:p w14:paraId="56FD7303"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5432296F" w14:textId="77777777" w:rsidR="006D4E33" w:rsidRPr="006D4E33" w:rsidRDefault="006D4E33" w:rsidP="006D4E33">
            <w:pPr>
              <w:tabs>
                <w:tab w:val="decimal" w:pos="990"/>
              </w:tabs>
              <w:spacing w:line="240" w:lineRule="exact"/>
              <w:ind w:right="-110"/>
              <w:rPr>
                <w:rFonts w:ascii="CordiaUPC" w:hAnsi="CordiaUPC" w:cs="CordiaUPC"/>
                <w:sz w:val="26"/>
                <w:szCs w:val="26"/>
              </w:rPr>
            </w:pPr>
          </w:p>
        </w:tc>
        <w:tc>
          <w:tcPr>
            <w:tcW w:w="274" w:type="dxa"/>
            <w:gridSpan w:val="2"/>
          </w:tcPr>
          <w:p w14:paraId="236C5E05"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0F5F9F5D" w14:textId="77777777" w:rsidR="006D4E33" w:rsidRPr="006D4E33" w:rsidRDefault="006D4E33" w:rsidP="006D4E33">
            <w:pPr>
              <w:tabs>
                <w:tab w:val="decimal" w:pos="890"/>
              </w:tabs>
              <w:spacing w:line="240" w:lineRule="exact"/>
              <w:rPr>
                <w:rFonts w:ascii="CordiaUPC" w:hAnsi="CordiaUPC" w:cs="CordiaUPC"/>
                <w:sz w:val="26"/>
                <w:szCs w:val="26"/>
              </w:rPr>
            </w:pPr>
          </w:p>
        </w:tc>
      </w:tr>
      <w:tr w:rsidR="006D4E33" w:rsidRPr="00392524" w14:paraId="78BB2580" w14:textId="77777777">
        <w:tc>
          <w:tcPr>
            <w:tcW w:w="3600" w:type="dxa"/>
            <w:vAlign w:val="bottom"/>
          </w:tcPr>
          <w:p w14:paraId="364CC8E8" w14:textId="7DF254F5" w:rsidR="006D4E33" w:rsidRPr="006D4E33" w:rsidRDefault="006D4E33" w:rsidP="006D4E33">
            <w:pPr>
              <w:tabs>
                <w:tab w:val="left" w:pos="993"/>
              </w:tabs>
              <w:spacing w:line="240" w:lineRule="exact"/>
              <w:ind w:left="162" w:right="-108" w:hanging="153"/>
              <w:rPr>
                <w:rFonts w:ascii="CordiaUPC" w:hAnsi="CordiaUPC" w:cs="CordiaUPC"/>
                <w:sz w:val="26"/>
                <w:szCs w:val="26"/>
                <w:lang w:val="en-US"/>
              </w:rPr>
            </w:pPr>
            <w:proofErr w:type="spellStart"/>
            <w:r w:rsidRPr="006D4E33">
              <w:rPr>
                <w:rFonts w:ascii="CordiaUPC" w:hAnsi="CordiaUPC" w:cs="CordiaUPC" w:hint="cs"/>
                <w:sz w:val="26"/>
                <w:szCs w:val="26"/>
                <w:lang w:val="en-US"/>
              </w:rPr>
              <w:t>Phahonyothin</w:t>
            </w:r>
            <w:proofErr w:type="spellEnd"/>
            <w:r w:rsidRPr="006D4E33">
              <w:rPr>
                <w:rFonts w:ascii="CordiaUPC" w:hAnsi="CordiaUPC" w:cs="CordiaUPC" w:hint="cs"/>
                <w:sz w:val="26"/>
                <w:szCs w:val="26"/>
                <w:lang w:val="en-US"/>
              </w:rPr>
              <w:t xml:space="preserve"> Asset Management Co., Ltd.</w:t>
            </w:r>
          </w:p>
        </w:tc>
        <w:tc>
          <w:tcPr>
            <w:tcW w:w="1260" w:type="dxa"/>
          </w:tcPr>
          <w:p w14:paraId="3AC4327D" w14:textId="4C242508" w:rsidR="006D4E33" w:rsidRPr="00C22F07" w:rsidRDefault="006D4E33" w:rsidP="006D4E33">
            <w:pPr>
              <w:tabs>
                <w:tab w:val="decimal" w:pos="860"/>
              </w:tabs>
              <w:spacing w:line="240" w:lineRule="exact"/>
              <w:ind w:right="-115"/>
              <w:rPr>
                <w:rFonts w:ascii="CordiaUPC" w:hAnsi="CordiaUPC" w:cs="CordiaUPC"/>
                <w:sz w:val="26"/>
                <w:szCs w:val="26"/>
              </w:rPr>
            </w:pPr>
            <w:r w:rsidRPr="00C22F07">
              <w:rPr>
                <w:rFonts w:ascii="CordiaUPC" w:eastAsia="Times New Roman" w:hAnsi="CordiaUPC" w:cs="CordiaUPC"/>
                <w:sz w:val="26"/>
                <w:szCs w:val="26"/>
              </w:rPr>
              <w:t>-</w:t>
            </w:r>
          </w:p>
        </w:tc>
        <w:tc>
          <w:tcPr>
            <w:tcW w:w="236" w:type="dxa"/>
          </w:tcPr>
          <w:p w14:paraId="13D1C6D2"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14" w:type="dxa"/>
          </w:tcPr>
          <w:p w14:paraId="71C51EDB" w14:textId="54B23356" w:rsidR="006D4E33" w:rsidRPr="006D4E33" w:rsidRDefault="006D4E33" w:rsidP="006D4E33">
            <w:pPr>
              <w:tabs>
                <w:tab w:val="decimal" w:pos="830"/>
              </w:tabs>
              <w:spacing w:line="240" w:lineRule="exact"/>
              <w:ind w:right="-105"/>
              <w:rPr>
                <w:rFonts w:ascii="CordiaUPC" w:hAnsi="CordiaUPC" w:cs="CordiaUPC"/>
                <w:sz w:val="26"/>
                <w:szCs w:val="26"/>
              </w:rPr>
            </w:pPr>
            <w:r w:rsidRPr="006D4E33">
              <w:rPr>
                <w:rFonts w:ascii="CordiaUPC" w:hAnsi="CordiaUPC" w:cs="CordiaUPC"/>
                <w:sz w:val="26"/>
                <w:szCs w:val="26"/>
              </w:rPr>
              <w:t>-</w:t>
            </w:r>
          </w:p>
        </w:tc>
        <w:tc>
          <w:tcPr>
            <w:tcW w:w="241" w:type="dxa"/>
          </w:tcPr>
          <w:p w14:paraId="323DBD15"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058B9C7C" w14:textId="368A7760" w:rsidR="006D4E33" w:rsidRPr="006D4E33" w:rsidRDefault="006D4E33" w:rsidP="006D4E33">
            <w:pPr>
              <w:tabs>
                <w:tab w:val="decimal" w:pos="990"/>
              </w:tabs>
              <w:spacing w:line="240" w:lineRule="exact"/>
              <w:ind w:right="-110"/>
              <w:rPr>
                <w:rFonts w:ascii="CordiaUPC" w:hAnsi="CordiaUPC" w:cs="CordiaUPC"/>
                <w:sz w:val="26"/>
                <w:szCs w:val="26"/>
              </w:rPr>
            </w:pPr>
            <w:r w:rsidRPr="006D4E33">
              <w:rPr>
                <w:rFonts w:ascii="CordiaUPC" w:eastAsia="Times New Roman" w:hAnsi="CordiaUPC" w:cs="CordiaUPC"/>
                <w:sz w:val="26"/>
                <w:szCs w:val="26"/>
              </w:rPr>
              <w:t>1,132</w:t>
            </w:r>
          </w:p>
        </w:tc>
        <w:tc>
          <w:tcPr>
            <w:tcW w:w="274" w:type="dxa"/>
            <w:gridSpan w:val="2"/>
          </w:tcPr>
          <w:p w14:paraId="57FEE9F5"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69623C96" w14:textId="53685FA7" w:rsidR="006D4E33" w:rsidRPr="006D4E33" w:rsidRDefault="006D4E33" w:rsidP="006D4E33">
            <w:pPr>
              <w:tabs>
                <w:tab w:val="decimal" w:pos="890"/>
              </w:tabs>
              <w:spacing w:line="240" w:lineRule="exact"/>
              <w:rPr>
                <w:rFonts w:ascii="CordiaUPC" w:hAnsi="CordiaUPC" w:cs="CordiaUPC"/>
                <w:sz w:val="26"/>
                <w:szCs w:val="26"/>
              </w:rPr>
            </w:pPr>
            <w:r w:rsidRPr="006D4E33">
              <w:rPr>
                <w:rFonts w:ascii="CordiaUPC" w:hAnsi="CordiaUPC" w:cs="CordiaUPC"/>
                <w:sz w:val="26"/>
                <w:szCs w:val="26"/>
              </w:rPr>
              <w:t>53</w:t>
            </w:r>
          </w:p>
        </w:tc>
      </w:tr>
      <w:tr w:rsidR="006D4E33" w:rsidRPr="00392524" w14:paraId="7E75DAB2" w14:textId="77777777" w:rsidTr="00542947">
        <w:tc>
          <w:tcPr>
            <w:tcW w:w="3600" w:type="dxa"/>
          </w:tcPr>
          <w:p w14:paraId="3649E503" w14:textId="05446C13" w:rsidR="006D4E33" w:rsidRPr="006D4E33" w:rsidRDefault="006D4E33" w:rsidP="006D4E33">
            <w:pPr>
              <w:tabs>
                <w:tab w:val="left" w:pos="993"/>
              </w:tabs>
              <w:spacing w:line="240" w:lineRule="exact"/>
              <w:ind w:left="162" w:right="-108" w:hanging="153"/>
              <w:rPr>
                <w:rFonts w:ascii="CordiaUPC" w:hAnsi="CordiaUPC" w:cs="CordiaUPC"/>
                <w:sz w:val="26"/>
                <w:szCs w:val="26"/>
              </w:rPr>
            </w:pPr>
            <w:r w:rsidRPr="006D4E33">
              <w:rPr>
                <w:rFonts w:ascii="CordiaUPC" w:hAnsi="CordiaUPC" w:cs="CordiaUPC"/>
                <w:sz w:val="26"/>
                <w:szCs w:val="26"/>
              </w:rPr>
              <w:t>TBCO PCL.</w:t>
            </w:r>
          </w:p>
        </w:tc>
        <w:tc>
          <w:tcPr>
            <w:tcW w:w="1260" w:type="dxa"/>
          </w:tcPr>
          <w:p w14:paraId="4BE37A42" w14:textId="21AD7F65" w:rsidR="006D4E33" w:rsidRPr="00C22F07" w:rsidRDefault="006D4E33" w:rsidP="006D4E33">
            <w:pPr>
              <w:tabs>
                <w:tab w:val="decimal" w:pos="860"/>
              </w:tabs>
              <w:spacing w:line="240" w:lineRule="exact"/>
              <w:ind w:right="-115"/>
              <w:rPr>
                <w:rFonts w:ascii="CordiaUPC" w:hAnsi="CordiaUPC" w:cs="CordiaUPC"/>
                <w:sz w:val="26"/>
                <w:szCs w:val="26"/>
              </w:rPr>
            </w:pPr>
            <w:r w:rsidRPr="00C22F07">
              <w:rPr>
                <w:rFonts w:ascii="CordiaUPC" w:eastAsia="Times New Roman" w:hAnsi="CordiaUPC" w:cs="CordiaUPC"/>
                <w:sz w:val="26"/>
                <w:szCs w:val="26"/>
              </w:rPr>
              <w:t>-</w:t>
            </w:r>
          </w:p>
        </w:tc>
        <w:tc>
          <w:tcPr>
            <w:tcW w:w="236" w:type="dxa"/>
          </w:tcPr>
          <w:p w14:paraId="70D60B78"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14" w:type="dxa"/>
          </w:tcPr>
          <w:p w14:paraId="5E82DE19" w14:textId="0456408A" w:rsidR="006D4E33" w:rsidRPr="006D4E33" w:rsidRDefault="006D4E33" w:rsidP="006D4E33">
            <w:pPr>
              <w:tabs>
                <w:tab w:val="decimal" w:pos="830"/>
              </w:tabs>
              <w:spacing w:line="240" w:lineRule="exact"/>
              <w:ind w:right="-105"/>
              <w:rPr>
                <w:rFonts w:ascii="CordiaUPC" w:hAnsi="CordiaUPC" w:cs="CordiaUPC"/>
                <w:sz w:val="26"/>
                <w:szCs w:val="26"/>
              </w:rPr>
            </w:pPr>
            <w:r w:rsidRPr="006D4E33">
              <w:rPr>
                <w:rFonts w:ascii="CordiaUPC" w:hAnsi="CordiaUPC" w:cs="CordiaUPC"/>
                <w:sz w:val="26"/>
                <w:szCs w:val="26"/>
              </w:rPr>
              <w:t>-</w:t>
            </w:r>
          </w:p>
        </w:tc>
        <w:tc>
          <w:tcPr>
            <w:tcW w:w="241" w:type="dxa"/>
          </w:tcPr>
          <w:p w14:paraId="5D8F4750"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5CAFA6EC" w14:textId="7912717E" w:rsidR="006D4E33" w:rsidRPr="006D4E33" w:rsidRDefault="006D4E33" w:rsidP="006D4E33">
            <w:pPr>
              <w:tabs>
                <w:tab w:val="decimal" w:pos="990"/>
              </w:tabs>
              <w:spacing w:line="240" w:lineRule="exact"/>
              <w:ind w:right="-110"/>
              <w:rPr>
                <w:rFonts w:ascii="CordiaUPC" w:hAnsi="CordiaUPC" w:cs="CordiaUPC"/>
                <w:sz w:val="26"/>
                <w:szCs w:val="26"/>
              </w:rPr>
            </w:pPr>
            <w:r w:rsidRPr="006D4E33">
              <w:rPr>
                <w:rFonts w:ascii="CordiaUPC" w:eastAsia="Times New Roman" w:hAnsi="CordiaUPC" w:cs="CordiaUPC"/>
                <w:sz w:val="26"/>
                <w:szCs w:val="26"/>
              </w:rPr>
              <w:t>309</w:t>
            </w:r>
          </w:p>
        </w:tc>
        <w:tc>
          <w:tcPr>
            <w:tcW w:w="274" w:type="dxa"/>
            <w:gridSpan w:val="2"/>
          </w:tcPr>
          <w:p w14:paraId="59A383EC"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7108ECEB" w14:textId="7BF6A8CC" w:rsidR="006D4E33" w:rsidRPr="006D4E33" w:rsidRDefault="006D4E33" w:rsidP="006D4E33">
            <w:pPr>
              <w:tabs>
                <w:tab w:val="decimal" w:pos="890"/>
              </w:tabs>
              <w:spacing w:line="240" w:lineRule="exact"/>
              <w:rPr>
                <w:rFonts w:ascii="CordiaUPC" w:hAnsi="CordiaUPC" w:cs="CordiaUPC"/>
                <w:sz w:val="26"/>
                <w:szCs w:val="26"/>
              </w:rPr>
            </w:pPr>
            <w:r w:rsidRPr="006D4E33">
              <w:rPr>
                <w:rFonts w:ascii="CordiaUPC" w:hAnsi="CordiaUPC" w:cs="CordiaUPC"/>
                <w:sz w:val="26"/>
                <w:szCs w:val="26"/>
              </w:rPr>
              <w:t>322</w:t>
            </w:r>
          </w:p>
        </w:tc>
      </w:tr>
      <w:tr w:rsidR="006D4E33" w:rsidRPr="00392524" w14:paraId="42645FE8" w14:textId="77777777" w:rsidTr="00542947">
        <w:tc>
          <w:tcPr>
            <w:tcW w:w="3600" w:type="dxa"/>
          </w:tcPr>
          <w:p w14:paraId="3E9A85A1" w14:textId="77777777" w:rsidR="006D4E33" w:rsidRPr="006D4E33" w:rsidRDefault="006D4E33" w:rsidP="006D4E33">
            <w:pPr>
              <w:tabs>
                <w:tab w:val="left" w:pos="993"/>
              </w:tabs>
              <w:spacing w:line="240" w:lineRule="exact"/>
              <w:ind w:left="162" w:right="-108" w:hanging="153"/>
              <w:rPr>
                <w:rFonts w:ascii="CordiaUPC" w:hAnsi="CordiaUPC" w:cs="CordiaUPC"/>
                <w:sz w:val="26"/>
                <w:szCs w:val="26"/>
                <w:lang w:val="en-US"/>
              </w:rPr>
            </w:pPr>
            <w:proofErr w:type="spellStart"/>
            <w:r w:rsidRPr="006D4E33">
              <w:rPr>
                <w:rFonts w:ascii="CordiaUPC" w:hAnsi="CordiaUPC" w:cs="CordiaUPC"/>
                <w:sz w:val="26"/>
                <w:szCs w:val="26"/>
              </w:rPr>
              <w:t>TMBThanachart</w:t>
            </w:r>
            <w:proofErr w:type="spellEnd"/>
            <w:r w:rsidRPr="006D4E33">
              <w:rPr>
                <w:rFonts w:ascii="CordiaUPC" w:hAnsi="CordiaUPC" w:cs="CordiaUPC"/>
                <w:sz w:val="26"/>
                <w:szCs w:val="26"/>
              </w:rPr>
              <w:t xml:space="preserve"> Broker Co., Ltd. </w:t>
            </w:r>
          </w:p>
        </w:tc>
        <w:tc>
          <w:tcPr>
            <w:tcW w:w="1260" w:type="dxa"/>
          </w:tcPr>
          <w:p w14:paraId="49053B24" w14:textId="17FD1737" w:rsidR="006D4E33" w:rsidRPr="00C22F07" w:rsidRDefault="006D4E33" w:rsidP="006D4E33">
            <w:pPr>
              <w:tabs>
                <w:tab w:val="decimal" w:pos="860"/>
              </w:tabs>
              <w:spacing w:line="240" w:lineRule="exact"/>
              <w:ind w:right="-115"/>
              <w:rPr>
                <w:rFonts w:ascii="CordiaUPC" w:hAnsi="CordiaUPC" w:cs="CordiaUPC"/>
                <w:sz w:val="26"/>
                <w:szCs w:val="26"/>
              </w:rPr>
            </w:pPr>
            <w:r w:rsidRPr="00C22F07">
              <w:rPr>
                <w:rFonts w:ascii="CordiaUPC" w:eastAsia="Times New Roman" w:hAnsi="CordiaUPC" w:cs="CordiaUPC"/>
                <w:sz w:val="26"/>
                <w:szCs w:val="26"/>
              </w:rPr>
              <w:t>-</w:t>
            </w:r>
          </w:p>
        </w:tc>
        <w:tc>
          <w:tcPr>
            <w:tcW w:w="236" w:type="dxa"/>
          </w:tcPr>
          <w:p w14:paraId="68BAC31F"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14" w:type="dxa"/>
          </w:tcPr>
          <w:p w14:paraId="5FDC5D71" w14:textId="782E27D1" w:rsidR="006D4E33" w:rsidRPr="006D4E33" w:rsidRDefault="006D4E33" w:rsidP="006D4E33">
            <w:pPr>
              <w:tabs>
                <w:tab w:val="decimal" w:pos="830"/>
              </w:tabs>
              <w:spacing w:line="240" w:lineRule="exact"/>
              <w:ind w:right="-105"/>
              <w:rPr>
                <w:rFonts w:ascii="CordiaUPC" w:hAnsi="CordiaUPC" w:cs="CordiaUPC"/>
                <w:sz w:val="26"/>
                <w:szCs w:val="26"/>
              </w:rPr>
            </w:pPr>
            <w:r w:rsidRPr="006D4E33">
              <w:rPr>
                <w:rFonts w:ascii="CordiaUPC" w:hAnsi="CordiaUPC" w:cs="CordiaUPC"/>
                <w:sz w:val="26"/>
                <w:szCs w:val="26"/>
              </w:rPr>
              <w:t>-</w:t>
            </w:r>
          </w:p>
        </w:tc>
        <w:tc>
          <w:tcPr>
            <w:tcW w:w="241" w:type="dxa"/>
          </w:tcPr>
          <w:p w14:paraId="23F9A872"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3BBFE293" w14:textId="5398E3E3" w:rsidR="006D4E33" w:rsidRPr="006D4E33" w:rsidRDefault="006D4E33" w:rsidP="006D4E33">
            <w:pPr>
              <w:tabs>
                <w:tab w:val="decimal" w:pos="990"/>
              </w:tabs>
              <w:spacing w:line="240" w:lineRule="exact"/>
              <w:ind w:right="-110"/>
              <w:rPr>
                <w:rFonts w:ascii="CordiaUPC" w:hAnsi="CordiaUPC" w:cs="CordiaUPC"/>
                <w:sz w:val="26"/>
                <w:szCs w:val="26"/>
              </w:rPr>
            </w:pPr>
            <w:r w:rsidRPr="006D4E33">
              <w:rPr>
                <w:rFonts w:ascii="CordiaUPC" w:eastAsia="Times New Roman" w:hAnsi="CordiaUPC" w:cs="CordiaUPC"/>
                <w:sz w:val="26"/>
                <w:szCs w:val="26"/>
              </w:rPr>
              <w:t>401</w:t>
            </w:r>
          </w:p>
        </w:tc>
        <w:tc>
          <w:tcPr>
            <w:tcW w:w="274" w:type="dxa"/>
            <w:gridSpan w:val="2"/>
          </w:tcPr>
          <w:p w14:paraId="4B63EDFB"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53AD8216" w14:textId="65FD3CE0" w:rsidR="006D4E33" w:rsidRPr="006D4E33" w:rsidRDefault="006D4E33" w:rsidP="006D4E33">
            <w:pPr>
              <w:tabs>
                <w:tab w:val="decimal" w:pos="890"/>
              </w:tabs>
              <w:spacing w:line="240" w:lineRule="exact"/>
              <w:ind w:right="140"/>
              <w:rPr>
                <w:rFonts w:ascii="CordiaUPC" w:hAnsi="CordiaUPC" w:cs="CordiaUPC"/>
                <w:sz w:val="26"/>
                <w:szCs w:val="26"/>
              </w:rPr>
            </w:pPr>
            <w:r w:rsidRPr="006D4E33">
              <w:rPr>
                <w:rFonts w:ascii="CordiaUPC" w:hAnsi="CordiaUPC" w:cs="CordiaUPC"/>
                <w:sz w:val="26"/>
                <w:szCs w:val="26"/>
              </w:rPr>
              <w:t>335</w:t>
            </w:r>
          </w:p>
        </w:tc>
      </w:tr>
      <w:tr w:rsidR="006D4E33" w:rsidRPr="00392524" w14:paraId="019D144C" w14:textId="77777777">
        <w:tc>
          <w:tcPr>
            <w:tcW w:w="3600" w:type="dxa"/>
          </w:tcPr>
          <w:p w14:paraId="2F712135" w14:textId="2C4737A4" w:rsidR="006D4E33" w:rsidRPr="006D4E33" w:rsidRDefault="006D4E33" w:rsidP="006D4E33">
            <w:pPr>
              <w:tabs>
                <w:tab w:val="left" w:pos="993"/>
              </w:tabs>
              <w:spacing w:line="240" w:lineRule="exact"/>
              <w:ind w:right="-18"/>
              <w:rPr>
                <w:rFonts w:ascii="CordiaUPC" w:hAnsi="CordiaUPC" w:cs="CordiaUPC"/>
                <w:sz w:val="26"/>
                <w:szCs w:val="26"/>
                <w:lang w:val="en-US"/>
              </w:rPr>
            </w:pPr>
            <w:r w:rsidRPr="006D4E33">
              <w:rPr>
                <w:rFonts w:ascii="CordiaUPC" w:hAnsi="CordiaUPC" w:cs="CordiaUPC"/>
                <w:sz w:val="26"/>
                <w:szCs w:val="26"/>
              </w:rPr>
              <w:t>TTB Consumer Co., Ltd.</w:t>
            </w:r>
          </w:p>
        </w:tc>
        <w:tc>
          <w:tcPr>
            <w:tcW w:w="1260" w:type="dxa"/>
          </w:tcPr>
          <w:p w14:paraId="2213BD75" w14:textId="6370646E" w:rsidR="006D4E33" w:rsidRPr="00C22F07" w:rsidRDefault="006D4E33" w:rsidP="006D4E33">
            <w:pPr>
              <w:tabs>
                <w:tab w:val="decimal" w:pos="860"/>
              </w:tabs>
              <w:spacing w:line="240" w:lineRule="exact"/>
              <w:ind w:right="-115"/>
              <w:rPr>
                <w:rFonts w:ascii="CordiaUPC" w:hAnsi="CordiaUPC" w:cs="CordiaUPC"/>
                <w:sz w:val="26"/>
                <w:szCs w:val="26"/>
                <w:lang w:val="en-US"/>
              </w:rPr>
            </w:pPr>
            <w:r w:rsidRPr="00C22F07">
              <w:rPr>
                <w:rFonts w:ascii="CordiaUPC" w:eastAsia="Times New Roman" w:hAnsi="CordiaUPC" w:cs="CordiaUPC"/>
                <w:sz w:val="26"/>
                <w:szCs w:val="26"/>
              </w:rPr>
              <w:t>-</w:t>
            </w:r>
          </w:p>
        </w:tc>
        <w:tc>
          <w:tcPr>
            <w:tcW w:w="236" w:type="dxa"/>
          </w:tcPr>
          <w:p w14:paraId="6A57E4C1"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14" w:type="dxa"/>
          </w:tcPr>
          <w:p w14:paraId="48EFA33E" w14:textId="54B0C729" w:rsidR="006D4E33" w:rsidRPr="006D4E33" w:rsidRDefault="006D4E33" w:rsidP="006D4E33">
            <w:pPr>
              <w:tabs>
                <w:tab w:val="decimal" w:pos="830"/>
              </w:tabs>
              <w:spacing w:line="240" w:lineRule="exact"/>
              <w:ind w:right="-105"/>
              <w:rPr>
                <w:rFonts w:ascii="CordiaUPC" w:hAnsi="CordiaUPC" w:cs="CordiaUPC"/>
                <w:sz w:val="26"/>
                <w:szCs w:val="26"/>
                <w:lang w:val="en-US"/>
              </w:rPr>
            </w:pPr>
            <w:r w:rsidRPr="006D4E33">
              <w:rPr>
                <w:rFonts w:ascii="CordiaUPC" w:hAnsi="CordiaUPC" w:cs="CordiaUPC"/>
                <w:sz w:val="26"/>
                <w:szCs w:val="26"/>
                <w:lang w:val="en-US"/>
              </w:rPr>
              <w:t>-</w:t>
            </w:r>
          </w:p>
        </w:tc>
        <w:tc>
          <w:tcPr>
            <w:tcW w:w="241" w:type="dxa"/>
            <w:vAlign w:val="bottom"/>
          </w:tcPr>
          <w:p w14:paraId="2C566747" w14:textId="77777777" w:rsidR="006D4E33" w:rsidRPr="006D4E33" w:rsidRDefault="006D4E33" w:rsidP="006D4E33">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09C4DBE6" w14:textId="2B6B51B5" w:rsidR="006D4E33" w:rsidRPr="006D4E33" w:rsidRDefault="006D4E33" w:rsidP="006D4E33">
            <w:pPr>
              <w:tabs>
                <w:tab w:val="decimal" w:pos="990"/>
              </w:tabs>
              <w:spacing w:line="240" w:lineRule="exact"/>
              <w:ind w:right="-110"/>
              <w:rPr>
                <w:rFonts w:ascii="CordiaUPC" w:hAnsi="CordiaUPC" w:cs="CordiaUPC"/>
                <w:sz w:val="26"/>
                <w:szCs w:val="26"/>
              </w:rPr>
            </w:pPr>
            <w:r w:rsidRPr="006D4E33">
              <w:rPr>
                <w:rFonts w:ascii="CordiaUPC" w:eastAsia="Times New Roman" w:hAnsi="CordiaUPC" w:cs="CordiaUPC"/>
                <w:sz w:val="26"/>
                <w:szCs w:val="26"/>
              </w:rPr>
              <w:t>77</w:t>
            </w:r>
          </w:p>
        </w:tc>
        <w:tc>
          <w:tcPr>
            <w:tcW w:w="274" w:type="dxa"/>
            <w:gridSpan w:val="2"/>
          </w:tcPr>
          <w:p w14:paraId="6034B682"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614A7CA8" w14:textId="59E467D4" w:rsidR="006D4E33" w:rsidRPr="006D4E33" w:rsidRDefault="006D4E33" w:rsidP="006D4E33">
            <w:pPr>
              <w:tabs>
                <w:tab w:val="decimal" w:pos="890"/>
              </w:tabs>
              <w:spacing w:line="240" w:lineRule="exact"/>
              <w:rPr>
                <w:rFonts w:ascii="CordiaUPC" w:hAnsi="CordiaUPC" w:cs="CordiaUPC"/>
                <w:sz w:val="26"/>
                <w:szCs w:val="26"/>
              </w:rPr>
            </w:pPr>
            <w:r w:rsidRPr="006D4E33">
              <w:rPr>
                <w:rFonts w:ascii="CordiaUPC" w:hAnsi="CordiaUPC" w:cs="CordiaUPC"/>
                <w:sz w:val="26"/>
                <w:szCs w:val="26"/>
              </w:rPr>
              <w:t>121</w:t>
            </w:r>
          </w:p>
        </w:tc>
      </w:tr>
      <w:tr w:rsidR="006D4E33" w:rsidRPr="00392524" w14:paraId="3887D8DC" w14:textId="77777777" w:rsidTr="00542947">
        <w:tc>
          <w:tcPr>
            <w:tcW w:w="3600" w:type="dxa"/>
            <w:vAlign w:val="bottom"/>
          </w:tcPr>
          <w:p w14:paraId="71683226" w14:textId="746840E4" w:rsidR="006D4E33" w:rsidRPr="006D4E33" w:rsidRDefault="006D4E33" w:rsidP="006D4E33">
            <w:pPr>
              <w:tabs>
                <w:tab w:val="left" w:pos="250"/>
              </w:tabs>
              <w:spacing w:line="240" w:lineRule="exact"/>
              <w:ind w:left="160" w:right="-18" w:hanging="160"/>
              <w:rPr>
                <w:rFonts w:ascii="CordiaUPC" w:hAnsi="CordiaUPC" w:cs="CordiaUPC"/>
                <w:color w:val="FF0000"/>
                <w:sz w:val="26"/>
                <w:szCs w:val="26"/>
                <w:lang w:val="en-US"/>
              </w:rPr>
            </w:pPr>
            <w:proofErr w:type="spellStart"/>
            <w:r w:rsidRPr="006D4E33">
              <w:rPr>
                <w:rFonts w:ascii="CordiaUPC" w:hAnsi="CordiaUPC" w:cs="CordiaUPC"/>
                <w:sz w:val="26"/>
                <w:szCs w:val="26"/>
              </w:rPr>
              <w:t>Eastspring</w:t>
            </w:r>
            <w:proofErr w:type="spellEnd"/>
            <w:r w:rsidRPr="006D4E33">
              <w:rPr>
                <w:rFonts w:ascii="CordiaUPC" w:hAnsi="CordiaUPC" w:cs="CordiaUPC"/>
                <w:sz w:val="26"/>
                <w:szCs w:val="26"/>
              </w:rPr>
              <w:t xml:space="preserve"> Asset Management (Thailand) </w:t>
            </w:r>
            <w:r w:rsidRPr="006D4E33">
              <w:rPr>
                <w:rFonts w:ascii="CordiaUPC" w:hAnsi="CordiaUPC" w:cs="CordiaUPC" w:hint="cs"/>
                <w:sz w:val="26"/>
                <w:szCs w:val="26"/>
              </w:rPr>
              <w:t>Co., Ltd.</w:t>
            </w:r>
            <w:r w:rsidRPr="006D4E33">
              <w:rPr>
                <w:rFonts w:ascii="CordiaUPC" w:hAnsi="CordiaUPC" w:cs="CordiaUPC"/>
                <w:sz w:val="26"/>
                <w:szCs w:val="26"/>
                <w:vertAlign w:val="superscript"/>
              </w:rPr>
              <w:t xml:space="preserve"> </w:t>
            </w:r>
          </w:p>
        </w:tc>
        <w:tc>
          <w:tcPr>
            <w:tcW w:w="1260" w:type="dxa"/>
            <w:vAlign w:val="bottom"/>
          </w:tcPr>
          <w:p w14:paraId="4558BE56" w14:textId="69C9CCCA" w:rsidR="006D4E33" w:rsidRPr="00C22F07" w:rsidRDefault="006D4E33" w:rsidP="006D4E33">
            <w:pPr>
              <w:tabs>
                <w:tab w:val="decimal" w:pos="860"/>
              </w:tabs>
              <w:spacing w:line="240" w:lineRule="exact"/>
              <w:ind w:right="-115"/>
              <w:rPr>
                <w:rFonts w:ascii="CordiaUPC" w:hAnsi="CordiaUPC" w:cs="CordiaUPC"/>
                <w:sz w:val="26"/>
                <w:szCs w:val="26"/>
                <w:lang w:val="en-US"/>
              </w:rPr>
            </w:pPr>
            <w:r w:rsidRPr="00C22F07">
              <w:rPr>
                <w:rFonts w:ascii="CordiaUPC" w:eastAsia="Times New Roman" w:hAnsi="CordiaUPC" w:cs="CordiaUPC"/>
                <w:sz w:val="26"/>
                <w:szCs w:val="26"/>
              </w:rPr>
              <w:t>408</w:t>
            </w:r>
          </w:p>
        </w:tc>
        <w:tc>
          <w:tcPr>
            <w:tcW w:w="236" w:type="dxa"/>
          </w:tcPr>
          <w:p w14:paraId="788ABDAF"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7D9BD79C" w14:textId="29842DB8" w:rsidR="006D4E33" w:rsidRPr="006D4E33" w:rsidRDefault="006D4E33" w:rsidP="006D4E33">
            <w:pPr>
              <w:tabs>
                <w:tab w:val="decimal" w:pos="830"/>
              </w:tabs>
              <w:spacing w:line="240" w:lineRule="exact"/>
              <w:ind w:right="-105"/>
              <w:rPr>
                <w:rFonts w:ascii="CordiaUPC" w:hAnsi="CordiaUPC" w:cs="CordiaUPC"/>
                <w:sz w:val="26"/>
                <w:szCs w:val="26"/>
                <w:lang w:val="en-US" w:bidi="th-TH"/>
              </w:rPr>
            </w:pPr>
            <w:r w:rsidRPr="006D4E33">
              <w:rPr>
                <w:rFonts w:ascii="CordiaUPC" w:hAnsi="CordiaUPC" w:cs="CordiaUPC"/>
                <w:sz w:val="26"/>
                <w:szCs w:val="26"/>
                <w:lang w:val="en-US"/>
              </w:rPr>
              <w:t>231</w:t>
            </w:r>
          </w:p>
        </w:tc>
        <w:tc>
          <w:tcPr>
            <w:tcW w:w="241" w:type="dxa"/>
          </w:tcPr>
          <w:p w14:paraId="5EAB7162" w14:textId="77777777" w:rsidR="006D4E33" w:rsidRPr="006D4E33" w:rsidRDefault="006D4E33" w:rsidP="006D4E33">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7229A43A" w14:textId="4F2A6937" w:rsidR="006D4E33" w:rsidRPr="006D4E33" w:rsidRDefault="006D4E33" w:rsidP="006D4E33">
            <w:pPr>
              <w:tabs>
                <w:tab w:val="decimal" w:pos="990"/>
              </w:tabs>
              <w:spacing w:line="240" w:lineRule="exact"/>
              <w:ind w:right="-110"/>
              <w:rPr>
                <w:rFonts w:ascii="CordiaUPC" w:hAnsi="CordiaUPC" w:cs="CordiaUPC"/>
                <w:sz w:val="26"/>
                <w:szCs w:val="26"/>
              </w:rPr>
            </w:pPr>
            <w:r w:rsidRPr="006D4E33">
              <w:rPr>
                <w:rFonts w:ascii="CordiaUPC" w:eastAsia="Times New Roman" w:hAnsi="CordiaUPC" w:cs="CordiaUPC"/>
                <w:sz w:val="26"/>
                <w:szCs w:val="26"/>
              </w:rPr>
              <w:t>408</w:t>
            </w:r>
          </w:p>
        </w:tc>
        <w:tc>
          <w:tcPr>
            <w:tcW w:w="274" w:type="dxa"/>
            <w:gridSpan w:val="2"/>
          </w:tcPr>
          <w:p w14:paraId="428E26ED" w14:textId="77777777" w:rsidR="006D4E33" w:rsidRPr="006D4E33" w:rsidRDefault="006D4E33" w:rsidP="006D4E33">
            <w:pPr>
              <w:tabs>
                <w:tab w:val="decimal" w:pos="792"/>
              </w:tabs>
              <w:spacing w:line="240" w:lineRule="exact"/>
              <w:ind w:right="201"/>
              <w:jc w:val="right"/>
              <w:rPr>
                <w:rFonts w:ascii="CordiaUPC" w:hAnsi="CordiaUPC" w:cs="CordiaUPC"/>
                <w:sz w:val="26"/>
                <w:szCs w:val="26"/>
              </w:rPr>
            </w:pPr>
          </w:p>
        </w:tc>
        <w:tc>
          <w:tcPr>
            <w:tcW w:w="1170" w:type="dxa"/>
            <w:tcBorders>
              <w:bottom w:val="single" w:sz="4" w:space="0" w:color="auto"/>
            </w:tcBorders>
            <w:vAlign w:val="bottom"/>
          </w:tcPr>
          <w:p w14:paraId="627834A0" w14:textId="360F7C92" w:rsidR="006D4E33" w:rsidRPr="006D4E33" w:rsidRDefault="006D4E33" w:rsidP="006D4E33">
            <w:pPr>
              <w:tabs>
                <w:tab w:val="decimal" w:pos="890"/>
              </w:tabs>
              <w:spacing w:line="240" w:lineRule="exact"/>
              <w:rPr>
                <w:rFonts w:ascii="CordiaUPC" w:hAnsi="CordiaUPC" w:cs="CordiaUPC"/>
                <w:sz w:val="26"/>
                <w:szCs w:val="26"/>
              </w:rPr>
            </w:pPr>
            <w:r w:rsidRPr="006D4E33">
              <w:rPr>
                <w:rFonts w:ascii="CordiaUPC" w:hAnsi="CordiaUPC" w:cs="CordiaUPC"/>
                <w:sz w:val="26"/>
                <w:szCs w:val="26"/>
              </w:rPr>
              <w:t>231</w:t>
            </w:r>
          </w:p>
        </w:tc>
      </w:tr>
      <w:tr w:rsidR="006D4E33" w:rsidRPr="00392524" w14:paraId="3B6954DC" w14:textId="77777777" w:rsidTr="00542947">
        <w:tc>
          <w:tcPr>
            <w:tcW w:w="3600" w:type="dxa"/>
          </w:tcPr>
          <w:p w14:paraId="4E9737A1" w14:textId="77777777" w:rsidR="006D4E33" w:rsidRPr="00392524" w:rsidRDefault="006D4E33" w:rsidP="006D4E33">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1A3DEED0" w14:textId="7DC252BF" w:rsidR="006D4E33" w:rsidRPr="00C22F07" w:rsidRDefault="006D4E33" w:rsidP="006D4E33">
            <w:pPr>
              <w:tabs>
                <w:tab w:val="decimal" w:pos="860"/>
              </w:tabs>
              <w:spacing w:line="240" w:lineRule="exact"/>
              <w:ind w:right="-115"/>
              <w:rPr>
                <w:rFonts w:ascii="CordiaUPC" w:hAnsi="CordiaUPC" w:cs="CordiaUPC"/>
                <w:b/>
                <w:bCs/>
                <w:sz w:val="26"/>
                <w:szCs w:val="26"/>
                <w:rtl/>
                <w:cs/>
              </w:rPr>
            </w:pPr>
            <w:r w:rsidRPr="00C22F07">
              <w:rPr>
                <w:rFonts w:ascii="CordiaUPC" w:eastAsia="Times New Roman" w:hAnsi="CordiaUPC" w:cs="CordiaUPC"/>
                <w:b/>
                <w:bCs/>
                <w:sz w:val="26"/>
                <w:szCs w:val="26"/>
              </w:rPr>
              <w:t>408</w:t>
            </w:r>
          </w:p>
        </w:tc>
        <w:tc>
          <w:tcPr>
            <w:tcW w:w="236" w:type="dxa"/>
          </w:tcPr>
          <w:p w14:paraId="54FF5470"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62573356" w14:textId="04390A9C" w:rsidR="006D4E33" w:rsidRPr="00392524" w:rsidRDefault="006D4E33" w:rsidP="006D4E33">
            <w:pPr>
              <w:tabs>
                <w:tab w:val="decimal" w:pos="830"/>
              </w:tabs>
              <w:spacing w:line="240" w:lineRule="exact"/>
              <w:ind w:right="-105"/>
              <w:rPr>
                <w:rFonts w:ascii="CordiaUPC" w:hAnsi="CordiaUPC" w:cs="CordiaUPC"/>
                <w:b/>
                <w:bCs/>
                <w:sz w:val="26"/>
                <w:szCs w:val="26"/>
                <w:rtl/>
                <w:cs/>
              </w:rPr>
            </w:pPr>
            <w:r w:rsidRPr="00F11678">
              <w:rPr>
                <w:rFonts w:ascii="CordiaUPC" w:hAnsi="CordiaUPC" w:cs="CordiaUPC"/>
                <w:b/>
                <w:bCs/>
                <w:sz w:val="26"/>
                <w:szCs w:val="26"/>
              </w:rPr>
              <w:t>231</w:t>
            </w:r>
          </w:p>
        </w:tc>
        <w:tc>
          <w:tcPr>
            <w:tcW w:w="241" w:type="dxa"/>
          </w:tcPr>
          <w:p w14:paraId="4659649A"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6E75332C" w14:textId="1286E513" w:rsidR="006D4E33" w:rsidRPr="00392524" w:rsidRDefault="006D4E33" w:rsidP="006D4E33">
            <w:pPr>
              <w:tabs>
                <w:tab w:val="decimal" w:pos="990"/>
              </w:tabs>
              <w:spacing w:line="240" w:lineRule="exact"/>
              <w:ind w:right="-110"/>
              <w:rPr>
                <w:rFonts w:ascii="CordiaUPC" w:hAnsi="CordiaUPC" w:cs="CordiaUPC"/>
                <w:b/>
                <w:bCs/>
                <w:sz w:val="26"/>
                <w:szCs w:val="26"/>
                <w:rtl/>
                <w:cs/>
              </w:rPr>
            </w:pPr>
            <w:r>
              <w:rPr>
                <w:rFonts w:ascii="CordiaUPC" w:eastAsia="Times New Roman" w:hAnsi="CordiaUPC" w:cs="CordiaUPC"/>
                <w:b/>
                <w:bCs/>
                <w:sz w:val="26"/>
                <w:szCs w:val="26"/>
              </w:rPr>
              <w:t>2,327</w:t>
            </w:r>
          </w:p>
        </w:tc>
        <w:tc>
          <w:tcPr>
            <w:tcW w:w="274" w:type="dxa"/>
            <w:gridSpan w:val="2"/>
          </w:tcPr>
          <w:p w14:paraId="213906EA"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23CAF017" w14:textId="6B7D2F0A" w:rsidR="006D4E33" w:rsidRPr="00392524" w:rsidRDefault="006D4E33" w:rsidP="006D4E33">
            <w:pPr>
              <w:tabs>
                <w:tab w:val="decimal" w:pos="890"/>
              </w:tabs>
              <w:spacing w:line="240" w:lineRule="exact"/>
              <w:rPr>
                <w:rFonts w:ascii="CordiaUPC" w:hAnsi="CordiaUPC" w:cs="CordiaUPC"/>
                <w:b/>
                <w:bCs/>
                <w:sz w:val="26"/>
                <w:szCs w:val="26"/>
                <w:rtl/>
                <w:cs/>
              </w:rPr>
            </w:pPr>
            <w:r w:rsidRPr="00F11678">
              <w:rPr>
                <w:rFonts w:ascii="CordiaUPC" w:hAnsi="CordiaUPC" w:cs="CordiaUPC"/>
                <w:b/>
                <w:bCs/>
                <w:sz w:val="26"/>
                <w:szCs w:val="26"/>
              </w:rPr>
              <w:t>1,062</w:t>
            </w:r>
          </w:p>
        </w:tc>
      </w:tr>
      <w:tr w:rsidR="006D4E33" w:rsidRPr="00392524" w14:paraId="664153A6" w14:textId="77777777" w:rsidTr="00542947">
        <w:tc>
          <w:tcPr>
            <w:tcW w:w="3600" w:type="dxa"/>
          </w:tcPr>
          <w:p w14:paraId="52E93FBB" w14:textId="77777777" w:rsidR="006D4E33" w:rsidRPr="00392524" w:rsidRDefault="006D4E33" w:rsidP="006D4E33">
            <w:pPr>
              <w:spacing w:line="240" w:lineRule="exact"/>
              <w:ind w:right="-18"/>
              <w:jc w:val="both"/>
              <w:rPr>
                <w:rFonts w:ascii="CordiaUPC" w:hAnsi="CordiaUPC" w:cs="CordiaUPC"/>
                <w:b/>
                <w:bCs/>
                <w:sz w:val="26"/>
                <w:szCs w:val="26"/>
                <w:lang w:val="en-US"/>
              </w:rPr>
            </w:pPr>
          </w:p>
        </w:tc>
        <w:tc>
          <w:tcPr>
            <w:tcW w:w="1260" w:type="dxa"/>
            <w:tcBorders>
              <w:top w:val="single" w:sz="4" w:space="0" w:color="auto"/>
            </w:tcBorders>
            <w:vAlign w:val="bottom"/>
          </w:tcPr>
          <w:p w14:paraId="593ED188" w14:textId="77777777" w:rsidR="006D4E33" w:rsidRPr="00C22F07" w:rsidRDefault="006D4E33" w:rsidP="006D4E33">
            <w:pPr>
              <w:tabs>
                <w:tab w:val="decimal" w:pos="860"/>
              </w:tabs>
              <w:spacing w:line="240" w:lineRule="exact"/>
              <w:ind w:right="-115"/>
              <w:rPr>
                <w:rFonts w:ascii="CordiaUPC" w:hAnsi="CordiaUPC" w:cs="CordiaUPC"/>
                <w:b/>
                <w:bCs/>
                <w:sz w:val="26"/>
                <w:szCs w:val="26"/>
                <w:cs/>
                <w:lang w:bidi="th-TH"/>
              </w:rPr>
            </w:pPr>
          </w:p>
        </w:tc>
        <w:tc>
          <w:tcPr>
            <w:tcW w:w="236" w:type="dxa"/>
          </w:tcPr>
          <w:p w14:paraId="59F93E20"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tcBorders>
            <w:vAlign w:val="bottom"/>
          </w:tcPr>
          <w:p w14:paraId="49D124CC" w14:textId="77777777" w:rsidR="006D4E33" w:rsidRPr="00392524" w:rsidRDefault="006D4E33" w:rsidP="006D4E33">
            <w:pPr>
              <w:tabs>
                <w:tab w:val="decimal" w:pos="830"/>
              </w:tabs>
              <w:spacing w:line="240" w:lineRule="exact"/>
              <w:ind w:right="-105"/>
              <w:rPr>
                <w:rFonts w:ascii="CordiaUPC" w:hAnsi="CordiaUPC" w:cs="CordiaUPC"/>
                <w:b/>
                <w:bCs/>
                <w:sz w:val="26"/>
                <w:szCs w:val="26"/>
              </w:rPr>
            </w:pPr>
          </w:p>
        </w:tc>
        <w:tc>
          <w:tcPr>
            <w:tcW w:w="241" w:type="dxa"/>
          </w:tcPr>
          <w:p w14:paraId="777D7169"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tcBorders>
            <w:vAlign w:val="bottom"/>
          </w:tcPr>
          <w:p w14:paraId="2274B80A" w14:textId="77777777" w:rsidR="006D4E33" w:rsidRPr="00392524" w:rsidRDefault="006D4E33" w:rsidP="006D4E33">
            <w:pPr>
              <w:tabs>
                <w:tab w:val="decimal" w:pos="990"/>
              </w:tabs>
              <w:spacing w:line="240" w:lineRule="exact"/>
              <w:ind w:right="-110"/>
              <w:rPr>
                <w:rFonts w:ascii="CordiaUPC" w:hAnsi="CordiaUPC" w:cs="CordiaUPC"/>
                <w:b/>
                <w:bCs/>
                <w:sz w:val="26"/>
                <w:szCs w:val="26"/>
              </w:rPr>
            </w:pPr>
          </w:p>
        </w:tc>
        <w:tc>
          <w:tcPr>
            <w:tcW w:w="274" w:type="dxa"/>
            <w:gridSpan w:val="2"/>
          </w:tcPr>
          <w:p w14:paraId="72C52AE0"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tcBorders>
            <w:vAlign w:val="bottom"/>
          </w:tcPr>
          <w:p w14:paraId="110ACC03" w14:textId="77777777" w:rsidR="006D4E33" w:rsidRPr="00392524" w:rsidRDefault="006D4E33" w:rsidP="006D4E33">
            <w:pPr>
              <w:tabs>
                <w:tab w:val="decimal" w:pos="890"/>
              </w:tabs>
              <w:spacing w:line="240" w:lineRule="exact"/>
              <w:rPr>
                <w:rFonts w:ascii="CordiaUPC" w:hAnsi="CordiaUPC" w:cs="CordiaUPC"/>
                <w:b/>
                <w:bCs/>
                <w:sz w:val="26"/>
                <w:szCs w:val="26"/>
              </w:rPr>
            </w:pPr>
          </w:p>
        </w:tc>
      </w:tr>
      <w:tr w:rsidR="006D4E33" w:rsidRPr="00392524" w14:paraId="436C81B7" w14:textId="77777777" w:rsidTr="00542947">
        <w:tc>
          <w:tcPr>
            <w:tcW w:w="3600" w:type="dxa"/>
          </w:tcPr>
          <w:p w14:paraId="7332E8DC" w14:textId="77777777" w:rsidR="006D4E33" w:rsidRPr="00392524" w:rsidRDefault="006D4E33" w:rsidP="006D4E33">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Other liabilities</w:t>
            </w:r>
          </w:p>
        </w:tc>
        <w:tc>
          <w:tcPr>
            <w:tcW w:w="1260" w:type="dxa"/>
            <w:vAlign w:val="bottom"/>
          </w:tcPr>
          <w:p w14:paraId="031C2CCC" w14:textId="77777777" w:rsidR="006D4E33" w:rsidRPr="00C22F07" w:rsidRDefault="006D4E33" w:rsidP="006D4E33">
            <w:pPr>
              <w:tabs>
                <w:tab w:val="decimal" w:pos="860"/>
              </w:tabs>
              <w:spacing w:line="240" w:lineRule="exact"/>
              <w:ind w:right="-115"/>
              <w:rPr>
                <w:rFonts w:ascii="CordiaUPC" w:hAnsi="CordiaUPC" w:cs="CordiaUPC"/>
                <w:b/>
                <w:bCs/>
                <w:sz w:val="26"/>
                <w:szCs w:val="26"/>
                <w:cs/>
                <w:lang w:bidi="th-TH"/>
              </w:rPr>
            </w:pPr>
          </w:p>
        </w:tc>
        <w:tc>
          <w:tcPr>
            <w:tcW w:w="236" w:type="dxa"/>
          </w:tcPr>
          <w:p w14:paraId="6AEF3EBC"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7746AE14" w14:textId="77777777" w:rsidR="006D4E33" w:rsidRPr="00392524" w:rsidRDefault="006D4E33" w:rsidP="006D4E33">
            <w:pPr>
              <w:tabs>
                <w:tab w:val="decimal" w:pos="830"/>
              </w:tabs>
              <w:spacing w:line="240" w:lineRule="exact"/>
              <w:ind w:right="-105"/>
              <w:rPr>
                <w:rFonts w:ascii="CordiaUPC" w:hAnsi="CordiaUPC" w:cs="CordiaUPC"/>
                <w:b/>
                <w:bCs/>
                <w:sz w:val="26"/>
                <w:szCs w:val="26"/>
              </w:rPr>
            </w:pPr>
          </w:p>
        </w:tc>
        <w:tc>
          <w:tcPr>
            <w:tcW w:w="241" w:type="dxa"/>
          </w:tcPr>
          <w:p w14:paraId="6D9128E1"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74DA2410" w14:textId="77777777" w:rsidR="006D4E33" w:rsidRPr="00392524" w:rsidRDefault="006D4E33" w:rsidP="006D4E33">
            <w:pPr>
              <w:tabs>
                <w:tab w:val="decimal" w:pos="990"/>
              </w:tabs>
              <w:spacing w:line="240" w:lineRule="exact"/>
              <w:ind w:right="-110"/>
              <w:rPr>
                <w:rFonts w:ascii="CordiaUPC" w:hAnsi="CordiaUPC" w:cs="CordiaUPC"/>
                <w:sz w:val="26"/>
                <w:szCs w:val="26"/>
              </w:rPr>
            </w:pPr>
          </w:p>
        </w:tc>
        <w:tc>
          <w:tcPr>
            <w:tcW w:w="274" w:type="dxa"/>
            <w:gridSpan w:val="2"/>
          </w:tcPr>
          <w:p w14:paraId="6FA68267" w14:textId="77777777" w:rsidR="006D4E33" w:rsidRPr="00392524" w:rsidRDefault="006D4E33" w:rsidP="006D4E33">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61E5AEB7" w14:textId="77777777" w:rsidR="006D4E33" w:rsidRPr="00392524" w:rsidRDefault="006D4E33" w:rsidP="006D4E33">
            <w:pPr>
              <w:tabs>
                <w:tab w:val="decimal" w:pos="890"/>
              </w:tabs>
              <w:spacing w:line="240" w:lineRule="exact"/>
              <w:rPr>
                <w:rFonts w:ascii="CordiaUPC" w:hAnsi="CordiaUPC" w:cs="CordiaUPC"/>
                <w:b/>
                <w:bCs/>
                <w:sz w:val="26"/>
                <w:szCs w:val="26"/>
              </w:rPr>
            </w:pPr>
          </w:p>
        </w:tc>
      </w:tr>
      <w:tr w:rsidR="006D4E33" w:rsidRPr="00392524" w14:paraId="549075F0" w14:textId="77777777">
        <w:tc>
          <w:tcPr>
            <w:tcW w:w="3600" w:type="dxa"/>
          </w:tcPr>
          <w:p w14:paraId="734526E9" w14:textId="77777777" w:rsidR="006D4E33" w:rsidRPr="006D4E33" w:rsidRDefault="006D4E33" w:rsidP="006D4E33">
            <w:pPr>
              <w:spacing w:line="240" w:lineRule="exact"/>
              <w:ind w:right="-18"/>
              <w:jc w:val="both"/>
              <w:rPr>
                <w:rFonts w:ascii="CordiaUPC" w:hAnsi="CordiaUPC" w:cs="CordiaUPC"/>
                <w:sz w:val="26"/>
                <w:szCs w:val="26"/>
                <w:lang w:val="en-US"/>
              </w:rPr>
            </w:pPr>
            <w:proofErr w:type="spellStart"/>
            <w:r w:rsidRPr="006D4E33">
              <w:rPr>
                <w:rFonts w:ascii="CordiaUPC" w:hAnsi="CordiaUPC" w:cs="CordiaUPC"/>
                <w:sz w:val="26"/>
                <w:szCs w:val="26"/>
                <w:lang w:val="en-US"/>
              </w:rPr>
              <w:t>Phahonyothin</w:t>
            </w:r>
            <w:proofErr w:type="spellEnd"/>
            <w:r w:rsidRPr="006D4E33">
              <w:rPr>
                <w:rFonts w:ascii="CordiaUPC" w:hAnsi="CordiaUPC" w:cs="CordiaUPC"/>
                <w:sz w:val="26"/>
                <w:szCs w:val="26"/>
                <w:lang w:val="en-US"/>
              </w:rPr>
              <w:t xml:space="preserve"> Asset Management Co., Ltd.</w:t>
            </w:r>
          </w:p>
        </w:tc>
        <w:tc>
          <w:tcPr>
            <w:tcW w:w="1260" w:type="dxa"/>
          </w:tcPr>
          <w:p w14:paraId="3EF2A01F" w14:textId="7E2F3B2E" w:rsidR="006D4E33" w:rsidRPr="00C22F07" w:rsidRDefault="006D4E33" w:rsidP="006D4E33">
            <w:pPr>
              <w:tabs>
                <w:tab w:val="decimal" w:pos="860"/>
              </w:tabs>
              <w:spacing w:line="240" w:lineRule="exact"/>
              <w:ind w:right="-115"/>
              <w:rPr>
                <w:rFonts w:ascii="CordiaUPC" w:hAnsi="CordiaUPC" w:cs="CordiaUPC"/>
                <w:sz w:val="26"/>
                <w:szCs w:val="26"/>
                <w:lang w:bidi="th-TH"/>
              </w:rPr>
            </w:pPr>
            <w:r w:rsidRPr="00C22F07">
              <w:rPr>
                <w:rFonts w:ascii="CordiaUPC" w:eastAsia="Times New Roman" w:hAnsi="CordiaUPC" w:cs="CordiaUPC"/>
                <w:sz w:val="26"/>
                <w:szCs w:val="26"/>
              </w:rPr>
              <w:t>-</w:t>
            </w:r>
          </w:p>
        </w:tc>
        <w:tc>
          <w:tcPr>
            <w:tcW w:w="236" w:type="dxa"/>
          </w:tcPr>
          <w:p w14:paraId="7CF59941" w14:textId="77777777" w:rsidR="006D4E33" w:rsidRPr="001E24B8" w:rsidRDefault="006D4E33" w:rsidP="006D4E33">
            <w:pPr>
              <w:tabs>
                <w:tab w:val="decimal" w:pos="792"/>
              </w:tabs>
              <w:spacing w:line="240" w:lineRule="exact"/>
              <w:ind w:right="201"/>
              <w:jc w:val="right"/>
              <w:rPr>
                <w:rFonts w:ascii="CordiaUPC" w:hAnsi="CordiaUPC" w:cs="CordiaUPC"/>
                <w:sz w:val="26"/>
                <w:szCs w:val="26"/>
              </w:rPr>
            </w:pPr>
          </w:p>
        </w:tc>
        <w:tc>
          <w:tcPr>
            <w:tcW w:w="1114" w:type="dxa"/>
            <w:vAlign w:val="bottom"/>
          </w:tcPr>
          <w:p w14:paraId="75054434" w14:textId="77777777" w:rsidR="006D4E33" w:rsidRPr="001E24B8" w:rsidRDefault="006D4E33" w:rsidP="006D4E33">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w:t>
            </w:r>
          </w:p>
        </w:tc>
        <w:tc>
          <w:tcPr>
            <w:tcW w:w="241" w:type="dxa"/>
          </w:tcPr>
          <w:p w14:paraId="661666D0" w14:textId="77777777" w:rsidR="006D4E33" w:rsidRPr="001E24B8"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0473375F" w14:textId="344B8F9F" w:rsidR="006D4E33" w:rsidRPr="001E24B8" w:rsidRDefault="006D4E33" w:rsidP="006D4E33">
            <w:pPr>
              <w:tabs>
                <w:tab w:val="decimal" w:pos="990"/>
              </w:tabs>
              <w:spacing w:line="240" w:lineRule="exact"/>
              <w:ind w:right="-110"/>
              <w:rPr>
                <w:rFonts w:ascii="CordiaUPC" w:hAnsi="CordiaUPC" w:cs="CordiaUPC"/>
                <w:sz w:val="26"/>
                <w:szCs w:val="26"/>
              </w:rPr>
            </w:pPr>
            <w:r>
              <w:rPr>
                <w:rFonts w:ascii="CordiaUPC" w:eastAsia="Times New Roman" w:hAnsi="CordiaUPC" w:cs="CordiaUPC"/>
                <w:sz w:val="26"/>
                <w:szCs w:val="26"/>
              </w:rPr>
              <w:t>4</w:t>
            </w:r>
          </w:p>
        </w:tc>
        <w:tc>
          <w:tcPr>
            <w:tcW w:w="274" w:type="dxa"/>
            <w:gridSpan w:val="2"/>
          </w:tcPr>
          <w:p w14:paraId="531FEA03" w14:textId="77777777" w:rsidR="006D4E33" w:rsidRPr="001E24B8" w:rsidRDefault="006D4E33" w:rsidP="006D4E33">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0A615F44" w14:textId="52263ADA" w:rsidR="006D4E33" w:rsidRPr="001E24B8" w:rsidRDefault="006D4E33" w:rsidP="006D4E33">
            <w:pPr>
              <w:tabs>
                <w:tab w:val="decimal" w:pos="890"/>
              </w:tabs>
              <w:spacing w:line="240" w:lineRule="exact"/>
              <w:rPr>
                <w:rFonts w:ascii="CordiaUPC" w:hAnsi="CordiaUPC" w:cs="CordiaUPC"/>
                <w:sz w:val="26"/>
                <w:szCs w:val="26"/>
              </w:rPr>
            </w:pPr>
            <w:r w:rsidRPr="002E0137">
              <w:rPr>
                <w:rFonts w:ascii="CordiaUPC" w:hAnsi="CordiaUPC" w:cs="CordiaUPC"/>
                <w:sz w:val="26"/>
                <w:szCs w:val="26"/>
              </w:rPr>
              <w:t>2</w:t>
            </w:r>
          </w:p>
        </w:tc>
      </w:tr>
      <w:tr w:rsidR="006D4E33" w:rsidRPr="00392524" w14:paraId="3689D7B4" w14:textId="77777777" w:rsidTr="00542947">
        <w:tc>
          <w:tcPr>
            <w:tcW w:w="3600" w:type="dxa"/>
          </w:tcPr>
          <w:p w14:paraId="28A81A90" w14:textId="4B8868C9" w:rsidR="006D4E33" w:rsidRPr="006D4E33" w:rsidRDefault="006D4E33" w:rsidP="006D4E33">
            <w:pPr>
              <w:spacing w:line="240" w:lineRule="exact"/>
              <w:ind w:right="-18"/>
              <w:jc w:val="both"/>
              <w:rPr>
                <w:rFonts w:ascii="CordiaUPC" w:hAnsi="CordiaUPC" w:cs="CordiaUPC"/>
                <w:sz w:val="26"/>
                <w:szCs w:val="26"/>
              </w:rPr>
            </w:pPr>
            <w:r w:rsidRPr="006D4E33">
              <w:rPr>
                <w:rFonts w:ascii="CordiaUPC" w:hAnsi="CordiaUPC" w:cs="CordiaUPC"/>
                <w:sz w:val="26"/>
                <w:szCs w:val="26"/>
              </w:rPr>
              <w:t>TTB Consumer Co., Ltd.</w:t>
            </w:r>
          </w:p>
        </w:tc>
        <w:tc>
          <w:tcPr>
            <w:tcW w:w="1260" w:type="dxa"/>
            <w:vAlign w:val="bottom"/>
          </w:tcPr>
          <w:p w14:paraId="540FD92F" w14:textId="74FE4826" w:rsidR="006D4E33" w:rsidRPr="00C22F07" w:rsidRDefault="006D4E33" w:rsidP="006D4E33">
            <w:pPr>
              <w:tabs>
                <w:tab w:val="decimal" w:pos="860"/>
              </w:tabs>
              <w:spacing w:line="240" w:lineRule="exact"/>
              <w:ind w:right="-115"/>
              <w:rPr>
                <w:rFonts w:ascii="CordiaUPC" w:hAnsi="CordiaUPC" w:cs="CordiaUPC"/>
                <w:sz w:val="26"/>
                <w:szCs w:val="26"/>
                <w:cs/>
                <w:lang w:bidi="th-TH"/>
              </w:rPr>
            </w:pPr>
            <w:r w:rsidRPr="00C22F07">
              <w:rPr>
                <w:rFonts w:ascii="CordiaUPC" w:eastAsia="Times New Roman" w:hAnsi="CordiaUPC" w:cs="CordiaUPC"/>
                <w:sz w:val="26"/>
                <w:szCs w:val="26"/>
              </w:rPr>
              <w:t>-</w:t>
            </w:r>
          </w:p>
        </w:tc>
        <w:tc>
          <w:tcPr>
            <w:tcW w:w="236" w:type="dxa"/>
          </w:tcPr>
          <w:p w14:paraId="7F0BB5DD" w14:textId="77777777" w:rsidR="006D4E33" w:rsidRPr="001E24B8" w:rsidRDefault="006D4E33" w:rsidP="006D4E33">
            <w:pPr>
              <w:tabs>
                <w:tab w:val="decimal" w:pos="792"/>
              </w:tabs>
              <w:spacing w:line="240" w:lineRule="exact"/>
              <w:ind w:right="201"/>
              <w:jc w:val="right"/>
              <w:rPr>
                <w:rFonts w:ascii="CordiaUPC" w:hAnsi="CordiaUPC" w:cs="CordiaUPC"/>
                <w:sz w:val="26"/>
                <w:szCs w:val="26"/>
              </w:rPr>
            </w:pPr>
          </w:p>
        </w:tc>
        <w:tc>
          <w:tcPr>
            <w:tcW w:w="1114" w:type="dxa"/>
            <w:vAlign w:val="bottom"/>
          </w:tcPr>
          <w:p w14:paraId="7F4CDEA9" w14:textId="1F33B2C7" w:rsidR="006D4E33" w:rsidRPr="001E24B8" w:rsidRDefault="006D4E33" w:rsidP="006D4E33">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w:t>
            </w:r>
          </w:p>
        </w:tc>
        <w:tc>
          <w:tcPr>
            <w:tcW w:w="241" w:type="dxa"/>
          </w:tcPr>
          <w:p w14:paraId="4306F181" w14:textId="77777777" w:rsidR="006D4E33" w:rsidRPr="001E24B8"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7C6BC24B" w14:textId="51D19D74" w:rsidR="006D4E33" w:rsidRPr="006923BB" w:rsidRDefault="006D4E33" w:rsidP="006D4E33">
            <w:pPr>
              <w:tabs>
                <w:tab w:val="decimal" w:pos="990"/>
              </w:tabs>
              <w:spacing w:line="240" w:lineRule="exact"/>
              <w:ind w:right="-110"/>
              <w:rPr>
                <w:rFonts w:ascii="CordiaUPC" w:eastAsia="Times New Roman" w:hAnsi="CordiaUPC" w:cs="CordiaUPC"/>
                <w:sz w:val="26"/>
                <w:szCs w:val="26"/>
                <w:cs/>
              </w:rPr>
            </w:pPr>
            <w:r>
              <w:rPr>
                <w:rFonts w:ascii="CordiaUPC" w:eastAsia="Times New Roman" w:hAnsi="CordiaUPC" w:cs="CordiaUPC"/>
                <w:sz w:val="26"/>
                <w:szCs w:val="26"/>
              </w:rPr>
              <w:t>43</w:t>
            </w:r>
          </w:p>
        </w:tc>
        <w:tc>
          <w:tcPr>
            <w:tcW w:w="274" w:type="dxa"/>
            <w:gridSpan w:val="2"/>
          </w:tcPr>
          <w:p w14:paraId="4D09AEAE" w14:textId="77777777" w:rsidR="006D4E33" w:rsidRPr="001E24B8" w:rsidRDefault="006D4E33" w:rsidP="006D4E33">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077F37BC" w14:textId="3C4A7902" w:rsidR="006D4E33" w:rsidRPr="001E24B8" w:rsidRDefault="006D4E33" w:rsidP="006D4E33">
            <w:pPr>
              <w:tabs>
                <w:tab w:val="decimal" w:pos="890"/>
              </w:tabs>
              <w:spacing w:line="240" w:lineRule="exact"/>
              <w:rPr>
                <w:rFonts w:ascii="CordiaUPC" w:hAnsi="CordiaUPC" w:cs="CordiaUPC"/>
                <w:sz w:val="26"/>
                <w:szCs w:val="26"/>
              </w:rPr>
            </w:pPr>
            <w:r w:rsidRPr="002E0137">
              <w:rPr>
                <w:rFonts w:ascii="CordiaUPC" w:hAnsi="CordiaUPC" w:cs="CordiaUPC"/>
                <w:sz w:val="26"/>
                <w:szCs w:val="26"/>
              </w:rPr>
              <w:t>39</w:t>
            </w:r>
          </w:p>
        </w:tc>
      </w:tr>
      <w:tr w:rsidR="006D4E33" w:rsidRPr="00392524" w14:paraId="5D825FCB" w14:textId="77777777" w:rsidTr="00F36D47">
        <w:trPr>
          <w:trHeight w:val="64"/>
        </w:trPr>
        <w:tc>
          <w:tcPr>
            <w:tcW w:w="3600" w:type="dxa"/>
          </w:tcPr>
          <w:p w14:paraId="450967E8" w14:textId="031D36EE" w:rsidR="006D4E33" w:rsidRPr="006D4E33" w:rsidRDefault="006D4E33" w:rsidP="00272474">
            <w:pPr>
              <w:spacing w:line="240" w:lineRule="exact"/>
              <w:ind w:left="160" w:right="-18" w:hanging="160"/>
              <w:rPr>
                <w:rFonts w:ascii="CordiaUPC" w:hAnsi="CordiaUPC" w:cs="CordiaUPC"/>
                <w:sz w:val="26"/>
                <w:szCs w:val="26"/>
                <w:lang w:val="en-US"/>
              </w:rPr>
            </w:pPr>
            <w:proofErr w:type="spellStart"/>
            <w:r w:rsidRPr="006D4E33">
              <w:rPr>
                <w:rFonts w:ascii="CordiaUPC" w:hAnsi="CordiaUPC" w:cs="CordiaUPC"/>
                <w:sz w:val="26"/>
                <w:szCs w:val="26"/>
              </w:rPr>
              <w:t>Eastspring</w:t>
            </w:r>
            <w:proofErr w:type="spellEnd"/>
            <w:r w:rsidRPr="006D4E33">
              <w:rPr>
                <w:rFonts w:ascii="CordiaUPC" w:hAnsi="CordiaUPC" w:cs="CordiaUPC"/>
                <w:sz w:val="26"/>
                <w:szCs w:val="26"/>
              </w:rPr>
              <w:t xml:space="preserve"> Asset Management (Thailand) </w:t>
            </w:r>
            <w:r w:rsidRPr="006D4E33">
              <w:rPr>
                <w:rFonts w:ascii="CordiaUPC" w:hAnsi="CordiaUPC" w:cs="CordiaUPC" w:hint="cs"/>
                <w:sz w:val="26"/>
                <w:szCs w:val="26"/>
              </w:rPr>
              <w:t>Co., Ltd.</w:t>
            </w:r>
            <w:r w:rsidRPr="006D4E33">
              <w:rPr>
                <w:rFonts w:ascii="CordiaUPC" w:hAnsi="CordiaUPC" w:cs="CordiaUPC"/>
                <w:sz w:val="26"/>
                <w:szCs w:val="26"/>
                <w:vertAlign w:val="superscript"/>
              </w:rPr>
              <w:t xml:space="preserve"> </w:t>
            </w:r>
          </w:p>
        </w:tc>
        <w:tc>
          <w:tcPr>
            <w:tcW w:w="1260" w:type="dxa"/>
            <w:vAlign w:val="bottom"/>
          </w:tcPr>
          <w:p w14:paraId="14E40274" w14:textId="5A22BE22" w:rsidR="006D4E33" w:rsidRPr="00C22F07" w:rsidRDefault="006D4E33" w:rsidP="006D4E33">
            <w:pPr>
              <w:tabs>
                <w:tab w:val="decimal" w:pos="860"/>
              </w:tabs>
              <w:spacing w:line="240" w:lineRule="exact"/>
              <w:ind w:right="-115"/>
              <w:rPr>
                <w:rFonts w:ascii="CordiaUPC" w:hAnsi="CordiaUPC" w:cs="CordiaUPC"/>
                <w:sz w:val="26"/>
                <w:szCs w:val="26"/>
                <w:lang w:val="en-US" w:bidi="th-TH"/>
              </w:rPr>
            </w:pPr>
            <w:r w:rsidRPr="00C22F07">
              <w:rPr>
                <w:rFonts w:ascii="CordiaUPC" w:eastAsia="Times New Roman" w:hAnsi="CordiaUPC" w:cs="CordiaUPC"/>
                <w:sz w:val="26"/>
                <w:szCs w:val="26"/>
              </w:rPr>
              <w:t>1</w:t>
            </w:r>
          </w:p>
        </w:tc>
        <w:tc>
          <w:tcPr>
            <w:tcW w:w="236" w:type="dxa"/>
          </w:tcPr>
          <w:p w14:paraId="0A3EE772" w14:textId="77777777" w:rsidR="006D4E33" w:rsidRPr="000D238F" w:rsidRDefault="006D4E33" w:rsidP="006D4E33">
            <w:pPr>
              <w:tabs>
                <w:tab w:val="decimal" w:pos="792"/>
              </w:tabs>
              <w:spacing w:line="240" w:lineRule="exact"/>
              <w:ind w:right="201"/>
              <w:jc w:val="right"/>
              <w:rPr>
                <w:rFonts w:ascii="CordiaUPC" w:hAnsi="CordiaUPC" w:cs="CordiaUPC"/>
                <w:sz w:val="26"/>
                <w:szCs w:val="26"/>
              </w:rPr>
            </w:pPr>
          </w:p>
        </w:tc>
        <w:tc>
          <w:tcPr>
            <w:tcW w:w="1114" w:type="dxa"/>
            <w:vAlign w:val="bottom"/>
          </w:tcPr>
          <w:p w14:paraId="2A41C8F2" w14:textId="77777777" w:rsidR="006D4E33" w:rsidRPr="000D238F" w:rsidRDefault="006D4E33" w:rsidP="006D4E33">
            <w:pPr>
              <w:tabs>
                <w:tab w:val="decimal" w:pos="830"/>
              </w:tabs>
              <w:spacing w:line="240" w:lineRule="exact"/>
              <w:ind w:right="-105"/>
              <w:rPr>
                <w:rFonts w:ascii="CordiaUPC" w:hAnsi="CordiaUPC" w:cs="CordiaUPC"/>
                <w:sz w:val="26"/>
                <w:szCs w:val="26"/>
              </w:rPr>
            </w:pPr>
            <w:r w:rsidRPr="000D238F">
              <w:rPr>
                <w:rFonts w:ascii="CordiaUPC" w:hAnsi="CordiaUPC" w:cs="CordiaUPC"/>
                <w:sz w:val="26"/>
                <w:szCs w:val="26"/>
              </w:rPr>
              <w:t>-</w:t>
            </w:r>
          </w:p>
        </w:tc>
        <w:tc>
          <w:tcPr>
            <w:tcW w:w="241" w:type="dxa"/>
          </w:tcPr>
          <w:p w14:paraId="38C6BF29" w14:textId="77777777" w:rsidR="006D4E33" w:rsidRPr="000D238F"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3BA05A2B" w14:textId="71924B0C" w:rsidR="006D4E33" w:rsidRPr="000D238F" w:rsidRDefault="006D4E33" w:rsidP="006D4E33">
            <w:pPr>
              <w:tabs>
                <w:tab w:val="decimal" w:pos="990"/>
              </w:tabs>
              <w:spacing w:line="240" w:lineRule="exact"/>
              <w:ind w:right="-110"/>
              <w:rPr>
                <w:rFonts w:ascii="CordiaUPC" w:hAnsi="CordiaUPC" w:cs="CordiaUPC"/>
                <w:sz w:val="26"/>
                <w:szCs w:val="26"/>
              </w:rPr>
            </w:pPr>
            <w:r>
              <w:rPr>
                <w:rFonts w:ascii="CordiaUPC" w:eastAsia="Times New Roman" w:hAnsi="CordiaUPC" w:cs="CordiaUPC"/>
                <w:sz w:val="26"/>
                <w:szCs w:val="26"/>
              </w:rPr>
              <w:t>1</w:t>
            </w:r>
          </w:p>
        </w:tc>
        <w:tc>
          <w:tcPr>
            <w:tcW w:w="274" w:type="dxa"/>
            <w:gridSpan w:val="2"/>
          </w:tcPr>
          <w:p w14:paraId="11AFE809" w14:textId="77777777" w:rsidR="006D4E33" w:rsidRPr="000D238F" w:rsidRDefault="006D4E33" w:rsidP="006D4E33">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24654E87" w14:textId="7CC58B0D" w:rsidR="006D4E33" w:rsidRPr="000D238F" w:rsidRDefault="006D4E33" w:rsidP="006D4E33">
            <w:pPr>
              <w:tabs>
                <w:tab w:val="decimal" w:pos="890"/>
              </w:tabs>
              <w:spacing w:line="240" w:lineRule="exact"/>
              <w:rPr>
                <w:rFonts w:ascii="CordiaUPC" w:hAnsi="CordiaUPC" w:cs="CordiaUPC"/>
                <w:sz w:val="26"/>
                <w:szCs w:val="26"/>
              </w:rPr>
            </w:pPr>
            <w:r w:rsidRPr="002E0137">
              <w:rPr>
                <w:rFonts w:ascii="CordiaUPC" w:hAnsi="CordiaUPC" w:cs="CordiaUPC"/>
                <w:sz w:val="26"/>
                <w:szCs w:val="26"/>
              </w:rPr>
              <w:t>-</w:t>
            </w:r>
          </w:p>
        </w:tc>
      </w:tr>
      <w:tr w:rsidR="006D4E33" w:rsidRPr="00392524" w14:paraId="0B2EC62D" w14:textId="77777777" w:rsidTr="00F75322">
        <w:tc>
          <w:tcPr>
            <w:tcW w:w="3600" w:type="dxa"/>
          </w:tcPr>
          <w:p w14:paraId="5FEF1EA5" w14:textId="4ECA7470" w:rsidR="006D4E33" w:rsidRPr="006D4E33" w:rsidRDefault="006D4E33" w:rsidP="006D4E33">
            <w:pPr>
              <w:spacing w:line="240" w:lineRule="exact"/>
              <w:ind w:right="-18"/>
              <w:jc w:val="both"/>
              <w:rPr>
                <w:rFonts w:ascii="CordiaUPC" w:hAnsi="CordiaUPC" w:cs="CordiaUPC"/>
                <w:sz w:val="26"/>
                <w:szCs w:val="26"/>
              </w:rPr>
            </w:pPr>
            <w:r w:rsidRPr="006D4E33">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7377938E" w14:textId="01E50096" w:rsidR="006D4E33" w:rsidRPr="00C22F07" w:rsidRDefault="006D4E33" w:rsidP="006D4E33">
            <w:pPr>
              <w:tabs>
                <w:tab w:val="decimal" w:pos="860"/>
              </w:tabs>
              <w:spacing w:line="240" w:lineRule="exact"/>
              <w:ind w:right="-115"/>
              <w:rPr>
                <w:rFonts w:ascii="CordiaUPC" w:hAnsi="CordiaUPC" w:cs="CordiaUPC"/>
                <w:sz w:val="26"/>
                <w:szCs w:val="26"/>
                <w:lang w:bidi="th-TH"/>
              </w:rPr>
            </w:pPr>
            <w:r w:rsidRPr="00C22F07">
              <w:rPr>
                <w:rFonts w:ascii="CordiaUPC" w:eastAsia="Times New Roman" w:hAnsi="CordiaUPC" w:cs="CordiaUPC"/>
                <w:b/>
                <w:bCs/>
                <w:sz w:val="26"/>
                <w:szCs w:val="26"/>
              </w:rPr>
              <w:t>1</w:t>
            </w:r>
          </w:p>
        </w:tc>
        <w:tc>
          <w:tcPr>
            <w:tcW w:w="236" w:type="dxa"/>
          </w:tcPr>
          <w:p w14:paraId="4D6492D7" w14:textId="77777777" w:rsidR="006D4E33" w:rsidRPr="000D238F" w:rsidRDefault="006D4E33" w:rsidP="006D4E33">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26621D72" w14:textId="72BEACDC" w:rsidR="006D4E33" w:rsidRPr="000D238F" w:rsidRDefault="006D4E33" w:rsidP="006D4E33">
            <w:pPr>
              <w:tabs>
                <w:tab w:val="decimal" w:pos="830"/>
              </w:tabs>
              <w:spacing w:line="240" w:lineRule="exact"/>
              <w:ind w:right="-105"/>
              <w:rPr>
                <w:rFonts w:ascii="CordiaUPC" w:hAnsi="CordiaUPC" w:cs="CordiaUPC"/>
                <w:sz w:val="26"/>
                <w:szCs w:val="26"/>
                <w:lang w:bidi="th-TH"/>
              </w:rPr>
            </w:pPr>
            <w:r w:rsidRPr="000D238F">
              <w:rPr>
                <w:rFonts w:ascii="CordiaUPC" w:hAnsi="CordiaUPC" w:cs="CordiaUPC" w:hint="cs"/>
                <w:b/>
                <w:bCs/>
                <w:sz w:val="26"/>
                <w:szCs w:val="26"/>
                <w:cs/>
                <w:lang w:bidi="th-TH"/>
              </w:rPr>
              <w:t>-</w:t>
            </w:r>
          </w:p>
        </w:tc>
        <w:tc>
          <w:tcPr>
            <w:tcW w:w="241" w:type="dxa"/>
          </w:tcPr>
          <w:p w14:paraId="1D106200" w14:textId="77777777" w:rsidR="006D4E33" w:rsidRPr="000D238F"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188C6DB3" w14:textId="4CBA2E95" w:rsidR="006D4E33" w:rsidRPr="009A237C" w:rsidRDefault="006D4E33" w:rsidP="006D4E33">
            <w:pPr>
              <w:tabs>
                <w:tab w:val="decimal" w:pos="990"/>
              </w:tabs>
              <w:spacing w:line="240" w:lineRule="exact"/>
              <w:ind w:right="-110"/>
              <w:rPr>
                <w:rFonts w:ascii="CordiaUPC" w:eastAsia="Times New Roman" w:hAnsi="CordiaUPC" w:cs="CordiaUPC"/>
                <w:b/>
                <w:bCs/>
                <w:sz w:val="26"/>
                <w:szCs w:val="26"/>
                <w:cs/>
                <w:lang w:bidi="th-TH"/>
              </w:rPr>
            </w:pPr>
            <w:r w:rsidRPr="009A237C">
              <w:rPr>
                <w:rFonts w:ascii="CordiaUPC" w:eastAsia="Times New Roman" w:hAnsi="CordiaUPC" w:cs="CordiaUPC"/>
                <w:b/>
                <w:bCs/>
                <w:sz w:val="26"/>
                <w:szCs w:val="26"/>
                <w:lang w:bidi="th-TH"/>
              </w:rPr>
              <w:t>48</w:t>
            </w:r>
          </w:p>
        </w:tc>
        <w:tc>
          <w:tcPr>
            <w:tcW w:w="274" w:type="dxa"/>
            <w:gridSpan w:val="2"/>
          </w:tcPr>
          <w:p w14:paraId="5E591B61" w14:textId="77777777" w:rsidR="006D4E33" w:rsidRPr="000D238F" w:rsidRDefault="006D4E33" w:rsidP="006D4E33">
            <w:pPr>
              <w:tabs>
                <w:tab w:val="decimal" w:pos="792"/>
              </w:tabs>
              <w:spacing w:line="240" w:lineRule="exact"/>
              <w:ind w:right="201"/>
              <w:jc w:val="right"/>
              <w:rPr>
                <w:rFonts w:ascii="CordiaUPC" w:hAnsi="CordiaUPC" w:cs="CordiaUPC"/>
                <w:b/>
                <w:bCs/>
                <w:sz w:val="26"/>
                <w:szCs w:val="26"/>
                <w:cs/>
                <w:lang w:bidi="th-TH"/>
              </w:rPr>
            </w:pPr>
          </w:p>
        </w:tc>
        <w:tc>
          <w:tcPr>
            <w:tcW w:w="1170" w:type="dxa"/>
            <w:tcBorders>
              <w:top w:val="single" w:sz="4" w:space="0" w:color="auto"/>
              <w:bottom w:val="double" w:sz="4" w:space="0" w:color="auto"/>
            </w:tcBorders>
            <w:vAlign w:val="bottom"/>
          </w:tcPr>
          <w:p w14:paraId="1B7C50A7" w14:textId="281E870F" w:rsidR="006D4E33" w:rsidRPr="000D238F" w:rsidRDefault="006D4E33" w:rsidP="006D4E33">
            <w:pPr>
              <w:tabs>
                <w:tab w:val="decimal" w:pos="890"/>
              </w:tabs>
              <w:spacing w:line="240" w:lineRule="exact"/>
              <w:rPr>
                <w:rFonts w:ascii="CordiaUPC" w:hAnsi="CordiaUPC" w:cs="CordiaUPC"/>
                <w:sz w:val="26"/>
                <w:szCs w:val="26"/>
                <w:lang w:bidi="th-TH"/>
              </w:rPr>
            </w:pPr>
            <w:r w:rsidRPr="002E0137">
              <w:rPr>
                <w:rFonts w:ascii="CordiaUPC" w:hAnsi="CordiaUPC" w:cs="CordiaUPC"/>
                <w:b/>
                <w:bCs/>
                <w:sz w:val="26"/>
                <w:szCs w:val="26"/>
              </w:rPr>
              <w:t>41</w:t>
            </w:r>
          </w:p>
        </w:tc>
      </w:tr>
      <w:tr w:rsidR="006D4E33" w:rsidRPr="00392524" w14:paraId="64A38308" w14:textId="77777777" w:rsidTr="00542947">
        <w:tc>
          <w:tcPr>
            <w:tcW w:w="3600" w:type="dxa"/>
          </w:tcPr>
          <w:p w14:paraId="4795F32A" w14:textId="77777777" w:rsidR="006D4E33" w:rsidRPr="001E24B8" w:rsidRDefault="006D4E33" w:rsidP="006D4E33">
            <w:pPr>
              <w:spacing w:line="240" w:lineRule="exact"/>
              <w:ind w:right="-18"/>
              <w:jc w:val="both"/>
              <w:rPr>
                <w:rFonts w:ascii="CordiaUPC" w:hAnsi="CordiaUPC" w:cs="CordiaUPC"/>
                <w:sz w:val="26"/>
                <w:szCs w:val="26"/>
              </w:rPr>
            </w:pPr>
          </w:p>
        </w:tc>
        <w:tc>
          <w:tcPr>
            <w:tcW w:w="1260" w:type="dxa"/>
            <w:vAlign w:val="bottom"/>
          </w:tcPr>
          <w:p w14:paraId="5E9E5BB0" w14:textId="77777777" w:rsidR="006D4E33" w:rsidRPr="001E24B8" w:rsidRDefault="006D4E33" w:rsidP="006D4E33">
            <w:pPr>
              <w:tabs>
                <w:tab w:val="decimal" w:pos="860"/>
              </w:tabs>
              <w:spacing w:line="240" w:lineRule="exact"/>
              <w:ind w:right="-115"/>
              <w:rPr>
                <w:rFonts w:ascii="CordiaUPC" w:hAnsi="CordiaUPC" w:cs="CordiaUPC"/>
                <w:sz w:val="26"/>
                <w:szCs w:val="26"/>
              </w:rPr>
            </w:pPr>
          </w:p>
        </w:tc>
        <w:tc>
          <w:tcPr>
            <w:tcW w:w="236" w:type="dxa"/>
          </w:tcPr>
          <w:p w14:paraId="7C304913" w14:textId="77777777" w:rsidR="006D4E33" w:rsidRPr="001E24B8" w:rsidRDefault="006D4E33" w:rsidP="006D4E33">
            <w:pPr>
              <w:tabs>
                <w:tab w:val="decimal" w:pos="792"/>
              </w:tabs>
              <w:spacing w:line="240" w:lineRule="exact"/>
              <w:ind w:right="201"/>
              <w:jc w:val="right"/>
              <w:rPr>
                <w:rFonts w:ascii="CordiaUPC" w:hAnsi="CordiaUPC" w:cs="CordiaUPC"/>
                <w:sz w:val="26"/>
                <w:szCs w:val="26"/>
              </w:rPr>
            </w:pPr>
          </w:p>
        </w:tc>
        <w:tc>
          <w:tcPr>
            <w:tcW w:w="1114" w:type="dxa"/>
            <w:vAlign w:val="bottom"/>
          </w:tcPr>
          <w:p w14:paraId="63704B72" w14:textId="77777777" w:rsidR="006D4E33" w:rsidRPr="001E24B8" w:rsidRDefault="006D4E33" w:rsidP="006D4E33">
            <w:pPr>
              <w:tabs>
                <w:tab w:val="decimal" w:pos="830"/>
              </w:tabs>
              <w:spacing w:line="240" w:lineRule="exact"/>
              <w:ind w:right="-105"/>
              <w:rPr>
                <w:rFonts w:ascii="CordiaUPC" w:hAnsi="CordiaUPC" w:cs="CordiaUPC"/>
                <w:sz w:val="26"/>
                <w:szCs w:val="26"/>
              </w:rPr>
            </w:pPr>
          </w:p>
        </w:tc>
        <w:tc>
          <w:tcPr>
            <w:tcW w:w="241" w:type="dxa"/>
          </w:tcPr>
          <w:p w14:paraId="660B43D5" w14:textId="77777777" w:rsidR="006D4E33" w:rsidRPr="001E24B8" w:rsidRDefault="006D4E33" w:rsidP="006D4E33">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5936200A" w14:textId="77777777" w:rsidR="006D4E33" w:rsidRPr="001E24B8" w:rsidRDefault="006D4E33" w:rsidP="006D4E33">
            <w:pPr>
              <w:tabs>
                <w:tab w:val="decimal" w:pos="990"/>
              </w:tabs>
              <w:spacing w:line="240" w:lineRule="exact"/>
              <w:ind w:right="-110"/>
              <w:rPr>
                <w:rFonts w:ascii="CordiaUPC" w:hAnsi="CordiaUPC" w:cs="CordiaUPC"/>
                <w:sz w:val="26"/>
                <w:szCs w:val="26"/>
              </w:rPr>
            </w:pPr>
          </w:p>
        </w:tc>
        <w:tc>
          <w:tcPr>
            <w:tcW w:w="274" w:type="dxa"/>
            <w:gridSpan w:val="2"/>
          </w:tcPr>
          <w:p w14:paraId="0C77FB6C" w14:textId="77777777" w:rsidR="006D4E33" w:rsidRPr="001E24B8" w:rsidRDefault="006D4E33" w:rsidP="006D4E33">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71F52544" w14:textId="77777777" w:rsidR="006D4E33" w:rsidRPr="001E24B8" w:rsidRDefault="006D4E33" w:rsidP="006D4E33">
            <w:pPr>
              <w:tabs>
                <w:tab w:val="decimal" w:pos="890"/>
              </w:tabs>
              <w:spacing w:line="240" w:lineRule="exact"/>
              <w:rPr>
                <w:rFonts w:ascii="CordiaUPC" w:hAnsi="CordiaUPC" w:cs="CordiaUPC"/>
                <w:sz w:val="26"/>
                <w:szCs w:val="26"/>
              </w:rPr>
            </w:pPr>
          </w:p>
        </w:tc>
      </w:tr>
      <w:tr w:rsidR="006D4E33" w:rsidRPr="00392524" w14:paraId="3079493B" w14:textId="77777777" w:rsidTr="00542947">
        <w:tc>
          <w:tcPr>
            <w:tcW w:w="3600" w:type="dxa"/>
            <w:vAlign w:val="bottom"/>
          </w:tcPr>
          <w:p w14:paraId="4E36F153" w14:textId="5C51BBD4" w:rsidR="006D4E33" w:rsidRPr="0063780E" w:rsidRDefault="006D4E33" w:rsidP="006D4E33">
            <w:pPr>
              <w:spacing w:line="240" w:lineRule="exact"/>
              <w:ind w:right="-18"/>
              <w:rPr>
                <w:rFonts w:ascii="CordiaUPC" w:hAnsi="CordiaUPC" w:cs="CordiaUPC"/>
                <w:sz w:val="26"/>
                <w:szCs w:val="26"/>
                <w:lang w:val="en-US"/>
              </w:rPr>
            </w:pPr>
            <w:r w:rsidRPr="0063780E">
              <w:rPr>
                <w:rFonts w:ascii="CordiaUPC" w:hAnsi="CordiaUPC" w:cs="CordiaUPC" w:hint="cs"/>
                <w:b/>
                <w:bCs/>
                <w:sz w:val="26"/>
                <w:szCs w:val="26"/>
                <w:lang w:val="en-US" w:bidi="th-TH"/>
              </w:rPr>
              <w:t xml:space="preserve">Commitments </w:t>
            </w:r>
            <w:r w:rsidRPr="0063780E">
              <w:rPr>
                <w:rFonts w:ascii="CordiaUPC" w:hAnsi="CordiaUPC" w:cs="CordiaUPC"/>
                <w:b/>
                <w:bCs/>
                <w:sz w:val="26"/>
                <w:szCs w:val="26"/>
                <w:lang w:val="en-US" w:bidi="th-TH"/>
              </w:rPr>
              <w:t>-</w:t>
            </w:r>
            <w:r w:rsidRPr="0063780E">
              <w:rPr>
                <w:rFonts w:ascii="CordiaUPC" w:hAnsi="CordiaUPC" w:cs="CordiaUPC" w:hint="cs"/>
                <w:b/>
                <w:bCs/>
                <w:sz w:val="26"/>
                <w:szCs w:val="26"/>
                <w:lang w:val="en-US" w:bidi="th-TH"/>
              </w:rPr>
              <w:t xml:space="preserve"> Derivatives </w:t>
            </w:r>
            <w:r w:rsidRPr="0063780E">
              <w:rPr>
                <w:rFonts w:ascii="CordiaUPC" w:hAnsi="CordiaUPC" w:cs="CordiaUPC" w:hint="cs"/>
                <w:b/>
                <w:bCs/>
                <w:sz w:val="26"/>
                <w:szCs w:val="26"/>
                <w:vertAlign w:val="superscript"/>
                <w:lang w:val="en-US" w:bidi="th-TH"/>
              </w:rPr>
              <w:t>(</w:t>
            </w:r>
            <w:r>
              <w:rPr>
                <w:rFonts w:ascii="CordiaUPC" w:hAnsi="CordiaUPC" w:cs="CordiaUPC"/>
                <w:b/>
                <w:bCs/>
                <w:sz w:val="26"/>
                <w:szCs w:val="26"/>
                <w:vertAlign w:val="superscript"/>
                <w:lang w:val="en-US" w:bidi="th-TH"/>
              </w:rPr>
              <w:t>1</w:t>
            </w:r>
            <w:r w:rsidRPr="0063780E">
              <w:rPr>
                <w:rFonts w:ascii="CordiaUPC" w:hAnsi="CordiaUPC" w:cs="CordiaUPC" w:hint="cs"/>
                <w:b/>
                <w:bCs/>
                <w:sz w:val="26"/>
                <w:szCs w:val="26"/>
                <w:vertAlign w:val="superscript"/>
                <w:lang w:val="en-US" w:bidi="th-TH"/>
              </w:rPr>
              <w:t>)</w:t>
            </w:r>
          </w:p>
        </w:tc>
        <w:tc>
          <w:tcPr>
            <w:tcW w:w="1260" w:type="dxa"/>
            <w:vAlign w:val="bottom"/>
          </w:tcPr>
          <w:p w14:paraId="2CD4D857" w14:textId="77777777" w:rsidR="006D4E33" w:rsidRPr="0063780E" w:rsidRDefault="006D4E33" w:rsidP="006D4E33">
            <w:pPr>
              <w:tabs>
                <w:tab w:val="decimal" w:pos="860"/>
              </w:tabs>
              <w:spacing w:line="240" w:lineRule="exact"/>
              <w:ind w:right="-115"/>
              <w:rPr>
                <w:rFonts w:ascii="CordiaUPC" w:hAnsi="CordiaUPC" w:cs="CordiaUPC"/>
                <w:sz w:val="26"/>
                <w:szCs w:val="26"/>
                <w:lang w:bidi="th-TH"/>
              </w:rPr>
            </w:pPr>
          </w:p>
        </w:tc>
        <w:tc>
          <w:tcPr>
            <w:tcW w:w="236" w:type="dxa"/>
          </w:tcPr>
          <w:p w14:paraId="7C7C5D9D" w14:textId="77777777" w:rsidR="006D4E33" w:rsidRPr="0063780E" w:rsidRDefault="006D4E33" w:rsidP="006D4E33">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4A205256" w14:textId="77777777" w:rsidR="006D4E33" w:rsidRPr="0063780E" w:rsidRDefault="006D4E33" w:rsidP="006D4E33">
            <w:pPr>
              <w:tabs>
                <w:tab w:val="decimal" w:pos="830"/>
              </w:tabs>
              <w:spacing w:line="240" w:lineRule="exact"/>
              <w:ind w:right="-105"/>
              <w:rPr>
                <w:rFonts w:ascii="CordiaUPC" w:hAnsi="CordiaUPC" w:cs="CordiaUPC"/>
                <w:sz w:val="26"/>
                <w:szCs w:val="26"/>
                <w:lang w:bidi="th-TH"/>
              </w:rPr>
            </w:pPr>
          </w:p>
        </w:tc>
        <w:tc>
          <w:tcPr>
            <w:tcW w:w="241" w:type="dxa"/>
          </w:tcPr>
          <w:p w14:paraId="55038249" w14:textId="77777777" w:rsidR="006D4E33" w:rsidRPr="0063780E"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02AA0A95" w14:textId="77777777" w:rsidR="006D4E33" w:rsidRPr="0063780E" w:rsidRDefault="006D4E33" w:rsidP="006D4E33">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064A45C" w14:textId="77777777" w:rsidR="006D4E33" w:rsidRPr="0063780E"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40023A09" w14:textId="77777777" w:rsidR="006D4E33" w:rsidRPr="0063780E" w:rsidRDefault="006D4E33" w:rsidP="006D4E33">
            <w:pPr>
              <w:tabs>
                <w:tab w:val="decimal" w:pos="890"/>
              </w:tabs>
              <w:spacing w:line="240" w:lineRule="exact"/>
              <w:rPr>
                <w:rFonts w:ascii="CordiaUPC" w:hAnsi="CordiaUPC" w:cs="CordiaUPC"/>
                <w:sz w:val="26"/>
                <w:szCs w:val="26"/>
                <w:lang w:val="en-US" w:bidi="th-TH"/>
              </w:rPr>
            </w:pPr>
          </w:p>
        </w:tc>
      </w:tr>
      <w:tr w:rsidR="006D4E33" w:rsidRPr="00392524" w14:paraId="7A9539C8" w14:textId="77777777" w:rsidTr="00542947">
        <w:tc>
          <w:tcPr>
            <w:tcW w:w="3600" w:type="dxa"/>
            <w:vAlign w:val="bottom"/>
          </w:tcPr>
          <w:p w14:paraId="37FB2DBB" w14:textId="735595F3" w:rsidR="006D4E33" w:rsidRPr="0063780E" w:rsidRDefault="006D4E33" w:rsidP="006D4E33">
            <w:pPr>
              <w:spacing w:line="240" w:lineRule="exact"/>
              <w:ind w:left="160" w:right="-18" w:hanging="160"/>
              <w:rPr>
                <w:rFonts w:ascii="CordiaUPC" w:hAnsi="CordiaUPC" w:cs="CordiaUPC"/>
                <w:color w:val="FF0000"/>
                <w:sz w:val="26"/>
                <w:szCs w:val="26"/>
                <w:lang w:val="en-US"/>
              </w:rPr>
            </w:pPr>
            <w:proofErr w:type="spellStart"/>
            <w:r w:rsidRPr="0063780E">
              <w:rPr>
                <w:rFonts w:ascii="CordiaUPC" w:hAnsi="CordiaUPC" w:cs="CordiaUPC"/>
                <w:sz w:val="26"/>
                <w:szCs w:val="26"/>
              </w:rPr>
              <w:t>Eastspring</w:t>
            </w:r>
            <w:proofErr w:type="spellEnd"/>
            <w:r w:rsidRPr="0063780E">
              <w:rPr>
                <w:rFonts w:ascii="CordiaUPC" w:hAnsi="CordiaUPC" w:cs="CordiaUPC"/>
                <w:sz w:val="26"/>
                <w:szCs w:val="26"/>
              </w:rPr>
              <w:t xml:space="preserve"> Asset Management (Thailand) </w:t>
            </w:r>
            <w:r w:rsidRPr="0063780E">
              <w:rPr>
                <w:rFonts w:ascii="CordiaUPC" w:hAnsi="CordiaUPC" w:cs="CordiaUPC" w:hint="cs"/>
                <w:sz w:val="26"/>
                <w:szCs w:val="26"/>
              </w:rPr>
              <w:t>Co., Ltd.</w:t>
            </w:r>
            <w:r w:rsidRPr="0063780E">
              <w:rPr>
                <w:rFonts w:ascii="CordiaUPC" w:hAnsi="CordiaUPC" w:cs="CordiaUPC"/>
                <w:sz w:val="26"/>
                <w:szCs w:val="26"/>
                <w:vertAlign w:val="superscript"/>
              </w:rPr>
              <w:t xml:space="preserve"> </w:t>
            </w:r>
          </w:p>
        </w:tc>
        <w:tc>
          <w:tcPr>
            <w:tcW w:w="1260" w:type="dxa"/>
            <w:vAlign w:val="bottom"/>
          </w:tcPr>
          <w:p w14:paraId="3A163BD8" w14:textId="091EE06A" w:rsidR="006D4E33" w:rsidRPr="0063780E" w:rsidRDefault="006D4E33" w:rsidP="006D4E33">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191</w:t>
            </w:r>
          </w:p>
        </w:tc>
        <w:tc>
          <w:tcPr>
            <w:tcW w:w="236" w:type="dxa"/>
          </w:tcPr>
          <w:p w14:paraId="0202B04E" w14:textId="77777777" w:rsidR="006D4E33" w:rsidRPr="0063780E" w:rsidRDefault="006D4E33" w:rsidP="006D4E33">
            <w:pPr>
              <w:tabs>
                <w:tab w:val="decimal" w:pos="792"/>
              </w:tabs>
              <w:spacing w:line="240" w:lineRule="exact"/>
              <w:ind w:right="201"/>
              <w:jc w:val="right"/>
              <w:rPr>
                <w:rFonts w:ascii="CordiaUPC" w:hAnsi="CordiaUPC" w:cs="CordiaUPC"/>
                <w:sz w:val="26"/>
                <w:szCs w:val="26"/>
              </w:rPr>
            </w:pPr>
          </w:p>
        </w:tc>
        <w:tc>
          <w:tcPr>
            <w:tcW w:w="1114" w:type="dxa"/>
            <w:vAlign w:val="bottom"/>
          </w:tcPr>
          <w:p w14:paraId="3C3243DA" w14:textId="6169898B" w:rsidR="006D4E33" w:rsidRPr="0063780E" w:rsidRDefault="006D4E33" w:rsidP="006D4E33">
            <w:pPr>
              <w:tabs>
                <w:tab w:val="decimal" w:pos="830"/>
              </w:tabs>
              <w:spacing w:line="240" w:lineRule="exact"/>
              <w:ind w:right="-105"/>
              <w:rPr>
                <w:rFonts w:ascii="CordiaUPC" w:hAnsi="CordiaUPC" w:cs="CordiaUPC"/>
                <w:sz w:val="26"/>
                <w:szCs w:val="26"/>
                <w:cs/>
                <w:lang w:bidi="th-TH"/>
              </w:rPr>
            </w:pPr>
            <w:r>
              <w:rPr>
                <w:rFonts w:ascii="CordiaUPC" w:hAnsi="CordiaUPC" w:cs="CordiaUPC"/>
                <w:sz w:val="26"/>
                <w:szCs w:val="26"/>
                <w:lang w:bidi="th-TH"/>
              </w:rPr>
              <w:t>-</w:t>
            </w:r>
          </w:p>
        </w:tc>
        <w:tc>
          <w:tcPr>
            <w:tcW w:w="241" w:type="dxa"/>
          </w:tcPr>
          <w:p w14:paraId="6F61DFC8" w14:textId="77777777" w:rsidR="006D4E33" w:rsidRPr="0063780E"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18D2E77B" w14:textId="7E0492E9" w:rsidR="006D4E33" w:rsidRPr="0063780E" w:rsidRDefault="006D4E33" w:rsidP="006D4E33">
            <w:pPr>
              <w:tabs>
                <w:tab w:val="decimal" w:pos="990"/>
              </w:tabs>
              <w:spacing w:line="240" w:lineRule="exact"/>
              <w:ind w:right="-110"/>
              <w:rPr>
                <w:rFonts w:ascii="CordiaUPC" w:hAnsi="CordiaUPC" w:cs="CordiaUPC"/>
                <w:sz w:val="26"/>
                <w:szCs w:val="26"/>
                <w:lang w:bidi="th-TH"/>
              </w:rPr>
            </w:pPr>
            <w:r>
              <w:rPr>
                <w:rFonts w:ascii="CordiaUPC" w:hAnsi="CordiaUPC" w:cs="CordiaUPC"/>
                <w:sz w:val="26"/>
                <w:szCs w:val="26"/>
                <w:lang w:bidi="th-TH"/>
              </w:rPr>
              <w:t>191</w:t>
            </w:r>
          </w:p>
        </w:tc>
        <w:tc>
          <w:tcPr>
            <w:tcW w:w="274" w:type="dxa"/>
            <w:gridSpan w:val="2"/>
          </w:tcPr>
          <w:p w14:paraId="6E071BD8" w14:textId="77777777" w:rsidR="006D4E33" w:rsidRPr="0063780E"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21C41638" w14:textId="037EF8ED" w:rsidR="006D4E33" w:rsidRPr="0063780E" w:rsidRDefault="006D4E33" w:rsidP="006D4E33">
            <w:pPr>
              <w:tabs>
                <w:tab w:val="decimal" w:pos="890"/>
              </w:tabs>
              <w:spacing w:line="240" w:lineRule="exact"/>
              <w:rPr>
                <w:rFonts w:ascii="CordiaUPC" w:hAnsi="CordiaUPC" w:cs="CordiaUPC"/>
                <w:sz w:val="26"/>
                <w:szCs w:val="26"/>
              </w:rPr>
            </w:pPr>
            <w:r>
              <w:rPr>
                <w:rFonts w:ascii="CordiaUPC" w:hAnsi="CordiaUPC" w:cs="CordiaUPC"/>
                <w:sz w:val="26"/>
                <w:szCs w:val="26"/>
              </w:rPr>
              <w:t>-</w:t>
            </w:r>
          </w:p>
        </w:tc>
      </w:tr>
      <w:tr w:rsidR="006D4E33" w:rsidRPr="00392524" w14:paraId="3F18FCAA" w14:textId="77777777" w:rsidTr="00542947">
        <w:tc>
          <w:tcPr>
            <w:tcW w:w="3600" w:type="dxa"/>
            <w:vAlign w:val="bottom"/>
          </w:tcPr>
          <w:p w14:paraId="6B304283" w14:textId="77777777" w:rsidR="006D4E33" w:rsidRPr="00392524" w:rsidRDefault="006D4E33" w:rsidP="006D4E33">
            <w:pPr>
              <w:spacing w:line="240" w:lineRule="exact"/>
              <w:ind w:right="-18"/>
              <w:rPr>
                <w:rFonts w:ascii="CordiaUPC" w:hAnsi="CordiaUPC" w:cs="CordiaUPC"/>
                <w:sz w:val="26"/>
                <w:szCs w:val="26"/>
                <w:vertAlign w:val="superscript"/>
                <w:lang w:val="en-US"/>
              </w:rPr>
            </w:pPr>
          </w:p>
        </w:tc>
        <w:tc>
          <w:tcPr>
            <w:tcW w:w="1260" w:type="dxa"/>
            <w:vAlign w:val="bottom"/>
          </w:tcPr>
          <w:p w14:paraId="35748205"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236" w:type="dxa"/>
          </w:tcPr>
          <w:p w14:paraId="51ACB8FB"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114" w:type="dxa"/>
            <w:vAlign w:val="bottom"/>
          </w:tcPr>
          <w:p w14:paraId="6A4153BE"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241" w:type="dxa"/>
          </w:tcPr>
          <w:p w14:paraId="673682B4"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314115B3" w14:textId="77777777" w:rsidR="006D4E33" w:rsidRPr="00392524" w:rsidRDefault="006D4E33" w:rsidP="006D4E33">
            <w:pPr>
              <w:tabs>
                <w:tab w:val="decimal" w:pos="792"/>
              </w:tabs>
              <w:spacing w:line="240" w:lineRule="exact"/>
              <w:ind w:right="201"/>
              <w:jc w:val="right"/>
              <w:rPr>
                <w:rFonts w:ascii="CordiaUPC" w:hAnsi="CordiaUPC" w:cs="CordiaUPC"/>
                <w:sz w:val="26"/>
                <w:szCs w:val="26"/>
                <w:cs/>
                <w:lang w:bidi="th-TH"/>
              </w:rPr>
            </w:pPr>
          </w:p>
        </w:tc>
        <w:tc>
          <w:tcPr>
            <w:tcW w:w="274" w:type="dxa"/>
            <w:gridSpan w:val="2"/>
          </w:tcPr>
          <w:p w14:paraId="28EA337E"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3BC63CD8"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r>
      <w:tr w:rsidR="006D4E33" w:rsidRPr="00392524" w14:paraId="0FF5DEC3" w14:textId="77777777" w:rsidTr="00542947">
        <w:tblPrEx>
          <w:tblLook w:val="04A0" w:firstRow="1" w:lastRow="0" w:firstColumn="1" w:lastColumn="0" w:noHBand="0" w:noVBand="1"/>
        </w:tblPrEx>
        <w:tc>
          <w:tcPr>
            <w:tcW w:w="3600" w:type="dxa"/>
            <w:vAlign w:val="bottom"/>
            <w:hideMark/>
          </w:tcPr>
          <w:p w14:paraId="3CA1E990" w14:textId="0DD7DEB8" w:rsidR="006D4E33" w:rsidRPr="00442AE9" w:rsidRDefault="006D4E33" w:rsidP="006D4E33">
            <w:pPr>
              <w:spacing w:line="240" w:lineRule="exact"/>
              <w:ind w:left="166" w:right="-18" w:hanging="166"/>
              <w:rPr>
                <w:rFonts w:ascii="CordiaUPC" w:hAnsi="CordiaUPC" w:cs="CordiaUPC"/>
                <w:b/>
                <w:bCs/>
                <w:sz w:val="26"/>
                <w:szCs w:val="26"/>
                <w:highlight w:val="green"/>
                <w:vertAlign w:val="superscript"/>
                <w:lang w:val="en-US"/>
              </w:rPr>
            </w:pPr>
            <w:r w:rsidRPr="006D4E33">
              <w:rPr>
                <w:rFonts w:ascii="CordiaUPC" w:hAnsi="CordiaUPC" w:cs="CordiaUPC"/>
                <w:b/>
                <w:bCs/>
                <w:sz w:val="26"/>
                <w:szCs w:val="26"/>
                <w:lang w:val="en-US" w:eastAsia="th-TH"/>
              </w:rPr>
              <w:t>Commitments - Guarantee of bond issuance</w:t>
            </w:r>
          </w:p>
        </w:tc>
        <w:tc>
          <w:tcPr>
            <w:tcW w:w="1260" w:type="dxa"/>
            <w:vAlign w:val="bottom"/>
          </w:tcPr>
          <w:p w14:paraId="2A8A110E"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236" w:type="dxa"/>
          </w:tcPr>
          <w:p w14:paraId="0DBD1477"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114" w:type="dxa"/>
            <w:vAlign w:val="bottom"/>
          </w:tcPr>
          <w:p w14:paraId="29C6CC8F" w14:textId="77777777" w:rsidR="006D4E33" w:rsidRPr="00392524" w:rsidRDefault="006D4E33" w:rsidP="006D4E33">
            <w:pPr>
              <w:tabs>
                <w:tab w:val="decimal" w:pos="792"/>
              </w:tabs>
              <w:spacing w:line="240" w:lineRule="exact"/>
              <w:ind w:right="201"/>
              <w:jc w:val="right"/>
              <w:rPr>
                <w:rFonts w:ascii="CordiaUPC" w:hAnsi="CordiaUPC" w:cs="CordiaUPC"/>
                <w:sz w:val="26"/>
                <w:szCs w:val="26"/>
                <w:cs/>
                <w:lang w:bidi="th-TH"/>
              </w:rPr>
            </w:pPr>
          </w:p>
        </w:tc>
        <w:tc>
          <w:tcPr>
            <w:tcW w:w="241" w:type="dxa"/>
          </w:tcPr>
          <w:p w14:paraId="4AA24DAF"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291" w:type="dxa"/>
            <w:vAlign w:val="bottom"/>
          </w:tcPr>
          <w:p w14:paraId="4F8B1435"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274" w:type="dxa"/>
            <w:gridSpan w:val="2"/>
          </w:tcPr>
          <w:p w14:paraId="259302BB"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c>
          <w:tcPr>
            <w:tcW w:w="1170" w:type="dxa"/>
            <w:vAlign w:val="bottom"/>
          </w:tcPr>
          <w:p w14:paraId="13DC92BB" w14:textId="77777777" w:rsidR="006D4E33" w:rsidRPr="00392524" w:rsidRDefault="006D4E33" w:rsidP="006D4E33">
            <w:pPr>
              <w:tabs>
                <w:tab w:val="decimal" w:pos="792"/>
              </w:tabs>
              <w:spacing w:line="240" w:lineRule="exact"/>
              <w:ind w:right="201"/>
              <w:jc w:val="right"/>
              <w:rPr>
                <w:rFonts w:ascii="CordiaUPC" w:hAnsi="CordiaUPC" w:cs="CordiaUPC"/>
                <w:sz w:val="26"/>
                <w:szCs w:val="26"/>
              </w:rPr>
            </w:pPr>
          </w:p>
        </w:tc>
      </w:tr>
      <w:tr w:rsidR="006D4E33" w:rsidRPr="00392524" w14:paraId="5E16F0AC" w14:textId="77777777" w:rsidTr="00F36D47">
        <w:tblPrEx>
          <w:tblLook w:val="04A0" w:firstRow="1" w:lastRow="0" w:firstColumn="1" w:lastColumn="0" w:noHBand="0" w:noVBand="1"/>
        </w:tblPrEx>
        <w:tc>
          <w:tcPr>
            <w:tcW w:w="3600" w:type="dxa"/>
            <w:vAlign w:val="bottom"/>
            <w:hideMark/>
          </w:tcPr>
          <w:p w14:paraId="666F959C" w14:textId="2F1CD3C5" w:rsidR="006D4E33" w:rsidRPr="0063780E" w:rsidRDefault="006D4E33" w:rsidP="006D4E33">
            <w:pPr>
              <w:spacing w:line="240" w:lineRule="exact"/>
              <w:ind w:right="-18"/>
              <w:rPr>
                <w:rFonts w:ascii="CordiaUPC" w:hAnsi="CordiaUPC" w:cs="CordiaUPC"/>
                <w:sz w:val="26"/>
                <w:szCs w:val="26"/>
                <w:lang w:val="en-US" w:eastAsia="th-TH"/>
              </w:rPr>
            </w:pPr>
            <w:proofErr w:type="spellStart"/>
            <w:r w:rsidRPr="0063780E">
              <w:rPr>
                <w:rFonts w:ascii="CordiaUPC" w:hAnsi="CordiaUPC" w:cs="CordiaUPC"/>
                <w:sz w:val="26"/>
                <w:szCs w:val="26"/>
                <w:lang w:val="en-US" w:eastAsia="th-TH"/>
              </w:rPr>
              <w:t>Phahonyothin</w:t>
            </w:r>
            <w:proofErr w:type="spellEnd"/>
            <w:r w:rsidRPr="0063780E">
              <w:rPr>
                <w:rFonts w:ascii="CordiaUPC" w:hAnsi="CordiaUPC" w:cs="CordiaUPC"/>
                <w:sz w:val="26"/>
                <w:szCs w:val="26"/>
                <w:lang w:val="en-US" w:eastAsia="th-TH"/>
              </w:rPr>
              <w:t xml:space="preserve"> Asset Management Co., Ltd.</w:t>
            </w:r>
          </w:p>
        </w:tc>
        <w:tc>
          <w:tcPr>
            <w:tcW w:w="1260" w:type="dxa"/>
            <w:vAlign w:val="bottom"/>
          </w:tcPr>
          <w:p w14:paraId="61CB7968" w14:textId="36777DA2" w:rsidR="006D4E33" w:rsidRPr="0063780E" w:rsidRDefault="006D4E33" w:rsidP="006D4E33">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w:t>
            </w:r>
          </w:p>
        </w:tc>
        <w:tc>
          <w:tcPr>
            <w:tcW w:w="236" w:type="dxa"/>
          </w:tcPr>
          <w:p w14:paraId="55FD6EA9" w14:textId="77777777" w:rsidR="006D4E33" w:rsidRPr="0063780E" w:rsidRDefault="006D4E33" w:rsidP="006D4E33">
            <w:pPr>
              <w:tabs>
                <w:tab w:val="decimal" w:pos="860"/>
              </w:tabs>
              <w:spacing w:line="240" w:lineRule="exact"/>
              <w:ind w:right="-115"/>
              <w:rPr>
                <w:rFonts w:ascii="CordiaUPC" w:hAnsi="CordiaUPC" w:cs="CordiaUPC"/>
                <w:sz w:val="26"/>
                <w:szCs w:val="26"/>
                <w:lang w:bidi="th-TH"/>
              </w:rPr>
            </w:pPr>
          </w:p>
        </w:tc>
        <w:tc>
          <w:tcPr>
            <w:tcW w:w="1114" w:type="dxa"/>
            <w:vAlign w:val="bottom"/>
            <w:hideMark/>
          </w:tcPr>
          <w:p w14:paraId="768B281A" w14:textId="77777777" w:rsidR="006D4E33" w:rsidRPr="0063780E" w:rsidRDefault="006D4E33" w:rsidP="006D4E33">
            <w:pPr>
              <w:tabs>
                <w:tab w:val="decimal" w:pos="860"/>
              </w:tabs>
              <w:spacing w:line="240" w:lineRule="exact"/>
              <w:ind w:right="-115"/>
              <w:rPr>
                <w:rFonts w:ascii="CordiaUPC" w:hAnsi="CordiaUPC" w:cs="CordiaUPC"/>
                <w:sz w:val="26"/>
                <w:szCs w:val="26"/>
                <w:lang w:bidi="th-TH"/>
              </w:rPr>
            </w:pPr>
            <w:r w:rsidRPr="0063780E">
              <w:rPr>
                <w:rFonts w:ascii="CordiaUPC" w:hAnsi="CordiaUPC" w:cs="CordiaUPC"/>
                <w:sz w:val="26"/>
                <w:szCs w:val="26"/>
                <w:lang w:bidi="th-TH"/>
              </w:rPr>
              <w:t>-</w:t>
            </w:r>
          </w:p>
        </w:tc>
        <w:tc>
          <w:tcPr>
            <w:tcW w:w="241" w:type="dxa"/>
          </w:tcPr>
          <w:p w14:paraId="538E5E10" w14:textId="77777777" w:rsidR="006D4E33" w:rsidRPr="0063780E" w:rsidRDefault="006D4E33" w:rsidP="006D4E33">
            <w:pPr>
              <w:tabs>
                <w:tab w:val="decimal" w:pos="860"/>
              </w:tabs>
              <w:spacing w:line="240" w:lineRule="exact"/>
              <w:ind w:right="-115"/>
              <w:rPr>
                <w:rFonts w:ascii="CordiaUPC" w:hAnsi="CordiaUPC" w:cs="CordiaUPC"/>
                <w:sz w:val="26"/>
                <w:szCs w:val="26"/>
                <w:lang w:bidi="th-TH"/>
              </w:rPr>
            </w:pPr>
          </w:p>
        </w:tc>
        <w:tc>
          <w:tcPr>
            <w:tcW w:w="1291" w:type="dxa"/>
            <w:vAlign w:val="bottom"/>
          </w:tcPr>
          <w:p w14:paraId="17BB65F4" w14:textId="551FB845" w:rsidR="006D4E33" w:rsidRPr="0063780E" w:rsidRDefault="006D4E33" w:rsidP="006D4E33">
            <w:pPr>
              <w:tabs>
                <w:tab w:val="decimal" w:pos="990"/>
              </w:tabs>
              <w:spacing w:line="240" w:lineRule="exact"/>
              <w:ind w:right="-110"/>
              <w:rPr>
                <w:rFonts w:ascii="CordiaUPC" w:hAnsi="CordiaUPC" w:cs="CordiaUPC"/>
                <w:sz w:val="26"/>
                <w:szCs w:val="26"/>
                <w:lang w:val="en-US" w:bidi="th-TH"/>
              </w:rPr>
            </w:pPr>
            <w:r>
              <w:rPr>
                <w:rFonts w:ascii="CordiaUPC" w:eastAsia="Times New Roman" w:hAnsi="CordiaUPC" w:cs="CordiaUPC"/>
                <w:sz w:val="26"/>
                <w:szCs w:val="26"/>
              </w:rPr>
              <w:t>6,190</w:t>
            </w:r>
          </w:p>
        </w:tc>
        <w:tc>
          <w:tcPr>
            <w:tcW w:w="274" w:type="dxa"/>
            <w:gridSpan w:val="2"/>
          </w:tcPr>
          <w:p w14:paraId="0B4308D3" w14:textId="77777777" w:rsidR="006D4E33" w:rsidRPr="0063780E" w:rsidRDefault="006D4E33" w:rsidP="006D4E33">
            <w:pPr>
              <w:tabs>
                <w:tab w:val="decimal" w:pos="860"/>
              </w:tabs>
              <w:spacing w:line="240" w:lineRule="exact"/>
              <w:ind w:right="-115"/>
              <w:rPr>
                <w:rFonts w:ascii="CordiaUPC" w:hAnsi="CordiaUPC" w:cs="CordiaUPC"/>
                <w:sz w:val="26"/>
                <w:szCs w:val="26"/>
                <w:cs/>
                <w:lang w:bidi="th-TH"/>
              </w:rPr>
            </w:pPr>
          </w:p>
        </w:tc>
        <w:tc>
          <w:tcPr>
            <w:tcW w:w="1170" w:type="dxa"/>
            <w:vAlign w:val="bottom"/>
          </w:tcPr>
          <w:p w14:paraId="25B64F8F" w14:textId="0D37248B" w:rsidR="006D4E33" w:rsidRPr="0063780E" w:rsidRDefault="006D4E33" w:rsidP="006D4E33">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5,070</w:t>
            </w:r>
          </w:p>
        </w:tc>
      </w:tr>
      <w:tr w:rsidR="006D4E33" w:rsidRPr="00392524" w14:paraId="275DC0A3" w14:textId="77777777" w:rsidTr="00542947">
        <w:tblPrEx>
          <w:tblLook w:val="04A0" w:firstRow="1" w:lastRow="0" w:firstColumn="1" w:lastColumn="0" w:noHBand="0" w:noVBand="1"/>
        </w:tblPrEx>
        <w:tc>
          <w:tcPr>
            <w:tcW w:w="3600" w:type="dxa"/>
            <w:vAlign w:val="bottom"/>
          </w:tcPr>
          <w:p w14:paraId="226B1324" w14:textId="77777777" w:rsidR="006D4E33" w:rsidRPr="00392524" w:rsidRDefault="006D4E33" w:rsidP="006D4E33">
            <w:pPr>
              <w:spacing w:line="240" w:lineRule="exact"/>
              <w:ind w:right="-18"/>
              <w:rPr>
                <w:rFonts w:ascii="CordiaUPC" w:hAnsi="CordiaUPC" w:cs="CordiaUPC"/>
                <w:sz w:val="26"/>
                <w:szCs w:val="26"/>
                <w:lang w:val="en-US" w:eastAsia="th-TH"/>
              </w:rPr>
            </w:pPr>
          </w:p>
        </w:tc>
        <w:tc>
          <w:tcPr>
            <w:tcW w:w="1260" w:type="dxa"/>
            <w:vAlign w:val="bottom"/>
          </w:tcPr>
          <w:p w14:paraId="00CA052D" w14:textId="77777777" w:rsidR="006D4E33" w:rsidRPr="00392524" w:rsidRDefault="006D4E33" w:rsidP="006D4E33">
            <w:pPr>
              <w:tabs>
                <w:tab w:val="decimal" w:pos="860"/>
              </w:tabs>
              <w:spacing w:line="240" w:lineRule="exact"/>
              <w:ind w:right="-115"/>
              <w:rPr>
                <w:rFonts w:ascii="CordiaUPC" w:hAnsi="CordiaUPC" w:cs="CordiaUPC"/>
                <w:sz w:val="26"/>
                <w:szCs w:val="26"/>
                <w:cs/>
                <w:lang w:bidi="th-TH"/>
              </w:rPr>
            </w:pPr>
          </w:p>
        </w:tc>
        <w:tc>
          <w:tcPr>
            <w:tcW w:w="236" w:type="dxa"/>
          </w:tcPr>
          <w:p w14:paraId="6135528E" w14:textId="77777777" w:rsidR="006D4E33" w:rsidRPr="00392524" w:rsidRDefault="006D4E33" w:rsidP="006D4E33">
            <w:pPr>
              <w:tabs>
                <w:tab w:val="decimal" w:pos="860"/>
              </w:tabs>
              <w:spacing w:line="240" w:lineRule="exact"/>
              <w:ind w:right="-115"/>
              <w:rPr>
                <w:rFonts w:ascii="CordiaUPC" w:hAnsi="CordiaUPC" w:cs="CordiaUPC"/>
                <w:sz w:val="26"/>
                <w:szCs w:val="26"/>
                <w:lang w:bidi="th-TH"/>
              </w:rPr>
            </w:pPr>
          </w:p>
        </w:tc>
        <w:tc>
          <w:tcPr>
            <w:tcW w:w="1114" w:type="dxa"/>
            <w:vAlign w:val="bottom"/>
          </w:tcPr>
          <w:p w14:paraId="55AD0F2A" w14:textId="77777777" w:rsidR="006D4E33" w:rsidRDefault="006D4E33" w:rsidP="006D4E33">
            <w:pPr>
              <w:tabs>
                <w:tab w:val="decimal" w:pos="860"/>
              </w:tabs>
              <w:spacing w:line="240" w:lineRule="exact"/>
              <w:ind w:right="-115"/>
              <w:rPr>
                <w:rFonts w:ascii="CordiaUPC" w:hAnsi="CordiaUPC" w:cs="CordiaUPC"/>
                <w:sz w:val="26"/>
                <w:szCs w:val="26"/>
                <w:lang w:bidi="th-TH"/>
              </w:rPr>
            </w:pPr>
          </w:p>
        </w:tc>
        <w:tc>
          <w:tcPr>
            <w:tcW w:w="241" w:type="dxa"/>
          </w:tcPr>
          <w:p w14:paraId="6B2BB40B" w14:textId="77777777" w:rsidR="006D4E33" w:rsidRPr="00392524" w:rsidRDefault="006D4E33" w:rsidP="006D4E33">
            <w:pPr>
              <w:tabs>
                <w:tab w:val="decimal" w:pos="860"/>
              </w:tabs>
              <w:spacing w:line="240" w:lineRule="exact"/>
              <w:ind w:right="-115"/>
              <w:rPr>
                <w:rFonts w:ascii="CordiaUPC" w:hAnsi="CordiaUPC" w:cs="CordiaUPC"/>
                <w:sz w:val="26"/>
                <w:szCs w:val="26"/>
                <w:lang w:bidi="th-TH"/>
              </w:rPr>
            </w:pPr>
          </w:p>
        </w:tc>
        <w:tc>
          <w:tcPr>
            <w:tcW w:w="1291" w:type="dxa"/>
            <w:vAlign w:val="bottom"/>
          </w:tcPr>
          <w:p w14:paraId="06A6F885" w14:textId="77777777" w:rsidR="006D4E33" w:rsidRPr="00392524" w:rsidRDefault="006D4E33" w:rsidP="006D4E33">
            <w:pPr>
              <w:tabs>
                <w:tab w:val="decimal" w:pos="990"/>
              </w:tabs>
              <w:spacing w:line="240" w:lineRule="exact"/>
              <w:ind w:right="-110"/>
              <w:rPr>
                <w:rFonts w:ascii="CordiaUPC" w:hAnsi="CordiaUPC" w:cs="CordiaUPC"/>
                <w:sz w:val="26"/>
                <w:szCs w:val="26"/>
                <w:lang w:val="en-US" w:bidi="th-TH"/>
              </w:rPr>
            </w:pPr>
          </w:p>
        </w:tc>
        <w:tc>
          <w:tcPr>
            <w:tcW w:w="274" w:type="dxa"/>
            <w:gridSpan w:val="2"/>
          </w:tcPr>
          <w:p w14:paraId="4E98B6CB" w14:textId="77777777" w:rsidR="006D4E33" w:rsidRPr="00392524" w:rsidRDefault="006D4E33" w:rsidP="006D4E33">
            <w:pPr>
              <w:tabs>
                <w:tab w:val="decimal" w:pos="860"/>
              </w:tabs>
              <w:spacing w:line="240" w:lineRule="exact"/>
              <w:ind w:right="-115"/>
              <w:rPr>
                <w:rFonts w:ascii="CordiaUPC" w:hAnsi="CordiaUPC" w:cs="CordiaUPC"/>
                <w:sz w:val="26"/>
                <w:szCs w:val="26"/>
                <w:cs/>
                <w:lang w:bidi="th-TH"/>
              </w:rPr>
            </w:pPr>
          </w:p>
        </w:tc>
        <w:tc>
          <w:tcPr>
            <w:tcW w:w="1170" w:type="dxa"/>
            <w:vAlign w:val="bottom"/>
          </w:tcPr>
          <w:p w14:paraId="53A97797" w14:textId="77777777" w:rsidR="006D4E33" w:rsidRPr="00392524" w:rsidRDefault="006D4E33" w:rsidP="006D4E33">
            <w:pPr>
              <w:tabs>
                <w:tab w:val="decimal" w:pos="860"/>
              </w:tabs>
              <w:spacing w:line="240" w:lineRule="exact"/>
              <w:ind w:right="-115"/>
              <w:rPr>
                <w:rFonts w:ascii="CordiaUPC" w:hAnsi="CordiaUPC" w:cs="CordiaUPC"/>
                <w:sz w:val="26"/>
                <w:szCs w:val="26"/>
                <w:lang w:bidi="th-TH"/>
              </w:rPr>
            </w:pPr>
          </w:p>
        </w:tc>
      </w:tr>
      <w:tr w:rsidR="006D4E33" w:rsidRPr="00392524" w14:paraId="5B138A08" w14:textId="77777777" w:rsidTr="00542947">
        <w:tblPrEx>
          <w:tblLook w:val="04A0" w:firstRow="1" w:lastRow="0" w:firstColumn="1" w:lastColumn="0" w:noHBand="0" w:noVBand="1"/>
        </w:tblPrEx>
        <w:tc>
          <w:tcPr>
            <w:tcW w:w="3600" w:type="dxa"/>
            <w:vAlign w:val="bottom"/>
          </w:tcPr>
          <w:p w14:paraId="34425A00" w14:textId="4F7342C0" w:rsidR="006D4E33" w:rsidRPr="00392524" w:rsidRDefault="006D4E33" w:rsidP="006D4E33">
            <w:pPr>
              <w:spacing w:line="240" w:lineRule="exact"/>
              <w:ind w:right="-18" w:hanging="20"/>
              <w:rPr>
                <w:rFonts w:ascii="CordiaUPC" w:hAnsi="CordiaUPC" w:cs="CordiaUPC"/>
                <w:sz w:val="26"/>
                <w:szCs w:val="26"/>
                <w:cs/>
                <w:lang w:val="en-US" w:eastAsia="th-TH"/>
              </w:rPr>
            </w:pPr>
            <w:r w:rsidRPr="00392524">
              <w:rPr>
                <w:rFonts w:ascii="CordiaUPC" w:hAnsi="CordiaUPC" w:cs="CordiaUPC" w:hint="cs"/>
                <w:sz w:val="26"/>
                <w:szCs w:val="26"/>
                <w:vertAlign w:val="superscript"/>
                <w:lang w:val="en-US"/>
              </w:rPr>
              <w:t>(</w:t>
            </w:r>
            <w:r>
              <w:rPr>
                <w:rFonts w:ascii="CordiaUPC" w:hAnsi="CordiaUPC" w:cs="CordiaUPC"/>
                <w:sz w:val="26"/>
                <w:szCs w:val="26"/>
                <w:vertAlign w:val="superscript"/>
                <w:lang w:val="en-US"/>
              </w:rPr>
              <w:t>1</w:t>
            </w:r>
            <w:r w:rsidRPr="00392524">
              <w:rPr>
                <w:rFonts w:ascii="CordiaUPC" w:hAnsi="CordiaUPC" w:cs="CordiaUPC" w:hint="cs"/>
                <w:sz w:val="26"/>
                <w:szCs w:val="26"/>
                <w:vertAlign w:val="superscript"/>
                <w:lang w:val="en-US"/>
              </w:rPr>
              <w:t>)</w:t>
            </w:r>
            <w:r w:rsidRPr="00392524">
              <w:rPr>
                <w:rFonts w:ascii="CordiaUPC" w:hAnsi="CordiaUPC" w:cs="CordiaUPC" w:hint="cs"/>
                <w:sz w:val="26"/>
                <w:szCs w:val="26"/>
                <w:lang w:val="en-US"/>
              </w:rPr>
              <w:t xml:space="preserve"> </w:t>
            </w:r>
            <w:r w:rsidRPr="00392524">
              <w:rPr>
                <w:rFonts w:ascii="CordiaUPC" w:hAnsi="CordiaUPC" w:cs="CordiaUPC" w:hint="cs"/>
                <w:szCs w:val="22"/>
                <w:lang w:val="en-US" w:bidi="th-TH"/>
              </w:rPr>
              <w:t>Presented in notional amount</w:t>
            </w:r>
          </w:p>
        </w:tc>
        <w:tc>
          <w:tcPr>
            <w:tcW w:w="1260" w:type="dxa"/>
            <w:vAlign w:val="bottom"/>
          </w:tcPr>
          <w:p w14:paraId="708389BD" w14:textId="77777777" w:rsidR="006D4E33" w:rsidRPr="00392524" w:rsidRDefault="006D4E33" w:rsidP="006D4E33">
            <w:pPr>
              <w:tabs>
                <w:tab w:val="decimal" w:pos="860"/>
              </w:tabs>
              <w:spacing w:line="240" w:lineRule="exact"/>
              <w:ind w:right="-115"/>
              <w:rPr>
                <w:rFonts w:ascii="CordiaUPC" w:hAnsi="CordiaUPC" w:cs="CordiaUPC"/>
                <w:sz w:val="26"/>
                <w:szCs w:val="26"/>
                <w:cs/>
                <w:lang w:bidi="th-TH"/>
              </w:rPr>
            </w:pPr>
          </w:p>
        </w:tc>
        <w:tc>
          <w:tcPr>
            <w:tcW w:w="236" w:type="dxa"/>
          </w:tcPr>
          <w:p w14:paraId="01480C67" w14:textId="77777777" w:rsidR="006D4E33" w:rsidRPr="00392524" w:rsidRDefault="006D4E33" w:rsidP="006D4E33">
            <w:pPr>
              <w:tabs>
                <w:tab w:val="decimal" w:pos="860"/>
              </w:tabs>
              <w:spacing w:line="240" w:lineRule="exact"/>
              <w:ind w:right="-115"/>
              <w:rPr>
                <w:rFonts w:ascii="CordiaUPC" w:hAnsi="CordiaUPC" w:cs="CordiaUPC"/>
                <w:sz w:val="26"/>
                <w:szCs w:val="26"/>
                <w:lang w:bidi="th-TH"/>
              </w:rPr>
            </w:pPr>
          </w:p>
        </w:tc>
        <w:tc>
          <w:tcPr>
            <w:tcW w:w="1114" w:type="dxa"/>
            <w:vAlign w:val="bottom"/>
          </w:tcPr>
          <w:p w14:paraId="44107EE5" w14:textId="77777777" w:rsidR="006D4E33" w:rsidRDefault="006D4E33" w:rsidP="006D4E33">
            <w:pPr>
              <w:tabs>
                <w:tab w:val="decimal" w:pos="860"/>
              </w:tabs>
              <w:spacing w:line="240" w:lineRule="exact"/>
              <w:ind w:right="-115"/>
              <w:rPr>
                <w:rFonts w:ascii="CordiaUPC" w:hAnsi="CordiaUPC" w:cs="CordiaUPC"/>
                <w:sz w:val="26"/>
                <w:szCs w:val="26"/>
                <w:lang w:bidi="th-TH"/>
              </w:rPr>
            </w:pPr>
          </w:p>
        </w:tc>
        <w:tc>
          <w:tcPr>
            <w:tcW w:w="241" w:type="dxa"/>
          </w:tcPr>
          <w:p w14:paraId="47E0E8DD" w14:textId="77777777" w:rsidR="006D4E33" w:rsidRPr="00392524" w:rsidRDefault="006D4E33" w:rsidP="006D4E33">
            <w:pPr>
              <w:tabs>
                <w:tab w:val="decimal" w:pos="860"/>
              </w:tabs>
              <w:spacing w:line="240" w:lineRule="exact"/>
              <w:ind w:right="-115"/>
              <w:rPr>
                <w:rFonts w:ascii="CordiaUPC" w:hAnsi="CordiaUPC" w:cs="CordiaUPC"/>
                <w:sz w:val="26"/>
                <w:szCs w:val="26"/>
                <w:lang w:bidi="th-TH"/>
              </w:rPr>
            </w:pPr>
          </w:p>
        </w:tc>
        <w:tc>
          <w:tcPr>
            <w:tcW w:w="1291" w:type="dxa"/>
            <w:vAlign w:val="bottom"/>
          </w:tcPr>
          <w:p w14:paraId="1A524B24" w14:textId="77777777" w:rsidR="006D4E33" w:rsidRPr="00392524" w:rsidRDefault="006D4E33" w:rsidP="006D4E33">
            <w:pPr>
              <w:tabs>
                <w:tab w:val="decimal" w:pos="990"/>
              </w:tabs>
              <w:spacing w:line="240" w:lineRule="exact"/>
              <w:ind w:right="-110"/>
              <w:rPr>
                <w:rFonts w:ascii="CordiaUPC" w:hAnsi="CordiaUPC" w:cs="CordiaUPC"/>
                <w:sz w:val="26"/>
                <w:szCs w:val="26"/>
                <w:lang w:val="en-US" w:bidi="th-TH"/>
              </w:rPr>
            </w:pPr>
          </w:p>
        </w:tc>
        <w:tc>
          <w:tcPr>
            <w:tcW w:w="274" w:type="dxa"/>
            <w:gridSpan w:val="2"/>
          </w:tcPr>
          <w:p w14:paraId="62196A49" w14:textId="77777777" w:rsidR="006D4E33" w:rsidRPr="00392524" w:rsidRDefault="006D4E33" w:rsidP="006D4E33">
            <w:pPr>
              <w:tabs>
                <w:tab w:val="decimal" w:pos="860"/>
              </w:tabs>
              <w:spacing w:line="240" w:lineRule="exact"/>
              <w:ind w:right="-115"/>
              <w:rPr>
                <w:rFonts w:ascii="CordiaUPC" w:hAnsi="CordiaUPC" w:cs="CordiaUPC"/>
                <w:sz w:val="26"/>
                <w:szCs w:val="26"/>
                <w:cs/>
                <w:lang w:bidi="th-TH"/>
              </w:rPr>
            </w:pPr>
          </w:p>
        </w:tc>
        <w:tc>
          <w:tcPr>
            <w:tcW w:w="1170" w:type="dxa"/>
            <w:vAlign w:val="bottom"/>
          </w:tcPr>
          <w:p w14:paraId="040F53EE" w14:textId="77777777" w:rsidR="006D4E33" w:rsidRPr="00392524" w:rsidRDefault="006D4E33" w:rsidP="006D4E33">
            <w:pPr>
              <w:tabs>
                <w:tab w:val="decimal" w:pos="860"/>
              </w:tabs>
              <w:spacing w:line="240" w:lineRule="exact"/>
              <w:ind w:right="-115"/>
              <w:rPr>
                <w:rFonts w:ascii="CordiaUPC" w:hAnsi="CordiaUPC" w:cs="CordiaUPC"/>
                <w:sz w:val="26"/>
                <w:szCs w:val="26"/>
                <w:lang w:bidi="th-TH"/>
              </w:rPr>
            </w:pPr>
          </w:p>
        </w:tc>
      </w:tr>
      <w:tr w:rsidR="006D4E33" w:rsidRPr="00392524" w14:paraId="2537DD99" w14:textId="77777777" w:rsidTr="006572CA">
        <w:tblPrEx>
          <w:tblLook w:val="04A0" w:firstRow="1" w:lastRow="0" w:firstColumn="1" w:lastColumn="0" w:noHBand="0" w:noVBand="1"/>
        </w:tblPrEx>
        <w:tc>
          <w:tcPr>
            <w:tcW w:w="9186" w:type="dxa"/>
            <w:gridSpan w:val="9"/>
            <w:vAlign w:val="bottom"/>
          </w:tcPr>
          <w:p w14:paraId="128C236E" w14:textId="28B930BB" w:rsidR="006D4E33" w:rsidRPr="00392524" w:rsidRDefault="006D4E33" w:rsidP="006D4E33">
            <w:pPr>
              <w:tabs>
                <w:tab w:val="decimal" w:pos="76"/>
              </w:tabs>
              <w:spacing w:line="240" w:lineRule="exact"/>
              <w:ind w:left="160" w:right="-115" w:hanging="450"/>
              <w:rPr>
                <w:rFonts w:ascii="CordiaUPC" w:hAnsi="CordiaUPC" w:cs="CordiaUPC"/>
                <w:sz w:val="26"/>
                <w:szCs w:val="26"/>
                <w:lang w:bidi="th-TH"/>
              </w:rPr>
            </w:pPr>
          </w:p>
        </w:tc>
      </w:tr>
    </w:tbl>
    <w:p w14:paraId="536917D2" w14:textId="6BD553DD" w:rsidR="003B4C37" w:rsidRPr="00392524" w:rsidRDefault="00227C59" w:rsidP="00AD7C76">
      <w:pPr>
        <w:spacing w:line="240" w:lineRule="exact"/>
        <w:ind w:left="720" w:right="-58" w:hanging="720"/>
        <w:jc w:val="thaiDistribute"/>
        <w:rPr>
          <w:rFonts w:ascii="CordiaUPC" w:hAnsi="CordiaUPC" w:cs="CordiaUPC"/>
          <w:sz w:val="26"/>
          <w:szCs w:val="26"/>
        </w:rPr>
      </w:pPr>
      <w:r w:rsidRPr="00392524">
        <w:rPr>
          <w:rFonts w:ascii="CordiaUPC" w:hAnsi="CordiaUPC" w:cs="CordiaUPC" w:hint="cs"/>
          <w:sz w:val="26"/>
          <w:szCs w:val="26"/>
          <w:lang w:val="en-US"/>
        </w:rPr>
        <w:lastRenderedPageBreak/>
        <w:t>1</w:t>
      </w:r>
      <w:r w:rsidR="000272E3">
        <w:rPr>
          <w:rFonts w:ascii="CordiaUPC" w:hAnsi="CordiaUPC" w:cs="CordiaUPC"/>
          <w:sz w:val="26"/>
          <w:szCs w:val="26"/>
          <w:lang w:val="en-US"/>
        </w:rPr>
        <w:t>2</w:t>
      </w:r>
      <w:r w:rsidR="003B4C37"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3</w:t>
      </w:r>
      <w:r w:rsidR="003B4C37" w:rsidRPr="00392524">
        <w:rPr>
          <w:rFonts w:ascii="CordiaUPC" w:hAnsi="CordiaUPC" w:cs="CordiaUPC" w:hint="cs"/>
          <w:sz w:val="26"/>
          <w:szCs w:val="26"/>
          <w:lang w:val="en-US"/>
        </w:rPr>
        <w:tab/>
      </w:r>
      <w:r w:rsidR="003B4C37" w:rsidRPr="00392524">
        <w:rPr>
          <w:rFonts w:ascii="CordiaUPC" w:hAnsi="CordiaUPC" w:cs="CordiaUPC" w:hint="cs"/>
          <w:sz w:val="26"/>
          <w:szCs w:val="26"/>
        </w:rPr>
        <w:t xml:space="preserve">Significant balances between the Bank and its subsidiaries, and their key management personnel as </w:t>
      </w:r>
      <w:proofErr w:type="gramStart"/>
      <w:r w:rsidR="003B4C37" w:rsidRPr="00392524">
        <w:rPr>
          <w:rFonts w:ascii="CordiaUPC" w:hAnsi="CordiaUPC" w:cs="CordiaUPC" w:hint="cs"/>
          <w:sz w:val="26"/>
          <w:szCs w:val="26"/>
        </w:rPr>
        <w:t>at</w:t>
      </w:r>
      <w:proofErr w:type="gramEnd"/>
      <w:r w:rsidR="006C257B" w:rsidRPr="00392524">
        <w:rPr>
          <w:rFonts w:ascii="CordiaUPC" w:hAnsi="CordiaUPC" w:cs="CordiaUPC"/>
          <w:sz w:val="26"/>
          <w:szCs w:val="26"/>
        </w:rPr>
        <w:t xml:space="preserve"> </w:t>
      </w:r>
      <w:r w:rsidR="00373396" w:rsidRPr="005B2349">
        <w:rPr>
          <w:rFonts w:ascii="CordiaUPC" w:hAnsi="CordiaUPC" w:cs="CordiaUPC"/>
          <w:spacing w:val="2"/>
          <w:sz w:val="26"/>
          <w:szCs w:val="26"/>
        </w:rPr>
        <w:t xml:space="preserve">30 September </w:t>
      </w:r>
      <w:r w:rsidR="00734F55" w:rsidRPr="00392524">
        <w:rPr>
          <w:rFonts w:ascii="CordiaUPC" w:eastAsia="Times New Roman" w:hAnsi="CordiaUPC" w:cs="CordiaUPC"/>
          <w:sz w:val="26"/>
          <w:szCs w:val="26"/>
          <w:lang w:bidi="th-TH"/>
        </w:rPr>
        <w:t>202</w:t>
      </w:r>
      <w:r w:rsidR="002E5BBC">
        <w:rPr>
          <w:rFonts w:ascii="CordiaUPC" w:eastAsia="Times New Roman" w:hAnsi="CordiaUPC" w:cs="CordiaUPC"/>
          <w:sz w:val="26"/>
          <w:szCs w:val="26"/>
          <w:lang w:bidi="th-TH"/>
        </w:rPr>
        <w:t>3</w:t>
      </w:r>
      <w:r w:rsidR="00DF09D0" w:rsidRPr="00392524">
        <w:rPr>
          <w:rFonts w:ascii="CordiaUPC" w:hAnsi="CordiaUPC" w:cs="CordiaUPC" w:hint="cs"/>
          <w:sz w:val="26"/>
          <w:szCs w:val="26"/>
        </w:rPr>
        <w:t xml:space="preserve"> and 31 December 20</w:t>
      </w:r>
      <w:r w:rsidR="006C257B" w:rsidRPr="00392524">
        <w:rPr>
          <w:rFonts w:ascii="CordiaUPC" w:hAnsi="CordiaUPC" w:cs="CordiaUPC"/>
          <w:sz w:val="26"/>
          <w:szCs w:val="26"/>
        </w:rPr>
        <w:t>2</w:t>
      </w:r>
      <w:r w:rsidR="002E5BBC">
        <w:rPr>
          <w:rFonts w:ascii="CordiaUPC" w:hAnsi="CordiaUPC" w:cs="CordiaUPC"/>
          <w:sz w:val="26"/>
          <w:szCs w:val="26"/>
        </w:rPr>
        <w:t>2</w:t>
      </w:r>
      <w:r w:rsidR="00DF09D0" w:rsidRPr="00392524">
        <w:rPr>
          <w:rFonts w:ascii="CordiaUPC" w:hAnsi="CordiaUPC" w:cs="CordiaUPC" w:hint="cs"/>
          <w:sz w:val="26"/>
          <w:szCs w:val="26"/>
        </w:rPr>
        <w:t xml:space="preserve"> </w:t>
      </w:r>
      <w:r w:rsidR="008327A8" w:rsidRPr="00392524">
        <w:rPr>
          <w:rFonts w:ascii="CordiaUPC" w:hAnsi="CordiaUPC" w:cs="CordiaUPC" w:hint="cs"/>
          <w:sz w:val="26"/>
          <w:szCs w:val="26"/>
        </w:rPr>
        <w:t>we</w:t>
      </w:r>
      <w:r w:rsidR="003B4C37" w:rsidRPr="00392524">
        <w:rPr>
          <w:rFonts w:ascii="CordiaUPC" w:hAnsi="CordiaUPC" w:cs="CordiaUPC" w:hint="cs"/>
          <w:sz w:val="26"/>
          <w:szCs w:val="26"/>
        </w:rPr>
        <w:t>re as follows:</w:t>
      </w:r>
    </w:p>
    <w:p w14:paraId="01C3C20A" w14:textId="6842E47C" w:rsidR="00280D6E" w:rsidRDefault="00280D6E" w:rsidP="00AD7C76">
      <w:pPr>
        <w:spacing w:line="240" w:lineRule="exact"/>
        <w:ind w:left="540"/>
        <w:jc w:val="both"/>
        <w:rPr>
          <w:rFonts w:ascii="CordiaUPC" w:hAnsi="CordiaUPC" w:cs="CordiaUPC"/>
          <w:sz w:val="26"/>
          <w:szCs w:val="26"/>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185"/>
      </w:tblGrid>
      <w:tr w:rsidR="00D239C6" w:rsidRPr="00392524" w14:paraId="2F353484" w14:textId="77777777" w:rsidTr="006572CA">
        <w:trPr>
          <w:tblHeader/>
        </w:trPr>
        <w:tc>
          <w:tcPr>
            <w:tcW w:w="3600" w:type="dxa"/>
          </w:tcPr>
          <w:p w14:paraId="6D475664" w14:textId="77777777" w:rsidR="00D239C6" w:rsidRPr="00392524" w:rsidRDefault="00D239C6" w:rsidP="006572CA">
            <w:pPr>
              <w:spacing w:line="240" w:lineRule="exact"/>
              <w:ind w:right="-18"/>
              <w:rPr>
                <w:rFonts w:ascii="CordiaUPC" w:hAnsi="CordiaUPC" w:cs="CordiaUPC"/>
                <w:b/>
                <w:bCs/>
                <w:sz w:val="26"/>
                <w:szCs w:val="26"/>
                <w:lang w:val="en-US" w:bidi="th-TH"/>
              </w:rPr>
            </w:pPr>
          </w:p>
        </w:tc>
        <w:tc>
          <w:tcPr>
            <w:tcW w:w="2610" w:type="dxa"/>
            <w:gridSpan w:val="3"/>
          </w:tcPr>
          <w:p w14:paraId="64CA3C1A"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3D70A25D"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2735" w:type="dxa"/>
            <w:gridSpan w:val="3"/>
          </w:tcPr>
          <w:p w14:paraId="2511995C"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D239C6" w:rsidRPr="00392524" w14:paraId="6C822B6E" w14:textId="77777777" w:rsidTr="006572CA">
        <w:trPr>
          <w:tblHeader/>
        </w:trPr>
        <w:tc>
          <w:tcPr>
            <w:tcW w:w="3600" w:type="dxa"/>
          </w:tcPr>
          <w:p w14:paraId="272C7A7B"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706381F2"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36" w:type="dxa"/>
          </w:tcPr>
          <w:p w14:paraId="347D02C5"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3AE02219"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4388ED74"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770A42D8"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59" w:type="dxa"/>
          </w:tcPr>
          <w:p w14:paraId="5FB35227"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7D637B67"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D239C6" w:rsidRPr="00392524" w14:paraId="78CC2804" w14:textId="77777777" w:rsidTr="006572CA">
        <w:trPr>
          <w:tblHeader/>
        </w:trPr>
        <w:tc>
          <w:tcPr>
            <w:tcW w:w="3600" w:type="dxa"/>
          </w:tcPr>
          <w:p w14:paraId="58C91578"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354975D6" w14:textId="2EE401A3"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3</w:t>
            </w:r>
          </w:p>
        </w:tc>
        <w:tc>
          <w:tcPr>
            <w:tcW w:w="236" w:type="dxa"/>
          </w:tcPr>
          <w:p w14:paraId="5E3A5307"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7E902DE6" w14:textId="14A35374"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2</w:t>
            </w:r>
          </w:p>
        </w:tc>
        <w:tc>
          <w:tcPr>
            <w:tcW w:w="241" w:type="dxa"/>
          </w:tcPr>
          <w:p w14:paraId="7C3DC225"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684DED5D" w14:textId="214BCFBA"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3</w:t>
            </w:r>
          </w:p>
        </w:tc>
        <w:tc>
          <w:tcPr>
            <w:tcW w:w="259" w:type="dxa"/>
          </w:tcPr>
          <w:p w14:paraId="10980698"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3341A7B9" w14:textId="10E19364"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2</w:t>
            </w:r>
          </w:p>
        </w:tc>
      </w:tr>
      <w:tr w:rsidR="00D239C6" w:rsidRPr="00392524" w14:paraId="2CE3B639" w14:textId="77777777" w:rsidTr="006572CA">
        <w:trPr>
          <w:tblHeader/>
        </w:trPr>
        <w:tc>
          <w:tcPr>
            <w:tcW w:w="3600" w:type="dxa"/>
          </w:tcPr>
          <w:p w14:paraId="4B280A0D" w14:textId="77777777" w:rsidR="00D239C6" w:rsidRPr="00392524" w:rsidRDefault="00D239C6" w:rsidP="006572CA">
            <w:pPr>
              <w:spacing w:line="240" w:lineRule="exact"/>
              <w:ind w:right="-18"/>
              <w:rPr>
                <w:rFonts w:ascii="CordiaUPC" w:hAnsi="CordiaUPC" w:cs="CordiaUPC"/>
                <w:b/>
                <w:bCs/>
                <w:sz w:val="26"/>
                <w:szCs w:val="26"/>
                <w:lang w:val="en-US"/>
              </w:rPr>
            </w:pPr>
          </w:p>
        </w:tc>
        <w:tc>
          <w:tcPr>
            <w:tcW w:w="5586" w:type="dxa"/>
            <w:gridSpan w:val="7"/>
          </w:tcPr>
          <w:p w14:paraId="5A168471"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5971C2" w:rsidRPr="00392524" w14:paraId="2C0080FF" w14:textId="77777777" w:rsidTr="006572CA">
        <w:tc>
          <w:tcPr>
            <w:tcW w:w="3600" w:type="dxa"/>
            <w:vAlign w:val="bottom"/>
          </w:tcPr>
          <w:p w14:paraId="65B77720" w14:textId="77777777" w:rsidR="005971C2" w:rsidRPr="00C22F07" w:rsidRDefault="005971C2" w:rsidP="005971C2">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C22F07">
              <w:rPr>
                <w:rFonts w:ascii="CordiaUPC" w:hAnsi="CordiaUPC" w:cs="CordiaUPC" w:hint="cs"/>
                <w:sz w:val="26"/>
                <w:szCs w:val="26"/>
                <w:lang w:val="en-US"/>
              </w:rPr>
              <w:t xml:space="preserve">Loans to customers and </w:t>
            </w:r>
            <w:proofErr w:type="gramStart"/>
            <w:r w:rsidRPr="00C22F07">
              <w:rPr>
                <w:rFonts w:ascii="CordiaUPC" w:hAnsi="CordiaUPC" w:cs="CordiaUPC" w:hint="cs"/>
                <w:sz w:val="26"/>
                <w:szCs w:val="26"/>
                <w:lang w:val="en-US"/>
              </w:rPr>
              <w:t>accrued</w:t>
            </w:r>
            <w:proofErr w:type="gramEnd"/>
            <w:r w:rsidRPr="00C22F07">
              <w:rPr>
                <w:rFonts w:ascii="CordiaUPC" w:hAnsi="CordiaUPC" w:cs="CordiaUPC" w:hint="cs"/>
                <w:sz w:val="26"/>
                <w:szCs w:val="26"/>
                <w:lang w:val="en-US"/>
              </w:rPr>
              <w:t xml:space="preserve"> </w:t>
            </w:r>
          </w:p>
          <w:p w14:paraId="20D2A758" w14:textId="4A61ED20" w:rsidR="005971C2" w:rsidRPr="00C22F07" w:rsidRDefault="005971C2" w:rsidP="005971C2">
            <w:pPr>
              <w:tabs>
                <w:tab w:val="left" w:pos="993"/>
              </w:tabs>
              <w:spacing w:line="240" w:lineRule="exact"/>
              <w:ind w:left="162" w:right="-108" w:hanging="153"/>
              <w:rPr>
                <w:rFonts w:ascii="CordiaUPC" w:hAnsi="CordiaUPC" w:cs="CordiaUPC"/>
                <w:sz w:val="26"/>
                <w:szCs w:val="26"/>
              </w:rPr>
            </w:pPr>
            <w:r w:rsidRPr="00C22F07">
              <w:rPr>
                <w:rFonts w:ascii="CordiaUPC" w:hAnsi="CordiaUPC" w:cs="CordiaUPC" w:hint="cs"/>
                <w:sz w:val="26"/>
                <w:szCs w:val="26"/>
                <w:lang w:val="en-US"/>
              </w:rPr>
              <w:t xml:space="preserve">   interest receivables, net</w:t>
            </w:r>
          </w:p>
        </w:tc>
        <w:tc>
          <w:tcPr>
            <w:tcW w:w="1260" w:type="dxa"/>
            <w:vAlign w:val="bottom"/>
          </w:tcPr>
          <w:p w14:paraId="4C6A9C29" w14:textId="2D371AE0"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hint="cs"/>
                <w:sz w:val="26"/>
                <w:szCs w:val="26"/>
                <w:cs/>
              </w:rPr>
              <w:t>52</w:t>
            </w:r>
          </w:p>
        </w:tc>
        <w:tc>
          <w:tcPr>
            <w:tcW w:w="236" w:type="dxa"/>
          </w:tcPr>
          <w:p w14:paraId="30F59C6C"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97EB8AB" w14:textId="56CBFCB5"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GB"/>
              </w:rPr>
              <w:t>60</w:t>
            </w:r>
          </w:p>
        </w:tc>
        <w:tc>
          <w:tcPr>
            <w:tcW w:w="241" w:type="dxa"/>
          </w:tcPr>
          <w:p w14:paraId="6D7F655D"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4B609A8B" w14:textId="58F0181D"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US"/>
              </w:rPr>
            </w:pPr>
            <w:r w:rsidRPr="00C22F07">
              <w:rPr>
                <w:rFonts w:ascii="CordiaUPC" w:eastAsia="Times New Roman" w:hAnsi="CordiaUPC" w:cs="CordiaUPC"/>
                <w:sz w:val="26"/>
                <w:szCs w:val="26"/>
              </w:rPr>
              <w:t>52</w:t>
            </w:r>
          </w:p>
        </w:tc>
        <w:tc>
          <w:tcPr>
            <w:tcW w:w="259" w:type="dxa"/>
          </w:tcPr>
          <w:p w14:paraId="5415A6C7"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DAC09CA" w14:textId="6D6B4FFF"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GB"/>
              </w:rPr>
              <w:t>60</w:t>
            </w:r>
          </w:p>
        </w:tc>
      </w:tr>
      <w:tr w:rsidR="005971C2" w:rsidRPr="00392524" w14:paraId="59B6D310" w14:textId="77777777" w:rsidTr="006572CA">
        <w:tc>
          <w:tcPr>
            <w:tcW w:w="3600" w:type="dxa"/>
            <w:vAlign w:val="bottom"/>
          </w:tcPr>
          <w:p w14:paraId="2A617EB8" w14:textId="17AA8CD5" w:rsidR="005971C2" w:rsidRPr="00C22F07" w:rsidRDefault="005971C2" w:rsidP="005971C2">
            <w:pPr>
              <w:tabs>
                <w:tab w:val="left" w:pos="993"/>
              </w:tabs>
              <w:spacing w:line="240" w:lineRule="exact"/>
              <w:ind w:left="162" w:right="-108" w:hanging="153"/>
              <w:rPr>
                <w:rFonts w:ascii="CordiaUPC" w:hAnsi="CordiaUPC" w:cs="CordiaUPC"/>
                <w:sz w:val="26"/>
                <w:szCs w:val="26"/>
              </w:rPr>
            </w:pPr>
            <w:r w:rsidRPr="00C22F07">
              <w:rPr>
                <w:rFonts w:ascii="CordiaUPC" w:hAnsi="CordiaUPC" w:cs="CordiaUPC" w:hint="cs"/>
                <w:sz w:val="26"/>
                <w:szCs w:val="26"/>
                <w:lang w:val="en-US"/>
              </w:rPr>
              <w:t>Deposits</w:t>
            </w:r>
          </w:p>
        </w:tc>
        <w:tc>
          <w:tcPr>
            <w:tcW w:w="1260" w:type="dxa"/>
            <w:vAlign w:val="bottom"/>
          </w:tcPr>
          <w:p w14:paraId="794728A4" w14:textId="360ED652"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sz w:val="26"/>
                <w:szCs w:val="26"/>
                <w:cs/>
              </w:rPr>
              <w:t>428</w:t>
            </w:r>
          </w:p>
        </w:tc>
        <w:tc>
          <w:tcPr>
            <w:tcW w:w="236" w:type="dxa"/>
          </w:tcPr>
          <w:p w14:paraId="39EF0694"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1DC1DEE" w14:textId="3C78E4DC"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US"/>
              </w:rPr>
              <w:t>408</w:t>
            </w:r>
          </w:p>
        </w:tc>
        <w:tc>
          <w:tcPr>
            <w:tcW w:w="241" w:type="dxa"/>
          </w:tcPr>
          <w:p w14:paraId="1474F5DA"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6085D1F" w14:textId="0DD9FA0A"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428</w:t>
            </w:r>
          </w:p>
        </w:tc>
        <w:tc>
          <w:tcPr>
            <w:tcW w:w="259" w:type="dxa"/>
          </w:tcPr>
          <w:p w14:paraId="69E95F8D"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90396A4" w14:textId="2B763AF3"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US"/>
              </w:rPr>
              <w:t>408</w:t>
            </w:r>
          </w:p>
        </w:tc>
      </w:tr>
      <w:tr w:rsidR="005971C2" w:rsidRPr="00392524" w14:paraId="5AF9C1A1" w14:textId="77777777" w:rsidTr="006572CA">
        <w:tc>
          <w:tcPr>
            <w:tcW w:w="3600" w:type="dxa"/>
            <w:vAlign w:val="bottom"/>
          </w:tcPr>
          <w:p w14:paraId="0B095935" w14:textId="2FA44E78" w:rsidR="005971C2" w:rsidRPr="00C22F07" w:rsidRDefault="005971C2" w:rsidP="005971C2">
            <w:pPr>
              <w:tabs>
                <w:tab w:val="left" w:pos="993"/>
              </w:tabs>
              <w:spacing w:line="240" w:lineRule="exact"/>
              <w:ind w:left="162" w:right="-108" w:hanging="153"/>
              <w:rPr>
                <w:rFonts w:ascii="CordiaUPC" w:hAnsi="CordiaUPC" w:cs="CordiaUPC"/>
                <w:sz w:val="26"/>
                <w:szCs w:val="26"/>
                <w:lang w:val="en-US"/>
              </w:rPr>
            </w:pPr>
            <w:r w:rsidRPr="00C22F07">
              <w:rPr>
                <w:rFonts w:ascii="CordiaUPC" w:hAnsi="CordiaUPC" w:cs="CordiaUPC"/>
                <w:sz w:val="26"/>
                <w:szCs w:val="26"/>
                <w:lang w:val="en-US"/>
              </w:rPr>
              <w:t>Financial liabilities measured at fair value through profit or loss</w:t>
            </w:r>
            <w:r w:rsidRPr="00C22F07">
              <w:rPr>
                <w:rFonts w:ascii="CordiaUPC" w:hAnsi="CordiaUPC" w:cs="CordiaUPC" w:hint="cs"/>
                <w:sz w:val="26"/>
                <w:szCs w:val="26"/>
                <w:cs/>
                <w:lang w:val="en-US" w:bidi="th-TH"/>
              </w:rPr>
              <w:t xml:space="preserve"> </w:t>
            </w:r>
            <w:r w:rsidR="008C6017" w:rsidRPr="000F5FDA">
              <w:rPr>
                <w:rFonts w:ascii="CordiaUPC" w:hAnsi="CordiaUPC" w:cs="CordiaUPC"/>
                <w:sz w:val="26"/>
                <w:szCs w:val="26"/>
                <w:lang w:val="en-US" w:bidi="th-TH"/>
              </w:rPr>
              <w:t>-</w:t>
            </w:r>
            <w:r w:rsidRPr="00C22F07">
              <w:rPr>
                <w:rFonts w:ascii="CordiaUPC" w:hAnsi="CordiaUPC" w:cs="CordiaUPC"/>
                <w:sz w:val="26"/>
                <w:szCs w:val="26"/>
                <w:lang w:val="en-US" w:bidi="th-TH"/>
              </w:rPr>
              <w:t xml:space="preserve"> Structured notes</w:t>
            </w:r>
          </w:p>
        </w:tc>
        <w:tc>
          <w:tcPr>
            <w:tcW w:w="1260" w:type="dxa"/>
            <w:vAlign w:val="bottom"/>
          </w:tcPr>
          <w:p w14:paraId="00AFF0BE" w14:textId="1BC3E2D1"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hAnsi="CordiaUPC" w:cs="CordiaUPC"/>
                <w:sz w:val="26"/>
                <w:szCs w:val="26"/>
                <w:lang w:val="en-GB"/>
              </w:rPr>
              <w:t>5</w:t>
            </w:r>
          </w:p>
        </w:tc>
        <w:tc>
          <w:tcPr>
            <w:tcW w:w="236" w:type="dxa"/>
          </w:tcPr>
          <w:p w14:paraId="78B35C1F"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3E20CD3" w14:textId="44E120FA"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w:t>
            </w:r>
          </w:p>
        </w:tc>
        <w:tc>
          <w:tcPr>
            <w:tcW w:w="241" w:type="dxa"/>
          </w:tcPr>
          <w:p w14:paraId="6212A788"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00B2050C" w14:textId="2B0FE4A9" w:rsidR="005971C2" w:rsidRPr="00C22F07" w:rsidRDefault="005971C2" w:rsidP="005971C2">
            <w:pPr>
              <w:pStyle w:val="BodyText"/>
              <w:tabs>
                <w:tab w:val="decimal" w:pos="990"/>
              </w:tabs>
              <w:spacing w:after="0" w:line="240" w:lineRule="exact"/>
              <w:ind w:right="-110"/>
              <w:rPr>
                <w:rFonts w:ascii="CordiaUPC" w:eastAsia="Times New Roman" w:hAnsi="CordiaUPC" w:cs="CordiaUPC"/>
                <w:sz w:val="26"/>
                <w:szCs w:val="26"/>
              </w:rPr>
            </w:pPr>
            <w:r w:rsidRPr="00C22F07">
              <w:rPr>
                <w:rFonts w:ascii="CordiaUPC" w:eastAsia="Times New Roman" w:hAnsi="CordiaUPC" w:cs="CordiaUPC"/>
                <w:sz w:val="26"/>
                <w:szCs w:val="26"/>
              </w:rPr>
              <w:t>5</w:t>
            </w:r>
          </w:p>
        </w:tc>
        <w:tc>
          <w:tcPr>
            <w:tcW w:w="259" w:type="dxa"/>
          </w:tcPr>
          <w:p w14:paraId="48783B68"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478BD867" w14:textId="0BBAE161"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w:t>
            </w:r>
          </w:p>
        </w:tc>
      </w:tr>
    </w:tbl>
    <w:p w14:paraId="78CEC46C" w14:textId="68FFBF65" w:rsidR="00F36D47" w:rsidRDefault="00F36D47">
      <w:pPr>
        <w:spacing w:line="240" w:lineRule="auto"/>
        <w:rPr>
          <w:rFonts w:ascii="CordiaUPC" w:hAnsi="CordiaUPC" w:cs="CordiaUPC"/>
          <w:sz w:val="26"/>
          <w:szCs w:val="26"/>
          <w:lang w:val="en-US"/>
        </w:rPr>
      </w:pPr>
    </w:p>
    <w:p w14:paraId="1579DB25" w14:textId="6C4B5964" w:rsidR="00B13A1B" w:rsidRPr="00392524" w:rsidRDefault="00227C59" w:rsidP="00AD7C76">
      <w:pPr>
        <w:tabs>
          <w:tab w:val="decimal" w:pos="8550"/>
        </w:tabs>
        <w:spacing w:line="240" w:lineRule="exact"/>
        <w:ind w:left="720" w:right="-58"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0272E3">
        <w:rPr>
          <w:rFonts w:ascii="CordiaUPC" w:hAnsi="CordiaUPC" w:cs="CordiaUPC"/>
          <w:sz w:val="26"/>
          <w:szCs w:val="26"/>
          <w:lang w:val="en-US"/>
        </w:rPr>
        <w:t>2</w:t>
      </w:r>
      <w:r w:rsidR="00B13A1B"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4</w:t>
      </w:r>
      <w:r w:rsidR="00B13A1B" w:rsidRPr="00392524">
        <w:rPr>
          <w:rFonts w:ascii="CordiaUPC" w:hAnsi="CordiaUPC" w:cs="CordiaUPC" w:hint="cs"/>
          <w:sz w:val="26"/>
          <w:szCs w:val="26"/>
          <w:lang w:val="en-US"/>
        </w:rPr>
        <w:tab/>
        <w:t>Significant balances between the Bank and its subsidiaries, and other related parties</w:t>
      </w:r>
      <w:r w:rsidR="00500C2C" w:rsidRPr="00392524">
        <w:rPr>
          <w:rFonts w:ascii="CordiaUPC" w:hAnsi="CordiaUPC" w:cs="CordiaUPC" w:hint="cs"/>
          <w:sz w:val="26"/>
          <w:szCs w:val="26"/>
        </w:rPr>
        <w:t xml:space="preserve"> as </w:t>
      </w:r>
      <w:proofErr w:type="gramStart"/>
      <w:r w:rsidR="00500C2C" w:rsidRPr="00392524">
        <w:rPr>
          <w:rFonts w:ascii="CordiaUPC" w:hAnsi="CordiaUPC" w:cs="CordiaUPC" w:hint="cs"/>
          <w:sz w:val="26"/>
          <w:szCs w:val="26"/>
        </w:rPr>
        <w:t>at</w:t>
      </w:r>
      <w:proofErr w:type="gramEnd"/>
      <w:r w:rsidR="00F76E50" w:rsidRPr="00392524">
        <w:rPr>
          <w:rFonts w:ascii="CordiaUPC" w:hAnsi="CordiaUPC" w:cs="CordiaUPC" w:hint="cs"/>
          <w:sz w:val="26"/>
          <w:szCs w:val="26"/>
        </w:rPr>
        <w:t xml:space="preserve"> </w:t>
      </w:r>
      <w:r w:rsidR="00373396" w:rsidRPr="005B2349">
        <w:rPr>
          <w:rFonts w:ascii="CordiaUPC" w:hAnsi="CordiaUPC" w:cs="CordiaUPC"/>
          <w:spacing w:val="2"/>
          <w:sz w:val="26"/>
          <w:szCs w:val="26"/>
        </w:rPr>
        <w:t xml:space="preserve">30 September </w:t>
      </w:r>
      <w:r w:rsidR="00734F55" w:rsidRPr="00392524">
        <w:rPr>
          <w:rFonts w:ascii="CordiaUPC" w:eastAsia="Times New Roman" w:hAnsi="CordiaUPC" w:cs="CordiaUPC"/>
          <w:sz w:val="26"/>
          <w:szCs w:val="26"/>
          <w:lang w:bidi="th-TH"/>
        </w:rPr>
        <w:t>202</w:t>
      </w:r>
      <w:r w:rsidR="00F36D47">
        <w:rPr>
          <w:rFonts w:ascii="CordiaUPC" w:eastAsia="Times New Roman" w:hAnsi="CordiaUPC" w:cs="CordiaUPC"/>
          <w:sz w:val="26"/>
          <w:szCs w:val="26"/>
          <w:lang w:bidi="th-TH"/>
        </w:rPr>
        <w:t>3</w:t>
      </w:r>
      <w:r w:rsidR="00DF09D0" w:rsidRPr="00392524">
        <w:rPr>
          <w:rFonts w:ascii="CordiaUPC" w:hAnsi="CordiaUPC" w:cs="CordiaUPC" w:hint="cs"/>
          <w:sz w:val="26"/>
          <w:szCs w:val="26"/>
        </w:rPr>
        <w:t xml:space="preserve"> and </w:t>
      </w:r>
      <w:r w:rsidR="00E96B53" w:rsidRPr="00392524">
        <w:rPr>
          <w:rFonts w:ascii="CordiaUPC" w:hAnsi="CordiaUPC" w:cs="CordiaUPC"/>
          <w:sz w:val="26"/>
          <w:szCs w:val="26"/>
        </w:rPr>
        <w:br/>
      </w:r>
      <w:r w:rsidR="00734F55" w:rsidRPr="00392524">
        <w:rPr>
          <w:rFonts w:ascii="CordiaUPC" w:hAnsi="CordiaUPC" w:cs="CordiaUPC" w:hint="cs"/>
          <w:sz w:val="26"/>
          <w:szCs w:val="26"/>
        </w:rPr>
        <w:t>31 December 202</w:t>
      </w:r>
      <w:r w:rsidR="00F36D47">
        <w:rPr>
          <w:rFonts w:ascii="CordiaUPC" w:hAnsi="CordiaUPC" w:cs="CordiaUPC"/>
          <w:sz w:val="26"/>
          <w:szCs w:val="26"/>
        </w:rPr>
        <w:t>2</w:t>
      </w:r>
      <w:r w:rsidR="00DF09D0" w:rsidRPr="00392524">
        <w:rPr>
          <w:rFonts w:ascii="CordiaUPC" w:hAnsi="CordiaUPC" w:cs="CordiaUPC" w:hint="cs"/>
          <w:sz w:val="26"/>
          <w:szCs w:val="26"/>
        </w:rPr>
        <w:t xml:space="preserve"> </w:t>
      </w:r>
      <w:r w:rsidR="008327A8" w:rsidRPr="00392524">
        <w:rPr>
          <w:rFonts w:ascii="CordiaUPC" w:hAnsi="CordiaUPC" w:cs="CordiaUPC" w:hint="cs"/>
          <w:sz w:val="26"/>
          <w:szCs w:val="26"/>
          <w:lang w:val="en-US"/>
        </w:rPr>
        <w:t>were</w:t>
      </w:r>
      <w:r w:rsidR="00B13A1B" w:rsidRPr="00392524">
        <w:rPr>
          <w:rFonts w:ascii="CordiaUPC" w:hAnsi="CordiaUPC" w:cs="CordiaUPC" w:hint="cs"/>
          <w:sz w:val="26"/>
          <w:szCs w:val="26"/>
          <w:lang w:val="en-US"/>
        </w:rPr>
        <w:t xml:space="preserve"> as follows:</w:t>
      </w:r>
    </w:p>
    <w:p w14:paraId="7ED8D9D4" w14:textId="4A0C0C9E" w:rsidR="003F5AB7" w:rsidRDefault="003F5AB7" w:rsidP="00AD7C76">
      <w:pPr>
        <w:spacing w:line="240" w:lineRule="exact"/>
        <w:ind w:left="540"/>
        <w:jc w:val="both"/>
        <w:rPr>
          <w:rFonts w:ascii="CordiaUPC" w:hAnsi="CordiaUPC" w:cs="CordiaUPC"/>
          <w:sz w:val="26"/>
          <w:szCs w:val="26"/>
          <w:cs/>
          <w:lang w:bidi="th-TH"/>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185"/>
      </w:tblGrid>
      <w:tr w:rsidR="00D239C6" w:rsidRPr="00392524" w14:paraId="08C8DCF9" w14:textId="77777777" w:rsidTr="006572CA">
        <w:trPr>
          <w:tblHeader/>
        </w:trPr>
        <w:tc>
          <w:tcPr>
            <w:tcW w:w="3600" w:type="dxa"/>
          </w:tcPr>
          <w:p w14:paraId="6151CFBB" w14:textId="77777777" w:rsidR="00D239C6" w:rsidRPr="00392524" w:rsidRDefault="00D239C6" w:rsidP="006572CA">
            <w:pPr>
              <w:spacing w:line="240" w:lineRule="exact"/>
              <w:ind w:right="-18"/>
              <w:rPr>
                <w:rFonts w:ascii="CordiaUPC" w:hAnsi="CordiaUPC" w:cs="CordiaUPC"/>
                <w:b/>
                <w:bCs/>
                <w:sz w:val="26"/>
                <w:szCs w:val="26"/>
                <w:lang w:val="en-US" w:bidi="th-TH"/>
              </w:rPr>
            </w:pPr>
          </w:p>
        </w:tc>
        <w:tc>
          <w:tcPr>
            <w:tcW w:w="2610" w:type="dxa"/>
            <w:gridSpan w:val="3"/>
          </w:tcPr>
          <w:p w14:paraId="1A9B25CF"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4D0626C1"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2735" w:type="dxa"/>
            <w:gridSpan w:val="3"/>
          </w:tcPr>
          <w:p w14:paraId="00098891"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D239C6" w:rsidRPr="00392524" w14:paraId="31758FC0" w14:textId="77777777" w:rsidTr="006572CA">
        <w:trPr>
          <w:tblHeader/>
        </w:trPr>
        <w:tc>
          <w:tcPr>
            <w:tcW w:w="3600" w:type="dxa"/>
          </w:tcPr>
          <w:p w14:paraId="1CD1FC13"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3EC02E34"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36" w:type="dxa"/>
          </w:tcPr>
          <w:p w14:paraId="6DB94539"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77A18EB8"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0BED2228"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23440F02"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59" w:type="dxa"/>
          </w:tcPr>
          <w:p w14:paraId="0500753B"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7D9E0011"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D239C6" w:rsidRPr="00392524" w14:paraId="267283B6" w14:textId="77777777" w:rsidTr="006572CA">
        <w:trPr>
          <w:tblHeader/>
        </w:trPr>
        <w:tc>
          <w:tcPr>
            <w:tcW w:w="3600" w:type="dxa"/>
          </w:tcPr>
          <w:p w14:paraId="06189118"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7782FF1C" w14:textId="7E0181ED"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3</w:t>
            </w:r>
          </w:p>
        </w:tc>
        <w:tc>
          <w:tcPr>
            <w:tcW w:w="236" w:type="dxa"/>
          </w:tcPr>
          <w:p w14:paraId="7781DA9E"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4BACCC92" w14:textId="7765BF28"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2</w:t>
            </w:r>
          </w:p>
        </w:tc>
        <w:tc>
          <w:tcPr>
            <w:tcW w:w="241" w:type="dxa"/>
          </w:tcPr>
          <w:p w14:paraId="3F30C98B"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4DB09E6E" w14:textId="1DB53CFC"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3</w:t>
            </w:r>
          </w:p>
        </w:tc>
        <w:tc>
          <w:tcPr>
            <w:tcW w:w="259" w:type="dxa"/>
          </w:tcPr>
          <w:p w14:paraId="0BBAC000"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166471E8" w14:textId="60069EF1"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w:t>
            </w:r>
            <w:r w:rsidR="00F36D47">
              <w:rPr>
                <w:rFonts w:ascii="CordiaUPC" w:hAnsi="CordiaUPC" w:cs="CordiaUPC"/>
                <w:sz w:val="26"/>
                <w:szCs w:val="26"/>
                <w:lang w:val="en-US"/>
              </w:rPr>
              <w:t>2</w:t>
            </w:r>
          </w:p>
        </w:tc>
      </w:tr>
      <w:tr w:rsidR="00D239C6" w:rsidRPr="00392524" w14:paraId="63DB008C" w14:textId="77777777" w:rsidTr="006572CA">
        <w:trPr>
          <w:tblHeader/>
        </w:trPr>
        <w:tc>
          <w:tcPr>
            <w:tcW w:w="3600" w:type="dxa"/>
          </w:tcPr>
          <w:p w14:paraId="123399F6" w14:textId="77777777" w:rsidR="00D239C6" w:rsidRPr="00392524" w:rsidRDefault="00D239C6" w:rsidP="006572CA">
            <w:pPr>
              <w:spacing w:line="240" w:lineRule="exact"/>
              <w:ind w:right="-18"/>
              <w:rPr>
                <w:rFonts w:ascii="CordiaUPC" w:hAnsi="CordiaUPC" w:cs="CordiaUPC"/>
                <w:b/>
                <w:bCs/>
                <w:sz w:val="26"/>
                <w:szCs w:val="26"/>
                <w:lang w:val="en-US"/>
              </w:rPr>
            </w:pPr>
          </w:p>
        </w:tc>
        <w:tc>
          <w:tcPr>
            <w:tcW w:w="5586" w:type="dxa"/>
            <w:gridSpan w:val="7"/>
          </w:tcPr>
          <w:p w14:paraId="60A638B9"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5971C2" w:rsidRPr="00392524" w14:paraId="0D7B3691" w14:textId="77777777" w:rsidTr="006572CA">
        <w:tc>
          <w:tcPr>
            <w:tcW w:w="3600" w:type="dxa"/>
            <w:vAlign w:val="bottom"/>
          </w:tcPr>
          <w:p w14:paraId="54EFEA16" w14:textId="004CA256" w:rsidR="005971C2" w:rsidRPr="00C22F07" w:rsidRDefault="005971C2" w:rsidP="005971C2">
            <w:pPr>
              <w:tabs>
                <w:tab w:val="left" w:pos="993"/>
              </w:tabs>
              <w:spacing w:line="240" w:lineRule="exact"/>
              <w:ind w:left="162" w:right="-108" w:hanging="153"/>
              <w:rPr>
                <w:rFonts w:ascii="CordiaUPC" w:hAnsi="CordiaUPC" w:cs="CordiaUPC"/>
                <w:sz w:val="26"/>
                <w:szCs w:val="26"/>
              </w:rPr>
            </w:pPr>
            <w:r w:rsidRPr="00C22F07">
              <w:rPr>
                <w:rFonts w:ascii="CordiaUPC" w:hAnsi="CordiaUPC" w:cs="CordiaUPC" w:hint="cs"/>
                <w:sz w:val="26"/>
                <w:szCs w:val="26"/>
                <w:lang w:val="en-US"/>
              </w:rPr>
              <w:t xml:space="preserve">Interbank and money market items - assets </w:t>
            </w:r>
            <w:r w:rsidRPr="00C22F07">
              <w:rPr>
                <w:rFonts w:ascii="CordiaUPC" w:hAnsi="CordiaUPC" w:cs="CordiaUPC"/>
                <w:sz w:val="26"/>
                <w:szCs w:val="26"/>
                <w:lang w:val="en-US"/>
              </w:rPr>
              <w:br/>
            </w:r>
            <w:r w:rsidRPr="00C22F07">
              <w:rPr>
                <w:rFonts w:ascii="CordiaUPC" w:hAnsi="CordiaUPC" w:cs="CordiaUPC" w:hint="cs"/>
                <w:sz w:val="26"/>
                <w:szCs w:val="26"/>
                <w:lang w:val="en-US"/>
              </w:rPr>
              <w:t>and loans to customers and accrued interest receivables, net</w:t>
            </w:r>
          </w:p>
        </w:tc>
        <w:tc>
          <w:tcPr>
            <w:tcW w:w="1260" w:type="dxa"/>
            <w:vAlign w:val="bottom"/>
          </w:tcPr>
          <w:p w14:paraId="12F4207E" w14:textId="13E23E8A" w:rsidR="005971C2" w:rsidRPr="00C22F07" w:rsidRDefault="00CA22BA" w:rsidP="005971C2">
            <w:pPr>
              <w:pStyle w:val="BodyText"/>
              <w:tabs>
                <w:tab w:val="decimal" w:pos="860"/>
              </w:tabs>
              <w:spacing w:after="0" w:line="240" w:lineRule="exact"/>
              <w:ind w:right="-115"/>
              <w:rPr>
                <w:rFonts w:ascii="CordiaUPC" w:hAnsi="CordiaUPC" w:cs="CordiaUPC"/>
                <w:sz w:val="26"/>
                <w:szCs w:val="26"/>
                <w:cs/>
                <w:lang w:val="en-GB" w:bidi="th-TH"/>
              </w:rPr>
            </w:pPr>
            <w:r w:rsidRPr="00C22F07">
              <w:rPr>
                <w:rFonts w:ascii="CordiaUPC" w:eastAsia="Times New Roman" w:hAnsi="CordiaUPC" w:cs="CordiaUPC"/>
                <w:sz w:val="26"/>
                <w:szCs w:val="26"/>
              </w:rPr>
              <w:t>30,083</w:t>
            </w:r>
          </w:p>
        </w:tc>
        <w:tc>
          <w:tcPr>
            <w:tcW w:w="236" w:type="dxa"/>
          </w:tcPr>
          <w:p w14:paraId="3A8F34BA"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2E68AD4" w14:textId="3789730D"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US"/>
              </w:rPr>
              <w:t>29,574</w:t>
            </w:r>
          </w:p>
        </w:tc>
        <w:tc>
          <w:tcPr>
            <w:tcW w:w="241" w:type="dxa"/>
          </w:tcPr>
          <w:p w14:paraId="0168B6E5"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293D146F" w14:textId="1513B205"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30,076</w:t>
            </w:r>
          </w:p>
        </w:tc>
        <w:tc>
          <w:tcPr>
            <w:tcW w:w="259" w:type="dxa"/>
          </w:tcPr>
          <w:p w14:paraId="2745A45E"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5BF7869" w14:textId="28CBBF5E"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US"/>
              </w:rPr>
              <w:t>29,568</w:t>
            </w:r>
          </w:p>
        </w:tc>
      </w:tr>
      <w:tr w:rsidR="005971C2" w:rsidRPr="00392524" w14:paraId="3705EA42" w14:textId="77777777" w:rsidTr="006572CA">
        <w:tc>
          <w:tcPr>
            <w:tcW w:w="3600" w:type="dxa"/>
            <w:vAlign w:val="bottom"/>
          </w:tcPr>
          <w:p w14:paraId="4AE90F60" w14:textId="6D4C36B7" w:rsidR="005971C2" w:rsidRPr="00C22F07" w:rsidRDefault="005971C2" w:rsidP="005971C2">
            <w:pPr>
              <w:tabs>
                <w:tab w:val="left" w:pos="993"/>
              </w:tabs>
              <w:spacing w:line="240" w:lineRule="exact"/>
              <w:ind w:left="162" w:right="-108" w:hanging="153"/>
              <w:rPr>
                <w:rFonts w:ascii="CordiaUPC" w:hAnsi="CordiaUPC" w:cs="CordiaUPC"/>
                <w:sz w:val="26"/>
                <w:szCs w:val="26"/>
              </w:rPr>
            </w:pPr>
            <w:r w:rsidRPr="00C22F07">
              <w:rPr>
                <w:rFonts w:ascii="CordiaUPC" w:hAnsi="CordiaUPC" w:cs="CordiaUPC"/>
                <w:sz w:val="26"/>
                <w:szCs w:val="26"/>
                <w:lang w:val="en-US"/>
              </w:rPr>
              <w:t>Investments</w:t>
            </w:r>
          </w:p>
        </w:tc>
        <w:tc>
          <w:tcPr>
            <w:tcW w:w="1260" w:type="dxa"/>
            <w:vAlign w:val="bottom"/>
          </w:tcPr>
          <w:p w14:paraId="69FFA047" w14:textId="331BF78A" w:rsidR="005971C2" w:rsidRPr="00C22F07" w:rsidRDefault="005971C2" w:rsidP="005971C2">
            <w:pPr>
              <w:pStyle w:val="BodyText"/>
              <w:tabs>
                <w:tab w:val="decimal" w:pos="860"/>
              </w:tabs>
              <w:spacing w:after="0" w:line="240" w:lineRule="exact"/>
              <w:ind w:right="-115"/>
              <w:rPr>
                <w:rFonts w:ascii="CordiaUPC" w:hAnsi="CordiaUPC" w:cs="CordiaUPC"/>
                <w:sz w:val="26"/>
                <w:szCs w:val="26"/>
                <w:cs/>
                <w:lang w:val="en-GB" w:bidi="th-TH"/>
              </w:rPr>
            </w:pPr>
            <w:r w:rsidRPr="00C22F07">
              <w:rPr>
                <w:rFonts w:ascii="CordiaUPC" w:eastAsia="Times New Roman" w:hAnsi="CordiaUPC" w:cs="CordiaUPC"/>
                <w:sz w:val="26"/>
                <w:szCs w:val="26"/>
                <w:cs/>
              </w:rPr>
              <w:t>1</w:t>
            </w:r>
            <w:r w:rsidRPr="00C22F07">
              <w:rPr>
                <w:rFonts w:ascii="CordiaUPC" w:eastAsia="Times New Roman" w:hAnsi="CordiaUPC" w:cs="CordiaUPC"/>
                <w:sz w:val="26"/>
                <w:szCs w:val="26"/>
              </w:rPr>
              <w:t>,</w:t>
            </w:r>
            <w:r w:rsidRPr="00C22F07">
              <w:rPr>
                <w:rFonts w:ascii="CordiaUPC" w:eastAsia="Times New Roman" w:hAnsi="CordiaUPC" w:cs="CordiaUPC"/>
                <w:sz w:val="26"/>
                <w:szCs w:val="26"/>
                <w:cs/>
              </w:rPr>
              <w:t>347</w:t>
            </w:r>
          </w:p>
        </w:tc>
        <w:tc>
          <w:tcPr>
            <w:tcW w:w="236" w:type="dxa"/>
          </w:tcPr>
          <w:p w14:paraId="0EB4ABCC"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42F6915" w14:textId="0091D009"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US"/>
              </w:rPr>
              <w:t>1,972</w:t>
            </w:r>
          </w:p>
        </w:tc>
        <w:tc>
          <w:tcPr>
            <w:tcW w:w="241" w:type="dxa"/>
          </w:tcPr>
          <w:p w14:paraId="69DF1867"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2EB81617" w14:textId="2FA123BD"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1,347</w:t>
            </w:r>
          </w:p>
        </w:tc>
        <w:tc>
          <w:tcPr>
            <w:tcW w:w="259" w:type="dxa"/>
          </w:tcPr>
          <w:p w14:paraId="67342EB2"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7F0414C" w14:textId="6404F889"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GB"/>
              </w:rPr>
            </w:pPr>
            <w:r w:rsidRPr="00C22F07">
              <w:rPr>
                <w:rFonts w:ascii="CordiaUPC" w:hAnsi="CordiaUPC" w:cs="CordiaUPC"/>
                <w:sz w:val="26"/>
                <w:szCs w:val="26"/>
                <w:lang w:val="en-US"/>
              </w:rPr>
              <w:t>1,972</w:t>
            </w:r>
          </w:p>
        </w:tc>
      </w:tr>
      <w:tr w:rsidR="005971C2" w:rsidRPr="00392524" w14:paraId="47FE8354" w14:textId="77777777" w:rsidTr="006572CA">
        <w:tc>
          <w:tcPr>
            <w:tcW w:w="3600" w:type="dxa"/>
            <w:vAlign w:val="bottom"/>
          </w:tcPr>
          <w:p w14:paraId="1EB57BF0" w14:textId="1FDBEB92" w:rsidR="005971C2" w:rsidRPr="00C22F07" w:rsidRDefault="005971C2" w:rsidP="005971C2">
            <w:pPr>
              <w:tabs>
                <w:tab w:val="left" w:pos="993"/>
              </w:tabs>
              <w:spacing w:line="240" w:lineRule="exact"/>
              <w:ind w:left="162" w:right="-108" w:hanging="153"/>
              <w:rPr>
                <w:rFonts w:ascii="CordiaUPC" w:hAnsi="CordiaUPC" w:cs="CordiaUPC"/>
                <w:sz w:val="26"/>
                <w:szCs w:val="26"/>
                <w:lang w:val="en-US"/>
              </w:rPr>
            </w:pPr>
            <w:r w:rsidRPr="00C22F07">
              <w:rPr>
                <w:rFonts w:ascii="CordiaUPC" w:hAnsi="CordiaUPC" w:cs="CordiaUPC" w:hint="cs"/>
                <w:sz w:val="26"/>
                <w:szCs w:val="26"/>
                <w:lang w:val="en-US"/>
              </w:rPr>
              <w:t>Other assets</w:t>
            </w:r>
          </w:p>
        </w:tc>
        <w:tc>
          <w:tcPr>
            <w:tcW w:w="1260" w:type="dxa"/>
            <w:vAlign w:val="bottom"/>
          </w:tcPr>
          <w:p w14:paraId="336079BC" w14:textId="4269F956" w:rsidR="005971C2" w:rsidRPr="00C22F07" w:rsidRDefault="00CA22BA" w:rsidP="005971C2">
            <w:pPr>
              <w:pStyle w:val="BodyText"/>
              <w:tabs>
                <w:tab w:val="decimal" w:pos="860"/>
              </w:tabs>
              <w:spacing w:after="0" w:line="240" w:lineRule="exact"/>
              <w:ind w:right="-115"/>
              <w:rPr>
                <w:rFonts w:ascii="CordiaUPC" w:hAnsi="CordiaUPC" w:cs="CordiaUPC"/>
                <w:sz w:val="26"/>
                <w:szCs w:val="26"/>
                <w:lang w:val="en-US"/>
              </w:rPr>
            </w:pPr>
            <w:r w:rsidRPr="00C22F07">
              <w:rPr>
                <w:rFonts w:ascii="CordiaUPC" w:eastAsia="Times New Roman" w:hAnsi="CordiaUPC" w:cs="CordiaUPC"/>
                <w:sz w:val="26"/>
                <w:szCs w:val="26"/>
              </w:rPr>
              <w:t>20</w:t>
            </w:r>
          </w:p>
        </w:tc>
        <w:tc>
          <w:tcPr>
            <w:tcW w:w="236" w:type="dxa"/>
          </w:tcPr>
          <w:p w14:paraId="172AE915"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43C7E8D" w14:textId="4EAAB677"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15</w:t>
            </w:r>
          </w:p>
        </w:tc>
        <w:tc>
          <w:tcPr>
            <w:tcW w:w="241" w:type="dxa"/>
          </w:tcPr>
          <w:p w14:paraId="7FCFE2B3"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538FA6A" w14:textId="53E4CCCC"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w:t>
            </w:r>
          </w:p>
        </w:tc>
        <w:tc>
          <w:tcPr>
            <w:tcW w:w="259" w:type="dxa"/>
          </w:tcPr>
          <w:p w14:paraId="55EBAB6B"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4D1C0BD3" w14:textId="277512A7"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w:t>
            </w:r>
          </w:p>
        </w:tc>
      </w:tr>
      <w:tr w:rsidR="005971C2" w:rsidRPr="00392524" w14:paraId="638487D5" w14:textId="77777777" w:rsidTr="006572CA">
        <w:tc>
          <w:tcPr>
            <w:tcW w:w="3600" w:type="dxa"/>
            <w:vAlign w:val="bottom"/>
          </w:tcPr>
          <w:p w14:paraId="0A011A04" w14:textId="5CCECE52" w:rsidR="005971C2" w:rsidRPr="00C22F07" w:rsidRDefault="005971C2" w:rsidP="005971C2">
            <w:pPr>
              <w:tabs>
                <w:tab w:val="left" w:pos="993"/>
              </w:tabs>
              <w:spacing w:line="240" w:lineRule="exact"/>
              <w:ind w:left="162" w:right="-108" w:hanging="153"/>
              <w:rPr>
                <w:rFonts w:ascii="CordiaUPC" w:hAnsi="CordiaUPC" w:cs="CordiaUPC"/>
                <w:sz w:val="26"/>
                <w:szCs w:val="26"/>
                <w:lang w:val="en-US"/>
              </w:rPr>
            </w:pPr>
            <w:r w:rsidRPr="00C22F07">
              <w:rPr>
                <w:rFonts w:ascii="CordiaUPC" w:hAnsi="CordiaUPC" w:cs="CordiaUPC" w:hint="cs"/>
                <w:sz w:val="26"/>
                <w:szCs w:val="26"/>
                <w:lang w:val="en-US"/>
              </w:rPr>
              <w:t>Deposits (including interbank and money market items - liabilities)</w:t>
            </w:r>
          </w:p>
        </w:tc>
        <w:tc>
          <w:tcPr>
            <w:tcW w:w="1260" w:type="dxa"/>
            <w:vAlign w:val="bottom"/>
          </w:tcPr>
          <w:p w14:paraId="674FBF87" w14:textId="331C503D"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sz w:val="26"/>
                <w:szCs w:val="26"/>
                <w:cs/>
              </w:rPr>
              <w:t>24</w:t>
            </w:r>
            <w:r w:rsidRPr="00C22F07">
              <w:rPr>
                <w:rFonts w:ascii="CordiaUPC" w:eastAsia="Times New Roman" w:hAnsi="CordiaUPC" w:cs="CordiaUPC"/>
                <w:sz w:val="26"/>
                <w:szCs w:val="26"/>
              </w:rPr>
              <w:t>,</w:t>
            </w:r>
            <w:r w:rsidRPr="00C22F07">
              <w:rPr>
                <w:rFonts w:ascii="CordiaUPC" w:eastAsia="Times New Roman" w:hAnsi="CordiaUPC" w:cs="CordiaUPC"/>
                <w:sz w:val="26"/>
                <w:szCs w:val="26"/>
                <w:cs/>
              </w:rPr>
              <w:t>211</w:t>
            </w:r>
          </w:p>
        </w:tc>
        <w:tc>
          <w:tcPr>
            <w:tcW w:w="236" w:type="dxa"/>
          </w:tcPr>
          <w:p w14:paraId="79738118"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F2C7ADD" w14:textId="188209A1"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30,573</w:t>
            </w:r>
          </w:p>
        </w:tc>
        <w:tc>
          <w:tcPr>
            <w:tcW w:w="241" w:type="dxa"/>
          </w:tcPr>
          <w:p w14:paraId="487267F2"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80A8BD3" w14:textId="1CCC331B"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24,211</w:t>
            </w:r>
          </w:p>
        </w:tc>
        <w:tc>
          <w:tcPr>
            <w:tcW w:w="259" w:type="dxa"/>
          </w:tcPr>
          <w:p w14:paraId="77A3007B"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43565EED" w14:textId="6D329C16"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30,573</w:t>
            </w:r>
          </w:p>
        </w:tc>
      </w:tr>
      <w:tr w:rsidR="005971C2" w:rsidRPr="00392524" w14:paraId="297E14BD" w14:textId="77777777" w:rsidTr="006572CA">
        <w:tc>
          <w:tcPr>
            <w:tcW w:w="3600" w:type="dxa"/>
            <w:vAlign w:val="bottom"/>
          </w:tcPr>
          <w:p w14:paraId="4A7FD9F1" w14:textId="51597804" w:rsidR="005971C2" w:rsidRPr="00C22F07" w:rsidRDefault="005971C2" w:rsidP="005971C2">
            <w:pPr>
              <w:tabs>
                <w:tab w:val="left" w:pos="993"/>
              </w:tabs>
              <w:spacing w:line="240" w:lineRule="exact"/>
              <w:ind w:left="162" w:right="-108" w:hanging="153"/>
              <w:rPr>
                <w:rFonts w:ascii="CordiaUPC" w:hAnsi="CordiaUPC" w:cs="CordiaUPC"/>
                <w:sz w:val="26"/>
                <w:szCs w:val="26"/>
                <w:lang w:val="en-US"/>
              </w:rPr>
            </w:pPr>
            <w:r w:rsidRPr="00C22F07">
              <w:rPr>
                <w:rFonts w:ascii="CordiaUPC" w:hAnsi="CordiaUPC" w:cs="CordiaUPC" w:hint="cs"/>
                <w:sz w:val="26"/>
                <w:szCs w:val="26"/>
                <w:lang w:val="en-US"/>
              </w:rPr>
              <w:t>Debts issued and borrowings (including</w:t>
            </w:r>
            <w:r w:rsidRPr="00C22F07">
              <w:rPr>
                <w:rFonts w:ascii="CordiaUPC" w:hAnsi="CordiaUPC" w:cs="CordiaUPC" w:hint="cs"/>
                <w:sz w:val="26"/>
                <w:szCs w:val="26"/>
                <w:cs/>
                <w:lang w:val="en-US" w:bidi="th-TH"/>
              </w:rPr>
              <w:t xml:space="preserve"> </w:t>
            </w:r>
            <w:r w:rsidRPr="00C22F07">
              <w:rPr>
                <w:rFonts w:ascii="CordiaUPC" w:hAnsi="CordiaUPC" w:cs="CordiaUPC" w:hint="cs"/>
                <w:sz w:val="26"/>
                <w:szCs w:val="26"/>
                <w:lang w:val="en-US"/>
              </w:rPr>
              <w:t>interbank and money market items - liabilities)</w:t>
            </w:r>
          </w:p>
        </w:tc>
        <w:tc>
          <w:tcPr>
            <w:tcW w:w="1260" w:type="dxa"/>
            <w:vAlign w:val="bottom"/>
          </w:tcPr>
          <w:p w14:paraId="25D8D0E3" w14:textId="603F1497"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sz w:val="26"/>
                <w:szCs w:val="26"/>
                <w:cs/>
              </w:rPr>
              <w:t>8</w:t>
            </w:r>
            <w:r w:rsidRPr="00C22F07">
              <w:rPr>
                <w:rFonts w:ascii="CordiaUPC" w:eastAsia="Times New Roman" w:hAnsi="CordiaUPC" w:cs="CordiaUPC"/>
                <w:sz w:val="26"/>
                <w:szCs w:val="26"/>
              </w:rPr>
              <w:t>,</w:t>
            </w:r>
            <w:r w:rsidRPr="00C22F07">
              <w:rPr>
                <w:rFonts w:ascii="CordiaUPC" w:eastAsia="Times New Roman" w:hAnsi="CordiaUPC" w:cs="CordiaUPC"/>
                <w:sz w:val="26"/>
                <w:szCs w:val="26"/>
                <w:cs/>
              </w:rPr>
              <w:t>596</w:t>
            </w:r>
          </w:p>
        </w:tc>
        <w:tc>
          <w:tcPr>
            <w:tcW w:w="236" w:type="dxa"/>
          </w:tcPr>
          <w:p w14:paraId="09D2623E"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70FACD4" w14:textId="665D397C"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17,500</w:t>
            </w:r>
          </w:p>
        </w:tc>
        <w:tc>
          <w:tcPr>
            <w:tcW w:w="241" w:type="dxa"/>
          </w:tcPr>
          <w:p w14:paraId="5F6625B8"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CC1E27A" w14:textId="60D14D8D"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8,596</w:t>
            </w:r>
          </w:p>
        </w:tc>
        <w:tc>
          <w:tcPr>
            <w:tcW w:w="259" w:type="dxa"/>
          </w:tcPr>
          <w:p w14:paraId="651A4BF8"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CE1476E" w14:textId="58DFEB88"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17,500</w:t>
            </w:r>
          </w:p>
        </w:tc>
      </w:tr>
      <w:tr w:rsidR="005971C2" w:rsidRPr="00392524" w14:paraId="037F6740" w14:textId="77777777" w:rsidTr="006572CA">
        <w:tc>
          <w:tcPr>
            <w:tcW w:w="3600" w:type="dxa"/>
            <w:vAlign w:val="bottom"/>
          </w:tcPr>
          <w:p w14:paraId="04FCE875" w14:textId="6459A218" w:rsidR="005971C2" w:rsidRPr="00C22F07" w:rsidRDefault="005971C2" w:rsidP="005971C2">
            <w:pPr>
              <w:tabs>
                <w:tab w:val="left" w:pos="993"/>
              </w:tabs>
              <w:spacing w:line="240" w:lineRule="exact"/>
              <w:ind w:left="162" w:right="-108" w:hanging="153"/>
              <w:rPr>
                <w:rFonts w:ascii="CordiaUPC" w:hAnsi="CordiaUPC" w:cs="CordiaUPC"/>
                <w:sz w:val="26"/>
                <w:szCs w:val="26"/>
                <w:lang w:val="en-US"/>
              </w:rPr>
            </w:pPr>
            <w:r w:rsidRPr="00C22F07">
              <w:rPr>
                <w:rFonts w:ascii="CordiaUPC" w:hAnsi="CordiaUPC" w:cs="CordiaUPC"/>
                <w:sz w:val="26"/>
                <w:szCs w:val="26"/>
                <w:lang w:val="en-US"/>
              </w:rPr>
              <w:t>Financial liabilities measured at fair value through profit or loss</w:t>
            </w:r>
            <w:r w:rsidRPr="00C22F07">
              <w:rPr>
                <w:rFonts w:ascii="CordiaUPC" w:hAnsi="CordiaUPC" w:cs="CordiaUPC" w:hint="cs"/>
                <w:sz w:val="26"/>
                <w:szCs w:val="26"/>
                <w:cs/>
                <w:lang w:val="en-US" w:bidi="th-TH"/>
              </w:rPr>
              <w:t xml:space="preserve"> </w:t>
            </w:r>
            <w:r w:rsidR="000F5FDA">
              <w:rPr>
                <w:rFonts w:ascii="CordiaUPC" w:hAnsi="CordiaUPC" w:cs="CordiaUPC"/>
                <w:sz w:val="26"/>
                <w:szCs w:val="26"/>
                <w:lang w:val="en-US" w:bidi="th-TH"/>
              </w:rPr>
              <w:t>-</w:t>
            </w:r>
            <w:r w:rsidRPr="00C22F07">
              <w:rPr>
                <w:rFonts w:ascii="CordiaUPC" w:hAnsi="CordiaUPC" w:cs="CordiaUPC"/>
                <w:sz w:val="26"/>
                <w:szCs w:val="26"/>
                <w:lang w:val="en-US" w:bidi="th-TH"/>
              </w:rPr>
              <w:t xml:space="preserve"> Structured notes</w:t>
            </w:r>
          </w:p>
        </w:tc>
        <w:tc>
          <w:tcPr>
            <w:tcW w:w="1260" w:type="dxa"/>
            <w:vAlign w:val="bottom"/>
          </w:tcPr>
          <w:p w14:paraId="756E7AE9" w14:textId="185D6528"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hAnsi="CordiaUPC" w:cs="CordiaUPC"/>
                <w:sz w:val="26"/>
                <w:szCs w:val="26"/>
                <w:lang w:val="en-GB"/>
              </w:rPr>
              <w:t>3</w:t>
            </w:r>
          </w:p>
        </w:tc>
        <w:tc>
          <w:tcPr>
            <w:tcW w:w="236" w:type="dxa"/>
          </w:tcPr>
          <w:p w14:paraId="2A6E3581"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1076F40" w14:textId="51FE639B"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w:t>
            </w:r>
          </w:p>
        </w:tc>
        <w:tc>
          <w:tcPr>
            <w:tcW w:w="241" w:type="dxa"/>
          </w:tcPr>
          <w:p w14:paraId="7543DED6"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47C8A9DC" w14:textId="2740145E" w:rsidR="005971C2" w:rsidRPr="00C22F07" w:rsidRDefault="005971C2" w:rsidP="005971C2">
            <w:pPr>
              <w:pStyle w:val="BodyText"/>
              <w:tabs>
                <w:tab w:val="decimal" w:pos="990"/>
              </w:tabs>
              <w:spacing w:after="0" w:line="240" w:lineRule="exact"/>
              <w:ind w:right="-110"/>
              <w:rPr>
                <w:rFonts w:ascii="CordiaUPC" w:eastAsia="Times New Roman" w:hAnsi="CordiaUPC" w:cs="CordiaUPC"/>
                <w:sz w:val="26"/>
                <w:szCs w:val="26"/>
              </w:rPr>
            </w:pPr>
            <w:r w:rsidRPr="00C22F07">
              <w:rPr>
                <w:rFonts w:ascii="CordiaUPC" w:eastAsia="Times New Roman" w:hAnsi="CordiaUPC" w:cs="CordiaUPC"/>
                <w:sz w:val="26"/>
                <w:szCs w:val="26"/>
              </w:rPr>
              <w:t>3</w:t>
            </w:r>
          </w:p>
        </w:tc>
        <w:tc>
          <w:tcPr>
            <w:tcW w:w="259" w:type="dxa"/>
          </w:tcPr>
          <w:p w14:paraId="782928F9"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E15C04E" w14:textId="605A1291"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w:t>
            </w:r>
          </w:p>
        </w:tc>
      </w:tr>
      <w:tr w:rsidR="005971C2" w:rsidRPr="00392524" w14:paraId="6E81783B" w14:textId="77777777" w:rsidTr="006572CA">
        <w:tc>
          <w:tcPr>
            <w:tcW w:w="3600" w:type="dxa"/>
            <w:vAlign w:val="bottom"/>
          </w:tcPr>
          <w:p w14:paraId="64EE5EF7" w14:textId="705E152E" w:rsidR="005971C2" w:rsidRPr="00C22F07" w:rsidRDefault="005971C2" w:rsidP="005971C2">
            <w:pPr>
              <w:tabs>
                <w:tab w:val="left" w:pos="993"/>
              </w:tabs>
              <w:spacing w:line="240" w:lineRule="exact"/>
              <w:ind w:left="162" w:right="-108" w:hanging="153"/>
              <w:rPr>
                <w:rFonts w:ascii="CordiaUPC" w:hAnsi="CordiaUPC" w:cs="CordiaUPC"/>
                <w:sz w:val="26"/>
                <w:szCs w:val="26"/>
                <w:lang w:val="en-US"/>
              </w:rPr>
            </w:pPr>
            <w:r w:rsidRPr="00C22F07">
              <w:rPr>
                <w:rFonts w:ascii="CordiaUPC" w:hAnsi="CordiaUPC" w:cs="CordiaUPC" w:hint="cs"/>
                <w:sz w:val="26"/>
                <w:szCs w:val="26"/>
                <w:lang w:val="en-US"/>
              </w:rPr>
              <w:t>Other liabilities</w:t>
            </w:r>
          </w:p>
        </w:tc>
        <w:tc>
          <w:tcPr>
            <w:tcW w:w="1260" w:type="dxa"/>
            <w:vAlign w:val="bottom"/>
          </w:tcPr>
          <w:p w14:paraId="27BE0E70" w14:textId="009566F5" w:rsidR="005971C2" w:rsidRPr="00C22F07" w:rsidRDefault="00CA22BA"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sz w:val="26"/>
                <w:szCs w:val="26"/>
              </w:rPr>
              <w:t>114</w:t>
            </w:r>
          </w:p>
        </w:tc>
        <w:tc>
          <w:tcPr>
            <w:tcW w:w="236" w:type="dxa"/>
          </w:tcPr>
          <w:p w14:paraId="413C96F5"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C781EA7" w14:textId="5BC3EFA6"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24</w:t>
            </w:r>
          </w:p>
        </w:tc>
        <w:tc>
          <w:tcPr>
            <w:tcW w:w="241" w:type="dxa"/>
          </w:tcPr>
          <w:p w14:paraId="373CCADB"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23EF366" w14:textId="26928605"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88</w:t>
            </w:r>
          </w:p>
        </w:tc>
        <w:tc>
          <w:tcPr>
            <w:tcW w:w="259" w:type="dxa"/>
          </w:tcPr>
          <w:p w14:paraId="340C609B"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9E2D7E6" w14:textId="533EC8CA"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11</w:t>
            </w:r>
          </w:p>
        </w:tc>
      </w:tr>
      <w:tr w:rsidR="005971C2" w:rsidRPr="00392524" w14:paraId="66AC5581" w14:textId="77777777" w:rsidTr="006572CA">
        <w:tc>
          <w:tcPr>
            <w:tcW w:w="3600" w:type="dxa"/>
            <w:vAlign w:val="bottom"/>
          </w:tcPr>
          <w:p w14:paraId="09802D44" w14:textId="645F7CD8" w:rsidR="005971C2" w:rsidRPr="00C22F07" w:rsidRDefault="005971C2" w:rsidP="005971C2">
            <w:pPr>
              <w:tabs>
                <w:tab w:val="left" w:pos="993"/>
              </w:tabs>
              <w:spacing w:line="240" w:lineRule="exact"/>
              <w:ind w:left="162" w:right="-108" w:hanging="153"/>
              <w:rPr>
                <w:rFonts w:ascii="CordiaUPC" w:hAnsi="CordiaUPC" w:cs="CordiaUPC"/>
                <w:sz w:val="26"/>
                <w:szCs w:val="26"/>
                <w:lang w:val="en-US"/>
              </w:rPr>
            </w:pPr>
            <w:r w:rsidRPr="00C22F07">
              <w:rPr>
                <w:rFonts w:ascii="CordiaUPC" w:hAnsi="CordiaUPC" w:cs="CordiaUPC" w:hint="cs"/>
                <w:sz w:val="26"/>
                <w:szCs w:val="26"/>
                <w:lang w:val="en-US"/>
              </w:rPr>
              <w:t xml:space="preserve">Commitments - Derivatives </w:t>
            </w:r>
            <w:r w:rsidRPr="00C22F07">
              <w:rPr>
                <w:rFonts w:ascii="CordiaUPC" w:hAnsi="CordiaUPC" w:cs="CordiaUPC" w:hint="cs"/>
                <w:sz w:val="26"/>
                <w:szCs w:val="26"/>
                <w:vertAlign w:val="superscript"/>
                <w:lang w:val="en-US"/>
              </w:rPr>
              <w:t>(1)</w:t>
            </w:r>
          </w:p>
        </w:tc>
        <w:tc>
          <w:tcPr>
            <w:tcW w:w="1260" w:type="dxa"/>
            <w:vAlign w:val="bottom"/>
          </w:tcPr>
          <w:p w14:paraId="15553B29" w14:textId="34AF1CD1"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sz w:val="26"/>
                <w:szCs w:val="26"/>
              </w:rPr>
              <w:t>52,528</w:t>
            </w:r>
          </w:p>
        </w:tc>
        <w:tc>
          <w:tcPr>
            <w:tcW w:w="236" w:type="dxa"/>
          </w:tcPr>
          <w:p w14:paraId="01CB42E1"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DD160F1" w14:textId="1986B544"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94,972</w:t>
            </w:r>
          </w:p>
        </w:tc>
        <w:tc>
          <w:tcPr>
            <w:tcW w:w="241" w:type="dxa"/>
          </w:tcPr>
          <w:p w14:paraId="1480E807"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052234B" w14:textId="5E2C3692"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52,528</w:t>
            </w:r>
          </w:p>
        </w:tc>
        <w:tc>
          <w:tcPr>
            <w:tcW w:w="259" w:type="dxa"/>
          </w:tcPr>
          <w:p w14:paraId="5A20CA6A"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7021A00" w14:textId="4F85F948"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94,972</w:t>
            </w:r>
          </w:p>
        </w:tc>
      </w:tr>
      <w:tr w:rsidR="005971C2" w:rsidRPr="00392524" w14:paraId="7CB533D8" w14:textId="77777777" w:rsidTr="006572CA">
        <w:tc>
          <w:tcPr>
            <w:tcW w:w="3600" w:type="dxa"/>
            <w:vAlign w:val="bottom"/>
          </w:tcPr>
          <w:p w14:paraId="297B2114" w14:textId="79C86D31" w:rsidR="005971C2" w:rsidRPr="00C22F07" w:rsidRDefault="005971C2" w:rsidP="005971C2">
            <w:pPr>
              <w:tabs>
                <w:tab w:val="left" w:pos="993"/>
              </w:tabs>
              <w:spacing w:line="240" w:lineRule="exact"/>
              <w:ind w:left="162" w:right="-108" w:hanging="153"/>
              <w:rPr>
                <w:rFonts w:ascii="CordiaUPC" w:hAnsi="CordiaUPC" w:cs="CordiaUPC"/>
                <w:sz w:val="20"/>
                <w:vertAlign w:val="superscript"/>
                <w:lang w:val="en-US"/>
              </w:rPr>
            </w:pPr>
            <w:r w:rsidRPr="00C22F07">
              <w:rPr>
                <w:rFonts w:ascii="CordiaUPC" w:hAnsi="CordiaUPC" w:cs="CordiaUPC" w:hint="cs"/>
                <w:sz w:val="26"/>
                <w:szCs w:val="26"/>
                <w:lang w:val="en-US"/>
              </w:rPr>
              <w:t>Other commitments</w:t>
            </w:r>
          </w:p>
        </w:tc>
        <w:tc>
          <w:tcPr>
            <w:tcW w:w="1260" w:type="dxa"/>
            <w:vAlign w:val="bottom"/>
          </w:tcPr>
          <w:p w14:paraId="73B0C35F" w14:textId="3CF15465" w:rsidR="005971C2" w:rsidRPr="00C22F07" w:rsidRDefault="005971C2" w:rsidP="005971C2">
            <w:pPr>
              <w:pStyle w:val="BodyText"/>
              <w:tabs>
                <w:tab w:val="decimal" w:pos="860"/>
              </w:tabs>
              <w:spacing w:after="0" w:line="240" w:lineRule="exact"/>
              <w:ind w:right="-115"/>
              <w:rPr>
                <w:rFonts w:ascii="CordiaUPC" w:hAnsi="CordiaUPC" w:cs="CordiaUPC"/>
                <w:sz w:val="26"/>
                <w:szCs w:val="26"/>
                <w:lang w:val="en-GB"/>
              </w:rPr>
            </w:pPr>
            <w:r w:rsidRPr="00C22F07">
              <w:rPr>
                <w:rFonts w:ascii="CordiaUPC" w:eastAsia="Times New Roman" w:hAnsi="CordiaUPC" w:cs="CordiaUPC"/>
                <w:sz w:val="26"/>
                <w:szCs w:val="26"/>
              </w:rPr>
              <w:t>609</w:t>
            </w:r>
          </w:p>
        </w:tc>
        <w:tc>
          <w:tcPr>
            <w:tcW w:w="236" w:type="dxa"/>
          </w:tcPr>
          <w:p w14:paraId="5F43FBCF"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E202E68" w14:textId="65AC78D3" w:rsidR="005971C2" w:rsidRPr="00C22F07" w:rsidRDefault="005971C2" w:rsidP="005971C2">
            <w:pPr>
              <w:pStyle w:val="BodyText"/>
              <w:tabs>
                <w:tab w:val="decimal" w:pos="83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1,664</w:t>
            </w:r>
          </w:p>
        </w:tc>
        <w:tc>
          <w:tcPr>
            <w:tcW w:w="241" w:type="dxa"/>
          </w:tcPr>
          <w:p w14:paraId="43A12F70"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9A5A57F" w14:textId="61366730" w:rsidR="005971C2" w:rsidRPr="00C22F07" w:rsidRDefault="005971C2" w:rsidP="005971C2">
            <w:pPr>
              <w:pStyle w:val="BodyText"/>
              <w:tabs>
                <w:tab w:val="decimal" w:pos="990"/>
              </w:tabs>
              <w:spacing w:after="0" w:line="240" w:lineRule="exact"/>
              <w:ind w:right="-110"/>
              <w:rPr>
                <w:rFonts w:ascii="CordiaUPC" w:hAnsi="CordiaUPC" w:cs="CordiaUPC"/>
                <w:sz w:val="26"/>
                <w:szCs w:val="26"/>
                <w:lang w:val="en-GB"/>
              </w:rPr>
            </w:pPr>
            <w:r w:rsidRPr="00C22F07">
              <w:rPr>
                <w:rFonts w:ascii="CordiaUPC" w:eastAsia="Times New Roman" w:hAnsi="CordiaUPC" w:cs="CordiaUPC"/>
                <w:sz w:val="26"/>
                <w:szCs w:val="26"/>
              </w:rPr>
              <w:t>609</w:t>
            </w:r>
          </w:p>
        </w:tc>
        <w:tc>
          <w:tcPr>
            <w:tcW w:w="259" w:type="dxa"/>
          </w:tcPr>
          <w:p w14:paraId="02CAA965" w14:textId="77777777" w:rsidR="005971C2" w:rsidRPr="00C22F07"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3D13A45" w14:textId="169BCDD1" w:rsidR="005971C2" w:rsidRPr="00C22F07" w:rsidRDefault="005971C2" w:rsidP="005971C2">
            <w:pPr>
              <w:pStyle w:val="BodyText"/>
              <w:tabs>
                <w:tab w:val="decimal" w:pos="890"/>
              </w:tabs>
              <w:spacing w:after="0" w:line="240" w:lineRule="exact"/>
              <w:ind w:right="17"/>
              <w:rPr>
                <w:rFonts w:ascii="CordiaUPC" w:hAnsi="CordiaUPC" w:cs="CordiaUPC"/>
                <w:sz w:val="26"/>
                <w:szCs w:val="26"/>
                <w:lang w:val="en-US"/>
              </w:rPr>
            </w:pPr>
            <w:r w:rsidRPr="00C22F07">
              <w:rPr>
                <w:rFonts w:ascii="CordiaUPC" w:hAnsi="CordiaUPC" w:cs="CordiaUPC"/>
                <w:sz w:val="26"/>
                <w:szCs w:val="26"/>
                <w:lang w:val="en-US"/>
              </w:rPr>
              <w:t>1,664</w:t>
            </w:r>
          </w:p>
        </w:tc>
      </w:tr>
      <w:tr w:rsidR="005971C2" w:rsidRPr="00392524" w14:paraId="68B3A773" w14:textId="77777777" w:rsidTr="006572CA">
        <w:tc>
          <w:tcPr>
            <w:tcW w:w="3600" w:type="dxa"/>
            <w:vAlign w:val="bottom"/>
          </w:tcPr>
          <w:p w14:paraId="63BA5B57" w14:textId="77777777" w:rsidR="005971C2" w:rsidRPr="00392524" w:rsidRDefault="005971C2" w:rsidP="005971C2">
            <w:pPr>
              <w:tabs>
                <w:tab w:val="left" w:pos="993"/>
              </w:tabs>
              <w:spacing w:line="240" w:lineRule="exact"/>
              <w:ind w:left="162" w:right="-108" w:hanging="153"/>
              <w:rPr>
                <w:rFonts w:ascii="CordiaUPC" w:hAnsi="CordiaUPC" w:cs="CordiaUPC"/>
                <w:sz w:val="20"/>
                <w:vertAlign w:val="superscript"/>
                <w:lang w:val="en-US"/>
              </w:rPr>
            </w:pPr>
          </w:p>
        </w:tc>
        <w:tc>
          <w:tcPr>
            <w:tcW w:w="1260" w:type="dxa"/>
            <w:vAlign w:val="bottom"/>
          </w:tcPr>
          <w:p w14:paraId="7F4EFB95" w14:textId="77777777" w:rsidR="005971C2" w:rsidRPr="001E24B8" w:rsidRDefault="005971C2" w:rsidP="005971C2">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4168150" w14:textId="77777777" w:rsidR="005971C2" w:rsidRPr="001E24B8"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E6B890B" w14:textId="77777777" w:rsidR="005971C2" w:rsidRPr="00392524" w:rsidRDefault="005971C2" w:rsidP="005971C2">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E754091" w14:textId="77777777" w:rsidR="005971C2" w:rsidRPr="001E24B8"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33ABEC9" w14:textId="77777777" w:rsidR="005971C2" w:rsidRPr="001E24B8" w:rsidRDefault="005971C2" w:rsidP="005971C2">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FB60320" w14:textId="77777777" w:rsidR="005971C2" w:rsidRPr="001E24B8"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4A2E839" w14:textId="77777777" w:rsidR="005971C2" w:rsidRPr="00392524" w:rsidRDefault="005971C2" w:rsidP="005971C2">
            <w:pPr>
              <w:pStyle w:val="BodyText"/>
              <w:tabs>
                <w:tab w:val="decimal" w:pos="890"/>
              </w:tabs>
              <w:spacing w:after="0" w:line="240" w:lineRule="exact"/>
              <w:ind w:right="17"/>
              <w:rPr>
                <w:rFonts w:ascii="CordiaUPC" w:hAnsi="CordiaUPC" w:cs="CordiaUPC"/>
                <w:sz w:val="26"/>
                <w:szCs w:val="26"/>
                <w:lang w:val="en-US"/>
              </w:rPr>
            </w:pPr>
          </w:p>
        </w:tc>
      </w:tr>
      <w:tr w:rsidR="005971C2" w:rsidRPr="00392524" w14:paraId="5846C640" w14:textId="77777777" w:rsidTr="006572CA">
        <w:tc>
          <w:tcPr>
            <w:tcW w:w="3600" w:type="dxa"/>
            <w:vAlign w:val="bottom"/>
          </w:tcPr>
          <w:p w14:paraId="7C591817" w14:textId="512EAFEB" w:rsidR="005971C2" w:rsidRPr="00392524" w:rsidRDefault="005971C2" w:rsidP="005971C2">
            <w:pPr>
              <w:tabs>
                <w:tab w:val="left" w:pos="993"/>
              </w:tabs>
              <w:spacing w:line="240" w:lineRule="exact"/>
              <w:ind w:right="-108"/>
              <w:rPr>
                <w:rFonts w:ascii="CordiaUPC" w:hAnsi="CordiaUPC" w:cs="CordiaUPC"/>
                <w:sz w:val="26"/>
                <w:szCs w:val="26"/>
                <w:lang w:val="en-US"/>
              </w:rPr>
            </w:pPr>
            <w:r w:rsidRPr="00392524">
              <w:rPr>
                <w:rFonts w:ascii="CordiaUPC" w:hAnsi="CordiaUPC" w:cs="CordiaUPC" w:hint="cs"/>
                <w:sz w:val="26"/>
                <w:szCs w:val="26"/>
                <w:vertAlign w:val="superscript"/>
                <w:lang w:val="en-US"/>
              </w:rPr>
              <w:t>(</w:t>
            </w:r>
            <w:r w:rsidRPr="000F5FDA">
              <w:rPr>
                <w:rFonts w:ascii="CordiaUPC" w:hAnsi="CordiaUPC" w:cs="CordiaUPC" w:hint="cs"/>
                <w:szCs w:val="22"/>
                <w:vertAlign w:val="superscript"/>
                <w:lang w:val="en-US"/>
              </w:rPr>
              <w:t>1)</w:t>
            </w:r>
            <w:r w:rsidRPr="000F5FDA">
              <w:rPr>
                <w:rFonts w:ascii="CordiaUPC" w:hAnsi="CordiaUPC" w:cs="CordiaUPC" w:hint="cs"/>
                <w:szCs w:val="22"/>
                <w:lang w:val="en-US"/>
              </w:rPr>
              <w:t xml:space="preserve"> Presented in notional amount</w:t>
            </w:r>
          </w:p>
        </w:tc>
        <w:tc>
          <w:tcPr>
            <w:tcW w:w="1260" w:type="dxa"/>
            <w:vAlign w:val="bottom"/>
          </w:tcPr>
          <w:p w14:paraId="00FE2F95" w14:textId="77777777" w:rsidR="005971C2" w:rsidRPr="001E24B8" w:rsidRDefault="005971C2" w:rsidP="005971C2">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274191B" w14:textId="77777777" w:rsidR="005971C2" w:rsidRPr="001E24B8"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AF40092" w14:textId="77777777" w:rsidR="005971C2" w:rsidRPr="00392524" w:rsidRDefault="005971C2" w:rsidP="005971C2">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6DC6A542" w14:textId="77777777" w:rsidR="005971C2" w:rsidRPr="001E24B8" w:rsidRDefault="005971C2" w:rsidP="005971C2">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78BED0B8" w14:textId="77777777" w:rsidR="005971C2" w:rsidRPr="001E24B8" w:rsidRDefault="005971C2" w:rsidP="005971C2">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4B5A0F1D" w14:textId="77777777" w:rsidR="005971C2" w:rsidRPr="001E24B8" w:rsidRDefault="005971C2" w:rsidP="005971C2">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902B781" w14:textId="77777777" w:rsidR="005971C2" w:rsidRPr="00392524" w:rsidRDefault="005971C2" w:rsidP="005971C2">
            <w:pPr>
              <w:pStyle w:val="BodyText"/>
              <w:tabs>
                <w:tab w:val="decimal" w:pos="890"/>
              </w:tabs>
              <w:spacing w:after="0" w:line="240" w:lineRule="exact"/>
              <w:ind w:right="17"/>
              <w:rPr>
                <w:rFonts w:ascii="CordiaUPC" w:hAnsi="CordiaUPC" w:cs="CordiaUPC"/>
                <w:sz w:val="26"/>
                <w:szCs w:val="26"/>
                <w:lang w:val="en-US"/>
              </w:rPr>
            </w:pPr>
          </w:p>
        </w:tc>
      </w:tr>
    </w:tbl>
    <w:p w14:paraId="65304EAC" w14:textId="7F526836" w:rsidR="002D4BDE" w:rsidRDefault="002D4BDE">
      <w:pPr>
        <w:spacing w:line="240" w:lineRule="auto"/>
        <w:rPr>
          <w:rFonts w:ascii="CordiaUPC" w:hAnsi="CordiaUPC" w:cs="CordiaUPC"/>
          <w:b/>
          <w:bCs/>
          <w:sz w:val="26"/>
          <w:szCs w:val="26"/>
        </w:rPr>
      </w:pPr>
    </w:p>
    <w:p w14:paraId="0D668D51" w14:textId="29F2174B" w:rsidR="00B13A1B"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hAnsi="CordiaUPC" w:cs="CordiaUPC" w:hint="cs"/>
          <w:b/>
          <w:bCs/>
          <w:sz w:val="26"/>
          <w:szCs w:val="26"/>
        </w:rPr>
        <w:t>1</w:t>
      </w:r>
      <w:r w:rsidR="000272E3">
        <w:rPr>
          <w:rFonts w:ascii="CordiaUPC" w:hAnsi="CordiaUPC" w:cs="CordiaUPC"/>
          <w:b/>
          <w:bCs/>
          <w:sz w:val="26"/>
          <w:szCs w:val="26"/>
        </w:rPr>
        <w:t>2</w:t>
      </w:r>
      <w:r w:rsidR="00A570A1" w:rsidRPr="00392524">
        <w:rPr>
          <w:rFonts w:ascii="CordiaUPC" w:hAnsi="CordiaUPC" w:cs="CordiaUPC" w:hint="cs"/>
          <w:b/>
          <w:bCs/>
          <w:sz w:val="26"/>
          <w:szCs w:val="26"/>
        </w:rPr>
        <w:t>.3</w:t>
      </w:r>
      <w:r w:rsidR="00B13A1B" w:rsidRPr="00392524">
        <w:rPr>
          <w:rFonts w:ascii="CordiaUPC" w:hAnsi="CordiaUPC" w:cs="CordiaUPC" w:hint="cs"/>
          <w:b/>
          <w:bCs/>
          <w:sz w:val="26"/>
          <w:szCs w:val="26"/>
        </w:rPr>
        <w:tab/>
        <w:t>Senior management personnel compensation</w:t>
      </w:r>
    </w:p>
    <w:p w14:paraId="2DC45D33" w14:textId="61384544" w:rsidR="00B6792D" w:rsidRPr="00392524" w:rsidRDefault="00B6792D" w:rsidP="00813AE3">
      <w:pPr>
        <w:spacing w:line="240" w:lineRule="exact"/>
        <w:ind w:left="547" w:hanging="547"/>
        <w:jc w:val="thaiDistribute"/>
        <w:rPr>
          <w:rFonts w:ascii="CordiaUPC" w:hAnsi="CordiaUPC" w:cs="CordiaUPC"/>
          <w:b/>
          <w:bCs/>
          <w:sz w:val="26"/>
          <w:szCs w:val="26"/>
        </w:rPr>
      </w:pPr>
    </w:p>
    <w:p w14:paraId="62E312FD" w14:textId="59D08ECB" w:rsidR="00813AE3" w:rsidRPr="005B2349" w:rsidRDefault="00813AE3" w:rsidP="00813AE3">
      <w:pPr>
        <w:spacing w:line="240" w:lineRule="exact"/>
        <w:ind w:left="540"/>
        <w:jc w:val="thaiDistribute"/>
        <w:rPr>
          <w:rFonts w:ascii="CordiaUPC" w:hAnsi="CordiaUPC" w:cs="CordiaUPC"/>
          <w:sz w:val="26"/>
          <w:szCs w:val="26"/>
        </w:rPr>
      </w:pPr>
      <w:r w:rsidRPr="005B2349">
        <w:rPr>
          <w:rFonts w:ascii="CordiaUPC" w:hAnsi="CordiaUPC" w:cs="CordiaUPC" w:hint="cs"/>
          <w:spacing w:val="-4"/>
          <w:sz w:val="26"/>
          <w:szCs w:val="26"/>
        </w:rPr>
        <w:t>For the nine</w:t>
      </w:r>
      <w:r w:rsidRPr="005B2349">
        <w:rPr>
          <w:rFonts w:ascii="CordiaUPC" w:hAnsi="CordiaUPC" w:cs="CordiaUPC" w:hint="cs"/>
          <w:spacing w:val="-4"/>
          <w:sz w:val="26"/>
          <w:szCs w:val="26"/>
          <w:cs/>
          <w:lang w:bidi="th-TH"/>
        </w:rPr>
        <w:t>-</w:t>
      </w:r>
      <w:r w:rsidRPr="005B2349">
        <w:rPr>
          <w:rFonts w:ascii="CordiaUPC" w:hAnsi="CordiaUPC" w:cs="CordiaUPC" w:hint="cs"/>
          <w:spacing w:val="-4"/>
          <w:sz w:val="26"/>
          <w:szCs w:val="26"/>
        </w:rPr>
        <w:t>month period ended 30 September 202</w:t>
      </w:r>
      <w:r w:rsidR="00361884">
        <w:rPr>
          <w:rFonts w:ascii="CordiaUPC" w:hAnsi="CordiaUPC" w:cs="CordiaUPC"/>
          <w:spacing w:val="-4"/>
          <w:sz w:val="26"/>
          <w:szCs w:val="26"/>
        </w:rPr>
        <w:t>3</w:t>
      </w:r>
      <w:r w:rsidRPr="005B2349">
        <w:rPr>
          <w:rFonts w:ascii="CordiaUPC" w:hAnsi="CordiaUPC" w:cs="CordiaUPC" w:hint="cs"/>
          <w:spacing w:val="-4"/>
          <w:sz w:val="26"/>
          <w:szCs w:val="26"/>
        </w:rPr>
        <w:t xml:space="preserve"> and 20</w:t>
      </w:r>
      <w:r w:rsidRPr="005B2349">
        <w:rPr>
          <w:rFonts w:ascii="CordiaUPC" w:hAnsi="CordiaUPC" w:cs="CordiaUPC"/>
          <w:spacing w:val="-4"/>
          <w:sz w:val="26"/>
          <w:szCs w:val="26"/>
        </w:rPr>
        <w:t>2</w:t>
      </w:r>
      <w:r w:rsidR="00361884">
        <w:rPr>
          <w:rFonts w:ascii="CordiaUPC" w:hAnsi="CordiaUPC" w:cs="CordiaUPC"/>
          <w:spacing w:val="-4"/>
          <w:sz w:val="26"/>
          <w:szCs w:val="26"/>
        </w:rPr>
        <w:t>2</w:t>
      </w:r>
      <w:r w:rsidRPr="005B2349">
        <w:rPr>
          <w:rFonts w:ascii="CordiaUPC" w:hAnsi="CordiaUPC" w:cs="CordiaUPC" w:hint="cs"/>
          <w:spacing w:val="-4"/>
          <w:sz w:val="26"/>
          <w:szCs w:val="26"/>
        </w:rPr>
        <w:t>, senior management personnel compensation,</w:t>
      </w:r>
      <w:r w:rsidRPr="005B2349">
        <w:rPr>
          <w:rFonts w:ascii="CordiaUPC" w:hAnsi="CordiaUPC" w:cs="CordiaUPC" w:hint="cs"/>
          <w:sz w:val="26"/>
          <w:szCs w:val="26"/>
        </w:rPr>
        <w:t xml:space="preserve"> included in profit or loss, was classified as follows</w:t>
      </w:r>
      <w:r w:rsidRPr="005B2349">
        <w:rPr>
          <w:rFonts w:ascii="CordiaUPC" w:hAnsi="CordiaUPC" w:cs="CordiaUPC" w:hint="cs"/>
          <w:sz w:val="26"/>
          <w:szCs w:val="26"/>
          <w:cs/>
          <w:lang w:bidi="th-TH"/>
        </w:rPr>
        <w:t>:</w:t>
      </w:r>
    </w:p>
    <w:p w14:paraId="3C5C55C4" w14:textId="77777777" w:rsidR="00813AE3" w:rsidRPr="005B2349" w:rsidRDefault="00813AE3" w:rsidP="00813AE3">
      <w:pPr>
        <w:spacing w:line="240" w:lineRule="exact"/>
        <w:ind w:left="634" w:right="-58" w:hanging="720"/>
        <w:jc w:val="thaiDistribute"/>
        <w:rPr>
          <w:rFonts w:ascii="CordiaUPC" w:hAnsi="CordiaUPC" w:cs="CordiaUPC"/>
          <w:sz w:val="26"/>
          <w:szCs w:val="26"/>
        </w:rPr>
      </w:pPr>
    </w:p>
    <w:tbl>
      <w:tblPr>
        <w:tblW w:w="9306" w:type="dxa"/>
        <w:tblInd w:w="414"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813AE3" w:rsidRPr="005B2349" w14:paraId="6326E6BE" w14:textId="77777777" w:rsidTr="00D47812">
        <w:trPr>
          <w:trHeight w:val="137"/>
        </w:trPr>
        <w:tc>
          <w:tcPr>
            <w:tcW w:w="3816" w:type="dxa"/>
          </w:tcPr>
          <w:p w14:paraId="3D532296" w14:textId="77777777" w:rsidR="00813AE3" w:rsidRPr="005B2349" w:rsidRDefault="00813AE3" w:rsidP="00813AE3">
            <w:pPr>
              <w:spacing w:line="240" w:lineRule="exact"/>
              <w:rPr>
                <w:rFonts w:ascii="CordiaUPC" w:hAnsi="CordiaUPC" w:cs="CordiaUPC"/>
                <w:b/>
                <w:bCs/>
                <w:i/>
                <w:iCs/>
                <w:color w:val="000000"/>
                <w:sz w:val="26"/>
                <w:szCs w:val="26"/>
                <w:cs/>
                <w:lang w:bidi="th-TH"/>
              </w:rPr>
            </w:pPr>
          </w:p>
        </w:tc>
        <w:tc>
          <w:tcPr>
            <w:tcW w:w="2611" w:type="dxa"/>
            <w:gridSpan w:val="3"/>
          </w:tcPr>
          <w:p w14:paraId="39629AED" w14:textId="77777777" w:rsidR="00813AE3" w:rsidRPr="005B2349" w:rsidRDefault="00813AE3" w:rsidP="00813AE3">
            <w:pPr>
              <w:tabs>
                <w:tab w:val="decimal" w:pos="807"/>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b/>
                <w:bCs/>
                <w:sz w:val="26"/>
                <w:szCs w:val="26"/>
              </w:rPr>
              <w:t>Consolidated</w:t>
            </w:r>
          </w:p>
        </w:tc>
        <w:tc>
          <w:tcPr>
            <w:tcW w:w="243" w:type="dxa"/>
            <w:vAlign w:val="bottom"/>
          </w:tcPr>
          <w:p w14:paraId="16DE460D" w14:textId="77777777" w:rsidR="00813AE3" w:rsidRPr="005B2349" w:rsidRDefault="00813AE3" w:rsidP="00813AE3">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68320CEE" w14:textId="77777777" w:rsidR="00813AE3" w:rsidRPr="005B2349" w:rsidRDefault="00813AE3" w:rsidP="00813AE3">
            <w:pPr>
              <w:tabs>
                <w:tab w:val="decimal" w:pos="807"/>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b/>
                <w:bCs/>
                <w:sz w:val="26"/>
                <w:szCs w:val="26"/>
                <w:lang w:val="en-US"/>
              </w:rPr>
              <w:t>Bank only</w:t>
            </w:r>
          </w:p>
        </w:tc>
      </w:tr>
      <w:tr w:rsidR="00813AE3" w:rsidRPr="005B2349" w14:paraId="3B2D4329" w14:textId="77777777" w:rsidTr="00D47812">
        <w:trPr>
          <w:trHeight w:val="137"/>
        </w:trPr>
        <w:tc>
          <w:tcPr>
            <w:tcW w:w="3816" w:type="dxa"/>
          </w:tcPr>
          <w:p w14:paraId="666EF085" w14:textId="534FCCE9" w:rsidR="00813AE3" w:rsidRPr="00567226" w:rsidRDefault="00813AE3" w:rsidP="00813AE3">
            <w:pPr>
              <w:spacing w:line="240" w:lineRule="exact"/>
              <w:ind w:right="-132"/>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For the nine-month period ended</w:t>
            </w:r>
            <w:r w:rsidR="00556399">
              <w:rPr>
                <w:rFonts w:ascii="CordiaUPC" w:hAnsi="CordiaUPC" w:cs="CordiaUPC"/>
                <w:b/>
                <w:bCs/>
                <w:i/>
                <w:iCs/>
                <w:color w:val="000000"/>
                <w:sz w:val="26"/>
                <w:szCs w:val="26"/>
                <w:lang w:val="en-US" w:bidi="th-TH"/>
              </w:rPr>
              <w:t xml:space="preserve"> 30 September</w:t>
            </w:r>
          </w:p>
        </w:tc>
        <w:tc>
          <w:tcPr>
            <w:tcW w:w="1170" w:type="dxa"/>
          </w:tcPr>
          <w:p w14:paraId="490E14ED" w14:textId="54BD6607" w:rsidR="00813AE3" w:rsidRPr="005B2349" w:rsidRDefault="00813AE3" w:rsidP="00813AE3">
            <w:pPr>
              <w:tabs>
                <w:tab w:val="decimal" w:pos="306"/>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202</w:t>
            </w:r>
            <w:r w:rsidR="00361884">
              <w:rPr>
                <w:rFonts w:ascii="CordiaUPC" w:hAnsi="CordiaUPC" w:cs="CordiaUPC"/>
                <w:snapToGrid w:val="0"/>
                <w:sz w:val="26"/>
                <w:szCs w:val="26"/>
                <w:lang w:val="en-US" w:eastAsia="th-TH" w:bidi="th-TH"/>
              </w:rPr>
              <w:t>3</w:t>
            </w:r>
          </w:p>
        </w:tc>
        <w:tc>
          <w:tcPr>
            <w:tcW w:w="240" w:type="dxa"/>
          </w:tcPr>
          <w:p w14:paraId="3C45B68B" w14:textId="77777777" w:rsidR="00813AE3" w:rsidRPr="005B2349" w:rsidRDefault="00813AE3" w:rsidP="00813AE3">
            <w:pPr>
              <w:tabs>
                <w:tab w:val="decimal" w:pos="1062"/>
              </w:tabs>
              <w:spacing w:line="240" w:lineRule="exact"/>
              <w:ind w:left="-117" w:right="-288"/>
              <w:jc w:val="center"/>
              <w:rPr>
                <w:rFonts w:ascii="CordiaUPC" w:hAnsi="CordiaUPC" w:cs="CordiaUPC"/>
                <w:sz w:val="26"/>
                <w:szCs w:val="26"/>
                <w:lang w:val="en-US"/>
              </w:rPr>
            </w:pPr>
          </w:p>
        </w:tc>
        <w:tc>
          <w:tcPr>
            <w:tcW w:w="1201" w:type="dxa"/>
          </w:tcPr>
          <w:p w14:paraId="5978C24B" w14:textId="7660647F" w:rsidR="00813AE3" w:rsidRPr="005B2349" w:rsidRDefault="00813AE3" w:rsidP="00813AE3">
            <w:pPr>
              <w:tabs>
                <w:tab w:val="decimal" w:pos="324"/>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w:t>
            </w:r>
            <w:r w:rsidRPr="005B2349">
              <w:rPr>
                <w:rFonts w:ascii="CordiaUPC" w:hAnsi="CordiaUPC" w:cs="CordiaUPC"/>
                <w:snapToGrid w:val="0"/>
                <w:sz w:val="26"/>
                <w:szCs w:val="26"/>
                <w:lang w:val="en-US" w:eastAsia="th-TH" w:bidi="th-TH"/>
              </w:rPr>
              <w:t>2</w:t>
            </w:r>
            <w:r w:rsidR="00361884">
              <w:rPr>
                <w:rFonts w:ascii="CordiaUPC" w:hAnsi="CordiaUPC" w:cs="CordiaUPC"/>
                <w:snapToGrid w:val="0"/>
                <w:sz w:val="26"/>
                <w:szCs w:val="26"/>
                <w:lang w:val="en-US" w:eastAsia="th-TH" w:bidi="th-TH"/>
              </w:rPr>
              <w:t>2</w:t>
            </w:r>
          </w:p>
        </w:tc>
        <w:tc>
          <w:tcPr>
            <w:tcW w:w="243" w:type="dxa"/>
            <w:vAlign w:val="bottom"/>
          </w:tcPr>
          <w:p w14:paraId="08C2A23F" w14:textId="77777777" w:rsidR="00813AE3" w:rsidRPr="005B2349" w:rsidRDefault="00813AE3" w:rsidP="00813AE3">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2DD70D0D" w14:textId="6AA97E58" w:rsidR="00813AE3" w:rsidRPr="005B2349" w:rsidRDefault="00813AE3" w:rsidP="00813AE3">
            <w:pPr>
              <w:tabs>
                <w:tab w:val="decimal" w:pos="306"/>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202</w:t>
            </w:r>
            <w:r w:rsidR="00361884">
              <w:rPr>
                <w:rFonts w:ascii="CordiaUPC" w:hAnsi="CordiaUPC" w:cs="CordiaUPC"/>
                <w:snapToGrid w:val="0"/>
                <w:sz w:val="26"/>
                <w:szCs w:val="26"/>
                <w:lang w:val="en-US" w:eastAsia="th-TH" w:bidi="th-TH"/>
              </w:rPr>
              <w:t>3</w:t>
            </w:r>
          </w:p>
        </w:tc>
        <w:tc>
          <w:tcPr>
            <w:tcW w:w="239" w:type="dxa"/>
          </w:tcPr>
          <w:p w14:paraId="2E1C6E1C" w14:textId="77777777" w:rsidR="00813AE3" w:rsidRPr="005B2349" w:rsidRDefault="00813AE3" w:rsidP="00813AE3">
            <w:pPr>
              <w:tabs>
                <w:tab w:val="decimal" w:pos="1062"/>
              </w:tabs>
              <w:spacing w:line="240" w:lineRule="exact"/>
              <w:ind w:left="-117" w:right="-288"/>
              <w:jc w:val="center"/>
              <w:rPr>
                <w:rFonts w:ascii="CordiaUPC" w:hAnsi="CordiaUPC" w:cs="CordiaUPC"/>
                <w:sz w:val="26"/>
                <w:szCs w:val="26"/>
                <w:lang w:val="en-US"/>
              </w:rPr>
            </w:pPr>
          </w:p>
        </w:tc>
        <w:tc>
          <w:tcPr>
            <w:tcW w:w="1203" w:type="dxa"/>
          </w:tcPr>
          <w:p w14:paraId="13B8FF77" w14:textId="356FBA18" w:rsidR="00813AE3" w:rsidRPr="005B2349" w:rsidRDefault="00813AE3" w:rsidP="00813AE3">
            <w:pPr>
              <w:tabs>
                <w:tab w:val="decimal" w:pos="324"/>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w:t>
            </w:r>
            <w:r w:rsidRPr="005B2349">
              <w:rPr>
                <w:rFonts w:ascii="CordiaUPC" w:hAnsi="CordiaUPC" w:cs="CordiaUPC"/>
                <w:snapToGrid w:val="0"/>
                <w:sz w:val="26"/>
                <w:szCs w:val="26"/>
                <w:lang w:val="en-US" w:eastAsia="th-TH" w:bidi="th-TH"/>
              </w:rPr>
              <w:t>2</w:t>
            </w:r>
            <w:r w:rsidR="00361884">
              <w:rPr>
                <w:rFonts w:ascii="CordiaUPC" w:hAnsi="CordiaUPC" w:cs="CordiaUPC"/>
                <w:snapToGrid w:val="0"/>
                <w:sz w:val="26"/>
                <w:szCs w:val="26"/>
                <w:lang w:val="en-US" w:eastAsia="th-TH" w:bidi="th-TH"/>
              </w:rPr>
              <w:t>2</w:t>
            </w:r>
          </w:p>
        </w:tc>
      </w:tr>
      <w:tr w:rsidR="00813AE3" w:rsidRPr="005B2349" w14:paraId="52B18D9A" w14:textId="77777777" w:rsidTr="00D47812">
        <w:trPr>
          <w:trHeight w:val="137"/>
        </w:trPr>
        <w:tc>
          <w:tcPr>
            <w:tcW w:w="3816" w:type="dxa"/>
          </w:tcPr>
          <w:p w14:paraId="527647F2" w14:textId="77777777" w:rsidR="00813AE3" w:rsidRPr="005B2349" w:rsidRDefault="00813AE3" w:rsidP="00813AE3">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1EB2F6C4" w14:textId="77777777" w:rsidR="00813AE3" w:rsidRPr="005B2349" w:rsidRDefault="00813AE3" w:rsidP="00813AE3">
            <w:pPr>
              <w:tabs>
                <w:tab w:val="decimal" w:pos="611"/>
              </w:tabs>
              <w:spacing w:line="240" w:lineRule="exact"/>
              <w:ind w:left="-108"/>
              <w:jc w:val="center"/>
              <w:rPr>
                <w:rFonts w:ascii="CordiaUPC" w:hAnsi="CordiaUPC" w:cs="CordiaUPC"/>
                <w:i/>
                <w:iCs/>
                <w:sz w:val="26"/>
                <w:szCs w:val="26"/>
                <w:lang w:val="en-US"/>
              </w:rPr>
            </w:pPr>
            <w:r w:rsidRPr="005B2349">
              <w:rPr>
                <w:rFonts w:ascii="CordiaUPC" w:hAnsi="CordiaUPC" w:cs="CordiaUPC" w:hint="cs"/>
                <w:i/>
                <w:iCs/>
                <w:sz w:val="26"/>
                <w:szCs w:val="26"/>
                <w:lang w:val="en-US" w:bidi="th-TH"/>
              </w:rPr>
              <w:t>(</w:t>
            </w:r>
            <w:proofErr w:type="gramStart"/>
            <w:r w:rsidRPr="005B2349">
              <w:rPr>
                <w:rFonts w:ascii="CordiaUPC" w:hAnsi="CordiaUPC" w:cs="CordiaUPC" w:hint="cs"/>
                <w:i/>
                <w:iCs/>
                <w:sz w:val="26"/>
                <w:szCs w:val="26"/>
                <w:lang w:val="en-US" w:bidi="th-TH"/>
              </w:rPr>
              <w:t>in</w:t>
            </w:r>
            <w:proofErr w:type="gramEnd"/>
            <w:r w:rsidRPr="005B2349">
              <w:rPr>
                <w:rFonts w:ascii="CordiaUPC" w:hAnsi="CordiaUPC" w:cs="CordiaUPC" w:hint="cs"/>
                <w:i/>
                <w:iCs/>
                <w:sz w:val="26"/>
                <w:szCs w:val="26"/>
                <w:lang w:val="en-US" w:bidi="th-TH"/>
              </w:rPr>
              <w:t xml:space="preserve"> million Baht)</w:t>
            </w:r>
          </w:p>
        </w:tc>
      </w:tr>
      <w:tr w:rsidR="00434531" w:rsidRPr="005B2349" w14:paraId="4B22F91A" w14:textId="77777777" w:rsidTr="00D47812">
        <w:trPr>
          <w:trHeight w:val="137"/>
        </w:trPr>
        <w:tc>
          <w:tcPr>
            <w:tcW w:w="3816" w:type="dxa"/>
          </w:tcPr>
          <w:p w14:paraId="009222F8" w14:textId="77777777" w:rsidR="00434531" w:rsidRPr="005B2349" w:rsidRDefault="00434531" w:rsidP="00434531">
            <w:pPr>
              <w:spacing w:line="240" w:lineRule="exact"/>
              <w:rPr>
                <w:rFonts w:ascii="CordiaUPC" w:hAnsi="CordiaUPC" w:cs="CordiaUPC"/>
                <w:b/>
                <w:bCs/>
                <w:i/>
                <w:iCs/>
                <w:color w:val="000000"/>
                <w:sz w:val="26"/>
                <w:szCs w:val="26"/>
              </w:rPr>
            </w:pPr>
            <w:r w:rsidRPr="005B2349">
              <w:rPr>
                <w:rFonts w:ascii="CordiaUPC" w:hAnsi="CordiaUPC" w:cs="CordiaUPC" w:hint="cs"/>
                <w:sz w:val="26"/>
                <w:szCs w:val="26"/>
                <w:lang w:val="en-US" w:bidi="th-TH"/>
              </w:rPr>
              <w:t>Short</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 xml:space="preserve">term employee benefits </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directors</w:t>
            </w:r>
          </w:p>
        </w:tc>
        <w:tc>
          <w:tcPr>
            <w:tcW w:w="1170" w:type="dxa"/>
            <w:vAlign w:val="bottom"/>
          </w:tcPr>
          <w:p w14:paraId="0154254B" w14:textId="01727FD0" w:rsidR="00434531" w:rsidRPr="005B2349" w:rsidRDefault="00434531" w:rsidP="00434531">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99</w:t>
            </w:r>
          </w:p>
        </w:tc>
        <w:tc>
          <w:tcPr>
            <w:tcW w:w="240" w:type="dxa"/>
            <w:vAlign w:val="bottom"/>
          </w:tcPr>
          <w:p w14:paraId="14274D45" w14:textId="77777777" w:rsidR="00434531" w:rsidRPr="005B2349" w:rsidRDefault="00434531" w:rsidP="00434531">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42CC16AF" w14:textId="13974005" w:rsidR="00434531" w:rsidRPr="005B2349" w:rsidRDefault="00434531" w:rsidP="00434531">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48</w:t>
            </w:r>
          </w:p>
        </w:tc>
        <w:tc>
          <w:tcPr>
            <w:tcW w:w="243" w:type="dxa"/>
            <w:vAlign w:val="bottom"/>
          </w:tcPr>
          <w:p w14:paraId="2A8F1520" w14:textId="77777777" w:rsidR="00434531" w:rsidRPr="005B2349" w:rsidRDefault="00434531" w:rsidP="00434531">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4E2A2AD1" w14:textId="2FC77AF7" w:rsidR="00434531" w:rsidRPr="005B2349" w:rsidRDefault="00434531" w:rsidP="00434531">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99</w:t>
            </w:r>
          </w:p>
        </w:tc>
        <w:tc>
          <w:tcPr>
            <w:tcW w:w="239" w:type="dxa"/>
            <w:vAlign w:val="bottom"/>
          </w:tcPr>
          <w:p w14:paraId="42B964A0" w14:textId="77777777" w:rsidR="00434531" w:rsidRPr="005B2349" w:rsidRDefault="00434531" w:rsidP="00434531">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5D5619A7" w14:textId="6EB68F3F" w:rsidR="00434531" w:rsidRPr="005B2349" w:rsidRDefault="00434531" w:rsidP="00434531">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48</w:t>
            </w:r>
          </w:p>
        </w:tc>
      </w:tr>
      <w:tr w:rsidR="00434531" w:rsidRPr="005B2349" w14:paraId="7941BC0B" w14:textId="77777777" w:rsidTr="00D47812">
        <w:trPr>
          <w:trHeight w:val="137"/>
        </w:trPr>
        <w:tc>
          <w:tcPr>
            <w:tcW w:w="3816" w:type="dxa"/>
          </w:tcPr>
          <w:p w14:paraId="17BB47B2" w14:textId="7CB81247" w:rsidR="00434531" w:rsidRPr="005B2349" w:rsidRDefault="00434531" w:rsidP="00434531">
            <w:pPr>
              <w:spacing w:line="240" w:lineRule="exact"/>
              <w:rPr>
                <w:rFonts w:ascii="CordiaUPC" w:hAnsi="CordiaUPC" w:cs="CordiaUPC"/>
                <w:color w:val="000000"/>
                <w:sz w:val="26"/>
                <w:szCs w:val="26"/>
              </w:rPr>
            </w:pPr>
            <w:r w:rsidRPr="005B2349">
              <w:rPr>
                <w:rFonts w:ascii="CordiaUPC" w:hAnsi="CordiaUPC" w:cs="CordiaUPC" w:hint="cs"/>
                <w:sz w:val="26"/>
                <w:szCs w:val="26"/>
                <w:lang w:val="en-US" w:bidi="th-TH"/>
              </w:rPr>
              <w:t>Short</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 xml:space="preserve">term employee benefits </w:t>
            </w:r>
            <w:r w:rsidR="000F5FDA">
              <w:rPr>
                <w:rFonts w:ascii="CordiaUPC" w:hAnsi="CordiaUPC" w:cs="CordiaUPC"/>
                <w:sz w:val="26"/>
                <w:szCs w:val="26"/>
                <w:lang w:val="en-US" w:bidi="th-TH"/>
              </w:rPr>
              <w:t>-</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management</w:t>
            </w:r>
            <w:r>
              <w:rPr>
                <w:rFonts w:ascii="CordiaUPC" w:hAnsi="CordiaUPC" w:cs="CordiaUPC"/>
                <w:sz w:val="26"/>
                <w:szCs w:val="26"/>
                <w:lang w:val="en-US" w:bidi="th-TH"/>
              </w:rPr>
              <w:t>s</w:t>
            </w:r>
          </w:p>
        </w:tc>
        <w:tc>
          <w:tcPr>
            <w:tcW w:w="1170" w:type="dxa"/>
          </w:tcPr>
          <w:p w14:paraId="06BA24B3" w14:textId="2C06647C" w:rsidR="00434531" w:rsidRPr="005B2349" w:rsidRDefault="00434531" w:rsidP="00434531">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85</w:t>
            </w:r>
            <w:r w:rsidR="007C4B36">
              <w:rPr>
                <w:rFonts w:ascii="CordiaUPC" w:eastAsia="Times New Roman" w:hAnsi="CordiaUPC" w:cs="CordiaUPC"/>
                <w:sz w:val="26"/>
                <w:szCs w:val="26"/>
              </w:rPr>
              <w:t>7</w:t>
            </w:r>
          </w:p>
        </w:tc>
        <w:tc>
          <w:tcPr>
            <w:tcW w:w="240" w:type="dxa"/>
          </w:tcPr>
          <w:p w14:paraId="2E1EA0E0" w14:textId="77777777" w:rsidR="00434531" w:rsidRPr="005B2349" w:rsidRDefault="00434531" w:rsidP="00434531">
            <w:pPr>
              <w:tabs>
                <w:tab w:val="decimal" w:pos="852"/>
              </w:tabs>
              <w:spacing w:line="240" w:lineRule="exact"/>
              <w:ind w:right="-108"/>
              <w:rPr>
                <w:rFonts w:ascii="CordiaUPC" w:hAnsi="CordiaUPC" w:cs="CordiaUPC"/>
                <w:sz w:val="26"/>
                <w:szCs w:val="26"/>
              </w:rPr>
            </w:pPr>
          </w:p>
        </w:tc>
        <w:tc>
          <w:tcPr>
            <w:tcW w:w="1201" w:type="dxa"/>
          </w:tcPr>
          <w:p w14:paraId="680E6D8A" w14:textId="64F11982" w:rsidR="00434531" w:rsidRPr="005B2349" w:rsidRDefault="00434531" w:rsidP="00434531">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771</w:t>
            </w:r>
          </w:p>
        </w:tc>
        <w:tc>
          <w:tcPr>
            <w:tcW w:w="243" w:type="dxa"/>
            <w:vAlign w:val="bottom"/>
          </w:tcPr>
          <w:p w14:paraId="0C8D41DE" w14:textId="77777777" w:rsidR="00434531" w:rsidRPr="005B2349" w:rsidRDefault="00434531" w:rsidP="00434531">
            <w:pPr>
              <w:tabs>
                <w:tab w:val="decimal" w:pos="852"/>
              </w:tabs>
              <w:spacing w:line="240" w:lineRule="exact"/>
              <w:ind w:right="-108"/>
              <w:rPr>
                <w:rFonts w:ascii="CordiaUPC" w:hAnsi="CordiaUPC" w:cs="CordiaUPC"/>
                <w:color w:val="000000"/>
                <w:sz w:val="26"/>
                <w:szCs w:val="26"/>
              </w:rPr>
            </w:pPr>
          </w:p>
        </w:tc>
        <w:tc>
          <w:tcPr>
            <w:tcW w:w="1194" w:type="dxa"/>
          </w:tcPr>
          <w:p w14:paraId="2224A95B" w14:textId="12C523A9" w:rsidR="00434531" w:rsidRPr="005B2349" w:rsidRDefault="00434531" w:rsidP="00434531">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839</w:t>
            </w:r>
          </w:p>
        </w:tc>
        <w:tc>
          <w:tcPr>
            <w:tcW w:w="239" w:type="dxa"/>
            <w:vAlign w:val="bottom"/>
          </w:tcPr>
          <w:p w14:paraId="7381DB60" w14:textId="77777777" w:rsidR="00434531" w:rsidRPr="005B2349" w:rsidRDefault="00434531" w:rsidP="00434531">
            <w:pPr>
              <w:tabs>
                <w:tab w:val="decimal" w:pos="852"/>
              </w:tabs>
              <w:spacing w:line="240" w:lineRule="exact"/>
              <w:ind w:right="-108"/>
              <w:rPr>
                <w:rFonts w:ascii="CordiaUPC" w:hAnsi="CordiaUPC" w:cs="CordiaUPC"/>
                <w:sz w:val="26"/>
                <w:szCs w:val="26"/>
              </w:rPr>
            </w:pPr>
          </w:p>
        </w:tc>
        <w:tc>
          <w:tcPr>
            <w:tcW w:w="1203" w:type="dxa"/>
          </w:tcPr>
          <w:p w14:paraId="57C9F17A" w14:textId="296000B6" w:rsidR="00434531" w:rsidRPr="005B2349" w:rsidRDefault="00434531" w:rsidP="00434531">
            <w:pPr>
              <w:tabs>
                <w:tab w:val="decimal" w:pos="830"/>
              </w:tabs>
              <w:spacing w:line="240" w:lineRule="exact"/>
              <w:ind w:right="-108"/>
              <w:rPr>
                <w:rFonts w:ascii="CordiaUPC" w:hAnsi="CordiaUPC" w:cs="CordiaUPC"/>
                <w:sz w:val="26"/>
                <w:szCs w:val="26"/>
              </w:rPr>
            </w:pPr>
            <w:r>
              <w:rPr>
                <w:rFonts w:ascii="CordiaUPC" w:hAnsi="CordiaUPC" w:cs="CordiaUPC"/>
                <w:snapToGrid w:val="0"/>
                <w:sz w:val="26"/>
                <w:szCs w:val="26"/>
                <w:lang w:val="en-US" w:eastAsia="th-TH" w:bidi="th-TH"/>
              </w:rPr>
              <w:t>740</w:t>
            </w:r>
          </w:p>
        </w:tc>
      </w:tr>
      <w:tr w:rsidR="00434531" w:rsidRPr="005B2349" w14:paraId="05C75935" w14:textId="77777777" w:rsidTr="00D47812">
        <w:trPr>
          <w:trHeight w:val="137"/>
        </w:trPr>
        <w:tc>
          <w:tcPr>
            <w:tcW w:w="3816" w:type="dxa"/>
          </w:tcPr>
          <w:p w14:paraId="69D7F352" w14:textId="77777777" w:rsidR="00434531" w:rsidRPr="005B2349" w:rsidRDefault="00434531" w:rsidP="00434531">
            <w:pPr>
              <w:spacing w:line="240" w:lineRule="exact"/>
              <w:rPr>
                <w:rFonts w:ascii="CordiaUPC" w:hAnsi="CordiaUPC" w:cs="CordiaUPC"/>
                <w:sz w:val="26"/>
                <w:szCs w:val="26"/>
                <w:lang w:val="en-US" w:bidi="th-TH"/>
              </w:rPr>
            </w:pPr>
            <w:r w:rsidRPr="005B2349">
              <w:rPr>
                <w:rFonts w:ascii="CordiaUPC" w:hAnsi="CordiaUPC" w:cs="CordiaUPC" w:hint="cs"/>
                <w:sz w:val="26"/>
                <w:szCs w:val="26"/>
              </w:rPr>
              <w:t>Post</w:t>
            </w:r>
            <w:r w:rsidRPr="005B2349">
              <w:rPr>
                <w:rFonts w:ascii="CordiaUPC" w:hAnsi="CordiaUPC" w:cs="CordiaUPC" w:hint="cs"/>
                <w:sz w:val="26"/>
                <w:szCs w:val="26"/>
                <w:cs/>
                <w:lang w:bidi="th-TH"/>
              </w:rPr>
              <w:t>-</w:t>
            </w:r>
            <w:r w:rsidRPr="005B2349">
              <w:rPr>
                <w:rFonts w:ascii="CordiaUPC" w:hAnsi="CordiaUPC" w:cs="CordiaUPC" w:hint="cs"/>
                <w:sz w:val="26"/>
                <w:szCs w:val="26"/>
              </w:rPr>
              <w:t>employment benefits</w:t>
            </w:r>
          </w:p>
        </w:tc>
        <w:tc>
          <w:tcPr>
            <w:tcW w:w="1170" w:type="dxa"/>
          </w:tcPr>
          <w:p w14:paraId="1C9E7E69" w14:textId="6A5C18CF" w:rsidR="00434531" w:rsidRPr="005B2349" w:rsidRDefault="00434531" w:rsidP="00434531">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69</w:t>
            </w:r>
          </w:p>
        </w:tc>
        <w:tc>
          <w:tcPr>
            <w:tcW w:w="240" w:type="dxa"/>
          </w:tcPr>
          <w:p w14:paraId="07645206" w14:textId="77777777" w:rsidR="00434531" w:rsidRPr="005B2349" w:rsidRDefault="00434531" w:rsidP="00434531">
            <w:pPr>
              <w:tabs>
                <w:tab w:val="decimal" w:pos="852"/>
              </w:tabs>
              <w:spacing w:line="240" w:lineRule="exact"/>
              <w:ind w:right="-108"/>
              <w:rPr>
                <w:rFonts w:ascii="CordiaUPC" w:hAnsi="CordiaUPC" w:cs="CordiaUPC"/>
                <w:sz w:val="26"/>
                <w:szCs w:val="26"/>
              </w:rPr>
            </w:pPr>
          </w:p>
        </w:tc>
        <w:tc>
          <w:tcPr>
            <w:tcW w:w="1201" w:type="dxa"/>
          </w:tcPr>
          <w:p w14:paraId="2EAB556C" w14:textId="55C25423" w:rsidR="00434531" w:rsidRPr="005B2349" w:rsidRDefault="00434531" w:rsidP="00434531">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66</w:t>
            </w:r>
          </w:p>
        </w:tc>
        <w:tc>
          <w:tcPr>
            <w:tcW w:w="243" w:type="dxa"/>
            <w:vAlign w:val="bottom"/>
          </w:tcPr>
          <w:p w14:paraId="7DF8CE46" w14:textId="77777777" w:rsidR="00434531" w:rsidRPr="005B2349" w:rsidRDefault="00434531" w:rsidP="00434531">
            <w:pPr>
              <w:tabs>
                <w:tab w:val="decimal" w:pos="852"/>
              </w:tabs>
              <w:spacing w:line="240" w:lineRule="exact"/>
              <w:ind w:right="-108"/>
              <w:rPr>
                <w:rFonts w:ascii="CordiaUPC" w:hAnsi="CordiaUPC" w:cs="CordiaUPC"/>
                <w:sz w:val="26"/>
                <w:szCs w:val="26"/>
              </w:rPr>
            </w:pPr>
          </w:p>
        </w:tc>
        <w:tc>
          <w:tcPr>
            <w:tcW w:w="1194" w:type="dxa"/>
          </w:tcPr>
          <w:p w14:paraId="4D0E3C8E" w14:textId="2FF5BA46" w:rsidR="00434531" w:rsidRPr="005B2349" w:rsidRDefault="00434531" w:rsidP="00434531">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68</w:t>
            </w:r>
          </w:p>
        </w:tc>
        <w:tc>
          <w:tcPr>
            <w:tcW w:w="239" w:type="dxa"/>
            <w:vAlign w:val="bottom"/>
          </w:tcPr>
          <w:p w14:paraId="3635E76E" w14:textId="77777777" w:rsidR="00434531" w:rsidRPr="005B2349" w:rsidRDefault="00434531" w:rsidP="00434531">
            <w:pPr>
              <w:tabs>
                <w:tab w:val="decimal" w:pos="852"/>
              </w:tabs>
              <w:spacing w:line="240" w:lineRule="exact"/>
              <w:ind w:right="-108"/>
              <w:rPr>
                <w:rFonts w:ascii="CordiaUPC" w:hAnsi="CordiaUPC" w:cs="CordiaUPC"/>
                <w:sz w:val="26"/>
                <w:szCs w:val="26"/>
              </w:rPr>
            </w:pPr>
          </w:p>
        </w:tc>
        <w:tc>
          <w:tcPr>
            <w:tcW w:w="1203" w:type="dxa"/>
          </w:tcPr>
          <w:p w14:paraId="4CFC4A9D" w14:textId="492F1224" w:rsidR="00434531" w:rsidRPr="005B2349" w:rsidRDefault="00434531" w:rsidP="00434531">
            <w:pPr>
              <w:tabs>
                <w:tab w:val="decimal" w:pos="830"/>
              </w:tabs>
              <w:spacing w:line="240" w:lineRule="exact"/>
              <w:ind w:right="-108"/>
              <w:rPr>
                <w:rFonts w:ascii="CordiaUPC" w:hAnsi="CordiaUPC" w:cs="CordiaUPC"/>
                <w:sz w:val="26"/>
                <w:szCs w:val="26"/>
              </w:rPr>
            </w:pPr>
            <w:r>
              <w:rPr>
                <w:rFonts w:ascii="CordiaUPC" w:hAnsi="CordiaUPC" w:cs="CordiaUPC"/>
                <w:snapToGrid w:val="0"/>
                <w:sz w:val="26"/>
                <w:szCs w:val="26"/>
                <w:lang w:val="en-US" w:eastAsia="th-TH" w:bidi="th-TH"/>
              </w:rPr>
              <w:t>65</w:t>
            </w:r>
          </w:p>
        </w:tc>
      </w:tr>
      <w:tr w:rsidR="00434531" w:rsidRPr="005B2349" w14:paraId="759B01B9" w14:textId="77777777" w:rsidTr="00D47812">
        <w:trPr>
          <w:trHeight w:val="137"/>
        </w:trPr>
        <w:tc>
          <w:tcPr>
            <w:tcW w:w="3816" w:type="dxa"/>
          </w:tcPr>
          <w:p w14:paraId="4BB5F682" w14:textId="77777777" w:rsidR="00434531" w:rsidRPr="008D5806" w:rsidRDefault="00434531" w:rsidP="00434531">
            <w:pPr>
              <w:spacing w:line="240" w:lineRule="exact"/>
              <w:ind w:right="-120"/>
              <w:rPr>
                <w:rFonts w:ascii="CordiaUPC" w:hAnsi="CordiaUPC" w:cs="CordiaUPC"/>
                <w:sz w:val="26"/>
                <w:szCs w:val="26"/>
                <w:lang w:val="en-US" w:bidi="th-TH"/>
              </w:rPr>
            </w:pPr>
            <w:r w:rsidRPr="005B2349">
              <w:rPr>
                <w:rFonts w:ascii="CordiaUPC" w:hAnsi="CordiaUPC" w:cs="CordiaUPC" w:hint="cs"/>
                <w:sz w:val="26"/>
                <w:szCs w:val="26"/>
              </w:rPr>
              <w:t xml:space="preserve">Share-based payments </w:t>
            </w:r>
          </w:p>
        </w:tc>
        <w:tc>
          <w:tcPr>
            <w:tcW w:w="1170" w:type="dxa"/>
          </w:tcPr>
          <w:p w14:paraId="1EBEB22B" w14:textId="016DB6AE" w:rsidR="00434531" w:rsidRPr="005B2349" w:rsidRDefault="00434531" w:rsidP="00434531">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4</w:t>
            </w:r>
            <w:r w:rsidR="007C4B36">
              <w:rPr>
                <w:rFonts w:ascii="CordiaUPC" w:eastAsia="Times New Roman" w:hAnsi="CordiaUPC" w:cs="CordiaUPC"/>
                <w:sz w:val="26"/>
                <w:szCs w:val="26"/>
              </w:rPr>
              <w:t>6</w:t>
            </w:r>
          </w:p>
        </w:tc>
        <w:tc>
          <w:tcPr>
            <w:tcW w:w="240" w:type="dxa"/>
          </w:tcPr>
          <w:p w14:paraId="14C5E667" w14:textId="77777777" w:rsidR="00434531" w:rsidRPr="005B2349" w:rsidRDefault="00434531" w:rsidP="00434531">
            <w:pPr>
              <w:tabs>
                <w:tab w:val="decimal" w:pos="852"/>
              </w:tabs>
              <w:spacing w:line="240" w:lineRule="exact"/>
              <w:ind w:right="-108"/>
              <w:rPr>
                <w:rFonts w:ascii="CordiaUPC" w:hAnsi="CordiaUPC" w:cs="CordiaUPC"/>
                <w:sz w:val="26"/>
                <w:szCs w:val="26"/>
              </w:rPr>
            </w:pPr>
          </w:p>
        </w:tc>
        <w:tc>
          <w:tcPr>
            <w:tcW w:w="1201" w:type="dxa"/>
          </w:tcPr>
          <w:p w14:paraId="0724BB8A" w14:textId="2B0B35E4" w:rsidR="00434531" w:rsidRPr="00434531" w:rsidRDefault="00434531" w:rsidP="00434531">
            <w:pPr>
              <w:tabs>
                <w:tab w:val="decimal" w:pos="839"/>
              </w:tabs>
              <w:spacing w:line="240" w:lineRule="exact"/>
              <w:ind w:left="-117" w:right="-108"/>
              <w:rPr>
                <w:rFonts w:ascii="CordiaUPC" w:hAnsi="CordiaUPC" w:cs="CordiaUPC"/>
                <w:snapToGrid w:val="0"/>
                <w:sz w:val="26"/>
                <w:szCs w:val="26"/>
                <w:lang w:val="en-US" w:eastAsia="th-TH" w:bidi="th-TH"/>
              </w:rPr>
            </w:pPr>
            <w:r w:rsidRPr="00434531">
              <w:rPr>
                <w:rFonts w:ascii="CordiaUPC" w:hAnsi="CordiaUPC" w:cs="CordiaUPC"/>
                <w:snapToGrid w:val="0"/>
                <w:sz w:val="26"/>
                <w:szCs w:val="26"/>
                <w:lang w:val="en-US" w:eastAsia="th-TH" w:bidi="th-TH"/>
              </w:rPr>
              <w:t>54</w:t>
            </w:r>
          </w:p>
        </w:tc>
        <w:tc>
          <w:tcPr>
            <w:tcW w:w="243" w:type="dxa"/>
            <w:vAlign w:val="bottom"/>
          </w:tcPr>
          <w:p w14:paraId="273B4080" w14:textId="77777777" w:rsidR="00434531" w:rsidRPr="00434531" w:rsidRDefault="00434531" w:rsidP="00434531">
            <w:pPr>
              <w:tabs>
                <w:tab w:val="decimal" w:pos="852"/>
              </w:tabs>
              <w:spacing w:line="240" w:lineRule="exact"/>
              <w:ind w:right="-108"/>
              <w:rPr>
                <w:rFonts w:ascii="CordiaUPC" w:hAnsi="CordiaUPC" w:cs="CordiaUPC"/>
                <w:sz w:val="26"/>
                <w:szCs w:val="26"/>
              </w:rPr>
            </w:pPr>
          </w:p>
        </w:tc>
        <w:tc>
          <w:tcPr>
            <w:tcW w:w="1194" w:type="dxa"/>
          </w:tcPr>
          <w:p w14:paraId="27263E27" w14:textId="00F7EBE5" w:rsidR="00434531" w:rsidRPr="00434531" w:rsidRDefault="00434531" w:rsidP="00434531">
            <w:pPr>
              <w:tabs>
                <w:tab w:val="decimal" w:pos="830"/>
              </w:tabs>
              <w:spacing w:line="240" w:lineRule="exact"/>
              <w:ind w:left="-117" w:right="-108"/>
              <w:rPr>
                <w:rFonts w:ascii="CordiaUPC" w:hAnsi="CordiaUPC" w:cs="CordiaUPC"/>
                <w:snapToGrid w:val="0"/>
                <w:sz w:val="26"/>
                <w:szCs w:val="26"/>
                <w:lang w:val="en-US" w:eastAsia="th-TH" w:bidi="th-TH"/>
              </w:rPr>
            </w:pPr>
            <w:r w:rsidRPr="00434531">
              <w:rPr>
                <w:rFonts w:ascii="CordiaUPC" w:eastAsia="Times New Roman" w:hAnsi="CordiaUPC" w:cs="CordiaUPC"/>
                <w:snapToGrid w:val="0"/>
                <w:sz w:val="26"/>
                <w:szCs w:val="26"/>
                <w:lang w:eastAsia="th-TH"/>
              </w:rPr>
              <w:t>46</w:t>
            </w:r>
          </w:p>
        </w:tc>
        <w:tc>
          <w:tcPr>
            <w:tcW w:w="239" w:type="dxa"/>
            <w:vAlign w:val="bottom"/>
          </w:tcPr>
          <w:p w14:paraId="012B14DF" w14:textId="77777777" w:rsidR="00434531" w:rsidRPr="00434531" w:rsidRDefault="00434531" w:rsidP="00434531">
            <w:pPr>
              <w:tabs>
                <w:tab w:val="decimal" w:pos="852"/>
              </w:tabs>
              <w:spacing w:line="240" w:lineRule="exact"/>
              <w:ind w:right="-108"/>
              <w:rPr>
                <w:rFonts w:ascii="CordiaUPC" w:hAnsi="CordiaUPC" w:cs="CordiaUPC"/>
                <w:sz w:val="26"/>
                <w:szCs w:val="26"/>
              </w:rPr>
            </w:pPr>
          </w:p>
        </w:tc>
        <w:tc>
          <w:tcPr>
            <w:tcW w:w="1203" w:type="dxa"/>
          </w:tcPr>
          <w:p w14:paraId="6CCC530D" w14:textId="7CC722E0" w:rsidR="00434531" w:rsidRPr="00434531" w:rsidRDefault="00434531" w:rsidP="00434531">
            <w:pPr>
              <w:tabs>
                <w:tab w:val="decimal" w:pos="830"/>
              </w:tabs>
              <w:spacing w:line="240" w:lineRule="exact"/>
              <w:ind w:right="-108"/>
              <w:rPr>
                <w:rFonts w:ascii="CordiaUPC" w:hAnsi="CordiaUPC" w:cs="CordiaUPC"/>
                <w:sz w:val="26"/>
                <w:szCs w:val="26"/>
              </w:rPr>
            </w:pPr>
            <w:r w:rsidRPr="00434531">
              <w:rPr>
                <w:rFonts w:ascii="CordiaUPC" w:hAnsi="CordiaUPC" w:cs="CordiaUPC"/>
                <w:snapToGrid w:val="0"/>
                <w:sz w:val="26"/>
                <w:szCs w:val="26"/>
                <w:lang w:val="en-US" w:eastAsia="th-TH" w:bidi="th-TH"/>
              </w:rPr>
              <w:t>54</w:t>
            </w:r>
          </w:p>
        </w:tc>
      </w:tr>
      <w:tr w:rsidR="00434531" w:rsidRPr="005B2349" w14:paraId="416D7900" w14:textId="77777777" w:rsidTr="00D47812">
        <w:trPr>
          <w:trHeight w:val="137"/>
        </w:trPr>
        <w:tc>
          <w:tcPr>
            <w:tcW w:w="3816" w:type="dxa"/>
          </w:tcPr>
          <w:p w14:paraId="569E0014" w14:textId="77777777" w:rsidR="00434531" w:rsidRPr="005B2349" w:rsidRDefault="00434531" w:rsidP="00434531">
            <w:pPr>
              <w:spacing w:line="240" w:lineRule="exact"/>
              <w:rPr>
                <w:rFonts w:ascii="CordiaUPC" w:hAnsi="CordiaUPC" w:cs="CordiaUPC"/>
                <w:b/>
                <w:bCs/>
                <w:sz w:val="26"/>
                <w:szCs w:val="26"/>
                <w:lang w:val="en-US" w:bidi="th-TH"/>
              </w:rPr>
            </w:pPr>
            <w:r w:rsidRPr="005B2349">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0675F26F" w14:textId="6A731EE6" w:rsidR="00434531" w:rsidRPr="005B2349" w:rsidRDefault="00434531" w:rsidP="00434531">
            <w:pPr>
              <w:tabs>
                <w:tab w:val="decimal" w:pos="852"/>
              </w:tabs>
              <w:spacing w:line="240" w:lineRule="exact"/>
              <w:ind w:left="-117" w:right="-108"/>
              <w:rPr>
                <w:rFonts w:ascii="CordiaUPC" w:hAnsi="CordiaUPC" w:cs="CordiaUPC"/>
                <w:b/>
                <w:bCs/>
                <w:snapToGrid w:val="0"/>
                <w:sz w:val="26"/>
                <w:szCs w:val="26"/>
                <w:lang w:val="en-US" w:eastAsia="th-TH" w:bidi="th-TH"/>
              </w:rPr>
            </w:pPr>
            <w:r>
              <w:rPr>
                <w:rFonts w:ascii="CordiaUPC" w:eastAsia="Times New Roman" w:hAnsi="CordiaUPC" w:cs="CordiaUPC"/>
                <w:b/>
                <w:bCs/>
                <w:sz w:val="26"/>
                <w:szCs w:val="26"/>
              </w:rPr>
              <w:t>1,071</w:t>
            </w:r>
          </w:p>
        </w:tc>
        <w:tc>
          <w:tcPr>
            <w:tcW w:w="240" w:type="dxa"/>
          </w:tcPr>
          <w:p w14:paraId="75E246C4" w14:textId="77777777" w:rsidR="00434531" w:rsidRPr="005B2349" w:rsidRDefault="00434531" w:rsidP="00434531">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04C1C11F" w14:textId="5EEEC28A" w:rsidR="00434531" w:rsidRPr="00434531" w:rsidRDefault="00434531" w:rsidP="00434531">
            <w:pPr>
              <w:tabs>
                <w:tab w:val="decimal" w:pos="852"/>
              </w:tabs>
              <w:spacing w:line="240" w:lineRule="exact"/>
              <w:ind w:left="-117" w:right="-108"/>
              <w:rPr>
                <w:rFonts w:ascii="CordiaUPC" w:hAnsi="CordiaUPC" w:cs="CordiaUPC"/>
                <w:b/>
                <w:bCs/>
                <w:snapToGrid w:val="0"/>
                <w:sz w:val="26"/>
                <w:szCs w:val="26"/>
                <w:lang w:val="en-US" w:eastAsia="th-TH" w:bidi="th-TH"/>
              </w:rPr>
            </w:pPr>
            <w:r w:rsidRPr="00434531">
              <w:rPr>
                <w:rFonts w:ascii="CordiaUPC" w:hAnsi="CordiaUPC" w:cs="CordiaUPC"/>
                <w:b/>
                <w:bCs/>
                <w:snapToGrid w:val="0"/>
                <w:sz w:val="26"/>
                <w:szCs w:val="26"/>
                <w:lang w:val="en-US" w:eastAsia="th-TH" w:bidi="th-TH"/>
              </w:rPr>
              <w:t>939</w:t>
            </w:r>
          </w:p>
        </w:tc>
        <w:tc>
          <w:tcPr>
            <w:tcW w:w="243" w:type="dxa"/>
            <w:vAlign w:val="bottom"/>
          </w:tcPr>
          <w:p w14:paraId="181A75BD" w14:textId="77777777" w:rsidR="00434531" w:rsidRPr="00434531" w:rsidRDefault="00434531" w:rsidP="00434531">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4A23A555" w14:textId="42216936" w:rsidR="00434531" w:rsidRPr="00434531" w:rsidRDefault="00434531" w:rsidP="00434531">
            <w:pPr>
              <w:tabs>
                <w:tab w:val="decimal" w:pos="830"/>
              </w:tabs>
              <w:spacing w:line="240" w:lineRule="exact"/>
              <w:ind w:left="-117" w:right="-108"/>
              <w:rPr>
                <w:rFonts w:ascii="CordiaUPC" w:hAnsi="CordiaUPC" w:cs="CordiaUPC"/>
                <w:b/>
                <w:bCs/>
                <w:snapToGrid w:val="0"/>
                <w:sz w:val="26"/>
                <w:szCs w:val="26"/>
                <w:lang w:val="en-US" w:eastAsia="th-TH" w:bidi="th-TH"/>
              </w:rPr>
            </w:pPr>
            <w:r w:rsidRPr="00434531">
              <w:rPr>
                <w:rFonts w:ascii="CordiaUPC" w:eastAsia="Times New Roman" w:hAnsi="CordiaUPC" w:cs="CordiaUPC"/>
                <w:b/>
                <w:bCs/>
                <w:snapToGrid w:val="0"/>
                <w:sz w:val="26"/>
                <w:szCs w:val="26"/>
                <w:lang w:eastAsia="th-TH"/>
              </w:rPr>
              <w:t>1,052</w:t>
            </w:r>
          </w:p>
        </w:tc>
        <w:tc>
          <w:tcPr>
            <w:tcW w:w="239" w:type="dxa"/>
            <w:vAlign w:val="bottom"/>
          </w:tcPr>
          <w:p w14:paraId="548A8744" w14:textId="77777777" w:rsidR="00434531" w:rsidRPr="00434531" w:rsidRDefault="00434531" w:rsidP="00434531">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6174304A" w14:textId="18DDF01C" w:rsidR="00434531" w:rsidRPr="00434531" w:rsidRDefault="00434531" w:rsidP="00434531">
            <w:pPr>
              <w:tabs>
                <w:tab w:val="decimal" w:pos="830"/>
              </w:tabs>
              <w:spacing w:line="240" w:lineRule="exact"/>
              <w:ind w:right="-115"/>
              <w:rPr>
                <w:rFonts w:ascii="CordiaUPC" w:hAnsi="CordiaUPC" w:cs="CordiaUPC"/>
                <w:b/>
                <w:bCs/>
                <w:sz w:val="26"/>
                <w:szCs w:val="26"/>
              </w:rPr>
            </w:pPr>
            <w:r w:rsidRPr="00434531">
              <w:rPr>
                <w:rFonts w:ascii="CordiaUPC" w:hAnsi="CordiaUPC" w:cs="CordiaUPC"/>
                <w:b/>
                <w:bCs/>
                <w:snapToGrid w:val="0"/>
                <w:sz w:val="26"/>
                <w:szCs w:val="26"/>
                <w:lang w:val="en-US" w:eastAsia="th-TH" w:bidi="th-TH"/>
              </w:rPr>
              <w:t>907</w:t>
            </w:r>
          </w:p>
        </w:tc>
      </w:tr>
    </w:tbl>
    <w:p w14:paraId="6769285A" w14:textId="77777777" w:rsidR="003E7AFE" w:rsidRDefault="003E7AFE" w:rsidP="00AD7C76">
      <w:pPr>
        <w:spacing w:line="240" w:lineRule="exact"/>
        <w:ind w:left="547"/>
        <w:jc w:val="thaiDistribute"/>
        <w:rPr>
          <w:rFonts w:ascii="CordiaUPC" w:hAnsi="CordiaUPC" w:cs="CordiaUPC"/>
          <w:spacing w:val="-2"/>
          <w:sz w:val="26"/>
          <w:szCs w:val="26"/>
          <w:lang w:val="en-US"/>
        </w:rPr>
      </w:pPr>
    </w:p>
    <w:p w14:paraId="58D52291" w14:textId="02FC1FED" w:rsidR="00504E49" w:rsidRDefault="00B6792D" w:rsidP="00C2430E">
      <w:pPr>
        <w:spacing w:line="240" w:lineRule="exact"/>
        <w:ind w:left="547"/>
        <w:jc w:val="thaiDistribute"/>
        <w:rPr>
          <w:rFonts w:ascii="CordiaUPC" w:hAnsi="CordiaUPC" w:cs="CordiaUPC"/>
          <w:sz w:val="26"/>
          <w:szCs w:val="26"/>
          <w:lang w:val="en-US" w:bidi="th-TH"/>
        </w:rPr>
      </w:pPr>
      <w:r w:rsidRPr="00392524">
        <w:rPr>
          <w:rFonts w:ascii="CordiaUPC" w:hAnsi="CordiaUPC" w:cs="CordiaUPC" w:hint="cs"/>
          <w:spacing w:val="-2"/>
          <w:sz w:val="26"/>
          <w:szCs w:val="26"/>
          <w:lang w:val="en-US"/>
        </w:rPr>
        <w:t xml:space="preserve">Senior management personnel of the Bank are directors, management personnel at the level “Head of” or </w:t>
      </w:r>
      <w:r w:rsidRPr="00392524">
        <w:rPr>
          <w:rFonts w:ascii="CordiaUPC" w:hAnsi="CordiaUPC" w:cs="CordiaUPC" w:hint="cs"/>
          <w:spacing w:val="-2"/>
          <w:sz w:val="26"/>
          <w:szCs w:val="26"/>
        </w:rPr>
        <w:t xml:space="preserve">executive vice </w:t>
      </w:r>
      <w:r w:rsidRPr="00392524">
        <w:rPr>
          <w:rFonts w:ascii="CordiaUPC" w:hAnsi="CordiaUPC" w:cs="CordiaUPC" w:hint="cs"/>
          <w:sz w:val="26"/>
          <w:szCs w:val="26"/>
          <w:lang w:val="en-US"/>
        </w:rPr>
        <w:t>president</w:t>
      </w:r>
      <w:r w:rsidRPr="00392524">
        <w:rPr>
          <w:rFonts w:ascii="CordiaUPC" w:hAnsi="CordiaUPC" w:cs="CordiaUPC" w:hint="cs"/>
          <w:spacing w:val="-2"/>
          <w:sz w:val="26"/>
          <w:szCs w:val="26"/>
        </w:rPr>
        <w:t xml:space="preserve"> and above, and related </w:t>
      </w:r>
      <w:r w:rsidRPr="00392524">
        <w:rPr>
          <w:rFonts w:ascii="CordiaUPC" w:hAnsi="CordiaUPC" w:cs="CordiaUPC" w:hint="cs"/>
          <w:sz w:val="26"/>
          <w:szCs w:val="26"/>
        </w:rPr>
        <w:t>management personnel of Accounting or Finance</w:t>
      </w:r>
      <w:r w:rsidRPr="00392524">
        <w:rPr>
          <w:rFonts w:ascii="CordiaUPC" w:hAnsi="CordiaUPC" w:cs="CordiaUPC" w:hint="cs"/>
          <w:sz w:val="26"/>
          <w:szCs w:val="26"/>
          <w:cs/>
          <w:lang w:bidi="th-TH"/>
        </w:rPr>
        <w:t>.</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Senior management</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personnel of the subsidiaries are those at the level of director and executive officer upwards</w:t>
      </w:r>
      <w:r w:rsidRPr="00392524">
        <w:rPr>
          <w:rFonts w:ascii="CordiaUPC" w:hAnsi="CordiaUPC" w:cs="CordiaUPC" w:hint="cs"/>
          <w:sz w:val="26"/>
          <w:szCs w:val="26"/>
          <w:cs/>
          <w:lang w:val="en-US" w:bidi="th-TH"/>
        </w:rPr>
        <w:t>.</w:t>
      </w:r>
    </w:p>
    <w:p w14:paraId="502471AA" w14:textId="77777777" w:rsidR="00E30E56" w:rsidRPr="00392524" w:rsidRDefault="00E30E56" w:rsidP="00C2430E">
      <w:pPr>
        <w:spacing w:line="240" w:lineRule="exact"/>
        <w:ind w:left="547"/>
        <w:jc w:val="thaiDistribute"/>
        <w:rPr>
          <w:rFonts w:ascii="CordiaUPC" w:hAnsi="CordiaUPC" w:cs="CordiaUPC"/>
          <w:sz w:val="26"/>
          <w:szCs w:val="26"/>
          <w:lang w:val="en-US" w:bidi="th-TH"/>
        </w:rPr>
      </w:pPr>
    </w:p>
    <w:p w14:paraId="07CC35F5" w14:textId="5985E4F2" w:rsidR="00A76A52"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hAnsi="CordiaUPC" w:cs="CordiaUPC" w:hint="cs"/>
          <w:b/>
          <w:bCs/>
          <w:sz w:val="26"/>
          <w:szCs w:val="26"/>
        </w:rPr>
        <w:lastRenderedPageBreak/>
        <w:t>1</w:t>
      </w:r>
      <w:r w:rsidR="000272E3">
        <w:rPr>
          <w:rFonts w:ascii="CordiaUPC" w:hAnsi="CordiaUPC" w:cs="CordiaUPC"/>
          <w:b/>
          <w:bCs/>
          <w:sz w:val="26"/>
          <w:szCs w:val="26"/>
        </w:rPr>
        <w:t>2</w:t>
      </w:r>
      <w:r w:rsidR="00A76A52" w:rsidRPr="00392524">
        <w:rPr>
          <w:rFonts w:ascii="CordiaUPC" w:hAnsi="CordiaUPC" w:cs="CordiaUPC" w:hint="cs"/>
          <w:b/>
          <w:bCs/>
          <w:sz w:val="26"/>
          <w:szCs w:val="26"/>
        </w:rPr>
        <w:t>.4</w:t>
      </w:r>
      <w:r w:rsidR="00EF6ED0" w:rsidRPr="00392524">
        <w:rPr>
          <w:rFonts w:ascii="CordiaUPC" w:hAnsi="CordiaUPC" w:cs="CordiaUPC" w:hint="cs"/>
          <w:b/>
          <w:bCs/>
          <w:sz w:val="26"/>
          <w:szCs w:val="26"/>
        </w:rPr>
        <w:tab/>
      </w:r>
      <w:r w:rsidR="00A76A52" w:rsidRPr="00392524">
        <w:rPr>
          <w:rFonts w:ascii="CordiaUPC" w:hAnsi="CordiaUPC" w:cs="CordiaUPC" w:hint="cs"/>
          <w:b/>
          <w:bCs/>
          <w:sz w:val="26"/>
          <w:szCs w:val="26"/>
        </w:rPr>
        <w:t>Other benefits payable to the senior management personnel</w:t>
      </w:r>
    </w:p>
    <w:p w14:paraId="403EB0E0" w14:textId="77777777" w:rsidR="00723F76" w:rsidRPr="00392524" w:rsidRDefault="00A76A52" w:rsidP="00AD7C76">
      <w:pPr>
        <w:spacing w:line="240" w:lineRule="exact"/>
        <w:ind w:left="547"/>
        <w:jc w:val="thaiDistribute"/>
        <w:rPr>
          <w:rFonts w:ascii="CordiaUPC" w:hAnsi="CordiaUPC" w:cs="CordiaUPC"/>
          <w:spacing w:val="-2"/>
          <w:sz w:val="26"/>
          <w:szCs w:val="26"/>
          <w:lang w:val="en-US"/>
        </w:rPr>
      </w:pPr>
      <w:r w:rsidRPr="00392524">
        <w:rPr>
          <w:rFonts w:ascii="CordiaUPC" w:hAnsi="CordiaUPC" w:cs="CordiaUPC" w:hint="cs"/>
          <w:spacing w:val="-2"/>
          <w:sz w:val="26"/>
          <w:szCs w:val="26"/>
          <w:lang w:val="en-US"/>
        </w:rPr>
        <w:tab/>
      </w:r>
    </w:p>
    <w:p w14:paraId="48F68943" w14:textId="039BF5DD" w:rsidR="00317D12" w:rsidRPr="00392524" w:rsidRDefault="00A76A52" w:rsidP="00504E49">
      <w:pPr>
        <w:spacing w:line="240" w:lineRule="exact"/>
        <w:ind w:left="547"/>
        <w:jc w:val="both"/>
        <w:rPr>
          <w:rFonts w:ascii="CordiaUPC" w:hAnsi="CordiaUPC" w:cs="CordiaUPC"/>
          <w:sz w:val="26"/>
          <w:szCs w:val="26"/>
          <w:lang w:val="en-US"/>
        </w:rPr>
      </w:pPr>
      <w:r w:rsidRPr="00392524">
        <w:rPr>
          <w:rFonts w:ascii="CordiaUPC" w:hAnsi="CordiaUPC" w:cs="CordiaUPC" w:hint="cs"/>
          <w:sz w:val="26"/>
          <w:szCs w:val="26"/>
        </w:rPr>
        <w:t>The Bank’s senior management personnel do not</w:t>
      </w:r>
      <w:r w:rsidRPr="00392524">
        <w:rPr>
          <w:rFonts w:ascii="CordiaUPC" w:hAnsi="CordiaUPC" w:cs="CordiaUPC" w:hint="cs"/>
          <w:sz w:val="26"/>
          <w:szCs w:val="26"/>
          <w:lang w:val="en-US"/>
        </w:rPr>
        <w:t xml:space="preserve"> </w:t>
      </w:r>
      <w:r w:rsidRPr="00392524">
        <w:rPr>
          <w:rFonts w:ascii="CordiaUPC" w:hAnsi="CordiaUPC" w:cs="CordiaUPC" w:hint="cs"/>
          <w:sz w:val="26"/>
          <w:szCs w:val="26"/>
        </w:rPr>
        <w:t>receive other benefits both in term</w:t>
      </w:r>
      <w:r w:rsidR="00C15EFE" w:rsidRPr="00392524">
        <w:rPr>
          <w:rFonts w:ascii="CordiaUPC" w:hAnsi="CordiaUPC" w:cs="CordiaUPC" w:hint="cs"/>
          <w:sz w:val="26"/>
          <w:szCs w:val="26"/>
        </w:rPr>
        <w:t>s</w:t>
      </w:r>
      <w:r w:rsidRPr="00392524">
        <w:rPr>
          <w:rFonts w:ascii="CordiaUPC" w:hAnsi="CordiaUPC" w:cs="CordiaUPC" w:hint="cs"/>
          <w:sz w:val="26"/>
          <w:szCs w:val="26"/>
        </w:rPr>
        <w:t xml:space="preserve"> of </w:t>
      </w:r>
      <w:proofErr w:type="spellStart"/>
      <w:r w:rsidRPr="00392524">
        <w:rPr>
          <w:rFonts w:ascii="CordiaUPC" w:hAnsi="CordiaUPC" w:cs="CordiaUPC" w:hint="cs"/>
          <w:sz w:val="26"/>
          <w:szCs w:val="26"/>
        </w:rPr>
        <w:t>mone</w:t>
      </w:r>
      <w:r w:rsidRPr="00392524">
        <w:rPr>
          <w:rFonts w:ascii="CordiaUPC" w:hAnsi="CordiaUPC" w:cs="CordiaUPC" w:hint="cs"/>
          <w:sz w:val="26"/>
          <w:szCs w:val="26"/>
          <w:lang w:val="en-US"/>
        </w:rPr>
        <w:t>tary</w:t>
      </w:r>
      <w:proofErr w:type="spellEnd"/>
      <w:r w:rsidRPr="00392524">
        <w:rPr>
          <w:rFonts w:ascii="CordiaUPC" w:hAnsi="CordiaUPC" w:cs="CordiaUPC" w:hint="cs"/>
          <w:sz w:val="26"/>
          <w:szCs w:val="26"/>
          <w:lang w:val="en-US"/>
        </w:rPr>
        <w:t xml:space="preserve"> and non-monetary </w:t>
      </w:r>
      <w:r w:rsidRPr="00392524">
        <w:rPr>
          <w:rFonts w:ascii="CordiaUPC" w:hAnsi="CordiaUPC" w:cs="CordiaUPC" w:hint="cs"/>
          <w:sz w:val="26"/>
          <w:szCs w:val="26"/>
        </w:rPr>
        <w:t xml:space="preserve">items, except for the benefits that are normally received as mentioned in </w:t>
      </w:r>
      <w:r w:rsidR="00120D23" w:rsidRPr="00392524">
        <w:rPr>
          <w:rFonts w:ascii="CordiaUPC" w:hAnsi="CordiaUPC" w:cs="CordiaUPC" w:hint="cs"/>
          <w:sz w:val="26"/>
          <w:szCs w:val="26"/>
        </w:rPr>
        <w:t>n</w:t>
      </w:r>
      <w:r w:rsidRPr="00392524">
        <w:rPr>
          <w:rFonts w:ascii="CordiaUPC" w:hAnsi="CordiaUPC" w:cs="CordiaUPC" w:hint="cs"/>
          <w:sz w:val="26"/>
          <w:szCs w:val="26"/>
        </w:rPr>
        <w:t xml:space="preserve">ote </w:t>
      </w:r>
      <w:r w:rsidR="00463893" w:rsidRPr="00392524">
        <w:rPr>
          <w:rFonts w:ascii="CordiaUPC" w:hAnsi="CordiaUPC" w:cs="CordiaUPC" w:hint="cs"/>
          <w:sz w:val="26"/>
          <w:szCs w:val="26"/>
        </w:rPr>
        <w:t>1</w:t>
      </w:r>
      <w:r w:rsidR="000272E3">
        <w:rPr>
          <w:rFonts w:ascii="CordiaUPC" w:hAnsi="CordiaUPC" w:cs="CordiaUPC"/>
          <w:sz w:val="26"/>
          <w:szCs w:val="26"/>
        </w:rPr>
        <w:t>2</w:t>
      </w:r>
      <w:r w:rsidR="00673431" w:rsidRPr="00392524">
        <w:rPr>
          <w:rFonts w:ascii="CordiaUPC" w:hAnsi="CordiaUPC" w:cs="CordiaUPC" w:hint="cs"/>
          <w:sz w:val="26"/>
          <w:szCs w:val="26"/>
        </w:rPr>
        <w:t>.3</w:t>
      </w:r>
      <w:r w:rsidR="008C0EA9" w:rsidRPr="00392524">
        <w:rPr>
          <w:rFonts w:ascii="CordiaUPC" w:hAnsi="CordiaUPC" w:cs="CordiaUPC" w:hint="cs"/>
          <w:sz w:val="26"/>
          <w:szCs w:val="26"/>
        </w:rPr>
        <w:t xml:space="preserve"> </w:t>
      </w:r>
      <w:r w:rsidRPr="00392524">
        <w:rPr>
          <w:rFonts w:ascii="CordiaUPC" w:hAnsi="CordiaUPC" w:cs="CordiaUPC" w:hint="cs"/>
          <w:sz w:val="26"/>
          <w:szCs w:val="26"/>
        </w:rPr>
        <w:t>such as</w:t>
      </w:r>
      <w:r w:rsidRPr="00392524">
        <w:rPr>
          <w:rFonts w:ascii="CordiaUPC" w:hAnsi="CordiaUPC" w:cs="CordiaUPC" w:hint="cs"/>
          <w:sz w:val="26"/>
          <w:szCs w:val="26"/>
          <w:lang w:val="en-US"/>
        </w:rPr>
        <w:t xml:space="preserve"> monthly director remuneration, meeting allowance, </w:t>
      </w:r>
      <w:proofErr w:type="gramStart"/>
      <w:r w:rsidRPr="00392524">
        <w:rPr>
          <w:rFonts w:ascii="CordiaUPC" w:hAnsi="CordiaUPC" w:cs="CordiaUPC" w:hint="cs"/>
          <w:sz w:val="26"/>
          <w:szCs w:val="26"/>
          <w:lang w:val="en-US"/>
        </w:rPr>
        <w:t>salary</w:t>
      </w:r>
      <w:proofErr w:type="gramEnd"/>
      <w:r w:rsidRPr="00392524">
        <w:rPr>
          <w:rFonts w:ascii="CordiaUPC" w:hAnsi="CordiaUPC" w:cs="CordiaUPC" w:hint="cs"/>
          <w:sz w:val="26"/>
          <w:szCs w:val="26"/>
          <w:lang w:val="en-US"/>
        </w:rPr>
        <w:t xml:space="preserve"> and bonus.</w:t>
      </w:r>
      <w:r w:rsidRPr="00392524">
        <w:rPr>
          <w:rFonts w:ascii="CordiaUPC" w:hAnsi="CordiaUPC" w:cs="CordiaUPC" w:hint="cs"/>
          <w:sz w:val="26"/>
          <w:szCs w:val="26"/>
        </w:rPr>
        <w:t xml:space="preserve"> Directors who are the Bank’s executives and the representative directors who are the executives of ING Bank N.V</w:t>
      </w:r>
      <w:r w:rsidRPr="00392524">
        <w:rPr>
          <w:rFonts w:ascii="CordiaUPC" w:hAnsi="CordiaUPC" w:cs="CordiaUPC" w:hint="cs"/>
          <w:sz w:val="26"/>
          <w:szCs w:val="26"/>
          <w:cs/>
          <w:lang w:bidi="th-TH"/>
        </w:rPr>
        <w:t xml:space="preserve">. </w:t>
      </w:r>
      <w:r w:rsidRPr="00392524">
        <w:rPr>
          <w:rFonts w:ascii="CordiaUPC" w:hAnsi="CordiaUPC" w:cs="CordiaUPC" w:hint="cs"/>
          <w:sz w:val="26"/>
          <w:szCs w:val="26"/>
        </w:rPr>
        <w:t>shall not receive director remuneration as per the criteri</w:t>
      </w:r>
      <w:r w:rsidR="00C15EFE" w:rsidRPr="00392524">
        <w:rPr>
          <w:rFonts w:ascii="CordiaUPC" w:hAnsi="CordiaUPC" w:cs="CordiaUPC" w:hint="cs"/>
          <w:sz w:val="26"/>
          <w:szCs w:val="26"/>
        </w:rPr>
        <w:t>a of the Bank and ING Bank N.V.</w:t>
      </w:r>
      <w:r w:rsidRPr="00392524">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392524">
        <w:rPr>
          <w:rFonts w:ascii="CordiaUPC" w:hAnsi="CordiaUPC" w:cs="CordiaUPC" w:hint="cs"/>
          <w:sz w:val="26"/>
          <w:szCs w:val="26"/>
          <w:lang w:val="en-US"/>
        </w:rPr>
        <w:t xml:space="preserve"> Foreign executives are eligible for additional benefits, which are </w:t>
      </w:r>
      <w:r w:rsidRPr="00C22F07">
        <w:rPr>
          <w:rFonts w:ascii="CordiaUPC" w:hAnsi="CordiaUPC" w:cs="CordiaUPC" w:hint="cs"/>
          <w:sz w:val="26"/>
          <w:szCs w:val="26"/>
          <w:lang w:val="en-US"/>
        </w:rPr>
        <w:t>housing allowance,</w:t>
      </w:r>
      <w:r w:rsidRPr="00392524">
        <w:rPr>
          <w:rFonts w:ascii="CordiaUPC" w:hAnsi="CordiaUPC" w:cs="CordiaUPC" w:hint="cs"/>
          <w:sz w:val="26"/>
          <w:szCs w:val="26"/>
          <w:lang w:val="en-US"/>
        </w:rPr>
        <w:t xml:space="preserve"> including utilities, </w:t>
      </w:r>
      <w:proofErr w:type="gramStart"/>
      <w:r w:rsidRPr="00392524">
        <w:rPr>
          <w:rFonts w:ascii="CordiaUPC" w:hAnsi="CordiaUPC" w:cs="CordiaUPC" w:hint="cs"/>
          <w:sz w:val="26"/>
          <w:szCs w:val="26"/>
          <w:lang w:val="en-US"/>
        </w:rPr>
        <w:t>telephone</w:t>
      </w:r>
      <w:proofErr w:type="gramEnd"/>
      <w:r w:rsidRPr="00392524">
        <w:rPr>
          <w:rFonts w:ascii="CordiaUPC" w:hAnsi="CordiaUPC" w:cs="CordiaUPC" w:hint="cs"/>
          <w:sz w:val="26"/>
          <w:szCs w:val="26"/>
          <w:lang w:val="en-US"/>
        </w:rPr>
        <w:t xml:space="preserve"> and home trip expenses in accordance with t</w:t>
      </w:r>
      <w:r w:rsidR="00FC335C" w:rsidRPr="00392524">
        <w:rPr>
          <w:rFonts w:ascii="CordiaUPC" w:hAnsi="CordiaUPC" w:cs="CordiaUPC" w:hint="cs"/>
          <w:sz w:val="26"/>
          <w:szCs w:val="26"/>
          <w:lang w:val="en-US"/>
        </w:rPr>
        <w:t>he established criteria.</w:t>
      </w:r>
    </w:p>
    <w:p w14:paraId="3562A924" w14:textId="77777777" w:rsidR="00D26272" w:rsidRPr="00392524" w:rsidRDefault="00D26272" w:rsidP="00AD7C76">
      <w:pPr>
        <w:pStyle w:val="index"/>
        <w:tabs>
          <w:tab w:val="left" w:pos="540"/>
        </w:tabs>
        <w:spacing w:after="0" w:line="240" w:lineRule="exact"/>
        <w:rPr>
          <w:rFonts w:ascii="CordiaUPC" w:hAnsi="CordiaUPC" w:cs="CordiaUPC"/>
          <w:iCs/>
          <w:sz w:val="28"/>
          <w:szCs w:val="28"/>
          <w:cs/>
          <w:lang w:bidi="th-TH"/>
        </w:rPr>
      </w:pPr>
    </w:p>
    <w:p w14:paraId="482CFCC4" w14:textId="194943E9" w:rsidR="00354DE1" w:rsidRPr="00153FAD" w:rsidRDefault="00227C59" w:rsidP="00153FAD">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6"/>
          <w:szCs w:val="26"/>
          <w:cs/>
          <w:lang w:bidi="th-TH"/>
        </w:rPr>
      </w:pPr>
      <w:r w:rsidRPr="00153FAD">
        <w:rPr>
          <w:rFonts w:ascii="CordiaUPC" w:hAnsi="CordiaUPC" w:cs="CordiaUPC" w:hint="cs"/>
          <w:i w:val="0"/>
          <w:iCs/>
          <w:sz w:val="26"/>
          <w:szCs w:val="26"/>
        </w:rPr>
        <w:t>1</w:t>
      </w:r>
      <w:r w:rsidR="000272E3" w:rsidRPr="00153FAD">
        <w:rPr>
          <w:rFonts w:ascii="CordiaUPC" w:hAnsi="CordiaUPC" w:cs="CordiaUPC"/>
          <w:i w:val="0"/>
          <w:iCs/>
          <w:sz w:val="26"/>
          <w:szCs w:val="26"/>
        </w:rPr>
        <w:t>3</w:t>
      </w:r>
      <w:r w:rsidR="00072AF6" w:rsidRPr="00153FAD">
        <w:rPr>
          <w:rFonts w:ascii="CordiaUPC" w:hAnsi="CordiaUPC" w:cs="CordiaUPC" w:hint="cs"/>
          <w:i w:val="0"/>
          <w:iCs/>
          <w:sz w:val="26"/>
          <w:szCs w:val="26"/>
        </w:rPr>
        <w:tab/>
      </w:r>
      <w:r w:rsidR="00354DE1" w:rsidRPr="00153FAD">
        <w:rPr>
          <w:rFonts w:ascii="CordiaUPC" w:hAnsi="CordiaUPC" w:cs="CordiaUPC" w:hint="cs"/>
          <w:i w:val="0"/>
          <w:iCs/>
          <w:sz w:val="26"/>
          <w:szCs w:val="26"/>
        </w:rPr>
        <w:t>Segment information</w:t>
      </w:r>
    </w:p>
    <w:p w14:paraId="00E9BB28" w14:textId="77777777" w:rsidR="00354DE1" w:rsidRPr="00317D12" w:rsidRDefault="00354DE1" w:rsidP="00AD7C76">
      <w:pPr>
        <w:spacing w:line="240" w:lineRule="exact"/>
        <w:ind w:left="547"/>
        <w:jc w:val="thaiDistribute"/>
        <w:rPr>
          <w:rFonts w:ascii="CordiaUPC" w:hAnsi="CordiaUPC" w:cs="CordiaUPC"/>
          <w:sz w:val="28"/>
          <w:szCs w:val="28"/>
          <w:lang w:val="en-US"/>
        </w:rPr>
      </w:pPr>
    </w:p>
    <w:p w14:paraId="21BD99BE" w14:textId="77777777" w:rsidR="00354DE1" w:rsidRPr="00392524" w:rsidRDefault="00354DE1"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For management purposes, the Bank’s businesses are divided into the following core segments, based on customer segmentation</w:t>
      </w:r>
      <w:r w:rsidRPr="00392524">
        <w:rPr>
          <w:rFonts w:ascii="CordiaUPC" w:hAnsi="CordiaUPC" w:cs="CordiaUPC" w:hint="cs"/>
          <w:sz w:val="26"/>
          <w:szCs w:val="26"/>
          <w:cs/>
          <w:lang w:val="en-US" w:bidi="th-TH"/>
        </w:rPr>
        <w:t>:</w:t>
      </w:r>
    </w:p>
    <w:p w14:paraId="01BFC7F3" w14:textId="77777777" w:rsidR="00354DE1" w:rsidRPr="00317D12" w:rsidRDefault="00354DE1" w:rsidP="00AD7C76">
      <w:pPr>
        <w:spacing w:line="240" w:lineRule="exact"/>
        <w:ind w:left="547"/>
        <w:jc w:val="thaiDistribute"/>
        <w:rPr>
          <w:rFonts w:ascii="CordiaUPC" w:hAnsi="CordiaUPC" w:cs="CordiaUPC"/>
          <w:sz w:val="20"/>
          <w:lang w:val="en-US"/>
        </w:rPr>
      </w:pPr>
    </w:p>
    <w:p w14:paraId="35665D8D" w14:textId="77777777" w:rsidR="00354DE1" w:rsidRPr="00392524" w:rsidRDefault="00354DE1" w:rsidP="00AD7C76">
      <w:pPr>
        <w:numPr>
          <w:ilvl w:val="0"/>
          <w:numId w:val="21"/>
        </w:numPr>
        <w:spacing w:after="200" w:line="240" w:lineRule="exact"/>
        <w:ind w:left="900" w:hanging="353"/>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Commercial Banking</w:t>
      </w:r>
    </w:p>
    <w:p w14:paraId="331FC91F" w14:textId="77777777" w:rsidR="00354DE1" w:rsidRPr="00317D12" w:rsidRDefault="00354DE1" w:rsidP="00AD7C76">
      <w:pPr>
        <w:spacing w:line="240" w:lineRule="exact"/>
        <w:ind w:left="1132"/>
        <w:contextualSpacing/>
        <w:jc w:val="thaiDistribute"/>
        <w:rPr>
          <w:rFonts w:ascii="CordiaUPC" w:hAnsi="CordiaUPC" w:cs="CordiaUPC"/>
          <w:sz w:val="20"/>
          <w:lang w:val="en-US"/>
        </w:rPr>
      </w:pPr>
    </w:p>
    <w:p w14:paraId="657389B8" w14:textId="77777777" w:rsidR="00354DE1" w:rsidRPr="00392524"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Wholesale Banking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This serves large</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sized and medium</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sized</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business customer</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The main products and</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services are corporate loans, letters of guarantee, deposits, trade finance and foreign exchange, supply</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chain solution, financial management, and other financial services</w:t>
      </w:r>
      <w:r w:rsidRPr="00392524">
        <w:rPr>
          <w:rFonts w:ascii="CordiaUPC" w:hAnsi="CordiaUPC" w:cs="CordiaUPC" w:hint="cs"/>
          <w:sz w:val="26"/>
          <w:szCs w:val="26"/>
          <w:cs/>
          <w:lang w:val="en-US" w:bidi="th-TH"/>
        </w:rPr>
        <w:t>.</w:t>
      </w:r>
    </w:p>
    <w:p w14:paraId="1C77416C" w14:textId="77777777" w:rsidR="00354DE1" w:rsidRPr="00317D12" w:rsidRDefault="00354DE1" w:rsidP="00AD7C76">
      <w:pPr>
        <w:spacing w:line="240" w:lineRule="exact"/>
        <w:ind w:left="1260" w:hanging="360"/>
        <w:contextualSpacing/>
        <w:jc w:val="thaiDistribute"/>
        <w:rPr>
          <w:rFonts w:ascii="CordiaUPC" w:hAnsi="CordiaUPC" w:cs="CordiaUPC"/>
          <w:sz w:val="20"/>
          <w:lang w:val="en-US"/>
        </w:rPr>
      </w:pPr>
    </w:p>
    <w:p w14:paraId="26157D17" w14:textId="77777777" w:rsidR="00354DE1" w:rsidRPr="00392524"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Small Enterprise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This serves small</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 business customer</w:t>
      </w:r>
      <w:r w:rsidRPr="00392524">
        <w:rPr>
          <w:rFonts w:ascii="CordiaUPC" w:hAnsi="CordiaUPC" w:cs="CordiaUPC" w:hint="cs"/>
          <w:spacing w:val="-4"/>
          <w:sz w:val="26"/>
          <w:szCs w:val="26"/>
          <w:cs/>
          <w:lang w:val="en-US" w:bidi="th-TH"/>
        </w:rPr>
        <w:t>.</w:t>
      </w:r>
      <w:r w:rsidRPr="00392524">
        <w:rPr>
          <w:rFonts w:ascii="CordiaUPC" w:hAnsi="CordiaUPC" w:cs="CordiaUPC" w:hint="cs"/>
          <w:sz w:val="26"/>
          <w:szCs w:val="26"/>
          <w:lang w:val="en-US"/>
        </w:rPr>
        <w:t xml:space="preserve"> The main products and services are corporate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loans, deposits and bancassurance</w:t>
      </w:r>
      <w:r w:rsidRPr="00392524">
        <w:rPr>
          <w:rFonts w:ascii="CordiaUPC" w:hAnsi="CordiaUPC" w:cs="CordiaUPC" w:hint="cs"/>
          <w:sz w:val="26"/>
          <w:szCs w:val="26"/>
          <w:cs/>
          <w:lang w:val="en-US" w:bidi="th-TH"/>
        </w:rPr>
        <w:t>.</w:t>
      </w:r>
    </w:p>
    <w:p w14:paraId="216C9F51" w14:textId="77777777" w:rsidR="00354DE1" w:rsidRPr="00392524" w:rsidRDefault="00354DE1" w:rsidP="00AD7C76">
      <w:pPr>
        <w:spacing w:line="240" w:lineRule="exact"/>
        <w:ind w:left="1124" w:hanging="577"/>
        <w:jc w:val="thaiDistribute"/>
        <w:rPr>
          <w:rFonts w:ascii="CordiaUPC" w:hAnsi="CordiaUPC" w:cs="CordiaUPC"/>
          <w:sz w:val="26"/>
          <w:szCs w:val="26"/>
          <w:lang w:val="en-US"/>
        </w:rPr>
      </w:pPr>
    </w:p>
    <w:p w14:paraId="5F28B699" w14:textId="77777777" w:rsidR="00354DE1" w:rsidRPr="00392524" w:rsidRDefault="00354DE1" w:rsidP="00AD7C76">
      <w:pPr>
        <w:spacing w:line="240" w:lineRule="exact"/>
        <w:ind w:left="900" w:hanging="353"/>
        <w:jc w:val="thaiDistribute"/>
        <w:rPr>
          <w:rFonts w:ascii="CordiaUPC" w:hAnsi="CordiaUPC" w:cs="CordiaUPC"/>
          <w:sz w:val="26"/>
          <w:szCs w:val="26"/>
          <w:lang w:val="en-US"/>
        </w:rPr>
      </w:pPr>
      <w:r w:rsidRPr="00392524">
        <w:rPr>
          <w:rFonts w:ascii="CordiaUPC" w:hAnsi="CordiaUPC" w:cs="CordiaUPC" w:hint="cs"/>
          <w:sz w:val="26"/>
          <w:szCs w:val="26"/>
          <w:lang w:val="en-US"/>
        </w:rPr>
        <w:t>2</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ab/>
        <w:t>Retail Banking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This represents individual persons</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rPr>
        <w:t xml:space="preserve"> The main products and services are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deposits, housing loans, hire purchase, finance lease, personal loans, cards services, bancassurance and mutual</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funds, and foreign currency services</w:t>
      </w:r>
      <w:r w:rsidRPr="00392524">
        <w:rPr>
          <w:rFonts w:ascii="CordiaUPC" w:hAnsi="CordiaUPC" w:cs="CordiaUPC" w:hint="cs"/>
          <w:sz w:val="26"/>
          <w:szCs w:val="26"/>
          <w:cs/>
          <w:lang w:val="en-US" w:bidi="th-TH"/>
        </w:rPr>
        <w:t>.</w:t>
      </w:r>
    </w:p>
    <w:p w14:paraId="37F1F30F" w14:textId="77777777" w:rsidR="00354DE1" w:rsidRPr="00317D12" w:rsidRDefault="00354DE1" w:rsidP="00AD7C76">
      <w:pPr>
        <w:spacing w:line="240" w:lineRule="exact"/>
        <w:ind w:left="547"/>
        <w:jc w:val="thaiDistribute"/>
        <w:rPr>
          <w:rFonts w:ascii="CordiaUPC" w:hAnsi="CordiaUPC" w:cs="CordiaUPC"/>
          <w:sz w:val="20"/>
          <w:lang w:val="en-US"/>
        </w:rPr>
      </w:pPr>
    </w:p>
    <w:p w14:paraId="58065A5E" w14:textId="77777777" w:rsidR="00354DE1" w:rsidRPr="00392524" w:rsidRDefault="00354DE1"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The Bank evaluates segment performance based on profit from operation, using the same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accounting policies as those used in its preparation of the financial statements</w:t>
      </w:r>
      <w:r w:rsidRPr="00392524">
        <w:rPr>
          <w:rFonts w:ascii="CordiaUPC" w:hAnsi="CordiaUPC" w:cs="CordiaUPC" w:hint="cs"/>
          <w:sz w:val="26"/>
          <w:szCs w:val="26"/>
          <w:cs/>
          <w:lang w:val="en-US" w:bidi="th-TH"/>
        </w:rPr>
        <w:t xml:space="preserve">. </w:t>
      </w:r>
    </w:p>
    <w:p w14:paraId="6EB6CBE7" w14:textId="77777777" w:rsidR="00354DE1" w:rsidRPr="00317D12" w:rsidRDefault="00354DE1" w:rsidP="00023B56">
      <w:pPr>
        <w:spacing w:line="240" w:lineRule="exact"/>
        <w:jc w:val="thaiDistribute"/>
        <w:rPr>
          <w:rFonts w:ascii="CordiaUPC" w:hAnsi="CordiaUPC" w:cs="CordiaUPC"/>
          <w:sz w:val="20"/>
          <w:lang w:val="en-US"/>
        </w:rPr>
      </w:pPr>
    </w:p>
    <w:p w14:paraId="03FEFF24" w14:textId="3938592B" w:rsidR="008C0197" w:rsidRPr="00392524" w:rsidRDefault="00354DE1" w:rsidP="00AD7C76">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392524">
        <w:rPr>
          <w:rFonts w:ascii="CordiaUPC" w:hAnsi="CordiaUPC" w:cs="CordiaUPC" w:hint="cs"/>
          <w:b w:val="0"/>
          <w:bCs/>
          <w:i w:val="0"/>
          <w:iCs/>
          <w:sz w:val="26"/>
          <w:szCs w:val="26"/>
          <w:lang w:val="en-US"/>
        </w:rPr>
        <w:t xml:space="preserve">The operating segment information, as reported below, is reported in a </w:t>
      </w:r>
      <w:r w:rsidR="00B657C2" w:rsidRPr="00392524">
        <w:rPr>
          <w:rFonts w:ascii="CordiaUPC" w:hAnsi="CordiaUPC" w:cs="CordiaUPC" w:hint="cs"/>
          <w:b w:val="0"/>
          <w:bCs/>
          <w:i w:val="0"/>
          <w:iCs/>
          <w:sz w:val="26"/>
          <w:szCs w:val="26"/>
          <w:lang w:val="en-US"/>
        </w:rPr>
        <w:t xml:space="preserve">consistent </w:t>
      </w:r>
      <w:r w:rsidRPr="00392524">
        <w:rPr>
          <w:rFonts w:ascii="CordiaUPC" w:hAnsi="CordiaUPC" w:cs="CordiaUPC" w:hint="cs"/>
          <w:b w:val="0"/>
          <w:bCs/>
          <w:i w:val="0"/>
          <w:iCs/>
          <w:sz w:val="26"/>
          <w:szCs w:val="26"/>
          <w:lang w:val="en-US"/>
        </w:rPr>
        <w:t>manner with the Bank’s internal reports that are regularly reviewed by the Chief Operating Decision</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 xml:space="preserve">Maker </w:t>
      </w:r>
      <w:proofErr w:type="gramStart"/>
      <w:r w:rsidRPr="00392524">
        <w:rPr>
          <w:rFonts w:ascii="CordiaUPC" w:hAnsi="CordiaUPC" w:cs="CordiaUPC" w:hint="cs"/>
          <w:b w:val="0"/>
          <w:bCs/>
          <w:i w:val="0"/>
          <w:iCs/>
          <w:sz w:val="26"/>
          <w:szCs w:val="26"/>
          <w:lang w:val="en-US"/>
        </w:rPr>
        <w:t>in order to</w:t>
      </w:r>
      <w:proofErr w:type="gramEnd"/>
      <w:r w:rsidRPr="00392524">
        <w:rPr>
          <w:rFonts w:ascii="CordiaUPC" w:hAnsi="CordiaUPC" w:cs="CordiaUPC" w:hint="cs"/>
          <w:b w:val="0"/>
          <w:bCs/>
          <w:i w:val="0"/>
          <w:iCs/>
          <w:sz w:val="26"/>
          <w:szCs w:val="26"/>
          <w:lang w:val="en-US"/>
        </w:rPr>
        <w:t xml:space="preserve"> make decisions on the allocation of resources to the operating segments</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and assess their performance</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The Chief Operating Decision Maker has been identified as</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the Chief Executive Committee</w:t>
      </w:r>
      <w:r w:rsidRPr="00392524">
        <w:rPr>
          <w:rFonts w:ascii="CordiaUPC" w:hAnsi="CordiaUPC" w:cs="CordiaUPC" w:hint="cs"/>
          <w:b w:val="0"/>
          <w:bCs/>
          <w:i w:val="0"/>
          <w:iCs/>
          <w:sz w:val="26"/>
          <w:szCs w:val="26"/>
          <w:cs/>
          <w:lang w:val="en-US" w:bidi="th-TH"/>
        </w:rPr>
        <w:t>.</w:t>
      </w:r>
    </w:p>
    <w:p w14:paraId="3FCFD129" w14:textId="34FCB624" w:rsidR="002D4BDE" w:rsidRPr="00317D12" w:rsidRDefault="002D4BDE" w:rsidP="00317D12">
      <w:pPr>
        <w:spacing w:line="240" w:lineRule="auto"/>
        <w:rPr>
          <w:rFonts w:ascii="CordiaUPC" w:eastAsia="Times New Roman" w:hAnsi="CordiaUPC" w:cs="CordiaUPC"/>
          <w:b/>
          <w:bCs/>
          <w:i/>
          <w:iCs/>
          <w:sz w:val="20"/>
        </w:rPr>
      </w:pPr>
    </w:p>
    <w:p w14:paraId="688EA8D2" w14:textId="3CA2381C" w:rsidR="000F317A" w:rsidRDefault="000F317A" w:rsidP="00AD7C76">
      <w:pPr>
        <w:spacing w:line="240" w:lineRule="exact"/>
        <w:ind w:left="270" w:firstLine="270"/>
        <w:rPr>
          <w:rFonts w:ascii="CordiaUPC" w:eastAsia="Times New Roman" w:hAnsi="CordiaUPC" w:cs="CordiaUPC"/>
          <w:b/>
          <w:bCs/>
          <w:i/>
          <w:iCs/>
          <w:sz w:val="26"/>
          <w:szCs w:val="26"/>
        </w:rPr>
      </w:pPr>
      <w:r w:rsidRPr="00392524">
        <w:rPr>
          <w:rFonts w:ascii="CordiaUPC" w:eastAsia="Times New Roman" w:hAnsi="CordiaUPC" w:cs="CordiaUPC"/>
          <w:b/>
          <w:bCs/>
          <w:i/>
          <w:iCs/>
          <w:sz w:val="26"/>
          <w:szCs w:val="26"/>
        </w:rPr>
        <w:t>Information about reportable segments:</w:t>
      </w:r>
    </w:p>
    <w:p w14:paraId="49754561" w14:textId="77777777" w:rsidR="00317D12" w:rsidRPr="00317D12" w:rsidRDefault="00317D12" w:rsidP="00317D12">
      <w:pPr>
        <w:spacing w:line="240" w:lineRule="auto"/>
        <w:ind w:left="270" w:firstLine="270"/>
        <w:rPr>
          <w:rFonts w:ascii="CordiaUPC" w:eastAsia="Times New Roman" w:hAnsi="CordiaUPC" w:cs="CordiaUPC"/>
          <w:b/>
          <w:bCs/>
          <w:i/>
          <w:iCs/>
          <w:sz w:val="14"/>
          <w:szCs w:val="14"/>
          <w:cs/>
          <w:lang w:bidi="th-TH"/>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E41601" w:rsidRPr="00451EED" w14:paraId="778F2B93" w14:textId="77777777" w:rsidTr="006572CA">
        <w:trPr>
          <w:cantSplit/>
        </w:trPr>
        <w:tc>
          <w:tcPr>
            <w:tcW w:w="3060" w:type="dxa"/>
          </w:tcPr>
          <w:p w14:paraId="081F68DE" w14:textId="77777777" w:rsidR="00E41601" w:rsidRPr="00451EED" w:rsidRDefault="00E41601"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w:t>
            </w:r>
            <w:r w:rsidRPr="00451EED">
              <w:rPr>
                <w:rFonts w:ascii="CordiaUPC" w:eastAsia="Times New Roman" w:hAnsi="CordiaUPC" w:cs="CordiaUPC" w:hint="cs"/>
                <w:b/>
                <w:bCs/>
                <w:i/>
                <w:iCs/>
                <w:sz w:val="26"/>
                <w:szCs w:val="26"/>
              </w:rPr>
              <w:t>hree-month period ended</w:t>
            </w:r>
          </w:p>
        </w:tc>
        <w:tc>
          <w:tcPr>
            <w:tcW w:w="6417" w:type="dxa"/>
            <w:gridSpan w:val="9"/>
            <w:vAlign w:val="bottom"/>
          </w:tcPr>
          <w:p w14:paraId="3806CA64" w14:textId="77777777" w:rsidR="00E41601" w:rsidRPr="00451EED" w:rsidRDefault="00E41601" w:rsidP="006572CA">
            <w:pPr>
              <w:spacing w:line="240" w:lineRule="exact"/>
              <w:jc w:val="center"/>
              <w:rPr>
                <w:rFonts w:ascii="CordiaUPC" w:eastAsia="Times New Roman" w:hAnsi="CordiaUPC" w:cs="CordiaUPC"/>
                <w:b/>
                <w:sz w:val="26"/>
                <w:szCs w:val="26"/>
              </w:rPr>
            </w:pPr>
          </w:p>
        </w:tc>
      </w:tr>
      <w:tr w:rsidR="00E41601" w:rsidRPr="00451EED" w14:paraId="353D0A1E" w14:textId="77777777" w:rsidTr="006572CA">
        <w:trPr>
          <w:cantSplit/>
        </w:trPr>
        <w:tc>
          <w:tcPr>
            <w:tcW w:w="3060" w:type="dxa"/>
          </w:tcPr>
          <w:p w14:paraId="4A87B105" w14:textId="5304C36F" w:rsidR="00E41601" w:rsidRPr="00451EED" w:rsidRDefault="00E41601"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0024150D" w:rsidRPr="005B2349">
              <w:rPr>
                <w:rFonts w:ascii="CordiaUPC" w:hAnsi="CordiaUPC" w:cs="CordiaUPC" w:hint="cs"/>
                <w:b/>
                <w:bCs/>
                <w:i/>
                <w:iCs/>
                <w:sz w:val="26"/>
                <w:szCs w:val="26"/>
              </w:rPr>
              <w:t>September</w:t>
            </w:r>
            <w:r w:rsidR="0024150D" w:rsidRPr="005B234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3</w:t>
            </w:r>
          </w:p>
        </w:tc>
        <w:tc>
          <w:tcPr>
            <w:tcW w:w="6417" w:type="dxa"/>
            <w:gridSpan w:val="9"/>
            <w:vAlign w:val="bottom"/>
          </w:tcPr>
          <w:p w14:paraId="529EE827" w14:textId="77777777" w:rsidR="00E41601" w:rsidRPr="00451EED" w:rsidRDefault="00E41601"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E41601" w:rsidRPr="00451EED" w14:paraId="450422D5" w14:textId="77777777" w:rsidTr="006572CA">
        <w:trPr>
          <w:cantSplit/>
        </w:trPr>
        <w:tc>
          <w:tcPr>
            <w:tcW w:w="3060" w:type="dxa"/>
          </w:tcPr>
          <w:p w14:paraId="01B9F499" w14:textId="77777777" w:rsidR="00E41601" w:rsidRPr="00451EED" w:rsidDel="00F1172B" w:rsidRDefault="00E41601"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55E940F0" w14:textId="77777777" w:rsidR="00E41601" w:rsidRPr="00451EED" w:rsidRDefault="00E41601"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706D093C" w14:textId="77777777" w:rsidR="00E41601" w:rsidRPr="00451EED" w:rsidRDefault="00E41601" w:rsidP="006572CA">
            <w:pPr>
              <w:spacing w:line="240" w:lineRule="exact"/>
              <w:jc w:val="center"/>
              <w:rPr>
                <w:rFonts w:ascii="CordiaUPC" w:eastAsia="Times New Roman" w:hAnsi="CordiaUPC" w:cs="CordiaUPC"/>
                <w:bCs/>
                <w:sz w:val="26"/>
                <w:szCs w:val="26"/>
              </w:rPr>
            </w:pPr>
          </w:p>
        </w:tc>
        <w:tc>
          <w:tcPr>
            <w:tcW w:w="1089" w:type="dxa"/>
            <w:vAlign w:val="bottom"/>
          </w:tcPr>
          <w:p w14:paraId="22082FAB"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2F198A1D" w14:textId="77777777" w:rsidR="00E41601" w:rsidRPr="00451EED" w:rsidRDefault="00E41601" w:rsidP="006572CA">
            <w:pPr>
              <w:spacing w:line="240" w:lineRule="exact"/>
              <w:jc w:val="center"/>
              <w:rPr>
                <w:rFonts w:ascii="CordiaUPC" w:eastAsia="Times New Roman" w:hAnsi="CordiaUPC" w:cs="CordiaUPC"/>
                <w:bCs/>
                <w:sz w:val="26"/>
                <w:szCs w:val="26"/>
              </w:rPr>
            </w:pPr>
          </w:p>
        </w:tc>
        <w:tc>
          <w:tcPr>
            <w:tcW w:w="1170" w:type="dxa"/>
            <w:vAlign w:val="bottom"/>
          </w:tcPr>
          <w:p w14:paraId="01D44FF5"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490C202D" w14:textId="77777777" w:rsidR="00E41601" w:rsidRPr="00451EED" w:rsidRDefault="00E41601"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713B44B3"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09C77C85" w14:textId="77777777" w:rsidR="00E41601" w:rsidRPr="00451EED" w:rsidRDefault="00E41601" w:rsidP="006572CA">
            <w:pPr>
              <w:spacing w:line="240" w:lineRule="exact"/>
              <w:jc w:val="center"/>
              <w:rPr>
                <w:rFonts w:ascii="CordiaUPC" w:eastAsia="Times New Roman" w:hAnsi="CordiaUPC" w:cs="CordiaUPC"/>
                <w:bCs/>
                <w:sz w:val="26"/>
                <w:szCs w:val="26"/>
              </w:rPr>
            </w:pPr>
          </w:p>
        </w:tc>
        <w:tc>
          <w:tcPr>
            <w:tcW w:w="1125" w:type="dxa"/>
            <w:vAlign w:val="bottom"/>
          </w:tcPr>
          <w:p w14:paraId="4500A699"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E41601" w:rsidRPr="00451EED" w14:paraId="665E1B01" w14:textId="77777777" w:rsidTr="006572CA">
        <w:trPr>
          <w:cantSplit/>
        </w:trPr>
        <w:tc>
          <w:tcPr>
            <w:tcW w:w="3060" w:type="dxa"/>
          </w:tcPr>
          <w:p w14:paraId="4AB92AC2" w14:textId="77777777" w:rsidR="00E41601" w:rsidRPr="00451EED" w:rsidRDefault="00E41601"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3CAA251A" w14:textId="77777777" w:rsidR="00E41601" w:rsidRPr="00451EED" w:rsidRDefault="00E41601"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C2254B" w:rsidRPr="00CA4442" w14:paraId="03B232F5" w14:textId="77777777" w:rsidTr="006572CA">
        <w:trPr>
          <w:cantSplit/>
        </w:trPr>
        <w:tc>
          <w:tcPr>
            <w:tcW w:w="3060" w:type="dxa"/>
            <w:vAlign w:val="bottom"/>
          </w:tcPr>
          <w:p w14:paraId="433ED6EC" w14:textId="77777777" w:rsidR="00C2254B" w:rsidRPr="00451EED" w:rsidRDefault="00C2254B" w:rsidP="00C2254B">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5CC7E23E" w14:textId="4E8F1445"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cs/>
              </w:rPr>
              <w:t>3</w:t>
            </w:r>
            <w:r>
              <w:rPr>
                <w:rFonts w:ascii="CordiaUPC" w:hAnsi="CordiaUPC" w:cs="CordiaUPC"/>
                <w:sz w:val="26"/>
                <w:szCs w:val="26"/>
              </w:rPr>
              <w:t>,</w:t>
            </w:r>
            <w:r w:rsidRPr="00312F68">
              <w:rPr>
                <w:rFonts w:ascii="CordiaUPC" w:hAnsi="CordiaUPC" w:cs="CordiaUPC"/>
                <w:sz w:val="26"/>
                <w:szCs w:val="26"/>
                <w:cs/>
              </w:rPr>
              <w:t>980</w:t>
            </w:r>
          </w:p>
        </w:tc>
        <w:tc>
          <w:tcPr>
            <w:tcW w:w="180" w:type="dxa"/>
            <w:vAlign w:val="bottom"/>
          </w:tcPr>
          <w:p w14:paraId="7B3F3B70" w14:textId="77777777" w:rsidR="00C2254B" w:rsidRPr="00CA4442" w:rsidRDefault="00C2254B" w:rsidP="00C2254B">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3D82C80" w14:textId="62096ED6"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cs/>
              </w:rPr>
              <w:t>9</w:t>
            </w:r>
            <w:r>
              <w:rPr>
                <w:rFonts w:ascii="CordiaUPC" w:hAnsi="CordiaUPC" w:cs="CordiaUPC"/>
                <w:sz w:val="26"/>
                <w:szCs w:val="26"/>
              </w:rPr>
              <w:t>,</w:t>
            </w:r>
            <w:r w:rsidRPr="00312F68">
              <w:rPr>
                <w:rFonts w:ascii="CordiaUPC" w:hAnsi="CordiaUPC" w:cs="CordiaUPC"/>
                <w:sz w:val="26"/>
                <w:szCs w:val="26"/>
                <w:cs/>
              </w:rPr>
              <w:t>647</w:t>
            </w:r>
          </w:p>
        </w:tc>
        <w:tc>
          <w:tcPr>
            <w:tcW w:w="180" w:type="dxa"/>
            <w:vAlign w:val="bottom"/>
          </w:tcPr>
          <w:p w14:paraId="57300B3B"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92BC361" w14:textId="3729EAD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1,048</w:t>
            </w:r>
          </w:p>
        </w:tc>
        <w:tc>
          <w:tcPr>
            <w:tcW w:w="180" w:type="dxa"/>
            <w:vAlign w:val="bottom"/>
          </w:tcPr>
          <w:p w14:paraId="4EF33E1F"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4A31BF4" w14:textId="7EE42912"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(10)</w:t>
            </w:r>
          </w:p>
        </w:tc>
        <w:tc>
          <w:tcPr>
            <w:tcW w:w="180" w:type="dxa"/>
            <w:vAlign w:val="bottom"/>
          </w:tcPr>
          <w:p w14:paraId="607440AC"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6E1E8F0" w14:textId="6E5BE9A6"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14,665</w:t>
            </w:r>
          </w:p>
        </w:tc>
      </w:tr>
      <w:tr w:rsidR="00C2254B" w:rsidRPr="00CA4442" w14:paraId="4DECAE4B" w14:textId="77777777">
        <w:trPr>
          <w:cantSplit/>
        </w:trPr>
        <w:tc>
          <w:tcPr>
            <w:tcW w:w="3060" w:type="dxa"/>
            <w:vAlign w:val="bottom"/>
          </w:tcPr>
          <w:p w14:paraId="66598677" w14:textId="77777777" w:rsidR="00C2254B" w:rsidRPr="00451EED" w:rsidRDefault="00C2254B" w:rsidP="00C2254B">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vAlign w:val="bottom"/>
          </w:tcPr>
          <w:p w14:paraId="13887C8B" w14:textId="3031F337"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cs/>
              </w:rPr>
              <w:t>961</w:t>
            </w:r>
          </w:p>
        </w:tc>
        <w:tc>
          <w:tcPr>
            <w:tcW w:w="180" w:type="dxa"/>
            <w:vAlign w:val="bottom"/>
          </w:tcPr>
          <w:p w14:paraId="761E96E4" w14:textId="77777777" w:rsidR="00C2254B" w:rsidRPr="00CA4442" w:rsidRDefault="00C2254B" w:rsidP="00C2254B">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E8FA417" w14:textId="074C645E"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rPr>
              <w:t>1</w:t>
            </w:r>
            <w:r>
              <w:rPr>
                <w:rFonts w:ascii="CordiaUPC" w:hAnsi="CordiaUPC" w:cs="CordiaUPC"/>
                <w:sz w:val="26"/>
                <w:szCs w:val="26"/>
              </w:rPr>
              <w:t>,</w:t>
            </w:r>
            <w:r w:rsidRPr="00312F68">
              <w:rPr>
                <w:rFonts w:ascii="CordiaUPC" w:hAnsi="CordiaUPC" w:cs="CordiaUPC"/>
                <w:sz w:val="26"/>
                <w:szCs w:val="26"/>
              </w:rPr>
              <w:t>894</w:t>
            </w:r>
          </w:p>
        </w:tc>
        <w:tc>
          <w:tcPr>
            <w:tcW w:w="180" w:type="dxa"/>
            <w:vAlign w:val="bottom"/>
          </w:tcPr>
          <w:p w14:paraId="3796B230"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B3EBF3E" w14:textId="6BD3A61E"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556</w:t>
            </w:r>
          </w:p>
        </w:tc>
        <w:tc>
          <w:tcPr>
            <w:tcW w:w="180" w:type="dxa"/>
            <w:vAlign w:val="bottom"/>
          </w:tcPr>
          <w:p w14:paraId="213B8544"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3745015" w14:textId="4A88F83A"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(144)</w:t>
            </w:r>
          </w:p>
        </w:tc>
        <w:tc>
          <w:tcPr>
            <w:tcW w:w="180" w:type="dxa"/>
            <w:vAlign w:val="bottom"/>
          </w:tcPr>
          <w:p w14:paraId="2030E8F5"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F65C2BE" w14:textId="5443923C"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3,267</w:t>
            </w:r>
          </w:p>
        </w:tc>
      </w:tr>
      <w:tr w:rsidR="00C2254B" w:rsidRPr="00CA4442" w14:paraId="07A56CDA" w14:textId="77777777" w:rsidTr="006572CA">
        <w:trPr>
          <w:cantSplit/>
        </w:trPr>
        <w:tc>
          <w:tcPr>
            <w:tcW w:w="3060" w:type="dxa"/>
            <w:vAlign w:val="bottom"/>
          </w:tcPr>
          <w:p w14:paraId="0BE740BA" w14:textId="77777777" w:rsidR="00C2254B" w:rsidRPr="00451EED" w:rsidRDefault="00C2254B" w:rsidP="00C2254B">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1AACC01" w14:textId="2D927773"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cs/>
              </w:rPr>
              <w:t>4</w:t>
            </w:r>
            <w:r>
              <w:rPr>
                <w:rFonts w:ascii="CordiaUPC" w:hAnsi="CordiaUPC" w:cs="CordiaUPC"/>
                <w:sz w:val="26"/>
                <w:szCs w:val="26"/>
              </w:rPr>
              <w:t>,</w:t>
            </w:r>
            <w:r w:rsidRPr="00312F68">
              <w:rPr>
                <w:rFonts w:ascii="CordiaUPC" w:hAnsi="CordiaUPC" w:cs="CordiaUPC"/>
                <w:sz w:val="26"/>
                <w:szCs w:val="26"/>
                <w:cs/>
              </w:rPr>
              <w:t>941</w:t>
            </w:r>
          </w:p>
        </w:tc>
        <w:tc>
          <w:tcPr>
            <w:tcW w:w="180" w:type="dxa"/>
            <w:vAlign w:val="bottom"/>
          </w:tcPr>
          <w:p w14:paraId="50611130" w14:textId="77777777" w:rsidR="00C2254B" w:rsidRPr="00CA4442" w:rsidRDefault="00C2254B" w:rsidP="00C2254B">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6DD3B93" w14:textId="66FD4C7E"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rPr>
              <w:t>11</w:t>
            </w:r>
            <w:r>
              <w:rPr>
                <w:rFonts w:ascii="CordiaUPC" w:hAnsi="CordiaUPC" w:cs="CordiaUPC"/>
                <w:sz w:val="26"/>
                <w:szCs w:val="26"/>
              </w:rPr>
              <w:t>,</w:t>
            </w:r>
            <w:r w:rsidRPr="00312F68">
              <w:rPr>
                <w:rFonts w:ascii="CordiaUPC" w:hAnsi="CordiaUPC" w:cs="CordiaUPC"/>
                <w:sz w:val="26"/>
                <w:szCs w:val="26"/>
              </w:rPr>
              <w:t>541</w:t>
            </w:r>
          </w:p>
        </w:tc>
        <w:tc>
          <w:tcPr>
            <w:tcW w:w="180" w:type="dxa"/>
            <w:vAlign w:val="bottom"/>
          </w:tcPr>
          <w:p w14:paraId="604347C6"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0255AD0" w14:textId="29EFDAB9"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1,604</w:t>
            </w:r>
          </w:p>
        </w:tc>
        <w:tc>
          <w:tcPr>
            <w:tcW w:w="180" w:type="dxa"/>
            <w:vAlign w:val="bottom"/>
          </w:tcPr>
          <w:p w14:paraId="041995EA"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498D5E6" w14:textId="2601CD9C"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(154)</w:t>
            </w:r>
          </w:p>
        </w:tc>
        <w:tc>
          <w:tcPr>
            <w:tcW w:w="180" w:type="dxa"/>
            <w:vAlign w:val="bottom"/>
          </w:tcPr>
          <w:p w14:paraId="5652B29E"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D9B3DFA" w14:textId="758EC6EF"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17,932</w:t>
            </w:r>
          </w:p>
        </w:tc>
      </w:tr>
      <w:tr w:rsidR="00C2254B" w:rsidRPr="00CA4442" w14:paraId="210E1E1F" w14:textId="77777777" w:rsidTr="006572CA">
        <w:trPr>
          <w:cantSplit/>
        </w:trPr>
        <w:tc>
          <w:tcPr>
            <w:tcW w:w="3060" w:type="dxa"/>
            <w:vAlign w:val="bottom"/>
          </w:tcPr>
          <w:p w14:paraId="704D902E" w14:textId="77777777" w:rsidR="00C2254B" w:rsidRPr="00451EED" w:rsidRDefault="00C2254B" w:rsidP="00C2254B">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6AA11C42" w14:textId="66C46C65"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12F68">
              <w:rPr>
                <w:rFonts w:ascii="CordiaUPC" w:hAnsi="CordiaUPC" w:cs="CordiaUPC"/>
                <w:sz w:val="26"/>
                <w:szCs w:val="26"/>
                <w:cs/>
              </w:rPr>
              <w:t>790</w:t>
            </w:r>
            <w:r>
              <w:rPr>
                <w:rFonts w:ascii="CordiaUPC" w:hAnsi="CordiaUPC" w:cs="CordiaUPC"/>
                <w:sz w:val="26"/>
                <w:szCs w:val="26"/>
              </w:rPr>
              <w:t>)</w:t>
            </w:r>
          </w:p>
        </w:tc>
        <w:tc>
          <w:tcPr>
            <w:tcW w:w="180" w:type="dxa"/>
            <w:vAlign w:val="bottom"/>
          </w:tcPr>
          <w:p w14:paraId="41C61161" w14:textId="77777777" w:rsidR="00C2254B" w:rsidRPr="00CA4442" w:rsidRDefault="00C2254B" w:rsidP="00C2254B">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6958450" w14:textId="187F3F6D"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12F68">
              <w:rPr>
                <w:rFonts w:ascii="CordiaUPC" w:hAnsi="CordiaUPC" w:cs="CordiaUPC"/>
                <w:sz w:val="26"/>
                <w:szCs w:val="26"/>
              </w:rPr>
              <w:t>3</w:t>
            </w:r>
            <w:r>
              <w:rPr>
                <w:rFonts w:ascii="CordiaUPC" w:hAnsi="CordiaUPC" w:cs="CordiaUPC"/>
                <w:sz w:val="26"/>
                <w:szCs w:val="26"/>
              </w:rPr>
              <w:t>,</w:t>
            </w:r>
            <w:r w:rsidRPr="00312F68">
              <w:rPr>
                <w:rFonts w:ascii="CordiaUPC" w:hAnsi="CordiaUPC" w:cs="CordiaUPC"/>
                <w:sz w:val="26"/>
                <w:szCs w:val="26"/>
              </w:rPr>
              <w:t>062</w:t>
            </w:r>
            <w:r>
              <w:rPr>
                <w:rFonts w:ascii="CordiaUPC" w:hAnsi="CordiaUPC" w:cs="CordiaUPC"/>
                <w:sz w:val="26"/>
                <w:szCs w:val="26"/>
              </w:rPr>
              <w:t>)</w:t>
            </w:r>
          </w:p>
        </w:tc>
        <w:tc>
          <w:tcPr>
            <w:tcW w:w="180" w:type="dxa"/>
            <w:vAlign w:val="bottom"/>
          </w:tcPr>
          <w:p w14:paraId="1101D53F"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E5E7FBF" w14:textId="274E615D"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(3,905)</w:t>
            </w:r>
          </w:p>
        </w:tc>
        <w:tc>
          <w:tcPr>
            <w:tcW w:w="180" w:type="dxa"/>
            <w:vAlign w:val="bottom"/>
          </w:tcPr>
          <w:p w14:paraId="5A577C28"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942E617" w14:textId="05C631D9"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62</w:t>
            </w:r>
          </w:p>
        </w:tc>
        <w:tc>
          <w:tcPr>
            <w:tcW w:w="180" w:type="dxa"/>
            <w:vAlign w:val="bottom"/>
          </w:tcPr>
          <w:p w14:paraId="4681FF36"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42881F4" w14:textId="196A774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(7,695)</w:t>
            </w:r>
          </w:p>
        </w:tc>
      </w:tr>
      <w:tr w:rsidR="00C2254B" w:rsidRPr="00CA4442" w14:paraId="692C01BC" w14:textId="77777777" w:rsidTr="006572CA">
        <w:trPr>
          <w:cantSplit/>
        </w:trPr>
        <w:tc>
          <w:tcPr>
            <w:tcW w:w="3060" w:type="dxa"/>
            <w:vAlign w:val="bottom"/>
          </w:tcPr>
          <w:p w14:paraId="35A652BF" w14:textId="79FBBF19" w:rsidR="00C2254B" w:rsidRPr="00451EED" w:rsidRDefault="00C2254B" w:rsidP="00C2254B">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48C127CD" w14:textId="46BD93AD"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rPr>
              <w:t>4</w:t>
            </w:r>
            <w:r>
              <w:rPr>
                <w:rFonts w:ascii="CordiaUPC" w:hAnsi="CordiaUPC" w:cs="CordiaUPC"/>
                <w:sz w:val="26"/>
                <w:szCs w:val="26"/>
              </w:rPr>
              <w:t>,</w:t>
            </w:r>
            <w:r w:rsidRPr="00312F68">
              <w:rPr>
                <w:rFonts w:ascii="CordiaUPC" w:hAnsi="CordiaUPC" w:cs="CordiaUPC"/>
                <w:sz w:val="26"/>
                <w:szCs w:val="26"/>
              </w:rPr>
              <w:t>151</w:t>
            </w:r>
          </w:p>
        </w:tc>
        <w:tc>
          <w:tcPr>
            <w:tcW w:w="180" w:type="dxa"/>
            <w:vAlign w:val="bottom"/>
          </w:tcPr>
          <w:p w14:paraId="3520C914" w14:textId="77777777" w:rsidR="00C2254B" w:rsidRPr="00CA4442" w:rsidRDefault="00C2254B" w:rsidP="00C2254B">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5CEC36E" w14:textId="71D7364D"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312F68">
              <w:rPr>
                <w:rFonts w:ascii="CordiaUPC" w:hAnsi="CordiaUPC" w:cs="CordiaUPC"/>
                <w:sz w:val="26"/>
                <w:szCs w:val="26"/>
              </w:rPr>
              <w:t>8</w:t>
            </w:r>
            <w:r>
              <w:rPr>
                <w:rFonts w:ascii="CordiaUPC" w:hAnsi="CordiaUPC" w:cs="CordiaUPC"/>
                <w:sz w:val="26"/>
                <w:szCs w:val="26"/>
              </w:rPr>
              <w:t>,</w:t>
            </w:r>
            <w:r w:rsidRPr="00312F68">
              <w:rPr>
                <w:rFonts w:ascii="CordiaUPC" w:hAnsi="CordiaUPC" w:cs="CordiaUPC"/>
                <w:sz w:val="26"/>
                <w:szCs w:val="26"/>
              </w:rPr>
              <w:t>479</w:t>
            </w:r>
          </w:p>
        </w:tc>
        <w:tc>
          <w:tcPr>
            <w:tcW w:w="180" w:type="dxa"/>
            <w:vAlign w:val="bottom"/>
          </w:tcPr>
          <w:p w14:paraId="282C3186"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2749DFF" w14:textId="41236059"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w:t>
            </w:r>
            <w:r w:rsidRPr="0061697D">
              <w:rPr>
                <w:rFonts w:ascii="CordiaUPC" w:hAnsi="CordiaUPC" w:cs="CordiaUPC"/>
                <w:sz w:val="26"/>
                <w:szCs w:val="26"/>
                <w:cs/>
              </w:rPr>
              <w:t>2</w:t>
            </w:r>
            <w:r w:rsidRPr="0061697D">
              <w:rPr>
                <w:rFonts w:ascii="CordiaUPC" w:hAnsi="CordiaUPC" w:cs="CordiaUPC"/>
                <w:sz w:val="26"/>
                <w:szCs w:val="26"/>
              </w:rPr>
              <w:t>,</w:t>
            </w:r>
            <w:r w:rsidRPr="0061697D">
              <w:rPr>
                <w:rFonts w:ascii="CordiaUPC" w:hAnsi="CordiaUPC" w:cs="CordiaUPC"/>
                <w:sz w:val="26"/>
                <w:szCs w:val="26"/>
                <w:cs/>
              </w:rPr>
              <w:t>301</w:t>
            </w:r>
            <w:r w:rsidRPr="0061697D">
              <w:rPr>
                <w:rFonts w:ascii="CordiaUPC" w:hAnsi="CordiaUPC" w:cs="CordiaUPC"/>
                <w:sz w:val="26"/>
                <w:szCs w:val="26"/>
              </w:rPr>
              <w:t>)</w:t>
            </w:r>
          </w:p>
        </w:tc>
        <w:tc>
          <w:tcPr>
            <w:tcW w:w="180" w:type="dxa"/>
            <w:vAlign w:val="bottom"/>
          </w:tcPr>
          <w:p w14:paraId="0EDE21F2"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AC90060" w14:textId="367ECAAA"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w:t>
            </w:r>
            <w:r w:rsidRPr="0061697D">
              <w:rPr>
                <w:rFonts w:ascii="CordiaUPC" w:hAnsi="CordiaUPC" w:cs="CordiaUPC"/>
                <w:sz w:val="26"/>
                <w:szCs w:val="26"/>
                <w:cs/>
              </w:rPr>
              <w:t>9</w:t>
            </w:r>
            <w:r w:rsidRPr="0061697D">
              <w:rPr>
                <w:rFonts w:ascii="CordiaUPC" w:hAnsi="CordiaUPC" w:cs="CordiaUPC" w:hint="cs"/>
                <w:sz w:val="26"/>
                <w:szCs w:val="26"/>
                <w:cs/>
              </w:rPr>
              <w:t>2</w:t>
            </w:r>
            <w:r w:rsidRPr="0061697D">
              <w:rPr>
                <w:rFonts w:ascii="CordiaUPC" w:hAnsi="CordiaUPC" w:cs="CordiaUPC"/>
                <w:sz w:val="26"/>
                <w:szCs w:val="26"/>
              </w:rPr>
              <w:t>)</w:t>
            </w:r>
          </w:p>
        </w:tc>
        <w:tc>
          <w:tcPr>
            <w:tcW w:w="180" w:type="dxa"/>
            <w:vAlign w:val="bottom"/>
          </w:tcPr>
          <w:p w14:paraId="0C205D50" w14:textId="77777777"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0A8720B" w14:textId="3F4AABB5" w:rsidR="00C2254B" w:rsidRPr="0061697D" w:rsidRDefault="00C2254B" w:rsidP="00C2254B">
            <w:pPr>
              <w:tabs>
                <w:tab w:val="decimal" w:pos="798"/>
              </w:tabs>
              <w:spacing w:line="240" w:lineRule="exact"/>
              <w:ind w:right="-79"/>
              <w:rPr>
                <w:rFonts w:ascii="CordiaUPC" w:eastAsia="Times New Roman" w:hAnsi="CordiaUPC" w:cs="CordiaUPC"/>
                <w:sz w:val="26"/>
                <w:szCs w:val="26"/>
                <w:lang w:val="en-US" w:bidi="th-TH"/>
              </w:rPr>
            </w:pPr>
            <w:r w:rsidRPr="0061697D">
              <w:rPr>
                <w:rFonts w:ascii="CordiaUPC" w:hAnsi="CordiaUPC" w:cs="CordiaUPC"/>
                <w:sz w:val="26"/>
                <w:szCs w:val="26"/>
              </w:rPr>
              <w:t>10,237</w:t>
            </w:r>
          </w:p>
        </w:tc>
      </w:tr>
      <w:tr w:rsidR="00C2254B" w:rsidRPr="00CA4442" w14:paraId="07E631ED" w14:textId="77777777" w:rsidTr="006572CA">
        <w:trPr>
          <w:cantSplit/>
        </w:trPr>
        <w:tc>
          <w:tcPr>
            <w:tcW w:w="3060" w:type="dxa"/>
            <w:vAlign w:val="bottom"/>
          </w:tcPr>
          <w:p w14:paraId="584B7F28" w14:textId="77777777" w:rsidR="00C2254B" w:rsidRPr="00451EED" w:rsidRDefault="00C2254B" w:rsidP="00C2254B">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635A1704"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231ED77" w14:textId="77777777" w:rsidR="00C2254B" w:rsidRPr="00CA4442" w:rsidRDefault="00C2254B" w:rsidP="00C2254B">
            <w:pPr>
              <w:spacing w:line="240" w:lineRule="exact"/>
              <w:rPr>
                <w:rFonts w:ascii="CordiaUPC" w:eastAsia="Times New Roman" w:hAnsi="CordiaUPC" w:cs="CordiaUPC"/>
                <w:sz w:val="26"/>
                <w:szCs w:val="26"/>
              </w:rPr>
            </w:pPr>
          </w:p>
        </w:tc>
        <w:tc>
          <w:tcPr>
            <w:tcW w:w="1089" w:type="dxa"/>
            <w:vAlign w:val="bottom"/>
          </w:tcPr>
          <w:p w14:paraId="206FAF1F" w14:textId="77777777" w:rsidR="00C2254B" w:rsidRPr="00CA4442" w:rsidRDefault="00C2254B" w:rsidP="00C2254B">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79DF746" w14:textId="77777777" w:rsidR="00C2254B" w:rsidRPr="00CA4442" w:rsidRDefault="00C2254B" w:rsidP="00C2254B">
            <w:pPr>
              <w:spacing w:line="240" w:lineRule="exact"/>
              <w:rPr>
                <w:rFonts w:ascii="CordiaUPC" w:eastAsia="Times New Roman" w:hAnsi="CordiaUPC" w:cs="CordiaUPC"/>
                <w:sz w:val="26"/>
                <w:szCs w:val="26"/>
              </w:rPr>
            </w:pPr>
          </w:p>
        </w:tc>
        <w:tc>
          <w:tcPr>
            <w:tcW w:w="1170" w:type="dxa"/>
            <w:vAlign w:val="bottom"/>
          </w:tcPr>
          <w:p w14:paraId="02242F6B" w14:textId="77777777" w:rsidR="00C2254B" w:rsidRPr="0061697D" w:rsidRDefault="00C2254B" w:rsidP="00C2254B">
            <w:pPr>
              <w:tabs>
                <w:tab w:val="decimal" w:pos="910"/>
              </w:tabs>
              <w:spacing w:line="240" w:lineRule="exact"/>
              <w:rPr>
                <w:rFonts w:ascii="CordiaUPC" w:eastAsia="Times New Roman" w:hAnsi="CordiaUPC" w:cs="CordiaUPC"/>
                <w:sz w:val="26"/>
                <w:szCs w:val="26"/>
              </w:rPr>
            </w:pPr>
          </w:p>
        </w:tc>
        <w:tc>
          <w:tcPr>
            <w:tcW w:w="180" w:type="dxa"/>
            <w:vAlign w:val="bottom"/>
          </w:tcPr>
          <w:p w14:paraId="413BE06E" w14:textId="77777777" w:rsidR="00C2254B" w:rsidRPr="0061697D" w:rsidRDefault="00C2254B" w:rsidP="00C2254B">
            <w:pPr>
              <w:spacing w:line="240" w:lineRule="exact"/>
              <w:rPr>
                <w:rFonts w:ascii="CordiaUPC" w:eastAsia="Times New Roman" w:hAnsi="CordiaUPC" w:cs="CordiaUPC"/>
                <w:sz w:val="26"/>
                <w:szCs w:val="26"/>
              </w:rPr>
            </w:pPr>
          </w:p>
        </w:tc>
        <w:tc>
          <w:tcPr>
            <w:tcW w:w="1170" w:type="dxa"/>
            <w:vAlign w:val="bottom"/>
          </w:tcPr>
          <w:p w14:paraId="311DBD85" w14:textId="77777777" w:rsidR="00C2254B" w:rsidRPr="0061697D" w:rsidRDefault="00C2254B" w:rsidP="00C2254B">
            <w:pPr>
              <w:tabs>
                <w:tab w:val="decimal" w:pos="767"/>
              </w:tabs>
              <w:spacing w:line="240" w:lineRule="exact"/>
              <w:rPr>
                <w:rFonts w:ascii="CordiaUPC" w:eastAsia="Times New Roman" w:hAnsi="CordiaUPC" w:cs="CordiaUPC"/>
                <w:sz w:val="26"/>
                <w:szCs w:val="26"/>
              </w:rPr>
            </w:pPr>
          </w:p>
        </w:tc>
        <w:tc>
          <w:tcPr>
            <w:tcW w:w="180" w:type="dxa"/>
            <w:vAlign w:val="bottom"/>
          </w:tcPr>
          <w:p w14:paraId="5CFC74D3" w14:textId="77777777" w:rsidR="00C2254B" w:rsidRPr="0061697D" w:rsidRDefault="00C2254B" w:rsidP="00C2254B">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C1AB6DD" w14:textId="4EF70B75" w:rsidR="00C2254B" w:rsidRPr="0061697D" w:rsidRDefault="00C2254B" w:rsidP="00C2254B">
            <w:pPr>
              <w:tabs>
                <w:tab w:val="decimal" w:pos="819"/>
              </w:tabs>
              <w:spacing w:line="240" w:lineRule="exact"/>
              <w:ind w:right="-79"/>
              <w:rPr>
                <w:rFonts w:ascii="CordiaUPC" w:eastAsia="Times New Roman" w:hAnsi="CordiaUPC" w:cs="CordiaUPC"/>
                <w:sz w:val="26"/>
                <w:szCs w:val="26"/>
              </w:rPr>
            </w:pPr>
            <w:r w:rsidRPr="0061697D">
              <w:rPr>
                <w:rFonts w:ascii="CordiaUPC" w:hAnsi="CordiaUPC" w:cs="CordiaUPC"/>
                <w:sz w:val="26"/>
                <w:szCs w:val="26"/>
              </w:rPr>
              <w:t>(4,369)</w:t>
            </w:r>
          </w:p>
        </w:tc>
      </w:tr>
      <w:tr w:rsidR="00C2254B" w:rsidRPr="00CA4442" w14:paraId="69E4D276" w14:textId="77777777" w:rsidTr="006572CA">
        <w:trPr>
          <w:cantSplit/>
        </w:trPr>
        <w:tc>
          <w:tcPr>
            <w:tcW w:w="3060" w:type="dxa"/>
            <w:vAlign w:val="bottom"/>
          </w:tcPr>
          <w:p w14:paraId="25160B52" w14:textId="77777777" w:rsidR="00C2254B" w:rsidRPr="00451EED" w:rsidRDefault="00C2254B" w:rsidP="00C2254B">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59BD016F"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2ECE574" w14:textId="77777777" w:rsidR="00C2254B" w:rsidRPr="00CA4442" w:rsidRDefault="00C2254B" w:rsidP="00C2254B">
            <w:pPr>
              <w:spacing w:line="240" w:lineRule="exact"/>
              <w:rPr>
                <w:rFonts w:ascii="CordiaUPC" w:eastAsia="Times New Roman" w:hAnsi="CordiaUPC" w:cs="CordiaUPC"/>
                <w:sz w:val="26"/>
                <w:szCs w:val="26"/>
              </w:rPr>
            </w:pPr>
          </w:p>
        </w:tc>
        <w:tc>
          <w:tcPr>
            <w:tcW w:w="1089" w:type="dxa"/>
            <w:vAlign w:val="bottom"/>
          </w:tcPr>
          <w:p w14:paraId="152B5CB9" w14:textId="77777777" w:rsidR="00C2254B" w:rsidRPr="00CA4442" w:rsidRDefault="00C2254B" w:rsidP="00C2254B">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B90E6EB" w14:textId="77777777" w:rsidR="00C2254B" w:rsidRPr="00CA4442" w:rsidRDefault="00C2254B" w:rsidP="00C2254B">
            <w:pPr>
              <w:spacing w:line="240" w:lineRule="exact"/>
              <w:rPr>
                <w:rFonts w:ascii="CordiaUPC" w:eastAsia="Times New Roman" w:hAnsi="CordiaUPC" w:cs="CordiaUPC"/>
                <w:sz w:val="26"/>
                <w:szCs w:val="26"/>
              </w:rPr>
            </w:pPr>
          </w:p>
        </w:tc>
        <w:tc>
          <w:tcPr>
            <w:tcW w:w="1170" w:type="dxa"/>
            <w:vAlign w:val="bottom"/>
          </w:tcPr>
          <w:p w14:paraId="40F7AAAD" w14:textId="77777777" w:rsidR="00C2254B" w:rsidRPr="00CA4442" w:rsidRDefault="00C2254B" w:rsidP="00C2254B">
            <w:pPr>
              <w:tabs>
                <w:tab w:val="decimal" w:pos="910"/>
              </w:tabs>
              <w:spacing w:line="240" w:lineRule="exact"/>
              <w:rPr>
                <w:rFonts w:ascii="CordiaUPC" w:eastAsia="Times New Roman" w:hAnsi="CordiaUPC" w:cs="CordiaUPC"/>
                <w:sz w:val="26"/>
                <w:szCs w:val="26"/>
              </w:rPr>
            </w:pPr>
          </w:p>
        </w:tc>
        <w:tc>
          <w:tcPr>
            <w:tcW w:w="180" w:type="dxa"/>
            <w:vAlign w:val="bottom"/>
          </w:tcPr>
          <w:p w14:paraId="785B7880" w14:textId="77777777" w:rsidR="00C2254B" w:rsidRPr="00CA4442" w:rsidRDefault="00C2254B" w:rsidP="00C2254B">
            <w:pPr>
              <w:spacing w:line="240" w:lineRule="exact"/>
              <w:rPr>
                <w:rFonts w:ascii="CordiaUPC" w:eastAsia="Times New Roman" w:hAnsi="CordiaUPC" w:cs="CordiaUPC"/>
                <w:sz w:val="26"/>
                <w:szCs w:val="26"/>
              </w:rPr>
            </w:pPr>
          </w:p>
        </w:tc>
        <w:tc>
          <w:tcPr>
            <w:tcW w:w="1170" w:type="dxa"/>
            <w:vAlign w:val="bottom"/>
          </w:tcPr>
          <w:p w14:paraId="682AB58B" w14:textId="77777777" w:rsidR="00C2254B" w:rsidRPr="00CA4442" w:rsidRDefault="00C2254B" w:rsidP="00C2254B">
            <w:pPr>
              <w:tabs>
                <w:tab w:val="decimal" w:pos="767"/>
              </w:tabs>
              <w:spacing w:line="240" w:lineRule="exact"/>
              <w:rPr>
                <w:rFonts w:ascii="CordiaUPC" w:eastAsia="Times New Roman" w:hAnsi="CordiaUPC" w:cs="CordiaUPC"/>
                <w:sz w:val="26"/>
                <w:szCs w:val="26"/>
              </w:rPr>
            </w:pPr>
          </w:p>
        </w:tc>
        <w:tc>
          <w:tcPr>
            <w:tcW w:w="180" w:type="dxa"/>
            <w:vAlign w:val="bottom"/>
          </w:tcPr>
          <w:p w14:paraId="498376D4" w14:textId="77777777" w:rsidR="00C2254B" w:rsidRPr="00CA4442" w:rsidRDefault="00C2254B" w:rsidP="00C2254B">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53727AFB" w14:textId="0DFADF64" w:rsidR="00C2254B" w:rsidRPr="00CA4442" w:rsidRDefault="00C2254B" w:rsidP="00C2254B">
            <w:pPr>
              <w:tabs>
                <w:tab w:val="decimal" w:pos="819"/>
              </w:tabs>
              <w:spacing w:line="240" w:lineRule="exact"/>
              <w:ind w:right="-79"/>
              <w:rPr>
                <w:rFonts w:ascii="CordiaUPC" w:eastAsia="Times New Roman" w:hAnsi="CordiaUPC" w:cs="CordiaUPC"/>
                <w:b/>
                <w:bCs/>
                <w:sz w:val="26"/>
                <w:szCs w:val="26"/>
              </w:rPr>
            </w:pPr>
            <w:r w:rsidRPr="00312F68">
              <w:rPr>
                <w:rFonts w:ascii="CordiaUPC" w:hAnsi="CordiaUPC" w:cs="CordiaUPC"/>
                <w:b/>
                <w:bCs/>
                <w:sz w:val="26"/>
                <w:szCs w:val="26"/>
              </w:rPr>
              <w:t>5</w:t>
            </w:r>
            <w:r>
              <w:rPr>
                <w:rFonts w:ascii="CordiaUPC" w:hAnsi="CordiaUPC" w:cs="CordiaUPC"/>
                <w:b/>
                <w:bCs/>
                <w:sz w:val="26"/>
                <w:szCs w:val="26"/>
              </w:rPr>
              <w:t>,</w:t>
            </w:r>
            <w:r w:rsidRPr="00312F68">
              <w:rPr>
                <w:rFonts w:ascii="CordiaUPC" w:hAnsi="CordiaUPC" w:cs="CordiaUPC"/>
                <w:b/>
                <w:bCs/>
                <w:sz w:val="26"/>
                <w:szCs w:val="26"/>
              </w:rPr>
              <w:t>868</w:t>
            </w:r>
          </w:p>
        </w:tc>
      </w:tr>
      <w:tr w:rsidR="00C2254B" w:rsidRPr="00CA4442" w14:paraId="5B207931" w14:textId="77777777" w:rsidTr="006572CA">
        <w:trPr>
          <w:cantSplit/>
        </w:trPr>
        <w:tc>
          <w:tcPr>
            <w:tcW w:w="3060" w:type="dxa"/>
            <w:vAlign w:val="bottom"/>
          </w:tcPr>
          <w:p w14:paraId="0A6AEC8F" w14:textId="77777777" w:rsidR="00C2254B" w:rsidRPr="00451EED" w:rsidRDefault="00C2254B" w:rsidP="00C2254B">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4301EECF"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C335244" w14:textId="77777777" w:rsidR="00C2254B" w:rsidRPr="00CA4442" w:rsidRDefault="00C2254B" w:rsidP="00C2254B">
            <w:pPr>
              <w:spacing w:line="240" w:lineRule="exact"/>
              <w:rPr>
                <w:rFonts w:ascii="CordiaUPC" w:eastAsia="Times New Roman" w:hAnsi="CordiaUPC" w:cs="CordiaUPC"/>
                <w:sz w:val="26"/>
                <w:szCs w:val="26"/>
              </w:rPr>
            </w:pPr>
          </w:p>
        </w:tc>
        <w:tc>
          <w:tcPr>
            <w:tcW w:w="1089" w:type="dxa"/>
            <w:vAlign w:val="bottom"/>
          </w:tcPr>
          <w:p w14:paraId="17E7D718" w14:textId="77777777" w:rsidR="00C2254B" w:rsidRPr="00CA4442" w:rsidRDefault="00C2254B" w:rsidP="00C2254B">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43365C6" w14:textId="77777777" w:rsidR="00C2254B" w:rsidRPr="00CA4442" w:rsidRDefault="00C2254B" w:rsidP="00C2254B">
            <w:pPr>
              <w:spacing w:line="240" w:lineRule="exact"/>
              <w:rPr>
                <w:rFonts w:ascii="CordiaUPC" w:eastAsia="Times New Roman" w:hAnsi="CordiaUPC" w:cs="CordiaUPC"/>
                <w:sz w:val="26"/>
                <w:szCs w:val="26"/>
              </w:rPr>
            </w:pPr>
          </w:p>
        </w:tc>
        <w:tc>
          <w:tcPr>
            <w:tcW w:w="1170" w:type="dxa"/>
            <w:vAlign w:val="bottom"/>
          </w:tcPr>
          <w:p w14:paraId="32D41D4B" w14:textId="77777777" w:rsidR="00C2254B" w:rsidRPr="00CA4442" w:rsidRDefault="00C2254B" w:rsidP="00C2254B">
            <w:pPr>
              <w:tabs>
                <w:tab w:val="decimal" w:pos="910"/>
              </w:tabs>
              <w:spacing w:line="240" w:lineRule="exact"/>
              <w:rPr>
                <w:rFonts w:ascii="CordiaUPC" w:eastAsia="Times New Roman" w:hAnsi="CordiaUPC" w:cs="CordiaUPC"/>
                <w:sz w:val="26"/>
                <w:szCs w:val="26"/>
              </w:rPr>
            </w:pPr>
          </w:p>
        </w:tc>
        <w:tc>
          <w:tcPr>
            <w:tcW w:w="180" w:type="dxa"/>
            <w:vAlign w:val="bottom"/>
          </w:tcPr>
          <w:p w14:paraId="0E74A136" w14:textId="77777777" w:rsidR="00C2254B" w:rsidRPr="00CA4442" w:rsidRDefault="00C2254B" w:rsidP="00C2254B">
            <w:pPr>
              <w:spacing w:line="240" w:lineRule="exact"/>
              <w:rPr>
                <w:rFonts w:ascii="CordiaUPC" w:eastAsia="Times New Roman" w:hAnsi="CordiaUPC" w:cs="CordiaUPC"/>
                <w:sz w:val="26"/>
                <w:szCs w:val="26"/>
              </w:rPr>
            </w:pPr>
          </w:p>
        </w:tc>
        <w:tc>
          <w:tcPr>
            <w:tcW w:w="1170" w:type="dxa"/>
            <w:vAlign w:val="bottom"/>
          </w:tcPr>
          <w:p w14:paraId="2B595BBA" w14:textId="77777777" w:rsidR="00C2254B" w:rsidRPr="00CA4442" w:rsidRDefault="00C2254B" w:rsidP="00C2254B">
            <w:pPr>
              <w:tabs>
                <w:tab w:val="decimal" w:pos="767"/>
              </w:tabs>
              <w:spacing w:line="240" w:lineRule="exact"/>
              <w:rPr>
                <w:rFonts w:ascii="CordiaUPC" w:eastAsia="Times New Roman" w:hAnsi="CordiaUPC" w:cs="CordiaUPC"/>
                <w:sz w:val="26"/>
                <w:szCs w:val="26"/>
              </w:rPr>
            </w:pPr>
          </w:p>
        </w:tc>
        <w:tc>
          <w:tcPr>
            <w:tcW w:w="180" w:type="dxa"/>
            <w:vAlign w:val="bottom"/>
          </w:tcPr>
          <w:p w14:paraId="1E20B082" w14:textId="77777777" w:rsidR="00C2254B" w:rsidRPr="00CA4442" w:rsidRDefault="00C2254B" w:rsidP="00C2254B">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7203F12" w14:textId="6C58A790" w:rsidR="00C2254B" w:rsidRPr="00CA4442" w:rsidRDefault="00C2254B" w:rsidP="00C2254B">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312F68">
              <w:rPr>
                <w:rFonts w:ascii="CordiaUPC" w:hAnsi="CordiaUPC" w:cs="CordiaUPC"/>
                <w:sz w:val="26"/>
                <w:szCs w:val="26"/>
              </w:rPr>
              <w:t>1</w:t>
            </w:r>
            <w:r>
              <w:rPr>
                <w:rFonts w:ascii="CordiaUPC" w:hAnsi="CordiaUPC" w:cs="CordiaUPC"/>
                <w:sz w:val="26"/>
                <w:szCs w:val="26"/>
              </w:rPr>
              <w:t>,</w:t>
            </w:r>
            <w:r w:rsidRPr="00312F68">
              <w:rPr>
                <w:rFonts w:ascii="CordiaUPC" w:hAnsi="CordiaUPC" w:cs="CordiaUPC"/>
                <w:sz w:val="26"/>
                <w:szCs w:val="26"/>
              </w:rPr>
              <w:t>133</w:t>
            </w:r>
            <w:r>
              <w:rPr>
                <w:rFonts w:ascii="CordiaUPC" w:hAnsi="CordiaUPC" w:cs="CordiaUPC"/>
                <w:sz w:val="26"/>
                <w:szCs w:val="26"/>
              </w:rPr>
              <w:t>)</w:t>
            </w:r>
          </w:p>
        </w:tc>
      </w:tr>
      <w:tr w:rsidR="00C2254B" w:rsidRPr="00CA4442" w14:paraId="2CB79AFB" w14:textId="77777777" w:rsidTr="005D4451">
        <w:trPr>
          <w:cantSplit/>
        </w:trPr>
        <w:tc>
          <w:tcPr>
            <w:tcW w:w="3060" w:type="dxa"/>
            <w:vAlign w:val="bottom"/>
          </w:tcPr>
          <w:p w14:paraId="07D63CF9" w14:textId="77777777" w:rsidR="00C2254B" w:rsidRPr="00451EED" w:rsidRDefault="00C2254B" w:rsidP="00C2254B">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40EDCCB6" w14:textId="77777777" w:rsidR="00C2254B" w:rsidRPr="00CA4442" w:rsidRDefault="00C2254B" w:rsidP="00C2254B">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DD33B0E" w14:textId="77777777" w:rsidR="00C2254B" w:rsidRPr="00CA4442" w:rsidRDefault="00C2254B" w:rsidP="00C2254B">
            <w:pPr>
              <w:spacing w:line="240" w:lineRule="exact"/>
              <w:rPr>
                <w:rFonts w:ascii="CordiaUPC" w:eastAsia="Times New Roman" w:hAnsi="CordiaUPC" w:cs="CordiaUPC"/>
                <w:sz w:val="26"/>
                <w:szCs w:val="26"/>
              </w:rPr>
            </w:pPr>
          </w:p>
        </w:tc>
        <w:tc>
          <w:tcPr>
            <w:tcW w:w="1089" w:type="dxa"/>
            <w:vAlign w:val="bottom"/>
          </w:tcPr>
          <w:p w14:paraId="2B8D793B" w14:textId="77777777" w:rsidR="00C2254B" w:rsidRPr="00CA4442" w:rsidRDefault="00C2254B" w:rsidP="00C2254B">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D708AB2" w14:textId="77777777" w:rsidR="00C2254B" w:rsidRPr="00CA4442" w:rsidRDefault="00C2254B" w:rsidP="00C2254B">
            <w:pPr>
              <w:spacing w:line="240" w:lineRule="exact"/>
              <w:rPr>
                <w:rFonts w:ascii="CordiaUPC" w:eastAsia="Times New Roman" w:hAnsi="CordiaUPC" w:cs="CordiaUPC"/>
                <w:sz w:val="26"/>
                <w:szCs w:val="26"/>
              </w:rPr>
            </w:pPr>
          </w:p>
        </w:tc>
        <w:tc>
          <w:tcPr>
            <w:tcW w:w="1170" w:type="dxa"/>
            <w:vAlign w:val="bottom"/>
          </w:tcPr>
          <w:p w14:paraId="1185CCB2" w14:textId="77777777" w:rsidR="00C2254B" w:rsidRPr="00CA4442" w:rsidRDefault="00C2254B" w:rsidP="00C2254B">
            <w:pPr>
              <w:tabs>
                <w:tab w:val="decimal" w:pos="910"/>
              </w:tabs>
              <w:spacing w:line="240" w:lineRule="exact"/>
              <w:rPr>
                <w:rFonts w:ascii="CordiaUPC" w:eastAsia="Times New Roman" w:hAnsi="CordiaUPC" w:cs="CordiaUPC"/>
                <w:sz w:val="26"/>
                <w:szCs w:val="26"/>
              </w:rPr>
            </w:pPr>
          </w:p>
        </w:tc>
        <w:tc>
          <w:tcPr>
            <w:tcW w:w="180" w:type="dxa"/>
            <w:vAlign w:val="bottom"/>
          </w:tcPr>
          <w:p w14:paraId="550A9038" w14:textId="77777777" w:rsidR="00C2254B" w:rsidRPr="00CA4442" w:rsidRDefault="00C2254B" w:rsidP="00C2254B">
            <w:pPr>
              <w:spacing w:line="240" w:lineRule="exact"/>
              <w:rPr>
                <w:rFonts w:ascii="CordiaUPC" w:eastAsia="Times New Roman" w:hAnsi="CordiaUPC" w:cs="CordiaUPC"/>
                <w:sz w:val="26"/>
                <w:szCs w:val="26"/>
              </w:rPr>
            </w:pPr>
          </w:p>
        </w:tc>
        <w:tc>
          <w:tcPr>
            <w:tcW w:w="1170" w:type="dxa"/>
            <w:vAlign w:val="bottom"/>
          </w:tcPr>
          <w:p w14:paraId="114BA018" w14:textId="77777777" w:rsidR="00C2254B" w:rsidRPr="00CA4442" w:rsidRDefault="00C2254B" w:rsidP="00C2254B">
            <w:pPr>
              <w:tabs>
                <w:tab w:val="decimal" w:pos="767"/>
              </w:tabs>
              <w:spacing w:line="240" w:lineRule="exact"/>
              <w:rPr>
                <w:rFonts w:ascii="CordiaUPC" w:eastAsia="Times New Roman" w:hAnsi="CordiaUPC" w:cs="CordiaUPC"/>
                <w:sz w:val="26"/>
                <w:szCs w:val="26"/>
              </w:rPr>
            </w:pPr>
          </w:p>
        </w:tc>
        <w:tc>
          <w:tcPr>
            <w:tcW w:w="180" w:type="dxa"/>
            <w:vAlign w:val="bottom"/>
          </w:tcPr>
          <w:p w14:paraId="1D4973D7" w14:textId="77777777" w:rsidR="00C2254B" w:rsidRPr="00CA4442" w:rsidRDefault="00C2254B" w:rsidP="00C2254B">
            <w:pPr>
              <w:spacing w:line="240" w:lineRule="exact"/>
              <w:rPr>
                <w:rFonts w:ascii="CordiaUPC" w:eastAsia="Times New Roman" w:hAnsi="CordiaUPC" w:cs="CordiaUPC"/>
                <w:sz w:val="26"/>
                <w:szCs w:val="26"/>
              </w:rPr>
            </w:pPr>
          </w:p>
        </w:tc>
        <w:tc>
          <w:tcPr>
            <w:tcW w:w="1125" w:type="dxa"/>
            <w:tcBorders>
              <w:bottom w:val="double" w:sz="4" w:space="0" w:color="auto"/>
            </w:tcBorders>
          </w:tcPr>
          <w:p w14:paraId="25EDBEA6" w14:textId="20212DE9" w:rsidR="00C2254B" w:rsidRPr="00CA4442" w:rsidRDefault="00C2254B" w:rsidP="00C2254B">
            <w:pPr>
              <w:tabs>
                <w:tab w:val="decimal" w:pos="819"/>
              </w:tabs>
              <w:spacing w:line="240" w:lineRule="exact"/>
              <w:ind w:right="-79"/>
              <w:rPr>
                <w:rFonts w:ascii="CordiaUPC" w:eastAsia="Times New Roman" w:hAnsi="CordiaUPC" w:cs="CordiaUPC"/>
                <w:b/>
                <w:bCs/>
                <w:sz w:val="26"/>
                <w:szCs w:val="26"/>
              </w:rPr>
            </w:pPr>
            <w:r w:rsidRPr="00312F68">
              <w:rPr>
                <w:rFonts w:ascii="CordiaUPC" w:hAnsi="CordiaUPC" w:cs="CordiaUPC"/>
                <w:b/>
                <w:bCs/>
                <w:sz w:val="26"/>
                <w:szCs w:val="26"/>
              </w:rPr>
              <w:t>4</w:t>
            </w:r>
            <w:r>
              <w:rPr>
                <w:rFonts w:ascii="CordiaUPC" w:hAnsi="CordiaUPC" w:cs="CordiaUPC"/>
                <w:b/>
                <w:bCs/>
                <w:sz w:val="26"/>
                <w:szCs w:val="26"/>
              </w:rPr>
              <w:t>,</w:t>
            </w:r>
            <w:r w:rsidRPr="00312F68">
              <w:rPr>
                <w:rFonts w:ascii="CordiaUPC" w:hAnsi="CordiaUPC" w:cs="CordiaUPC"/>
                <w:b/>
                <w:bCs/>
                <w:sz w:val="26"/>
                <w:szCs w:val="26"/>
              </w:rPr>
              <w:t>735</w:t>
            </w:r>
          </w:p>
        </w:tc>
      </w:tr>
    </w:tbl>
    <w:p w14:paraId="7DAA812E" w14:textId="1179298F" w:rsidR="00D47812" w:rsidRDefault="00D47812" w:rsidP="00C004C6">
      <w:pPr>
        <w:spacing w:line="240" w:lineRule="exact"/>
        <w:ind w:left="547"/>
        <w:jc w:val="thaiDistribute"/>
        <w:rPr>
          <w:rFonts w:ascii="CordiaUPC" w:hAnsi="CordiaUPC" w:cs="CordiaUPC"/>
          <w:spacing w:val="-2"/>
          <w:sz w:val="26"/>
          <w:szCs w:val="26"/>
          <w:lang w:val="en-US"/>
        </w:rPr>
      </w:pPr>
    </w:p>
    <w:p w14:paraId="703C01DA" w14:textId="491FFD28" w:rsidR="00317D12" w:rsidRDefault="00317D12" w:rsidP="00C004C6">
      <w:pPr>
        <w:spacing w:line="240" w:lineRule="exact"/>
        <w:ind w:left="547"/>
        <w:jc w:val="thaiDistribute"/>
        <w:rPr>
          <w:rFonts w:ascii="CordiaUPC" w:hAnsi="CordiaUPC" w:cs="CordiaUPC"/>
          <w:spacing w:val="-2"/>
          <w:sz w:val="26"/>
          <w:szCs w:val="26"/>
          <w:lang w:val="en-US"/>
        </w:rPr>
      </w:pPr>
    </w:p>
    <w:p w14:paraId="4D90A68D" w14:textId="77777777" w:rsidR="00E30E56" w:rsidRDefault="00E30E56" w:rsidP="00C004C6">
      <w:pPr>
        <w:spacing w:line="240" w:lineRule="exact"/>
        <w:ind w:left="547"/>
        <w:jc w:val="thaiDistribute"/>
        <w:rPr>
          <w:rFonts w:ascii="CordiaUPC" w:hAnsi="CordiaUPC" w:cs="CordiaUPC"/>
          <w:spacing w:val="-2"/>
          <w:sz w:val="26"/>
          <w:szCs w:val="26"/>
          <w:lang w:val="en-US"/>
        </w:rPr>
      </w:pPr>
    </w:p>
    <w:p w14:paraId="5E845B60" w14:textId="16B2589B" w:rsidR="00317D12" w:rsidRDefault="00317D12" w:rsidP="00504E49">
      <w:pPr>
        <w:spacing w:line="240" w:lineRule="exact"/>
        <w:jc w:val="thaiDistribute"/>
        <w:rPr>
          <w:rFonts w:ascii="CordiaUPC" w:hAnsi="CordiaUPC" w:cs="CordiaUPC"/>
          <w:spacing w:val="-2"/>
          <w:sz w:val="26"/>
          <w:szCs w:val="26"/>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E72EE6" w:rsidRPr="00451EED" w14:paraId="452DE1D8" w14:textId="77777777" w:rsidTr="006572CA">
        <w:trPr>
          <w:cantSplit/>
        </w:trPr>
        <w:tc>
          <w:tcPr>
            <w:tcW w:w="3060" w:type="dxa"/>
          </w:tcPr>
          <w:p w14:paraId="30BCB77D" w14:textId="77777777" w:rsidR="00E72EE6" w:rsidRPr="00451EED" w:rsidRDefault="00E72EE6"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lastRenderedPageBreak/>
              <w:t>For the t</w:t>
            </w:r>
            <w:r w:rsidRPr="00451EED">
              <w:rPr>
                <w:rFonts w:ascii="CordiaUPC" w:eastAsia="Times New Roman" w:hAnsi="CordiaUPC" w:cs="CordiaUPC" w:hint="cs"/>
                <w:b/>
                <w:bCs/>
                <w:i/>
                <w:iCs/>
                <w:sz w:val="26"/>
                <w:szCs w:val="26"/>
              </w:rPr>
              <w:t>hree-month period ended</w:t>
            </w:r>
          </w:p>
        </w:tc>
        <w:tc>
          <w:tcPr>
            <w:tcW w:w="6417" w:type="dxa"/>
            <w:gridSpan w:val="9"/>
            <w:vAlign w:val="bottom"/>
          </w:tcPr>
          <w:p w14:paraId="52D80B14" w14:textId="77777777" w:rsidR="00E72EE6" w:rsidRPr="00451EED" w:rsidRDefault="00E72EE6" w:rsidP="006572CA">
            <w:pPr>
              <w:spacing w:line="240" w:lineRule="exact"/>
              <w:jc w:val="center"/>
              <w:rPr>
                <w:rFonts w:ascii="CordiaUPC" w:eastAsia="Times New Roman" w:hAnsi="CordiaUPC" w:cs="CordiaUPC"/>
                <w:b/>
                <w:sz w:val="26"/>
                <w:szCs w:val="26"/>
              </w:rPr>
            </w:pPr>
          </w:p>
        </w:tc>
      </w:tr>
      <w:tr w:rsidR="00E72EE6" w:rsidRPr="00451EED" w14:paraId="0FE9467E" w14:textId="77777777" w:rsidTr="006572CA">
        <w:trPr>
          <w:cantSplit/>
        </w:trPr>
        <w:tc>
          <w:tcPr>
            <w:tcW w:w="3060" w:type="dxa"/>
          </w:tcPr>
          <w:p w14:paraId="0C3E04AC" w14:textId="0904698E" w:rsidR="00E72EE6" w:rsidRPr="00451EED" w:rsidRDefault="00E72EE6"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2</w:t>
            </w:r>
          </w:p>
        </w:tc>
        <w:tc>
          <w:tcPr>
            <w:tcW w:w="6417" w:type="dxa"/>
            <w:gridSpan w:val="9"/>
            <w:vAlign w:val="bottom"/>
          </w:tcPr>
          <w:p w14:paraId="4245EEDC" w14:textId="77777777" w:rsidR="00E72EE6" w:rsidRPr="00451EED" w:rsidRDefault="00E72EE6"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E72EE6" w:rsidRPr="00451EED" w14:paraId="323AF11F" w14:textId="77777777" w:rsidTr="006572CA">
        <w:trPr>
          <w:cantSplit/>
        </w:trPr>
        <w:tc>
          <w:tcPr>
            <w:tcW w:w="3060" w:type="dxa"/>
          </w:tcPr>
          <w:p w14:paraId="0341F7B7" w14:textId="77777777" w:rsidR="00E72EE6" w:rsidRPr="00451EED" w:rsidDel="00F1172B" w:rsidRDefault="00E72EE6"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4C8D3D7" w14:textId="77777777" w:rsidR="00E72EE6" w:rsidRPr="00451EED" w:rsidRDefault="00E72EE6"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7773A6F6" w14:textId="77777777" w:rsidR="00E72EE6" w:rsidRPr="00451EED" w:rsidRDefault="00E72EE6" w:rsidP="006572CA">
            <w:pPr>
              <w:spacing w:line="240" w:lineRule="exact"/>
              <w:jc w:val="center"/>
              <w:rPr>
                <w:rFonts w:ascii="CordiaUPC" w:eastAsia="Times New Roman" w:hAnsi="CordiaUPC" w:cs="CordiaUPC"/>
                <w:bCs/>
                <w:sz w:val="26"/>
                <w:szCs w:val="26"/>
              </w:rPr>
            </w:pPr>
          </w:p>
        </w:tc>
        <w:tc>
          <w:tcPr>
            <w:tcW w:w="1089" w:type="dxa"/>
            <w:vAlign w:val="bottom"/>
          </w:tcPr>
          <w:p w14:paraId="2AD923A1"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67389F7E" w14:textId="77777777" w:rsidR="00E72EE6" w:rsidRPr="00451EED" w:rsidRDefault="00E72EE6" w:rsidP="006572CA">
            <w:pPr>
              <w:spacing w:line="240" w:lineRule="exact"/>
              <w:jc w:val="center"/>
              <w:rPr>
                <w:rFonts w:ascii="CordiaUPC" w:eastAsia="Times New Roman" w:hAnsi="CordiaUPC" w:cs="CordiaUPC"/>
                <w:bCs/>
                <w:sz w:val="26"/>
                <w:szCs w:val="26"/>
              </w:rPr>
            </w:pPr>
          </w:p>
        </w:tc>
        <w:tc>
          <w:tcPr>
            <w:tcW w:w="1170" w:type="dxa"/>
            <w:vAlign w:val="bottom"/>
          </w:tcPr>
          <w:p w14:paraId="024B93F9"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287859DA" w14:textId="77777777" w:rsidR="00E72EE6" w:rsidRPr="00451EED" w:rsidRDefault="00E72EE6"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2C1BC1FC"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3FEDBD75" w14:textId="77777777" w:rsidR="00E72EE6" w:rsidRPr="00451EED" w:rsidRDefault="00E72EE6" w:rsidP="006572CA">
            <w:pPr>
              <w:spacing w:line="240" w:lineRule="exact"/>
              <w:jc w:val="center"/>
              <w:rPr>
                <w:rFonts w:ascii="CordiaUPC" w:eastAsia="Times New Roman" w:hAnsi="CordiaUPC" w:cs="CordiaUPC"/>
                <w:bCs/>
                <w:sz w:val="26"/>
                <w:szCs w:val="26"/>
              </w:rPr>
            </w:pPr>
          </w:p>
        </w:tc>
        <w:tc>
          <w:tcPr>
            <w:tcW w:w="1125" w:type="dxa"/>
            <w:vAlign w:val="bottom"/>
          </w:tcPr>
          <w:p w14:paraId="1E8A1456"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E72EE6" w:rsidRPr="00451EED" w14:paraId="0BFCEDD3" w14:textId="77777777" w:rsidTr="006572CA">
        <w:trPr>
          <w:cantSplit/>
        </w:trPr>
        <w:tc>
          <w:tcPr>
            <w:tcW w:w="3060" w:type="dxa"/>
          </w:tcPr>
          <w:p w14:paraId="1A410FDA" w14:textId="77777777" w:rsidR="00E72EE6" w:rsidRPr="00451EED" w:rsidRDefault="00E72EE6"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4D09CCA6" w14:textId="77777777" w:rsidR="00E72EE6" w:rsidRPr="00451EED" w:rsidRDefault="00E72EE6"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361884" w:rsidRPr="00CA4442" w14:paraId="7CD2FD18" w14:textId="77777777" w:rsidTr="006572CA">
        <w:trPr>
          <w:cantSplit/>
        </w:trPr>
        <w:tc>
          <w:tcPr>
            <w:tcW w:w="3060" w:type="dxa"/>
            <w:vAlign w:val="bottom"/>
          </w:tcPr>
          <w:p w14:paraId="013C7240"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06F7B661" w14:textId="55DF9C05"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3,307</w:t>
            </w:r>
          </w:p>
        </w:tc>
        <w:tc>
          <w:tcPr>
            <w:tcW w:w="180" w:type="dxa"/>
            <w:vAlign w:val="bottom"/>
          </w:tcPr>
          <w:p w14:paraId="681C5265"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2191EA03" w14:textId="5A92AF50"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8,190</w:t>
            </w:r>
          </w:p>
        </w:tc>
        <w:tc>
          <w:tcPr>
            <w:tcW w:w="180" w:type="dxa"/>
            <w:vAlign w:val="bottom"/>
          </w:tcPr>
          <w:p w14:paraId="75CB33E0"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F9220D3" w14:textId="202EA85D"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1,477</w:t>
            </w:r>
          </w:p>
        </w:tc>
        <w:tc>
          <w:tcPr>
            <w:tcW w:w="180" w:type="dxa"/>
            <w:vAlign w:val="bottom"/>
          </w:tcPr>
          <w:p w14:paraId="7401E949"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85F7CED" w14:textId="780FEA74"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(6)</w:t>
            </w:r>
          </w:p>
        </w:tc>
        <w:tc>
          <w:tcPr>
            <w:tcW w:w="180" w:type="dxa"/>
            <w:vAlign w:val="bottom"/>
          </w:tcPr>
          <w:p w14:paraId="524836AF"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3766C652" w14:textId="134F05F1"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12,968</w:t>
            </w:r>
          </w:p>
        </w:tc>
      </w:tr>
      <w:tr w:rsidR="00361884" w:rsidRPr="00CA4442" w14:paraId="36F791FF" w14:textId="77777777" w:rsidTr="006572CA">
        <w:trPr>
          <w:cantSplit/>
        </w:trPr>
        <w:tc>
          <w:tcPr>
            <w:tcW w:w="3060" w:type="dxa"/>
            <w:vAlign w:val="bottom"/>
          </w:tcPr>
          <w:p w14:paraId="45448298"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7052EB3D" w14:textId="75EA93F2"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1,040</w:t>
            </w:r>
          </w:p>
        </w:tc>
        <w:tc>
          <w:tcPr>
            <w:tcW w:w="180" w:type="dxa"/>
            <w:vAlign w:val="bottom"/>
          </w:tcPr>
          <w:p w14:paraId="38178430"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936F72E" w14:textId="39903494"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1,869</w:t>
            </w:r>
          </w:p>
        </w:tc>
        <w:tc>
          <w:tcPr>
            <w:tcW w:w="180" w:type="dxa"/>
            <w:vAlign w:val="bottom"/>
          </w:tcPr>
          <w:p w14:paraId="4CB5A66E"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FBEBA93" w14:textId="1E538D2E"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604</w:t>
            </w:r>
          </w:p>
        </w:tc>
        <w:tc>
          <w:tcPr>
            <w:tcW w:w="180" w:type="dxa"/>
            <w:vAlign w:val="bottom"/>
          </w:tcPr>
          <w:p w14:paraId="030899D5"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C0240BD" w14:textId="10267A0E"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(131)</w:t>
            </w:r>
          </w:p>
        </w:tc>
        <w:tc>
          <w:tcPr>
            <w:tcW w:w="180" w:type="dxa"/>
            <w:vAlign w:val="bottom"/>
          </w:tcPr>
          <w:p w14:paraId="7D7A93FC"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28C2F18" w14:textId="3E90C64B"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3,382</w:t>
            </w:r>
          </w:p>
        </w:tc>
      </w:tr>
      <w:tr w:rsidR="00361884" w:rsidRPr="00CA4442" w14:paraId="66EC08C2" w14:textId="77777777" w:rsidTr="006572CA">
        <w:trPr>
          <w:cantSplit/>
        </w:trPr>
        <w:tc>
          <w:tcPr>
            <w:tcW w:w="3060" w:type="dxa"/>
            <w:vAlign w:val="bottom"/>
          </w:tcPr>
          <w:p w14:paraId="52A8BB27"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2E20A701" w14:textId="43951D56"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4,347</w:t>
            </w:r>
          </w:p>
        </w:tc>
        <w:tc>
          <w:tcPr>
            <w:tcW w:w="180" w:type="dxa"/>
            <w:vAlign w:val="bottom"/>
          </w:tcPr>
          <w:p w14:paraId="35B3910E"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44D088B2" w14:textId="0C9E8034"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10,059</w:t>
            </w:r>
          </w:p>
        </w:tc>
        <w:tc>
          <w:tcPr>
            <w:tcW w:w="180" w:type="dxa"/>
            <w:vAlign w:val="bottom"/>
          </w:tcPr>
          <w:p w14:paraId="0F1900DD"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D42DCDA" w14:textId="6B1BD7D5"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2,081</w:t>
            </w:r>
          </w:p>
        </w:tc>
        <w:tc>
          <w:tcPr>
            <w:tcW w:w="180" w:type="dxa"/>
            <w:vAlign w:val="bottom"/>
          </w:tcPr>
          <w:p w14:paraId="191F6460"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45A6DCC" w14:textId="335AE5FB"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(137)</w:t>
            </w:r>
          </w:p>
        </w:tc>
        <w:tc>
          <w:tcPr>
            <w:tcW w:w="180" w:type="dxa"/>
            <w:vAlign w:val="bottom"/>
          </w:tcPr>
          <w:p w14:paraId="7C330A6A"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D238682" w14:textId="43AF5204"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16,350</w:t>
            </w:r>
          </w:p>
        </w:tc>
      </w:tr>
      <w:tr w:rsidR="00361884" w:rsidRPr="00CA4442" w14:paraId="1D399BFF" w14:textId="77777777" w:rsidTr="006572CA">
        <w:trPr>
          <w:cantSplit/>
        </w:trPr>
        <w:tc>
          <w:tcPr>
            <w:tcW w:w="3060" w:type="dxa"/>
            <w:vAlign w:val="bottom"/>
          </w:tcPr>
          <w:p w14:paraId="0818EB06"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3EFCF1EA" w14:textId="2D55B96A"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(722)</w:t>
            </w:r>
          </w:p>
        </w:tc>
        <w:tc>
          <w:tcPr>
            <w:tcW w:w="180" w:type="dxa"/>
            <w:vAlign w:val="bottom"/>
          </w:tcPr>
          <w:p w14:paraId="08D96259"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69E96A0" w14:textId="203EE18D"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(2,910)</w:t>
            </w:r>
          </w:p>
        </w:tc>
        <w:tc>
          <w:tcPr>
            <w:tcW w:w="180" w:type="dxa"/>
            <w:vAlign w:val="bottom"/>
          </w:tcPr>
          <w:p w14:paraId="5D0524A2"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95B30A5" w14:textId="1ABE16AC"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(3,816)</w:t>
            </w:r>
          </w:p>
        </w:tc>
        <w:tc>
          <w:tcPr>
            <w:tcW w:w="180" w:type="dxa"/>
            <w:vAlign w:val="bottom"/>
          </w:tcPr>
          <w:p w14:paraId="2A6602F5"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68C42C1" w14:textId="70B56679"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61</w:t>
            </w:r>
          </w:p>
        </w:tc>
        <w:tc>
          <w:tcPr>
            <w:tcW w:w="180" w:type="dxa"/>
            <w:vAlign w:val="bottom"/>
          </w:tcPr>
          <w:p w14:paraId="6DE9A01B"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36B01C47" w14:textId="15FBEB2B"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(7,387)</w:t>
            </w:r>
          </w:p>
        </w:tc>
      </w:tr>
      <w:tr w:rsidR="00361884" w:rsidRPr="00CA4442" w14:paraId="4D3257E9" w14:textId="77777777" w:rsidTr="006572CA">
        <w:trPr>
          <w:cantSplit/>
        </w:trPr>
        <w:tc>
          <w:tcPr>
            <w:tcW w:w="3060" w:type="dxa"/>
            <w:vAlign w:val="bottom"/>
          </w:tcPr>
          <w:p w14:paraId="46225510" w14:textId="064EA357" w:rsidR="00361884" w:rsidRPr="00451EED" w:rsidRDefault="00361884" w:rsidP="00361884">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2E260EF8" w14:textId="5F0C6AE3"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3,625</w:t>
            </w:r>
          </w:p>
        </w:tc>
        <w:tc>
          <w:tcPr>
            <w:tcW w:w="180" w:type="dxa"/>
            <w:vAlign w:val="bottom"/>
          </w:tcPr>
          <w:p w14:paraId="051916DD"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2E8EDCCD" w14:textId="53FFC062"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7,149</w:t>
            </w:r>
          </w:p>
        </w:tc>
        <w:tc>
          <w:tcPr>
            <w:tcW w:w="180" w:type="dxa"/>
            <w:vAlign w:val="bottom"/>
          </w:tcPr>
          <w:p w14:paraId="39B96702"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8B19CF5" w14:textId="0F5E4196"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(1,735)</w:t>
            </w:r>
          </w:p>
        </w:tc>
        <w:tc>
          <w:tcPr>
            <w:tcW w:w="180" w:type="dxa"/>
            <w:vAlign w:val="bottom"/>
          </w:tcPr>
          <w:p w14:paraId="70DF25B0"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BB5C41A" w14:textId="58CFF94B"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(76)</w:t>
            </w:r>
          </w:p>
        </w:tc>
        <w:tc>
          <w:tcPr>
            <w:tcW w:w="180" w:type="dxa"/>
            <w:vAlign w:val="bottom"/>
          </w:tcPr>
          <w:p w14:paraId="4730FA54"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D003D09" w14:textId="17594BA0"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8,963</w:t>
            </w:r>
          </w:p>
        </w:tc>
      </w:tr>
      <w:tr w:rsidR="00361884" w:rsidRPr="00CA4442" w14:paraId="21D6ADA2" w14:textId="77777777" w:rsidTr="006572CA">
        <w:trPr>
          <w:cantSplit/>
        </w:trPr>
        <w:tc>
          <w:tcPr>
            <w:tcW w:w="3060" w:type="dxa"/>
            <w:vAlign w:val="bottom"/>
          </w:tcPr>
          <w:p w14:paraId="1F637717" w14:textId="77777777" w:rsidR="00361884" w:rsidRPr="00451EED" w:rsidRDefault="00361884" w:rsidP="00361884">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45DC60FB"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2815CCB"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27D1A8E5"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149282B"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5E96BE54"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58108C02"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0DD80D5C"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348533BA"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51E2DF9" w14:textId="23E9B037" w:rsidR="00361884" w:rsidRPr="009C2BD1" w:rsidRDefault="00361884" w:rsidP="00361884">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rPr>
              <w:t>(4,422)</w:t>
            </w:r>
          </w:p>
        </w:tc>
      </w:tr>
      <w:tr w:rsidR="00361884" w:rsidRPr="00CA4442" w14:paraId="6EDF6997" w14:textId="77777777" w:rsidTr="006572CA">
        <w:trPr>
          <w:cantSplit/>
        </w:trPr>
        <w:tc>
          <w:tcPr>
            <w:tcW w:w="3060" w:type="dxa"/>
            <w:vAlign w:val="bottom"/>
          </w:tcPr>
          <w:p w14:paraId="43CFE336"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194C73C6"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5022EA6"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5FC4673A"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CB8FC82"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2FBBB1F0"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4EA60C31"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532EA2FE"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3F2FD964"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29B3B97B" w14:textId="1C65D811" w:rsidR="00361884" w:rsidRPr="009C2BD1" w:rsidRDefault="00361884" w:rsidP="00361884">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rPr>
              <w:t>4,541</w:t>
            </w:r>
          </w:p>
        </w:tc>
      </w:tr>
      <w:tr w:rsidR="00361884" w:rsidRPr="00CA4442" w14:paraId="51338B53" w14:textId="77777777" w:rsidTr="006572CA">
        <w:trPr>
          <w:cantSplit/>
        </w:trPr>
        <w:tc>
          <w:tcPr>
            <w:tcW w:w="3060" w:type="dxa"/>
            <w:vAlign w:val="bottom"/>
          </w:tcPr>
          <w:p w14:paraId="0BE2B1C1" w14:textId="77777777" w:rsidR="00361884" w:rsidRPr="00451EED" w:rsidRDefault="00361884" w:rsidP="00361884">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12CA022C"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AC20947"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30EAEAF2"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F440CF2"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30B1813F"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24B825DB"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4790FF7A"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20A5B8A6"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0A97D2B" w14:textId="5AB9EDD6" w:rsidR="00361884" w:rsidRPr="009C2BD1" w:rsidRDefault="00361884" w:rsidP="00361884">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rPr>
              <w:t>(826)</w:t>
            </w:r>
          </w:p>
        </w:tc>
      </w:tr>
      <w:tr w:rsidR="00361884" w:rsidRPr="00CA4442" w14:paraId="3140F76E" w14:textId="77777777" w:rsidTr="006572CA">
        <w:trPr>
          <w:cantSplit/>
        </w:trPr>
        <w:tc>
          <w:tcPr>
            <w:tcW w:w="3060" w:type="dxa"/>
            <w:vAlign w:val="bottom"/>
          </w:tcPr>
          <w:p w14:paraId="4174CB8A"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38B1458D"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3C5F297"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5BF83F74"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DA7329C"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724D72F8"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20408E4E"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67A003B3"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00BAE12B"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bottom w:val="double" w:sz="4" w:space="0" w:color="auto"/>
            </w:tcBorders>
          </w:tcPr>
          <w:p w14:paraId="1C5CDAC2" w14:textId="775924A9" w:rsidR="00361884" w:rsidRPr="009C2BD1" w:rsidRDefault="00361884" w:rsidP="00361884">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rPr>
              <w:t>3,715</w:t>
            </w:r>
          </w:p>
        </w:tc>
      </w:tr>
    </w:tbl>
    <w:p w14:paraId="331B1335" w14:textId="77777777" w:rsidR="00E72EE6" w:rsidRDefault="00E72EE6" w:rsidP="00C004C6">
      <w:pPr>
        <w:spacing w:line="240" w:lineRule="exact"/>
        <w:ind w:left="547"/>
        <w:jc w:val="thaiDistribute"/>
        <w:rPr>
          <w:rFonts w:ascii="CordiaUPC" w:hAnsi="CordiaUPC" w:cs="CordiaUPC"/>
          <w:spacing w:val="-2"/>
          <w:sz w:val="26"/>
          <w:szCs w:val="26"/>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7519DF" w:rsidRPr="00451EED" w14:paraId="19F0B464" w14:textId="77777777" w:rsidTr="006572CA">
        <w:trPr>
          <w:cantSplit/>
        </w:trPr>
        <w:tc>
          <w:tcPr>
            <w:tcW w:w="3060" w:type="dxa"/>
          </w:tcPr>
          <w:p w14:paraId="7AA61FBA" w14:textId="62B3E7BD"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nine</w:t>
            </w:r>
            <w:r w:rsidRPr="00451EED">
              <w:rPr>
                <w:rFonts w:ascii="CordiaUPC" w:eastAsia="Times New Roman" w:hAnsi="CordiaUPC" w:cs="CordiaUPC" w:hint="cs"/>
                <w:b/>
                <w:bCs/>
                <w:i/>
                <w:iCs/>
                <w:sz w:val="26"/>
                <w:szCs w:val="26"/>
              </w:rPr>
              <w:t>-month period ended</w:t>
            </w:r>
          </w:p>
        </w:tc>
        <w:tc>
          <w:tcPr>
            <w:tcW w:w="6417" w:type="dxa"/>
            <w:gridSpan w:val="9"/>
            <w:vAlign w:val="bottom"/>
          </w:tcPr>
          <w:p w14:paraId="521C1223" w14:textId="77777777" w:rsidR="007519DF" w:rsidRPr="00451EED" w:rsidRDefault="007519DF" w:rsidP="006572CA">
            <w:pPr>
              <w:spacing w:line="240" w:lineRule="exact"/>
              <w:jc w:val="center"/>
              <w:rPr>
                <w:rFonts w:ascii="CordiaUPC" w:eastAsia="Times New Roman" w:hAnsi="CordiaUPC" w:cs="CordiaUPC"/>
                <w:b/>
                <w:sz w:val="26"/>
                <w:szCs w:val="26"/>
              </w:rPr>
            </w:pPr>
          </w:p>
        </w:tc>
      </w:tr>
      <w:tr w:rsidR="007519DF" w:rsidRPr="00451EED" w14:paraId="0ADBE8A3" w14:textId="77777777" w:rsidTr="006572CA">
        <w:trPr>
          <w:cantSplit/>
        </w:trPr>
        <w:tc>
          <w:tcPr>
            <w:tcW w:w="3060" w:type="dxa"/>
          </w:tcPr>
          <w:p w14:paraId="4245147A" w14:textId="2A645C00"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3</w:t>
            </w:r>
          </w:p>
        </w:tc>
        <w:tc>
          <w:tcPr>
            <w:tcW w:w="6417" w:type="dxa"/>
            <w:gridSpan w:val="9"/>
            <w:vAlign w:val="bottom"/>
          </w:tcPr>
          <w:p w14:paraId="6F2F7657" w14:textId="77777777" w:rsidR="007519DF" w:rsidRPr="00451EED" w:rsidRDefault="007519DF"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7519DF" w:rsidRPr="00451EED" w14:paraId="63E45EC4" w14:textId="77777777" w:rsidTr="006572CA">
        <w:trPr>
          <w:cantSplit/>
        </w:trPr>
        <w:tc>
          <w:tcPr>
            <w:tcW w:w="3060" w:type="dxa"/>
          </w:tcPr>
          <w:p w14:paraId="31786099" w14:textId="77777777" w:rsidR="007519DF" w:rsidRPr="00451EED" w:rsidDel="00F1172B" w:rsidRDefault="007519DF"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721EADF0" w14:textId="77777777" w:rsidR="007519DF" w:rsidRPr="00451EED" w:rsidRDefault="007519DF"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1E03C0A8"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089" w:type="dxa"/>
            <w:vAlign w:val="bottom"/>
          </w:tcPr>
          <w:p w14:paraId="1102B93D"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30890239"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70" w:type="dxa"/>
            <w:vAlign w:val="bottom"/>
          </w:tcPr>
          <w:p w14:paraId="13270CDE"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5C25510D" w14:textId="77777777" w:rsidR="007519DF" w:rsidRPr="00451EED" w:rsidRDefault="007519DF"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1EA3469A"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78D8447A"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25" w:type="dxa"/>
            <w:vAlign w:val="bottom"/>
          </w:tcPr>
          <w:p w14:paraId="1BC807EA"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7519DF" w:rsidRPr="00451EED" w14:paraId="1BBF9264" w14:textId="77777777" w:rsidTr="006572CA">
        <w:trPr>
          <w:cantSplit/>
        </w:trPr>
        <w:tc>
          <w:tcPr>
            <w:tcW w:w="3060" w:type="dxa"/>
          </w:tcPr>
          <w:p w14:paraId="4B147F56" w14:textId="77777777" w:rsidR="007519DF" w:rsidRPr="00451EED" w:rsidRDefault="007519DF"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6C65E2ED" w14:textId="77777777" w:rsidR="007519DF" w:rsidRPr="00451EED" w:rsidRDefault="007519DF"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665237" w:rsidRPr="00CA4442" w14:paraId="603608C5" w14:textId="77777777">
        <w:trPr>
          <w:cantSplit/>
        </w:trPr>
        <w:tc>
          <w:tcPr>
            <w:tcW w:w="3060" w:type="dxa"/>
            <w:vAlign w:val="bottom"/>
          </w:tcPr>
          <w:p w14:paraId="1F5FB636" w14:textId="77777777" w:rsidR="00665237" w:rsidRPr="00451EED" w:rsidRDefault="00665237" w:rsidP="0066523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35DDEBB7" w14:textId="760F3E32"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cs/>
                <w:lang w:bidi="th-TH"/>
              </w:rPr>
              <w:t>11</w:t>
            </w:r>
            <w:r>
              <w:rPr>
                <w:rFonts w:ascii="CordiaUPC" w:hAnsi="CordiaUPC" w:cs="CordiaUPC"/>
                <w:sz w:val="26"/>
                <w:szCs w:val="26"/>
              </w:rPr>
              <w:t>,</w:t>
            </w:r>
            <w:r w:rsidRPr="00914D28">
              <w:rPr>
                <w:rFonts w:ascii="CordiaUPC" w:hAnsi="CordiaUPC" w:cs="CordiaUPC"/>
                <w:sz w:val="26"/>
                <w:szCs w:val="26"/>
                <w:cs/>
                <w:lang w:bidi="th-TH"/>
              </w:rPr>
              <w:t>223</w:t>
            </w:r>
          </w:p>
        </w:tc>
        <w:tc>
          <w:tcPr>
            <w:tcW w:w="180" w:type="dxa"/>
            <w:vAlign w:val="bottom"/>
          </w:tcPr>
          <w:p w14:paraId="1DA8AADE" w14:textId="77777777" w:rsidR="00665237" w:rsidRPr="00CA4442" w:rsidRDefault="00665237" w:rsidP="0066523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nil"/>
              <w:left w:val="nil"/>
              <w:bottom w:val="nil"/>
              <w:right w:val="nil"/>
            </w:tcBorders>
            <w:shd w:val="clear" w:color="auto" w:fill="auto"/>
            <w:vAlign w:val="bottom"/>
          </w:tcPr>
          <w:p w14:paraId="6AAFC2E3" w14:textId="41D2003F"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rPr>
              <w:t>28</w:t>
            </w:r>
            <w:r>
              <w:rPr>
                <w:rFonts w:ascii="CordiaUPC" w:hAnsi="CordiaUPC" w:cs="CordiaUPC"/>
                <w:sz w:val="26"/>
                <w:szCs w:val="26"/>
              </w:rPr>
              <w:t>,</w:t>
            </w:r>
            <w:r w:rsidRPr="00914D28">
              <w:rPr>
                <w:rFonts w:ascii="CordiaUPC" w:hAnsi="CordiaUPC" w:cs="CordiaUPC"/>
                <w:sz w:val="26"/>
                <w:szCs w:val="26"/>
              </w:rPr>
              <w:t>206</w:t>
            </w:r>
          </w:p>
        </w:tc>
        <w:tc>
          <w:tcPr>
            <w:tcW w:w="180" w:type="dxa"/>
            <w:vAlign w:val="bottom"/>
          </w:tcPr>
          <w:p w14:paraId="73D4802A"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nil"/>
              <w:left w:val="nil"/>
              <w:bottom w:val="nil"/>
              <w:right w:val="nil"/>
            </w:tcBorders>
            <w:shd w:val="clear" w:color="auto" w:fill="auto"/>
            <w:vAlign w:val="bottom"/>
          </w:tcPr>
          <w:p w14:paraId="3A45B535" w14:textId="306042EF"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rPr>
              <w:t>2</w:t>
            </w:r>
            <w:r>
              <w:rPr>
                <w:rFonts w:ascii="CordiaUPC" w:hAnsi="CordiaUPC" w:cs="CordiaUPC"/>
                <w:sz w:val="26"/>
                <w:szCs w:val="26"/>
              </w:rPr>
              <w:t>,</w:t>
            </w:r>
            <w:r w:rsidRPr="00914D28">
              <w:rPr>
                <w:rFonts w:ascii="CordiaUPC" w:hAnsi="CordiaUPC" w:cs="CordiaUPC"/>
                <w:sz w:val="26"/>
                <w:szCs w:val="26"/>
              </w:rPr>
              <w:t>853</w:t>
            </w:r>
          </w:p>
        </w:tc>
        <w:tc>
          <w:tcPr>
            <w:tcW w:w="180" w:type="dxa"/>
            <w:vAlign w:val="bottom"/>
          </w:tcPr>
          <w:p w14:paraId="1F45861A"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nil"/>
              <w:left w:val="nil"/>
              <w:bottom w:val="nil"/>
              <w:right w:val="nil"/>
            </w:tcBorders>
            <w:shd w:val="clear" w:color="auto" w:fill="auto"/>
            <w:vAlign w:val="bottom"/>
          </w:tcPr>
          <w:p w14:paraId="493650BD" w14:textId="77F4A0B0"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914D28">
              <w:rPr>
                <w:rFonts w:ascii="CordiaUPC" w:hAnsi="CordiaUPC" w:cs="CordiaUPC"/>
                <w:sz w:val="26"/>
                <w:szCs w:val="26"/>
              </w:rPr>
              <w:t>23</w:t>
            </w:r>
            <w:r>
              <w:rPr>
                <w:rFonts w:ascii="CordiaUPC" w:hAnsi="CordiaUPC" w:cs="CordiaUPC"/>
                <w:sz w:val="26"/>
                <w:szCs w:val="26"/>
              </w:rPr>
              <w:t>)</w:t>
            </w:r>
          </w:p>
        </w:tc>
        <w:tc>
          <w:tcPr>
            <w:tcW w:w="180" w:type="dxa"/>
            <w:vAlign w:val="bottom"/>
          </w:tcPr>
          <w:p w14:paraId="43C42C77"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nil"/>
              <w:left w:val="nil"/>
              <w:bottom w:val="nil"/>
              <w:right w:val="nil"/>
            </w:tcBorders>
            <w:shd w:val="clear" w:color="auto" w:fill="auto"/>
            <w:vAlign w:val="bottom"/>
          </w:tcPr>
          <w:p w14:paraId="57EAA7D9" w14:textId="7EC58648"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rPr>
              <w:t>42</w:t>
            </w:r>
            <w:r>
              <w:rPr>
                <w:rFonts w:ascii="CordiaUPC" w:hAnsi="CordiaUPC" w:cs="CordiaUPC"/>
                <w:sz w:val="26"/>
                <w:szCs w:val="26"/>
              </w:rPr>
              <w:t>,</w:t>
            </w:r>
            <w:r w:rsidRPr="00914D28">
              <w:rPr>
                <w:rFonts w:ascii="CordiaUPC" w:hAnsi="CordiaUPC" w:cs="CordiaUPC"/>
                <w:sz w:val="26"/>
                <w:szCs w:val="26"/>
              </w:rPr>
              <w:t>259</w:t>
            </w:r>
          </w:p>
        </w:tc>
      </w:tr>
      <w:tr w:rsidR="00665237" w:rsidRPr="00CA4442" w14:paraId="773D44EB" w14:textId="77777777">
        <w:trPr>
          <w:cantSplit/>
        </w:trPr>
        <w:tc>
          <w:tcPr>
            <w:tcW w:w="3060" w:type="dxa"/>
            <w:vAlign w:val="bottom"/>
          </w:tcPr>
          <w:p w14:paraId="13FB5EB6" w14:textId="77777777" w:rsidR="00665237" w:rsidRPr="00451EED" w:rsidRDefault="00665237" w:rsidP="00665237">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vAlign w:val="bottom"/>
          </w:tcPr>
          <w:p w14:paraId="2D6D2A3C" w14:textId="7ABD6C38"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rPr>
              <w:t>2</w:t>
            </w:r>
            <w:r>
              <w:rPr>
                <w:rFonts w:ascii="CordiaUPC" w:hAnsi="CordiaUPC" w:cs="CordiaUPC"/>
                <w:sz w:val="26"/>
                <w:szCs w:val="26"/>
              </w:rPr>
              <w:t>,</w:t>
            </w:r>
            <w:r w:rsidRPr="00914D28">
              <w:rPr>
                <w:rFonts w:ascii="CordiaUPC" w:hAnsi="CordiaUPC" w:cs="CordiaUPC"/>
                <w:sz w:val="26"/>
                <w:szCs w:val="26"/>
              </w:rPr>
              <w:t>955</w:t>
            </w:r>
          </w:p>
        </w:tc>
        <w:tc>
          <w:tcPr>
            <w:tcW w:w="180" w:type="dxa"/>
            <w:vAlign w:val="bottom"/>
          </w:tcPr>
          <w:p w14:paraId="4FFA0987" w14:textId="77777777" w:rsidR="00665237" w:rsidRPr="00CA4442" w:rsidRDefault="00665237" w:rsidP="0066523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nil"/>
              <w:left w:val="nil"/>
              <w:bottom w:val="nil"/>
              <w:right w:val="nil"/>
            </w:tcBorders>
            <w:shd w:val="clear" w:color="auto" w:fill="auto"/>
            <w:vAlign w:val="bottom"/>
          </w:tcPr>
          <w:p w14:paraId="464C4FB1" w14:textId="4FED881E"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rPr>
              <w:t>5</w:t>
            </w:r>
            <w:r>
              <w:rPr>
                <w:rFonts w:ascii="CordiaUPC" w:hAnsi="CordiaUPC" w:cs="CordiaUPC"/>
                <w:sz w:val="26"/>
                <w:szCs w:val="26"/>
              </w:rPr>
              <w:t>,</w:t>
            </w:r>
            <w:r w:rsidRPr="00914D28">
              <w:rPr>
                <w:rFonts w:ascii="CordiaUPC" w:hAnsi="CordiaUPC" w:cs="CordiaUPC"/>
                <w:sz w:val="26"/>
                <w:szCs w:val="26"/>
              </w:rPr>
              <w:t>589</w:t>
            </w:r>
          </w:p>
        </w:tc>
        <w:tc>
          <w:tcPr>
            <w:tcW w:w="180" w:type="dxa"/>
            <w:vAlign w:val="bottom"/>
          </w:tcPr>
          <w:p w14:paraId="789A165C"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nil"/>
              <w:left w:val="nil"/>
              <w:bottom w:val="nil"/>
              <w:right w:val="nil"/>
            </w:tcBorders>
            <w:shd w:val="clear" w:color="auto" w:fill="auto"/>
            <w:vAlign w:val="bottom"/>
          </w:tcPr>
          <w:p w14:paraId="4A58B830" w14:textId="668BD6C4"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rPr>
              <w:t>2</w:t>
            </w:r>
            <w:r>
              <w:rPr>
                <w:rFonts w:ascii="CordiaUPC" w:hAnsi="CordiaUPC" w:cs="CordiaUPC"/>
                <w:sz w:val="26"/>
                <w:szCs w:val="26"/>
              </w:rPr>
              <w:t>,</w:t>
            </w:r>
            <w:r w:rsidRPr="00914D28">
              <w:rPr>
                <w:rFonts w:ascii="CordiaUPC" w:hAnsi="CordiaUPC" w:cs="CordiaUPC"/>
                <w:sz w:val="26"/>
                <w:szCs w:val="26"/>
              </w:rPr>
              <w:t>090</w:t>
            </w:r>
          </w:p>
        </w:tc>
        <w:tc>
          <w:tcPr>
            <w:tcW w:w="180" w:type="dxa"/>
            <w:vAlign w:val="bottom"/>
          </w:tcPr>
          <w:p w14:paraId="489EF183"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nil"/>
              <w:left w:val="nil"/>
              <w:bottom w:val="nil"/>
              <w:right w:val="nil"/>
            </w:tcBorders>
            <w:shd w:val="clear" w:color="auto" w:fill="auto"/>
            <w:vAlign w:val="bottom"/>
          </w:tcPr>
          <w:p w14:paraId="14A413E5" w14:textId="1DBAFE50"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914D28">
              <w:rPr>
                <w:rFonts w:ascii="CordiaUPC" w:hAnsi="CordiaUPC" w:cs="CordiaUPC"/>
                <w:sz w:val="26"/>
                <w:szCs w:val="26"/>
              </w:rPr>
              <w:t>381</w:t>
            </w:r>
            <w:r>
              <w:rPr>
                <w:rFonts w:ascii="CordiaUPC" w:hAnsi="CordiaUPC" w:cs="CordiaUPC"/>
                <w:sz w:val="26"/>
                <w:szCs w:val="26"/>
              </w:rPr>
              <w:t>)</w:t>
            </w:r>
          </w:p>
        </w:tc>
        <w:tc>
          <w:tcPr>
            <w:tcW w:w="180" w:type="dxa"/>
            <w:vAlign w:val="bottom"/>
          </w:tcPr>
          <w:p w14:paraId="759C01D8"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nil"/>
              <w:left w:val="nil"/>
              <w:bottom w:val="nil"/>
              <w:right w:val="nil"/>
            </w:tcBorders>
            <w:shd w:val="clear" w:color="auto" w:fill="auto"/>
            <w:vAlign w:val="bottom"/>
          </w:tcPr>
          <w:p w14:paraId="7CFFAA82" w14:textId="29BB0620"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914D28">
              <w:rPr>
                <w:rFonts w:ascii="CordiaUPC" w:hAnsi="CordiaUPC" w:cs="CordiaUPC"/>
                <w:sz w:val="26"/>
                <w:szCs w:val="26"/>
              </w:rPr>
              <w:t>10</w:t>
            </w:r>
            <w:r>
              <w:rPr>
                <w:rFonts w:ascii="CordiaUPC" w:hAnsi="CordiaUPC" w:cs="CordiaUPC"/>
                <w:sz w:val="26"/>
                <w:szCs w:val="26"/>
              </w:rPr>
              <w:t>,</w:t>
            </w:r>
            <w:r w:rsidRPr="00914D28">
              <w:rPr>
                <w:rFonts w:ascii="CordiaUPC" w:hAnsi="CordiaUPC" w:cs="CordiaUPC"/>
                <w:sz w:val="26"/>
                <w:szCs w:val="26"/>
              </w:rPr>
              <w:t>253</w:t>
            </w:r>
          </w:p>
        </w:tc>
      </w:tr>
      <w:tr w:rsidR="00665237" w:rsidRPr="00CA4442" w14:paraId="7D6B5158" w14:textId="77777777" w:rsidTr="006572CA">
        <w:trPr>
          <w:cantSplit/>
        </w:trPr>
        <w:tc>
          <w:tcPr>
            <w:tcW w:w="3060" w:type="dxa"/>
            <w:vAlign w:val="bottom"/>
          </w:tcPr>
          <w:p w14:paraId="0489E9C7" w14:textId="77777777" w:rsidR="00665237" w:rsidRPr="00451EED" w:rsidRDefault="00665237" w:rsidP="0066523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9DA3B41" w14:textId="06E6C2E9"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cs/>
                <w:lang w:bidi="th-TH"/>
              </w:rPr>
              <w:t>14</w:t>
            </w:r>
            <w:r>
              <w:rPr>
                <w:rFonts w:ascii="CordiaUPC" w:hAnsi="CordiaUPC" w:cs="CordiaUPC"/>
                <w:sz w:val="26"/>
                <w:szCs w:val="26"/>
              </w:rPr>
              <w:t>,</w:t>
            </w:r>
            <w:r w:rsidRPr="003E48ED">
              <w:rPr>
                <w:rFonts w:ascii="CordiaUPC" w:hAnsi="CordiaUPC" w:cs="CordiaUPC"/>
                <w:sz w:val="26"/>
                <w:szCs w:val="26"/>
                <w:cs/>
                <w:lang w:bidi="th-TH"/>
              </w:rPr>
              <w:t>178</w:t>
            </w:r>
          </w:p>
        </w:tc>
        <w:tc>
          <w:tcPr>
            <w:tcW w:w="180" w:type="dxa"/>
            <w:vAlign w:val="bottom"/>
          </w:tcPr>
          <w:p w14:paraId="041FFCCA" w14:textId="77777777" w:rsidR="00665237" w:rsidRPr="00CA4442" w:rsidRDefault="00665237" w:rsidP="0066523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A31927F" w14:textId="5DD00A7B"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rPr>
              <w:t>33</w:t>
            </w:r>
            <w:r>
              <w:rPr>
                <w:rFonts w:ascii="CordiaUPC" w:hAnsi="CordiaUPC" w:cs="CordiaUPC"/>
                <w:sz w:val="26"/>
                <w:szCs w:val="26"/>
              </w:rPr>
              <w:t>,</w:t>
            </w:r>
            <w:r w:rsidRPr="003E48ED">
              <w:rPr>
                <w:rFonts w:ascii="CordiaUPC" w:hAnsi="CordiaUPC" w:cs="CordiaUPC"/>
                <w:sz w:val="26"/>
                <w:szCs w:val="26"/>
              </w:rPr>
              <w:t>795</w:t>
            </w:r>
          </w:p>
        </w:tc>
        <w:tc>
          <w:tcPr>
            <w:tcW w:w="180" w:type="dxa"/>
            <w:vAlign w:val="bottom"/>
          </w:tcPr>
          <w:p w14:paraId="3ACDE60F"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7FF91B6" w14:textId="112F0679"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rPr>
              <w:t>4</w:t>
            </w:r>
            <w:r>
              <w:rPr>
                <w:rFonts w:ascii="CordiaUPC" w:hAnsi="CordiaUPC" w:cs="CordiaUPC"/>
                <w:sz w:val="26"/>
                <w:szCs w:val="26"/>
              </w:rPr>
              <w:t>,</w:t>
            </w:r>
            <w:r w:rsidRPr="003E48ED">
              <w:rPr>
                <w:rFonts w:ascii="CordiaUPC" w:hAnsi="CordiaUPC" w:cs="CordiaUPC"/>
                <w:sz w:val="26"/>
                <w:szCs w:val="26"/>
              </w:rPr>
              <w:t>943</w:t>
            </w:r>
          </w:p>
        </w:tc>
        <w:tc>
          <w:tcPr>
            <w:tcW w:w="180" w:type="dxa"/>
            <w:vAlign w:val="bottom"/>
          </w:tcPr>
          <w:p w14:paraId="7285B8CC"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F0F6778" w14:textId="5418181D"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E48ED">
              <w:rPr>
                <w:rFonts w:ascii="CordiaUPC" w:hAnsi="CordiaUPC" w:cs="CordiaUPC"/>
                <w:sz w:val="26"/>
                <w:szCs w:val="26"/>
              </w:rPr>
              <w:t>404</w:t>
            </w:r>
            <w:r>
              <w:rPr>
                <w:rFonts w:ascii="CordiaUPC" w:hAnsi="CordiaUPC" w:cs="CordiaUPC"/>
                <w:sz w:val="26"/>
                <w:szCs w:val="26"/>
              </w:rPr>
              <w:t>)</w:t>
            </w:r>
          </w:p>
        </w:tc>
        <w:tc>
          <w:tcPr>
            <w:tcW w:w="180" w:type="dxa"/>
            <w:vAlign w:val="bottom"/>
          </w:tcPr>
          <w:p w14:paraId="5D0115B9"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DAB3DB7" w14:textId="3B61E74D"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rPr>
              <w:t>52</w:t>
            </w:r>
            <w:r>
              <w:rPr>
                <w:rFonts w:ascii="CordiaUPC" w:hAnsi="CordiaUPC" w:cs="CordiaUPC"/>
                <w:sz w:val="26"/>
                <w:szCs w:val="26"/>
              </w:rPr>
              <w:t>,</w:t>
            </w:r>
            <w:r w:rsidRPr="003E48ED">
              <w:rPr>
                <w:rFonts w:ascii="CordiaUPC" w:hAnsi="CordiaUPC" w:cs="CordiaUPC"/>
                <w:sz w:val="26"/>
                <w:szCs w:val="26"/>
              </w:rPr>
              <w:t>512</w:t>
            </w:r>
          </w:p>
        </w:tc>
      </w:tr>
      <w:tr w:rsidR="00665237" w:rsidRPr="00CA4442" w14:paraId="2F265A94" w14:textId="77777777" w:rsidTr="006572CA">
        <w:trPr>
          <w:cantSplit/>
        </w:trPr>
        <w:tc>
          <w:tcPr>
            <w:tcW w:w="3060" w:type="dxa"/>
            <w:vAlign w:val="bottom"/>
          </w:tcPr>
          <w:p w14:paraId="191CA232" w14:textId="77777777" w:rsidR="00665237" w:rsidRPr="00451EED" w:rsidRDefault="00665237" w:rsidP="0066523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A870A23" w14:textId="35F35BDA"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E48ED">
              <w:rPr>
                <w:rFonts w:ascii="CordiaUPC" w:hAnsi="CordiaUPC" w:cs="CordiaUPC"/>
                <w:sz w:val="26"/>
                <w:szCs w:val="26"/>
              </w:rPr>
              <w:t>2</w:t>
            </w:r>
            <w:r>
              <w:rPr>
                <w:rFonts w:ascii="CordiaUPC" w:hAnsi="CordiaUPC" w:cs="CordiaUPC"/>
                <w:sz w:val="26"/>
                <w:szCs w:val="26"/>
              </w:rPr>
              <w:t>,</w:t>
            </w:r>
            <w:r w:rsidRPr="003E48ED">
              <w:rPr>
                <w:rFonts w:ascii="CordiaUPC" w:hAnsi="CordiaUPC" w:cs="CordiaUPC"/>
                <w:sz w:val="26"/>
                <w:szCs w:val="26"/>
              </w:rPr>
              <w:t>293</w:t>
            </w:r>
            <w:r>
              <w:rPr>
                <w:rFonts w:ascii="CordiaUPC" w:hAnsi="CordiaUPC" w:cs="CordiaUPC"/>
                <w:sz w:val="26"/>
                <w:szCs w:val="26"/>
              </w:rPr>
              <w:t>)</w:t>
            </w:r>
          </w:p>
        </w:tc>
        <w:tc>
          <w:tcPr>
            <w:tcW w:w="180" w:type="dxa"/>
            <w:vAlign w:val="bottom"/>
          </w:tcPr>
          <w:p w14:paraId="299CE6D7" w14:textId="77777777" w:rsidR="00665237" w:rsidRPr="00CA4442" w:rsidRDefault="00665237" w:rsidP="0066523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3507EFB" w14:textId="54177CBB"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E48ED">
              <w:rPr>
                <w:rFonts w:ascii="CordiaUPC" w:hAnsi="CordiaUPC" w:cs="CordiaUPC"/>
                <w:sz w:val="26"/>
                <w:szCs w:val="26"/>
              </w:rPr>
              <w:t>8</w:t>
            </w:r>
            <w:r>
              <w:rPr>
                <w:rFonts w:ascii="CordiaUPC" w:hAnsi="CordiaUPC" w:cs="CordiaUPC"/>
                <w:sz w:val="26"/>
                <w:szCs w:val="26"/>
              </w:rPr>
              <w:t>,</w:t>
            </w:r>
            <w:r w:rsidRPr="003E48ED">
              <w:rPr>
                <w:rFonts w:ascii="CordiaUPC" w:hAnsi="CordiaUPC" w:cs="CordiaUPC"/>
                <w:sz w:val="26"/>
                <w:szCs w:val="26"/>
              </w:rPr>
              <w:t>729</w:t>
            </w:r>
            <w:r>
              <w:rPr>
                <w:rFonts w:ascii="CordiaUPC" w:hAnsi="CordiaUPC" w:cs="CordiaUPC"/>
                <w:sz w:val="26"/>
                <w:szCs w:val="26"/>
              </w:rPr>
              <w:t>)</w:t>
            </w:r>
          </w:p>
        </w:tc>
        <w:tc>
          <w:tcPr>
            <w:tcW w:w="180" w:type="dxa"/>
            <w:vAlign w:val="bottom"/>
          </w:tcPr>
          <w:p w14:paraId="4224117D"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CBFCBFD" w14:textId="2418F72A"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E48ED">
              <w:rPr>
                <w:rFonts w:ascii="CordiaUPC" w:hAnsi="CordiaUPC" w:cs="CordiaUPC"/>
                <w:sz w:val="26"/>
                <w:szCs w:val="26"/>
              </w:rPr>
              <w:t>11</w:t>
            </w:r>
            <w:r>
              <w:rPr>
                <w:rFonts w:ascii="CordiaUPC" w:hAnsi="CordiaUPC" w:cs="CordiaUPC"/>
                <w:sz w:val="26"/>
                <w:szCs w:val="26"/>
              </w:rPr>
              <w:t>,</w:t>
            </w:r>
            <w:r w:rsidRPr="003E48ED">
              <w:rPr>
                <w:rFonts w:ascii="CordiaUPC" w:hAnsi="CordiaUPC" w:cs="CordiaUPC"/>
                <w:sz w:val="26"/>
                <w:szCs w:val="26"/>
              </w:rPr>
              <w:t>933</w:t>
            </w:r>
            <w:r>
              <w:rPr>
                <w:rFonts w:ascii="CordiaUPC" w:hAnsi="CordiaUPC" w:cs="CordiaUPC"/>
                <w:sz w:val="26"/>
                <w:szCs w:val="26"/>
              </w:rPr>
              <w:t>)</w:t>
            </w:r>
          </w:p>
        </w:tc>
        <w:tc>
          <w:tcPr>
            <w:tcW w:w="180" w:type="dxa"/>
            <w:vAlign w:val="bottom"/>
          </w:tcPr>
          <w:p w14:paraId="6501A91C"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BC18F49" w14:textId="6CCEC8F1"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rPr>
              <w:t>194</w:t>
            </w:r>
          </w:p>
        </w:tc>
        <w:tc>
          <w:tcPr>
            <w:tcW w:w="180" w:type="dxa"/>
            <w:vAlign w:val="bottom"/>
          </w:tcPr>
          <w:p w14:paraId="1BA29D84"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8819B0F" w14:textId="53FFB8B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E48ED">
              <w:rPr>
                <w:rFonts w:ascii="CordiaUPC" w:hAnsi="CordiaUPC" w:cs="CordiaUPC"/>
                <w:sz w:val="26"/>
                <w:szCs w:val="26"/>
              </w:rPr>
              <w:t>22</w:t>
            </w:r>
            <w:r>
              <w:rPr>
                <w:rFonts w:ascii="CordiaUPC" w:hAnsi="CordiaUPC" w:cs="CordiaUPC"/>
                <w:sz w:val="26"/>
                <w:szCs w:val="26"/>
              </w:rPr>
              <w:t>,</w:t>
            </w:r>
            <w:r w:rsidRPr="003E48ED">
              <w:rPr>
                <w:rFonts w:ascii="CordiaUPC" w:hAnsi="CordiaUPC" w:cs="CordiaUPC"/>
                <w:sz w:val="26"/>
                <w:szCs w:val="26"/>
              </w:rPr>
              <w:t>761</w:t>
            </w:r>
            <w:r>
              <w:rPr>
                <w:rFonts w:ascii="CordiaUPC" w:hAnsi="CordiaUPC" w:cs="CordiaUPC"/>
                <w:sz w:val="26"/>
                <w:szCs w:val="26"/>
              </w:rPr>
              <w:t>)</w:t>
            </w:r>
          </w:p>
        </w:tc>
      </w:tr>
      <w:tr w:rsidR="00665237" w:rsidRPr="00CA4442" w14:paraId="40F4824F" w14:textId="77777777" w:rsidTr="006572CA">
        <w:trPr>
          <w:cantSplit/>
        </w:trPr>
        <w:tc>
          <w:tcPr>
            <w:tcW w:w="3060" w:type="dxa"/>
            <w:vAlign w:val="bottom"/>
          </w:tcPr>
          <w:p w14:paraId="6D6DA838" w14:textId="11DCFFC6" w:rsidR="00665237" w:rsidRPr="00451EED" w:rsidRDefault="00665237" w:rsidP="00665237">
            <w:pPr>
              <w:spacing w:line="240" w:lineRule="exact"/>
              <w:ind w:left="142" w:right="-79" w:hanging="142"/>
              <w:rPr>
                <w:rFonts w:ascii="CordiaUPC" w:eastAsia="Times New Roman" w:hAnsi="CordiaUPC" w:cs="CordiaUPC"/>
                <w:spacing w:val="-4"/>
                <w:sz w:val="26"/>
                <w:szCs w:val="26"/>
                <w:cs/>
                <w:lang w:bidi="th-TH"/>
              </w:rPr>
            </w:pPr>
            <w:r w:rsidRPr="00451EED">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22DB5EFC" w14:textId="145E255E"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rPr>
              <w:t>11</w:t>
            </w:r>
            <w:r>
              <w:rPr>
                <w:rFonts w:ascii="CordiaUPC" w:hAnsi="CordiaUPC" w:cs="CordiaUPC"/>
                <w:sz w:val="26"/>
                <w:szCs w:val="26"/>
              </w:rPr>
              <w:t>,</w:t>
            </w:r>
            <w:r w:rsidRPr="003E48ED">
              <w:rPr>
                <w:rFonts w:ascii="CordiaUPC" w:hAnsi="CordiaUPC" w:cs="CordiaUPC"/>
                <w:sz w:val="26"/>
                <w:szCs w:val="26"/>
              </w:rPr>
              <w:t>885</w:t>
            </w:r>
          </w:p>
        </w:tc>
        <w:tc>
          <w:tcPr>
            <w:tcW w:w="180" w:type="dxa"/>
            <w:vAlign w:val="bottom"/>
          </w:tcPr>
          <w:p w14:paraId="54D7C017" w14:textId="77777777" w:rsidR="00665237" w:rsidRPr="00CA4442" w:rsidRDefault="00665237" w:rsidP="0066523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3F10453" w14:textId="7ACC354D"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rPr>
              <w:t>25</w:t>
            </w:r>
            <w:r>
              <w:rPr>
                <w:rFonts w:ascii="CordiaUPC" w:hAnsi="CordiaUPC" w:cs="CordiaUPC"/>
                <w:sz w:val="26"/>
                <w:szCs w:val="26"/>
              </w:rPr>
              <w:t>,</w:t>
            </w:r>
            <w:r w:rsidRPr="003E48ED">
              <w:rPr>
                <w:rFonts w:ascii="CordiaUPC" w:hAnsi="CordiaUPC" w:cs="CordiaUPC"/>
                <w:sz w:val="26"/>
                <w:szCs w:val="26"/>
              </w:rPr>
              <w:t>066</w:t>
            </w:r>
          </w:p>
        </w:tc>
        <w:tc>
          <w:tcPr>
            <w:tcW w:w="180" w:type="dxa"/>
            <w:vAlign w:val="bottom"/>
          </w:tcPr>
          <w:p w14:paraId="003FD96B"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C849BB0" w14:textId="0725C6FC"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E48ED">
              <w:rPr>
                <w:rFonts w:ascii="CordiaUPC" w:hAnsi="CordiaUPC" w:cs="CordiaUPC"/>
                <w:sz w:val="26"/>
                <w:szCs w:val="26"/>
              </w:rPr>
              <w:t>6</w:t>
            </w:r>
            <w:r>
              <w:rPr>
                <w:rFonts w:ascii="CordiaUPC" w:hAnsi="CordiaUPC" w:cs="CordiaUPC"/>
                <w:sz w:val="26"/>
                <w:szCs w:val="26"/>
              </w:rPr>
              <w:t>,</w:t>
            </w:r>
            <w:r w:rsidRPr="003E48ED">
              <w:rPr>
                <w:rFonts w:ascii="CordiaUPC" w:hAnsi="CordiaUPC" w:cs="CordiaUPC"/>
                <w:sz w:val="26"/>
                <w:szCs w:val="26"/>
              </w:rPr>
              <w:t>990</w:t>
            </w:r>
            <w:r>
              <w:rPr>
                <w:rFonts w:ascii="CordiaUPC" w:hAnsi="CordiaUPC" w:cs="CordiaUPC"/>
                <w:sz w:val="26"/>
                <w:szCs w:val="26"/>
              </w:rPr>
              <w:t>)</w:t>
            </w:r>
          </w:p>
        </w:tc>
        <w:tc>
          <w:tcPr>
            <w:tcW w:w="180" w:type="dxa"/>
            <w:vAlign w:val="bottom"/>
          </w:tcPr>
          <w:p w14:paraId="76558328"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995840D" w14:textId="4F4F5656"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(210)</w:t>
            </w:r>
          </w:p>
        </w:tc>
        <w:tc>
          <w:tcPr>
            <w:tcW w:w="180" w:type="dxa"/>
            <w:vAlign w:val="bottom"/>
          </w:tcPr>
          <w:p w14:paraId="07F7BD91"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6302B28" w14:textId="31B00233" w:rsidR="00665237" w:rsidRPr="00CA4442" w:rsidRDefault="00665237" w:rsidP="00665237">
            <w:pPr>
              <w:tabs>
                <w:tab w:val="decimal" w:pos="798"/>
              </w:tabs>
              <w:spacing w:line="240" w:lineRule="exact"/>
              <w:ind w:right="-79"/>
              <w:rPr>
                <w:rFonts w:ascii="CordiaUPC" w:eastAsia="Times New Roman" w:hAnsi="CordiaUPC" w:cs="CordiaUPC"/>
                <w:sz w:val="26"/>
                <w:szCs w:val="26"/>
                <w:lang w:val="en-US" w:bidi="th-TH"/>
              </w:rPr>
            </w:pPr>
            <w:r w:rsidRPr="003E48ED">
              <w:rPr>
                <w:rFonts w:ascii="CordiaUPC" w:hAnsi="CordiaUPC" w:cs="CordiaUPC"/>
                <w:sz w:val="26"/>
                <w:szCs w:val="26"/>
              </w:rPr>
              <w:t>29</w:t>
            </w:r>
            <w:r>
              <w:rPr>
                <w:rFonts w:ascii="CordiaUPC" w:hAnsi="CordiaUPC" w:cs="CordiaUPC"/>
                <w:sz w:val="26"/>
                <w:szCs w:val="26"/>
              </w:rPr>
              <w:t>,</w:t>
            </w:r>
            <w:r w:rsidRPr="003E48ED">
              <w:rPr>
                <w:rFonts w:ascii="CordiaUPC" w:hAnsi="CordiaUPC" w:cs="CordiaUPC"/>
                <w:sz w:val="26"/>
                <w:szCs w:val="26"/>
              </w:rPr>
              <w:t>751</w:t>
            </w:r>
          </w:p>
        </w:tc>
      </w:tr>
      <w:tr w:rsidR="00665237" w:rsidRPr="00CA4442" w14:paraId="2C1CD962" w14:textId="77777777" w:rsidTr="006572CA">
        <w:trPr>
          <w:cantSplit/>
        </w:trPr>
        <w:tc>
          <w:tcPr>
            <w:tcW w:w="3060" w:type="dxa"/>
            <w:vAlign w:val="bottom"/>
          </w:tcPr>
          <w:p w14:paraId="7F37F64C" w14:textId="77777777" w:rsidR="00665237" w:rsidRPr="00451EED" w:rsidRDefault="00665237" w:rsidP="00665237">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20F0CD81"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1088622" w14:textId="77777777" w:rsidR="00665237" w:rsidRPr="00CA4442" w:rsidRDefault="00665237" w:rsidP="00665237">
            <w:pPr>
              <w:spacing w:line="240" w:lineRule="exact"/>
              <w:rPr>
                <w:rFonts w:ascii="CordiaUPC" w:eastAsia="Times New Roman" w:hAnsi="CordiaUPC" w:cs="CordiaUPC"/>
                <w:sz w:val="26"/>
                <w:szCs w:val="26"/>
              </w:rPr>
            </w:pPr>
          </w:p>
        </w:tc>
        <w:tc>
          <w:tcPr>
            <w:tcW w:w="1089" w:type="dxa"/>
            <w:vAlign w:val="bottom"/>
          </w:tcPr>
          <w:p w14:paraId="4F0EB000" w14:textId="77777777" w:rsidR="00665237" w:rsidRPr="00CA4442" w:rsidRDefault="00665237" w:rsidP="0066523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182CE30"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122CC748" w14:textId="77777777" w:rsidR="00665237" w:rsidRPr="00CA4442" w:rsidRDefault="00665237" w:rsidP="00665237">
            <w:pPr>
              <w:tabs>
                <w:tab w:val="decimal" w:pos="910"/>
              </w:tabs>
              <w:spacing w:line="240" w:lineRule="exact"/>
              <w:rPr>
                <w:rFonts w:ascii="CordiaUPC" w:eastAsia="Times New Roman" w:hAnsi="CordiaUPC" w:cs="CordiaUPC"/>
                <w:sz w:val="26"/>
                <w:szCs w:val="26"/>
              </w:rPr>
            </w:pPr>
          </w:p>
        </w:tc>
        <w:tc>
          <w:tcPr>
            <w:tcW w:w="180" w:type="dxa"/>
            <w:vAlign w:val="bottom"/>
          </w:tcPr>
          <w:p w14:paraId="5AE5BF57"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3AEA5C10" w14:textId="77777777" w:rsidR="00665237" w:rsidRPr="00CA4442" w:rsidRDefault="00665237" w:rsidP="00665237">
            <w:pPr>
              <w:tabs>
                <w:tab w:val="decimal" w:pos="767"/>
              </w:tabs>
              <w:spacing w:line="240" w:lineRule="exact"/>
              <w:rPr>
                <w:rFonts w:ascii="CordiaUPC" w:eastAsia="Times New Roman" w:hAnsi="CordiaUPC" w:cs="CordiaUPC"/>
                <w:sz w:val="26"/>
                <w:szCs w:val="26"/>
              </w:rPr>
            </w:pPr>
          </w:p>
        </w:tc>
        <w:tc>
          <w:tcPr>
            <w:tcW w:w="180" w:type="dxa"/>
            <w:vAlign w:val="bottom"/>
          </w:tcPr>
          <w:p w14:paraId="4BDA9FBD" w14:textId="77777777" w:rsidR="00665237" w:rsidRPr="00CA4442" w:rsidRDefault="00665237" w:rsidP="00665237">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D2EEBE8" w14:textId="48513A04" w:rsidR="00665237" w:rsidRPr="00CA4442" w:rsidRDefault="00665237" w:rsidP="00665237">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3E48ED">
              <w:rPr>
                <w:rFonts w:ascii="CordiaUPC" w:hAnsi="CordiaUPC" w:cs="CordiaUPC"/>
                <w:sz w:val="26"/>
                <w:szCs w:val="26"/>
              </w:rPr>
              <w:t>12</w:t>
            </w:r>
            <w:r>
              <w:rPr>
                <w:rFonts w:ascii="CordiaUPC" w:hAnsi="CordiaUPC" w:cs="CordiaUPC"/>
                <w:sz w:val="26"/>
                <w:szCs w:val="26"/>
              </w:rPr>
              <w:t>,</w:t>
            </w:r>
            <w:r w:rsidRPr="003E48ED">
              <w:rPr>
                <w:rFonts w:ascii="CordiaUPC" w:hAnsi="CordiaUPC" w:cs="CordiaUPC"/>
                <w:sz w:val="26"/>
                <w:szCs w:val="26"/>
              </w:rPr>
              <w:t>939</w:t>
            </w:r>
            <w:r>
              <w:rPr>
                <w:rFonts w:ascii="CordiaUPC" w:hAnsi="CordiaUPC" w:cs="CordiaUPC"/>
                <w:sz w:val="26"/>
                <w:szCs w:val="26"/>
              </w:rPr>
              <w:t>)</w:t>
            </w:r>
          </w:p>
        </w:tc>
      </w:tr>
      <w:tr w:rsidR="00665237" w:rsidRPr="00CA4442" w14:paraId="7FFAB041" w14:textId="77777777" w:rsidTr="006572CA">
        <w:trPr>
          <w:cantSplit/>
        </w:trPr>
        <w:tc>
          <w:tcPr>
            <w:tcW w:w="3060" w:type="dxa"/>
            <w:vAlign w:val="bottom"/>
          </w:tcPr>
          <w:p w14:paraId="69CC3D9F" w14:textId="77777777" w:rsidR="00665237" w:rsidRPr="00451EED" w:rsidRDefault="00665237" w:rsidP="0066523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5B64DF5E"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7D9F47C" w14:textId="77777777" w:rsidR="00665237" w:rsidRPr="00CA4442" w:rsidRDefault="00665237" w:rsidP="00665237">
            <w:pPr>
              <w:spacing w:line="240" w:lineRule="exact"/>
              <w:rPr>
                <w:rFonts w:ascii="CordiaUPC" w:eastAsia="Times New Roman" w:hAnsi="CordiaUPC" w:cs="CordiaUPC"/>
                <w:sz w:val="26"/>
                <w:szCs w:val="26"/>
              </w:rPr>
            </w:pPr>
          </w:p>
        </w:tc>
        <w:tc>
          <w:tcPr>
            <w:tcW w:w="1089" w:type="dxa"/>
            <w:vAlign w:val="bottom"/>
          </w:tcPr>
          <w:p w14:paraId="0F852300" w14:textId="77777777" w:rsidR="00665237" w:rsidRPr="00CA4442" w:rsidRDefault="00665237" w:rsidP="0066523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19C6456"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67C1E698" w14:textId="77777777" w:rsidR="00665237" w:rsidRPr="00CA4442" w:rsidRDefault="00665237" w:rsidP="00665237">
            <w:pPr>
              <w:tabs>
                <w:tab w:val="decimal" w:pos="910"/>
              </w:tabs>
              <w:spacing w:line="240" w:lineRule="exact"/>
              <w:rPr>
                <w:rFonts w:ascii="CordiaUPC" w:eastAsia="Times New Roman" w:hAnsi="CordiaUPC" w:cs="CordiaUPC"/>
                <w:sz w:val="26"/>
                <w:szCs w:val="26"/>
              </w:rPr>
            </w:pPr>
          </w:p>
        </w:tc>
        <w:tc>
          <w:tcPr>
            <w:tcW w:w="180" w:type="dxa"/>
            <w:vAlign w:val="bottom"/>
          </w:tcPr>
          <w:p w14:paraId="14B84DA2"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7D86FAD1" w14:textId="77777777" w:rsidR="00665237" w:rsidRPr="00CA4442" w:rsidRDefault="00665237" w:rsidP="00665237">
            <w:pPr>
              <w:tabs>
                <w:tab w:val="decimal" w:pos="767"/>
              </w:tabs>
              <w:spacing w:line="240" w:lineRule="exact"/>
              <w:rPr>
                <w:rFonts w:ascii="CordiaUPC" w:eastAsia="Times New Roman" w:hAnsi="CordiaUPC" w:cs="CordiaUPC"/>
                <w:sz w:val="26"/>
                <w:szCs w:val="26"/>
              </w:rPr>
            </w:pPr>
          </w:p>
        </w:tc>
        <w:tc>
          <w:tcPr>
            <w:tcW w:w="180" w:type="dxa"/>
            <w:vAlign w:val="bottom"/>
          </w:tcPr>
          <w:p w14:paraId="3E512241" w14:textId="77777777" w:rsidR="00665237" w:rsidRPr="00CA4442" w:rsidRDefault="00665237" w:rsidP="00665237">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499BFB0B" w14:textId="6F2B7CF9" w:rsidR="00665237" w:rsidRPr="00CA4442" w:rsidRDefault="00665237" w:rsidP="00665237">
            <w:pPr>
              <w:tabs>
                <w:tab w:val="decimal" w:pos="819"/>
              </w:tabs>
              <w:spacing w:line="240" w:lineRule="exact"/>
              <w:ind w:right="-79"/>
              <w:rPr>
                <w:rFonts w:ascii="CordiaUPC" w:eastAsia="Times New Roman" w:hAnsi="CordiaUPC" w:cs="CordiaUPC"/>
                <w:b/>
                <w:bCs/>
                <w:sz w:val="26"/>
                <w:szCs w:val="26"/>
              </w:rPr>
            </w:pPr>
            <w:r w:rsidRPr="003E48ED">
              <w:rPr>
                <w:rFonts w:ascii="CordiaUPC" w:hAnsi="CordiaUPC" w:cs="CordiaUPC"/>
                <w:b/>
                <w:bCs/>
                <w:sz w:val="26"/>
                <w:szCs w:val="26"/>
              </w:rPr>
              <w:t>16</w:t>
            </w:r>
            <w:r>
              <w:rPr>
                <w:rFonts w:ascii="CordiaUPC" w:hAnsi="CordiaUPC" w:cs="CordiaUPC"/>
                <w:b/>
                <w:bCs/>
                <w:sz w:val="26"/>
                <w:szCs w:val="26"/>
              </w:rPr>
              <w:t>,</w:t>
            </w:r>
            <w:r w:rsidRPr="003E48ED">
              <w:rPr>
                <w:rFonts w:ascii="CordiaUPC" w:hAnsi="CordiaUPC" w:cs="CordiaUPC"/>
                <w:b/>
                <w:bCs/>
                <w:sz w:val="26"/>
                <w:szCs w:val="26"/>
              </w:rPr>
              <w:t>812</w:t>
            </w:r>
          </w:p>
        </w:tc>
      </w:tr>
      <w:tr w:rsidR="00665237" w:rsidRPr="00CA4442" w14:paraId="527D0727" w14:textId="77777777" w:rsidTr="006572CA">
        <w:trPr>
          <w:cantSplit/>
        </w:trPr>
        <w:tc>
          <w:tcPr>
            <w:tcW w:w="3060" w:type="dxa"/>
            <w:vAlign w:val="bottom"/>
          </w:tcPr>
          <w:p w14:paraId="4F48B6F5" w14:textId="77777777" w:rsidR="00665237" w:rsidRPr="00451EED" w:rsidRDefault="00665237" w:rsidP="00665237">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339FACE5"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FB8A982" w14:textId="77777777" w:rsidR="00665237" w:rsidRPr="00CA4442" w:rsidRDefault="00665237" w:rsidP="00665237">
            <w:pPr>
              <w:spacing w:line="240" w:lineRule="exact"/>
              <w:rPr>
                <w:rFonts w:ascii="CordiaUPC" w:eastAsia="Times New Roman" w:hAnsi="CordiaUPC" w:cs="CordiaUPC"/>
                <w:sz w:val="26"/>
                <w:szCs w:val="26"/>
              </w:rPr>
            </w:pPr>
          </w:p>
        </w:tc>
        <w:tc>
          <w:tcPr>
            <w:tcW w:w="1089" w:type="dxa"/>
            <w:vAlign w:val="bottom"/>
          </w:tcPr>
          <w:p w14:paraId="3A4B8B50" w14:textId="77777777" w:rsidR="00665237" w:rsidRPr="00CA4442" w:rsidRDefault="00665237" w:rsidP="0066523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F2C408B"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5FB51572" w14:textId="77777777" w:rsidR="00665237" w:rsidRPr="00CA4442" w:rsidRDefault="00665237" w:rsidP="00665237">
            <w:pPr>
              <w:tabs>
                <w:tab w:val="decimal" w:pos="910"/>
              </w:tabs>
              <w:spacing w:line="240" w:lineRule="exact"/>
              <w:rPr>
                <w:rFonts w:ascii="CordiaUPC" w:eastAsia="Times New Roman" w:hAnsi="CordiaUPC" w:cs="CordiaUPC"/>
                <w:sz w:val="26"/>
                <w:szCs w:val="26"/>
              </w:rPr>
            </w:pPr>
          </w:p>
        </w:tc>
        <w:tc>
          <w:tcPr>
            <w:tcW w:w="180" w:type="dxa"/>
            <w:vAlign w:val="bottom"/>
          </w:tcPr>
          <w:p w14:paraId="4104A77B"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6A99F731" w14:textId="77777777" w:rsidR="00665237" w:rsidRPr="00CA4442" w:rsidRDefault="00665237" w:rsidP="00665237">
            <w:pPr>
              <w:tabs>
                <w:tab w:val="decimal" w:pos="767"/>
              </w:tabs>
              <w:spacing w:line="240" w:lineRule="exact"/>
              <w:rPr>
                <w:rFonts w:ascii="CordiaUPC" w:eastAsia="Times New Roman" w:hAnsi="CordiaUPC" w:cs="CordiaUPC"/>
                <w:sz w:val="26"/>
                <w:szCs w:val="26"/>
              </w:rPr>
            </w:pPr>
          </w:p>
        </w:tc>
        <w:tc>
          <w:tcPr>
            <w:tcW w:w="180" w:type="dxa"/>
            <w:vAlign w:val="bottom"/>
          </w:tcPr>
          <w:p w14:paraId="2FAD0704" w14:textId="77777777" w:rsidR="00665237" w:rsidRPr="00CA4442" w:rsidRDefault="00665237" w:rsidP="00665237">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BF2F3BB" w14:textId="72664E45" w:rsidR="00665237" w:rsidRPr="00CA4442" w:rsidRDefault="00665237" w:rsidP="00665237">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3E48ED">
              <w:rPr>
                <w:rFonts w:ascii="CordiaUPC" w:hAnsi="CordiaUPC" w:cs="CordiaUPC"/>
                <w:sz w:val="26"/>
                <w:szCs w:val="26"/>
              </w:rPr>
              <w:t>3</w:t>
            </w:r>
            <w:r>
              <w:rPr>
                <w:rFonts w:ascii="CordiaUPC" w:hAnsi="CordiaUPC" w:cs="CordiaUPC"/>
                <w:sz w:val="26"/>
                <w:szCs w:val="26"/>
              </w:rPr>
              <w:t>,</w:t>
            </w:r>
            <w:r w:rsidRPr="003E48ED">
              <w:rPr>
                <w:rFonts w:ascii="CordiaUPC" w:hAnsi="CordiaUPC" w:cs="CordiaUPC"/>
                <w:sz w:val="26"/>
                <w:szCs w:val="26"/>
              </w:rPr>
              <w:t>216</w:t>
            </w:r>
            <w:r>
              <w:rPr>
                <w:rFonts w:ascii="CordiaUPC" w:hAnsi="CordiaUPC" w:cs="CordiaUPC"/>
                <w:sz w:val="26"/>
                <w:szCs w:val="26"/>
              </w:rPr>
              <w:t>)</w:t>
            </w:r>
          </w:p>
        </w:tc>
      </w:tr>
      <w:tr w:rsidR="00665237" w:rsidRPr="00CA4442" w14:paraId="31615BBB" w14:textId="77777777">
        <w:trPr>
          <w:cantSplit/>
        </w:trPr>
        <w:tc>
          <w:tcPr>
            <w:tcW w:w="3060" w:type="dxa"/>
            <w:vAlign w:val="bottom"/>
          </w:tcPr>
          <w:p w14:paraId="2188422E" w14:textId="77777777" w:rsidR="00665237" w:rsidRPr="00451EED" w:rsidRDefault="00665237" w:rsidP="0066523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035F9E7B" w14:textId="77777777" w:rsidR="00665237" w:rsidRPr="00CA4442" w:rsidRDefault="00665237" w:rsidP="0066523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64F77E7" w14:textId="77777777" w:rsidR="00665237" w:rsidRPr="00CA4442" w:rsidRDefault="00665237" w:rsidP="00665237">
            <w:pPr>
              <w:spacing w:line="240" w:lineRule="exact"/>
              <w:rPr>
                <w:rFonts w:ascii="CordiaUPC" w:eastAsia="Times New Roman" w:hAnsi="CordiaUPC" w:cs="CordiaUPC"/>
                <w:sz w:val="26"/>
                <w:szCs w:val="26"/>
              </w:rPr>
            </w:pPr>
          </w:p>
        </w:tc>
        <w:tc>
          <w:tcPr>
            <w:tcW w:w="1089" w:type="dxa"/>
            <w:vAlign w:val="bottom"/>
          </w:tcPr>
          <w:p w14:paraId="31B79AA2" w14:textId="77777777" w:rsidR="00665237" w:rsidRPr="00CA4442" w:rsidRDefault="00665237" w:rsidP="0066523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BB3F7CA"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7235F066" w14:textId="77777777" w:rsidR="00665237" w:rsidRPr="00CA4442" w:rsidRDefault="00665237" w:rsidP="00665237">
            <w:pPr>
              <w:tabs>
                <w:tab w:val="decimal" w:pos="910"/>
              </w:tabs>
              <w:spacing w:line="240" w:lineRule="exact"/>
              <w:rPr>
                <w:rFonts w:ascii="CordiaUPC" w:eastAsia="Times New Roman" w:hAnsi="CordiaUPC" w:cs="CordiaUPC"/>
                <w:sz w:val="26"/>
                <w:szCs w:val="26"/>
              </w:rPr>
            </w:pPr>
          </w:p>
        </w:tc>
        <w:tc>
          <w:tcPr>
            <w:tcW w:w="180" w:type="dxa"/>
            <w:vAlign w:val="bottom"/>
          </w:tcPr>
          <w:p w14:paraId="1A54682D" w14:textId="77777777" w:rsidR="00665237" w:rsidRPr="00CA4442" w:rsidRDefault="00665237" w:rsidP="00665237">
            <w:pPr>
              <w:spacing w:line="240" w:lineRule="exact"/>
              <w:rPr>
                <w:rFonts w:ascii="CordiaUPC" w:eastAsia="Times New Roman" w:hAnsi="CordiaUPC" w:cs="CordiaUPC"/>
                <w:sz w:val="26"/>
                <w:szCs w:val="26"/>
              </w:rPr>
            </w:pPr>
          </w:p>
        </w:tc>
        <w:tc>
          <w:tcPr>
            <w:tcW w:w="1170" w:type="dxa"/>
            <w:vAlign w:val="bottom"/>
          </w:tcPr>
          <w:p w14:paraId="332D4836" w14:textId="77777777" w:rsidR="00665237" w:rsidRPr="00CA4442" w:rsidRDefault="00665237" w:rsidP="00665237">
            <w:pPr>
              <w:tabs>
                <w:tab w:val="decimal" w:pos="767"/>
              </w:tabs>
              <w:spacing w:line="240" w:lineRule="exact"/>
              <w:rPr>
                <w:rFonts w:ascii="CordiaUPC" w:eastAsia="Times New Roman" w:hAnsi="CordiaUPC" w:cs="CordiaUPC"/>
                <w:sz w:val="26"/>
                <w:szCs w:val="26"/>
              </w:rPr>
            </w:pPr>
          </w:p>
        </w:tc>
        <w:tc>
          <w:tcPr>
            <w:tcW w:w="180" w:type="dxa"/>
            <w:vAlign w:val="bottom"/>
          </w:tcPr>
          <w:p w14:paraId="6B380C7E" w14:textId="77777777" w:rsidR="00665237" w:rsidRPr="00CA4442" w:rsidRDefault="00665237" w:rsidP="00665237">
            <w:pPr>
              <w:spacing w:line="240" w:lineRule="exact"/>
              <w:rPr>
                <w:rFonts w:ascii="CordiaUPC" w:eastAsia="Times New Roman" w:hAnsi="CordiaUPC" w:cs="CordiaUPC"/>
                <w:sz w:val="26"/>
                <w:szCs w:val="26"/>
              </w:rPr>
            </w:pPr>
          </w:p>
        </w:tc>
        <w:tc>
          <w:tcPr>
            <w:tcW w:w="1125" w:type="dxa"/>
            <w:tcBorders>
              <w:top w:val="single" w:sz="4" w:space="0" w:color="auto"/>
              <w:bottom w:val="double" w:sz="4" w:space="0" w:color="auto"/>
            </w:tcBorders>
          </w:tcPr>
          <w:p w14:paraId="6044258C" w14:textId="59D5A9F8" w:rsidR="00665237" w:rsidRPr="00CA4442" w:rsidRDefault="00665237" w:rsidP="00665237">
            <w:pPr>
              <w:tabs>
                <w:tab w:val="decimal" w:pos="819"/>
              </w:tabs>
              <w:spacing w:line="240" w:lineRule="exact"/>
              <w:ind w:right="-79"/>
              <w:rPr>
                <w:rFonts w:ascii="CordiaUPC" w:eastAsia="Times New Roman" w:hAnsi="CordiaUPC" w:cs="CordiaUPC"/>
                <w:b/>
                <w:bCs/>
                <w:sz w:val="26"/>
                <w:szCs w:val="26"/>
              </w:rPr>
            </w:pPr>
            <w:r w:rsidRPr="003E48ED">
              <w:rPr>
                <w:rFonts w:ascii="CordiaUPC" w:hAnsi="CordiaUPC" w:cs="CordiaUPC"/>
                <w:b/>
                <w:bCs/>
                <w:sz w:val="26"/>
                <w:szCs w:val="26"/>
              </w:rPr>
              <w:t>13</w:t>
            </w:r>
            <w:r>
              <w:rPr>
                <w:rFonts w:ascii="CordiaUPC" w:hAnsi="CordiaUPC" w:cs="CordiaUPC"/>
                <w:b/>
                <w:bCs/>
                <w:sz w:val="26"/>
                <w:szCs w:val="26"/>
              </w:rPr>
              <w:t>,</w:t>
            </w:r>
            <w:r w:rsidRPr="003E48ED">
              <w:rPr>
                <w:rFonts w:ascii="CordiaUPC" w:hAnsi="CordiaUPC" w:cs="CordiaUPC"/>
                <w:b/>
                <w:bCs/>
                <w:sz w:val="26"/>
                <w:szCs w:val="26"/>
              </w:rPr>
              <w:t>596</w:t>
            </w:r>
          </w:p>
        </w:tc>
      </w:tr>
    </w:tbl>
    <w:p w14:paraId="7AA5C8C1" w14:textId="71903FC0" w:rsidR="002D4BDE" w:rsidRDefault="002D4BDE" w:rsidP="00DC0724">
      <w:pPr>
        <w:spacing w:line="240" w:lineRule="exact"/>
        <w:ind w:left="547"/>
        <w:jc w:val="thaiDistribute"/>
        <w:rPr>
          <w:rFonts w:ascii="CordiaUPC" w:hAnsi="CordiaUPC" w:cs="CordiaUPC"/>
          <w:spacing w:val="-2"/>
          <w:sz w:val="26"/>
          <w:szCs w:val="26"/>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7519DF" w:rsidRPr="00451EED" w14:paraId="036415C9" w14:textId="77777777" w:rsidTr="006572CA">
        <w:trPr>
          <w:cantSplit/>
        </w:trPr>
        <w:tc>
          <w:tcPr>
            <w:tcW w:w="3060" w:type="dxa"/>
          </w:tcPr>
          <w:p w14:paraId="521D5811" w14:textId="20888412"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nine</w:t>
            </w:r>
            <w:r w:rsidRPr="00451EED">
              <w:rPr>
                <w:rFonts w:ascii="CordiaUPC" w:eastAsia="Times New Roman" w:hAnsi="CordiaUPC" w:cs="CordiaUPC" w:hint="cs"/>
                <w:b/>
                <w:bCs/>
                <w:i/>
                <w:iCs/>
                <w:sz w:val="26"/>
                <w:szCs w:val="26"/>
              </w:rPr>
              <w:t>-month period ended</w:t>
            </w:r>
          </w:p>
        </w:tc>
        <w:tc>
          <w:tcPr>
            <w:tcW w:w="6417" w:type="dxa"/>
            <w:gridSpan w:val="9"/>
            <w:vAlign w:val="bottom"/>
          </w:tcPr>
          <w:p w14:paraId="4AC85B51" w14:textId="77777777" w:rsidR="007519DF" w:rsidRPr="00451EED" w:rsidRDefault="007519DF" w:rsidP="006572CA">
            <w:pPr>
              <w:spacing w:line="240" w:lineRule="exact"/>
              <w:jc w:val="center"/>
              <w:rPr>
                <w:rFonts w:ascii="CordiaUPC" w:eastAsia="Times New Roman" w:hAnsi="CordiaUPC" w:cs="CordiaUPC"/>
                <w:b/>
                <w:sz w:val="26"/>
                <w:szCs w:val="26"/>
              </w:rPr>
            </w:pPr>
          </w:p>
        </w:tc>
      </w:tr>
      <w:tr w:rsidR="007519DF" w:rsidRPr="00451EED" w14:paraId="7F9E62AD" w14:textId="77777777" w:rsidTr="006572CA">
        <w:trPr>
          <w:cantSplit/>
        </w:trPr>
        <w:tc>
          <w:tcPr>
            <w:tcW w:w="3060" w:type="dxa"/>
          </w:tcPr>
          <w:p w14:paraId="31A46DF4" w14:textId="2529F1B4"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2</w:t>
            </w:r>
          </w:p>
        </w:tc>
        <w:tc>
          <w:tcPr>
            <w:tcW w:w="6417" w:type="dxa"/>
            <w:gridSpan w:val="9"/>
            <w:vAlign w:val="bottom"/>
          </w:tcPr>
          <w:p w14:paraId="0C1AEA62" w14:textId="77777777" w:rsidR="007519DF" w:rsidRPr="00451EED" w:rsidRDefault="007519DF"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7519DF" w:rsidRPr="00451EED" w14:paraId="1BE8ACC3" w14:textId="77777777" w:rsidTr="006572CA">
        <w:trPr>
          <w:cantSplit/>
        </w:trPr>
        <w:tc>
          <w:tcPr>
            <w:tcW w:w="3060" w:type="dxa"/>
          </w:tcPr>
          <w:p w14:paraId="7A3C8613" w14:textId="77777777" w:rsidR="007519DF" w:rsidRPr="00451EED" w:rsidDel="00F1172B" w:rsidRDefault="007519DF"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7EF07139" w14:textId="77777777" w:rsidR="007519DF" w:rsidRPr="00451EED" w:rsidRDefault="007519DF"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69348E51"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089" w:type="dxa"/>
            <w:vAlign w:val="bottom"/>
          </w:tcPr>
          <w:p w14:paraId="2044A7F3"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04EBC5AF"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70" w:type="dxa"/>
            <w:vAlign w:val="bottom"/>
          </w:tcPr>
          <w:p w14:paraId="640B8B16"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29E3B3E5" w14:textId="77777777" w:rsidR="007519DF" w:rsidRPr="00451EED" w:rsidRDefault="007519DF"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1F79170F"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03765D24"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25" w:type="dxa"/>
            <w:vAlign w:val="bottom"/>
          </w:tcPr>
          <w:p w14:paraId="6EDFD484"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7519DF" w:rsidRPr="00451EED" w14:paraId="0049336D" w14:textId="77777777" w:rsidTr="006572CA">
        <w:trPr>
          <w:cantSplit/>
        </w:trPr>
        <w:tc>
          <w:tcPr>
            <w:tcW w:w="3060" w:type="dxa"/>
          </w:tcPr>
          <w:p w14:paraId="48388264" w14:textId="77777777" w:rsidR="007519DF" w:rsidRPr="00451EED" w:rsidRDefault="007519DF"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3AEF1018" w14:textId="77777777" w:rsidR="007519DF" w:rsidRPr="00451EED" w:rsidRDefault="007519DF"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361884" w:rsidRPr="00CA4442" w14:paraId="42AF2455" w14:textId="77777777" w:rsidTr="006572CA">
        <w:trPr>
          <w:cantSplit/>
        </w:trPr>
        <w:tc>
          <w:tcPr>
            <w:tcW w:w="3060" w:type="dxa"/>
            <w:vAlign w:val="bottom"/>
          </w:tcPr>
          <w:p w14:paraId="134693BF"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159ED43E" w14:textId="7BEE2678"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9</w:t>
            </w:r>
            <w:r w:rsidRPr="00F751C8">
              <w:rPr>
                <w:rFonts w:ascii="CordiaUPC" w:hAnsi="CordiaUPC" w:cs="CordiaUPC"/>
                <w:sz w:val="26"/>
                <w:szCs w:val="26"/>
              </w:rPr>
              <w:t>,</w:t>
            </w:r>
            <w:r w:rsidRPr="00F751C8">
              <w:rPr>
                <w:rFonts w:ascii="CordiaUPC" w:hAnsi="CordiaUPC" w:cs="CordiaUPC"/>
                <w:sz w:val="26"/>
                <w:szCs w:val="26"/>
                <w:cs/>
              </w:rPr>
              <w:t>387</w:t>
            </w:r>
          </w:p>
        </w:tc>
        <w:tc>
          <w:tcPr>
            <w:tcW w:w="180" w:type="dxa"/>
            <w:vAlign w:val="bottom"/>
          </w:tcPr>
          <w:p w14:paraId="094105CE"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E886D1C" w14:textId="06B02058"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23</w:t>
            </w:r>
            <w:r w:rsidRPr="00F751C8">
              <w:rPr>
                <w:rFonts w:ascii="CordiaUPC" w:hAnsi="CordiaUPC" w:cs="CordiaUPC"/>
                <w:sz w:val="26"/>
                <w:szCs w:val="26"/>
              </w:rPr>
              <w:t>,</w:t>
            </w:r>
            <w:r w:rsidRPr="00F751C8">
              <w:rPr>
                <w:rFonts w:ascii="CordiaUPC" w:hAnsi="CordiaUPC" w:cs="CordiaUPC"/>
                <w:sz w:val="26"/>
                <w:szCs w:val="26"/>
                <w:cs/>
              </w:rPr>
              <w:t>619</w:t>
            </w:r>
          </w:p>
        </w:tc>
        <w:tc>
          <w:tcPr>
            <w:tcW w:w="180" w:type="dxa"/>
            <w:vAlign w:val="bottom"/>
          </w:tcPr>
          <w:p w14:paraId="72CE9CD2"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B632BE8" w14:textId="71F58B88"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4</w:t>
            </w:r>
            <w:r w:rsidRPr="00F751C8">
              <w:rPr>
                <w:rFonts w:ascii="CordiaUPC" w:hAnsi="CordiaUPC" w:cs="CordiaUPC"/>
                <w:sz w:val="26"/>
                <w:szCs w:val="26"/>
              </w:rPr>
              <w:t>,</w:t>
            </w:r>
            <w:r w:rsidRPr="00F751C8">
              <w:rPr>
                <w:rFonts w:ascii="CordiaUPC" w:hAnsi="CordiaUPC" w:cs="CordiaUPC"/>
                <w:sz w:val="26"/>
                <w:szCs w:val="26"/>
                <w:cs/>
              </w:rPr>
              <w:t>796</w:t>
            </w:r>
          </w:p>
        </w:tc>
        <w:tc>
          <w:tcPr>
            <w:tcW w:w="180" w:type="dxa"/>
            <w:vAlign w:val="bottom"/>
          </w:tcPr>
          <w:p w14:paraId="26985ACB"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DDFECCC" w14:textId="61FF47D0"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(11)</w:t>
            </w:r>
          </w:p>
        </w:tc>
        <w:tc>
          <w:tcPr>
            <w:tcW w:w="180" w:type="dxa"/>
            <w:vAlign w:val="bottom"/>
          </w:tcPr>
          <w:p w14:paraId="528C19C9"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3C61F64" w14:textId="66C87908"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37</w:t>
            </w:r>
            <w:r w:rsidRPr="00F751C8">
              <w:rPr>
                <w:rFonts w:ascii="CordiaUPC" w:hAnsi="CordiaUPC" w:cs="CordiaUPC"/>
                <w:sz w:val="26"/>
                <w:szCs w:val="26"/>
              </w:rPr>
              <w:t>,</w:t>
            </w:r>
            <w:r w:rsidRPr="00F751C8">
              <w:rPr>
                <w:rFonts w:ascii="CordiaUPC" w:hAnsi="CordiaUPC" w:cs="CordiaUPC"/>
                <w:sz w:val="26"/>
                <w:szCs w:val="26"/>
                <w:cs/>
              </w:rPr>
              <w:t>791</w:t>
            </w:r>
          </w:p>
        </w:tc>
      </w:tr>
      <w:tr w:rsidR="00361884" w:rsidRPr="00CA4442" w14:paraId="623CDC0A" w14:textId="77777777" w:rsidTr="006572CA">
        <w:trPr>
          <w:cantSplit/>
        </w:trPr>
        <w:tc>
          <w:tcPr>
            <w:tcW w:w="3060" w:type="dxa"/>
            <w:vAlign w:val="bottom"/>
          </w:tcPr>
          <w:p w14:paraId="5411A506"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43F4B058" w14:textId="06930B55"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3</w:t>
            </w:r>
            <w:r w:rsidRPr="00F751C8">
              <w:rPr>
                <w:rFonts w:ascii="CordiaUPC" w:hAnsi="CordiaUPC" w:cs="CordiaUPC"/>
                <w:sz w:val="26"/>
                <w:szCs w:val="26"/>
              </w:rPr>
              <w:t>,</w:t>
            </w:r>
            <w:r w:rsidRPr="00F751C8">
              <w:rPr>
                <w:rFonts w:ascii="CordiaUPC" w:hAnsi="CordiaUPC" w:cs="CordiaUPC"/>
                <w:sz w:val="26"/>
                <w:szCs w:val="26"/>
                <w:cs/>
              </w:rPr>
              <w:t>280</w:t>
            </w:r>
          </w:p>
        </w:tc>
        <w:tc>
          <w:tcPr>
            <w:tcW w:w="180" w:type="dxa"/>
            <w:vAlign w:val="bottom"/>
          </w:tcPr>
          <w:p w14:paraId="1D1DFFA8"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22E581C9" w14:textId="250124F6"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5</w:t>
            </w:r>
            <w:r w:rsidRPr="00F751C8">
              <w:rPr>
                <w:rFonts w:ascii="CordiaUPC" w:hAnsi="CordiaUPC" w:cs="CordiaUPC"/>
                <w:sz w:val="26"/>
                <w:szCs w:val="26"/>
              </w:rPr>
              <w:t>,</w:t>
            </w:r>
            <w:r w:rsidRPr="00F751C8">
              <w:rPr>
                <w:rFonts w:ascii="CordiaUPC" w:hAnsi="CordiaUPC" w:cs="CordiaUPC"/>
                <w:sz w:val="26"/>
                <w:szCs w:val="26"/>
                <w:cs/>
              </w:rPr>
              <w:t>915</w:t>
            </w:r>
          </w:p>
        </w:tc>
        <w:tc>
          <w:tcPr>
            <w:tcW w:w="180" w:type="dxa"/>
            <w:vAlign w:val="bottom"/>
          </w:tcPr>
          <w:p w14:paraId="59B0C6DF"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DCA4475" w14:textId="1A8EB28E"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w:t>
            </w:r>
            <w:r w:rsidRPr="00F751C8">
              <w:rPr>
                <w:rFonts w:ascii="CordiaUPC" w:hAnsi="CordiaUPC" w:cs="CordiaUPC"/>
                <w:sz w:val="26"/>
                <w:szCs w:val="26"/>
              </w:rPr>
              <w:t>,</w:t>
            </w:r>
            <w:r w:rsidRPr="00F751C8">
              <w:rPr>
                <w:rFonts w:ascii="CordiaUPC" w:hAnsi="CordiaUPC" w:cs="CordiaUPC"/>
                <w:sz w:val="26"/>
                <w:szCs w:val="26"/>
                <w:cs/>
              </w:rPr>
              <w:t>226</w:t>
            </w:r>
          </w:p>
        </w:tc>
        <w:tc>
          <w:tcPr>
            <w:tcW w:w="180" w:type="dxa"/>
            <w:vAlign w:val="bottom"/>
          </w:tcPr>
          <w:p w14:paraId="03B1287B"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E6AA06B" w14:textId="054ACF66"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(204)</w:t>
            </w:r>
          </w:p>
        </w:tc>
        <w:tc>
          <w:tcPr>
            <w:tcW w:w="180" w:type="dxa"/>
            <w:vAlign w:val="bottom"/>
          </w:tcPr>
          <w:p w14:paraId="1B990962"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5909A647" w14:textId="701DBC3F"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10</w:t>
            </w:r>
            <w:r w:rsidRPr="00F751C8">
              <w:rPr>
                <w:rFonts w:ascii="CordiaUPC" w:hAnsi="CordiaUPC" w:cs="CordiaUPC"/>
                <w:sz w:val="26"/>
                <w:szCs w:val="26"/>
              </w:rPr>
              <w:t>,</w:t>
            </w:r>
            <w:r w:rsidRPr="00F751C8">
              <w:rPr>
                <w:rFonts w:ascii="CordiaUPC" w:hAnsi="CordiaUPC" w:cs="CordiaUPC"/>
                <w:sz w:val="26"/>
                <w:szCs w:val="26"/>
                <w:cs/>
              </w:rPr>
              <w:t>217</w:t>
            </w:r>
          </w:p>
        </w:tc>
      </w:tr>
      <w:tr w:rsidR="00361884" w:rsidRPr="00CA4442" w14:paraId="48954C4D" w14:textId="77777777" w:rsidTr="006572CA">
        <w:trPr>
          <w:cantSplit/>
        </w:trPr>
        <w:tc>
          <w:tcPr>
            <w:tcW w:w="3060" w:type="dxa"/>
            <w:vAlign w:val="bottom"/>
          </w:tcPr>
          <w:p w14:paraId="53D25B33"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8019F20" w14:textId="051F38BF"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12</w:t>
            </w:r>
            <w:r w:rsidRPr="00F751C8">
              <w:rPr>
                <w:rFonts w:ascii="CordiaUPC" w:hAnsi="CordiaUPC" w:cs="CordiaUPC"/>
                <w:sz w:val="26"/>
                <w:szCs w:val="26"/>
              </w:rPr>
              <w:t>,</w:t>
            </w:r>
            <w:r w:rsidRPr="00F751C8">
              <w:rPr>
                <w:rFonts w:ascii="CordiaUPC" w:hAnsi="CordiaUPC" w:cs="CordiaUPC"/>
                <w:sz w:val="26"/>
                <w:szCs w:val="26"/>
                <w:cs/>
              </w:rPr>
              <w:t>667</w:t>
            </w:r>
          </w:p>
        </w:tc>
        <w:tc>
          <w:tcPr>
            <w:tcW w:w="180" w:type="dxa"/>
            <w:vAlign w:val="bottom"/>
          </w:tcPr>
          <w:p w14:paraId="0142622D"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6ABCF9C3" w14:textId="74491CB0"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29</w:t>
            </w:r>
            <w:r w:rsidRPr="00F751C8">
              <w:rPr>
                <w:rFonts w:ascii="CordiaUPC" w:hAnsi="CordiaUPC" w:cs="CordiaUPC"/>
                <w:sz w:val="26"/>
                <w:szCs w:val="26"/>
              </w:rPr>
              <w:t>,</w:t>
            </w:r>
            <w:r w:rsidRPr="00F751C8">
              <w:rPr>
                <w:rFonts w:ascii="CordiaUPC" w:hAnsi="CordiaUPC" w:cs="CordiaUPC"/>
                <w:sz w:val="26"/>
                <w:szCs w:val="26"/>
                <w:cs/>
              </w:rPr>
              <w:t>534</w:t>
            </w:r>
          </w:p>
        </w:tc>
        <w:tc>
          <w:tcPr>
            <w:tcW w:w="180" w:type="dxa"/>
            <w:vAlign w:val="bottom"/>
          </w:tcPr>
          <w:p w14:paraId="6EC6AE7E"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5720F85B" w14:textId="7B26393C"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6</w:t>
            </w:r>
            <w:r w:rsidRPr="00F751C8">
              <w:rPr>
                <w:rFonts w:ascii="CordiaUPC" w:hAnsi="CordiaUPC" w:cs="CordiaUPC"/>
                <w:sz w:val="26"/>
                <w:szCs w:val="26"/>
              </w:rPr>
              <w:t>,</w:t>
            </w:r>
            <w:r w:rsidRPr="00F751C8">
              <w:rPr>
                <w:rFonts w:ascii="CordiaUPC" w:hAnsi="CordiaUPC" w:cs="CordiaUPC"/>
                <w:sz w:val="26"/>
                <w:szCs w:val="26"/>
                <w:cs/>
              </w:rPr>
              <w:t>022</w:t>
            </w:r>
          </w:p>
        </w:tc>
        <w:tc>
          <w:tcPr>
            <w:tcW w:w="180" w:type="dxa"/>
            <w:vAlign w:val="bottom"/>
          </w:tcPr>
          <w:p w14:paraId="26E49A25"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AFA442D" w14:textId="239F924D"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(215)</w:t>
            </w:r>
          </w:p>
        </w:tc>
        <w:tc>
          <w:tcPr>
            <w:tcW w:w="180" w:type="dxa"/>
            <w:vAlign w:val="bottom"/>
          </w:tcPr>
          <w:p w14:paraId="5E1637CE"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567C24A" w14:textId="4401D670"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48</w:t>
            </w:r>
            <w:r w:rsidRPr="00F751C8">
              <w:rPr>
                <w:rFonts w:ascii="CordiaUPC" w:hAnsi="CordiaUPC" w:cs="CordiaUPC"/>
                <w:sz w:val="26"/>
                <w:szCs w:val="26"/>
              </w:rPr>
              <w:t>,</w:t>
            </w:r>
            <w:r w:rsidRPr="00F751C8">
              <w:rPr>
                <w:rFonts w:ascii="CordiaUPC" w:hAnsi="CordiaUPC" w:cs="CordiaUPC"/>
                <w:sz w:val="26"/>
                <w:szCs w:val="26"/>
                <w:cs/>
              </w:rPr>
              <w:t>008</w:t>
            </w:r>
          </w:p>
        </w:tc>
      </w:tr>
      <w:tr w:rsidR="00361884" w:rsidRPr="00CA4442" w14:paraId="7D51257D" w14:textId="77777777" w:rsidTr="006572CA">
        <w:trPr>
          <w:cantSplit/>
        </w:trPr>
        <w:tc>
          <w:tcPr>
            <w:tcW w:w="3060" w:type="dxa"/>
            <w:vAlign w:val="bottom"/>
          </w:tcPr>
          <w:p w14:paraId="229D0163"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C4AFD84" w14:textId="43DBDE2D"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w:t>
            </w:r>
            <w:r w:rsidRPr="00F751C8">
              <w:rPr>
                <w:rFonts w:ascii="CordiaUPC" w:hAnsi="CordiaUPC" w:cs="CordiaUPC"/>
                <w:sz w:val="26"/>
                <w:szCs w:val="26"/>
              </w:rPr>
              <w:t>,</w:t>
            </w:r>
            <w:r w:rsidRPr="00F751C8">
              <w:rPr>
                <w:rFonts w:ascii="CordiaUPC" w:hAnsi="CordiaUPC" w:cs="CordiaUPC"/>
                <w:sz w:val="26"/>
                <w:szCs w:val="26"/>
                <w:cs/>
              </w:rPr>
              <w:t>143)</w:t>
            </w:r>
          </w:p>
        </w:tc>
        <w:tc>
          <w:tcPr>
            <w:tcW w:w="180" w:type="dxa"/>
            <w:vAlign w:val="bottom"/>
          </w:tcPr>
          <w:p w14:paraId="63ECA6E3"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8CB4F13" w14:textId="135B4ADE"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(8</w:t>
            </w:r>
            <w:r w:rsidRPr="00F751C8">
              <w:rPr>
                <w:rFonts w:ascii="CordiaUPC" w:hAnsi="CordiaUPC" w:cs="CordiaUPC"/>
                <w:sz w:val="26"/>
                <w:szCs w:val="26"/>
              </w:rPr>
              <w:t>,</w:t>
            </w:r>
            <w:r w:rsidRPr="00F751C8">
              <w:rPr>
                <w:rFonts w:ascii="CordiaUPC" w:hAnsi="CordiaUPC" w:cs="CordiaUPC"/>
                <w:sz w:val="26"/>
                <w:szCs w:val="26"/>
                <w:cs/>
              </w:rPr>
              <w:t>434)</w:t>
            </w:r>
          </w:p>
        </w:tc>
        <w:tc>
          <w:tcPr>
            <w:tcW w:w="180" w:type="dxa"/>
            <w:vAlign w:val="bottom"/>
          </w:tcPr>
          <w:p w14:paraId="7AA541FF"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0E1D963" w14:textId="1C092D9E"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(11</w:t>
            </w:r>
            <w:r w:rsidRPr="00F751C8">
              <w:rPr>
                <w:rFonts w:ascii="CordiaUPC" w:hAnsi="CordiaUPC" w:cs="CordiaUPC"/>
                <w:sz w:val="26"/>
                <w:szCs w:val="26"/>
              </w:rPr>
              <w:t>,</w:t>
            </w:r>
            <w:r w:rsidRPr="00F751C8">
              <w:rPr>
                <w:rFonts w:ascii="CordiaUPC" w:hAnsi="CordiaUPC" w:cs="CordiaUPC"/>
                <w:sz w:val="26"/>
                <w:szCs w:val="26"/>
                <w:cs/>
              </w:rPr>
              <w:t>033)</w:t>
            </w:r>
          </w:p>
        </w:tc>
        <w:tc>
          <w:tcPr>
            <w:tcW w:w="180" w:type="dxa"/>
            <w:vAlign w:val="bottom"/>
          </w:tcPr>
          <w:p w14:paraId="635D6748"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1501777" w14:textId="3D7990DD"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134</w:t>
            </w:r>
          </w:p>
        </w:tc>
        <w:tc>
          <w:tcPr>
            <w:tcW w:w="180" w:type="dxa"/>
            <w:vAlign w:val="bottom"/>
          </w:tcPr>
          <w:p w14:paraId="48A0EFB2"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11853BB" w14:textId="3E1DCA6A"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(21</w:t>
            </w:r>
            <w:r w:rsidRPr="00F751C8">
              <w:rPr>
                <w:rFonts w:ascii="CordiaUPC" w:hAnsi="CordiaUPC" w:cs="CordiaUPC"/>
                <w:sz w:val="26"/>
                <w:szCs w:val="26"/>
              </w:rPr>
              <w:t>,</w:t>
            </w:r>
            <w:r w:rsidRPr="00F751C8">
              <w:rPr>
                <w:rFonts w:ascii="CordiaUPC" w:hAnsi="CordiaUPC" w:cs="CordiaUPC"/>
                <w:sz w:val="26"/>
                <w:szCs w:val="26"/>
                <w:cs/>
              </w:rPr>
              <w:t>476)</w:t>
            </w:r>
          </w:p>
        </w:tc>
      </w:tr>
      <w:tr w:rsidR="00361884" w:rsidRPr="00CA4442" w14:paraId="521525CF" w14:textId="77777777" w:rsidTr="006572CA">
        <w:trPr>
          <w:cantSplit/>
        </w:trPr>
        <w:tc>
          <w:tcPr>
            <w:tcW w:w="3060" w:type="dxa"/>
            <w:vAlign w:val="bottom"/>
          </w:tcPr>
          <w:p w14:paraId="2D183694" w14:textId="664D0720" w:rsidR="00361884" w:rsidRPr="00451EED" w:rsidRDefault="00361884" w:rsidP="00361884">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14F2A382" w14:textId="30EF99E7" w:rsidR="00361884" w:rsidRPr="00CA4442"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10</w:t>
            </w:r>
            <w:r w:rsidRPr="00F751C8">
              <w:rPr>
                <w:rFonts w:ascii="CordiaUPC" w:hAnsi="CordiaUPC" w:cs="CordiaUPC"/>
                <w:sz w:val="26"/>
                <w:szCs w:val="26"/>
              </w:rPr>
              <w:t>,</w:t>
            </w:r>
            <w:r w:rsidRPr="00F751C8">
              <w:rPr>
                <w:rFonts w:ascii="CordiaUPC" w:hAnsi="CordiaUPC" w:cs="CordiaUPC"/>
                <w:sz w:val="26"/>
                <w:szCs w:val="26"/>
                <w:cs/>
              </w:rPr>
              <w:t>524</w:t>
            </w:r>
          </w:p>
        </w:tc>
        <w:tc>
          <w:tcPr>
            <w:tcW w:w="180" w:type="dxa"/>
            <w:vAlign w:val="bottom"/>
          </w:tcPr>
          <w:p w14:paraId="3B77809A" w14:textId="77777777" w:rsidR="00361884" w:rsidRPr="00CA4442" w:rsidRDefault="00361884" w:rsidP="0036188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28D6DA2" w14:textId="7D6888AE"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21</w:t>
            </w:r>
            <w:r w:rsidRPr="00F751C8">
              <w:rPr>
                <w:rFonts w:ascii="CordiaUPC" w:hAnsi="CordiaUPC" w:cs="CordiaUPC"/>
                <w:sz w:val="26"/>
                <w:szCs w:val="26"/>
              </w:rPr>
              <w:t>,</w:t>
            </w:r>
            <w:r w:rsidRPr="00F751C8">
              <w:rPr>
                <w:rFonts w:ascii="CordiaUPC" w:hAnsi="CordiaUPC" w:cs="CordiaUPC"/>
                <w:sz w:val="26"/>
                <w:szCs w:val="26"/>
                <w:cs/>
              </w:rPr>
              <w:t>100</w:t>
            </w:r>
          </w:p>
        </w:tc>
        <w:tc>
          <w:tcPr>
            <w:tcW w:w="180" w:type="dxa"/>
            <w:vAlign w:val="bottom"/>
          </w:tcPr>
          <w:p w14:paraId="36B3C9F3"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A5750E9" w14:textId="610E5E14"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(5</w:t>
            </w:r>
            <w:r w:rsidRPr="00F751C8">
              <w:rPr>
                <w:rFonts w:ascii="CordiaUPC" w:hAnsi="CordiaUPC" w:cs="CordiaUPC"/>
                <w:sz w:val="26"/>
                <w:szCs w:val="26"/>
              </w:rPr>
              <w:t>,</w:t>
            </w:r>
            <w:r w:rsidRPr="00F751C8">
              <w:rPr>
                <w:rFonts w:ascii="CordiaUPC" w:hAnsi="CordiaUPC" w:cs="CordiaUPC"/>
                <w:sz w:val="26"/>
                <w:szCs w:val="26"/>
                <w:cs/>
              </w:rPr>
              <w:t>011)</w:t>
            </w:r>
          </w:p>
        </w:tc>
        <w:tc>
          <w:tcPr>
            <w:tcW w:w="180" w:type="dxa"/>
            <w:vAlign w:val="bottom"/>
          </w:tcPr>
          <w:p w14:paraId="72C7C81E"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555200E" w14:textId="40BB66AC"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(81)</w:t>
            </w:r>
          </w:p>
        </w:tc>
        <w:tc>
          <w:tcPr>
            <w:tcW w:w="180" w:type="dxa"/>
            <w:vAlign w:val="bottom"/>
          </w:tcPr>
          <w:p w14:paraId="5DBBAE59" w14:textId="77777777"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41C7084" w14:textId="7B2A39A2" w:rsidR="00361884" w:rsidRPr="009C2BD1" w:rsidRDefault="00361884" w:rsidP="00361884">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26</w:t>
            </w:r>
            <w:r w:rsidRPr="00F751C8">
              <w:rPr>
                <w:rFonts w:ascii="CordiaUPC" w:hAnsi="CordiaUPC" w:cs="CordiaUPC"/>
                <w:sz w:val="26"/>
                <w:szCs w:val="26"/>
              </w:rPr>
              <w:t>,</w:t>
            </w:r>
            <w:r w:rsidRPr="00F751C8">
              <w:rPr>
                <w:rFonts w:ascii="CordiaUPC" w:hAnsi="CordiaUPC" w:cs="CordiaUPC"/>
                <w:sz w:val="26"/>
                <w:szCs w:val="26"/>
                <w:cs/>
              </w:rPr>
              <w:t>532</w:t>
            </w:r>
          </w:p>
        </w:tc>
      </w:tr>
      <w:tr w:rsidR="00361884" w:rsidRPr="00CA4442" w14:paraId="6D9ED174" w14:textId="77777777" w:rsidTr="006572CA">
        <w:trPr>
          <w:cantSplit/>
        </w:trPr>
        <w:tc>
          <w:tcPr>
            <w:tcW w:w="3060" w:type="dxa"/>
            <w:vAlign w:val="bottom"/>
          </w:tcPr>
          <w:p w14:paraId="10585656" w14:textId="77777777" w:rsidR="00361884" w:rsidRPr="00451EED" w:rsidRDefault="00361884" w:rsidP="00361884">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27F4D671"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6D3858A"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2BB6ECD4"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3A857DC"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0C3F5A68"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757C0632"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320691C5"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4112F1BB"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ED0717F" w14:textId="64741875" w:rsidR="00361884" w:rsidRPr="009C2BD1" w:rsidRDefault="00361884" w:rsidP="00361884">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cs/>
              </w:rPr>
              <w:t>(13</w:t>
            </w:r>
            <w:r w:rsidRPr="00F751C8">
              <w:rPr>
                <w:rFonts w:ascii="CordiaUPC" w:hAnsi="CordiaUPC" w:cs="CordiaUPC"/>
                <w:sz w:val="26"/>
                <w:szCs w:val="26"/>
              </w:rPr>
              <w:t>,</w:t>
            </w:r>
            <w:r w:rsidRPr="00F751C8">
              <w:rPr>
                <w:rFonts w:ascii="CordiaUPC" w:hAnsi="CordiaUPC" w:cs="CordiaUPC"/>
                <w:sz w:val="26"/>
                <w:szCs w:val="26"/>
                <w:cs/>
              </w:rPr>
              <w:t>767)</w:t>
            </w:r>
          </w:p>
        </w:tc>
      </w:tr>
      <w:tr w:rsidR="00361884" w:rsidRPr="00CA4442" w14:paraId="0C833455" w14:textId="77777777" w:rsidTr="006572CA">
        <w:trPr>
          <w:cantSplit/>
        </w:trPr>
        <w:tc>
          <w:tcPr>
            <w:tcW w:w="3060" w:type="dxa"/>
            <w:vAlign w:val="bottom"/>
          </w:tcPr>
          <w:p w14:paraId="00D63173"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3433C83E"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195C698"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29F092EB"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D410D80"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13AFAFF5"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55FE1648"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0FA99E8D"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79344B41"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637FA1E" w14:textId="75210D0B" w:rsidR="00361884" w:rsidRPr="009C2BD1" w:rsidRDefault="00361884" w:rsidP="00361884">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cs/>
              </w:rPr>
              <w:t>12</w:t>
            </w:r>
            <w:r w:rsidRPr="00F751C8">
              <w:rPr>
                <w:rFonts w:ascii="CordiaUPC" w:hAnsi="CordiaUPC" w:cs="CordiaUPC"/>
                <w:b/>
                <w:bCs/>
                <w:sz w:val="26"/>
                <w:szCs w:val="26"/>
              </w:rPr>
              <w:t>,</w:t>
            </w:r>
            <w:r w:rsidRPr="00F751C8">
              <w:rPr>
                <w:rFonts w:ascii="CordiaUPC" w:hAnsi="CordiaUPC" w:cs="CordiaUPC"/>
                <w:b/>
                <w:bCs/>
                <w:sz w:val="26"/>
                <w:szCs w:val="26"/>
                <w:cs/>
              </w:rPr>
              <w:t>765</w:t>
            </w:r>
          </w:p>
        </w:tc>
      </w:tr>
      <w:tr w:rsidR="00361884" w:rsidRPr="00CA4442" w14:paraId="40A70E87" w14:textId="77777777" w:rsidTr="006572CA">
        <w:trPr>
          <w:cantSplit/>
        </w:trPr>
        <w:tc>
          <w:tcPr>
            <w:tcW w:w="3060" w:type="dxa"/>
            <w:vAlign w:val="bottom"/>
          </w:tcPr>
          <w:p w14:paraId="207B55C8" w14:textId="77777777" w:rsidR="00361884" w:rsidRPr="00451EED" w:rsidRDefault="00361884" w:rsidP="00361884">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36969646"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A0FD33F"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5C27ED3B"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2C4C601"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51ECD879"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06397813"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65C01A69"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15C2201D"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356B693" w14:textId="29C579A9" w:rsidR="00361884" w:rsidRPr="009C2BD1" w:rsidRDefault="00361884" w:rsidP="00361884">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cs/>
              </w:rPr>
              <w:t>(2</w:t>
            </w:r>
            <w:r w:rsidRPr="00F751C8">
              <w:rPr>
                <w:rFonts w:ascii="CordiaUPC" w:hAnsi="CordiaUPC" w:cs="CordiaUPC"/>
                <w:sz w:val="26"/>
                <w:szCs w:val="26"/>
              </w:rPr>
              <w:t>,</w:t>
            </w:r>
            <w:r w:rsidRPr="00F751C8">
              <w:rPr>
                <w:rFonts w:ascii="CordiaUPC" w:hAnsi="CordiaUPC" w:cs="CordiaUPC"/>
                <w:sz w:val="26"/>
                <w:szCs w:val="26"/>
                <w:cs/>
              </w:rPr>
              <w:t>417)</w:t>
            </w:r>
          </w:p>
        </w:tc>
      </w:tr>
      <w:tr w:rsidR="00361884" w:rsidRPr="00CA4442" w14:paraId="755BFE30" w14:textId="77777777" w:rsidTr="006572CA">
        <w:trPr>
          <w:cantSplit/>
        </w:trPr>
        <w:tc>
          <w:tcPr>
            <w:tcW w:w="3060" w:type="dxa"/>
            <w:vAlign w:val="bottom"/>
          </w:tcPr>
          <w:p w14:paraId="63E524D0" w14:textId="77777777" w:rsidR="00361884" w:rsidRPr="00451EED" w:rsidRDefault="00361884" w:rsidP="00361884">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68C21C3F" w14:textId="77777777" w:rsidR="00361884" w:rsidRPr="00CA4442" w:rsidRDefault="00361884" w:rsidP="0036188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9C2912C" w14:textId="77777777" w:rsidR="00361884" w:rsidRPr="00CA4442" w:rsidRDefault="00361884" w:rsidP="00361884">
            <w:pPr>
              <w:spacing w:line="240" w:lineRule="exact"/>
              <w:rPr>
                <w:rFonts w:ascii="CordiaUPC" w:eastAsia="Times New Roman" w:hAnsi="CordiaUPC" w:cs="CordiaUPC"/>
                <w:sz w:val="26"/>
                <w:szCs w:val="26"/>
              </w:rPr>
            </w:pPr>
          </w:p>
        </w:tc>
        <w:tc>
          <w:tcPr>
            <w:tcW w:w="1089" w:type="dxa"/>
            <w:vAlign w:val="bottom"/>
          </w:tcPr>
          <w:p w14:paraId="38484197" w14:textId="77777777" w:rsidR="00361884" w:rsidRPr="009C2BD1" w:rsidRDefault="00361884" w:rsidP="0036188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7091A64"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434654AE" w14:textId="77777777" w:rsidR="00361884" w:rsidRPr="009C2BD1" w:rsidRDefault="00361884" w:rsidP="00361884">
            <w:pPr>
              <w:tabs>
                <w:tab w:val="decimal" w:pos="910"/>
              </w:tabs>
              <w:spacing w:line="240" w:lineRule="exact"/>
              <w:rPr>
                <w:rFonts w:ascii="CordiaUPC" w:eastAsia="Times New Roman" w:hAnsi="CordiaUPC" w:cs="CordiaUPC"/>
                <w:sz w:val="26"/>
                <w:szCs w:val="26"/>
              </w:rPr>
            </w:pPr>
          </w:p>
        </w:tc>
        <w:tc>
          <w:tcPr>
            <w:tcW w:w="180" w:type="dxa"/>
            <w:vAlign w:val="bottom"/>
          </w:tcPr>
          <w:p w14:paraId="7C2B75B1" w14:textId="77777777" w:rsidR="00361884" w:rsidRPr="009C2BD1" w:rsidRDefault="00361884" w:rsidP="00361884">
            <w:pPr>
              <w:spacing w:line="240" w:lineRule="exact"/>
              <w:rPr>
                <w:rFonts w:ascii="CordiaUPC" w:eastAsia="Times New Roman" w:hAnsi="CordiaUPC" w:cs="CordiaUPC"/>
                <w:sz w:val="26"/>
                <w:szCs w:val="26"/>
              </w:rPr>
            </w:pPr>
          </w:p>
        </w:tc>
        <w:tc>
          <w:tcPr>
            <w:tcW w:w="1170" w:type="dxa"/>
            <w:vAlign w:val="bottom"/>
          </w:tcPr>
          <w:p w14:paraId="2A4F0961" w14:textId="77777777" w:rsidR="00361884" w:rsidRPr="009C2BD1" w:rsidRDefault="00361884" w:rsidP="00361884">
            <w:pPr>
              <w:tabs>
                <w:tab w:val="decimal" w:pos="767"/>
              </w:tabs>
              <w:spacing w:line="240" w:lineRule="exact"/>
              <w:rPr>
                <w:rFonts w:ascii="CordiaUPC" w:eastAsia="Times New Roman" w:hAnsi="CordiaUPC" w:cs="CordiaUPC"/>
                <w:sz w:val="26"/>
                <w:szCs w:val="26"/>
              </w:rPr>
            </w:pPr>
          </w:p>
        </w:tc>
        <w:tc>
          <w:tcPr>
            <w:tcW w:w="180" w:type="dxa"/>
            <w:vAlign w:val="bottom"/>
          </w:tcPr>
          <w:p w14:paraId="35278E4E" w14:textId="77777777" w:rsidR="00361884" w:rsidRPr="009C2BD1" w:rsidRDefault="00361884" w:rsidP="00361884">
            <w:pPr>
              <w:spacing w:line="240" w:lineRule="exact"/>
              <w:rPr>
                <w:rFonts w:ascii="CordiaUPC" w:eastAsia="Times New Roman" w:hAnsi="CordiaUPC" w:cs="CordiaUPC"/>
                <w:sz w:val="26"/>
                <w:szCs w:val="26"/>
              </w:rPr>
            </w:pPr>
          </w:p>
        </w:tc>
        <w:tc>
          <w:tcPr>
            <w:tcW w:w="1125" w:type="dxa"/>
            <w:tcBorders>
              <w:bottom w:val="double" w:sz="4" w:space="0" w:color="auto"/>
            </w:tcBorders>
          </w:tcPr>
          <w:p w14:paraId="498B056D" w14:textId="7FBB4CB3" w:rsidR="00361884" w:rsidRPr="009C2BD1" w:rsidRDefault="00361884" w:rsidP="00361884">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cs/>
              </w:rPr>
              <w:t>10</w:t>
            </w:r>
            <w:r w:rsidRPr="00F751C8">
              <w:rPr>
                <w:rFonts w:ascii="CordiaUPC" w:hAnsi="CordiaUPC" w:cs="CordiaUPC"/>
                <w:b/>
                <w:bCs/>
                <w:sz w:val="26"/>
                <w:szCs w:val="26"/>
              </w:rPr>
              <w:t>,</w:t>
            </w:r>
            <w:r w:rsidRPr="00F751C8">
              <w:rPr>
                <w:rFonts w:ascii="CordiaUPC" w:hAnsi="CordiaUPC" w:cs="CordiaUPC"/>
                <w:b/>
                <w:bCs/>
                <w:sz w:val="26"/>
                <w:szCs w:val="26"/>
                <w:cs/>
              </w:rPr>
              <w:t>348</w:t>
            </w:r>
          </w:p>
        </w:tc>
      </w:tr>
    </w:tbl>
    <w:p w14:paraId="46A158F7" w14:textId="77777777" w:rsidR="00E30E56" w:rsidRDefault="00E30E56" w:rsidP="00DC0724">
      <w:pPr>
        <w:spacing w:line="240" w:lineRule="exact"/>
        <w:ind w:right="389"/>
        <w:jc w:val="thaiDistribute"/>
        <w:rPr>
          <w:rFonts w:ascii="CordiaUPC" w:eastAsia="Times New Roman" w:hAnsi="CordiaUPC" w:cs="CordiaUPC"/>
          <w:b/>
          <w:bCs/>
          <w:i/>
          <w:iCs/>
          <w:sz w:val="26"/>
          <w:szCs w:val="26"/>
        </w:rPr>
      </w:pPr>
    </w:p>
    <w:p w14:paraId="52D4BDF6" w14:textId="7D8DDE98" w:rsidR="00786AAA" w:rsidRDefault="00786AAA" w:rsidP="00AD7C76">
      <w:pPr>
        <w:spacing w:line="240" w:lineRule="exact"/>
        <w:ind w:left="547" w:right="389"/>
        <w:jc w:val="thaiDistribute"/>
        <w:rPr>
          <w:rFonts w:ascii="CordiaUPC" w:eastAsia="Times New Roman" w:hAnsi="CordiaUPC" w:cs="CordiaUPC"/>
          <w:b/>
          <w:bCs/>
          <w:i/>
          <w:iCs/>
          <w:sz w:val="26"/>
          <w:szCs w:val="26"/>
        </w:rPr>
      </w:pPr>
      <w:r w:rsidRPr="00392524">
        <w:rPr>
          <w:rFonts w:ascii="CordiaUPC" w:eastAsia="Times New Roman" w:hAnsi="CordiaUPC" w:cs="CordiaUPC" w:hint="cs"/>
          <w:b/>
          <w:bCs/>
          <w:i/>
          <w:iCs/>
          <w:sz w:val="26"/>
          <w:szCs w:val="26"/>
        </w:rPr>
        <w:t>Reconciliation of reportable segment profit or loss</w:t>
      </w:r>
    </w:p>
    <w:p w14:paraId="6063896C" w14:textId="77777777" w:rsidR="00CF4563" w:rsidRDefault="00CF4563"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CF4563" w:rsidRPr="001545EE" w14:paraId="345F56AB" w14:textId="77777777" w:rsidTr="006572CA">
        <w:trPr>
          <w:cantSplit/>
          <w:tblHeader/>
        </w:trPr>
        <w:tc>
          <w:tcPr>
            <w:tcW w:w="3177" w:type="dxa"/>
          </w:tcPr>
          <w:p w14:paraId="6E6A0028" w14:textId="77777777" w:rsidR="00CF4563" w:rsidRPr="001545EE" w:rsidRDefault="00CF4563" w:rsidP="006572CA">
            <w:pPr>
              <w:spacing w:line="240" w:lineRule="exact"/>
              <w:ind w:right="-132"/>
              <w:rPr>
                <w:rFonts w:ascii="CordiaUPC" w:hAnsi="CordiaUPC" w:cs="CordiaUPC"/>
                <w:b/>
                <w:bCs/>
                <w:i/>
                <w:iCs/>
                <w:color w:val="000000"/>
                <w:sz w:val="26"/>
                <w:szCs w:val="26"/>
              </w:rPr>
            </w:pPr>
            <w:bookmarkStart w:id="26" w:name="_Hlk76136495"/>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7394F3F1" w14:textId="77777777" w:rsidR="00CF4563" w:rsidRPr="001545EE" w:rsidRDefault="00CF4563" w:rsidP="006572CA">
            <w:pPr>
              <w:pStyle w:val="acctmergecolhdg"/>
              <w:spacing w:line="240" w:lineRule="exact"/>
              <w:rPr>
                <w:rFonts w:ascii="CordiaUPC" w:hAnsi="CordiaUPC" w:cs="CordiaUPC"/>
                <w:sz w:val="26"/>
                <w:szCs w:val="26"/>
              </w:rPr>
            </w:pPr>
          </w:p>
        </w:tc>
      </w:tr>
      <w:tr w:rsidR="00CF4563" w:rsidRPr="001545EE" w14:paraId="7C0F7F23" w14:textId="77777777" w:rsidTr="006572CA">
        <w:trPr>
          <w:cantSplit/>
          <w:tblHeader/>
        </w:trPr>
        <w:tc>
          <w:tcPr>
            <w:tcW w:w="3177" w:type="dxa"/>
          </w:tcPr>
          <w:p w14:paraId="488CAA2C" w14:textId="74C60F1E" w:rsidR="00CF4563" w:rsidRPr="001545EE" w:rsidRDefault="00CF4563" w:rsidP="006572CA">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 xml:space="preserve">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3</w:t>
            </w:r>
          </w:p>
        </w:tc>
        <w:tc>
          <w:tcPr>
            <w:tcW w:w="6138" w:type="dxa"/>
            <w:gridSpan w:val="7"/>
            <w:vAlign w:val="bottom"/>
          </w:tcPr>
          <w:p w14:paraId="576941D5" w14:textId="77777777" w:rsidR="00CF4563" w:rsidRPr="001545EE" w:rsidRDefault="00CF4563" w:rsidP="006572CA">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CF4563" w:rsidRPr="001545EE" w14:paraId="4AD999AF" w14:textId="77777777" w:rsidTr="006572CA">
        <w:trPr>
          <w:cantSplit/>
          <w:tblHeader/>
        </w:trPr>
        <w:tc>
          <w:tcPr>
            <w:tcW w:w="3177" w:type="dxa"/>
          </w:tcPr>
          <w:p w14:paraId="798D5E18" w14:textId="77777777" w:rsidR="00CF4563" w:rsidRPr="001545EE" w:rsidDel="00F1172B" w:rsidRDefault="00CF4563"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F5FACA4" w14:textId="77777777" w:rsidR="00CF4563" w:rsidRPr="001545EE" w:rsidRDefault="00CF4563"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546ED509" w14:textId="77777777" w:rsidR="00CF4563" w:rsidRPr="001545EE" w:rsidRDefault="00CF4563" w:rsidP="006572CA">
            <w:pPr>
              <w:pStyle w:val="acctmergecolhdg"/>
              <w:spacing w:line="240" w:lineRule="exact"/>
              <w:rPr>
                <w:rFonts w:ascii="CordiaUPC" w:hAnsi="CordiaUPC" w:cs="CordiaUPC"/>
                <w:b w:val="0"/>
                <w:bCs/>
                <w:sz w:val="26"/>
                <w:szCs w:val="26"/>
              </w:rPr>
            </w:pPr>
          </w:p>
        </w:tc>
        <w:tc>
          <w:tcPr>
            <w:tcW w:w="1339" w:type="dxa"/>
            <w:vAlign w:val="bottom"/>
          </w:tcPr>
          <w:p w14:paraId="3AEFA2B8" w14:textId="77777777" w:rsidR="00CF4563" w:rsidRPr="001545EE" w:rsidRDefault="00CF4563"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16424EA1" w14:textId="77777777" w:rsidR="00CF4563" w:rsidRPr="001545EE" w:rsidRDefault="00CF4563"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8CF2B8B" w14:textId="77777777" w:rsidR="00CF4563" w:rsidRPr="001545EE" w:rsidRDefault="00CF4563"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0EC617B1" w14:textId="77777777" w:rsidR="00CF4563" w:rsidRPr="001545EE" w:rsidRDefault="00CF4563" w:rsidP="006572CA">
            <w:pPr>
              <w:pStyle w:val="acctmergecolhdg"/>
              <w:spacing w:line="240" w:lineRule="exact"/>
              <w:rPr>
                <w:rFonts w:ascii="CordiaUPC" w:hAnsi="CordiaUPC" w:cs="CordiaUPC"/>
                <w:b w:val="0"/>
                <w:bCs/>
                <w:sz w:val="26"/>
                <w:szCs w:val="26"/>
              </w:rPr>
            </w:pPr>
          </w:p>
        </w:tc>
        <w:tc>
          <w:tcPr>
            <w:tcW w:w="1417" w:type="dxa"/>
            <w:vAlign w:val="bottom"/>
          </w:tcPr>
          <w:p w14:paraId="60878A82" w14:textId="77777777" w:rsidR="00CF4563" w:rsidRPr="001545EE" w:rsidRDefault="00CF4563"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CF4563" w:rsidRPr="001545EE" w14:paraId="142D949D" w14:textId="77777777" w:rsidTr="006572CA">
        <w:trPr>
          <w:cantSplit/>
          <w:tblHeader/>
        </w:trPr>
        <w:tc>
          <w:tcPr>
            <w:tcW w:w="3177" w:type="dxa"/>
          </w:tcPr>
          <w:p w14:paraId="18E99D1A" w14:textId="77777777" w:rsidR="00CF4563" w:rsidRPr="001545EE" w:rsidDel="00F1172B" w:rsidRDefault="00CF4563"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553CAFB5" w14:textId="77777777" w:rsidR="00CF4563" w:rsidRPr="001545EE" w:rsidRDefault="00CF4563"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w:t>
            </w:r>
            <w:proofErr w:type="gramStart"/>
            <w:r w:rsidRPr="001545EE">
              <w:rPr>
                <w:rFonts w:ascii="CordiaUPC" w:hAnsi="CordiaUPC" w:cs="CordiaUPC" w:hint="cs"/>
                <w:b w:val="0"/>
                <w:bCs/>
                <w:i/>
                <w:iCs/>
                <w:sz w:val="26"/>
                <w:szCs w:val="26"/>
              </w:rPr>
              <w:t>in</w:t>
            </w:r>
            <w:proofErr w:type="gramEnd"/>
            <w:r w:rsidRPr="001545EE">
              <w:rPr>
                <w:rFonts w:ascii="CordiaUPC" w:hAnsi="CordiaUPC" w:cs="CordiaUPC" w:hint="cs"/>
                <w:b w:val="0"/>
                <w:bCs/>
                <w:i/>
                <w:iCs/>
                <w:sz w:val="26"/>
                <w:szCs w:val="26"/>
              </w:rPr>
              <w:t xml:space="preserve"> million Baht)</w:t>
            </w:r>
          </w:p>
        </w:tc>
      </w:tr>
      <w:tr w:rsidR="00C2254B" w:rsidRPr="001545EE" w14:paraId="653CB1C3" w14:textId="77777777" w:rsidTr="006572CA">
        <w:trPr>
          <w:cantSplit/>
        </w:trPr>
        <w:tc>
          <w:tcPr>
            <w:tcW w:w="3177" w:type="dxa"/>
            <w:vAlign w:val="bottom"/>
          </w:tcPr>
          <w:p w14:paraId="33AB070E" w14:textId="77777777" w:rsidR="00C2254B" w:rsidRPr="001545EE" w:rsidRDefault="00C2254B" w:rsidP="00C2254B">
            <w:pPr>
              <w:spacing w:line="24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433A6A85" w14:textId="40255FB2" w:rsidR="00C2254B" w:rsidRPr="0061697D" w:rsidRDefault="00C2254B" w:rsidP="00C2254B">
            <w:pPr>
              <w:tabs>
                <w:tab w:val="decimal" w:pos="1156"/>
              </w:tabs>
              <w:spacing w:line="240" w:lineRule="exact"/>
              <w:ind w:right="-79"/>
              <w:outlineLvl w:val="0"/>
              <w:rPr>
                <w:rFonts w:ascii="CordiaUPC" w:hAnsi="CordiaUPC" w:cs="CordiaUPC"/>
                <w:color w:val="000000"/>
                <w:sz w:val="26"/>
                <w:szCs w:val="26"/>
                <w:lang w:val="en-US"/>
              </w:rPr>
            </w:pPr>
            <w:r w:rsidRPr="0061697D">
              <w:rPr>
                <w:rFonts w:ascii="CordiaUPC" w:hAnsi="CordiaUPC" w:cs="CordiaUPC"/>
                <w:color w:val="000000"/>
                <w:sz w:val="26"/>
                <w:szCs w:val="26"/>
              </w:rPr>
              <w:t>14,665</w:t>
            </w:r>
          </w:p>
        </w:tc>
        <w:tc>
          <w:tcPr>
            <w:tcW w:w="181" w:type="dxa"/>
            <w:vAlign w:val="bottom"/>
          </w:tcPr>
          <w:p w14:paraId="33154044"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14F4346" w14:textId="29734736" w:rsidR="00C2254B" w:rsidRPr="0061697D" w:rsidRDefault="00C2254B" w:rsidP="00C2254B">
            <w:pPr>
              <w:tabs>
                <w:tab w:val="decimal" w:pos="1055"/>
              </w:tabs>
              <w:spacing w:line="240" w:lineRule="exact"/>
              <w:ind w:right="-79"/>
              <w:outlineLvl w:val="0"/>
              <w:rPr>
                <w:rFonts w:ascii="CordiaUPC" w:hAnsi="CordiaUPC" w:cs="CordiaUPC"/>
                <w:color w:val="000000"/>
                <w:sz w:val="26"/>
                <w:szCs w:val="26"/>
                <w:lang w:val="en-US" w:bidi="th-TH"/>
              </w:rPr>
            </w:pPr>
            <w:r w:rsidRPr="0061697D">
              <w:rPr>
                <w:rFonts w:ascii="CordiaUPC" w:hAnsi="CordiaUPC" w:cs="CordiaUPC"/>
                <w:color w:val="000000"/>
                <w:sz w:val="26"/>
                <w:szCs w:val="26"/>
              </w:rPr>
              <w:t>3,267</w:t>
            </w:r>
          </w:p>
        </w:tc>
        <w:tc>
          <w:tcPr>
            <w:tcW w:w="181" w:type="dxa"/>
            <w:vAlign w:val="bottom"/>
          </w:tcPr>
          <w:p w14:paraId="68D4B4B6"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325939E" w14:textId="2D4B27BB" w:rsidR="00C2254B" w:rsidRPr="0061697D" w:rsidRDefault="00C2254B" w:rsidP="00C2254B">
            <w:pPr>
              <w:tabs>
                <w:tab w:val="decimal" w:pos="1084"/>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(7,695)</w:t>
            </w:r>
          </w:p>
        </w:tc>
        <w:tc>
          <w:tcPr>
            <w:tcW w:w="180" w:type="dxa"/>
            <w:vAlign w:val="bottom"/>
          </w:tcPr>
          <w:p w14:paraId="139CE4A6"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4FC7C64" w14:textId="2AC28F74" w:rsidR="00C2254B" w:rsidRPr="0061697D" w:rsidRDefault="00C2254B" w:rsidP="00C2254B">
            <w:pPr>
              <w:tabs>
                <w:tab w:val="decimal" w:pos="1126"/>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(4,369)</w:t>
            </w:r>
          </w:p>
        </w:tc>
      </w:tr>
      <w:tr w:rsidR="00C2254B" w:rsidRPr="001545EE" w14:paraId="3B827834" w14:textId="77777777" w:rsidTr="006572CA">
        <w:trPr>
          <w:cantSplit/>
        </w:trPr>
        <w:tc>
          <w:tcPr>
            <w:tcW w:w="3177" w:type="dxa"/>
            <w:vAlign w:val="bottom"/>
          </w:tcPr>
          <w:p w14:paraId="647C70D6" w14:textId="77777777" w:rsidR="00C2254B" w:rsidRPr="001545EE" w:rsidRDefault="00C2254B" w:rsidP="00C2254B">
            <w:pPr>
              <w:spacing w:line="24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1501AA45" w14:textId="57BE3671" w:rsidR="00C2254B" w:rsidRPr="0061697D" w:rsidRDefault="00C2254B" w:rsidP="00C2254B">
            <w:pPr>
              <w:tabs>
                <w:tab w:val="decimal" w:pos="1156"/>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w:t>
            </w:r>
          </w:p>
        </w:tc>
        <w:tc>
          <w:tcPr>
            <w:tcW w:w="181" w:type="dxa"/>
            <w:vAlign w:val="bottom"/>
          </w:tcPr>
          <w:p w14:paraId="7BEDDB73"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F08C86E" w14:textId="0056A2EE" w:rsidR="00C2254B" w:rsidRPr="0061697D" w:rsidRDefault="00C2254B" w:rsidP="00C2254B">
            <w:pPr>
              <w:tabs>
                <w:tab w:val="decimal" w:pos="1055"/>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67</w:t>
            </w:r>
          </w:p>
        </w:tc>
        <w:tc>
          <w:tcPr>
            <w:tcW w:w="181" w:type="dxa"/>
            <w:vAlign w:val="bottom"/>
          </w:tcPr>
          <w:p w14:paraId="3EFE1554"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4850A9D" w14:textId="41DC3C1A" w:rsidR="00C2254B" w:rsidRPr="0061697D" w:rsidRDefault="00C2254B" w:rsidP="00C2254B">
            <w:pPr>
              <w:tabs>
                <w:tab w:val="decimal" w:pos="1084"/>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(13)</w:t>
            </w:r>
          </w:p>
        </w:tc>
        <w:tc>
          <w:tcPr>
            <w:tcW w:w="180" w:type="dxa"/>
            <w:vAlign w:val="bottom"/>
          </w:tcPr>
          <w:p w14:paraId="6EF4ED5E"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543222A" w14:textId="7E44CEAC" w:rsidR="00C2254B" w:rsidRPr="0061697D" w:rsidRDefault="00C2254B" w:rsidP="00C2254B">
            <w:pPr>
              <w:tabs>
                <w:tab w:val="decimal" w:pos="1126"/>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(54)</w:t>
            </w:r>
          </w:p>
        </w:tc>
      </w:tr>
      <w:tr w:rsidR="00C2254B" w:rsidRPr="001545EE" w14:paraId="32953871" w14:textId="77777777" w:rsidTr="006572CA">
        <w:trPr>
          <w:cantSplit/>
        </w:trPr>
        <w:tc>
          <w:tcPr>
            <w:tcW w:w="3177" w:type="dxa"/>
            <w:vAlign w:val="bottom"/>
          </w:tcPr>
          <w:p w14:paraId="174A3FA8" w14:textId="77777777" w:rsidR="00C2254B" w:rsidRPr="001545EE" w:rsidRDefault="00C2254B" w:rsidP="00C2254B">
            <w:pPr>
              <w:spacing w:line="24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1678BE91" w14:textId="594759EE" w:rsidR="00C2254B" w:rsidRPr="0061697D" w:rsidRDefault="00C2254B" w:rsidP="00C2254B">
            <w:pPr>
              <w:tabs>
                <w:tab w:val="decimal" w:pos="1156"/>
              </w:tabs>
              <w:spacing w:line="240" w:lineRule="exact"/>
              <w:ind w:right="-79"/>
              <w:outlineLvl w:val="0"/>
              <w:rPr>
                <w:rFonts w:ascii="CordiaUPC" w:hAnsi="CordiaUPC" w:cs="CordiaUPC"/>
                <w:color w:val="000000"/>
                <w:sz w:val="26"/>
                <w:szCs w:val="26"/>
                <w:cs/>
                <w:lang w:bidi="th-TH"/>
              </w:rPr>
            </w:pPr>
            <w:r w:rsidRPr="0061697D">
              <w:rPr>
                <w:rFonts w:ascii="CordiaUPC" w:hAnsi="CordiaUPC" w:cs="CordiaUPC"/>
                <w:color w:val="000000"/>
                <w:sz w:val="26"/>
                <w:szCs w:val="26"/>
              </w:rPr>
              <w:t>-</w:t>
            </w:r>
          </w:p>
        </w:tc>
        <w:tc>
          <w:tcPr>
            <w:tcW w:w="181" w:type="dxa"/>
            <w:vAlign w:val="bottom"/>
          </w:tcPr>
          <w:p w14:paraId="31336C6F"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CD3BB2A" w14:textId="5EFE2EA1" w:rsidR="00C2254B" w:rsidRPr="0061697D" w:rsidRDefault="00C2254B" w:rsidP="00C2254B">
            <w:pPr>
              <w:tabs>
                <w:tab w:val="decimal" w:pos="1055"/>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w:t>
            </w:r>
          </w:p>
        </w:tc>
        <w:tc>
          <w:tcPr>
            <w:tcW w:w="181" w:type="dxa"/>
            <w:vAlign w:val="bottom"/>
          </w:tcPr>
          <w:p w14:paraId="01BFEFC3"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B5DB37A" w14:textId="0868076F" w:rsidR="00C2254B" w:rsidRPr="0061697D" w:rsidRDefault="00C2254B" w:rsidP="00C2254B">
            <w:pPr>
              <w:tabs>
                <w:tab w:val="decimal" w:pos="1084"/>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(69)</w:t>
            </w:r>
          </w:p>
        </w:tc>
        <w:tc>
          <w:tcPr>
            <w:tcW w:w="180" w:type="dxa"/>
            <w:vAlign w:val="bottom"/>
          </w:tcPr>
          <w:p w14:paraId="14BB2C89" w14:textId="77777777" w:rsidR="00C2254B" w:rsidRPr="0061697D" w:rsidRDefault="00C2254B" w:rsidP="00C2254B">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BA84CBF" w14:textId="721B69AE" w:rsidR="00C2254B" w:rsidRPr="0061697D" w:rsidRDefault="00C2254B" w:rsidP="00C2254B">
            <w:pPr>
              <w:tabs>
                <w:tab w:val="decimal" w:pos="1126"/>
              </w:tabs>
              <w:spacing w:line="240" w:lineRule="exact"/>
              <w:ind w:right="-79"/>
              <w:outlineLvl w:val="0"/>
              <w:rPr>
                <w:rFonts w:ascii="CordiaUPC" w:hAnsi="CordiaUPC" w:cs="CordiaUPC"/>
                <w:color w:val="000000"/>
                <w:sz w:val="26"/>
                <w:szCs w:val="26"/>
              </w:rPr>
            </w:pPr>
            <w:r w:rsidRPr="0061697D">
              <w:rPr>
                <w:rFonts w:ascii="CordiaUPC" w:hAnsi="CordiaUPC" w:cs="CordiaUPC"/>
                <w:color w:val="000000"/>
                <w:sz w:val="26"/>
                <w:szCs w:val="26"/>
              </w:rPr>
              <w:t>69</w:t>
            </w:r>
          </w:p>
        </w:tc>
      </w:tr>
      <w:tr w:rsidR="00C2254B" w:rsidRPr="001545EE" w14:paraId="1FAA1DFA" w14:textId="77777777" w:rsidTr="006572CA">
        <w:trPr>
          <w:cantSplit/>
        </w:trPr>
        <w:tc>
          <w:tcPr>
            <w:tcW w:w="3177" w:type="dxa"/>
            <w:vAlign w:val="bottom"/>
          </w:tcPr>
          <w:p w14:paraId="21A32709" w14:textId="77777777" w:rsidR="00C2254B" w:rsidRPr="001545EE" w:rsidRDefault="00C2254B" w:rsidP="00C2254B">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B1D51E6" w14:textId="70506A7F" w:rsidR="00C2254B" w:rsidRPr="0061697D" w:rsidRDefault="00C2254B" w:rsidP="00C2254B">
            <w:pPr>
              <w:tabs>
                <w:tab w:val="decimal" w:pos="1156"/>
              </w:tabs>
              <w:spacing w:line="240" w:lineRule="exact"/>
              <w:ind w:right="-79"/>
              <w:outlineLvl w:val="0"/>
              <w:rPr>
                <w:rFonts w:ascii="CordiaUPC" w:hAnsi="CordiaUPC" w:cs="CordiaUPC"/>
                <w:b/>
                <w:bCs/>
                <w:color w:val="000000"/>
                <w:sz w:val="26"/>
                <w:szCs w:val="26"/>
              </w:rPr>
            </w:pPr>
            <w:r w:rsidRPr="0061697D">
              <w:rPr>
                <w:rFonts w:ascii="CordiaUPC" w:hAnsi="CordiaUPC" w:cs="CordiaUPC"/>
                <w:b/>
                <w:bCs/>
                <w:color w:val="000000"/>
                <w:sz w:val="26"/>
                <w:szCs w:val="26"/>
              </w:rPr>
              <w:t>14,665</w:t>
            </w:r>
          </w:p>
        </w:tc>
        <w:tc>
          <w:tcPr>
            <w:tcW w:w="181" w:type="dxa"/>
            <w:vAlign w:val="bottom"/>
          </w:tcPr>
          <w:p w14:paraId="7EDB9EEC" w14:textId="77777777" w:rsidR="00C2254B" w:rsidRPr="0061697D" w:rsidRDefault="00C2254B" w:rsidP="00C2254B">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4A6CB0AE" w14:textId="57F93875" w:rsidR="00C2254B" w:rsidRPr="0061697D" w:rsidRDefault="00C2254B" w:rsidP="00C2254B">
            <w:pPr>
              <w:tabs>
                <w:tab w:val="decimal" w:pos="1055"/>
              </w:tabs>
              <w:spacing w:line="240" w:lineRule="exact"/>
              <w:ind w:right="-79"/>
              <w:outlineLvl w:val="0"/>
              <w:rPr>
                <w:rFonts w:ascii="CordiaUPC" w:hAnsi="CordiaUPC" w:cs="CordiaUPC"/>
                <w:b/>
                <w:bCs/>
                <w:color w:val="000000"/>
                <w:sz w:val="26"/>
                <w:szCs w:val="26"/>
              </w:rPr>
            </w:pPr>
            <w:r w:rsidRPr="0061697D">
              <w:rPr>
                <w:rFonts w:ascii="CordiaUPC" w:hAnsi="CordiaUPC" w:cs="CordiaUPC"/>
                <w:b/>
                <w:bCs/>
                <w:color w:val="000000"/>
                <w:sz w:val="26"/>
                <w:szCs w:val="26"/>
              </w:rPr>
              <w:t>3,334</w:t>
            </w:r>
          </w:p>
        </w:tc>
        <w:tc>
          <w:tcPr>
            <w:tcW w:w="181" w:type="dxa"/>
            <w:vAlign w:val="bottom"/>
          </w:tcPr>
          <w:p w14:paraId="46C2E13F" w14:textId="77777777" w:rsidR="00C2254B" w:rsidRPr="0061697D" w:rsidRDefault="00C2254B" w:rsidP="00C2254B">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D480627" w14:textId="4F9240B4" w:rsidR="00C2254B" w:rsidRPr="0061697D" w:rsidRDefault="00C2254B" w:rsidP="00C2254B">
            <w:pPr>
              <w:tabs>
                <w:tab w:val="decimal" w:pos="1084"/>
              </w:tabs>
              <w:spacing w:line="240" w:lineRule="exact"/>
              <w:ind w:right="-79"/>
              <w:outlineLvl w:val="0"/>
              <w:rPr>
                <w:rFonts w:ascii="CordiaUPC" w:hAnsi="CordiaUPC" w:cs="CordiaUPC"/>
                <w:b/>
                <w:bCs/>
                <w:color w:val="000000"/>
                <w:sz w:val="26"/>
                <w:szCs w:val="26"/>
                <w:lang w:val="en-US"/>
              </w:rPr>
            </w:pPr>
            <w:r w:rsidRPr="0061697D">
              <w:rPr>
                <w:rFonts w:ascii="CordiaUPC" w:hAnsi="CordiaUPC" w:cs="CordiaUPC"/>
                <w:b/>
                <w:bCs/>
                <w:color w:val="000000"/>
                <w:sz w:val="26"/>
                <w:szCs w:val="26"/>
              </w:rPr>
              <w:t>(7,777)</w:t>
            </w:r>
          </w:p>
        </w:tc>
        <w:tc>
          <w:tcPr>
            <w:tcW w:w="180" w:type="dxa"/>
            <w:vAlign w:val="bottom"/>
          </w:tcPr>
          <w:p w14:paraId="0F20DEF6" w14:textId="77777777" w:rsidR="00C2254B" w:rsidRPr="0061697D" w:rsidRDefault="00C2254B" w:rsidP="00C2254B">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B164035" w14:textId="1404FAD8" w:rsidR="00C2254B" w:rsidRPr="0061697D" w:rsidRDefault="00C2254B" w:rsidP="00C2254B">
            <w:pPr>
              <w:tabs>
                <w:tab w:val="decimal" w:pos="1126"/>
              </w:tabs>
              <w:spacing w:line="240" w:lineRule="exact"/>
              <w:ind w:right="-79"/>
              <w:outlineLvl w:val="0"/>
              <w:rPr>
                <w:rFonts w:ascii="CordiaUPC" w:hAnsi="CordiaUPC" w:cs="CordiaUPC"/>
                <w:b/>
                <w:bCs/>
                <w:color w:val="000000"/>
                <w:sz w:val="26"/>
                <w:szCs w:val="26"/>
              </w:rPr>
            </w:pPr>
            <w:r w:rsidRPr="0061697D">
              <w:rPr>
                <w:rFonts w:ascii="CordiaUPC" w:hAnsi="CordiaUPC" w:cs="CordiaUPC"/>
                <w:b/>
                <w:bCs/>
                <w:color w:val="000000"/>
                <w:sz w:val="26"/>
                <w:szCs w:val="26"/>
              </w:rPr>
              <w:t>(4,354)</w:t>
            </w:r>
          </w:p>
        </w:tc>
      </w:tr>
      <w:bookmarkEnd w:id="26"/>
    </w:tbl>
    <w:p w14:paraId="279085CE" w14:textId="77777777" w:rsidR="00CF4563" w:rsidRPr="00392524" w:rsidRDefault="00CF4563"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79CE" w:rsidRPr="00BF44F9" w14:paraId="0710D0E2" w14:textId="77777777" w:rsidTr="006572CA">
        <w:trPr>
          <w:cantSplit/>
          <w:tblHeader/>
        </w:trPr>
        <w:tc>
          <w:tcPr>
            <w:tcW w:w="3177" w:type="dxa"/>
          </w:tcPr>
          <w:p w14:paraId="1D7F43A0" w14:textId="77777777" w:rsidR="002279CE" w:rsidRPr="00BF44F9" w:rsidRDefault="002279CE" w:rsidP="006572CA">
            <w:pPr>
              <w:spacing w:line="240" w:lineRule="exact"/>
              <w:ind w:right="-132"/>
              <w:rPr>
                <w:rFonts w:ascii="CordiaUPC" w:hAnsi="CordiaUPC" w:cs="CordiaUPC"/>
                <w:b/>
                <w:bCs/>
                <w:i/>
                <w:iCs/>
                <w:color w:val="000000"/>
                <w:sz w:val="26"/>
                <w:szCs w:val="26"/>
              </w:rPr>
            </w:pPr>
            <w:r w:rsidRPr="00BF44F9">
              <w:rPr>
                <w:rFonts w:ascii="CordiaUPC" w:hAnsi="CordiaUPC" w:cs="CordiaUPC" w:hint="cs"/>
                <w:b/>
                <w:bCs/>
                <w:i/>
                <w:iCs/>
                <w:sz w:val="26"/>
                <w:szCs w:val="26"/>
                <w:lang w:val="en-US"/>
              </w:rPr>
              <w:t xml:space="preserve">For the </w:t>
            </w:r>
            <w:r w:rsidRPr="00BF44F9">
              <w:rPr>
                <w:rFonts w:ascii="CordiaUPC" w:hAnsi="CordiaUPC" w:cs="CordiaUPC"/>
                <w:b/>
                <w:bCs/>
                <w:i/>
                <w:iCs/>
                <w:sz w:val="26"/>
                <w:szCs w:val="26"/>
                <w:lang w:val="en-US"/>
              </w:rPr>
              <w:t>three-month period ended</w:t>
            </w:r>
          </w:p>
        </w:tc>
        <w:tc>
          <w:tcPr>
            <w:tcW w:w="6138" w:type="dxa"/>
            <w:gridSpan w:val="7"/>
            <w:vAlign w:val="bottom"/>
          </w:tcPr>
          <w:p w14:paraId="36521C34" w14:textId="77777777" w:rsidR="002279CE" w:rsidRPr="00BF44F9" w:rsidRDefault="002279CE" w:rsidP="006572CA">
            <w:pPr>
              <w:pStyle w:val="acctmergecolhdg"/>
              <w:spacing w:line="240" w:lineRule="exact"/>
              <w:rPr>
                <w:rFonts w:ascii="CordiaUPC" w:hAnsi="CordiaUPC" w:cs="CordiaUPC"/>
                <w:sz w:val="26"/>
                <w:szCs w:val="26"/>
              </w:rPr>
            </w:pPr>
          </w:p>
        </w:tc>
      </w:tr>
      <w:tr w:rsidR="002279CE" w:rsidRPr="00BF44F9" w14:paraId="714D07A8" w14:textId="77777777" w:rsidTr="006572CA">
        <w:trPr>
          <w:cantSplit/>
          <w:tblHeader/>
        </w:trPr>
        <w:tc>
          <w:tcPr>
            <w:tcW w:w="3177" w:type="dxa"/>
          </w:tcPr>
          <w:p w14:paraId="2B2A2759" w14:textId="0AF394BF" w:rsidR="002279CE" w:rsidRPr="00BF44F9" w:rsidRDefault="002279CE" w:rsidP="006572CA">
            <w:pPr>
              <w:spacing w:line="240" w:lineRule="exact"/>
              <w:ind w:right="-132"/>
              <w:rPr>
                <w:rFonts w:ascii="CordiaUPC" w:hAnsi="CordiaUPC" w:cs="CordiaUPC"/>
                <w:b/>
                <w:bCs/>
                <w:i/>
                <w:iCs/>
                <w:color w:val="000000"/>
                <w:sz w:val="26"/>
                <w:szCs w:val="26"/>
                <w:lang w:bidi="th-TH"/>
              </w:rPr>
            </w:pPr>
            <w:r w:rsidRPr="00BF44F9">
              <w:rPr>
                <w:rFonts w:ascii="CordiaUPC" w:hAnsi="CordiaUPC" w:cs="CordiaUPC" w:hint="cs"/>
                <w:b/>
                <w:bCs/>
                <w:i/>
                <w:iCs/>
                <w:sz w:val="26"/>
                <w:szCs w:val="26"/>
              </w:rPr>
              <w:t xml:space="preserve">   </w:t>
            </w:r>
            <w:r w:rsidRPr="00BF44F9">
              <w:rPr>
                <w:rFonts w:ascii="CordiaUPC" w:eastAsia="Times New Roman" w:hAnsi="CordiaUPC" w:cs="CordiaUPC" w:hint="cs"/>
                <w:b/>
                <w:bCs/>
                <w:i/>
                <w:iCs/>
                <w:sz w:val="26"/>
                <w:szCs w:val="26"/>
                <w:lang w:val="en-US"/>
              </w:rPr>
              <w:t xml:space="preserve">30 </w:t>
            </w:r>
            <w:r w:rsidRPr="00BF44F9">
              <w:rPr>
                <w:rFonts w:ascii="CordiaUPC" w:hAnsi="CordiaUPC" w:cs="CordiaUPC" w:hint="cs"/>
                <w:b/>
                <w:bCs/>
                <w:i/>
                <w:iCs/>
                <w:sz w:val="26"/>
                <w:szCs w:val="26"/>
              </w:rPr>
              <w:t>September</w:t>
            </w:r>
            <w:r w:rsidRPr="00BF44F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2</w:t>
            </w:r>
          </w:p>
        </w:tc>
        <w:tc>
          <w:tcPr>
            <w:tcW w:w="6138" w:type="dxa"/>
            <w:gridSpan w:val="7"/>
            <w:vAlign w:val="bottom"/>
          </w:tcPr>
          <w:p w14:paraId="0B34527C" w14:textId="77777777" w:rsidR="002279CE" w:rsidRPr="00BF44F9" w:rsidRDefault="002279CE" w:rsidP="006572CA">
            <w:pPr>
              <w:pStyle w:val="acctmergecolhdg"/>
              <w:spacing w:line="240" w:lineRule="exact"/>
              <w:rPr>
                <w:rFonts w:ascii="CordiaUPC" w:hAnsi="CordiaUPC" w:cs="CordiaUPC"/>
                <w:sz w:val="26"/>
                <w:szCs w:val="26"/>
              </w:rPr>
            </w:pPr>
            <w:r w:rsidRPr="00BF44F9">
              <w:rPr>
                <w:rFonts w:ascii="CordiaUPC" w:hAnsi="CordiaUPC" w:cs="CordiaUPC" w:hint="cs"/>
                <w:sz w:val="26"/>
                <w:szCs w:val="26"/>
              </w:rPr>
              <w:t>Consolidated</w:t>
            </w:r>
          </w:p>
        </w:tc>
      </w:tr>
      <w:tr w:rsidR="002279CE" w:rsidRPr="00BF44F9" w14:paraId="3DC65D8F" w14:textId="77777777" w:rsidTr="006572CA">
        <w:trPr>
          <w:cantSplit/>
          <w:tblHeader/>
        </w:trPr>
        <w:tc>
          <w:tcPr>
            <w:tcW w:w="3177" w:type="dxa"/>
          </w:tcPr>
          <w:p w14:paraId="332BA31B"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C1D0C04"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interest income</w:t>
            </w:r>
          </w:p>
        </w:tc>
        <w:tc>
          <w:tcPr>
            <w:tcW w:w="181" w:type="dxa"/>
          </w:tcPr>
          <w:p w14:paraId="7162BAAF"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339" w:type="dxa"/>
            <w:vAlign w:val="bottom"/>
          </w:tcPr>
          <w:p w14:paraId="73A0C57B"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non-interest income</w:t>
            </w:r>
          </w:p>
        </w:tc>
        <w:tc>
          <w:tcPr>
            <w:tcW w:w="181" w:type="dxa"/>
          </w:tcPr>
          <w:p w14:paraId="79C4EDE6" w14:textId="77777777" w:rsidR="002279CE" w:rsidRPr="00BF44F9" w:rsidRDefault="002279CE"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2E79841"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Operating expenses</w:t>
            </w:r>
          </w:p>
        </w:tc>
        <w:tc>
          <w:tcPr>
            <w:tcW w:w="180" w:type="dxa"/>
          </w:tcPr>
          <w:p w14:paraId="59C8A74A"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417" w:type="dxa"/>
            <w:vAlign w:val="bottom"/>
          </w:tcPr>
          <w:p w14:paraId="01C6AC23"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b w:val="0"/>
                <w:bCs/>
                <w:sz w:val="26"/>
                <w:szCs w:val="26"/>
              </w:rPr>
              <w:t xml:space="preserve">Expected </w:t>
            </w:r>
            <w:r w:rsidRPr="00BF44F9">
              <w:rPr>
                <w:rFonts w:ascii="CordiaUPC" w:hAnsi="CordiaUPC" w:cs="CordiaUPC"/>
                <w:b w:val="0"/>
                <w:bCs/>
                <w:sz w:val="26"/>
                <w:szCs w:val="26"/>
              </w:rPr>
              <w:br/>
              <w:t>credit loss</w:t>
            </w:r>
          </w:p>
        </w:tc>
      </w:tr>
      <w:tr w:rsidR="002279CE" w:rsidRPr="00BF44F9" w14:paraId="56CB95FD" w14:textId="77777777" w:rsidTr="006572CA">
        <w:trPr>
          <w:cantSplit/>
          <w:tblHeader/>
        </w:trPr>
        <w:tc>
          <w:tcPr>
            <w:tcW w:w="3177" w:type="dxa"/>
          </w:tcPr>
          <w:p w14:paraId="7DFFFC2F"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607A819F"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hint="cs"/>
                <w:b w:val="0"/>
                <w:bCs/>
                <w:i/>
                <w:iCs/>
                <w:sz w:val="26"/>
                <w:szCs w:val="26"/>
              </w:rPr>
              <w:t>(</w:t>
            </w:r>
            <w:proofErr w:type="gramStart"/>
            <w:r w:rsidRPr="00BF44F9">
              <w:rPr>
                <w:rFonts w:ascii="CordiaUPC" w:hAnsi="CordiaUPC" w:cs="CordiaUPC" w:hint="cs"/>
                <w:b w:val="0"/>
                <w:bCs/>
                <w:i/>
                <w:iCs/>
                <w:sz w:val="26"/>
                <w:szCs w:val="26"/>
              </w:rPr>
              <w:t>in</w:t>
            </w:r>
            <w:proofErr w:type="gramEnd"/>
            <w:r w:rsidRPr="00BF44F9">
              <w:rPr>
                <w:rFonts w:ascii="CordiaUPC" w:hAnsi="CordiaUPC" w:cs="CordiaUPC" w:hint="cs"/>
                <w:b w:val="0"/>
                <w:bCs/>
                <w:i/>
                <w:iCs/>
                <w:sz w:val="26"/>
                <w:szCs w:val="26"/>
              </w:rPr>
              <w:t xml:space="preserve"> million Baht)</w:t>
            </w:r>
          </w:p>
        </w:tc>
      </w:tr>
      <w:tr w:rsidR="00361884" w:rsidRPr="00BF44F9" w14:paraId="49998549" w14:textId="77777777" w:rsidTr="006572CA">
        <w:trPr>
          <w:cantSplit/>
        </w:trPr>
        <w:tc>
          <w:tcPr>
            <w:tcW w:w="3177" w:type="dxa"/>
            <w:vAlign w:val="bottom"/>
          </w:tcPr>
          <w:p w14:paraId="5B45F3F5" w14:textId="77777777" w:rsidR="00361884" w:rsidRPr="00BF44F9" w:rsidRDefault="00361884" w:rsidP="00361884">
            <w:pPr>
              <w:spacing w:line="240" w:lineRule="exact"/>
              <w:ind w:left="142" w:right="-70" w:hanging="142"/>
              <w:rPr>
                <w:rFonts w:ascii="CordiaUPC" w:hAnsi="CordiaUPC" w:cs="CordiaUPC"/>
                <w:b/>
                <w:bCs/>
                <w:sz w:val="26"/>
                <w:szCs w:val="26"/>
              </w:rPr>
            </w:pPr>
            <w:r w:rsidRPr="00BF44F9">
              <w:rPr>
                <w:rFonts w:ascii="CordiaUPC" w:hAnsi="CordiaUPC" w:cs="CordiaUPC" w:hint="cs"/>
                <w:sz w:val="26"/>
                <w:szCs w:val="26"/>
              </w:rPr>
              <w:t>Segment reporting</w:t>
            </w:r>
          </w:p>
        </w:tc>
        <w:tc>
          <w:tcPr>
            <w:tcW w:w="1461" w:type="dxa"/>
            <w:vAlign w:val="bottom"/>
          </w:tcPr>
          <w:p w14:paraId="25ACF12C" w14:textId="6B4A6CF7" w:rsidR="00361884" w:rsidRPr="00BF44F9" w:rsidRDefault="00361884" w:rsidP="00361884">
            <w:pPr>
              <w:tabs>
                <w:tab w:val="decimal" w:pos="1156"/>
              </w:tabs>
              <w:spacing w:line="240" w:lineRule="exact"/>
              <w:ind w:right="-79"/>
              <w:outlineLvl w:val="0"/>
              <w:rPr>
                <w:rFonts w:ascii="CordiaUPC" w:hAnsi="CordiaUPC" w:cs="CordiaUPC"/>
                <w:color w:val="000000"/>
                <w:sz w:val="26"/>
                <w:szCs w:val="26"/>
                <w:lang w:val="en-US"/>
              </w:rPr>
            </w:pPr>
            <w:r w:rsidRPr="00F751C8">
              <w:rPr>
                <w:rFonts w:ascii="CordiaUPC" w:hAnsi="CordiaUPC" w:cs="CordiaUPC"/>
                <w:color w:val="000000"/>
                <w:sz w:val="26"/>
                <w:szCs w:val="26"/>
                <w:cs/>
              </w:rPr>
              <w:t>12</w:t>
            </w:r>
            <w:r w:rsidRPr="00F751C8">
              <w:rPr>
                <w:rFonts w:ascii="CordiaUPC" w:hAnsi="CordiaUPC" w:cs="CordiaUPC"/>
                <w:color w:val="000000"/>
                <w:sz w:val="26"/>
                <w:szCs w:val="26"/>
              </w:rPr>
              <w:t>,</w:t>
            </w:r>
            <w:r w:rsidRPr="00F751C8">
              <w:rPr>
                <w:rFonts w:ascii="CordiaUPC" w:hAnsi="CordiaUPC" w:cs="CordiaUPC"/>
                <w:color w:val="000000"/>
                <w:sz w:val="26"/>
                <w:szCs w:val="26"/>
                <w:cs/>
              </w:rPr>
              <w:t>968</w:t>
            </w:r>
          </w:p>
        </w:tc>
        <w:tc>
          <w:tcPr>
            <w:tcW w:w="181" w:type="dxa"/>
            <w:vAlign w:val="bottom"/>
          </w:tcPr>
          <w:p w14:paraId="76ACDF6D"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1044C83" w14:textId="27413BE4" w:rsidR="00361884" w:rsidRPr="00BF44F9" w:rsidRDefault="00361884" w:rsidP="00361884">
            <w:pPr>
              <w:tabs>
                <w:tab w:val="decimal" w:pos="1055"/>
              </w:tabs>
              <w:spacing w:line="240" w:lineRule="exact"/>
              <w:ind w:right="-79"/>
              <w:outlineLvl w:val="0"/>
              <w:rPr>
                <w:rFonts w:ascii="CordiaUPC" w:hAnsi="CordiaUPC" w:cs="CordiaUPC"/>
                <w:color w:val="000000"/>
                <w:sz w:val="26"/>
                <w:szCs w:val="26"/>
                <w:lang w:val="en-US" w:bidi="th-TH"/>
              </w:rPr>
            </w:pPr>
            <w:r w:rsidRPr="00F751C8">
              <w:rPr>
                <w:rFonts w:ascii="CordiaUPC" w:hAnsi="CordiaUPC" w:cs="CordiaUPC"/>
                <w:color w:val="000000"/>
                <w:sz w:val="26"/>
                <w:szCs w:val="26"/>
                <w:cs/>
              </w:rPr>
              <w:t>3</w:t>
            </w:r>
            <w:r w:rsidRPr="00F751C8">
              <w:rPr>
                <w:rFonts w:ascii="CordiaUPC" w:hAnsi="CordiaUPC" w:cs="CordiaUPC"/>
                <w:color w:val="000000"/>
                <w:sz w:val="26"/>
                <w:szCs w:val="26"/>
              </w:rPr>
              <w:t>,</w:t>
            </w:r>
            <w:r w:rsidRPr="00F751C8">
              <w:rPr>
                <w:rFonts w:ascii="CordiaUPC" w:hAnsi="CordiaUPC" w:cs="CordiaUPC"/>
                <w:color w:val="000000"/>
                <w:sz w:val="26"/>
                <w:szCs w:val="26"/>
                <w:cs/>
              </w:rPr>
              <w:t>382</w:t>
            </w:r>
          </w:p>
        </w:tc>
        <w:tc>
          <w:tcPr>
            <w:tcW w:w="181" w:type="dxa"/>
            <w:vAlign w:val="bottom"/>
          </w:tcPr>
          <w:p w14:paraId="7CF8176D"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4A7A8A2" w14:textId="718007FF" w:rsidR="00361884" w:rsidRPr="00BF44F9" w:rsidRDefault="00361884" w:rsidP="00361884">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(7</w:t>
            </w:r>
            <w:r w:rsidRPr="00F751C8">
              <w:rPr>
                <w:rFonts w:ascii="CordiaUPC" w:hAnsi="CordiaUPC" w:cs="CordiaUPC"/>
                <w:color w:val="000000"/>
                <w:sz w:val="26"/>
                <w:szCs w:val="26"/>
              </w:rPr>
              <w:t>,</w:t>
            </w:r>
            <w:r w:rsidRPr="00F751C8">
              <w:rPr>
                <w:rFonts w:ascii="CordiaUPC" w:hAnsi="CordiaUPC" w:cs="CordiaUPC"/>
                <w:color w:val="000000"/>
                <w:sz w:val="26"/>
                <w:szCs w:val="26"/>
                <w:cs/>
              </w:rPr>
              <w:t>387)</w:t>
            </w:r>
          </w:p>
        </w:tc>
        <w:tc>
          <w:tcPr>
            <w:tcW w:w="180" w:type="dxa"/>
            <w:vAlign w:val="bottom"/>
          </w:tcPr>
          <w:p w14:paraId="3EFD2864"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103607E" w14:textId="6DDEBBEE" w:rsidR="00361884" w:rsidRPr="00BF44F9" w:rsidRDefault="00361884" w:rsidP="00361884">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(4</w:t>
            </w:r>
            <w:r w:rsidRPr="00F751C8">
              <w:rPr>
                <w:rFonts w:ascii="CordiaUPC" w:hAnsi="CordiaUPC" w:cs="CordiaUPC"/>
                <w:color w:val="000000"/>
                <w:sz w:val="26"/>
                <w:szCs w:val="26"/>
              </w:rPr>
              <w:t>,</w:t>
            </w:r>
            <w:r w:rsidRPr="00F751C8">
              <w:rPr>
                <w:rFonts w:ascii="CordiaUPC" w:hAnsi="CordiaUPC" w:cs="CordiaUPC"/>
                <w:color w:val="000000"/>
                <w:sz w:val="26"/>
                <w:szCs w:val="26"/>
                <w:cs/>
              </w:rPr>
              <w:t>422)</w:t>
            </w:r>
          </w:p>
        </w:tc>
      </w:tr>
      <w:tr w:rsidR="00361884" w:rsidRPr="00BF44F9" w14:paraId="6F2782A9" w14:textId="77777777" w:rsidTr="006572CA">
        <w:trPr>
          <w:cantSplit/>
        </w:trPr>
        <w:tc>
          <w:tcPr>
            <w:tcW w:w="3177" w:type="dxa"/>
            <w:vAlign w:val="bottom"/>
          </w:tcPr>
          <w:p w14:paraId="219B0E40" w14:textId="77777777" w:rsidR="00361884" w:rsidRPr="00BF44F9" w:rsidRDefault="00361884" w:rsidP="00361884">
            <w:pPr>
              <w:spacing w:line="240" w:lineRule="exact"/>
              <w:ind w:left="142" w:right="-70" w:hanging="142"/>
              <w:rPr>
                <w:rFonts w:ascii="CordiaUPC" w:hAnsi="CordiaUPC" w:cs="CordiaUPC"/>
                <w:spacing w:val="-4"/>
                <w:sz w:val="26"/>
                <w:szCs w:val="26"/>
              </w:rPr>
            </w:pPr>
            <w:r w:rsidRPr="00BF44F9">
              <w:rPr>
                <w:rFonts w:ascii="CordiaUPC" w:hAnsi="CordiaUPC" w:cs="CordiaUPC"/>
                <w:sz w:val="26"/>
                <w:szCs w:val="26"/>
              </w:rPr>
              <w:t>Expected credit loss</w:t>
            </w:r>
          </w:p>
        </w:tc>
        <w:tc>
          <w:tcPr>
            <w:tcW w:w="1461" w:type="dxa"/>
            <w:vAlign w:val="bottom"/>
          </w:tcPr>
          <w:p w14:paraId="547E60BA" w14:textId="690C399C" w:rsidR="00361884" w:rsidRPr="00BF44F9" w:rsidRDefault="00361884" w:rsidP="00361884">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0F51913F"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73DD0EA" w14:textId="63BDB648" w:rsidR="00361884" w:rsidRPr="00BF44F9" w:rsidRDefault="00361884" w:rsidP="00361884">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9846F3C"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AC1C8C" w14:textId="1F137C63" w:rsidR="00361884" w:rsidRPr="00BF44F9" w:rsidRDefault="00361884" w:rsidP="00361884">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(34)</w:t>
            </w:r>
          </w:p>
        </w:tc>
        <w:tc>
          <w:tcPr>
            <w:tcW w:w="180" w:type="dxa"/>
            <w:vAlign w:val="bottom"/>
          </w:tcPr>
          <w:p w14:paraId="5DD01933"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3639A6A" w14:textId="5A9CE935" w:rsidR="00361884" w:rsidRPr="00BF44F9" w:rsidRDefault="00361884" w:rsidP="00361884">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34</w:t>
            </w:r>
          </w:p>
        </w:tc>
      </w:tr>
      <w:tr w:rsidR="00361884" w:rsidRPr="00BF44F9" w14:paraId="371D11B5" w14:textId="77777777" w:rsidTr="006572CA">
        <w:trPr>
          <w:cantSplit/>
        </w:trPr>
        <w:tc>
          <w:tcPr>
            <w:tcW w:w="3177" w:type="dxa"/>
            <w:vAlign w:val="bottom"/>
          </w:tcPr>
          <w:p w14:paraId="59CC8966" w14:textId="77777777" w:rsidR="00361884" w:rsidRPr="00BF44F9" w:rsidRDefault="00361884" w:rsidP="00361884">
            <w:pPr>
              <w:spacing w:line="240" w:lineRule="exact"/>
              <w:ind w:left="142" w:right="-70" w:hanging="142"/>
              <w:rPr>
                <w:rFonts w:ascii="CordiaUPC" w:hAnsi="CordiaUPC" w:cs="CordiaUPC"/>
                <w:sz w:val="26"/>
                <w:szCs w:val="26"/>
              </w:rPr>
            </w:pPr>
            <w:r w:rsidRPr="00BF44F9">
              <w:rPr>
                <w:rFonts w:ascii="CordiaUPC" w:hAnsi="CordiaUPC" w:cs="CordiaUPC" w:hint="cs"/>
                <w:sz w:val="26"/>
                <w:szCs w:val="26"/>
              </w:rPr>
              <w:t>Others</w:t>
            </w:r>
          </w:p>
        </w:tc>
        <w:tc>
          <w:tcPr>
            <w:tcW w:w="1461" w:type="dxa"/>
            <w:vAlign w:val="bottom"/>
          </w:tcPr>
          <w:p w14:paraId="16BFFF93" w14:textId="5E0622B9" w:rsidR="00361884" w:rsidRPr="00BF44F9" w:rsidRDefault="00361884" w:rsidP="00361884">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5EBC64FF"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7C7B661F" w14:textId="386E812D" w:rsidR="00361884" w:rsidRPr="00BF44F9" w:rsidRDefault="00361884" w:rsidP="00361884">
            <w:pPr>
              <w:tabs>
                <w:tab w:val="decimal" w:pos="1055"/>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(1)</w:t>
            </w:r>
          </w:p>
        </w:tc>
        <w:tc>
          <w:tcPr>
            <w:tcW w:w="181" w:type="dxa"/>
            <w:vAlign w:val="bottom"/>
          </w:tcPr>
          <w:p w14:paraId="2509AB26"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EF79C41" w14:textId="7BCE2F19" w:rsidR="00361884" w:rsidRPr="00BF44F9" w:rsidRDefault="00361884" w:rsidP="00361884">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(26)</w:t>
            </w:r>
          </w:p>
        </w:tc>
        <w:tc>
          <w:tcPr>
            <w:tcW w:w="180" w:type="dxa"/>
            <w:vAlign w:val="bottom"/>
          </w:tcPr>
          <w:p w14:paraId="7C326671"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490EE91" w14:textId="6BCC7B61" w:rsidR="00361884" w:rsidRPr="00BF44F9" w:rsidRDefault="00361884" w:rsidP="00361884">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27</w:t>
            </w:r>
          </w:p>
        </w:tc>
      </w:tr>
      <w:tr w:rsidR="00361884" w:rsidRPr="001545EE" w14:paraId="5A47F893" w14:textId="77777777" w:rsidTr="006572CA">
        <w:trPr>
          <w:cantSplit/>
        </w:trPr>
        <w:tc>
          <w:tcPr>
            <w:tcW w:w="3177" w:type="dxa"/>
            <w:vAlign w:val="bottom"/>
          </w:tcPr>
          <w:p w14:paraId="713D2F35" w14:textId="77777777" w:rsidR="00361884" w:rsidRPr="00BF44F9" w:rsidRDefault="00361884" w:rsidP="00361884">
            <w:pPr>
              <w:spacing w:line="240" w:lineRule="exact"/>
              <w:ind w:left="142" w:right="-70" w:hanging="142"/>
              <w:rPr>
                <w:rFonts w:ascii="CordiaUPC" w:hAnsi="CordiaUPC" w:cs="CordiaUPC"/>
                <w:b/>
                <w:bCs/>
                <w:spacing w:val="-4"/>
                <w:sz w:val="26"/>
                <w:szCs w:val="26"/>
              </w:rPr>
            </w:pPr>
            <w:r w:rsidRPr="00BF44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348F804" w14:textId="6640E1DE" w:rsidR="00361884" w:rsidRPr="00BF44F9" w:rsidRDefault="00361884" w:rsidP="00361884">
            <w:pPr>
              <w:tabs>
                <w:tab w:val="decimal" w:pos="1156"/>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12,968</w:t>
            </w:r>
          </w:p>
        </w:tc>
        <w:tc>
          <w:tcPr>
            <w:tcW w:w="181" w:type="dxa"/>
            <w:vAlign w:val="bottom"/>
          </w:tcPr>
          <w:p w14:paraId="315FA3B8" w14:textId="77777777" w:rsidR="00361884" w:rsidRPr="00BF44F9" w:rsidRDefault="00361884" w:rsidP="00361884">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3D18A3C2" w14:textId="63B5214F" w:rsidR="00361884" w:rsidRPr="00BF44F9" w:rsidRDefault="00361884" w:rsidP="00361884">
            <w:pPr>
              <w:tabs>
                <w:tab w:val="decimal" w:pos="1055"/>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3,381</w:t>
            </w:r>
          </w:p>
        </w:tc>
        <w:tc>
          <w:tcPr>
            <w:tcW w:w="181" w:type="dxa"/>
            <w:vAlign w:val="bottom"/>
          </w:tcPr>
          <w:p w14:paraId="754F221D" w14:textId="77777777" w:rsidR="00361884" w:rsidRPr="00BF44F9" w:rsidRDefault="00361884" w:rsidP="00361884">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7DCAE2A" w14:textId="43200704" w:rsidR="00361884" w:rsidRPr="00BF44F9" w:rsidRDefault="00361884" w:rsidP="00361884">
            <w:pPr>
              <w:tabs>
                <w:tab w:val="decimal" w:pos="1084"/>
              </w:tabs>
              <w:spacing w:line="240" w:lineRule="exact"/>
              <w:ind w:right="-79"/>
              <w:outlineLvl w:val="0"/>
              <w:rPr>
                <w:rFonts w:ascii="CordiaUPC" w:hAnsi="CordiaUPC" w:cs="CordiaUPC"/>
                <w:b/>
                <w:bCs/>
                <w:color w:val="000000"/>
                <w:sz w:val="26"/>
                <w:szCs w:val="26"/>
                <w:lang w:val="en-US"/>
              </w:rPr>
            </w:pPr>
            <w:r w:rsidRPr="00F751C8">
              <w:rPr>
                <w:rFonts w:ascii="CordiaUPC" w:hAnsi="CordiaUPC" w:cs="CordiaUPC"/>
                <w:b/>
                <w:bCs/>
                <w:color w:val="000000"/>
                <w:sz w:val="26"/>
                <w:szCs w:val="26"/>
              </w:rPr>
              <w:t>(7,447)</w:t>
            </w:r>
          </w:p>
        </w:tc>
        <w:tc>
          <w:tcPr>
            <w:tcW w:w="180" w:type="dxa"/>
            <w:vAlign w:val="bottom"/>
          </w:tcPr>
          <w:p w14:paraId="6812765E" w14:textId="77777777" w:rsidR="00361884" w:rsidRPr="00BF44F9" w:rsidRDefault="00361884" w:rsidP="00361884">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2753F0C2" w14:textId="7E3E0D5B" w:rsidR="00361884" w:rsidRPr="00CA4442" w:rsidRDefault="00361884" w:rsidP="00361884">
            <w:pPr>
              <w:tabs>
                <w:tab w:val="decimal" w:pos="1126"/>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(4,361)</w:t>
            </w:r>
          </w:p>
        </w:tc>
      </w:tr>
    </w:tbl>
    <w:p w14:paraId="497EEC8B" w14:textId="0CD188BD" w:rsidR="00F1154E" w:rsidRDefault="00F1154E"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79CE" w:rsidRPr="001545EE" w14:paraId="1B779598" w14:textId="77777777" w:rsidTr="006572CA">
        <w:trPr>
          <w:cantSplit/>
          <w:tblHeader/>
        </w:trPr>
        <w:tc>
          <w:tcPr>
            <w:tcW w:w="3177" w:type="dxa"/>
          </w:tcPr>
          <w:p w14:paraId="37D776D7" w14:textId="10B9CF37" w:rsidR="002279CE" w:rsidRPr="001545EE" w:rsidRDefault="002279CE" w:rsidP="006572CA">
            <w:pPr>
              <w:spacing w:line="240" w:lineRule="exact"/>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Pr>
                <w:rFonts w:ascii="CordiaUPC" w:hAnsi="CordiaUPC" w:cs="CordiaUPC"/>
                <w:b/>
                <w:bCs/>
                <w:i/>
                <w:iCs/>
                <w:sz w:val="26"/>
                <w:szCs w:val="26"/>
                <w:lang w:val="en-US"/>
              </w:rPr>
              <w:t>nine</w:t>
            </w:r>
            <w:r w:rsidRPr="001545EE">
              <w:rPr>
                <w:rFonts w:ascii="CordiaUPC" w:hAnsi="CordiaUPC" w:cs="CordiaUPC"/>
                <w:b/>
                <w:bCs/>
                <w:i/>
                <w:iCs/>
                <w:sz w:val="26"/>
                <w:szCs w:val="26"/>
                <w:lang w:val="en-US"/>
              </w:rPr>
              <w:t>-month period ended</w:t>
            </w:r>
          </w:p>
        </w:tc>
        <w:tc>
          <w:tcPr>
            <w:tcW w:w="6138" w:type="dxa"/>
            <w:gridSpan w:val="7"/>
            <w:vAlign w:val="bottom"/>
          </w:tcPr>
          <w:p w14:paraId="5FF6D5DE" w14:textId="77777777" w:rsidR="002279CE" w:rsidRPr="001545EE" w:rsidRDefault="002279CE" w:rsidP="006572CA">
            <w:pPr>
              <w:pStyle w:val="acctmergecolhdg"/>
              <w:spacing w:line="240" w:lineRule="exact"/>
              <w:rPr>
                <w:rFonts w:ascii="CordiaUPC" w:hAnsi="CordiaUPC" w:cs="CordiaUPC"/>
                <w:sz w:val="26"/>
                <w:szCs w:val="26"/>
              </w:rPr>
            </w:pPr>
          </w:p>
        </w:tc>
      </w:tr>
      <w:tr w:rsidR="002279CE" w:rsidRPr="001545EE" w14:paraId="7813CCDB" w14:textId="77777777" w:rsidTr="006572CA">
        <w:trPr>
          <w:cantSplit/>
          <w:tblHeader/>
        </w:trPr>
        <w:tc>
          <w:tcPr>
            <w:tcW w:w="3177" w:type="dxa"/>
          </w:tcPr>
          <w:p w14:paraId="55B2A9EE" w14:textId="3792C6A7" w:rsidR="002279CE" w:rsidRPr="001545EE" w:rsidRDefault="002279CE" w:rsidP="006572CA">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 xml:space="preserve">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3</w:t>
            </w:r>
          </w:p>
        </w:tc>
        <w:tc>
          <w:tcPr>
            <w:tcW w:w="6138" w:type="dxa"/>
            <w:gridSpan w:val="7"/>
            <w:vAlign w:val="bottom"/>
          </w:tcPr>
          <w:p w14:paraId="422DF4C4" w14:textId="77777777" w:rsidR="002279CE" w:rsidRPr="001545EE" w:rsidRDefault="002279CE" w:rsidP="006572CA">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2279CE" w:rsidRPr="001545EE" w14:paraId="2A739E35" w14:textId="77777777" w:rsidTr="006572CA">
        <w:trPr>
          <w:cantSplit/>
          <w:tblHeader/>
        </w:trPr>
        <w:tc>
          <w:tcPr>
            <w:tcW w:w="3177" w:type="dxa"/>
          </w:tcPr>
          <w:p w14:paraId="2AA6DC9B" w14:textId="77777777" w:rsidR="002279CE" w:rsidRPr="001545EE"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5E69E147" w14:textId="77777777" w:rsidR="002279CE" w:rsidRPr="001545EE" w:rsidRDefault="002279CE"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1EF438C3" w14:textId="77777777" w:rsidR="002279CE" w:rsidRPr="001545EE" w:rsidRDefault="002279CE" w:rsidP="006572CA">
            <w:pPr>
              <w:pStyle w:val="acctmergecolhdg"/>
              <w:spacing w:line="240" w:lineRule="exact"/>
              <w:rPr>
                <w:rFonts w:ascii="CordiaUPC" w:hAnsi="CordiaUPC" w:cs="CordiaUPC"/>
                <w:b w:val="0"/>
                <w:bCs/>
                <w:sz w:val="26"/>
                <w:szCs w:val="26"/>
              </w:rPr>
            </w:pPr>
          </w:p>
        </w:tc>
        <w:tc>
          <w:tcPr>
            <w:tcW w:w="1339" w:type="dxa"/>
            <w:vAlign w:val="bottom"/>
          </w:tcPr>
          <w:p w14:paraId="1A324DC2" w14:textId="77777777" w:rsidR="002279CE" w:rsidRPr="001545EE" w:rsidRDefault="002279CE"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16DDD8CE" w14:textId="77777777" w:rsidR="002279CE" w:rsidRPr="001545EE" w:rsidRDefault="002279CE"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57D31BB2" w14:textId="77777777" w:rsidR="002279CE" w:rsidRPr="001545EE" w:rsidRDefault="002279CE"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58DA52BB" w14:textId="77777777" w:rsidR="002279CE" w:rsidRPr="001545EE" w:rsidRDefault="002279CE" w:rsidP="006572CA">
            <w:pPr>
              <w:pStyle w:val="acctmergecolhdg"/>
              <w:spacing w:line="240" w:lineRule="exact"/>
              <w:rPr>
                <w:rFonts w:ascii="CordiaUPC" w:hAnsi="CordiaUPC" w:cs="CordiaUPC"/>
                <w:b w:val="0"/>
                <w:bCs/>
                <w:sz w:val="26"/>
                <w:szCs w:val="26"/>
              </w:rPr>
            </w:pPr>
          </w:p>
        </w:tc>
        <w:tc>
          <w:tcPr>
            <w:tcW w:w="1417" w:type="dxa"/>
            <w:vAlign w:val="bottom"/>
          </w:tcPr>
          <w:p w14:paraId="4AA4AC52" w14:textId="77777777" w:rsidR="002279CE" w:rsidRPr="001545EE" w:rsidRDefault="002279CE"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2279CE" w:rsidRPr="001545EE" w14:paraId="5E2E2DE4" w14:textId="77777777" w:rsidTr="006572CA">
        <w:trPr>
          <w:cantSplit/>
          <w:tblHeader/>
        </w:trPr>
        <w:tc>
          <w:tcPr>
            <w:tcW w:w="3177" w:type="dxa"/>
          </w:tcPr>
          <w:p w14:paraId="3089179E" w14:textId="77777777" w:rsidR="002279CE" w:rsidRPr="001545EE"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165BE35D" w14:textId="77777777" w:rsidR="002279CE" w:rsidRPr="001545EE" w:rsidRDefault="002279CE"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w:t>
            </w:r>
            <w:proofErr w:type="gramStart"/>
            <w:r w:rsidRPr="001545EE">
              <w:rPr>
                <w:rFonts w:ascii="CordiaUPC" w:hAnsi="CordiaUPC" w:cs="CordiaUPC" w:hint="cs"/>
                <w:b w:val="0"/>
                <w:bCs/>
                <w:i/>
                <w:iCs/>
                <w:sz w:val="26"/>
                <w:szCs w:val="26"/>
              </w:rPr>
              <w:t>in</w:t>
            </w:r>
            <w:proofErr w:type="gramEnd"/>
            <w:r w:rsidRPr="001545EE">
              <w:rPr>
                <w:rFonts w:ascii="CordiaUPC" w:hAnsi="CordiaUPC" w:cs="CordiaUPC" w:hint="cs"/>
                <w:b w:val="0"/>
                <w:bCs/>
                <w:i/>
                <w:iCs/>
                <w:sz w:val="26"/>
                <w:szCs w:val="26"/>
              </w:rPr>
              <w:t xml:space="preserve"> million Baht)</w:t>
            </w:r>
          </w:p>
        </w:tc>
      </w:tr>
      <w:tr w:rsidR="0040250B" w:rsidRPr="001545EE" w14:paraId="7B4D3405" w14:textId="77777777" w:rsidTr="006572CA">
        <w:trPr>
          <w:cantSplit/>
        </w:trPr>
        <w:tc>
          <w:tcPr>
            <w:tcW w:w="3177" w:type="dxa"/>
            <w:vAlign w:val="bottom"/>
          </w:tcPr>
          <w:p w14:paraId="2CA36C21" w14:textId="77777777" w:rsidR="0040250B" w:rsidRPr="001545EE" w:rsidRDefault="0040250B" w:rsidP="0040250B">
            <w:pPr>
              <w:spacing w:line="24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147801D6" w14:textId="406C9A59" w:rsidR="0040250B" w:rsidRPr="00CA4442" w:rsidRDefault="0040250B" w:rsidP="0040250B">
            <w:pPr>
              <w:tabs>
                <w:tab w:val="decimal" w:pos="1156"/>
              </w:tabs>
              <w:spacing w:line="240" w:lineRule="exact"/>
              <w:ind w:right="-79"/>
              <w:outlineLvl w:val="0"/>
              <w:rPr>
                <w:rFonts w:ascii="CordiaUPC" w:hAnsi="CordiaUPC" w:cs="CordiaUPC"/>
                <w:color w:val="000000"/>
                <w:sz w:val="26"/>
                <w:szCs w:val="26"/>
                <w:lang w:val="en-US"/>
              </w:rPr>
            </w:pPr>
            <w:r w:rsidRPr="00114963">
              <w:rPr>
                <w:rFonts w:ascii="CordiaUPC" w:hAnsi="CordiaUPC" w:cs="CordiaUPC"/>
                <w:color w:val="000000"/>
                <w:sz w:val="26"/>
                <w:szCs w:val="26"/>
              </w:rPr>
              <w:t>42</w:t>
            </w:r>
            <w:r>
              <w:rPr>
                <w:rFonts w:ascii="CordiaUPC" w:hAnsi="CordiaUPC" w:cs="CordiaUPC"/>
                <w:color w:val="000000"/>
                <w:sz w:val="26"/>
                <w:szCs w:val="26"/>
              </w:rPr>
              <w:t>,</w:t>
            </w:r>
            <w:r w:rsidRPr="00114963">
              <w:rPr>
                <w:rFonts w:ascii="CordiaUPC" w:hAnsi="CordiaUPC" w:cs="CordiaUPC"/>
                <w:color w:val="000000"/>
                <w:sz w:val="26"/>
                <w:szCs w:val="26"/>
              </w:rPr>
              <w:t>259</w:t>
            </w:r>
          </w:p>
        </w:tc>
        <w:tc>
          <w:tcPr>
            <w:tcW w:w="181" w:type="dxa"/>
            <w:vAlign w:val="bottom"/>
          </w:tcPr>
          <w:p w14:paraId="5AEB2C08"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B051F14" w14:textId="0003FFC8" w:rsidR="0040250B" w:rsidRPr="00CA4442" w:rsidRDefault="0040250B" w:rsidP="0040250B">
            <w:pPr>
              <w:tabs>
                <w:tab w:val="decimal" w:pos="1055"/>
              </w:tabs>
              <w:spacing w:line="240" w:lineRule="exact"/>
              <w:ind w:right="-79"/>
              <w:outlineLvl w:val="0"/>
              <w:rPr>
                <w:rFonts w:ascii="CordiaUPC" w:hAnsi="CordiaUPC" w:cs="CordiaUPC"/>
                <w:color w:val="000000"/>
                <w:sz w:val="26"/>
                <w:szCs w:val="26"/>
                <w:lang w:val="en-US" w:bidi="th-TH"/>
              </w:rPr>
            </w:pPr>
            <w:r w:rsidRPr="00114963">
              <w:rPr>
                <w:rFonts w:ascii="CordiaUPC" w:hAnsi="CordiaUPC" w:cs="CordiaUPC"/>
                <w:color w:val="000000"/>
                <w:sz w:val="26"/>
                <w:szCs w:val="26"/>
              </w:rPr>
              <w:t>10</w:t>
            </w:r>
            <w:r>
              <w:rPr>
                <w:rFonts w:ascii="CordiaUPC" w:hAnsi="CordiaUPC" w:cs="CordiaUPC"/>
                <w:color w:val="000000"/>
                <w:sz w:val="26"/>
                <w:szCs w:val="26"/>
              </w:rPr>
              <w:t>,</w:t>
            </w:r>
            <w:r w:rsidRPr="00114963">
              <w:rPr>
                <w:rFonts w:ascii="CordiaUPC" w:hAnsi="CordiaUPC" w:cs="CordiaUPC"/>
                <w:color w:val="000000"/>
                <w:sz w:val="26"/>
                <w:szCs w:val="26"/>
              </w:rPr>
              <w:t>253</w:t>
            </w:r>
          </w:p>
        </w:tc>
        <w:tc>
          <w:tcPr>
            <w:tcW w:w="181" w:type="dxa"/>
            <w:vAlign w:val="bottom"/>
          </w:tcPr>
          <w:p w14:paraId="5E85F285"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3B5B141" w14:textId="0527AC8C" w:rsidR="0040250B" w:rsidRPr="00CA4442" w:rsidRDefault="0040250B" w:rsidP="0040250B">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114963">
              <w:rPr>
                <w:rFonts w:ascii="CordiaUPC" w:hAnsi="CordiaUPC" w:cs="CordiaUPC"/>
                <w:color w:val="000000"/>
                <w:sz w:val="26"/>
                <w:szCs w:val="26"/>
              </w:rPr>
              <w:t>22</w:t>
            </w:r>
            <w:r>
              <w:rPr>
                <w:rFonts w:ascii="CordiaUPC" w:hAnsi="CordiaUPC" w:cs="CordiaUPC"/>
                <w:color w:val="000000"/>
                <w:sz w:val="26"/>
                <w:szCs w:val="26"/>
              </w:rPr>
              <w:t>,</w:t>
            </w:r>
            <w:r w:rsidRPr="00114963">
              <w:rPr>
                <w:rFonts w:ascii="CordiaUPC" w:hAnsi="CordiaUPC" w:cs="CordiaUPC"/>
                <w:color w:val="000000"/>
                <w:sz w:val="26"/>
                <w:szCs w:val="26"/>
              </w:rPr>
              <w:t>761</w:t>
            </w:r>
            <w:r>
              <w:rPr>
                <w:rFonts w:ascii="CordiaUPC" w:hAnsi="CordiaUPC" w:cs="CordiaUPC"/>
                <w:color w:val="000000"/>
                <w:sz w:val="26"/>
                <w:szCs w:val="26"/>
              </w:rPr>
              <w:t>)</w:t>
            </w:r>
          </w:p>
        </w:tc>
        <w:tc>
          <w:tcPr>
            <w:tcW w:w="180" w:type="dxa"/>
            <w:vAlign w:val="bottom"/>
          </w:tcPr>
          <w:p w14:paraId="7C5DFBC0"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C8FFF98" w14:textId="21AC1713" w:rsidR="0040250B" w:rsidRPr="00CA4442" w:rsidRDefault="0040250B" w:rsidP="0040250B">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114963">
              <w:rPr>
                <w:rFonts w:ascii="CordiaUPC" w:hAnsi="CordiaUPC" w:cs="CordiaUPC"/>
                <w:color w:val="000000"/>
                <w:sz w:val="26"/>
                <w:szCs w:val="26"/>
              </w:rPr>
              <w:t>12</w:t>
            </w:r>
            <w:r>
              <w:rPr>
                <w:rFonts w:ascii="CordiaUPC" w:hAnsi="CordiaUPC" w:cs="CordiaUPC"/>
                <w:color w:val="000000"/>
                <w:sz w:val="26"/>
                <w:szCs w:val="26"/>
              </w:rPr>
              <w:t>,</w:t>
            </w:r>
            <w:r w:rsidRPr="00114963">
              <w:rPr>
                <w:rFonts w:ascii="CordiaUPC" w:hAnsi="CordiaUPC" w:cs="CordiaUPC"/>
                <w:color w:val="000000"/>
                <w:sz w:val="26"/>
                <w:szCs w:val="26"/>
              </w:rPr>
              <w:t>939</w:t>
            </w:r>
            <w:r>
              <w:rPr>
                <w:rFonts w:ascii="CordiaUPC" w:hAnsi="CordiaUPC" w:cs="CordiaUPC"/>
                <w:color w:val="000000"/>
                <w:sz w:val="26"/>
                <w:szCs w:val="26"/>
              </w:rPr>
              <w:t>)</w:t>
            </w:r>
          </w:p>
        </w:tc>
      </w:tr>
      <w:tr w:rsidR="0040250B" w:rsidRPr="001545EE" w14:paraId="18698A57" w14:textId="77777777" w:rsidTr="006572CA">
        <w:trPr>
          <w:cantSplit/>
        </w:trPr>
        <w:tc>
          <w:tcPr>
            <w:tcW w:w="3177" w:type="dxa"/>
            <w:vAlign w:val="bottom"/>
          </w:tcPr>
          <w:p w14:paraId="5BD1A0CC" w14:textId="77777777" w:rsidR="0040250B" w:rsidRPr="001545EE" w:rsidRDefault="0040250B" w:rsidP="0040250B">
            <w:pPr>
              <w:spacing w:line="24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14128B0D" w14:textId="6688100D" w:rsidR="0040250B" w:rsidRPr="00CA4442" w:rsidRDefault="0040250B" w:rsidP="0040250B">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66D3C81"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7B6DEFB" w14:textId="0B3A7AC4" w:rsidR="0040250B" w:rsidRPr="00CA4442" w:rsidRDefault="0040250B" w:rsidP="0040250B">
            <w:pPr>
              <w:tabs>
                <w:tab w:val="decimal" w:pos="1055"/>
              </w:tabs>
              <w:spacing w:line="240" w:lineRule="exact"/>
              <w:ind w:right="-79"/>
              <w:outlineLvl w:val="0"/>
              <w:rPr>
                <w:rFonts w:ascii="CordiaUPC" w:hAnsi="CordiaUPC" w:cs="CordiaUPC"/>
                <w:color w:val="000000"/>
                <w:sz w:val="26"/>
                <w:szCs w:val="26"/>
              </w:rPr>
            </w:pPr>
            <w:r w:rsidRPr="00114963">
              <w:rPr>
                <w:rFonts w:ascii="CordiaUPC" w:hAnsi="CordiaUPC" w:cs="CordiaUPC"/>
                <w:color w:val="000000"/>
                <w:sz w:val="26"/>
                <w:szCs w:val="26"/>
              </w:rPr>
              <w:t>17</w:t>
            </w:r>
            <w:r>
              <w:rPr>
                <w:rFonts w:ascii="CordiaUPC" w:hAnsi="CordiaUPC" w:cs="CordiaUPC"/>
                <w:color w:val="000000"/>
                <w:sz w:val="26"/>
                <w:szCs w:val="26"/>
              </w:rPr>
              <w:t>1</w:t>
            </w:r>
          </w:p>
        </w:tc>
        <w:tc>
          <w:tcPr>
            <w:tcW w:w="181" w:type="dxa"/>
            <w:vAlign w:val="bottom"/>
          </w:tcPr>
          <w:p w14:paraId="4D950CEA"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6A1D3CA8" w14:textId="3BC690FF" w:rsidR="0040250B" w:rsidRPr="00CA4442" w:rsidRDefault="0040250B" w:rsidP="0040250B">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(141)</w:t>
            </w:r>
          </w:p>
        </w:tc>
        <w:tc>
          <w:tcPr>
            <w:tcW w:w="180" w:type="dxa"/>
            <w:vAlign w:val="bottom"/>
          </w:tcPr>
          <w:p w14:paraId="7EACD617"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79E211F" w14:textId="05043F5F" w:rsidR="0040250B" w:rsidRPr="00CA4442" w:rsidRDefault="0040250B" w:rsidP="0040250B">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(30)</w:t>
            </w:r>
          </w:p>
        </w:tc>
      </w:tr>
      <w:tr w:rsidR="0040250B" w:rsidRPr="001545EE" w14:paraId="0B0F1FB4" w14:textId="77777777" w:rsidTr="006572CA">
        <w:trPr>
          <w:cantSplit/>
        </w:trPr>
        <w:tc>
          <w:tcPr>
            <w:tcW w:w="3177" w:type="dxa"/>
            <w:vAlign w:val="bottom"/>
          </w:tcPr>
          <w:p w14:paraId="23ECEA8C" w14:textId="77777777" w:rsidR="0040250B" w:rsidRPr="001545EE" w:rsidRDefault="0040250B" w:rsidP="0040250B">
            <w:pPr>
              <w:spacing w:line="24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52EEC683" w14:textId="077EE363" w:rsidR="0040250B" w:rsidRPr="00CA4442" w:rsidRDefault="0040250B" w:rsidP="0040250B">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D427EA3"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B00EE08" w14:textId="789A55FC" w:rsidR="0040250B" w:rsidRPr="00CA4442" w:rsidRDefault="0040250B" w:rsidP="0040250B">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(53)</w:t>
            </w:r>
          </w:p>
        </w:tc>
        <w:tc>
          <w:tcPr>
            <w:tcW w:w="181" w:type="dxa"/>
            <w:vAlign w:val="bottom"/>
          </w:tcPr>
          <w:p w14:paraId="1DB8994D"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DDDE422" w14:textId="12E486A4" w:rsidR="0040250B" w:rsidRPr="00CA4442" w:rsidRDefault="0040250B" w:rsidP="0040250B">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(42)</w:t>
            </w:r>
          </w:p>
        </w:tc>
        <w:tc>
          <w:tcPr>
            <w:tcW w:w="180" w:type="dxa"/>
            <w:vAlign w:val="bottom"/>
          </w:tcPr>
          <w:p w14:paraId="5485B8ED" w14:textId="77777777" w:rsidR="0040250B" w:rsidRPr="00CA4442" w:rsidRDefault="0040250B" w:rsidP="0040250B">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9144E5D" w14:textId="06930ADB" w:rsidR="0040250B" w:rsidRPr="00CA4442" w:rsidRDefault="0040250B" w:rsidP="0040250B">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95</w:t>
            </w:r>
          </w:p>
        </w:tc>
      </w:tr>
      <w:tr w:rsidR="0040250B" w:rsidRPr="001545EE" w14:paraId="67067225" w14:textId="77777777" w:rsidTr="006572CA">
        <w:trPr>
          <w:cantSplit/>
        </w:trPr>
        <w:tc>
          <w:tcPr>
            <w:tcW w:w="3177" w:type="dxa"/>
            <w:vAlign w:val="bottom"/>
          </w:tcPr>
          <w:p w14:paraId="5E3FEEAA" w14:textId="77777777" w:rsidR="0040250B" w:rsidRPr="001545EE" w:rsidRDefault="0040250B" w:rsidP="0040250B">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5B3EB63" w14:textId="6B86264A" w:rsidR="0040250B" w:rsidRPr="00BF3E43" w:rsidRDefault="0040250B" w:rsidP="0040250B">
            <w:pPr>
              <w:tabs>
                <w:tab w:val="decimal" w:pos="1156"/>
              </w:tabs>
              <w:spacing w:line="240" w:lineRule="exact"/>
              <w:ind w:right="-79"/>
              <w:outlineLvl w:val="0"/>
              <w:rPr>
                <w:rFonts w:ascii="CordiaUPC" w:hAnsi="CordiaUPC" w:cs="CordiaUPC"/>
                <w:b/>
                <w:bCs/>
                <w:color w:val="000000"/>
                <w:sz w:val="26"/>
                <w:szCs w:val="26"/>
              </w:rPr>
            </w:pPr>
            <w:r w:rsidRPr="00BF3E43">
              <w:rPr>
                <w:rFonts w:ascii="CordiaUPC" w:hAnsi="CordiaUPC" w:cs="CordiaUPC"/>
                <w:b/>
                <w:bCs/>
                <w:color w:val="000000"/>
                <w:sz w:val="26"/>
                <w:szCs w:val="26"/>
              </w:rPr>
              <w:t>42,259</w:t>
            </w:r>
          </w:p>
        </w:tc>
        <w:tc>
          <w:tcPr>
            <w:tcW w:w="181" w:type="dxa"/>
            <w:vAlign w:val="bottom"/>
          </w:tcPr>
          <w:p w14:paraId="725A29ED" w14:textId="77777777" w:rsidR="0040250B" w:rsidRPr="00CA4442" w:rsidRDefault="0040250B" w:rsidP="0040250B">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80757B2" w14:textId="568DEF76" w:rsidR="0040250B" w:rsidRPr="00CA4442" w:rsidRDefault="0040250B" w:rsidP="0040250B">
            <w:pPr>
              <w:tabs>
                <w:tab w:val="decimal" w:pos="1055"/>
              </w:tabs>
              <w:spacing w:line="240" w:lineRule="exact"/>
              <w:ind w:right="-79"/>
              <w:outlineLvl w:val="0"/>
              <w:rPr>
                <w:rFonts w:ascii="CordiaUPC" w:hAnsi="CordiaUPC" w:cs="CordiaUPC"/>
                <w:b/>
                <w:bCs/>
                <w:color w:val="000000"/>
                <w:sz w:val="26"/>
                <w:szCs w:val="26"/>
              </w:rPr>
            </w:pPr>
            <w:r w:rsidRPr="00114963">
              <w:rPr>
                <w:rFonts w:ascii="CordiaUPC" w:hAnsi="CordiaUPC" w:cs="CordiaUPC"/>
                <w:b/>
                <w:bCs/>
                <w:color w:val="000000"/>
                <w:sz w:val="26"/>
                <w:szCs w:val="26"/>
              </w:rPr>
              <w:t>10</w:t>
            </w:r>
            <w:r>
              <w:rPr>
                <w:rFonts w:ascii="CordiaUPC" w:hAnsi="CordiaUPC" w:cs="CordiaUPC"/>
                <w:b/>
                <w:bCs/>
                <w:color w:val="000000"/>
                <w:sz w:val="26"/>
                <w:szCs w:val="26"/>
              </w:rPr>
              <w:t>,</w:t>
            </w:r>
            <w:r w:rsidRPr="00114963">
              <w:rPr>
                <w:rFonts w:ascii="CordiaUPC" w:hAnsi="CordiaUPC" w:cs="CordiaUPC"/>
                <w:b/>
                <w:bCs/>
                <w:color w:val="000000"/>
                <w:sz w:val="26"/>
                <w:szCs w:val="26"/>
              </w:rPr>
              <w:t>37</w:t>
            </w:r>
            <w:r>
              <w:rPr>
                <w:rFonts w:ascii="CordiaUPC" w:hAnsi="CordiaUPC" w:cs="CordiaUPC"/>
                <w:b/>
                <w:bCs/>
                <w:color w:val="000000"/>
                <w:sz w:val="26"/>
                <w:szCs w:val="26"/>
              </w:rPr>
              <w:t>1</w:t>
            </w:r>
          </w:p>
        </w:tc>
        <w:tc>
          <w:tcPr>
            <w:tcW w:w="181" w:type="dxa"/>
            <w:vAlign w:val="bottom"/>
          </w:tcPr>
          <w:p w14:paraId="1CBBFF0A" w14:textId="77777777" w:rsidR="0040250B" w:rsidRPr="00CA4442" w:rsidRDefault="0040250B" w:rsidP="0040250B">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333DF06" w14:textId="0CAF27CD" w:rsidR="0040250B" w:rsidRPr="00CA4442" w:rsidRDefault="0040250B" w:rsidP="0040250B">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rPr>
              <w:t>(22,944)</w:t>
            </w:r>
          </w:p>
        </w:tc>
        <w:tc>
          <w:tcPr>
            <w:tcW w:w="180" w:type="dxa"/>
            <w:vAlign w:val="bottom"/>
          </w:tcPr>
          <w:p w14:paraId="27FFD275" w14:textId="77777777" w:rsidR="0040250B" w:rsidRPr="00CA4442" w:rsidRDefault="0040250B" w:rsidP="0040250B">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C398DED" w14:textId="4ACD9294" w:rsidR="0040250B" w:rsidRPr="00CA4442" w:rsidRDefault="0040250B" w:rsidP="0040250B">
            <w:pPr>
              <w:tabs>
                <w:tab w:val="decimal" w:pos="112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(12,874)</w:t>
            </w:r>
          </w:p>
        </w:tc>
      </w:tr>
    </w:tbl>
    <w:p w14:paraId="120F2C33" w14:textId="44615B8A" w:rsidR="002D4BDE" w:rsidRDefault="002D4BDE">
      <w:pPr>
        <w:spacing w:line="240" w:lineRule="auto"/>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79CE" w:rsidRPr="00BF44F9" w14:paraId="7C667BD7" w14:textId="77777777" w:rsidTr="006572CA">
        <w:trPr>
          <w:cantSplit/>
          <w:tblHeader/>
        </w:trPr>
        <w:tc>
          <w:tcPr>
            <w:tcW w:w="3177" w:type="dxa"/>
          </w:tcPr>
          <w:p w14:paraId="1ACB7680" w14:textId="77777777" w:rsidR="002279CE" w:rsidRPr="00BF44F9" w:rsidRDefault="002279CE" w:rsidP="006572CA">
            <w:pPr>
              <w:spacing w:line="240" w:lineRule="exact"/>
              <w:ind w:right="-132"/>
              <w:rPr>
                <w:rFonts w:ascii="CordiaUPC" w:hAnsi="CordiaUPC" w:cs="CordiaUPC"/>
                <w:b/>
                <w:bCs/>
                <w:i/>
                <w:iCs/>
                <w:color w:val="000000"/>
                <w:sz w:val="26"/>
                <w:szCs w:val="26"/>
              </w:rPr>
            </w:pPr>
            <w:r w:rsidRPr="00BF44F9">
              <w:rPr>
                <w:rFonts w:ascii="CordiaUPC" w:hAnsi="CordiaUPC" w:cs="CordiaUPC" w:hint="cs"/>
                <w:b/>
                <w:bCs/>
                <w:i/>
                <w:iCs/>
                <w:sz w:val="26"/>
                <w:szCs w:val="26"/>
                <w:lang w:val="en-US"/>
              </w:rPr>
              <w:t xml:space="preserve">For the </w:t>
            </w:r>
            <w:r w:rsidRPr="00BF44F9">
              <w:rPr>
                <w:rFonts w:ascii="CordiaUPC" w:hAnsi="CordiaUPC" w:cs="CordiaUPC"/>
                <w:b/>
                <w:bCs/>
                <w:i/>
                <w:iCs/>
                <w:sz w:val="26"/>
                <w:szCs w:val="26"/>
                <w:lang w:val="en-US"/>
              </w:rPr>
              <w:t>nine-month period ended</w:t>
            </w:r>
          </w:p>
        </w:tc>
        <w:tc>
          <w:tcPr>
            <w:tcW w:w="6138" w:type="dxa"/>
            <w:gridSpan w:val="7"/>
            <w:vAlign w:val="bottom"/>
          </w:tcPr>
          <w:p w14:paraId="0A8DC90C" w14:textId="77777777" w:rsidR="002279CE" w:rsidRPr="00BF44F9" w:rsidRDefault="002279CE" w:rsidP="006572CA">
            <w:pPr>
              <w:pStyle w:val="acctmergecolhdg"/>
              <w:spacing w:line="240" w:lineRule="exact"/>
              <w:rPr>
                <w:rFonts w:ascii="CordiaUPC" w:hAnsi="CordiaUPC" w:cs="CordiaUPC"/>
                <w:sz w:val="26"/>
                <w:szCs w:val="26"/>
              </w:rPr>
            </w:pPr>
          </w:p>
        </w:tc>
      </w:tr>
      <w:tr w:rsidR="002279CE" w:rsidRPr="00BF44F9" w14:paraId="54972B31" w14:textId="77777777" w:rsidTr="006572CA">
        <w:trPr>
          <w:cantSplit/>
          <w:tblHeader/>
        </w:trPr>
        <w:tc>
          <w:tcPr>
            <w:tcW w:w="3177" w:type="dxa"/>
          </w:tcPr>
          <w:p w14:paraId="02A9E6F0" w14:textId="5400DA7D" w:rsidR="002279CE" w:rsidRPr="00BF44F9" w:rsidRDefault="002279CE" w:rsidP="006572CA">
            <w:pPr>
              <w:spacing w:line="240" w:lineRule="exact"/>
              <w:ind w:right="-132"/>
              <w:rPr>
                <w:rFonts w:ascii="CordiaUPC" w:hAnsi="CordiaUPC" w:cs="CordiaUPC"/>
                <w:b/>
                <w:bCs/>
                <w:i/>
                <w:iCs/>
                <w:color w:val="000000"/>
                <w:sz w:val="26"/>
                <w:szCs w:val="26"/>
                <w:lang w:bidi="th-TH"/>
              </w:rPr>
            </w:pPr>
            <w:r w:rsidRPr="00BF44F9">
              <w:rPr>
                <w:rFonts w:ascii="CordiaUPC" w:hAnsi="CordiaUPC" w:cs="CordiaUPC" w:hint="cs"/>
                <w:b/>
                <w:bCs/>
                <w:i/>
                <w:iCs/>
                <w:sz w:val="26"/>
                <w:szCs w:val="26"/>
              </w:rPr>
              <w:t xml:space="preserve">   </w:t>
            </w:r>
            <w:r w:rsidRPr="00BF44F9">
              <w:rPr>
                <w:rFonts w:ascii="CordiaUPC" w:eastAsia="Times New Roman" w:hAnsi="CordiaUPC" w:cs="CordiaUPC" w:hint="cs"/>
                <w:b/>
                <w:bCs/>
                <w:i/>
                <w:iCs/>
                <w:sz w:val="26"/>
                <w:szCs w:val="26"/>
                <w:lang w:val="en-US"/>
              </w:rPr>
              <w:t xml:space="preserve">30 </w:t>
            </w:r>
            <w:r w:rsidRPr="00BF44F9">
              <w:rPr>
                <w:rFonts w:ascii="CordiaUPC" w:hAnsi="CordiaUPC" w:cs="CordiaUPC" w:hint="cs"/>
                <w:b/>
                <w:bCs/>
                <w:i/>
                <w:iCs/>
                <w:sz w:val="26"/>
                <w:szCs w:val="26"/>
              </w:rPr>
              <w:t>September</w:t>
            </w:r>
            <w:r w:rsidRPr="00BF44F9">
              <w:rPr>
                <w:rFonts w:ascii="CordiaUPC" w:eastAsia="Times New Roman" w:hAnsi="CordiaUPC" w:cs="CordiaUPC" w:hint="cs"/>
                <w:b/>
                <w:bCs/>
                <w:i/>
                <w:iCs/>
                <w:sz w:val="26"/>
                <w:szCs w:val="26"/>
              </w:rPr>
              <w:t xml:space="preserve"> 202</w:t>
            </w:r>
            <w:r w:rsidR="00361884">
              <w:rPr>
                <w:rFonts w:ascii="CordiaUPC" w:eastAsia="Times New Roman" w:hAnsi="CordiaUPC" w:cs="CordiaUPC"/>
                <w:b/>
                <w:bCs/>
                <w:i/>
                <w:iCs/>
                <w:sz w:val="26"/>
                <w:szCs w:val="26"/>
              </w:rPr>
              <w:t>2</w:t>
            </w:r>
          </w:p>
        </w:tc>
        <w:tc>
          <w:tcPr>
            <w:tcW w:w="6138" w:type="dxa"/>
            <w:gridSpan w:val="7"/>
            <w:vAlign w:val="bottom"/>
          </w:tcPr>
          <w:p w14:paraId="4B0D342B" w14:textId="77777777" w:rsidR="002279CE" w:rsidRPr="00BF44F9" w:rsidRDefault="002279CE" w:rsidP="006572CA">
            <w:pPr>
              <w:pStyle w:val="acctmergecolhdg"/>
              <w:spacing w:line="240" w:lineRule="exact"/>
              <w:rPr>
                <w:rFonts w:ascii="CordiaUPC" w:hAnsi="CordiaUPC" w:cs="CordiaUPC"/>
                <w:sz w:val="26"/>
                <w:szCs w:val="26"/>
              </w:rPr>
            </w:pPr>
            <w:r w:rsidRPr="00BF44F9">
              <w:rPr>
                <w:rFonts w:ascii="CordiaUPC" w:hAnsi="CordiaUPC" w:cs="CordiaUPC" w:hint="cs"/>
                <w:sz w:val="26"/>
                <w:szCs w:val="26"/>
              </w:rPr>
              <w:t>Consolidated</w:t>
            </w:r>
          </w:p>
        </w:tc>
      </w:tr>
      <w:tr w:rsidR="002279CE" w:rsidRPr="00BF44F9" w14:paraId="64279E33" w14:textId="77777777" w:rsidTr="006572CA">
        <w:trPr>
          <w:cantSplit/>
          <w:tblHeader/>
        </w:trPr>
        <w:tc>
          <w:tcPr>
            <w:tcW w:w="3177" w:type="dxa"/>
          </w:tcPr>
          <w:p w14:paraId="4660D1EA"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0B61D30E"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interest income</w:t>
            </w:r>
          </w:p>
        </w:tc>
        <w:tc>
          <w:tcPr>
            <w:tcW w:w="181" w:type="dxa"/>
          </w:tcPr>
          <w:p w14:paraId="42EA79C8"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339" w:type="dxa"/>
            <w:vAlign w:val="bottom"/>
          </w:tcPr>
          <w:p w14:paraId="384EC240"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non-interest income</w:t>
            </w:r>
          </w:p>
        </w:tc>
        <w:tc>
          <w:tcPr>
            <w:tcW w:w="181" w:type="dxa"/>
          </w:tcPr>
          <w:p w14:paraId="407EEDDD" w14:textId="77777777" w:rsidR="002279CE" w:rsidRPr="00BF44F9" w:rsidRDefault="002279CE"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6077FE3E"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Operating expenses</w:t>
            </w:r>
          </w:p>
        </w:tc>
        <w:tc>
          <w:tcPr>
            <w:tcW w:w="180" w:type="dxa"/>
          </w:tcPr>
          <w:p w14:paraId="76616AE2"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417" w:type="dxa"/>
            <w:vAlign w:val="bottom"/>
          </w:tcPr>
          <w:p w14:paraId="124E628E"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b w:val="0"/>
                <w:bCs/>
                <w:sz w:val="26"/>
                <w:szCs w:val="26"/>
              </w:rPr>
              <w:t xml:space="preserve">Expected </w:t>
            </w:r>
            <w:r w:rsidRPr="00BF44F9">
              <w:rPr>
                <w:rFonts w:ascii="CordiaUPC" w:hAnsi="CordiaUPC" w:cs="CordiaUPC"/>
                <w:b w:val="0"/>
                <w:bCs/>
                <w:sz w:val="26"/>
                <w:szCs w:val="26"/>
              </w:rPr>
              <w:br/>
              <w:t>credit loss</w:t>
            </w:r>
          </w:p>
        </w:tc>
      </w:tr>
      <w:tr w:rsidR="002279CE" w:rsidRPr="00BF44F9" w14:paraId="65F5DDA6" w14:textId="77777777" w:rsidTr="006572CA">
        <w:trPr>
          <w:cantSplit/>
          <w:tblHeader/>
        </w:trPr>
        <w:tc>
          <w:tcPr>
            <w:tcW w:w="3177" w:type="dxa"/>
          </w:tcPr>
          <w:p w14:paraId="5EED08B4"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4673DD19"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hint="cs"/>
                <w:b w:val="0"/>
                <w:bCs/>
                <w:i/>
                <w:iCs/>
                <w:sz w:val="26"/>
                <w:szCs w:val="26"/>
              </w:rPr>
              <w:t>(</w:t>
            </w:r>
            <w:proofErr w:type="gramStart"/>
            <w:r w:rsidRPr="00BF44F9">
              <w:rPr>
                <w:rFonts w:ascii="CordiaUPC" w:hAnsi="CordiaUPC" w:cs="CordiaUPC" w:hint="cs"/>
                <w:b w:val="0"/>
                <w:bCs/>
                <w:i/>
                <w:iCs/>
                <w:sz w:val="26"/>
                <w:szCs w:val="26"/>
              </w:rPr>
              <w:t>in</w:t>
            </w:r>
            <w:proofErr w:type="gramEnd"/>
            <w:r w:rsidRPr="00BF44F9">
              <w:rPr>
                <w:rFonts w:ascii="CordiaUPC" w:hAnsi="CordiaUPC" w:cs="CordiaUPC" w:hint="cs"/>
                <w:b w:val="0"/>
                <w:bCs/>
                <w:i/>
                <w:iCs/>
                <w:sz w:val="26"/>
                <w:szCs w:val="26"/>
              </w:rPr>
              <w:t xml:space="preserve"> million Baht)</w:t>
            </w:r>
          </w:p>
        </w:tc>
      </w:tr>
      <w:tr w:rsidR="00361884" w:rsidRPr="00BF44F9" w14:paraId="38C9CC7F" w14:textId="77777777" w:rsidTr="006572CA">
        <w:trPr>
          <w:cantSplit/>
        </w:trPr>
        <w:tc>
          <w:tcPr>
            <w:tcW w:w="3177" w:type="dxa"/>
            <w:vAlign w:val="bottom"/>
          </w:tcPr>
          <w:p w14:paraId="244513C8" w14:textId="77777777" w:rsidR="00361884" w:rsidRPr="00BF44F9" w:rsidRDefault="00361884" w:rsidP="00361884">
            <w:pPr>
              <w:spacing w:line="240" w:lineRule="exact"/>
              <w:ind w:left="142" w:right="-70" w:hanging="142"/>
              <w:rPr>
                <w:rFonts w:ascii="CordiaUPC" w:hAnsi="CordiaUPC" w:cs="CordiaUPC"/>
                <w:b/>
                <w:bCs/>
                <w:sz w:val="26"/>
                <w:szCs w:val="26"/>
              </w:rPr>
            </w:pPr>
            <w:r w:rsidRPr="00BF44F9">
              <w:rPr>
                <w:rFonts w:ascii="CordiaUPC" w:hAnsi="CordiaUPC" w:cs="CordiaUPC" w:hint="cs"/>
                <w:sz w:val="26"/>
                <w:szCs w:val="26"/>
              </w:rPr>
              <w:t>Segment reporting</w:t>
            </w:r>
          </w:p>
        </w:tc>
        <w:tc>
          <w:tcPr>
            <w:tcW w:w="1461" w:type="dxa"/>
            <w:vAlign w:val="bottom"/>
          </w:tcPr>
          <w:p w14:paraId="09149768" w14:textId="672E22E0" w:rsidR="00361884" w:rsidRPr="00BF44F9" w:rsidRDefault="00361884" w:rsidP="00361884">
            <w:pPr>
              <w:tabs>
                <w:tab w:val="decimal" w:pos="1156"/>
              </w:tabs>
              <w:spacing w:line="240" w:lineRule="exact"/>
              <w:ind w:right="-79"/>
              <w:outlineLvl w:val="0"/>
              <w:rPr>
                <w:rFonts w:ascii="CordiaUPC" w:hAnsi="CordiaUPC" w:cs="CordiaUPC"/>
                <w:color w:val="000000"/>
                <w:sz w:val="26"/>
                <w:szCs w:val="26"/>
                <w:lang w:val="en-US"/>
              </w:rPr>
            </w:pPr>
            <w:r w:rsidRPr="00F751C8">
              <w:rPr>
                <w:rFonts w:ascii="CordiaUPC" w:hAnsi="CordiaUPC" w:cs="CordiaUPC"/>
                <w:color w:val="000000"/>
                <w:sz w:val="26"/>
                <w:szCs w:val="26"/>
              </w:rPr>
              <w:t>37,791</w:t>
            </w:r>
          </w:p>
        </w:tc>
        <w:tc>
          <w:tcPr>
            <w:tcW w:w="181" w:type="dxa"/>
            <w:vAlign w:val="bottom"/>
          </w:tcPr>
          <w:p w14:paraId="760129A6"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5A7C057" w14:textId="542E66B7" w:rsidR="00361884" w:rsidRPr="00BF44F9" w:rsidRDefault="00361884" w:rsidP="00361884">
            <w:pPr>
              <w:tabs>
                <w:tab w:val="decimal" w:pos="1055"/>
              </w:tabs>
              <w:spacing w:line="240" w:lineRule="exact"/>
              <w:ind w:right="-79"/>
              <w:outlineLvl w:val="0"/>
              <w:rPr>
                <w:rFonts w:ascii="CordiaUPC" w:hAnsi="CordiaUPC" w:cs="CordiaUPC"/>
                <w:color w:val="000000"/>
                <w:sz w:val="26"/>
                <w:szCs w:val="26"/>
                <w:lang w:val="en-US" w:bidi="th-TH"/>
              </w:rPr>
            </w:pPr>
            <w:r w:rsidRPr="00F751C8">
              <w:rPr>
                <w:rFonts w:ascii="CordiaUPC" w:hAnsi="CordiaUPC" w:cs="CordiaUPC"/>
                <w:color w:val="000000"/>
                <w:sz w:val="26"/>
                <w:szCs w:val="26"/>
              </w:rPr>
              <w:t>10,217</w:t>
            </w:r>
          </w:p>
        </w:tc>
        <w:tc>
          <w:tcPr>
            <w:tcW w:w="181" w:type="dxa"/>
            <w:vAlign w:val="bottom"/>
          </w:tcPr>
          <w:p w14:paraId="2F8A86F9"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068CF3A" w14:textId="66172841" w:rsidR="00361884" w:rsidRPr="00BF44F9" w:rsidRDefault="00361884" w:rsidP="00361884">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(21,476)</w:t>
            </w:r>
          </w:p>
        </w:tc>
        <w:tc>
          <w:tcPr>
            <w:tcW w:w="180" w:type="dxa"/>
            <w:vAlign w:val="bottom"/>
          </w:tcPr>
          <w:p w14:paraId="7FE2DCED"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D426FDA" w14:textId="6722A369" w:rsidR="00361884" w:rsidRPr="00BF44F9" w:rsidRDefault="00361884" w:rsidP="00361884">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(13,767)</w:t>
            </w:r>
          </w:p>
        </w:tc>
      </w:tr>
      <w:tr w:rsidR="00361884" w:rsidRPr="00BF44F9" w14:paraId="0FA8ADAC" w14:textId="77777777" w:rsidTr="006572CA">
        <w:trPr>
          <w:cantSplit/>
        </w:trPr>
        <w:tc>
          <w:tcPr>
            <w:tcW w:w="3177" w:type="dxa"/>
            <w:vAlign w:val="bottom"/>
          </w:tcPr>
          <w:p w14:paraId="30B6F6DC" w14:textId="77777777" w:rsidR="00361884" w:rsidRPr="00BF44F9" w:rsidRDefault="00361884" w:rsidP="00361884">
            <w:pPr>
              <w:spacing w:line="240" w:lineRule="exact"/>
              <w:ind w:left="142" w:right="-70" w:hanging="142"/>
              <w:rPr>
                <w:rFonts w:ascii="CordiaUPC" w:hAnsi="CordiaUPC" w:cs="CordiaUPC"/>
                <w:spacing w:val="-4"/>
                <w:sz w:val="26"/>
                <w:szCs w:val="26"/>
              </w:rPr>
            </w:pPr>
            <w:r w:rsidRPr="00BF44F9">
              <w:rPr>
                <w:rFonts w:ascii="CordiaUPC" w:hAnsi="CordiaUPC" w:cs="CordiaUPC"/>
                <w:sz w:val="26"/>
                <w:szCs w:val="26"/>
              </w:rPr>
              <w:t>Expected credit loss</w:t>
            </w:r>
          </w:p>
        </w:tc>
        <w:tc>
          <w:tcPr>
            <w:tcW w:w="1461" w:type="dxa"/>
            <w:vAlign w:val="bottom"/>
          </w:tcPr>
          <w:p w14:paraId="76291DC6" w14:textId="61437747" w:rsidR="00361884" w:rsidRPr="00BF44F9" w:rsidRDefault="00361884" w:rsidP="00361884">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2683C8D"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3E7BE5F" w14:textId="6A05775C" w:rsidR="00361884" w:rsidRPr="00BF44F9" w:rsidRDefault="00361884" w:rsidP="00361884">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3C7F117D"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1CEAD1E" w14:textId="7B06E062" w:rsidR="00361884" w:rsidRPr="00BF44F9" w:rsidRDefault="00361884" w:rsidP="00361884">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(179)</w:t>
            </w:r>
          </w:p>
        </w:tc>
        <w:tc>
          <w:tcPr>
            <w:tcW w:w="180" w:type="dxa"/>
            <w:vAlign w:val="bottom"/>
          </w:tcPr>
          <w:p w14:paraId="20D44765"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AC3ABF6" w14:textId="5C561F71" w:rsidR="00361884" w:rsidRPr="00BF44F9" w:rsidRDefault="00361884" w:rsidP="00361884">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179</w:t>
            </w:r>
          </w:p>
        </w:tc>
      </w:tr>
      <w:tr w:rsidR="00361884" w:rsidRPr="00BF44F9" w14:paraId="7446475B" w14:textId="77777777" w:rsidTr="006572CA">
        <w:trPr>
          <w:cantSplit/>
        </w:trPr>
        <w:tc>
          <w:tcPr>
            <w:tcW w:w="3177" w:type="dxa"/>
            <w:vAlign w:val="bottom"/>
          </w:tcPr>
          <w:p w14:paraId="551B66E4" w14:textId="77777777" w:rsidR="00361884" w:rsidRPr="00BF44F9" w:rsidRDefault="00361884" w:rsidP="00361884">
            <w:pPr>
              <w:spacing w:line="240" w:lineRule="exact"/>
              <w:ind w:left="142" w:right="-70" w:hanging="142"/>
              <w:rPr>
                <w:rFonts w:ascii="CordiaUPC" w:hAnsi="CordiaUPC" w:cs="CordiaUPC"/>
                <w:sz w:val="26"/>
                <w:szCs w:val="26"/>
              </w:rPr>
            </w:pPr>
            <w:r w:rsidRPr="00BF44F9">
              <w:rPr>
                <w:rFonts w:ascii="CordiaUPC" w:hAnsi="CordiaUPC" w:cs="CordiaUPC" w:hint="cs"/>
                <w:sz w:val="26"/>
                <w:szCs w:val="26"/>
              </w:rPr>
              <w:t>Others</w:t>
            </w:r>
          </w:p>
        </w:tc>
        <w:tc>
          <w:tcPr>
            <w:tcW w:w="1461" w:type="dxa"/>
            <w:vAlign w:val="bottom"/>
          </w:tcPr>
          <w:p w14:paraId="174716A4" w14:textId="1A67EB01" w:rsidR="00361884" w:rsidRPr="00BF44F9" w:rsidRDefault="00361884" w:rsidP="00361884">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1D3C54F1"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E936058" w14:textId="2434F2F7" w:rsidR="00361884" w:rsidRPr="00BF44F9" w:rsidRDefault="00361884" w:rsidP="00361884">
            <w:pPr>
              <w:tabs>
                <w:tab w:val="decimal" w:pos="1055"/>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4</w:t>
            </w:r>
          </w:p>
        </w:tc>
        <w:tc>
          <w:tcPr>
            <w:tcW w:w="181" w:type="dxa"/>
            <w:vAlign w:val="bottom"/>
          </w:tcPr>
          <w:p w14:paraId="66E3CBAF"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C09EFDC" w14:textId="701FB933" w:rsidR="00361884" w:rsidRPr="00BF44F9" w:rsidRDefault="00361884" w:rsidP="00361884">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(41)</w:t>
            </w:r>
          </w:p>
        </w:tc>
        <w:tc>
          <w:tcPr>
            <w:tcW w:w="180" w:type="dxa"/>
            <w:vAlign w:val="bottom"/>
          </w:tcPr>
          <w:p w14:paraId="3443AB5B" w14:textId="77777777" w:rsidR="00361884" w:rsidRPr="00BF44F9" w:rsidRDefault="00361884" w:rsidP="0036188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3119322" w14:textId="7A0E1440" w:rsidR="00361884" w:rsidRPr="00BF44F9" w:rsidRDefault="00361884" w:rsidP="00361884">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37</w:t>
            </w:r>
          </w:p>
        </w:tc>
      </w:tr>
      <w:tr w:rsidR="00361884" w:rsidRPr="001545EE" w14:paraId="74364A57" w14:textId="77777777" w:rsidTr="006572CA">
        <w:trPr>
          <w:cantSplit/>
        </w:trPr>
        <w:tc>
          <w:tcPr>
            <w:tcW w:w="3177" w:type="dxa"/>
            <w:vAlign w:val="bottom"/>
          </w:tcPr>
          <w:p w14:paraId="472C5D41" w14:textId="77777777" w:rsidR="00361884" w:rsidRPr="00BF44F9" w:rsidRDefault="00361884" w:rsidP="00361884">
            <w:pPr>
              <w:spacing w:line="240" w:lineRule="exact"/>
              <w:ind w:left="142" w:right="-70" w:hanging="142"/>
              <w:rPr>
                <w:rFonts w:ascii="CordiaUPC" w:hAnsi="CordiaUPC" w:cs="CordiaUPC"/>
                <w:b/>
                <w:bCs/>
                <w:spacing w:val="-4"/>
                <w:sz w:val="26"/>
                <w:szCs w:val="26"/>
              </w:rPr>
            </w:pPr>
            <w:r w:rsidRPr="00BF44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C024F5F" w14:textId="72CB2018" w:rsidR="00361884" w:rsidRPr="00BF44F9" w:rsidRDefault="00361884" w:rsidP="00361884">
            <w:pPr>
              <w:tabs>
                <w:tab w:val="decimal" w:pos="1156"/>
              </w:tabs>
              <w:spacing w:line="240" w:lineRule="exact"/>
              <w:ind w:right="-79"/>
              <w:outlineLvl w:val="0"/>
              <w:rPr>
                <w:rFonts w:ascii="CordiaUPC" w:hAnsi="CordiaUPC" w:cs="CordiaUPC"/>
                <w:b/>
                <w:bCs/>
                <w:color w:val="000000"/>
                <w:sz w:val="26"/>
                <w:szCs w:val="26"/>
              </w:rPr>
            </w:pPr>
            <w:r w:rsidRPr="005135A5">
              <w:rPr>
                <w:rFonts w:ascii="CordiaUPC" w:hAnsi="CordiaUPC" w:cs="CordiaUPC"/>
                <w:b/>
                <w:bCs/>
                <w:color w:val="000000"/>
                <w:sz w:val="26"/>
                <w:szCs w:val="26"/>
              </w:rPr>
              <w:t>37,791</w:t>
            </w:r>
          </w:p>
        </w:tc>
        <w:tc>
          <w:tcPr>
            <w:tcW w:w="181" w:type="dxa"/>
            <w:vAlign w:val="bottom"/>
          </w:tcPr>
          <w:p w14:paraId="4FABB14C" w14:textId="77777777" w:rsidR="00361884" w:rsidRPr="00BF44F9" w:rsidRDefault="00361884" w:rsidP="00361884">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8BD9CE2" w14:textId="5D59B946" w:rsidR="00361884" w:rsidRPr="00BF44F9" w:rsidRDefault="00361884" w:rsidP="00361884">
            <w:pPr>
              <w:tabs>
                <w:tab w:val="decimal" w:pos="1055"/>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10,221</w:t>
            </w:r>
          </w:p>
        </w:tc>
        <w:tc>
          <w:tcPr>
            <w:tcW w:w="181" w:type="dxa"/>
            <w:vAlign w:val="bottom"/>
          </w:tcPr>
          <w:p w14:paraId="6D384FA2" w14:textId="77777777" w:rsidR="00361884" w:rsidRPr="00BF44F9" w:rsidRDefault="00361884" w:rsidP="00361884">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453E946" w14:textId="79EA8014" w:rsidR="00361884" w:rsidRPr="00BF44F9" w:rsidRDefault="00361884" w:rsidP="00361884">
            <w:pPr>
              <w:tabs>
                <w:tab w:val="decimal" w:pos="1084"/>
              </w:tabs>
              <w:spacing w:line="240" w:lineRule="exact"/>
              <w:ind w:right="-79"/>
              <w:outlineLvl w:val="0"/>
              <w:rPr>
                <w:rFonts w:ascii="CordiaUPC" w:hAnsi="CordiaUPC" w:cs="CordiaUPC"/>
                <w:b/>
                <w:bCs/>
                <w:color w:val="000000"/>
                <w:sz w:val="26"/>
                <w:szCs w:val="26"/>
                <w:lang w:val="en-US"/>
              </w:rPr>
            </w:pPr>
            <w:r w:rsidRPr="00F751C8">
              <w:rPr>
                <w:rFonts w:ascii="CordiaUPC" w:hAnsi="CordiaUPC" w:cs="CordiaUPC"/>
                <w:b/>
                <w:bCs/>
                <w:color w:val="000000"/>
                <w:sz w:val="26"/>
                <w:szCs w:val="26"/>
              </w:rPr>
              <w:t>(21,696)</w:t>
            </w:r>
          </w:p>
        </w:tc>
        <w:tc>
          <w:tcPr>
            <w:tcW w:w="180" w:type="dxa"/>
            <w:vAlign w:val="bottom"/>
          </w:tcPr>
          <w:p w14:paraId="4228D9CD" w14:textId="77777777" w:rsidR="00361884" w:rsidRPr="00BF44F9" w:rsidRDefault="00361884" w:rsidP="00361884">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3438703B" w14:textId="2A192853" w:rsidR="00361884" w:rsidRPr="00CA4442" w:rsidRDefault="00361884" w:rsidP="00361884">
            <w:pPr>
              <w:tabs>
                <w:tab w:val="decimal" w:pos="1126"/>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(13,551)</w:t>
            </w:r>
          </w:p>
        </w:tc>
      </w:tr>
    </w:tbl>
    <w:p w14:paraId="4E2F7F6D" w14:textId="77777777" w:rsidR="00533E60" w:rsidRPr="00392524" w:rsidRDefault="00533E60"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05" w:type="dxa"/>
        <w:tblLayout w:type="fixed"/>
        <w:tblCellMar>
          <w:left w:w="79" w:type="dxa"/>
          <w:right w:w="79" w:type="dxa"/>
        </w:tblCellMar>
        <w:tblLook w:val="0000" w:firstRow="0" w:lastRow="0" w:firstColumn="0" w:lastColumn="0" w:noHBand="0" w:noVBand="0"/>
      </w:tblPr>
      <w:tblGrid>
        <w:gridCol w:w="3015"/>
        <w:gridCol w:w="1170"/>
        <w:gridCol w:w="180"/>
        <w:gridCol w:w="1080"/>
        <w:gridCol w:w="180"/>
        <w:gridCol w:w="1170"/>
        <w:gridCol w:w="180"/>
        <w:gridCol w:w="1080"/>
        <w:gridCol w:w="180"/>
        <w:gridCol w:w="1080"/>
      </w:tblGrid>
      <w:tr w:rsidR="00786AAA" w:rsidRPr="00392524" w14:paraId="3484F82A" w14:textId="77777777" w:rsidTr="008512D3">
        <w:trPr>
          <w:cantSplit/>
          <w:tblHeader/>
        </w:trPr>
        <w:tc>
          <w:tcPr>
            <w:tcW w:w="3015" w:type="dxa"/>
          </w:tcPr>
          <w:p w14:paraId="7DDD2281" w14:textId="77777777" w:rsidR="00786AAA" w:rsidRPr="00392524" w:rsidRDefault="00786AAA" w:rsidP="00AD7C76">
            <w:pPr>
              <w:spacing w:line="240" w:lineRule="exact"/>
              <w:rPr>
                <w:rFonts w:ascii="CordiaUPC" w:hAnsi="CordiaUPC" w:cs="CordiaUPC"/>
                <w:sz w:val="26"/>
                <w:szCs w:val="26"/>
                <w:lang w:val="en-US" w:bidi="th-TH"/>
              </w:rPr>
            </w:pPr>
          </w:p>
        </w:tc>
        <w:tc>
          <w:tcPr>
            <w:tcW w:w="6300" w:type="dxa"/>
            <w:gridSpan w:val="9"/>
            <w:vAlign w:val="bottom"/>
          </w:tcPr>
          <w:p w14:paraId="2781AADF" w14:textId="77777777" w:rsidR="00786AAA" w:rsidRPr="00392524" w:rsidRDefault="00786AAA" w:rsidP="00AD7C76">
            <w:pPr>
              <w:pStyle w:val="acctmergecolhdg"/>
              <w:spacing w:line="240" w:lineRule="exact"/>
              <w:rPr>
                <w:rFonts w:ascii="CordiaUPC" w:hAnsi="CordiaUPC" w:cs="CordiaUPC"/>
                <w:sz w:val="26"/>
                <w:szCs w:val="26"/>
                <w:cs/>
                <w:lang w:bidi="th-TH"/>
              </w:rPr>
            </w:pPr>
            <w:r w:rsidRPr="00392524">
              <w:rPr>
                <w:rFonts w:ascii="CordiaUPC" w:hAnsi="CordiaUPC" w:cs="CordiaUPC" w:hint="cs"/>
                <w:sz w:val="26"/>
                <w:szCs w:val="26"/>
              </w:rPr>
              <w:t>Consolidated</w:t>
            </w:r>
          </w:p>
        </w:tc>
      </w:tr>
      <w:tr w:rsidR="00786AAA" w:rsidRPr="00392524" w14:paraId="21614631" w14:textId="77777777" w:rsidTr="008512D3">
        <w:trPr>
          <w:cantSplit/>
          <w:tblHeader/>
        </w:trPr>
        <w:tc>
          <w:tcPr>
            <w:tcW w:w="3015" w:type="dxa"/>
          </w:tcPr>
          <w:p w14:paraId="6C314436" w14:textId="77777777" w:rsidR="00786AAA" w:rsidRPr="00392524" w:rsidRDefault="00786AAA" w:rsidP="00AD7C76">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00" w:type="dxa"/>
            <w:gridSpan w:val="9"/>
            <w:vAlign w:val="bottom"/>
          </w:tcPr>
          <w:p w14:paraId="3912CD78" w14:textId="0E2E98D0" w:rsidR="00786AAA" w:rsidRPr="00392524" w:rsidRDefault="001F4110" w:rsidP="00AD7C76">
            <w:pPr>
              <w:pStyle w:val="acctmergecolhdg"/>
              <w:spacing w:line="240" w:lineRule="exact"/>
              <w:rPr>
                <w:rFonts w:ascii="CordiaUPC" w:hAnsi="CordiaUPC" w:cs="CordiaUPC"/>
                <w:b w:val="0"/>
                <w:bCs/>
                <w:sz w:val="26"/>
                <w:szCs w:val="26"/>
              </w:rPr>
            </w:pPr>
            <w:bookmarkStart w:id="27" w:name="_Hlk82701349"/>
            <w:r w:rsidRPr="005B2349">
              <w:rPr>
                <w:rFonts w:ascii="CordiaUPC" w:eastAsia="Times New Roman" w:hAnsi="CordiaUPC" w:cs="CordiaUPC"/>
                <w:b w:val="0"/>
                <w:bCs/>
                <w:sz w:val="26"/>
                <w:szCs w:val="26"/>
                <w:lang w:bidi="th-TH"/>
              </w:rPr>
              <w:t>30 September</w:t>
            </w:r>
            <w:bookmarkEnd w:id="27"/>
            <w:r w:rsidRPr="005B2349">
              <w:rPr>
                <w:rFonts w:ascii="CordiaUPC" w:eastAsia="Times New Roman" w:hAnsi="CordiaUPC" w:cs="CordiaUPC" w:hint="cs"/>
                <w:b w:val="0"/>
                <w:bCs/>
                <w:i/>
                <w:iCs/>
                <w:sz w:val="26"/>
                <w:szCs w:val="26"/>
              </w:rPr>
              <w:t xml:space="preserve"> </w:t>
            </w:r>
            <w:r w:rsidR="00533E60" w:rsidRPr="00392524">
              <w:rPr>
                <w:rFonts w:ascii="CordiaUPC" w:eastAsia="Times New Roman" w:hAnsi="CordiaUPC" w:cs="CordiaUPC"/>
                <w:b w:val="0"/>
                <w:bCs/>
                <w:sz w:val="26"/>
                <w:szCs w:val="26"/>
                <w:lang w:bidi="th-TH"/>
              </w:rPr>
              <w:t>202</w:t>
            </w:r>
            <w:r w:rsidR="00361884">
              <w:rPr>
                <w:rFonts w:ascii="CordiaUPC" w:eastAsia="Times New Roman" w:hAnsi="CordiaUPC" w:cs="CordiaUPC"/>
                <w:b w:val="0"/>
                <w:bCs/>
                <w:sz w:val="26"/>
                <w:szCs w:val="26"/>
                <w:lang w:bidi="th-TH"/>
              </w:rPr>
              <w:t>3</w:t>
            </w:r>
          </w:p>
        </w:tc>
      </w:tr>
      <w:tr w:rsidR="00786AAA" w:rsidRPr="00392524" w14:paraId="4D84C5A6" w14:textId="77777777" w:rsidTr="008512D3">
        <w:trPr>
          <w:cantSplit/>
          <w:tblHeader/>
        </w:trPr>
        <w:tc>
          <w:tcPr>
            <w:tcW w:w="3015" w:type="dxa"/>
          </w:tcPr>
          <w:p w14:paraId="2BCE9839" w14:textId="77777777" w:rsidR="00786AAA" w:rsidRPr="00392524"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2FB2950E" w14:textId="77777777" w:rsidR="00786AAA" w:rsidRPr="00392524" w:rsidRDefault="00786AAA" w:rsidP="00AD7C76">
            <w:pPr>
              <w:pStyle w:val="acctmergecolhdg"/>
              <w:spacing w:line="240" w:lineRule="exact"/>
              <w:ind w:left="-54" w:right="-79"/>
              <w:rPr>
                <w:rFonts w:ascii="CordiaUPC" w:hAnsi="CordiaUPC" w:cs="CordiaUPC"/>
                <w:b w:val="0"/>
                <w:bCs/>
                <w:sz w:val="26"/>
                <w:szCs w:val="26"/>
              </w:rPr>
            </w:pPr>
            <w:r w:rsidRPr="00392524">
              <w:rPr>
                <w:rFonts w:ascii="CordiaUPC" w:hAnsi="CordiaUPC" w:cs="CordiaUPC" w:hint="cs"/>
                <w:b w:val="0"/>
                <w:bCs/>
                <w:sz w:val="26"/>
                <w:szCs w:val="26"/>
              </w:rPr>
              <w:t>Commercial</w:t>
            </w:r>
          </w:p>
        </w:tc>
        <w:tc>
          <w:tcPr>
            <w:tcW w:w="180" w:type="dxa"/>
          </w:tcPr>
          <w:p w14:paraId="710D0576"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B9775BB"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Retail</w:t>
            </w:r>
          </w:p>
        </w:tc>
        <w:tc>
          <w:tcPr>
            <w:tcW w:w="180" w:type="dxa"/>
          </w:tcPr>
          <w:p w14:paraId="1C8C5623"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4ED12FF7"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Other</w:t>
            </w:r>
          </w:p>
        </w:tc>
        <w:tc>
          <w:tcPr>
            <w:tcW w:w="180" w:type="dxa"/>
          </w:tcPr>
          <w:p w14:paraId="4A29F9DC" w14:textId="77777777" w:rsidR="00786AAA" w:rsidRPr="00392524"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76352AD"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80" w:type="dxa"/>
          </w:tcPr>
          <w:p w14:paraId="486783F3"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463DD798" w14:textId="77777777" w:rsidR="00786AAA" w:rsidRPr="00392524" w:rsidRDefault="00786AAA" w:rsidP="00AD7C76">
            <w:pPr>
              <w:pStyle w:val="acctmergecolhdg"/>
              <w:spacing w:line="240" w:lineRule="exact"/>
              <w:rPr>
                <w:rFonts w:ascii="CordiaUPC" w:hAnsi="CordiaUPC" w:cs="CordiaUPC"/>
                <w:b w:val="0"/>
                <w:bCs/>
                <w:sz w:val="26"/>
                <w:szCs w:val="26"/>
              </w:rPr>
            </w:pPr>
          </w:p>
        </w:tc>
      </w:tr>
      <w:tr w:rsidR="00786AAA" w:rsidRPr="00392524" w14:paraId="508169ED" w14:textId="77777777" w:rsidTr="008512D3">
        <w:trPr>
          <w:cantSplit/>
          <w:tblHeader/>
        </w:trPr>
        <w:tc>
          <w:tcPr>
            <w:tcW w:w="3015" w:type="dxa"/>
          </w:tcPr>
          <w:p w14:paraId="799F4C90" w14:textId="77777777" w:rsidR="00786AAA" w:rsidRPr="00392524"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6F4939A7" w14:textId="77777777" w:rsidR="00786AAA" w:rsidRPr="00392524" w:rsidRDefault="00786AAA" w:rsidP="00AD7C76">
            <w:pPr>
              <w:pStyle w:val="acctmergecolhdg"/>
              <w:spacing w:line="240" w:lineRule="exact"/>
              <w:ind w:left="-54" w:right="-79"/>
              <w:rPr>
                <w:rFonts w:ascii="CordiaUPC" w:hAnsi="CordiaUPC" w:cs="CordiaUPC"/>
                <w:b w:val="0"/>
                <w:bCs/>
                <w:sz w:val="26"/>
                <w:szCs w:val="26"/>
              </w:rPr>
            </w:pPr>
            <w:r w:rsidRPr="00392524">
              <w:rPr>
                <w:rFonts w:ascii="CordiaUPC" w:hAnsi="CordiaUPC" w:cs="CordiaUPC" w:hint="cs"/>
                <w:b w:val="0"/>
                <w:bCs/>
                <w:sz w:val="26"/>
                <w:szCs w:val="26"/>
              </w:rPr>
              <w:t>Banking</w:t>
            </w:r>
          </w:p>
        </w:tc>
        <w:tc>
          <w:tcPr>
            <w:tcW w:w="180" w:type="dxa"/>
          </w:tcPr>
          <w:p w14:paraId="6735B9EC"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32A6F20"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Banking</w:t>
            </w:r>
          </w:p>
        </w:tc>
        <w:tc>
          <w:tcPr>
            <w:tcW w:w="180" w:type="dxa"/>
          </w:tcPr>
          <w:p w14:paraId="5DF5D0AD"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3A536393"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segments</w:t>
            </w:r>
          </w:p>
        </w:tc>
        <w:tc>
          <w:tcPr>
            <w:tcW w:w="180" w:type="dxa"/>
          </w:tcPr>
          <w:p w14:paraId="2C1FD95E" w14:textId="77777777" w:rsidR="00786AAA" w:rsidRPr="00392524"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CE2B241"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Elimination</w:t>
            </w:r>
          </w:p>
        </w:tc>
        <w:tc>
          <w:tcPr>
            <w:tcW w:w="180" w:type="dxa"/>
          </w:tcPr>
          <w:p w14:paraId="7FDD4FE9"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684F97DA"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Total</w:t>
            </w:r>
          </w:p>
        </w:tc>
      </w:tr>
      <w:tr w:rsidR="00786AAA" w:rsidRPr="00392524" w14:paraId="427F7E8B" w14:textId="77777777" w:rsidTr="008512D3">
        <w:trPr>
          <w:cantSplit/>
          <w:tblHeader/>
        </w:trPr>
        <w:tc>
          <w:tcPr>
            <w:tcW w:w="3015" w:type="dxa"/>
          </w:tcPr>
          <w:p w14:paraId="0FC979E0" w14:textId="77777777" w:rsidR="00786AAA" w:rsidRPr="00392524"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00" w:type="dxa"/>
            <w:gridSpan w:val="9"/>
            <w:vAlign w:val="bottom"/>
          </w:tcPr>
          <w:p w14:paraId="3F553282" w14:textId="77777777" w:rsidR="00786AAA" w:rsidRPr="00392524" w:rsidRDefault="00786AAA" w:rsidP="00AD7C76">
            <w:pPr>
              <w:pStyle w:val="acctmergecolhdg"/>
              <w:spacing w:line="240" w:lineRule="exact"/>
              <w:rPr>
                <w:rFonts w:ascii="CordiaUPC" w:hAnsi="CordiaUPC" w:cs="CordiaUPC"/>
                <w:b w:val="0"/>
                <w:bCs/>
                <w:i/>
                <w:iCs/>
                <w:sz w:val="26"/>
                <w:szCs w:val="26"/>
              </w:rPr>
            </w:pPr>
            <w:r w:rsidRPr="00392524">
              <w:rPr>
                <w:rFonts w:ascii="CordiaUPC" w:hAnsi="CordiaUPC" w:cs="CordiaUPC" w:hint="cs"/>
                <w:b w:val="0"/>
                <w:bCs/>
                <w:i/>
                <w:iCs/>
                <w:sz w:val="26"/>
                <w:szCs w:val="26"/>
              </w:rPr>
              <w:t>(</w:t>
            </w:r>
            <w:proofErr w:type="gramStart"/>
            <w:r w:rsidRPr="00392524">
              <w:rPr>
                <w:rFonts w:ascii="CordiaUPC" w:hAnsi="CordiaUPC" w:cs="CordiaUPC" w:hint="cs"/>
                <w:b w:val="0"/>
                <w:bCs/>
                <w:i/>
                <w:iCs/>
                <w:sz w:val="26"/>
                <w:szCs w:val="26"/>
              </w:rPr>
              <w:t>in</w:t>
            </w:r>
            <w:proofErr w:type="gramEnd"/>
            <w:r w:rsidRPr="00392524">
              <w:rPr>
                <w:rFonts w:ascii="CordiaUPC" w:hAnsi="CordiaUPC" w:cs="CordiaUPC" w:hint="cs"/>
                <w:b w:val="0"/>
                <w:bCs/>
                <w:i/>
                <w:iCs/>
                <w:sz w:val="26"/>
                <w:szCs w:val="26"/>
              </w:rPr>
              <w:t xml:space="preserve"> million Baht)</w:t>
            </w:r>
          </w:p>
        </w:tc>
      </w:tr>
      <w:tr w:rsidR="00BE134A" w:rsidRPr="00392524" w14:paraId="3374BACA" w14:textId="77777777" w:rsidTr="008512D3">
        <w:trPr>
          <w:cantSplit/>
        </w:trPr>
        <w:tc>
          <w:tcPr>
            <w:tcW w:w="3015" w:type="dxa"/>
            <w:vAlign w:val="bottom"/>
          </w:tcPr>
          <w:p w14:paraId="302661C1" w14:textId="328A0AA8" w:rsidR="00BE134A" w:rsidRPr="00392524" w:rsidRDefault="00BE134A" w:rsidP="00BE134A">
            <w:pPr>
              <w:shd w:val="clear" w:color="auto" w:fill="FFFFFF"/>
              <w:spacing w:line="240" w:lineRule="exact"/>
              <w:ind w:left="142" w:right="-72" w:hanging="142"/>
              <w:rPr>
                <w:rFonts w:ascii="CordiaUPC" w:hAnsi="CordiaUPC" w:cs="CordiaUPC"/>
                <w:sz w:val="26"/>
                <w:szCs w:val="26"/>
              </w:rPr>
            </w:pPr>
            <w:r w:rsidRPr="00392524">
              <w:rPr>
                <w:rFonts w:ascii="CordiaUPC" w:eastAsia="Times New Roman" w:hAnsi="CordiaUPC" w:cs="CordiaUPC" w:hint="cs"/>
                <w:sz w:val="26"/>
                <w:szCs w:val="26"/>
              </w:rPr>
              <w:t>Loan</w:t>
            </w:r>
            <w:r w:rsidR="00360309">
              <w:rPr>
                <w:rFonts w:ascii="CordiaUPC" w:eastAsia="Times New Roman" w:hAnsi="CordiaUPC" w:cs="CordiaUPC"/>
                <w:sz w:val="26"/>
                <w:szCs w:val="26"/>
              </w:rPr>
              <w:t>s</w:t>
            </w:r>
            <w:r w:rsidRPr="00392524">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4B80F8FD" w14:textId="1BD07411" w:rsidR="00BE134A" w:rsidRPr="00392524" w:rsidRDefault="00BE134A" w:rsidP="001A5831">
            <w:pPr>
              <w:tabs>
                <w:tab w:val="decimal" w:pos="917"/>
              </w:tabs>
              <w:spacing w:line="240" w:lineRule="exact"/>
              <w:ind w:right="-72"/>
              <w:outlineLvl w:val="0"/>
              <w:rPr>
                <w:rFonts w:ascii="CordiaUPC" w:hAnsi="CordiaUPC" w:cs="CordiaUPC"/>
                <w:color w:val="000000"/>
                <w:sz w:val="26"/>
                <w:szCs w:val="26"/>
                <w:lang w:val="en-US" w:bidi="th-TH"/>
              </w:rPr>
            </w:pPr>
            <w:r w:rsidRPr="003D227E">
              <w:rPr>
                <w:rFonts w:ascii="CordiaUPC" w:hAnsi="CordiaUPC" w:cs="CordiaUPC"/>
                <w:color w:val="000000"/>
                <w:sz w:val="26"/>
                <w:szCs w:val="26"/>
              </w:rPr>
              <w:t>515</w:t>
            </w:r>
            <w:r>
              <w:rPr>
                <w:rFonts w:ascii="CordiaUPC" w:hAnsi="CordiaUPC" w:cs="CordiaUPC"/>
                <w:color w:val="000000"/>
                <w:sz w:val="26"/>
                <w:szCs w:val="26"/>
              </w:rPr>
              <w:t>,</w:t>
            </w:r>
            <w:r w:rsidRPr="003D227E">
              <w:rPr>
                <w:rFonts w:ascii="CordiaUPC" w:hAnsi="CordiaUPC" w:cs="CordiaUPC"/>
                <w:color w:val="000000"/>
                <w:sz w:val="26"/>
                <w:szCs w:val="26"/>
              </w:rPr>
              <w:t>959</w:t>
            </w:r>
          </w:p>
        </w:tc>
        <w:tc>
          <w:tcPr>
            <w:tcW w:w="180" w:type="dxa"/>
            <w:vAlign w:val="bottom"/>
          </w:tcPr>
          <w:p w14:paraId="2DDCCD84"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0AC4FEFF" w14:textId="270176D6" w:rsidR="00BE134A" w:rsidRPr="00392524" w:rsidRDefault="00BE134A" w:rsidP="00BE134A">
            <w:pPr>
              <w:tabs>
                <w:tab w:val="decimal" w:pos="824"/>
              </w:tabs>
              <w:spacing w:line="240" w:lineRule="exact"/>
              <w:ind w:right="-72"/>
              <w:outlineLvl w:val="0"/>
              <w:rPr>
                <w:rFonts w:ascii="CordiaUPC" w:hAnsi="CordiaUPC" w:cs="CordiaUPC"/>
                <w:color w:val="000000"/>
                <w:sz w:val="26"/>
                <w:szCs w:val="26"/>
              </w:rPr>
            </w:pPr>
            <w:r w:rsidRPr="003D227E">
              <w:rPr>
                <w:rFonts w:ascii="CordiaUPC" w:hAnsi="CordiaUPC" w:cs="CordiaUPC"/>
                <w:color w:val="000000"/>
                <w:sz w:val="26"/>
                <w:szCs w:val="26"/>
              </w:rPr>
              <w:t>805</w:t>
            </w:r>
            <w:r>
              <w:rPr>
                <w:rFonts w:ascii="CordiaUPC" w:hAnsi="CordiaUPC" w:cs="CordiaUPC"/>
                <w:color w:val="000000"/>
                <w:sz w:val="26"/>
                <w:szCs w:val="26"/>
              </w:rPr>
              <w:t>,</w:t>
            </w:r>
            <w:r w:rsidRPr="003D227E">
              <w:rPr>
                <w:rFonts w:ascii="CordiaUPC" w:hAnsi="CordiaUPC" w:cs="CordiaUPC"/>
                <w:color w:val="000000"/>
                <w:sz w:val="26"/>
                <w:szCs w:val="26"/>
              </w:rPr>
              <w:t>240</w:t>
            </w:r>
          </w:p>
        </w:tc>
        <w:tc>
          <w:tcPr>
            <w:tcW w:w="180" w:type="dxa"/>
            <w:vAlign w:val="bottom"/>
          </w:tcPr>
          <w:p w14:paraId="42773F66"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73C7FFD2" w14:textId="7E38AE3B" w:rsidR="00BE134A" w:rsidRPr="00392524" w:rsidRDefault="00BE134A" w:rsidP="00BE134A">
            <w:pPr>
              <w:tabs>
                <w:tab w:val="decimal" w:pos="911"/>
              </w:tabs>
              <w:spacing w:line="240" w:lineRule="exact"/>
              <w:ind w:right="-72"/>
              <w:outlineLvl w:val="0"/>
              <w:rPr>
                <w:rFonts w:ascii="CordiaUPC" w:hAnsi="CordiaUPC" w:cs="CordiaUPC"/>
                <w:color w:val="000000"/>
                <w:sz w:val="26"/>
                <w:szCs w:val="26"/>
              </w:rPr>
            </w:pPr>
            <w:r w:rsidRPr="003D227E">
              <w:rPr>
                <w:rFonts w:ascii="CordiaUPC" w:hAnsi="CordiaUPC" w:cs="CordiaUPC"/>
                <w:color w:val="000000"/>
                <w:sz w:val="26"/>
                <w:szCs w:val="26"/>
              </w:rPr>
              <w:t>40</w:t>
            </w:r>
            <w:r>
              <w:rPr>
                <w:rFonts w:ascii="CordiaUPC" w:hAnsi="CordiaUPC" w:cs="CordiaUPC"/>
                <w:color w:val="000000"/>
                <w:sz w:val="26"/>
                <w:szCs w:val="26"/>
              </w:rPr>
              <w:t>,</w:t>
            </w:r>
            <w:r w:rsidRPr="003D227E">
              <w:rPr>
                <w:rFonts w:ascii="CordiaUPC" w:hAnsi="CordiaUPC" w:cs="CordiaUPC"/>
                <w:color w:val="000000"/>
                <w:sz w:val="26"/>
                <w:szCs w:val="26"/>
              </w:rPr>
              <w:t>657</w:t>
            </w:r>
          </w:p>
        </w:tc>
        <w:tc>
          <w:tcPr>
            <w:tcW w:w="180" w:type="dxa"/>
            <w:vAlign w:val="bottom"/>
          </w:tcPr>
          <w:p w14:paraId="5AAE1E56"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64CEBD9B" w14:textId="5F80FA01" w:rsidR="00BE134A" w:rsidRPr="00392524" w:rsidRDefault="00BE134A" w:rsidP="00BE134A">
            <w:pPr>
              <w:tabs>
                <w:tab w:val="decimal" w:pos="821"/>
              </w:tabs>
              <w:spacing w:line="240" w:lineRule="exact"/>
              <w:ind w:right="-72"/>
              <w:outlineLvl w:val="0"/>
              <w:rPr>
                <w:rFonts w:ascii="CordiaUPC" w:hAnsi="CordiaUPC" w:cs="CordiaUPC"/>
                <w:color w:val="000000"/>
                <w:sz w:val="26"/>
                <w:szCs w:val="26"/>
              </w:rPr>
            </w:pPr>
            <w:r w:rsidRPr="003D227E">
              <w:rPr>
                <w:rFonts w:ascii="CordiaUPC" w:hAnsi="CordiaUPC" w:cs="CordiaUPC"/>
                <w:color w:val="000000"/>
                <w:sz w:val="26"/>
                <w:szCs w:val="26"/>
              </w:rPr>
              <w:t>723</w:t>
            </w:r>
          </w:p>
        </w:tc>
        <w:tc>
          <w:tcPr>
            <w:tcW w:w="180" w:type="dxa"/>
            <w:vAlign w:val="bottom"/>
          </w:tcPr>
          <w:p w14:paraId="6A4CC084"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1D8286A9" w14:textId="7203D9D8" w:rsidR="00BE134A" w:rsidRPr="00392524" w:rsidRDefault="00BE134A" w:rsidP="00BE134A">
            <w:pPr>
              <w:tabs>
                <w:tab w:val="decimal" w:pos="908"/>
              </w:tabs>
              <w:spacing w:line="240" w:lineRule="exact"/>
              <w:ind w:right="-290"/>
              <w:outlineLvl w:val="0"/>
              <w:rPr>
                <w:rFonts w:ascii="CordiaUPC" w:hAnsi="CordiaUPC" w:cs="CordiaUPC"/>
                <w:color w:val="000000"/>
                <w:sz w:val="26"/>
                <w:szCs w:val="26"/>
              </w:rPr>
            </w:pPr>
            <w:r w:rsidRPr="003D227E">
              <w:rPr>
                <w:rFonts w:ascii="CordiaUPC" w:hAnsi="CordiaUPC" w:cs="CordiaUPC"/>
                <w:color w:val="000000"/>
                <w:sz w:val="26"/>
                <w:szCs w:val="26"/>
              </w:rPr>
              <w:t>1</w:t>
            </w:r>
            <w:r>
              <w:rPr>
                <w:rFonts w:ascii="CordiaUPC" w:hAnsi="CordiaUPC" w:cs="CordiaUPC"/>
                <w:color w:val="000000"/>
                <w:sz w:val="26"/>
                <w:szCs w:val="26"/>
              </w:rPr>
              <w:t>,</w:t>
            </w:r>
            <w:r w:rsidRPr="003D227E">
              <w:rPr>
                <w:rFonts w:ascii="CordiaUPC" w:hAnsi="CordiaUPC" w:cs="CordiaUPC"/>
                <w:color w:val="000000"/>
                <w:sz w:val="26"/>
                <w:szCs w:val="26"/>
              </w:rPr>
              <w:t>362</w:t>
            </w:r>
            <w:r>
              <w:rPr>
                <w:rFonts w:ascii="CordiaUPC" w:hAnsi="CordiaUPC" w:cs="CordiaUPC"/>
                <w:color w:val="000000"/>
                <w:sz w:val="26"/>
                <w:szCs w:val="26"/>
              </w:rPr>
              <w:t>,</w:t>
            </w:r>
            <w:r w:rsidRPr="003D227E">
              <w:rPr>
                <w:rFonts w:ascii="CordiaUPC" w:hAnsi="CordiaUPC" w:cs="CordiaUPC"/>
                <w:color w:val="000000"/>
                <w:sz w:val="26"/>
                <w:szCs w:val="26"/>
              </w:rPr>
              <w:t>579</w:t>
            </w:r>
          </w:p>
        </w:tc>
      </w:tr>
      <w:tr w:rsidR="00BE134A" w:rsidRPr="00392524" w14:paraId="12E56CA6" w14:textId="77777777" w:rsidTr="008512D3">
        <w:trPr>
          <w:cantSplit/>
        </w:trPr>
        <w:tc>
          <w:tcPr>
            <w:tcW w:w="3015" w:type="dxa"/>
            <w:vAlign w:val="bottom"/>
          </w:tcPr>
          <w:p w14:paraId="202EB678" w14:textId="25006777" w:rsidR="00BE134A" w:rsidRPr="00392524" w:rsidRDefault="00BE134A" w:rsidP="00BE134A">
            <w:pPr>
              <w:shd w:val="clear" w:color="auto" w:fill="FFFFFF"/>
              <w:spacing w:line="240" w:lineRule="exact"/>
              <w:ind w:left="142" w:right="-72" w:hanging="142"/>
              <w:rPr>
                <w:rFonts w:ascii="CordiaUPC" w:hAnsi="CordiaUPC" w:cs="CordiaUPC"/>
                <w:sz w:val="26"/>
                <w:szCs w:val="26"/>
              </w:rPr>
            </w:pPr>
            <w:r w:rsidRPr="00392524">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B1AE054" w14:textId="18C91960" w:rsidR="00BE134A" w:rsidRPr="00392524" w:rsidRDefault="00BE134A" w:rsidP="001A5831">
            <w:pPr>
              <w:tabs>
                <w:tab w:val="decimal" w:pos="917"/>
              </w:tabs>
              <w:spacing w:line="240" w:lineRule="exact"/>
              <w:ind w:right="-72"/>
              <w:outlineLvl w:val="0"/>
              <w:rPr>
                <w:rFonts w:ascii="CordiaUPC" w:hAnsi="CordiaUPC" w:cs="CordiaUPC"/>
                <w:color w:val="000000"/>
                <w:sz w:val="26"/>
                <w:szCs w:val="26"/>
                <w:lang w:val="en-US" w:bidi="th-TH"/>
              </w:rPr>
            </w:pPr>
            <w:r w:rsidRPr="003D227E">
              <w:rPr>
                <w:rFonts w:ascii="CordiaUPC" w:hAnsi="CordiaUPC" w:cs="CordiaUPC"/>
                <w:color w:val="000000"/>
                <w:sz w:val="26"/>
                <w:szCs w:val="26"/>
              </w:rPr>
              <w:t>367</w:t>
            </w:r>
            <w:r>
              <w:rPr>
                <w:rFonts w:ascii="CordiaUPC" w:hAnsi="CordiaUPC" w:cs="CordiaUPC"/>
                <w:color w:val="000000"/>
                <w:sz w:val="26"/>
                <w:szCs w:val="26"/>
              </w:rPr>
              <w:t>,</w:t>
            </w:r>
            <w:r w:rsidRPr="003D227E">
              <w:rPr>
                <w:rFonts w:ascii="CordiaUPC" w:hAnsi="CordiaUPC" w:cs="CordiaUPC"/>
                <w:color w:val="000000"/>
                <w:sz w:val="26"/>
                <w:szCs w:val="26"/>
              </w:rPr>
              <w:t>035</w:t>
            </w:r>
          </w:p>
        </w:tc>
        <w:tc>
          <w:tcPr>
            <w:tcW w:w="180" w:type="dxa"/>
            <w:vAlign w:val="bottom"/>
          </w:tcPr>
          <w:p w14:paraId="111CBBFA"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166427E9" w14:textId="75DF2C8C" w:rsidR="00BE134A" w:rsidRPr="00392524" w:rsidRDefault="00BE134A" w:rsidP="00BE134A">
            <w:pPr>
              <w:tabs>
                <w:tab w:val="decimal" w:pos="824"/>
              </w:tabs>
              <w:spacing w:line="240" w:lineRule="exact"/>
              <w:ind w:right="-72"/>
              <w:outlineLvl w:val="0"/>
              <w:rPr>
                <w:rFonts w:ascii="CordiaUPC" w:hAnsi="CordiaUPC" w:cs="CordiaUPC"/>
                <w:color w:val="000000"/>
                <w:sz w:val="26"/>
                <w:szCs w:val="26"/>
                <w:lang w:val="en-US" w:bidi="th-TH"/>
              </w:rPr>
            </w:pPr>
            <w:r w:rsidRPr="003D227E">
              <w:rPr>
                <w:rFonts w:ascii="CordiaUPC" w:hAnsi="CordiaUPC" w:cs="CordiaUPC"/>
                <w:color w:val="000000"/>
                <w:sz w:val="26"/>
                <w:szCs w:val="26"/>
              </w:rPr>
              <w:t>964</w:t>
            </w:r>
            <w:r>
              <w:rPr>
                <w:rFonts w:ascii="CordiaUPC" w:hAnsi="CordiaUPC" w:cs="CordiaUPC"/>
                <w:color w:val="000000"/>
                <w:sz w:val="26"/>
                <w:szCs w:val="26"/>
              </w:rPr>
              <w:t>,</w:t>
            </w:r>
            <w:r w:rsidRPr="003D227E">
              <w:rPr>
                <w:rFonts w:ascii="CordiaUPC" w:hAnsi="CordiaUPC" w:cs="CordiaUPC"/>
                <w:color w:val="000000"/>
                <w:sz w:val="26"/>
                <w:szCs w:val="26"/>
              </w:rPr>
              <w:t>312</w:t>
            </w:r>
          </w:p>
        </w:tc>
        <w:tc>
          <w:tcPr>
            <w:tcW w:w="180" w:type="dxa"/>
            <w:vAlign w:val="bottom"/>
          </w:tcPr>
          <w:p w14:paraId="1B5BD111"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2C702E3A" w14:textId="0DBCEB4D" w:rsidR="00BE134A" w:rsidRPr="00392524" w:rsidRDefault="00BE134A" w:rsidP="00BE134A">
            <w:pPr>
              <w:tabs>
                <w:tab w:val="decimal" w:pos="911"/>
              </w:tabs>
              <w:spacing w:line="240" w:lineRule="exact"/>
              <w:ind w:right="-72"/>
              <w:outlineLvl w:val="0"/>
              <w:rPr>
                <w:rFonts w:ascii="CordiaUPC" w:hAnsi="CordiaUPC" w:cs="CordiaUPC"/>
                <w:color w:val="000000"/>
                <w:sz w:val="26"/>
                <w:szCs w:val="26"/>
                <w:lang w:val="en-US" w:bidi="th-TH"/>
              </w:rPr>
            </w:pPr>
            <w:r>
              <w:rPr>
                <w:rFonts w:ascii="CordiaUPC" w:hAnsi="CordiaUPC" w:cs="CordiaUPC" w:hint="cs"/>
                <w:color w:val="000000"/>
                <w:sz w:val="26"/>
                <w:szCs w:val="26"/>
                <w:cs/>
              </w:rPr>
              <w:t>-</w:t>
            </w:r>
          </w:p>
        </w:tc>
        <w:tc>
          <w:tcPr>
            <w:tcW w:w="180" w:type="dxa"/>
            <w:vAlign w:val="bottom"/>
          </w:tcPr>
          <w:p w14:paraId="66AA319F"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A3E96B3" w14:textId="239BA6F1" w:rsidR="00BE134A" w:rsidRPr="00392524" w:rsidRDefault="00BE134A" w:rsidP="00BE134A">
            <w:pPr>
              <w:tabs>
                <w:tab w:val="decimal" w:pos="82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r w:rsidRPr="00A2131C">
              <w:rPr>
                <w:rFonts w:ascii="CordiaUPC" w:hAnsi="CordiaUPC" w:cs="CordiaUPC"/>
                <w:color w:val="000000"/>
                <w:sz w:val="26"/>
                <w:szCs w:val="26"/>
                <w:cs/>
                <w:lang w:bidi="th-TH"/>
              </w:rPr>
              <w:t>1</w:t>
            </w:r>
            <w:r>
              <w:rPr>
                <w:rFonts w:ascii="CordiaUPC" w:hAnsi="CordiaUPC" w:cs="CordiaUPC"/>
                <w:color w:val="000000"/>
                <w:sz w:val="26"/>
                <w:szCs w:val="26"/>
              </w:rPr>
              <w:t>,</w:t>
            </w:r>
            <w:r w:rsidRPr="00A2131C">
              <w:rPr>
                <w:rFonts w:ascii="CordiaUPC" w:hAnsi="CordiaUPC" w:cs="CordiaUPC"/>
                <w:color w:val="000000"/>
                <w:sz w:val="26"/>
                <w:szCs w:val="26"/>
                <w:cs/>
                <w:lang w:bidi="th-TH"/>
              </w:rPr>
              <w:t>919</w:t>
            </w:r>
            <w:r>
              <w:rPr>
                <w:rFonts w:ascii="CordiaUPC" w:hAnsi="CordiaUPC" w:cs="CordiaUPC"/>
                <w:color w:val="000000"/>
                <w:sz w:val="26"/>
                <w:szCs w:val="26"/>
              </w:rPr>
              <w:t>)</w:t>
            </w:r>
          </w:p>
        </w:tc>
        <w:tc>
          <w:tcPr>
            <w:tcW w:w="180" w:type="dxa"/>
            <w:vAlign w:val="bottom"/>
          </w:tcPr>
          <w:p w14:paraId="3E28271F" w14:textId="77777777" w:rsidR="00BE134A" w:rsidRPr="00392524" w:rsidRDefault="00BE134A" w:rsidP="00BE134A">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5719ECA" w14:textId="25602758" w:rsidR="00BE134A" w:rsidRPr="00392524" w:rsidRDefault="00BE134A" w:rsidP="00BE134A">
            <w:pPr>
              <w:tabs>
                <w:tab w:val="decimal" w:pos="908"/>
              </w:tabs>
              <w:spacing w:line="240" w:lineRule="exact"/>
              <w:ind w:right="-290"/>
              <w:outlineLvl w:val="0"/>
              <w:rPr>
                <w:rFonts w:ascii="CordiaUPC" w:hAnsi="CordiaUPC" w:cs="CordiaUPC"/>
                <w:color w:val="000000"/>
                <w:sz w:val="26"/>
                <w:szCs w:val="26"/>
                <w:lang w:val="en-US" w:bidi="th-TH"/>
              </w:rPr>
            </w:pPr>
            <w:r w:rsidRPr="00A2131C">
              <w:rPr>
                <w:rFonts w:ascii="CordiaUPC" w:hAnsi="CordiaUPC" w:cs="CordiaUPC"/>
                <w:color w:val="000000"/>
                <w:sz w:val="26"/>
                <w:szCs w:val="26"/>
              </w:rPr>
              <w:t>1</w:t>
            </w:r>
            <w:r>
              <w:rPr>
                <w:rFonts w:ascii="CordiaUPC" w:hAnsi="CordiaUPC" w:cs="CordiaUPC"/>
                <w:color w:val="000000"/>
                <w:sz w:val="26"/>
                <w:szCs w:val="26"/>
              </w:rPr>
              <w:t>,</w:t>
            </w:r>
            <w:r w:rsidRPr="00A2131C">
              <w:rPr>
                <w:rFonts w:ascii="CordiaUPC" w:hAnsi="CordiaUPC" w:cs="CordiaUPC"/>
                <w:color w:val="000000"/>
                <w:sz w:val="26"/>
                <w:szCs w:val="26"/>
              </w:rPr>
              <w:t>329</w:t>
            </w:r>
            <w:r>
              <w:rPr>
                <w:rFonts w:ascii="CordiaUPC" w:hAnsi="CordiaUPC" w:cs="CordiaUPC"/>
                <w:color w:val="000000"/>
                <w:sz w:val="26"/>
                <w:szCs w:val="26"/>
              </w:rPr>
              <w:t>,</w:t>
            </w:r>
            <w:r w:rsidRPr="00A2131C">
              <w:rPr>
                <w:rFonts w:ascii="CordiaUPC" w:hAnsi="CordiaUPC" w:cs="CordiaUPC"/>
                <w:color w:val="000000"/>
                <w:sz w:val="26"/>
                <w:szCs w:val="26"/>
              </w:rPr>
              <w:t>428</w:t>
            </w:r>
          </w:p>
        </w:tc>
      </w:tr>
    </w:tbl>
    <w:p w14:paraId="62EDB498" w14:textId="0E1EF9ED" w:rsidR="00E368D3" w:rsidRDefault="00E368D3" w:rsidP="00AD7C76">
      <w:pPr>
        <w:spacing w:line="240" w:lineRule="exact"/>
        <w:ind w:left="547" w:right="389"/>
        <w:jc w:val="thaiDistribute"/>
        <w:rPr>
          <w:rFonts w:ascii="CordiaUPC" w:eastAsia="Times New Roman"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080"/>
      </w:tblGrid>
      <w:tr w:rsidR="00533E60" w:rsidRPr="00392524" w14:paraId="00044A98" w14:textId="77777777" w:rsidTr="00BE0280">
        <w:trPr>
          <w:cantSplit/>
          <w:tblHeader/>
        </w:trPr>
        <w:tc>
          <w:tcPr>
            <w:tcW w:w="2970" w:type="dxa"/>
          </w:tcPr>
          <w:p w14:paraId="54362341" w14:textId="77777777" w:rsidR="00533E60" w:rsidRPr="00392524" w:rsidRDefault="00533E60" w:rsidP="00AD7C76">
            <w:pPr>
              <w:spacing w:line="240" w:lineRule="exact"/>
              <w:ind w:left="131" w:right="-143" w:hanging="120"/>
              <w:rPr>
                <w:rFonts w:ascii="CordiaUPC" w:eastAsia="Times New Roman" w:hAnsi="CordiaUPC" w:cs="CordiaUPC"/>
                <w:sz w:val="26"/>
                <w:szCs w:val="26"/>
                <w:lang w:val="en-US" w:bidi="th-TH"/>
              </w:rPr>
            </w:pPr>
          </w:p>
        </w:tc>
        <w:tc>
          <w:tcPr>
            <w:tcW w:w="6300" w:type="dxa"/>
            <w:gridSpan w:val="9"/>
            <w:vAlign w:val="bottom"/>
          </w:tcPr>
          <w:p w14:paraId="3BF34E01" w14:textId="77777777" w:rsidR="00533E60" w:rsidRPr="00392524" w:rsidRDefault="00533E60" w:rsidP="00AD7C76">
            <w:pPr>
              <w:spacing w:line="240" w:lineRule="exact"/>
              <w:jc w:val="center"/>
              <w:rPr>
                <w:rFonts w:ascii="CordiaUPC" w:eastAsia="Times New Roman" w:hAnsi="CordiaUPC" w:cs="CordiaUPC"/>
                <w:b/>
                <w:sz w:val="26"/>
                <w:szCs w:val="26"/>
              </w:rPr>
            </w:pPr>
            <w:r w:rsidRPr="00392524">
              <w:rPr>
                <w:rFonts w:ascii="CordiaUPC" w:eastAsia="Times New Roman" w:hAnsi="CordiaUPC" w:cs="CordiaUPC" w:hint="cs"/>
                <w:b/>
                <w:sz w:val="26"/>
                <w:szCs w:val="26"/>
              </w:rPr>
              <w:t>Consolidated</w:t>
            </w:r>
          </w:p>
        </w:tc>
      </w:tr>
      <w:tr w:rsidR="00533E60" w:rsidRPr="00392524" w14:paraId="3743090D" w14:textId="77777777" w:rsidTr="00BE0280">
        <w:trPr>
          <w:cantSplit/>
          <w:tblHeader/>
        </w:trPr>
        <w:tc>
          <w:tcPr>
            <w:tcW w:w="2970" w:type="dxa"/>
          </w:tcPr>
          <w:p w14:paraId="3FAE4E9C" w14:textId="77777777" w:rsidR="00533E60" w:rsidRPr="00392524" w:rsidRDefault="00533E60" w:rsidP="00AD7C76">
            <w:pPr>
              <w:spacing w:line="240" w:lineRule="exact"/>
              <w:ind w:left="131" w:right="-143" w:hanging="120"/>
              <w:rPr>
                <w:rFonts w:ascii="CordiaUPC" w:eastAsia="Times New Roman" w:hAnsi="CordiaUPC" w:cs="CordiaUPC"/>
                <w:b/>
                <w:bCs/>
                <w:i/>
                <w:iCs/>
                <w:sz w:val="26"/>
                <w:szCs w:val="26"/>
                <w:lang w:val="en-US" w:bidi="th-TH"/>
              </w:rPr>
            </w:pPr>
          </w:p>
        </w:tc>
        <w:tc>
          <w:tcPr>
            <w:tcW w:w="6300" w:type="dxa"/>
            <w:gridSpan w:val="9"/>
            <w:vAlign w:val="bottom"/>
          </w:tcPr>
          <w:p w14:paraId="1D0A82A7" w14:textId="3D409A21"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bCs/>
                <w:sz w:val="26"/>
                <w:szCs w:val="26"/>
              </w:rPr>
              <w:t xml:space="preserve">31 December </w:t>
            </w:r>
            <w:r w:rsidRPr="00392524">
              <w:rPr>
                <w:rFonts w:ascii="CordiaUPC" w:eastAsia="Times New Roman" w:hAnsi="CordiaUPC" w:cs="CordiaUPC" w:hint="cs"/>
                <w:bCs/>
                <w:sz w:val="26"/>
                <w:szCs w:val="26"/>
              </w:rPr>
              <w:t>202</w:t>
            </w:r>
            <w:r w:rsidR="00361884">
              <w:rPr>
                <w:rFonts w:ascii="CordiaUPC" w:eastAsia="Times New Roman" w:hAnsi="CordiaUPC" w:cs="CordiaUPC"/>
                <w:bCs/>
                <w:sz w:val="26"/>
                <w:szCs w:val="26"/>
              </w:rPr>
              <w:t>2</w:t>
            </w:r>
          </w:p>
        </w:tc>
      </w:tr>
      <w:tr w:rsidR="00533E60" w:rsidRPr="00392524" w14:paraId="4C8B55B2" w14:textId="77777777" w:rsidTr="00BE0280">
        <w:trPr>
          <w:cantSplit/>
          <w:tblHeader/>
        </w:trPr>
        <w:tc>
          <w:tcPr>
            <w:tcW w:w="2970" w:type="dxa"/>
          </w:tcPr>
          <w:p w14:paraId="21BEFD09" w14:textId="77777777" w:rsidR="00533E60" w:rsidRPr="00392524" w:rsidDel="00F1172B"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36FDF66C" w14:textId="77777777" w:rsidR="00533E60" w:rsidRPr="00392524" w:rsidRDefault="00533E60" w:rsidP="00AD7C76">
            <w:pPr>
              <w:spacing w:line="240" w:lineRule="exact"/>
              <w:ind w:left="-54" w:right="-79"/>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Commercial Banking</w:t>
            </w:r>
          </w:p>
        </w:tc>
        <w:tc>
          <w:tcPr>
            <w:tcW w:w="180" w:type="dxa"/>
          </w:tcPr>
          <w:p w14:paraId="47E350E5"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76A33BDA"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Retail Banking</w:t>
            </w:r>
          </w:p>
        </w:tc>
        <w:tc>
          <w:tcPr>
            <w:tcW w:w="180" w:type="dxa"/>
          </w:tcPr>
          <w:p w14:paraId="6F3C1227"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169" w:type="dxa"/>
            <w:vAlign w:val="bottom"/>
          </w:tcPr>
          <w:p w14:paraId="6E915B06"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Other segments</w:t>
            </w:r>
          </w:p>
        </w:tc>
        <w:tc>
          <w:tcPr>
            <w:tcW w:w="181" w:type="dxa"/>
          </w:tcPr>
          <w:p w14:paraId="595DF4EE" w14:textId="77777777" w:rsidR="00533E60" w:rsidRPr="00392524" w:rsidRDefault="00533E60" w:rsidP="00AD7C76">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048A4321"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Elimination</w:t>
            </w:r>
          </w:p>
        </w:tc>
        <w:tc>
          <w:tcPr>
            <w:tcW w:w="180" w:type="dxa"/>
          </w:tcPr>
          <w:p w14:paraId="473DF559"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2EFA1F31"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Total</w:t>
            </w:r>
          </w:p>
        </w:tc>
      </w:tr>
      <w:tr w:rsidR="00533E60" w:rsidRPr="00392524" w14:paraId="49153F0F" w14:textId="77777777" w:rsidTr="00BE0280">
        <w:trPr>
          <w:cantSplit/>
          <w:tblHeader/>
        </w:trPr>
        <w:tc>
          <w:tcPr>
            <w:tcW w:w="2970" w:type="dxa"/>
          </w:tcPr>
          <w:p w14:paraId="18635EAA" w14:textId="77777777" w:rsidR="00533E60" w:rsidRPr="00392524"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6300" w:type="dxa"/>
            <w:gridSpan w:val="9"/>
            <w:vAlign w:val="bottom"/>
          </w:tcPr>
          <w:p w14:paraId="373360CC" w14:textId="77777777" w:rsidR="00533E60" w:rsidRPr="00392524" w:rsidRDefault="00533E60" w:rsidP="00AD7C76">
            <w:pPr>
              <w:spacing w:line="240" w:lineRule="exact"/>
              <w:jc w:val="center"/>
              <w:rPr>
                <w:rFonts w:ascii="CordiaUPC" w:eastAsia="Times New Roman" w:hAnsi="CordiaUPC" w:cs="CordiaUPC"/>
                <w:bCs/>
                <w:i/>
                <w:iCs/>
                <w:sz w:val="26"/>
                <w:szCs w:val="26"/>
              </w:rPr>
            </w:pPr>
            <w:r w:rsidRPr="00392524">
              <w:rPr>
                <w:rFonts w:ascii="CordiaUPC" w:eastAsia="Times New Roman" w:hAnsi="CordiaUPC" w:cs="CordiaUPC" w:hint="cs"/>
                <w:bCs/>
                <w:i/>
                <w:iCs/>
                <w:sz w:val="26"/>
                <w:szCs w:val="26"/>
              </w:rPr>
              <w:t>(</w:t>
            </w:r>
            <w:proofErr w:type="gramStart"/>
            <w:r w:rsidRPr="00392524">
              <w:rPr>
                <w:rFonts w:ascii="CordiaUPC" w:eastAsia="Times New Roman" w:hAnsi="CordiaUPC" w:cs="CordiaUPC" w:hint="cs"/>
                <w:bCs/>
                <w:i/>
                <w:iCs/>
                <w:sz w:val="26"/>
                <w:szCs w:val="26"/>
              </w:rPr>
              <w:t>in</w:t>
            </w:r>
            <w:proofErr w:type="gramEnd"/>
            <w:r w:rsidRPr="00392524">
              <w:rPr>
                <w:rFonts w:ascii="CordiaUPC" w:eastAsia="Times New Roman" w:hAnsi="CordiaUPC" w:cs="CordiaUPC" w:hint="cs"/>
                <w:bCs/>
                <w:i/>
                <w:iCs/>
                <w:sz w:val="26"/>
                <w:szCs w:val="26"/>
              </w:rPr>
              <w:t xml:space="preserve"> million Baht)</w:t>
            </w:r>
          </w:p>
        </w:tc>
      </w:tr>
      <w:tr w:rsidR="00361884" w:rsidRPr="00392524" w14:paraId="0B8B03E8" w14:textId="77777777" w:rsidTr="00BE0280">
        <w:trPr>
          <w:cantSplit/>
        </w:trPr>
        <w:tc>
          <w:tcPr>
            <w:tcW w:w="2970" w:type="dxa"/>
            <w:vAlign w:val="bottom"/>
          </w:tcPr>
          <w:p w14:paraId="4F211131" w14:textId="74C7AC51" w:rsidR="00361884" w:rsidRPr="00392524" w:rsidRDefault="00361884" w:rsidP="00361884">
            <w:pPr>
              <w:spacing w:line="240" w:lineRule="exact"/>
              <w:ind w:left="142" w:right="-72" w:hanging="142"/>
              <w:rPr>
                <w:rFonts w:ascii="CordiaUPC" w:eastAsia="Times New Roman" w:hAnsi="CordiaUPC" w:cs="CordiaUPC"/>
                <w:sz w:val="26"/>
                <w:szCs w:val="26"/>
              </w:rPr>
            </w:pPr>
            <w:r w:rsidRPr="00392524">
              <w:rPr>
                <w:rFonts w:ascii="CordiaUPC" w:eastAsia="Times New Roman" w:hAnsi="CordiaUPC" w:cs="CordiaUPC" w:hint="cs"/>
                <w:sz w:val="26"/>
                <w:szCs w:val="26"/>
              </w:rPr>
              <w:t>Loan</w:t>
            </w:r>
            <w:r w:rsidR="00360309">
              <w:rPr>
                <w:rFonts w:ascii="CordiaUPC" w:eastAsia="Times New Roman" w:hAnsi="CordiaUPC" w:cs="CordiaUPC"/>
                <w:sz w:val="26"/>
                <w:szCs w:val="26"/>
              </w:rPr>
              <w:t>s</w:t>
            </w:r>
            <w:r w:rsidRPr="00392524">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429D7079" w14:textId="4D6AB53D" w:rsidR="00361884" w:rsidRPr="00392524" w:rsidRDefault="00361884" w:rsidP="008B089A">
            <w:pPr>
              <w:tabs>
                <w:tab w:val="decimal" w:pos="917"/>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499,5</w:t>
            </w:r>
            <w:r w:rsidRPr="002E0137">
              <w:rPr>
                <w:rFonts w:ascii="CordiaUPC" w:hAnsi="CordiaUPC" w:cs="CordiaUPC" w:hint="cs"/>
                <w:color w:val="000000"/>
                <w:sz w:val="26"/>
                <w:szCs w:val="26"/>
                <w:cs/>
                <w:lang w:bidi="th-TH"/>
              </w:rPr>
              <w:t>60</w:t>
            </w:r>
          </w:p>
        </w:tc>
        <w:tc>
          <w:tcPr>
            <w:tcW w:w="180" w:type="dxa"/>
            <w:vAlign w:val="bottom"/>
          </w:tcPr>
          <w:p w14:paraId="2CF0AC79"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815619E" w14:textId="4FA32621" w:rsidR="00361884" w:rsidRPr="00392524" w:rsidRDefault="00361884" w:rsidP="00361884">
            <w:pPr>
              <w:tabs>
                <w:tab w:val="decimal" w:pos="821"/>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833,910</w:t>
            </w:r>
          </w:p>
        </w:tc>
        <w:tc>
          <w:tcPr>
            <w:tcW w:w="180" w:type="dxa"/>
            <w:vAlign w:val="bottom"/>
          </w:tcPr>
          <w:p w14:paraId="574EC510"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03EAC86A" w14:textId="6BBDAB39" w:rsidR="00361884" w:rsidRPr="00392524" w:rsidRDefault="00361884" w:rsidP="008B089A">
            <w:pPr>
              <w:tabs>
                <w:tab w:val="decimal" w:pos="911"/>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42,221</w:t>
            </w:r>
          </w:p>
        </w:tc>
        <w:tc>
          <w:tcPr>
            <w:tcW w:w="181" w:type="dxa"/>
            <w:vAlign w:val="bottom"/>
          </w:tcPr>
          <w:p w14:paraId="61173690"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52952B05" w14:textId="58CE7FA2"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427</w:t>
            </w:r>
          </w:p>
        </w:tc>
        <w:tc>
          <w:tcPr>
            <w:tcW w:w="180" w:type="dxa"/>
            <w:vAlign w:val="bottom"/>
          </w:tcPr>
          <w:p w14:paraId="3FA0508F"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043F4D74" w14:textId="6CAFA7C9" w:rsidR="00361884" w:rsidRPr="00392524" w:rsidRDefault="00361884" w:rsidP="00361884">
            <w:pPr>
              <w:tabs>
                <w:tab w:val="decimal" w:pos="895"/>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1,376,11</w:t>
            </w:r>
            <w:r w:rsidRPr="002E0137">
              <w:rPr>
                <w:rFonts w:ascii="CordiaUPC" w:hAnsi="CordiaUPC" w:cs="CordiaUPC" w:hint="cs"/>
                <w:color w:val="000000"/>
                <w:sz w:val="26"/>
                <w:szCs w:val="26"/>
                <w:cs/>
                <w:lang w:bidi="th-TH"/>
              </w:rPr>
              <w:t>8</w:t>
            </w:r>
          </w:p>
        </w:tc>
      </w:tr>
      <w:tr w:rsidR="00361884" w:rsidRPr="00392524" w14:paraId="73E78039" w14:textId="77777777" w:rsidTr="00BE0280">
        <w:trPr>
          <w:cantSplit/>
        </w:trPr>
        <w:tc>
          <w:tcPr>
            <w:tcW w:w="2970" w:type="dxa"/>
            <w:vAlign w:val="bottom"/>
          </w:tcPr>
          <w:p w14:paraId="6F218790" w14:textId="77777777" w:rsidR="00361884" w:rsidRPr="00392524" w:rsidRDefault="00361884" w:rsidP="00361884">
            <w:pPr>
              <w:spacing w:line="240" w:lineRule="exact"/>
              <w:ind w:left="142" w:right="-72" w:hanging="142"/>
              <w:rPr>
                <w:rFonts w:ascii="CordiaUPC" w:eastAsia="Times New Roman" w:hAnsi="CordiaUPC" w:cs="CordiaUPC"/>
                <w:sz w:val="26"/>
                <w:szCs w:val="26"/>
              </w:rPr>
            </w:pPr>
            <w:r w:rsidRPr="00392524">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745A8690" w14:textId="7A55C37E" w:rsidR="00361884" w:rsidRPr="00392524" w:rsidRDefault="00361884" w:rsidP="00361884">
            <w:pPr>
              <w:tabs>
                <w:tab w:val="decimal" w:pos="917"/>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397,92</w:t>
            </w:r>
            <w:r w:rsidRPr="002E0137">
              <w:rPr>
                <w:rFonts w:ascii="CordiaUPC" w:hAnsi="CordiaUPC" w:cs="CordiaUPC" w:hint="cs"/>
                <w:color w:val="000000"/>
                <w:sz w:val="26"/>
                <w:szCs w:val="26"/>
                <w:cs/>
                <w:lang w:bidi="th-TH"/>
              </w:rPr>
              <w:t>8</w:t>
            </w:r>
          </w:p>
        </w:tc>
        <w:tc>
          <w:tcPr>
            <w:tcW w:w="180" w:type="dxa"/>
            <w:vAlign w:val="bottom"/>
          </w:tcPr>
          <w:p w14:paraId="4FE927D7"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EAA41BE" w14:textId="0B6ECCAC" w:rsidR="00361884" w:rsidRPr="00392524" w:rsidRDefault="00361884" w:rsidP="00361884">
            <w:pPr>
              <w:tabs>
                <w:tab w:val="decimal" w:pos="821"/>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1,002,150</w:t>
            </w:r>
          </w:p>
        </w:tc>
        <w:tc>
          <w:tcPr>
            <w:tcW w:w="180" w:type="dxa"/>
            <w:vAlign w:val="bottom"/>
          </w:tcPr>
          <w:p w14:paraId="24A8D950"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7CA589E1" w14:textId="2AB2D969" w:rsidR="00361884" w:rsidRPr="00392524" w:rsidRDefault="00361884" w:rsidP="001A5831">
            <w:pPr>
              <w:tabs>
                <w:tab w:val="decimal" w:pos="910"/>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cs/>
              </w:rPr>
              <w:t>-</w:t>
            </w:r>
          </w:p>
        </w:tc>
        <w:tc>
          <w:tcPr>
            <w:tcW w:w="181" w:type="dxa"/>
            <w:vAlign w:val="bottom"/>
          </w:tcPr>
          <w:p w14:paraId="75A7894D"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74B45E2" w14:textId="25AB2CE4"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(831)</w:t>
            </w:r>
          </w:p>
        </w:tc>
        <w:tc>
          <w:tcPr>
            <w:tcW w:w="180" w:type="dxa"/>
            <w:vAlign w:val="bottom"/>
          </w:tcPr>
          <w:p w14:paraId="5DC4D321" w14:textId="77777777" w:rsidR="00361884" w:rsidRPr="00392524" w:rsidRDefault="00361884" w:rsidP="00361884">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2E485A2" w14:textId="3A392E60" w:rsidR="00361884" w:rsidRPr="00392524" w:rsidRDefault="00361884" w:rsidP="00361884">
            <w:pPr>
              <w:tabs>
                <w:tab w:val="decimal" w:pos="895"/>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1,399,24</w:t>
            </w:r>
            <w:r w:rsidRPr="002E0137">
              <w:rPr>
                <w:rFonts w:ascii="CordiaUPC" w:hAnsi="CordiaUPC" w:cs="CordiaUPC" w:hint="cs"/>
                <w:color w:val="000000"/>
                <w:sz w:val="26"/>
                <w:szCs w:val="26"/>
                <w:cs/>
                <w:lang w:bidi="th-TH"/>
              </w:rPr>
              <w:t>7</w:t>
            </w:r>
          </w:p>
        </w:tc>
      </w:tr>
    </w:tbl>
    <w:p w14:paraId="4BF2F9C5" w14:textId="6D5DD99A" w:rsidR="00876C79" w:rsidRDefault="00876C79" w:rsidP="00AD7C76">
      <w:pPr>
        <w:tabs>
          <w:tab w:val="left" w:pos="540"/>
          <w:tab w:val="left" w:pos="1080"/>
        </w:tabs>
        <w:spacing w:line="240" w:lineRule="exact"/>
        <w:ind w:left="547" w:right="389"/>
        <w:jc w:val="thaiDistribute"/>
        <w:rPr>
          <w:rFonts w:cs="Times New Roman"/>
          <w:szCs w:val="22"/>
        </w:rPr>
      </w:pPr>
    </w:p>
    <w:p w14:paraId="4471E15B" w14:textId="77777777" w:rsidR="00876C79" w:rsidRDefault="00876C79">
      <w:pPr>
        <w:spacing w:line="240" w:lineRule="auto"/>
        <w:rPr>
          <w:rFonts w:cs="Times New Roman"/>
          <w:szCs w:val="22"/>
        </w:rPr>
      </w:pPr>
      <w:r>
        <w:rPr>
          <w:rFonts w:cs="Times New Roman"/>
          <w:szCs w:val="22"/>
        </w:rPr>
        <w:br w:type="page"/>
      </w:r>
    </w:p>
    <w:p w14:paraId="45A6AD32" w14:textId="7E3570BF" w:rsidR="00DE23A6" w:rsidRPr="004D0D65" w:rsidRDefault="004F2DD5" w:rsidP="00AD7C76">
      <w:pPr>
        <w:pStyle w:val="Heading1"/>
        <w:numPr>
          <w:ilvl w:val="0"/>
          <w:numId w:val="0"/>
        </w:numPr>
        <w:spacing w:before="0" w:after="0" w:line="240" w:lineRule="exact"/>
        <w:ind w:left="540" w:hanging="540"/>
        <w:rPr>
          <w:rFonts w:ascii="CordiaUPC" w:hAnsi="CordiaUPC" w:cs="CordiaUPC"/>
          <w:i w:val="0"/>
          <w:iCs/>
          <w:sz w:val="26"/>
          <w:szCs w:val="26"/>
        </w:rPr>
      </w:pPr>
      <w:r w:rsidRPr="004D0D65">
        <w:rPr>
          <w:rFonts w:ascii="CordiaUPC" w:hAnsi="CordiaUPC" w:cs="CordiaUPC" w:hint="cs"/>
          <w:i w:val="0"/>
          <w:iCs/>
          <w:sz w:val="26"/>
          <w:szCs w:val="26"/>
          <w:lang w:val="en-US"/>
        </w:rPr>
        <w:lastRenderedPageBreak/>
        <w:t>1</w:t>
      </w:r>
      <w:r w:rsidR="000272E3" w:rsidRPr="004D0D65">
        <w:rPr>
          <w:rFonts w:ascii="CordiaUPC" w:hAnsi="CordiaUPC" w:cs="CordiaUPC"/>
          <w:i w:val="0"/>
          <w:iCs/>
          <w:sz w:val="26"/>
          <w:szCs w:val="26"/>
          <w:lang w:val="en-US"/>
        </w:rPr>
        <w:t>4</w:t>
      </w:r>
      <w:r w:rsidR="00DE23A6" w:rsidRPr="004D0D65">
        <w:rPr>
          <w:rFonts w:ascii="CordiaUPC" w:hAnsi="CordiaUPC" w:cs="CordiaUPC" w:hint="cs"/>
          <w:i w:val="0"/>
          <w:iCs/>
          <w:sz w:val="26"/>
          <w:szCs w:val="26"/>
        </w:rPr>
        <w:tab/>
      </w:r>
      <w:bookmarkStart w:id="28" w:name="_Hlk37429626"/>
      <w:r w:rsidR="00DE23A6" w:rsidRPr="004D0D65">
        <w:rPr>
          <w:rFonts w:ascii="CordiaUPC" w:hAnsi="CordiaUPC" w:cs="CordiaUPC" w:hint="cs"/>
          <w:i w:val="0"/>
          <w:iCs/>
          <w:sz w:val="26"/>
          <w:szCs w:val="26"/>
        </w:rPr>
        <w:t>Earnings per share</w:t>
      </w:r>
      <w:bookmarkEnd w:id="28"/>
    </w:p>
    <w:p w14:paraId="264F3FFE" w14:textId="77777777" w:rsidR="00DE23A6" w:rsidRPr="00392524" w:rsidRDefault="00DE23A6" w:rsidP="00AD7C76">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75E72DC6" w14:textId="77777777" w:rsidR="00351C5D" w:rsidRPr="00392524" w:rsidRDefault="00351C5D" w:rsidP="00AD7C76">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392524">
        <w:rPr>
          <w:rFonts w:ascii="CordiaUPC" w:hAnsi="CordiaUPC" w:cs="CordiaUPC" w:hint="cs"/>
          <w:b/>
          <w:bCs/>
          <w:i/>
          <w:iCs/>
          <w:sz w:val="26"/>
          <w:szCs w:val="26"/>
          <w:shd w:val="clear" w:color="auto" w:fill="FFFFFF"/>
        </w:rPr>
        <w:t>Basic earnings per share</w:t>
      </w:r>
    </w:p>
    <w:p w14:paraId="10C7D22C" w14:textId="77777777" w:rsidR="00F5067E" w:rsidRPr="00B4289F" w:rsidRDefault="00F5067E" w:rsidP="00F5067E">
      <w:pPr>
        <w:tabs>
          <w:tab w:val="left" w:pos="540"/>
          <w:tab w:val="left" w:pos="1080"/>
        </w:tabs>
        <w:spacing w:line="240" w:lineRule="exact"/>
        <w:ind w:left="540" w:right="389"/>
        <w:jc w:val="thaiDistribute"/>
        <w:rPr>
          <w:rFonts w:ascii="CordiaUPC" w:eastAsia="Times New Roman" w:hAnsi="CordiaUPC" w:cs="CordiaUPC"/>
          <w:szCs w:val="22"/>
          <w:cs/>
          <w:lang w:val="en-AU" w:bidi="th-TH"/>
        </w:rPr>
      </w:pPr>
    </w:p>
    <w:p w14:paraId="5CD6A2B9" w14:textId="68D83C9B" w:rsidR="00F5067E" w:rsidRPr="005B2349" w:rsidRDefault="00F5067E" w:rsidP="00F5067E">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5B2349">
        <w:rPr>
          <w:rFonts w:ascii="CordiaUPC" w:hAnsi="CordiaUPC" w:cs="CordiaUPC" w:hint="cs"/>
          <w:spacing w:val="-6"/>
          <w:sz w:val="26"/>
          <w:szCs w:val="26"/>
          <w:shd w:val="clear" w:color="auto" w:fill="FFFFFF"/>
        </w:rPr>
        <w:t>The calculations of basic earnings per share for the three</w:t>
      </w:r>
      <w:r w:rsidRPr="005B2349">
        <w:rPr>
          <w:rFonts w:ascii="CordiaUPC" w:hAnsi="CordiaUPC" w:cs="CordiaUPC" w:hint="cs"/>
          <w:spacing w:val="-6"/>
          <w:sz w:val="26"/>
          <w:szCs w:val="26"/>
          <w:shd w:val="clear" w:color="auto" w:fill="FFFFFF"/>
          <w:cs/>
          <w:lang w:bidi="th-TH"/>
        </w:rPr>
        <w:t>-</w:t>
      </w:r>
      <w:r w:rsidRPr="005B2349">
        <w:rPr>
          <w:rFonts w:ascii="CordiaUPC" w:hAnsi="CordiaUPC" w:cs="CordiaUPC" w:hint="cs"/>
          <w:spacing w:val="-6"/>
          <w:sz w:val="26"/>
          <w:szCs w:val="26"/>
          <w:shd w:val="clear" w:color="auto" w:fill="FFFFFF"/>
        </w:rPr>
        <w:t>month and nine</w:t>
      </w:r>
      <w:r w:rsidRPr="005B2349">
        <w:rPr>
          <w:rFonts w:ascii="CordiaUPC" w:hAnsi="CordiaUPC" w:cs="CordiaUPC" w:hint="cs"/>
          <w:spacing w:val="-6"/>
          <w:sz w:val="26"/>
          <w:szCs w:val="26"/>
          <w:shd w:val="clear" w:color="auto" w:fill="FFFFFF"/>
          <w:cs/>
          <w:lang w:bidi="th-TH"/>
        </w:rPr>
        <w:t>-</w:t>
      </w:r>
      <w:r w:rsidRPr="005B2349">
        <w:rPr>
          <w:rFonts w:ascii="CordiaUPC" w:hAnsi="CordiaUPC" w:cs="CordiaUPC" w:hint="cs"/>
          <w:spacing w:val="-6"/>
          <w:sz w:val="26"/>
          <w:szCs w:val="26"/>
          <w:shd w:val="clear" w:color="auto" w:fill="FFFFFF"/>
        </w:rPr>
        <w:t xml:space="preserve">month periods </w:t>
      </w:r>
      <w:r w:rsidRPr="005B2349">
        <w:rPr>
          <w:rFonts w:ascii="CordiaUPC" w:hAnsi="CordiaUPC" w:cs="CordiaUPC" w:hint="cs"/>
          <w:spacing w:val="-6"/>
          <w:sz w:val="26"/>
          <w:szCs w:val="26"/>
          <w:shd w:val="clear" w:color="auto" w:fill="FFFFFF"/>
          <w:lang w:bidi="th-TH"/>
        </w:rPr>
        <w:t>ended 30 September</w:t>
      </w:r>
      <w:r w:rsidRPr="005B2349">
        <w:rPr>
          <w:rFonts w:ascii="CordiaUPC" w:hAnsi="CordiaUPC" w:cs="CordiaUPC" w:hint="cs"/>
          <w:sz w:val="26"/>
          <w:szCs w:val="26"/>
          <w:shd w:val="clear" w:color="auto" w:fill="FFFFFF"/>
          <w:lang w:bidi="th-TH"/>
        </w:rPr>
        <w:t xml:space="preserve"> 202</w:t>
      </w:r>
      <w:r w:rsidR="005D5ED5">
        <w:rPr>
          <w:rFonts w:ascii="CordiaUPC" w:hAnsi="CordiaUPC" w:cs="CordiaUPC"/>
          <w:sz w:val="26"/>
          <w:szCs w:val="26"/>
          <w:shd w:val="clear" w:color="auto" w:fill="FFFFFF"/>
          <w:lang w:bidi="th-TH"/>
        </w:rPr>
        <w:t>3</w:t>
      </w:r>
      <w:r w:rsidRPr="005B2349">
        <w:rPr>
          <w:rFonts w:ascii="CordiaUPC" w:hAnsi="CordiaUPC" w:cs="CordiaUPC" w:hint="cs"/>
          <w:sz w:val="26"/>
          <w:szCs w:val="26"/>
          <w:shd w:val="clear" w:color="auto" w:fill="FFFFFF"/>
          <w:lang w:bidi="th-TH"/>
        </w:rPr>
        <w:t xml:space="preserve"> and 20</w:t>
      </w:r>
      <w:r w:rsidRPr="005B2349">
        <w:rPr>
          <w:rFonts w:ascii="CordiaUPC" w:hAnsi="CordiaUPC" w:cs="CordiaUPC"/>
          <w:sz w:val="26"/>
          <w:szCs w:val="26"/>
          <w:shd w:val="clear" w:color="auto" w:fill="FFFFFF"/>
          <w:lang w:bidi="th-TH"/>
        </w:rPr>
        <w:t>2</w:t>
      </w:r>
      <w:r w:rsidR="005D5ED5">
        <w:rPr>
          <w:rFonts w:ascii="CordiaUPC" w:hAnsi="CordiaUPC" w:cs="CordiaUPC"/>
          <w:sz w:val="26"/>
          <w:szCs w:val="26"/>
          <w:shd w:val="clear" w:color="auto" w:fill="FFFFFF"/>
          <w:lang w:bidi="th-TH"/>
        </w:rPr>
        <w:t>2</w:t>
      </w:r>
      <w:r w:rsidRPr="005B2349">
        <w:rPr>
          <w:rFonts w:ascii="CordiaUPC" w:hAnsi="CordiaUPC" w:cs="CordiaUPC" w:hint="cs"/>
          <w:sz w:val="26"/>
          <w:szCs w:val="26"/>
          <w:shd w:val="clear" w:color="auto" w:fill="FFFFFF"/>
        </w:rPr>
        <w:t xml:space="preserve"> were based on the profit for the </w:t>
      </w:r>
      <w:r w:rsidRPr="005B2349">
        <w:rPr>
          <w:rFonts w:ascii="CordiaUPC" w:hAnsi="CordiaUPC" w:cs="CordiaUPC" w:hint="cs"/>
          <w:color w:val="000000"/>
          <w:sz w:val="26"/>
          <w:szCs w:val="26"/>
        </w:rPr>
        <w:t>period</w:t>
      </w:r>
      <w:r w:rsidRPr="005B2349">
        <w:rPr>
          <w:rFonts w:ascii="CordiaUPC" w:hAnsi="CordiaUPC" w:cs="CordiaUPC" w:hint="cs"/>
          <w:sz w:val="26"/>
          <w:szCs w:val="26"/>
          <w:shd w:val="clear" w:color="auto" w:fill="FFFFFF"/>
        </w:rPr>
        <w:t xml:space="preserve"> attributable to</w:t>
      </w:r>
      <w:r w:rsidRPr="005B2349">
        <w:rPr>
          <w:rFonts w:ascii="CordiaUPC" w:hAnsi="CordiaUPC" w:cs="CordiaUPC" w:hint="cs"/>
          <w:sz w:val="26"/>
          <w:szCs w:val="26"/>
          <w:shd w:val="clear" w:color="auto" w:fill="FFFFFF"/>
          <w:lang w:val="en-US" w:bidi="th-TH"/>
        </w:rPr>
        <w:t xml:space="preserve"> equity</w:t>
      </w:r>
      <w:r w:rsidRPr="005B2349">
        <w:rPr>
          <w:rFonts w:ascii="CordiaUPC" w:hAnsi="CordiaUPC" w:cs="CordiaUPC" w:hint="cs"/>
          <w:sz w:val="26"/>
          <w:szCs w:val="26"/>
          <w:shd w:val="clear" w:color="auto" w:fill="FFFFFF"/>
        </w:rPr>
        <w:t xml:space="preserve"> holders of the Bank and the number of ordinary shares outstanding during the period as follows</w:t>
      </w:r>
      <w:r w:rsidRPr="005B2349">
        <w:rPr>
          <w:rFonts w:ascii="CordiaUPC" w:hAnsi="CordiaUPC" w:cs="CordiaUPC" w:hint="cs"/>
          <w:sz w:val="26"/>
          <w:szCs w:val="26"/>
          <w:shd w:val="clear" w:color="auto" w:fill="FFFFFF"/>
          <w:cs/>
          <w:lang w:bidi="th-TH"/>
        </w:rPr>
        <w:t>:</w:t>
      </w:r>
    </w:p>
    <w:p w14:paraId="312D6AA6" w14:textId="77777777" w:rsidR="00F5067E" w:rsidRPr="005B2349" w:rsidRDefault="00F5067E" w:rsidP="00F5067E">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F5067E" w:rsidRPr="005B2349" w14:paraId="5DDE5C1B" w14:textId="77777777" w:rsidTr="006B1063">
        <w:trPr>
          <w:cantSplit/>
        </w:trPr>
        <w:tc>
          <w:tcPr>
            <w:tcW w:w="4795" w:type="dxa"/>
          </w:tcPr>
          <w:p w14:paraId="36613B2C" w14:textId="77777777" w:rsidR="00F5067E" w:rsidRPr="005B2349" w:rsidRDefault="00F5067E" w:rsidP="00F5067E">
            <w:pPr>
              <w:spacing w:line="240" w:lineRule="exact"/>
              <w:ind w:left="180" w:hanging="180"/>
              <w:rPr>
                <w:rFonts w:ascii="CordiaUPC" w:hAnsi="CordiaUPC" w:cs="CordiaUPC"/>
                <w:i/>
                <w:iCs/>
                <w:sz w:val="26"/>
                <w:szCs w:val="26"/>
                <w:cs/>
                <w:lang w:bidi="th-TH"/>
              </w:rPr>
            </w:pPr>
          </w:p>
        </w:tc>
        <w:tc>
          <w:tcPr>
            <w:tcW w:w="2225" w:type="dxa"/>
            <w:gridSpan w:val="3"/>
          </w:tcPr>
          <w:p w14:paraId="4B27CACB"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509BB658" w14:textId="77777777" w:rsidR="00F5067E" w:rsidRPr="005B2349" w:rsidRDefault="00F5067E" w:rsidP="00F5067E">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0AF3DB1"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F5067E" w:rsidRPr="005B2349" w14:paraId="0AA02905" w14:textId="77777777" w:rsidTr="006B1063">
        <w:trPr>
          <w:cantSplit/>
        </w:trPr>
        <w:tc>
          <w:tcPr>
            <w:tcW w:w="4795" w:type="dxa"/>
          </w:tcPr>
          <w:p w14:paraId="3680697A" w14:textId="77777777" w:rsidR="00F5067E" w:rsidRPr="005B2349" w:rsidRDefault="00F5067E" w:rsidP="00F5067E">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30 September</w:t>
            </w:r>
          </w:p>
        </w:tc>
        <w:tc>
          <w:tcPr>
            <w:tcW w:w="1055" w:type="dxa"/>
            <w:vAlign w:val="bottom"/>
          </w:tcPr>
          <w:p w14:paraId="775B4150" w14:textId="649DCCCD"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005D5ED5">
              <w:rPr>
                <w:rFonts w:ascii="CordiaUPC" w:hAnsi="CordiaUPC" w:cs="CordiaUPC"/>
                <w:sz w:val="26"/>
                <w:szCs w:val="26"/>
              </w:rPr>
              <w:t>3</w:t>
            </w:r>
          </w:p>
        </w:tc>
        <w:tc>
          <w:tcPr>
            <w:tcW w:w="180" w:type="dxa"/>
            <w:vAlign w:val="bottom"/>
          </w:tcPr>
          <w:p w14:paraId="02E58BA8"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B2B6D98" w14:textId="26A3D305"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sidR="005D5ED5">
              <w:rPr>
                <w:rFonts w:ascii="CordiaUPC" w:hAnsi="CordiaUPC" w:cs="CordiaUPC"/>
                <w:sz w:val="26"/>
                <w:szCs w:val="26"/>
              </w:rPr>
              <w:t>2</w:t>
            </w:r>
          </w:p>
        </w:tc>
        <w:tc>
          <w:tcPr>
            <w:tcW w:w="180" w:type="dxa"/>
            <w:vAlign w:val="bottom"/>
          </w:tcPr>
          <w:p w14:paraId="0C183797"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8195E65" w14:textId="26040EF2"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005D5ED5">
              <w:rPr>
                <w:rFonts w:ascii="CordiaUPC" w:hAnsi="CordiaUPC" w:cs="CordiaUPC"/>
                <w:sz w:val="26"/>
                <w:szCs w:val="26"/>
              </w:rPr>
              <w:t>3</w:t>
            </w:r>
          </w:p>
        </w:tc>
        <w:tc>
          <w:tcPr>
            <w:tcW w:w="180" w:type="dxa"/>
            <w:vAlign w:val="bottom"/>
          </w:tcPr>
          <w:p w14:paraId="2047078F"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FF9BBA2" w14:textId="0A6AC320"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sidR="005D5ED5">
              <w:rPr>
                <w:rFonts w:ascii="CordiaUPC" w:hAnsi="CordiaUPC" w:cs="CordiaUPC"/>
                <w:sz w:val="26"/>
                <w:szCs w:val="26"/>
              </w:rPr>
              <w:t>2</w:t>
            </w:r>
          </w:p>
        </w:tc>
      </w:tr>
      <w:tr w:rsidR="00F5067E" w:rsidRPr="005B2349" w14:paraId="2D34B698" w14:textId="77777777" w:rsidTr="006B1063">
        <w:trPr>
          <w:cantSplit/>
        </w:trPr>
        <w:tc>
          <w:tcPr>
            <w:tcW w:w="4795" w:type="dxa"/>
          </w:tcPr>
          <w:p w14:paraId="3D525F43" w14:textId="77777777" w:rsidR="00F5067E" w:rsidRPr="005B2349" w:rsidRDefault="00F5067E" w:rsidP="00F5067E">
            <w:pPr>
              <w:spacing w:line="240" w:lineRule="exact"/>
              <w:ind w:left="180" w:hanging="180"/>
              <w:rPr>
                <w:rFonts w:ascii="CordiaUPC" w:hAnsi="CordiaUPC" w:cs="CordiaUPC"/>
                <w:sz w:val="26"/>
                <w:szCs w:val="26"/>
                <w:cs/>
                <w:lang w:bidi="th-TH"/>
              </w:rPr>
            </w:pPr>
          </w:p>
        </w:tc>
        <w:tc>
          <w:tcPr>
            <w:tcW w:w="4565" w:type="dxa"/>
            <w:gridSpan w:val="7"/>
          </w:tcPr>
          <w:p w14:paraId="1C1D5AE5"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i/>
                <w:iCs/>
                <w:sz w:val="26"/>
                <w:szCs w:val="26"/>
              </w:rPr>
            </w:pPr>
          </w:p>
        </w:tc>
      </w:tr>
      <w:tr w:rsidR="004B2548" w:rsidRPr="005B2349" w14:paraId="3F76321A" w14:textId="77777777" w:rsidTr="006B1063">
        <w:trPr>
          <w:cantSplit/>
        </w:trPr>
        <w:tc>
          <w:tcPr>
            <w:tcW w:w="4795" w:type="dxa"/>
          </w:tcPr>
          <w:p w14:paraId="5A4DAFEC" w14:textId="4A99FA99" w:rsidR="004B2548" w:rsidRPr="005B2349" w:rsidRDefault="004B2548" w:rsidP="004B2548">
            <w:pPr>
              <w:spacing w:line="240" w:lineRule="exact"/>
              <w:ind w:right="-108"/>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 attributable to</w:t>
            </w:r>
          </w:p>
          <w:p w14:paraId="7162CE3E" w14:textId="77777777" w:rsidR="004B2548" w:rsidRPr="005B2349" w:rsidRDefault="004B2548" w:rsidP="004B2548">
            <w:pPr>
              <w:spacing w:line="240" w:lineRule="exact"/>
              <w:ind w:left="180" w:hanging="180"/>
              <w:rPr>
                <w:rFonts w:ascii="CordiaUPC" w:hAnsi="CordiaUPC" w:cs="CordiaUPC"/>
                <w:sz w:val="26"/>
                <w:szCs w:val="26"/>
                <w:lang w:bidi="th-TH"/>
              </w:rPr>
            </w:pPr>
            <w:r w:rsidRPr="005B2349">
              <w:rPr>
                <w:rFonts w:ascii="CordiaUPC" w:hAnsi="CordiaUPC" w:cs="CordiaUPC" w:hint="cs"/>
                <w:color w:val="000000"/>
                <w:sz w:val="26"/>
                <w:szCs w:val="26"/>
                <w:lang w:val="en-US" w:bidi="th-TH"/>
              </w:rPr>
              <w:t xml:space="preserve">   equity holders</w:t>
            </w:r>
            <w:r w:rsidRPr="005B2349">
              <w:rPr>
                <w:rFonts w:ascii="CordiaUPC" w:hAnsi="CordiaUPC" w:cs="CordiaUPC" w:hint="cs"/>
                <w:color w:val="000000"/>
                <w:sz w:val="26"/>
                <w:szCs w:val="26"/>
                <w:lang w:bidi="th-TH"/>
              </w:rPr>
              <w:t xml:space="preserve"> of the Bank </w:t>
            </w:r>
            <w:r w:rsidRPr="005B2349">
              <w:rPr>
                <w:rFonts w:ascii="CordiaUPC" w:hAnsi="CordiaUPC" w:cs="CordiaUPC" w:hint="cs"/>
                <w:i/>
                <w:iCs/>
                <w:color w:val="000000"/>
                <w:sz w:val="26"/>
                <w:szCs w:val="26"/>
                <w:lang w:bidi="th-TH"/>
              </w:rPr>
              <w:t xml:space="preserve">(in </w:t>
            </w:r>
            <w:r w:rsidRPr="005B2349">
              <w:rPr>
                <w:rFonts w:ascii="CordiaUPC" w:hAnsi="CordiaUPC" w:cs="CordiaUPC" w:hint="cs"/>
                <w:i/>
                <w:iCs/>
                <w:sz w:val="26"/>
                <w:szCs w:val="26"/>
              </w:rPr>
              <w:t>million Baht</w:t>
            </w:r>
            <w:r w:rsidRPr="005B2349">
              <w:rPr>
                <w:rFonts w:ascii="CordiaUPC" w:hAnsi="CordiaUPC" w:cs="CordiaUPC" w:hint="cs"/>
                <w:i/>
                <w:iCs/>
                <w:sz w:val="26"/>
                <w:szCs w:val="26"/>
                <w:lang w:bidi="th-TH"/>
              </w:rPr>
              <w:t>)</w:t>
            </w:r>
          </w:p>
        </w:tc>
        <w:tc>
          <w:tcPr>
            <w:tcW w:w="1055" w:type="dxa"/>
            <w:tcBorders>
              <w:bottom w:val="double" w:sz="4" w:space="0" w:color="auto"/>
            </w:tcBorders>
            <w:vAlign w:val="bottom"/>
          </w:tcPr>
          <w:p w14:paraId="768F14BC" w14:textId="2A36C115"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4,735</w:t>
            </w:r>
          </w:p>
        </w:tc>
        <w:tc>
          <w:tcPr>
            <w:tcW w:w="180" w:type="dxa"/>
            <w:vAlign w:val="bottom"/>
          </w:tcPr>
          <w:p w14:paraId="6A1B6602" w14:textId="77777777" w:rsidR="004B2548" w:rsidRPr="005B2349" w:rsidRDefault="004B2548" w:rsidP="004B2548">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3825425A" w14:textId="6DE00789"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3,715</w:t>
            </w:r>
          </w:p>
        </w:tc>
        <w:tc>
          <w:tcPr>
            <w:tcW w:w="180" w:type="dxa"/>
            <w:vAlign w:val="bottom"/>
          </w:tcPr>
          <w:p w14:paraId="086F588E" w14:textId="77777777" w:rsidR="004B2548" w:rsidRPr="005B2349" w:rsidRDefault="004B2548" w:rsidP="004B2548">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32A4FB9B" w14:textId="7DFB1FB4"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4,608</w:t>
            </w:r>
          </w:p>
        </w:tc>
        <w:tc>
          <w:tcPr>
            <w:tcW w:w="180" w:type="dxa"/>
            <w:vAlign w:val="bottom"/>
          </w:tcPr>
          <w:p w14:paraId="7E552FBD" w14:textId="77777777" w:rsidR="004B2548" w:rsidRPr="005B2349" w:rsidRDefault="004B2548" w:rsidP="004B2548">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25155BF9" w14:textId="7824AEA7"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3,748</w:t>
            </w:r>
          </w:p>
        </w:tc>
      </w:tr>
      <w:tr w:rsidR="004B2548" w:rsidRPr="005B2349" w14:paraId="1169A8B3" w14:textId="77777777" w:rsidTr="006B1063">
        <w:trPr>
          <w:cantSplit/>
        </w:trPr>
        <w:tc>
          <w:tcPr>
            <w:tcW w:w="4795" w:type="dxa"/>
          </w:tcPr>
          <w:p w14:paraId="346CF6B3" w14:textId="77777777" w:rsidR="004B2548" w:rsidRPr="005B2349" w:rsidRDefault="004B2548" w:rsidP="004B2548">
            <w:pPr>
              <w:spacing w:line="240" w:lineRule="exact"/>
              <w:rPr>
                <w:rFonts w:ascii="CordiaUPC" w:hAnsi="CordiaUPC" w:cs="CordiaUPC"/>
                <w:i/>
                <w:iCs/>
                <w:sz w:val="26"/>
                <w:szCs w:val="26"/>
              </w:rPr>
            </w:pPr>
            <w:r w:rsidRPr="005B2349">
              <w:rPr>
                <w:rFonts w:ascii="CordiaUPC" w:hAnsi="CordiaUPC" w:cs="CordiaUPC" w:hint="cs"/>
                <w:sz w:val="26"/>
                <w:szCs w:val="26"/>
              </w:rPr>
              <w:t xml:space="preserve">Weighted average number of ordinary </w:t>
            </w:r>
            <w:proofErr w:type="gramStart"/>
            <w:r w:rsidRPr="005B2349">
              <w:rPr>
                <w:rFonts w:ascii="CordiaUPC" w:hAnsi="CordiaUPC" w:cs="CordiaUPC" w:hint="cs"/>
                <w:sz w:val="26"/>
                <w:szCs w:val="26"/>
              </w:rPr>
              <w:t>shares</w:t>
            </w:r>
            <w:proofErr w:type="gramEnd"/>
            <w:r w:rsidRPr="005B2349">
              <w:rPr>
                <w:rFonts w:ascii="CordiaUPC" w:hAnsi="CordiaUPC" w:cs="CordiaUPC" w:hint="cs"/>
                <w:sz w:val="26"/>
                <w:szCs w:val="26"/>
              </w:rPr>
              <w:t xml:space="preserve"> </w:t>
            </w:r>
          </w:p>
          <w:p w14:paraId="5340F00B" w14:textId="77777777" w:rsidR="004B2548" w:rsidRPr="005B2349" w:rsidRDefault="004B2548" w:rsidP="004B2548">
            <w:pPr>
              <w:spacing w:line="240" w:lineRule="exact"/>
              <w:rPr>
                <w:rFonts w:ascii="CordiaUPC" w:hAnsi="CordiaUPC" w:cs="CordiaUPC"/>
                <w:i/>
                <w:iCs/>
                <w:sz w:val="26"/>
                <w:szCs w:val="26"/>
              </w:rPr>
            </w:pPr>
            <w:r w:rsidRPr="005B2349">
              <w:rPr>
                <w:rFonts w:ascii="CordiaUPC" w:hAnsi="CordiaUPC" w:cs="CordiaUPC" w:hint="cs"/>
                <w:i/>
                <w:iCs/>
                <w:sz w:val="26"/>
                <w:szCs w:val="26"/>
                <w:cs/>
                <w:lang w:bidi="th-TH"/>
              </w:rPr>
              <w:t xml:space="preserve">   </w:t>
            </w:r>
            <w:r w:rsidRPr="005B2349">
              <w:rPr>
                <w:rFonts w:ascii="CordiaUPC" w:hAnsi="CordiaUPC" w:cs="CordiaUPC" w:hint="cs"/>
                <w:sz w:val="26"/>
                <w:szCs w:val="26"/>
              </w:rPr>
              <w:t>outstanding</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lang w:bidi="th-TH"/>
              </w:rPr>
              <w:t>(</w:t>
            </w:r>
            <w:r w:rsidRPr="005B2349">
              <w:rPr>
                <w:rFonts w:ascii="CordiaUPC" w:hAnsi="CordiaUPC" w:cs="CordiaUPC" w:hint="cs"/>
                <w:i/>
                <w:iCs/>
                <w:sz w:val="26"/>
                <w:szCs w:val="26"/>
              </w:rPr>
              <w:t>in million shares</w:t>
            </w:r>
            <w:r w:rsidRPr="005B234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7D45A69E" w14:textId="119A0206"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96,856</w:t>
            </w:r>
          </w:p>
        </w:tc>
        <w:tc>
          <w:tcPr>
            <w:tcW w:w="180" w:type="dxa"/>
            <w:vAlign w:val="bottom"/>
          </w:tcPr>
          <w:p w14:paraId="7415E651" w14:textId="77777777" w:rsidR="004B2548" w:rsidRPr="005B2349" w:rsidRDefault="004B2548" w:rsidP="004B2548">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731B96D" w14:textId="525B5010"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96,637</w:t>
            </w:r>
          </w:p>
        </w:tc>
        <w:tc>
          <w:tcPr>
            <w:tcW w:w="180" w:type="dxa"/>
            <w:vAlign w:val="bottom"/>
          </w:tcPr>
          <w:p w14:paraId="19A331CA" w14:textId="77777777" w:rsidR="004B2548" w:rsidRPr="005B2349" w:rsidRDefault="004B2548" w:rsidP="004B2548">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24B9C5C9" w14:textId="25FC36E6"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96,856</w:t>
            </w:r>
          </w:p>
        </w:tc>
        <w:tc>
          <w:tcPr>
            <w:tcW w:w="180" w:type="dxa"/>
            <w:vAlign w:val="bottom"/>
          </w:tcPr>
          <w:p w14:paraId="05E57ABA" w14:textId="77777777" w:rsidR="004B2548" w:rsidRPr="005B2349" w:rsidRDefault="004B2548" w:rsidP="004B2548">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4FA1E8B8" w14:textId="589AE361" w:rsidR="004B2548" w:rsidRPr="005B2349" w:rsidRDefault="004B2548" w:rsidP="004B2548">
            <w:pPr>
              <w:tabs>
                <w:tab w:val="decimal" w:pos="882"/>
              </w:tabs>
              <w:spacing w:line="240" w:lineRule="exact"/>
              <w:rPr>
                <w:rFonts w:ascii="CordiaUPC" w:hAnsi="CordiaUPC" w:cs="CordiaUPC"/>
                <w:sz w:val="26"/>
                <w:szCs w:val="26"/>
              </w:rPr>
            </w:pPr>
            <w:r>
              <w:rPr>
                <w:rFonts w:ascii="CordiaUPC" w:hAnsi="CordiaUPC" w:cs="CordiaUPC"/>
                <w:sz w:val="26"/>
                <w:szCs w:val="26"/>
              </w:rPr>
              <w:t>96,637</w:t>
            </w:r>
          </w:p>
        </w:tc>
      </w:tr>
      <w:tr w:rsidR="004B2548" w:rsidRPr="005B2349" w14:paraId="4668AA0F" w14:textId="77777777" w:rsidTr="006B1063">
        <w:trPr>
          <w:cantSplit/>
        </w:trPr>
        <w:tc>
          <w:tcPr>
            <w:tcW w:w="4795" w:type="dxa"/>
          </w:tcPr>
          <w:p w14:paraId="1D7983F1" w14:textId="77777777" w:rsidR="004B2548" w:rsidRPr="005B2349" w:rsidRDefault="004B2548" w:rsidP="004B2548">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59C76EC5" w14:textId="77777777" w:rsidR="004B2548" w:rsidRPr="005B2349" w:rsidRDefault="004B2548" w:rsidP="004B2548">
            <w:pPr>
              <w:spacing w:line="240" w:lineRule="exact"/>
              <w:jc w:val="right"/>
              <w:rPr>
                <w:rFonts w:ascii="CordiaUPC" w:hAnsi="CordiaUPC" w:cs="CordiaUPC"/>
                <w:sz w:val="26"/>
                <w:szCs w:val="26"/>
              </w:rPr>
            </w:pPr>
          </w:p>
        </w:tc>
        <w:tc>
          <w:tcPr>
            <w:tcW w:w="180" w:type="dxa"/>
            <w:vAlign w:val="bottom"/>
          </w:tcPr>
          <w:p w14:paraId="52F15A93" w14:textId="77777777" w:rsidR="004B2548" w:rsidRPr="005B2349" w:rsidRDefault="004B2548" w:rsidP="004B2548">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102C9F88" w14:textId="77777777" w:rsidR="004B2548" w:rsidRPr="005B2349" w:rsidRDefault="004B2548" w:rsidP="004B2548">
            <w:pPr>
              <w:spacing w:line="240" w:lineRule="exact"/>
              <w:jc w:val="right"/>
              <w:rPr>
                <w:rFonts w:ascii="CordiaUPC" w:hAnsi="CordiaUPC" w:cs="CordiaUPC"/>
                <w:sz w:val="26"/>
                <w:szCs w:val="26"/>
              </w:rPr>
            </w:pPr>
          </w:p>
        </w:tc>
        <w:tc>
          <w:tcPr>
            <w:tcW w:w="180" w:type="dxa"/>
            <w:vAlign w:val="bottom"/>
          </w:tcPr>
          <w:p w14:paraId="1AF0EDFD" w14:textId="77777777" w:rsidR="004B2548" w:rsidRPr="005B2349" w:rsidRDefault="004B2548" w:rsidP="004B2548">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27E6C4A0" w14:textId="77777777" w:rsidR="004B2548" w:rsidRPr="005B2349" w:rsidRDefault="004B2548" w:rsidP="004B2548">
            <w:pPr>
              <w:spacing w:line="240" w:lineRule="exact"/>
              <w:jc w:val="right"/>
              <w:rPr>
                <w:rFonts w:ascii="CordiaUPC" w:hAnsi="CordiaUPC" w:cs="CordiaUPC"/>
                <w:sz w:val="26"/>
                <w:szCs w:val="26"/>
              </w:rPr>
            </w:pPr>
          </w:p>
        </w:tc>
        <w:tc>
          <w:tcPr>
            <w:tcW w:w="180" w:type="dxa"/>
            <w:vAlign w:val="bottom"/>
          </w:tcPr>
          <w:p w14:paraId="5B11ED10" w14:textId="77777777" w:rsidR="004B2548" w:rsidRPr="005B2349" w:rsidRDefault="004B2548" w:rsidP="004B2548">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9C06ED4" w14:textId="77777777" w:rsidR="004B2548" w:rsidRPr="005B2349" w:rsidRDefault="004B2548" w:rsidP="004B2548">
            <w:pPr>
              <w:spacing w:line="240" w:lineRule="exact"/>
              <w:jc w:val="right"/>
              <w:rPr>
                <w:rFonts w:ascii="CordiaUPC" w:hAnsi="CordiaUPC" w:cs="CordiaUPC"/>
                <w:sz w:val="26"/>
                <w:szCs w:val="26"/>
              </w:rPr>
            </w:pPr>
          </w:p>
        </w:tc>
      </w:tr>
      <w:tr w:rsidR="004B2548" w:rsidRPr="005B2349" w14:paraId="1837F606" w14:textId="77777777" w:rsidTr="006B1063">
        <w:trPr>
          <w:cantSplit/>
        </w:trPr>
        <w:tc>
          <w:tcPr>
            <w:tcW w:w="4795" w:type="dxa"/>
          </w:tcPr>
          <w:p w14:paraId="3850E2A2" w14:textId="77777777" w:rsidR="004B2548" w:rsidRPr="005B2349" w:rsidRDefault="004B2548" w:rsidP="004B2548">
            <w:pPr>
              <w:spacing w:line="240" w:lineRule="exact"/>
              <w:rPr>
                <w:rFonts w:ascii="CordiaUPC" w:hAnsi="CordiaUPC" w:cs="CordiaUPC"/>
                <w:b/>
                <w:bCs/>
                <w:sz w:val="26"/>
                <w:szCs w:val="26"/>
              </w:rPr>
            </w:pPr>
            <w:r w:rsidRPr="005B2349">
              <w:rPr>
                <w:rFonts w:ascii="CordiaUPC" w:hAnsi="CordiaUPC" w:cs="CordiaUPC" w:hint="cs"/>
                <w:b/>
                <w:bCs/>
                <w:sz w:val="26"/>
                <w:szCs w:val="26"/>
              </w:rPr>
              <w:t xml:space="preserve">Basic earnings per share </w:t>
            </w:r>
            <w:r w:rsidRPr="005B2349">
              <w:rPr>
                <w:rFonts w:ascii="CordiaUPC" w:hAnsi="CordiaUPC" w:cs="CordiaUPC" w:hint="cs"/>
                <w:b/>
                <w:bCs/>
                <w:i/>
                <w:iCs/>
                <w:sz w:val="26"/>
                <w:szCs w:val="26"/>
                <w:lang w:bidi="th-TH"/>
              </w:rPr>
              <w:t>(</w:t>
            </w:r>
            <w:r w:rsidRPr="005B2349">
              <w:rPr>
                <w:rFonts w:ascii="CordiaUPC" w:hAnsi="CordiaUPC" w:cs="CordiaUPC" w:hint="cs"/>
                <w:b/>
                <w:bCs/>
                <w:i/>
                <w:iCs/>
                <w:sz w:val="26"/>
                <w:szCs w:val="26"/>
              </w:rPr>
              <w:t>in Baht</w:t>
            </w:r>
            <w:r w:rsidRPr="005B2349">
              <w:rPr>
                <w:rFonts w:ascii="CordiaUPC" w:hAnsi="CordiaUPC" w:cs="CordiaUPC" w:hint="cs"/>
                <w:b/>
                <w:bCs/>
                <w:i/>
                <w:iCs/>
                <w:sz w:val="26"/>
                <w:szCs w:val="26"/>
                <w:lang w:bidi="th-TH"/>
              </w:rPr>
              <w:t>)</w:t>
            </w:r>
          </w:p>
        </w:tc>
        <w:tc>
          <w:tcPr>
            <w:tcW w:w="1055" w:type="dxa"/>
            <w:tcBorders>
              <w:bottom w:val="double" w:sz="4" w:space="0" w:color="auto"/>
            </w:tcBorders>
            <w:vAlign w:val="bottom"/>
          </w:tcPr>
          <w:p w14:paraId="12132AE2" w14:textId="5C4C5DEB"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0.0489</w:t>
            </w:r>
          </w:p>
        </w:tc>
        <w:tc>
          <w:tcPr>
            <w:tcW w:w="180" w:type="dxa"/>
            <w:vAlign w:val="bottom"/>
          </w:tcPr>
          <w:p w14:paraId="0460E544" w14:textId="77777777" w:rsidR="004B2548" w:rsidRPr="005B2349" w:rsidRDefault="004B2548" w:rsidP="004B2548">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144807EB" w14:textId="79A2CA9E"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0.0384</w:t>
            </w:r>
          </w:p>
        </w:tc>
        <w:tc>
          <w:tcPr>
            <w:tcW w:w="180" w:type="dxa"/>
            <w:vAlign w:val="bottom"/>
          </w:tcPr>
          <w:p w14:paraId="2A648E46" w14:textId="77777777" w:rsidR="004B2548" w:rsidRPr="005B2349" w:rsidRDefault="004B2548" w:rsidP="004B2548">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6EB2ED57" w14:textId="57D2EECB"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0.0476</w:t>
            </w:r>
          </w:p>
        </w:tc>
        <w:tc>
          <w:tcPr>
            <w:tcW w:w="180" w:type="dxa"/>
            <w:vAlign w:val="bottom"/>
          </w:tcPr>
          <w:p w14:paraId="6148219B" w14:textId="77777777" w:rsidR="004B2548" w:rsidRPr="005B2349" w:rsidRDefault="004B2548" w:rsidP="004B2548">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73E3304" w14:textId="50437C45"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0.0388</w:t>
            </w:r>
          </w:p>
        </w:tc>
      </w:tr>
    </w:tbl>
    <w:p w14:paraId="35E6084A" w14:textId="77777777" w:rsidR="00F5067E" w:rsidRPr="005B2349" w:rsidRDefault="00F5067E" w:rsidP="00F5067E">
      <w:pPr>
        <w:spacing w:line="240" w:lineRule="exact"/>
        <w:rPr>
          <w:rFonts w:ascii="CordiaUPC" w:hAnsi="CordiaUPC" w:cs="CordiaUPC"/>
          <w:sz w:val="26"/>
          <w:szCs w:val="2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F5067E" w:rsidRPr="005B2349" w14:paraId="69FFA0C3" w14:textId="77777777" w:rsidTr="006B1063">
        <w:trPr>
          <w:cantSplit/>
        </w:trPr>
        <w:tc>
          <w:tcPr>
            <w:tcW w:w="4795" w:type="dxa"/>
          </w:tcPr>
          <w:p w14:paraId="54D8DCFE" w14:textId="77777777" w:rsidR="00F5067E" w:rsidRPr="005B2349" w:rsidRDefault="00F5067E" w:rsidP="00F5067E">
            <w:pPr>
              <w:spacing w:line="240" w:lineRule="exact"/>
              <w:ind w:left="180" w:hanging="180"/>
              <w:rPr>
                <w:rFonts w:ascii="CordiaUPC" w:hAnsi="CordiaUPC" w:cs="CordiaUPC"/>
                <w:i/>
                <w:iCs/>
                <w:sz w:val="26"/>
                <w:szCs w:val="26"/>
                <w:cs/>
                <w:lang w:bidi="th-TH"/>
              </w:rPr>
            </w:pPr>
            <w:r w:rsidRPr="005B2349">
              <w:rPr>
                <w:rFonts w:ascii="CordiaUPC" w:hAnsi="CordiaUPC" w:cs="CordiaUPC" w:hint="cs"/>
                <w:sz w:val="26"/>
                <w:szCs w:val="26"/>
                <w:cs/>
                <w:lang w:val="en-US" w:bidi="th-TH"/>
              </w:rPr>
              <w:br w:type="page"/>
            </w:r>
          </w:p>
        </w:tc>
        <w:tc>
          <w:tcPr>
            <w:tcW w:w="2225" w:type="dxa"/>
            <w:gridSpan w:val="3"/>
          </w:tcPr>
          <w:p w14:paraId="1EA2DB82"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68CBDEE5" w14:textId="77777777" w:rsidR="00F5067E" w:rsidRPr="005B2349" w:rsidRDefault="00F5067E" w:rsidP="00F5067E">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032DAC5"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5D5ED5" w:rsidRPr="005B2349" w14:paraId="5E05221E" w14:textId="77777777" w:rsidTr="006B1063">
        <w:trPr>
          <w:cantSplit/>
          <w:trHeight w:val="119"/>
        </w:trPr>
        <w:tc>
          <w:tcPr>
            <w:tcW w:w="4795" w:type="dxa"/>
          </w:tcPr>
          <w:p w14:paraId="0EC759F2" w14:textId="77777777" w:rsidR="005D5ED5" w:rsidRPr="005B2349" w:rsidRDefault="005D5ED5" w:rsidP="005D5ED5">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n</w:t>
            </w:r>
            <w:r w:rsidRPr="005B2349">
              <w:rPr>
                <w:rFonts w:ascii="CordiaUPC" w:hAnsi="CordiaUPC" w:cs="CordiaUPC" w:hint="cs"/>
                <w:b/>
                <w:bCs/>
                <w:i/>
                <w:iCs/>
                <w:sz w:val="26"/>
                <w:szCs w:val="26"/>
                <w:lang w:val="en-US"/>
              </w:rPr>
              <w:t>ine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30 September</w:t>
            </w:r>
          </w:p>
        </w:tc>
        <w:tc>
          <w:tcPr>
            <w:tcW w:w="1055" w:type="dxa"/>
            <w:vAlign w:val="bottom"/>
          </w:tcPr>
          <w:p w14:paraId="10D24B1F" w14:textId="10819F5D" w:rsidR="005D5ED5" w:rsidRPr="005B2349" w:rsidRDefault="005D5ED5" w:rsidP="005D5ED5">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3</w:t>
            </w:r>
          </w:p>
        </w:tc>
        <w:tc>
          <w:tcPr>
            <w:tcW w:w="180" w:type="dxa"/>
            <w:vAlign w:val="bottom"/>
          </w:tcPr>
          <w:p w14:paraId="6E988C32" w14:textId="77777777" w:rsidR="005D5ED5" w:rsidRPr="005B2349" w:rsidRDefault="005D5ED5" w:rsidP="005D5ED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D47533F" w14:textId="33CDEB1B" w:rsidR="005D5ED5" w:rsidRPr="005B2349" w:rsidRDefault="005D5ED5" w:rsidP="005D5ED5">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2</w:t>
            </w:r>
          </w:p>
        </w:tc>
        <w:tc>
          <w:tcPr>
            <w:tcW w:w="180" w:type="dxa"/>
            <w:vAlign w:val="bottom"/>
          </w:tcPr>
          <w:p w14:paraId="6451861B" w14:textId="77777777" w:rsidR="005D5ED5" w:rsidRPr="005B2349" w:rsidRDefault="005D5ED5" w:rsidP="005D5ED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6929B24" w14:textId="7682735E" w:rsidR="005D5ED5" w:rsidRPr="005B2349" w:rsidRDefault="005D5ED5" w:rsidP="005D5ED5">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3</w:t>
            </w:r>
          </w:p>
        </w:tc>
        <w:tc>
          <w:tcPr>
            <w:tcW w:w="180" w:type="dxa"/>
            <w:vAlign w:val="bottom"/>
          </w:tcPr>
          <w:p w14:paraId="61568C0B" w14:textId="77777777" w:rsidR="005D5ED5" w:rsidRPr="005B2349" w:rsidRDefault="005D5ED5" w:rsidP="005D5ED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0476547" w14:textId="1FC82B9F" w:rsidR="005D5ED5" w:rsidRPr="005B2349" w:rsidRDefault="005D5ED5" w:rsidP="005D5ED5">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2</w:t>
            </w:r>
          </w:p>
        </w:tc>
      </w:tr>
      <w:tr w:rsidR="00F5067E" w:rsidRPr="005B2349" w14:paraId="197362E8" w14:textId="77777777" w:rsidTr="006B1063">
        <w:trPr>
          <w:cantSplit/>
        </w:trPr>
        <w:tc>
          <w:tcPr>
            <w:tcW w:w="4795" w:type="dxa"/>
          </w:tcPr>
          <w:p w14:paraId="05FAC420" w14:textId="77777777" w:rsidR="00F5067E" w:rsidRPr="005B2349" w:rsidRDefault="00F5067E" w:rsidP="00F5067E">
            <w:pPr>
              <w:spacing w:line="240" w:lineRule="exact"/>
              <w:ind w:left="180" w:hanging="180"/>
              <w:rPr>
                <w:rFonts w:ascii="CordiaUPC" w:hAnsi="CordiaUPC" w:cs="CordiaUPC"/>
                <w:sz w:val="26"/>
                <w:szCs w:val="26"/>
                <w:cs/>
                <w:lang w:bidi="th-TH"/>
              </w:rPr>
            </w:pPr>
          </w:p>
        </w:tc>
        <w:tc>
          <w:tcPr>
            <w:tcW w:w="4565" w:type="dxa"/>
            <w:gridSpan w:val="7"/>
          </w:tcPr>
          <w:p w14:paraId="0042B055"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i/>
                <w:iCs/>
                <w:sz w:val="26"/>
                <w:szCs w:val="26"/>
              </w:rPr>
            </w:pPr>
          </w:p>
        </w:tc>
      </w:tr>
      <w:tr w:rsidR="004B2548" w:rsidRPr="005B2349" w14:paraId="3BA4CE13" w14:textId="77777777" w:rsidTr="006B1063">
        <w:trPr>
          <w:cantSplit/>
        </w:trPr>
        <w:tc>
          <w:tcPr>
            <w:tcW w:w="4795" w:type="dxa"/>
          </w:tcPr>
          <w:p w14:paraId="7AA61055" w14:textId="102F95D4" w:rsidR="004B2548" w:rsidRPr="005B2349" w:rsidRDefault="004B2548" w:rsidP="004B2548">
            <w:pPr>
              <w:spacing w:line="240" w:lineRule="exact"/>
              <w:ind w:right="-108"/>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 attributable to</w:t>
            </w:r>
          </w:p>
          <w:p w14:paraId="4FCD81F9" w14:textId="77777777" w:rsidR="004B2548" w:rsidRPr="005B2349" w:rsidRDefault="004B2548" w:rsidP="004B2548">
            <w:pPr>
              <w:spacing w:line="240" w:lineRule="exact"/>
              <w:ind w:left="180" w:hanging="180"/>
              <w:rPr>
                <w:rFonts w:ascii="CordiaUPC" w:hAnsi="CordiaUPC" w:cs="CordiaUPC"/>
                <w:sz w:val="26"/>
                <w:szCs w:val="26"/>
              </w:rPr>
            </w:pPr>
            <w:r w:rsidRPr="005B2349">
              <w:rPr>
                <w:rFonts w:ascii="CordiaUPC" w:hAnsi="CordiaUPC" w:cs="CordiaUPC" w:hint="cs"/>
                <w:color w:val="000000"/>
                <w:sz w:val="26"/>
                <w:szCs w:val="26"/>
                <w:lang w:val="en-US" w:bidi="th-TH"/>
              </w:rPr>
              <w:t xml:space="preserve">   equity holders</w:t>
            </w:r>
            <w:r w:rsidRPr="005B2349">
              <w:rPr>
                <w:rFonts w:ascii="CordiaUPC" w:hAnsi="CordiaUPC" w:cs="CordiaUPC" w:hint="cs"/>
                <w:color w:val="000000"/>
                <w:sz w:val="26"/>
                <w:szCs w:val="26"/>
                <w:lang w:bidi="th-TH"/>
              </w:rPr>
              <w:t xml:space="preserve"> of the Bank </w:t>
            </w:r>
            <w:r w:rsidRPr="005B2349">
              <w:rPr>
                <w:rFonts w:ascii="CordiaUPC" w:hAnsi="CordiaUPC" w:cs="CordiaUPC" w:hint="cs"/>
                <w:i/>
                <w:iCs/>
                <w:color w:val="000000"/>
                <w:sz w:val="26"/>
                <w:szCs w:val="26"/>
                <w:lang w:bidi="th-TH"/>
              </w:rPr>
              <w:t xml:space="preserve">(in </w:t>
            </w:r>
            <w:r w:rsidRPr="005B2349">
              <w:rPr>
                <w:rFonts w:ascii="CordiaUPC" w:hAnsi="CordiaUPC" w:cs="CordiaUPC" w:hint="cs"/>
                <w:i/>
                <w:iCs/>
                <w:sz w:val="26"/>
                <w:szCs w:val="26"/>
              </w:rPr>
              <w:t>million Baht</w:t>
            </w:r>
            <w:r w:rsidRPr="005B2349">
              <w:rPr>
                <w:rFonts w:ascii="CordiaUPC" w:hAnsi="CordiaUPC" w:cs="CordiaUPC" w:hint="cs"/>
                <w:i/>
                <w:iCs/>
                <w:sz w:val="26"/>
                <w:szCs w:val="26"/>
                <w:lang w:bidi="th-TH"/>
              </w:rPr>
              <w:t>)</w:t>
            </w:r>
          </w:p>
        </w:tc>
        <w:tc>
          <w:tcPr>
            <w:tcW w:w="1055" w:type="dxa"/>
            <w:tcBorders>
              <w:bottom w:val="double" w:sz="4" w:space="0" w:color="auto"/>
            </w:tcBorders>
            <w:vAlign w:val="bottom"/>
          </w:tcPr>
          <w:p w14:paraId="1A000B7F" w14:textId="0DEFE0D2" w:rsidR="004B2548" w:rsidRPr="005B2349" w:rsidRDefault="004B2548" w:rsidP="004B2548">
            <w:pPr>
              <w:tabs>
                <w:tab w:val="decimal" w:pos="882"/>
              </w:tabs>
              <w:spacing w:line="240" w:lineRule="exact"/>
              <w:ind w:right="-75"/>
              <w:rPr>
                <w:rFonts w:ascii="CordiaUPC" w:hAnsi="CordiaUPC" w:cs="CordiaUPC"/>
                <w:sz w:val="26"/>
                <w:szCs w:val="26"/>
              </w:rPr>
            </w:pPr>
            <w:r>
              <w:rPr>
                <w:rFonts w:ascii="CordiaUPC" w:hAnsi="CordiaUPC" w:cs="CordiaUPC"/>
                <w:sz w:val="26"/>
                <w:szCs w:val="26"/>
              </w:rPr>
              <w:t>13,596</w:t>
            </w:r>
          </w:p>
        </w:tc>
        <w:tc>
          <w:tcPr>
            <w:tcW w:w="180" w:type="dxa"/>
            <w:vAlign w:val="bottom"/>
          </w:tcPr>
          <w:p w14:paraId="0EC5B90B" w14:textId="77777777" w:rsidR="004B2548" w:rsidRPr="005B2349" w:rsidRDefault="004B2548" w:rsidP="004B2548">
            <w:pPr>
              <w:pStyle w:val="acctfourfigures"/>
              <w:tabs>
                <w:tab w:val="clear" w:pos="765"/>
                <w:tab w:val="decimal" w:pos="882"/>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2588D6C" w14:textId="78B9FDD2" w:rsidR="004B2548" w:rsidRPr="005B2349" w:rsidRDefault="004B2548" w:rsidP="004B2548">
            <w:pPr>
              <w:tabs>
                <w:tab w:val="decimal" w:pos="822"/>
              </w:tabs>
              <w:spacing w:line="240" w:lineRule="exact"/>
              <w:ind w:right="-75"/>
              <w:rPr>
                <w:rFonts w:ascii="CordiaUPC" w:hAnsi="CordiaUPC" w:cs="CordiaUPC"/>
                <w:sz w:val="26"/>
                <w:szCs w:val="26"/>
              </w:rPr>
            </w:pPr>
            <w:r>
              <w:rPr>
                <w:rFonts w:ascii="CordiaUPC" w:hAnsi="CordiaUPC" w:cs="CordiaUPC"/>
                <w:sz w:val="26"/>
                <w:szCs w:val="26"/>
              </w:rPr>
              <w:t>10,348</w:t>
            </w:r>
          </w:p>
        </w:tc>
        <w:tc>
          <w:tcPr>
            <w:tcW w:w="180" w:type="dxa"/>
            <w:vAlign w:val="bottom"/>
          </w:tcPr>
          <w:p w14:paraId="2A364B71" w14:textId="77777777" w:rsidR="004B2548" w:rsidRPr="005B2349" w:rsidRDefault="004B2548" w:rsidP="004B2548">
            <w:pPr>
              <w:tabs>
                <w:tab w:val="decimal" w:pos="882"/>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7FF8F468" w14:textId="140FEC65" w:rsidR="004B2548" w:rsidRPr="005B2349" w:rsidRDefault="004B2548" w:rsidP="004B2548">
            <w:pPr>
              <w:tabs>
                <w:tab w:val="decimal" w:pos="818"/>
              </w:tabs>
              <w:spacing w:line="240" w:lineRule="exact"/>
              <w:ind w:right="-75"/>
              <w:rPr>
                <w:rFonts w:ascii="CordiaUPC" w:hAnsi="CordiaUPC" w:cs="CordiaUPC"/>
                <w:sz w:val="26"/>
                <w:szCs w:val="26"/>
              </w:rPr>
            </w:pPr>
            <w:r>
              <w:rPr>
                <w:rFonts w:ascii="CordiaUPC" w:hAnsi="CordiaUPC" w:cs="CordiaUPC"/>
                <w:sz w:val="26"/>
                <w:szCs w:val="26"/>
              </w:rPr>
              <w:t>13,609</w:t>
            </w:r>
          </w:p>
        </w:tc>
        <w:tc>
          <w:tcPr>
            <w:tcW w:w="180" w:type="dxa"/>
            <w:vAlign w:val="bottom"/>
          </w:tcPr>
          <w:p w14:paraId="0CC52921" w14:textId="77777777" w:rsidR="004B2548" w:rsidRPr="005B2349" w:rsidRDefault="004B2548" w:rsidP="004B2548">
            <w:pPr>
              <w:tabs>
                <w:tab w:val="decimal" w:pos="882"/>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02C78779" w14:textId="67BB837C" w:rsidR="004B2548" w:rsidRPr="005B2349" w:rsidRDefault="004B2548" w:rsidP="004B2548">
            <w:pPr>
              <w:tabs>
                <w:tab w:val="decimal" w:pos="843"/>
              </w:tabs>
              <w:spacing w:line="240" w:lineRule="exact"/>
              <w:ind w:right="-75"/>
              <w:rPr>
                <w:rFonts w:ascii="CordiaUPC" w:hAnsi="CordiaUPC" w:cs="CordiaUPC"/>
                <w:sz w:val="26"/>
                <w:szCs w:val="26"/>
              </w:rPr>
            </w:pPr>
            <w:r>
              <w:rPr>
                <w:rFonts w:ascii="CordiaUPC" w:hAnsi="CordiaUPC" w:cs="CordiaUPC"/>
                <w:sz w:val="26"/>
                <w:szCs w:val="26"/>
              </w:rPr>
              <w:t>10,326</w:t>
            </w:r>
          </w:p>
        </w:tc>
      </w:tr>
      <w:tr w:rsidR="004B2548" w:rsidRPr="005B2349" w14:paraId="18A19B1B" w14:textId="77777777" w:rsidTr="006B1063">
        <w:trPr>
          <w:cantSplit/>
        </w:trPr>
        <w:tc>
          <w:tcPr>
            <w:tcW w:w="4795" w:type="dxa"/>
          </w:tcPr>
          <w:p w14:paraId="3C8293AF" w14:textId="77777777" w:rsidR="004B2548" w:rsidRPr="005B2349" w:rsidRDefault="004B2548" w:rsidP="004B2548">
            <w:pPr>
              <w:spacing w:line="240" w:lineRule="exact"/>
              <w:rPr>
                <w:rFonts w:ascii="CordiaUPC" w:hAnsi="CordiaUPC" w:cs="CordiaUPC"/>
                <w:i/>
                <w:iCs/>
                <w:sz w:val="26"/>
                <w:szCs w:val="26"/>
              </w:rPr>
            </w:pPr>
            <w:r w:rsidRPr="005B2349">
              <w:rPr>
                <w:rFonts w:ascii="CordiaUPC" w:hAnsi="CordiaUPC" w:cs="CordiaUPC" w:hint="cs"/>
                <w:sz w:val="26"/>
                <w:szCs w:val="26"/>
              </w:rPr>
              <w:t xml:space="preserve">Weighted average number of ordinary </w:t>
            </w:r>
            <w:proofErr w:type="gramStart"/>
            <w:r w:rsidRPr="005B2349">
              <w:rPr>
                <w:rFonts w:ascii="CordiaUPC" w:hAnsi="CordiaUPC" w:cs="CordiaUPC" w:hint="cs"/>
                <w:sz w:val="26"/>
                <w:szCs w:val="26"/>
              </w:rPr>
              <w:t>shares</w:t>
            </w:r>
            <w:proofErr w:type="gramEnd"/>
            <w:r w:rsidRPr="005B2349">
              <w:rPr>
                <w:rFonts w:ascii="CordiaUPC" w:hAnsi="CordiaUPC" w:cs="CordiaUPC" w:hint="cs"/>
                <w:sz w:val="26"/>
                <w:szCs w:val="26"/>
              </w:rPr>
              <w:t xml:space="preserve"> </w:t>
            </w:r>
          </w:p>
          <w:p w14:paraId="786876D0" w14:textId="77777777" w:rsidR="004B2548" w:rsidRPr="005B2349" w:rsidRDefault="004B2548" w:rsidP="004B2548">
            <w:pPr>
              <w:spacing w:line="240" w:lineRule="exact"/>
              <w:rPr>
                <w:rFonts w:ascii="CordiaUPC" w:hAnsi="CordiaUPC" w:cs="CordiaUPC"/>
                <w:i/>
                <w:iCs/>
                <w:sz w:val="26"/>
                <w:szCs w:val="26"/>
              </w:rPr>
            </w:pPr>
            <w:r w:rsidRPr="005B2349">
              <w:rPr>
                <w:rFonts w:ascii="CordiaUPC" w:hAnsi="CordiaUPC" w:cs="CordiaUPC" w:hint="cs"/>
                <w:i/>
                <w:iCs/>
                <w:sz w:val="26"/>
                <w:szCs w:val="26"/>
                <w:cs/>
                <w:lang w:bidi="th-TH"/>
              </w:rPr>
              <w:t xml:space="preserve">   </w:t>
            </w:r>
            <w:r w:rsidRPr="005B2349">
              <w:rPr>
                <w:rFonts w:ascii="CordiaUPC" w:hAnsi="CordiaUPC" w:cs="CordiaUPC" w:hint="cs"/>
                <w:sz w:val="26"/>
                <w:szCs w:val="26"/>
              </w:rPr>
              <w:t>outstanding</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lang w:bidi="th-TH"/>
              </w:rPr>
              <w:t>(</w:t>
            </w:r>
            <w:r w:rsidRPr="005B2349">
              <w:rPr>
                <w:rFonts w:ascii="CordiaUPC" w:hAnsi="CordiaUPC" w:cs="CordiaUPC" w:hint="cs"/>
                <w:i/>
                <w:iCs/>
                <w:sz w:val="26"/>
                <w:szCs w:val="26"/>
              </w:rPr>
              <w:t>in million shares</w:t>
            </w:r>
            <w:r w:rsidRPr="005B234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5AA30C63" w14:textId="1E0AA26E" w:rsidR="004B2548" w:rsidRPr="005B2349" w:rsidRDefault="004B2548" w:rsidP="004B2548">
            <w:pPr>
              <w:tabs>
                <w:tab w:val="decimal" w:pos="882"/>
              </w:tabs>
              <w:spacing w:line="240" w:lineRule="exact"/>
              <w:ind w:right="-75"/>
              <w:rPr>
                <w:rFonts w:ascii="CordiaUPC" w:hAnsi="CordiaUPC" w:cs="CordiaUPC"/>
                <w:sz w:val="26"/>
                <w:szCs w:val="26"/>
              </w:rPr>
            </w:pPr>
            <w:r>
              <w:rPr>
                <w:rFonts w:ascii="CordiaUPC" w:hAnsi="CordiaUPC" w:cs="CordiaUPC"/>
                <w:sz w:val="26"/>
                <w:szCs w:val="26"/>
              </w:rPr>
              <w:t>96,8</w:t>
            </w:r>
            <w:r w:rsidR="00EF1A50">
              <w:rPr>
                <w:rFonts w:ascii="CordiaUPC" w:hAnsi="CordiaUPC" w:cs="CordiaUPC"/>
                <w:sz w:val="26"/>
                <w:szCs w:val="26"/>
              </w:rPr>
              <w:t>04</w:t>
            </w:r>
          </w:p>
        </w:tc>
        <w:tc>
          <w:tcPr>
            <w:tcW w:w="180" w:type="dxa"/>
            <w:vAlign w:val="bottom"/>
          </w:tcPr>
          <w:p w14:paraId="3C1F1180" w14:textId="77777777" w:rsidR="004B2548" w:rsidRPr="005B2349" w:rsidRDefault="004B2548" w:rsidP="004B2548">
            <w:pPr>
              <w:pStyle w:val="acctfourfigures"/>
              <w:tabs>
                <w:tab w:val="clear" w:pos="765"/>
                <w:tab w:val="decimal" w:pos="882"/>
                <w:tab w:val="decimal" w:pos="1901"/>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EEF25AF" w14:textId="6F89404C" w:rsidR="004B2548" w:rsidRPr="005B2349" w:rsidRDefault="004B2548" w:rsidP="004B2548">
            <w:pPr>
              <w:tabs>
                <w:tab w:val="decimal" w:pos="822"/>
              </w:tabs>
              <w:spacing w:line="240" w:lineRule="exact"/>
              <w:ind w:right="-75"/>
              <w:rPr>
                <w:rFonts w:ascii="CordiaUPC" w:hAnsi="CordiaUPC" w:cs="CordiaUPC"/>
                <w:sz w:val="26"/>
                <w:szCs w:val="26"/>
              </w:rPr>
            </w:pPr>
            <w:r>
              <w:rPr>
                <w:rFonts w:ascii="CordiaUPC" w:hAnsi="CordiaUPC" w:cs="CordiaUPC"/>
                <w:sz w:val="26"/>
                <w:szCs w:val="26"/>
              </w:rPr>
              <w:t>96,628</w:t>
            </w:r>
          </w:p>
        </w:tc>
        <w:tc>
          <w:tcPr>
            <w:tcW w:w="180" w:type="dxa"/>
            <w:vAlign w:val="bottom"/>
          </w:tcPr>
          <w:p w14:paraId="0785574F" w14:textId="77777777" w:rsidR="004B2548" w:rsidRPr="005B2349" w:rsidRDefault="004B2548" w:rsidP="004B2548">
            <w:pPr>
              <w:tabs>
                <w:tab w:val="decimal" w:pos="882"/>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1733609" w14:textId="41ECA49A" w:rsidR="004B2548" w:rsidRPr="005B2349" w:rsidRDefault="004B2548" w:rsidP="004B2548">
            <w:pPr>
              <w:tabs>
                <w:tab w:val="decimal" w:pos="818"/>
              </w:tabs>
              <w:spacing w:line="240" w:lineRule="exact"/>
              <w:ind w:right="-75"/>
              <w:rPr>
                <w:rFonts w:ascii="CordiaUPC" w:hAnsi="CordiaUPC" w:cs="CordiaUPC"/>
                <w:sz w:val="26"/>
                <w:szCs w:val="26"/>
              </w:rPr>
            </w:pPr>
            <w:r>
              <w:rPr>
                <w:rFonts w:ascii="CordiaUPC" w:hAnsi="CordiaUPC" w:cs="CordiaUPC"/>
                <w:sz w:val="26"/>
                <w:szCs w:val="26"/>
              </w:rPr>
              <w:t>96,804</w:t>
            </w:r>
          </w:p>
        </w:tc>
        <w:tc>
          <w:tcPr>
            <w:tcW w:w="180" w:type="dxa"/>
            <w:vAlign w:val="bottom"/>
          </w:tcPr>
          <w:p w14:paraId="5BECC3EB" w14:textId="77777777" w:rsidR="004B2548" w:rsidRPr="005B2349" w:rsidRDefault="004B2548" w:rsidP="004B2548">
            <w:pPr>
              <w:tabs>
                <w:tab w:val="decimal" w:pos="882"/>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525079B" w14:textId="43DAEDB7" w:rsidR="004B2548" w:rsidRPr="005B2349" w:rsidRDefault="004B2548" w:rsidP="004B2548">
            <w:pPr>
              <w:tabs>
                <w:tab w:val="decimal" w:pos="843"/>
              </w:tabs>
              <w:spacing w:line="240" w:lineRule="exact"/>
              <w:ind w:right="-75"/>
              <w:rPr>
                <w:rFonts w:ascii="CordiaUPC" w:hAnsi="CordiaUPC" w:cs="CordiaUPC"/>
                <w:sz w:val="26"/>
                <w:szCs w:val="26"/>
              </w:rPr>
            </w:pPr>
            <w:r>
              <w:rPr>
                <w:rFonts w:ascii="CordiaUPC" w:hAnsi="CordiaUPC" w:cs="CordiaUPC"/>
                <w:sz w:val="26"/>
                <w:szCs w:val="26"/>
              </w:rPr>
              <w:t>96,628</w:t>
            </w:r>
          </w:p>
        </w:tc>
      </w:tr>
      <w:tr w:rsidR="004B2548" w:rsidRPr="005B2349" w14:paraId="444C788F" w14:textId="77777777" w:rsidTr="006B1063">
        <w:trPr>
          <w:cantSplit/>
        </w:trPr>
        <w:tc>
          <w:tcPr>
            <w:tcW w:w="4795" w:type="dxa"/>
          </w:tcPr>
          <w:p w14:paraId="0AC80D77" w14:textId="77777777" w:rsidR="004B2548" w:rsidRPr="005B2349" w:rsidRDefault="004B2548" w:rsidP="004B2548">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37B9399D" w14:textId="77777777" w:rsidR="004B2548" w:rsidRPr="005B2349" w:rsidRDefault="004B2548" w:rsidP="004B2548">
            <w:pPr>
              <w:spacing w:line="240" w:lineRule="exact"/>
              <w:jc w:val="right"/>
              <w:rPr>
                <w:rFonts w:ascii="CordiaUPC" w:hAnsi="CordiaUPC" w:cs="CordiaUPC"/>
                <w:sz w:val="26"/>
                <w:szCs w:val="26"/>
              </w:rPr>
            </w:pPr>
          </w:p>
        </w:tc>
        <w:tc>
          <w:tcPr>
            <w:tcW w:w="180" w:type="dxa"/>
            <w:vAlign w:val="bottom"/>
          </w:tcPr>
          <w:p w14:paraId="57E41C64" w14:textId="77777777" w:rsidR="004B2548" w:rsidRPr="005B2349" w:rsidRDefault="004B2548" w:rsidP="004B2548">
            <w:pPr>
              <w:pStyle w:val="acctfourfigures"/>
              <w:tabs>
                <w:tab w:val="clear" w:pos="765"/>
                <w:tab w:val="decimal" w:pos="1901"/>
              </w:tabs>
              <w:spacing w:line="240" w:lineRule="exact"/>
              <w:ind w:right="11"/>
              <w:rPr>
                <w:rFonts w:ascii="CordiaUPC" w:hAnsi="CordiaUPC" w:cs="CordiaUPC"/>
                <w:b/>
                <w:bCs/>
                <w:sz w:val="26"/>
                <w:szCs w:val="26"/>
              </w:rPr>
            </w:pPr>
          </w:p>
        </w:tc>
        <w:tc>
          <w:tcPr>
            <w:tcW w:w="990" w:type="dxa"/>
            <w:tcBorders>
              <w:top w:val="single" w:sz="4" w:space="0" w:color="auto"/>
            </w:tcBorders>
            <w:vAlign w:val="bottom"/>
          </w:tcPr>
          <w:p w14:paraId="652218CB" w14:textId="77777777" w:rsidR="004B2548" w:rsidRPr="005B2349" w:rsidRDefault="004B2548" w:rsidP="004B2548">
            <w:pPr>
              <w:spacing w:line="240" w:lineRule="exact"/>
              <w:jc w:val="right"/>
              <w:rPr>
                <w:rFonts w:ascii="CordiaUPC" w:hAnsi="CordiaUPC" w:cs="CordiaUPC"/>
                <w:sz w:val="26"/>
                <w:szCs w:val="26"/>
              </w:rPr>
            </w:pPr>
          </w:p>
        </w:tc>
        <w:tc>
          <w:tcPr>
            <w:tcW w:w="180" w:type="dxa"/>
            <w:vAlign w:val="bottom"/>
          </w:tcPr>
          <w:p w14:paraId="681E163C" w14:textId="77777777" w:rsidR="004B2548" w:rsidRPr="005B2349" w:rsidRDefault="004B2548" w:rsidP="004B2548">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6547EA9D" w14:textId="77777777" w:rsidR="004B2548" w:rsidRPr="005B2349" w:rsidRDefault="004B2548" w:rsidP="004B2548">
            <w:pPr>
              <w:spacing w:line="240" w:lineRule="exact"/>
              <w:jc w:val="right"/>
              <w:rPr>
                <w:rFonts w:ascii="CordiaUPC" w:hAnsi="CordiaUPC" w:cs="CordiaUPC"/>
                <w:sz w:val="26"/>
                <w:szCs w:val="26"/>
              </w:rPr>
            </w:pPr>
          </w:p>
        </w:tc>
        <w:tc>
          <w:tcPr>
            <w:tcW w:w="180" w:type="dxa"/>
            <w:vAlign w:val="bottom"/>
          </w:tcPr>
          <w:p w14:paraId="13007BAE" w14:textId="77777777" w:rsidR="004B2548" w:rsidRPr="005B2349" w:rsidRDefault="004B2548" w:rsidP="004B2548">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1495723E" w14:textId="77777777" w:rsidR="004B2548" w:rsidRPr="005B2349" w:rsidRDefault="004B2548" w:rsidP="004B2548">
            <w:pPr>
              <w:spacing w:line="240" w:lineRule="exact"/>
              <w:jc w:val="right"/>
              <w:rPr>
                <w:rFonts w:ascii="CordiaUPC" w:hAnsi="CordiaUPC" w:cs="CordiaUPC"/>
                <w:sz w:val="26"/>
                <w:szCs w:val="26"/>
              </w:rPr>
            </w:pPr>
          </w:p>
        </w:tc>
      </w:tr>
      <w:tr w:rsidR="004B2548" w:rsidRPr="005B2349" w14:paraId="51ECA1BE" w14:textId="77777777" w:rsidTr="006B1063">
        <w:trPr>
          <w:cantSplit/>
        </w:trPr>
        <w:tc>
          <w:tcPr>
            <w:tcW w:w="4795" w:type="dxa"/>
          </w:tcPr>
          <w:p w14:paraId="44B9DD17" w14:textId="77777777" w:rsidR="004B2548" w:rsidRPr="005B2349" w:rsidRDefault="004B2548" w:rsidP="004B2548">
            <w:pPr>
              <w:spacing w:line="240" w:lineRule="exact"/>
              <w:rPr>
                <w:rFonts w:ascii="CordiaUPC" w:hAnsi="CordiaUPC" w:cs="CordiaUPC"/>
                <w:b/>
                <w:bCs/>
                <w:sz w:val="26"/>
                <w:szCs w:val="26"/>
              </w:rPr>
            </w:pPr>
            <w:r w:rsidRPr="005B2349">
              <w:rPr>
                <w:rFonts w:ascii="CordiaUPC" w:hAnsi="CordiaUPC" w:cs="CordiaUPC" w:hint="cs"/>
                <w:b/>
                <w:bCs/>
                <w:sz w:val="26"/>
                <w:szCs w:val="26"/>
              </w:rPr>
              <w:t xml:space="preserve">Basic earnings per share </w:t>
            </w:r>
            <w:r w:rsidRPr="005B2349">
              <w:rPr>
                <w:rFonts w:ascii="CordiaUPC" w:hAnsi="CordiaUPC" w:cs="CordiaUPC" w:hint="cs"/>
                <w:b/>
                <w:bCs/>
                <w:i/>
                <w:iCs/>
                <w:sz w:val="26"/>
                <w:szCs w:val="26"/>
                <w:lang w:val="en-US" w:bidi="th-TH"/>
              </w:rPr>
              <w:t>(</w:t>
            </w:r>
            <w:r w:rsidRPr="005B2349">
              <w:rPr>
                <w:rFonts w:ascii="CordiaUPC" w:hAnsi="CordiaUPC" w:cs="CordiaUPC" w:hint="cs"/>
                <w:b/>
                <w:bCs/>
                <w:i/>
                <w:iCs/>
                <w:sz w:val="26"/>
                <w:szCs w:val="26"/>
              </w:rPr>
              <w:t>in Baht</w:t>
            </w:r>
            <w:r w:rsidRPr="005B2349">
              <w:rPr>
                <w:rFonts w:ascii="CordiaUPC" w:hAnsi="CordiaUPC" w:cs="CordiaUPC" w:hint="cs"/>
                <w:b/>
                <w:bCs/>
                <w:sz w:val="26"/>
                <w:szCs w:val="26"/>
              </w:rPr>
              <w:t>)</w:t>
            </w:r>
          </w:p>
        </w:tc>
        <w:tc>
          <w:tcPr>
            <w:tcW w:w="1055" w:type="dxa"/>
            <w:tcBorders>
              <w:bottom w:val="double" w:sz="4" w:space="0" w:color="auto"/>
            </w:tcBorders>
            <w:vAlign w:val="bottom"/>
          </w:tcPr>
          <w:p w14:paraId="29639EB6" w14:textId="30EA3FEA"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0.1404</w:t>
            </w:r>
          </w:p>
        </w:tc>
        <w:tc>
          <w:tcPr>
            <w:tcW w:w="180" w:type="dxa"/>
            <w:vAlign w:val="bottom"/>
          </w:tcPr>
          <w:p w14:paraId="6DCC8069" w14:textId="77777777" w:rsidR="004B2548" w:rsidRPr="005B2349" w:rsidRDefault="004B2548" w:rsidP="004B2548">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5967233F" w14:textId="3492C437"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0.1071</w:t>
            </w:r>
          </w:p>
        </w:tc>
        <w:tc>
          <w:tcPr>
            <w:tcW w:w="180" w:type="dxa"/>
            <w:vAlign w:val="bottom"/>
          </w:tcPr>
          <w:p w14:paraId="64BFFF53" w14:textId="77777777" w:rsidR="004B2548" w:rsidRPr="005B2349" w:rsidRDefault="004B2548" w:rsidP="004B2548">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4B31262" w14:textId="2E736D7B"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0.1406</w:t>
            </w:r>
          </w:p>
        </w:tc>
        <w:tc>
          <w:tcPr>
            <w:tcW w:w="180" w:type="dxa"/>
            <w:vAlign w:val="bottom"/>
          </w:tcPr>
          <w:p w14:paraId="54D4FD69" w14:textId="77777777" w:rsidR="004B2548" w:rsidRPr="005B2349" w:rsidRDefault="004B2548" w:rsidP="004B2548">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A0A8DBF" w14:textId="2FAACB10" w:rsidR="004B2548" w:rsidRPr="005B2349" w:rsidRDefault="004B2548" w:rsidP="004B2548">
            <w:pPr>
              <w:spacing w:line="240" w:lineRule="exact"/>
              <w:jc w:val="right"/>
              <w:rPr>
                <w:rFonts w:ascii="CordiaUPC" w:hAnsi="CordiaUPC" w:cs="CordiaUPC"/>
                <w:b/>
                <w:bCs/>
                <w:sz w:val="26"/>
                <w:szCs w:val="26"/>
              </w:rPr>
            </w:pPr>
            <w:r>
              <w:rPr>
                <w:rFonts w:ascii="CordiaUPC" w:hAnsi="CordiaUPC" w:cs="CordiaUPC"/>
                <w:b/>
                <w:bCs/>
                <w:sz w:val="26"/>
                <w:szCs w:val="26"/>
              </w:rPr>
              <w:t>0.1069</w:t>
            </w:r>
          </w:p>
        </w:tc>
      </w:tr>
    </w:tbl>
    <w:p w14:paraId="449034E5" w14:textId="77777777" w:rsidR="00504E49" w:rsidRDefault="00504E49" w:rsidP="00504E49">
      <w:pPr>
        <w:tabs>
          <w:tab w:val="left" w:pos="540"/>
        </w:tabs>
        <w:spacing w:line="240" w:lineRule="exact"/>
        <w:ind w:right="389"/>
        <w:jc w:val="thaiDistribute"/>
        <w:rPr>
          <w:rFonts w:ascii="CordiaUPC" w:hAnsi="CordiaUPC" w:cs="CordiaUPC"/>
          <w:b/>
          <w:bCs/>
          <w:i/>
          <w:iCs/>
          <w:sz w:val="26"/>
          <w:szCs w:val="26"/>
          <w:lang w:bidi="th-TH"/>
        </w:rPr>
      </w:pPr>
    </w:p>
    <w:p w14:paraId="751E702C" w14:textId="3D720E21" w:rsidR="00351C5D" w:rsidRPr="00392524" w:rsidRDefault="00351C5D" w:rsidP="00AD7C76">
      <w:pPr>
        <w:tabs>
          <w:tab w:val="left" w:pos="540"/>
        </w:tabs>
        <w:spacing w:line="240" w:lineRule="exact"/>
        <w:ind w:right="389"/>
        <w:jc w:val="thaiDistribute"/>
        <w:rPr>
          <w:rFonts w:ascii="CordiaUPC" w:hAnsi="CordiaUPC" w:cs="CordiaUPC"/>
          <w:b/>
          <w:bCs/>
          <w:i/>
          <w:iCs/>
          <w:sz w:val="26"/>
          <w:szCs w:val="26"/>
          <w:cs/>
          <w:lang w:bidi="th-TH"/>
        </w:rPr>
      </w:pPr>
      <w:r w:rsidRPr="00392524">
        <w:rPr>
          <w:rFonts w:ascii="CordiaUPC" w:hAnsi="CordiaUPC" w:cs="CordiaUPC" w:hint="cs"/>
          <w:b/>
          <w:bCs/>
          <w:i/>
          <w:iCs/>
          <w:sz w:val="26"/>
          <w:szCs w:val="26"/>
          <w:lang w:bidi="th-TH"/>
        </w:rPr>
        <w:tab/>
        <w:t>Diluted earnings per share</w:t>
      </w:r>
    </w:p>
    <w:p w14:paraId="2BC23442" w14:textId="77777777" w:rsidR="00351C5D" w:rsidRPr="00392524" w:rsidRDefault="00351C5D" w:rsidP="004D2519">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9631310" w14:textId="15D8E3EC" w:rsidR="004D2519" w:rsidRPr="005B2349" w:rsidRDefault="004D2519" w:rsidP="004D2519">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5B2349">
        <w:rPr>
          <w:rFonts w:ascii="CordiaUPC" w:hAnsi="CordiaUPC" w:cs="CordiaUPC" w:hint="cs"/>
          <w:sz w:val="26"/>
          <w:szCs w:val="26"/>
          <w:shd w:val="clear" w:color="auto" w:fill="FFFFFF"/>
        </w:rPr>
        <w:t>The calculations of diluted earnings per share for the three</w:t>
      </w:r>
      <w:r w:rsidRPr="005B2349">
        <w:rPr>
          <w:rFonts w:ascii="CordiaUPC" w:hAnsi="CordiaUPC" w:cs="CordiaUPC" w:hint="cs"/>
          <w:sz w:val="26"/>
          <w:szCs w:val="26"/>
          <w:shd w:val="clear" w:color="auto" w:fill="FFFFFF"/>
          <w:cs/>
          <w:lang w:bidi="th-TH"/>
        </w:rPr>
        <w:t>-</w:t>
      </w:r>
      <w:r w:rsidRPr="005B2349">
        <w:rPr>
          <w:rFonts w:ascii="CordiaUPC" w:hAnsi="CordiaUPC" w:cs="CordiaUPC" w:hint="cs"/>
          <w:sz w:val="26"/>
          <w:szCs w:val="26"/>
          <w:shd w:val="clear" w:color="auto" w:fill="FFFFFF"/>
        </w:rPr>
        <w:t>month and nine</w:t>
      </w:r>
      <w:r w:rsidRPr="005B2349">
        <w:rPr>
          <w:rFonts w:ascii="CordiaUPC" w:hAnsi="CordiaUPC" w:cs="CordiaUPC" w:hint="cs"/>
          <w:sz w:val="26"/>
          <w:szCs w:val="26"/>
          <w:shd w:val="clear" w:color="auto" w:fill="FFFFFF"/>
          <w:cs/>
          <w:lang w:bidi="th-TH"/>
        </w:rPr>
        <w:t>-</w:t>
      </w:r>
      <w:r w:rsidRPr="005B2349">
        <w:rPr>
          <w:rFonts w:ascii="CordiaUPC" w:hAnsi="CordiaUPC" w:cs="CordiaUPC" w:hint="cs"/>
          <w:sz w:val="26"/>
          <w:szCs w:val="26"/>
          <w:shd w:val="clear" w:color="auto" w:fill="FFFFFF"/>
        </w:rPr>
        <w:t>month periods ended 30 September 202</w:t>
      </w:r>
      <w:r w:rsidR="002E5BBC">
        <w:rPr>
          <w:rFonts w:ascii="CordiaUPC" w:hAnsi="CordiaUPC" w:cs="CordiaUPC"/>
          <w:sz w:val="26"/>
          <w:szCs w:val="26"/>
          <w:shd w:val="clear" w:color="auto" w:fill="FFFFFF"/>
        </w:rPr>
        <w:t>3</w:t>
      </w:r>
      <w:r w:rsidRPr="005B2349">
        <w:rPr>
          <w:rFonts w:ascii="CordiaUPC" w:hAnsi="CordiaUPC" w:cs="CordiaUPC" w:hint="cs"/>
          <w:sz w:val="26"/>
          <w:szCs w:val="26"/>
          <w:shd w:val="clear" w:color="auto" w:fill="FFFFFF"/>
        </w:rPr>
        <w:t xml:space="preserve"> and 20</w:t>
      </w:r>
      <w:r w:rsidRPr="005B2349">
        <w:rPr>
          <w:rFonts w:ascii="CordiaUPC" w:hAnsi="CordiaUPC" w:cs="CordiaUPC"/>
          <w:sz w:val="26"/>
          <w:szCs w:val="26"/>
          <w:shd w:val="clear" w:color="auto" w:fill="FFFFFF"/>
        </w:rPr>
        <w:t>2</w:t>
      </w:r>
      <w:r w:rsidR="002E5BBC">
        <w:rPr>
          <w:rFonts w:ascii="CordiaUPC" w:hAnsi="CordiaUPC" w:cs="CordiaUPC"/>
          <w:sz w:val="26"/>
          <w:szCs w:val="26"/>
          <w:shd w:val="clear" w:color="auto" w:fill="FFFFFF"/>
        </w:rPr>
        <w:t>2</w:t>
      </w:r>
      <w:r w:rsidRPr="005B2349">
        <w:rPr>
          <w:rFonts w:ascii="CordiaUPC" w:hAnsi="CordiaUPC" w:cs="CordiaUPC" w:hint="cs"/>
          <w:sz w:val="26"/>
          <w:szCs w:val="26"/>
          <w:shd w:val="clear" w:color="auto" w:fill="FFFFFF"/>
        </w:rPr>
        <w:t xml:space="preserve"> were based on the profit for the period attributable to equity holders of the Bank and the number of ordinary shares outstanding during the period after adjusting for the effects of all dilutive potential ordinary shares as follows</w:t>
      </w:r>
      <w:r w:rsidRPr="005B2349">
        <w:rPr>
          <w:rFonts w:ascii="CordiaUPC" w:hAnsi="CordiaUPC" w:cs="CordiaUPC" w:hint="cs"/>
          <w:sz w:val="26"/>
          <w:szCs w:val="26"/>
          <w:shd w:val="clear" w:color="auto" w:fill="FFFFFF"/>
          <w:cs/>
          <w:lang w:bidi="th-TH"/>
        </w:rPr>
        <w:t>:</w:t>
      </w:r>
    </w:p>
    <w:p w14:paraId="38DEFC51" w14:textId="77777777" w:rsidR="004D2519" w:rsidRPr="005B2349" w:rsidRDefault="004D2519" w:rsidP="004D2519">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4D2519" w:rsidRPr="005B2349" w14:paraId="47289757" w14:textId="77777777" w:rsidTr="006B1063">
        <w:trPr>
          <w:cantSplit/>
        </w:trPr>
        <w:tc>
          <w:tcPr>
            <w:tcW w:w="4860" w:type="dxa"/>
          </w:tcPr>
          <w:p w14:paraId="5D828F68" w14:textId="77777777" w:rsidR="004D2519" w:rsidRPr="005B2349" w:rsidRDefault="004D2519" w:rsidP="004D2519">
            <w:pPr>
              <w:spacing w:line="240" w:lineRule="exact"/>
              <w:ind w:left="180" w:hanging="180"/>
              <w:rPr>
                <w:rFonts w:ascii="CordiaUPC" w:hAnsi="CordiaUPC" w:cs="CordiaUPC"/>
                <w:i/>
                <w:iCs/>
                <w:sz w:val="26"/>
                <w:szCs w:val="26"/>
                <w:cs/>
                <w:lang w:bidi="th-TH"/>
              </w:rPr>
            </w:pPr>
          </w:p>
        </w:tc>
        <w:tc>
          <w:tcPr>
            <w:tcW w:w="2160" w:type="dxa"/>
            <w:gridSpan w:val="3"/>
          </w:tcPr>
          <w:p w14:paraId="74C47CC4"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30F3724D" w14:textId="77777777" w:rsidR="004D2519" w:rsidRPr="005B2349" w:rsidRDefault="004D2519" w:rsidP="004D251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674BAA2"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4D2519" w:rsidRPr="005B2349" w14:paraId="155B73DB" w14:textId="77777777" w:rsidTr="006B1063">
        <w:trPr>
          <w:cantSplit/>
        </w:trPr>
        <w:tc>
          <w:tcPr>
            <w:tcW w:w="4860" w:type="dxa"/>
          </w:tcPr>
          <w:p w14:paraId="7B42D12C" w14:textId="77777777" w:rsidR="004D2519" w:rsidRPr="005B2349" w:rsidRDefault="004D2519" w:rsidP="004D2519">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30 September</w:t>
            </w:r>
          </w:p>
        </w:tc>
        <w:tc>
          <w:tcPr>
            <w:tcW w:w="990" w:type="dxa"/>
            <w:vAlign w:val="bottom"/>
          </w:tcPr>
          <w:p w14:paraId="4D5F8CC1" w14:textId="65D97AE5"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009D7334">
              <w:rPr>
                <w:rFonts w:ascii="CordiaUPC" w:hAnsi="CordiaUPC" w:cs="CordiaUPC"/>
                <w:sz w:val="26"/>
                <w:szCs w:val="26"/>
              </w:rPr>
              <w:t>3</w:t>
            </w:r>
          </w:p>
        </w:tc>
        <w:tc>
          <w:tcPr>
            <w:tcW w:w="180" w:type="dxa"/>
            <w:vAlign w:val="bottom"/>
          </w:tcPr>
          <w:p w14:paraId="65A7A70C"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BC05684" w14:textId="08C44950"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sidR="009D7334">
              <w:rPr>
                <w:rFonts w:ascii="CordiaUPC" w:hAnsi="CordiaUPC" w:cs="CordiaUPC"/>
                <w:sz w:val="26"/>
                <w:szCs w:val="26"/>
              </w:rPr>
              <w:t>2</w:t>
            </w:r>
          </w:p>
        </w:tc>
        <w:tc>
          <w:tcPr>
            <w:tcW w:w="180" w:type="dxa"/>
            <w:vAlign w:val="bottom"/>
          </w:tcPr>
          <w:p w14:paraId="4CC3FA04"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55B533B" w14:textId="62C84372"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009D7334">
              <w:rPr>
                <w:rFonts w:ascii="CordiaUPC" w:hAnsi="CordiaUPC" w:cs="CordiaUPC"/>
                <w:sz w:val="26"/>
                <w:szCs w:val="26"/>
              </w:rPr>
              <w:t>3</w:t>
            </w:r>
          </w:p>
        </w:tc>
        <w:tc>
          <w:tcPr>
            <w:tcW w:w="180" w:type="dxa"/>
            <w:vAlign w:val="bottom"/>
          </w:tcPr>
          <w:p w14:paraId="6B94C7DC"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5C4436D" w14:textId="4F9F1532"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sidR="009D7334">
              <w:rPr>
                <w:rFonts w:ascii="CordiaUPC" w:hAnsi="CordiaUPC" w:cs="CordiaUPC"/>
                <w:sz w:val="26"/>
                <w:szCs w:val="26"/>
              </w:rPr>
              <w:t>2</w:t>
            </w:r>
          </w:p>
        </w:tc>
      </w:tr>
      <w:tr w:rsidR="004D2519" w:rsidRPr="005B2349" w14:paraId="1E60A994" w14:textId="77777777" w:rsidTr="00B4289F">
        <w:trPr>
          <w:cantSplit/>
          <w:trHeight w:val="92"/>
        </w:trPr>
        <w:tc>
          <w:tcPr>
            <w:tcW w:w="4860" w:type="dxa"/>
          </w:tcPr>
          <w:p w14:paraId="7078686E" w14:textId="77777777" w:rsidR="004D2519" w:rsidRPr="005B2349" w:rsidRDefault="004D2519" w:rsidP="004D2519">
            <w:pPr>
              <w:spacing w:line="240" w:lineRule="exact"/>
              <w:ind w:left="180" w:hanging="180"/>
              <w:rPr>
                <w:rFonts w:ascii="CordiaUPC" w:hAnsi="CordiaUPC" w:cs="CordiaUPC"/>
                <w:sz w:val="26"/>
                <w:szCs w:val="26"/>
                <w:cs/>
                <w:lang w:bidi="th-TH"/>
              </w:rPr>
            </w:pPr>
          </w:p>
        </w:tc>
        <w:tc>
          <w:tcPr>
            <w:tcW w:w="4500" w:type="dxa"/>
            <w:gridSpan w:val="7"/>
          </w:tcPr>
          <w:p w14:paraId="564B35ED"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i/>
                <w:iCs/>
                <w:sz w:val="26"/>
                <w:szCs w:val="26"/>
              </w:rPr>
            </w:pPr>
          </w:p>
        </w:tc>
      </w:tr>
      <w:tr w:rsidR="004B2548" w:rsidRPr="005B2349" w14:paraId="648E8995" w14:textId="77777777" w:rsidTr="006B1063">
        <w:trPr>
          <w:cantSplit/>
        </w:trPr>
        <w:tc>
          <w:tcPr>
            <w:tcW w:w="4860" w:type="dxa"/>
          </w:tcPr>
          <w:p w14:paraId="7D565C7E" w14:textId="3CAC90FA" w:rsidR="004B2548" w:rsidRPr="005B2349" w:rsidRDefault="004B2548" w:rsidP="004B2548">
            <w:pPr>
              <w:spacing w:line="240" w:lineRule="exact"/>
              <w:ind w:left="191" w:right="-108" w:hanging="191"/>
              <w:rPr>
                <w:rFonts w:ascii="CordiaUPC"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Profit for the period attributable to </w:t>
            </w:r>
            <w:r w:rsidRPr="00CA7404">
              <w:rPr>
                <w:rFonts w:ascii="CordiaUPC" w:eastAsia="Times New Roman" w:hAnsi="CordiaUPC" w:cs="CordiaUPC" w:hint="cs"/>
                <w:color w:val="000000"/>
                <w:sz w:val="26"/>
                <w:szCs w:val="26"/>
                <w:lang w:val="en-US" w:bidi="th-TH"/>
              </w:rPr>
              <w:br/>
              <w:t>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52743C8" w14:textId="58F23A46"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4,735</w:t>
            </w:r>
          </w:p>
        </w:tc>
        <w:tc>
          <w:tcPr>
            <w:tcW w:w="180" w:type="dxa"/>
            <w:vAlign w:val="bottom"/>
          </w:tcPr>
          <w:p w14:paraId="7E605327" w14:textId="77777777" w:rsidR="004B2548" w:rsidRPr="005B2349" w:rsidRDefault="004B2548" w:rsidP="004B254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062F6FA" w14:textId="26C1A18D"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3,715</w:t>
            </w:r>
          </w:p>
        </w:tc>
        <w:tc>
          <w:tcPr>
            <w:tcW w:w="180" w:type="dxa"/>
            <w:vAlign w:val="bottom"/>
          </w:tcPr>
          <w:p w14:paraId="7FA9BFBD" w14:textId="77777777" w:rsidR="004B2548" w:rsidRPr="005B2349" w:rsidRDefault="004B2548" w:rsidP="004B254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2E2DBD95" w14:textId="3609B4B6"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4,608</w:t>
            </w:r>
          </w:p>
        </w:tc>
        <w:tc>
          <w:tcPr>
            <w:tcW w:w="180" w:type="dxa"/>
            <w:vAlign w:val="bottom"/>
          </w:tcPr>
          <w:p w14:paraId="2BCEC3CA" w14:textId="77777777" w:rsidR="004B2548" w:rsidRPr="005B2349" w:rsidRDefault="004B2548" w:rsidP="004B254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639DAE0" w14:textId="57DF7A59"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3,748</w:t>
            </w:r>
          </w:p>
        </w:tc>
      </w:tr>
      <w:tr w:rsidR="004B2548" w:rsidRPr="005B2349" w14:paraId="4FB3870D" w14:textId="77777777" w:rsidTr="006B1063">
        <w:trPr>
          <w:cantSplit/>
        </w:trPr>
        <w:tc>
          <w:tcPr>
            <w:tcW w:w="4860" w:type="dxa"/>
          </w:tcPr>
          <w:p w14:paraId="66F4D328" w14:textId="77777777" w:rsidR="004B2548" w:rsidRPr="00CA7404" w:rsidRDefault="004B2548" w:rsidP="004B2548">
            <w:pPr>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lang w:bidi="th-TH"/>
              </w:rPr>
              <w:t xml:space="preserve">Weighted average </w:t>
            </w:r>
            <w:r>
              <w:rPr>
                <w:rFonts w:ascii="CordiaUPC" w:eastAsia="Times New Roman" w:hAnsi="CordiaUPC" w:cs="CordiaUPC"/>
                <w:sz w:val="26"/>
                <w:szCs w:val="26"/>
                <w:lang w:bidi="th-TH"/>
              </w:rPr>
              <w:t>n</w:t>
            </w:r>
            <w:r w:rsidRPr="00CA7404">
              <w:rPr>
                <w:rFonts w:ascii="CordiaUPC" w:eastAsia="Times New Roman" w:hAnsi="CordiaUPC" w:cs="CordiaUPC" w:hint="cs"/>
                <w:sz w:val="26"/>
                <w:szCs w:val="26"/>
              </w:rPr>
              <w:t xml:space="preserve">umber of ordinary </w:t>
            </w:r>
            <w:proofErr w:type="gramStart"/>
            <w:r w:rsidRPr="00CA7404">
              <w:rPr>
                <w:rFonts w:ascii="CordiaUPC" w:eastAsia="Times New Roman" w:hAnsi="CordiaUPC" w:cs="CordiaUPC" w:hint="cs"/>
                <w:sz w:val="26"/>
                <w:szCs w:val="26"/>
              </w:rPr>
              <w:t>shares</w:t>
            </w:r>
            <w:proofErr w:type="gramEnd"/>
            <w:r w:rsidRPr="00CA7404">
              <w:rPr>
                <w:rFonts w:ascii="CordiaUPC" w:eastAsia="Times New Roman" w:hAnsi="CordiaUPC" w:cs="CordiaUPC" w:hint="cs"/>
                <w:sz w:val="26"/>
                <w:szCs w:val="26"/>
              </w:rPr>
              <w:t xml:space="preserve"> </w:t>
            </w:r>
          </w:p>
          <w:p w14:paraId="16D838B5" w14:textId="28ADCCBD" w:rsidR="004B2548" w:rsidRPr="005B2349" w:rsidRDefault="004B2548" w:rsidP="004B2548">
            <w:pPr>
              <w:spacing w:line="240" w:lineRule="exact"/>
              <w:rPr>
                <w:rFonts w:ascii="CordiaUPC" w:hAnsi="CordiaUPC" w:cs="CordiaUPC"/>
                <w:sz w:val="26"/>
                <w:szCs w:val="26"/>
              </w:rPr>
            </w:pPr>
            <w:r w:rsidRPr="00CA7404">
              <w:rPr>
                <w:rFonts w:ascii="CordiaUPC" w:eastAsia="Times New Roman" w:hAnsi="CordiaUPC" w:cs="CordiaUPC" w:hint="cs"/>
                <w:sz w:val="26"/>
                <w:szCs w:val="26"/>
              </w:rPr>
              <w:t xml:space="preserve">   </w:t>
            </w:r>
            <w:r>
              <w:rPr>
                <w:rFonts w:ascii="CordiaUPC" w:eastAsia="Times New Roman" w:hAnsi="CordiaUPC" w:cs="CordiaUPC"/>
                <w:sz w:val="26"/>
                <w:szCs w:val="26"/>
              </w:rPr>
              <w:t xml:space="preserve"> </w:t>
            </w:r>
            <w:r w:rsidRPr="00CA7404">
              <w:rPr>
                <w:rFonts w:ascii="CordiaUPC" w:eastAsia="Times New Roman" w:hAnsi="CordiaUPC" w:cs="CordiaUPC" w:hint="cs"/>
                <w:sz w:val="26"/>
                <w:szCs w:val="26"/>
              </w:rPr>
              <w:t>outstanding</w:t>
            </w:r>
            <w:r w:rsidRPr="00CA7404">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0004308E" w14:textId="5FB26FA3"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96,856</w:t>
            </w:r>
          </w:p>
        </w:tc>
        <w:tc>
          <w:tcPr>
            <w:tcW w:w="180" w:type="dxa"/>
            <w:vAlign w:val="bottom"/>
          </w:tcPr>
          <w:p w14:paraId="3BC75EED" w14:textId="77777777" w:rsidR="004B2548" w:rsidRPr="005B2349" w:rsidRDefault="004B2548" w:rsidP="004B254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6A916B6F" w14:textId="0065E852"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96,637</w:t>
            </w:r>
          </w:p>
        </w:tc>
        <w:tc>
          <w:tcPr>
            <w:tcW w:w="180" w:type="dxa"/>
            <w:vAlign w:val="bottom"/>
          </w:tcPr>
          <w:p w14:paraId="67D37802" w14:textId="77777777" w:rsidR="004B2548" w:rsidRPr="005B2349" w:rsidRDefault="004B2548" w:rsidP="004B254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6AFDA24" w14:textId="2D666D41"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96,856</w:t>
            </w:r>
          </w:p>
        </w:tc>
        <w:tc>
          <w:tcPr>
            <w:tcW w:w="180" w:type="dxa"/>
            <w:vAlign w:val="bottom"/>
          </w:tcPr>
          <w:p w14:paraId="135062C2" w14:textId="77777777" w:rsidR="004B2548" w:rsidRPr="005B2349" w:rsidRDefault="004B2548" w:rsidP="004B254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0DE9717D" w14:textId="5AAF6797" w:rsidR="004B2548" w:rsidRPr="005B2349"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96,637</w:t>
            </w:r>
          </w:p>
        </w:tc>
      </w:tr>
      <w:tr w:rsidR="004B2548" w:rsidRPr="00417FEF" w14:paraId="07EC4A27" w14:textId="77777777" w:rsidTr="006B1063">
        <w:trPr>
          <w:cantSplit/>
        </w:trPr>
        <w:tc>
          <w:tcPr>
            <w:tcW w:w="4860" w:type="dxa"/>
          </w:tcPr>
          <w:p w14:paraId="7AE6C89B" w14:textId="77777777" w:rsidR="004B2548" w:rsidRPr="00417FEF" w:rsidRDefault="004B2548" w:rsidP="004B2548">
            <w:pPr>
              <w:spacing w:line="240" w:lineRule="exact"/>
              <w:ind w:left="191" w:hanging="191"/>
              <w:rPr>
                <w:rFonts w:ascii="CordiaUPC" w:eastAsia="Times New Roman" w:hAnsi="CordiaUPC" w:cs="CordiaUPC"/>
                <w:sz w:val="26"/>
                <w:szCs w:val="26"/>
                <w:lang w:val="en-US" w:bidi="th-TH"/>
              </w:rPr>
            </w:pPr>
            <w:r w:rsidRPr="00417FEF">
              <w:rPr>
                <w:rFonts w:ascii="CordiaUPC" w:eastAsia="Times New Roman" w:hAnsi="CordiaUPC" w:cs="CordiaUPC" w:hint="cs"/>
                <w:sz w:val="26"/>
                <w:szCs w:val="26"/>
              </w:rPr>
              <w:t>Effect of dilutive potential ordinary shares from</w:t>
            </w:r>
            <w:r w:rsidRPr="00417FEF">
              <w:rPr>
                <w:rFonts w:ascii="CordiaUPC" w:eastAsia="Times New Roman" w:hAnsi="CordiaUPC" w:cs="CordiaUPC"/>
                <w:sz w:val="26"/>
                <w:szCs w:val="26"/>
              </w:rPr>
              <w:br/>
            </w:r>
            <w:r w:rsidRPr="00417FEF">
              <w:rPr>
                <w:rFonts w:ascii="CordiaUPC" w:eastAsia="Times New Roman" w:hAnsi="CordiaUPC" w:cs="CordiaUPC" w:hint="cs"/>
                <w:sz w:val="26"/>
                <w:szCs w:val="26"/>
              </w:rPr>
              <w:t>T</w:t>
            </w:r>
            <w:r w:rsidRPr="00417FEF">
              <w:rPr>
                <w:rFonts w:ascii="CordiaUPC" w:eastAsia="Times New Roman" w:hAnsi="CordiaUPC" w:cs="CordiaUPC"/>
                <w:sz w:val="26"/>
                <w:szCs w:val="26"/>
              </w:rPr>
              <w:t>T</w:t>
            </w:r>
            <w:r w:rsidRPr="00417FEF">
              <w:rPr>
                <w:rFonts w:ascii="CordiaUPC" w:eastAsia="Times New Roman" w:hAnsi="CordiaUPC" w:cs="CordiaUPC" w:hint="cs"/>
                <w:sz w:val="26"/>
                <w:szCs w:val="26"/>
              </w:rPr>
              <w:t xml:space="preserve">B </w:t>
            </w:r>
            <w:r w:rsidRPr="00417FEF">
              <w:rPr>
                <w:rFonts w:ascii="CordiaUPC" w:eastAsia="Times New Roman" w:hAnsi="CordiaUPC" w:cs="CordiaUPC" w:hint="cs"/>
                <w:sz w:val="26"/>
                <w:szCs w:val="26"/>
                <w:lang w:val="en-US" w:bidi="th-TH"/>
              </w:rPr>
              <w:t>TSRP 20</w:t>
            </w:r>
            <w:r w:rsidRPr="00417FEF">
              <w:rPr>
                <w:rFonts w:ascii="CordiaUPC" w:eastAsia="Times New Roman" w:hAnsi="CordiaUPC" w:cs="CordiaUPC"/>
                <w:sz w:val="26"/>
                <w:szCs w:val="26"/>
                <w:lang w:val="en-US" w:bidi="th-TH"/>
              </w:rPr>
              <w:t xml:space="preserve">19, </w:t>
            </w:r>
            <w:r w:rsidRPr="00417FEF">
              <w:rPr>
                <w:rFonts w:ascii="CordiaUPC" w:eastAsia="Times New Roman" w:hAnsi="CordiaUPC" w:cs="CordiaUPC" w:hint="cs"/>
                <w:sz w:val="26"/>
                <w:szCs w:val="26"/>
              </w:rPr>
              <w:t>T</w:t>
            </w:r>
            <w:r w:rsidRPr="00417FEF">
              <w:rPr>
                <w:rFonts w:ascii="CordiaUPC" w:eastAsia="Times New Roman" w:hAnsi="CordiaUPC" w:cs="CordiaUPC"/>
                <w:sz w:val="26"/>
                <w:szCs w:val="26"/>
              </w:rPr>
              <w:t>T</w:t>
            </w:r>
            <w:r w:rsidRPr="00417FEF">
              <w:rPr>
                <w:rFonts w:ascii="CordiaUPC" w:eastAsia="Times New Roman" w:hAnsi="CordiaUPC" w:cs="CordiaUPC" w:hint="cs"/>
                <w:sz w:val="26"/>
                <w:szCs w:val="26"/>
              </w:rPr>
              <w:t xml:space="preserve">B </w:t>
            </w:r>
            <w:r w:rsidRPr="00417FEF">
              <w:rPr>
                <w:rFonts w:ascii="CordiaUPC" w:eastAsia="Times New Roman" w:hAnsi="CordiaUPC" w:cs="CordiaUPC" w:hint="cs"/>
                <w:sz w:val="26"/>
                <w:szCs w:val="26"/>
                <w:lang w:val="en-US" w:bidi="th-TH"/>
              </w:rPr>
              <w:t>TSRP 202</w:t>
            </w:r>
            <w:r w:rsidRPr="00417FEF">
              <w:rPr>
                <w:rFonts w:ascii="CordiaUPC" w:eastAsia="Times New Roman" w:hAnsi="CordiaUPC" w:cs="CordiaUPC"/>
                <w:sz w:val="26"/>
                <w:szCs w:val="26"/>
                <w:lang w:val="en-US" w:bidi="th-TH"/>
              </w:rPr>
              <w:t>1 and TTB-W1</w:t>
            </w:r>
          </w:p>
          <w:p w14:paraId="3550D1DE" w14:textId="02AAD9E6" w:rsidR="004B2548" w:rsidRPr="00417FEF" w:rsidRDefault="004B2548" w:rsidP="004B2548">
            <w:pPr>
              <w:spacing w:line="240" w:lineRule="exact"/>
              <w:ind w:left="410" w:hanging="191"/>
              <w:rPr>
                <w:rFonts w:ascii="CordiaUPC" w:hAnsi="CordiaUPC" w:cs="CordiaUPC"/>
                <w:sz w:val="26"/>
                <w:szCs w:val="26"/>
                <w:lang w:val="en-US"/>
              </w:rPr>
            </w:pPr>
            <w:r w:rsidRPr="00417FEF">
              <w:rPr>
                <w:rFonts w:ascii="CordiaUPC" w:eastAsia="Times New Roman" w:hAnsi="CordiaUPC" w:cs="CordiaUPC"/>
                <w:sz w:val="26"/>
                <w:szCs w:val="26"/>
                <w:lang w:val="en-US" w:bidi="th-TH"/>
              </w:rPr>
              <w:t xml:space="preserve">Warrants </w:t>
            </w:r>
            <w:r w:rsidRPr="00417FEF">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78900ACF" w14:textId="7390A377"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47</w:t>
            </w:r>
            <w:r w:rsidR="00EF1A50">
              <w:rPr>
                <w:rFonts w:ascii="CordiaUPC" w:hAnsi="CordiaUPC" w:cs="CordiaUPC"/>
                <w:sz w:val="26"/>
                <w:szCs w:val="26"/>
              </w:rPr>
              <w:t>7</w:t>
            </w:r>
          </w:p>
        </w:tc>
        <w:tc>
          <w:tcPr>
            <w:tcW w:w="180" w:type="dxa"/>
            <w:vAlign w:val="bottom"/>
          </w:tcPr>
          <w:p w14:paraId="48FBAD3F" w14:textId="77777777" w:rsidR="004B2548" w:rsidRPr="00417FEF" w:rsidRDefault="004B2548" w:rsidP="004B254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7A322213" w14:textId="4AD0ACB9"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417FEF">
              <w:rPr>
                <w:rFonts w:ascii="CordiaUPC" w:hAnsi="CordiaUPC" w:cs="CordiaUPC"/>
                <w:sz w:val="26"/>
                <w:szCs w:val="26"/>
              </w:rPr>
              <w:t>1,187</w:t>
            </w:r>
          </w:p>
        </w:tc>
        <w:tc>
          <w:tcPr>
            <w:tcW w:w="180" w:type="dxa"/>
            <w:vAlign w:val="bottom"/>
          </w:tcPr>
          <w:p w14:paraId="70522B16" w14:textId="77777777" w:rsidR="004B2548" w:rsidRPr="00417FEF" w:rsidRDefault="004B2548" w:rsidP="004B254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1B4BD252" w14:textId="28158FD5"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47</w:t>
            </w:r>
            <w:r w:rsidR="00EF1A50">
              <w:rPr>
                <w:rFonts w:ascii="CordiaUPC" w:hAnsi="CordiaUPC" w:cs="CordiaUPC"/>
                <w:sz w:val="26"/>
                <w:szCs w:val="26"/>
                <w:lang w:val="en-US" w:eastAsia="en-GB" w:bidi="th-TH"/>
              </w:rPr>
              <w:t>7</w:t>
            </w:r>
          </w:p>
        </w:tc>
        <w:tc>
          <w:tcPr>
            <w:tcW w:w="180" w:type="dxa"/>
            <w:vAlign w:val="bottom"/>
          </w:tcPr>
          <w:p w14:paraId="46D059D9" w14:textId="77777777" w:rsidR="004B2548" w:rsidRPr="00417FEF" w:rsidRDefault="004B2548" w:rsidP="004B254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4213AD4D" w14:textId="4ACF2276"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1,187</w:t>
            </w:r>
          </w:p>
        </w:tc>
      </w:tr>
      <w:tr w:rsidR="004B2548" w:rsidRPr="00417FEF" w14:paraId="4857B2DC" w14:textId="77777777" w:rsidTr="006B1063">
        <w:trPr>
          <w:cantSplit/>
        </w:trPr>
        <w:tc>
          <w:tcPr>
            <w:tcW w:w="4860" w:type="dxa"/>
          </w:tcPr>
          <w:p w14:paraId="0EE57238" w14:textId="1C568B4F" w:rsidR="004B2548" w:rsidRPr="00417FEF" w:rsidRDefault="004B2548" w:rsidP="004B2548">
            <w:pPr>
              <w:spacing w:line="240" w:lineRule="exact"/>
              <w:ind w:left="191" w:hanging="191"/>
              <w:rPr>
                <w:rFonts w:ascii="CordiaUPC" w:hAnsi="CordiaUPC" w:cs="CordiaUPC"/>
                <w:sz w:val="26"/>
                <w:szCs w:val="26"/>
                <w:cs/>
                <w:lang w:bidi="th-TH"/>
              </w:rPr>
            </w:pPr>
            <w:r w:rsidRPr="00417FEF">
              <w:rPr>
                <w:rFonts w:ascii="CordiaUPC" w:eastAsia="Times New Roman" w:hAnsi="CordiaUPC" w:cs="CordiaUPC" w:hint="cs"/>
                <w:sz w:val="26"/>
                <w:szCs w:val="26"/>
                <w:lang w:bidi="th-TH"/>
              </w:rPr>
              <w:t xml:space="preserve">Weighted average number of diluted ordinary shares outstanding </w:t>
            </w:r>
            <w:r w:rsidRPr="00417FEF">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135B7CBA" w14:textId="317D4DC2"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97,333</w:t>
            </w:r>
          </w:p>
        </w:tc>
        <w:tc>
          <w:tcPr>
            <w:tcW w:w="180" w:type="dxa"/>
            <w:vAlign w:val="bottom"/>
          </w:tcPr>
          <w:p w14:paraId="37CCAFC2" w14:textId="77777777" w:rsidR="004B2548" w:rsidRPr="00417FEF" w:rsidRDefault="004B2548" w:rsidP="004B2548">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427F6431" w14:textId="21D8355C"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417FEF">
              <w:rPr>
                <w:rFonts w:ascii="CordiaUPC" w:hAnsi="CordiaUPC" w:cs="CordiaUPC"/>
                <w:sz w:val="26"/>
                <w:szCs w:val="26"/>
              </w:rPr>
              <w:t>97,824</w:t>
            </w:r>
          </w:p>
        </w:tc>
        <w:tc>
          <w:tcPr>
            <w:tcW w:w="180" w:type="dxa"/>
            <w:vAlign w:val="bottom"/>
          </w:tcPr>
          <w:p w14:paraId="2C3386EA" w14:textId="77777777" w:rsidR="004B2548" w:rsidRPr="00417FEF" w:rsidRDefault="004B2548" w:rsidP="004B2548">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4FCB940D" w14:textId="6231B45D"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97,333</w:t>
            </w:r>
          </w:p>
        </w:tc>
        <w:tc>
          <w:tcPr>
            <w:tcW w:w="180" w:type="dxa"/>
            <w:vAlign w:val="bottom"/>
          </w:tcPr>
          <w:p w14:paraId="4FFB96C8" w14:textId="77777777" w:rsidR="004B2548" w:rsidRPr="00417FEF" w:rsidRDefault="004B2548" w:rsidP="004B2548">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1D44B41" w14:textId="02847E71" w:rsidR="004B2548" w:rsidRPr="00417FEF" w:rsidRDefault="004B2548" w:rsidP="004B254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97,824</w:t>
            </w:r>
          </w:p>
        </w:tc>
      </w:tr>
      <w:tr w:rsidR="004B2548" w:rsidRPr="00417FEF" w14:paraId="0BEBBC43" w14:textId="77777777" w:rsidTr="006B1063">
        <w:trPr>
          <w:cantSplit/>
        </w:trPr>
        <w:tc>
          <w:tcPr>
            <w:tcW w:w="4860" w:type="dxa"/>
          </w:tcPr>
          <w:p w14:paraId="67758F3E" w14:textId="77777777" w:rsidR="004B2548" w:rsidRPr="00417FEF" w:rsidRDefault="004B2548" w:rsidP="004B2548">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24052EE4" w14:textId="77777777" w:rsidR="004B2548" w:rsidRPr="00417FEF" w:rsidRDefault="004B2548" w:rsidP="004B2548">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75E4B3D9" w14:textId="77777777" w:rsidR="004B2548" w:rsidRPr="00417FEF" w:rsidRDefault="004B2548" w:rsidP="004B2548">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61D46F8F" w14:textId="77777777" w:rsidR="004B2548" w:rsidRPr="00417FEF"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DC8B829" w14:textId="77777777" w:rsidR="004B2548" w:rsidRPr="00417FEF" w:rsidRDefault="004B2548" w:rsidP="004B2548">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84DD65D" w14:textId="77777777" w:rsidR="004B2548" w:rsidRPr="00417FEF"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D255C9E" w14:textId="77777777" w:rsidR="004B2548" w:rsidRPr="00417FEF" w:rsidRDefault="004B2548" w:rsidP="004B2548">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D5EE109" w14:textId="77777777" w:rsidR="004B2548" w:rsidRPr="00417FEF"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4B2548" w:rsidRPr="00417FEF" w14:paraId="0E6D7C6E" w14:textId="77777777" w:rsidTr="006B1063">
        <w:trPr>
          <w:cantSplit/>
        </w:trPr>
        <w:tc>
          <w:tcPr>
            <w:tcW w:w="4860" w:type="dxa"/>
          </w:tcPr>
          <w:p w14:paraId="6DA20D56" w14:textId="77777777" w:rsidR="004B2548" w:rsidRPr="00417FEF" w:rsidRDefault="004B2548" w:rsidP="004B2548">
            <w:pPr>
              <w:spacing w:line="240" w:lineRule="exact"/>
              <w:rPr>
                <w:rFonts w:ascii="CordiaUPC" w:hAnsi="CordiaUPC" w:cs="CordiaUPC"/>
                <w:b/>
                <w:bCs/>
                <w:sz w:val="26"/>
                <w:szCs w:val="26"/>
              </w:rPr>
            </w:pPr>
            <w:r w:rsidRPr="00417FEF">
              <w:rPr>
                <w:rFonts w:ascii="CordiaUPC" w:hAnsi="CordiaUPC" w:cs="CordiaUPC" w:hint="cs"/>
                <w:b/>
                <w:bCs/>
                <w:sz w:val="26"/>
                <w:szCs w:val="26"/>
              </w:rPr>
              <w:t xml:space="preserve">Diluted earnings per share </w:t>
            </w:r>
            <w:r w:rsidRPr="00417FEF">
              <w:rPr>
                <w:rFonts w:ascii="CordiaUPC" w:hAnsi="CordiaUPC" w:cs="CordiaUPC" w:hint="cs"/>
                <w:b/>
                <w:bCs/>
                <w:i/>
                <w:iCs/>
                <w:sz w:val="26"/>
                <w:szCs w:val="26"/>
                <w:lang w:bidi="th-TH"/>
              </w:rPr>
              <w:t>(</w:t>
            </w:r>
            <w:r w:rsidRPr="00417FEF">
              <w:rPr>
                <w:rFonts w:ascii="CordiaUPC" w:hAnsi="CordiaUPC" w:cs="CordiaUPC" w:hint="cs"/>
                <w:b/>
                <w:bCs/>
                <w:i/>
                <w:iCs/>
                <w:sz w:val="26"/>
                <w:szCs w:val="26"/>
              </w:rPr>
              <w:t>in Baht</w:t>
            </w:r>
            <w:r w:rsidRPr="00417FEF">
              <w:rPr>
                <w:rFonts w:ascii="CordiaUPC" w:hAnsi="CordiaUPC" w:cs="CordiaUPC" w:hint="cs"/>
                <w:b/>
                <w:bCs/>
                <w:i/>
                <w:iCs/>
                <w:sz w:val="26"/>
                <w:szCs w:val="26"/>
                <w:lang w:bidi="th-TH"/>
              </w:rPr>
              <w:t>)</w:t>
            </w:r>
          </w:p>
        </w:tc>
        <w:tc>
          <w:tcPr>
            <w:tcW w:w="990" w:type="dxa"/>
            <w:tcBorders>
              <w:bottom w:val="double" w:sz="4" w:space="0" w:color="auto"/>
            </w:tcBorders>
            <w:vAlign w:val="bottom"/>
          </w:tcPr>
          <w:p w14:paraId="7CE68284" w14:textId="2F1CD32F" w:rsidR="004B2548" w:rsidRPr="00417FEF" w:rsidRDefault="004B2548" w:rsidP="004B254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rPr>
              <w:t>0.0486</w:t>
            </w:r>
          </w:p>
        </w:tc>
        <w:tc>
          <w:tcPr>
            <w:tcW w:w="180" w:type="dxa"/>
            <w:vAlign w:val="bottom"/>
          </w:tcPr>
          <w:p w14:paraId="3229FFE9" w14:textId="77777777" w:rsidR="004B2548" w:rsidRPr="00417FEF" w:rsidRDefault="004B2548" w:rsidP="004B2548">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104B4E29" w14:textId="1F18F23B" w:rsidR="004B2548" w:rsidRPr="00417FEF" w:rsidRDefault="004B2548" w:rsidP="004B254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417FEF">
              <w:rPr>
                <w:rFonts w:ascii="CordiaUPC" w:hAnsi="CordiaUPC" w:cs="CordiaUPC"/>
                <w:b/>
                <w:bCs/>
                <w:sz w:val="26"/>
                <w:szCs w:val="26"/>
              </w:rPr>
              <w:t>0.0380</w:t>
            </w:r>
          </w:p>
        </w:tc>
        <w:tc>
          <w:tcPr>
            <w:tcW w:w="180" w:type="dxa"/>
            <w:vAlign w:val="bottom"/>
          </w:tcPr>
          <w:p w14:paraId="34023D6F" w14:textId="77777777" w:rsidR="004B2548" w:rsidRPr="00417FEF" w:rsidRDefault="004B2548" w:rsidP="004B2548">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4FB8A30" w14:textId="27E149F3" w:rsidR="004B2548" w:rsidRPr="00417FEF" w:rsidRDefault="004B2548" w:rsidP="004B254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0.0473</w:t>
            </w:r>
          </w:p>
        </w:tc>
        <w:tc>
          <w:tcPr>
            <w:tcW w:w="180" w:type="dxa"/>
            <w:vAlign w:val="bottom"/>
          </w:tcPr>
          <w:p w14:paraId="50F13C7C" w14:textId="77777777" w:rsidR="004B2548" w:rsidRPr="00417FEF" w:rsidRDefault="004B2548" w:rsidP="004B2548">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1AA5436" w14:textId="26B90355" w:rsidR="004B2548" w:rsidRPr="00417FEF" w:rsidRDefault="004B2548" w:rsidP="004B254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417FEF">
              <w:rPr>
                <w:rFonts w:ascii="CordiaUPC" w:hAnsi="CordiaUPC" w:cs="CordiaUPC"/>
                <w:b/>
                <w:bCs/>
                <w:sz w:val="26"/>
                <w:szCs w:val="26"/>
                <w:lang w:val="en-US" w:eastAsia="en-GB" w:bidi="th-TH"/>
              </w:rPr>
              <w:t>0.0383</w:t>
            </w:r>
          </w:p>
        </w:tc>
      </w:tr>
    </w:tbl>
    <w:p w14:paraId="194B2F27" w14:textId="1CF25E49" w:rsidR="00876C79" w:rsidRDefault="00876C79" w:rsidP="004D2519">
      <w:pPr>
        <w:spacing w:line="240" w:lineRule="exact"/>
        <w:rPr>
          <w:rFonts w:ascii="CordiaUPC" w:hAnsi="CordiaUPC" w:cs="CordiaUPC"/>
          <w:sz w:val="26"/>
          <w:szCs w:val="26"/>
        </w:rPr>
      </w:pPr>
    </w:p>
    <w:p w14:paraId="1917DFE1" w14:textId="77777777" w:rsidR="00876C79" w:rsidRDefault="00876C79">
      <w:pPr>
        <w:spacing w:line="240" w:lineRule="auto"/>
        <w:rPr>
          <w:rFonts w:ascii="CordiaUPC" w:hAnsi="CordiaUPC" w:cs="CordiaUPC"/>
          <w:sz w:val="26"/>
          <w:szCs w:val="26"/>
        </w:rPr>
      </w:pPr>
      <w:r>
        <w:rPr>
          <w:rFonts w:ascii="CordiaUPC" w:hAnsi="CordiaUPC" w:cs="CordiaUPC"/>
          <w:sz w:val="26"/>
          <w:szCs w:val="26"/>
        </w:rPr>
        <w:br w:type="page"/>
      </w:r>
    </w:p>
    <w:tbl>
      <w:tblPr>
        <w:tblW w:w="9171" w:type="dxa"/>
        <w:tblInd w:w="459" w:type="dxa"/>
        <w:tblLayout w:type="fixed"/>
        <w:tblCellMar>
          <w:left w:w="79" w:type="dxa"/>
          <w:right w:w="79" w:type="dxa"/>
        </w:tblCellMar>
        <w:tblLook w:val="0000" w:firstRow="0" w:lastRow="0" w:firstColumn="0" w:lastColumn="0" w:noHBand="0" w:noVBand="0"/>
      </w:tblPr>
      <w:tblGrid>
        <w:gridCol w:w="4671"/>
        <w:gridCol w:w="990"/>
        <w:gridCol w:w="180"/>
        <w:gridCol w:w="990"/>
        <w:gridCol w:w="180"/>
        <w:gridCol w:w="990"/>
        <w:gridCol w:w="180"/>
        <w:gridCol w:w="990"/>
      </w:tblGrid>
      <w:tr w:rsidR="004D2519" w:rsidRPr="00417FEF" w14:paraId="6A8BC8ED" w14:textId="77777777" w:rsidTr="00EF764A">
        <w:trPr>
          <w:cantSplit/>
        </w:trPr>
        <w:tc>
          <w:tcPr>
            <w:tcW w:w="4671" w:type="dxa"/>
          </w:tcPr>
          <w:p w14:paraId="745C9E91" w14:textId="77777777" w:rsidR="004D2519" w:rsidRPr="00417FEF" w:rsidRDefault="004D2519" w:rsidP="004D2519">
            <w:pPr>
              <w:spacing w:line="240" w:lineRule="exact"/>
              <w:ind w:left="180" w:hanging="180"/>
              <w:rPr>
                <w:rFonts w:ascii="CordiaUPC" w:hAnsi="CordiaUPC" w:cs="CordiaUPC"/>
                <w:i/>
                <w:iCs/>
                <w:sz w:val="26"/>
                <w:szCs w:val="26"/>
                <w:cs/>
                <w:lang w:bidi="th-TH"/>
              </w:rPr>
            </w:pPr>
          </w:p>
        </w:tc>
        <w:tc>
          <w:tcPr>
            <w:tcW w:w="2160" w:type="dxa"/>
            <w:gridSpan w:val="3"/>
          </w:tcPr>
          <w:p w14:paraId="203C11BF" w14:textId="77777777" w:rsidR="004D2519" w:rsidRPr="00417FEF"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417FEF">
              <w:rPr>
                <w:rFonts w:ascii="CordiaUPC" w:hAnsi="CordiaUPC" w:cs="CordiaUPC" w:hint="cs"/>
                <w:b/>
                <w:bCs/>
                <w:sz w:val="26"/>
                <w:szCs w:val="26"/>
              </w:rPr>
              <w:t xml:space="preserve">Consolidated </w:t>
            </w:r>
          </w:p>
        </w:tc>
        <w:tc>
          <w:tcPr>
            <w:tcW w:w="180" w:type="dxa"/>
            <w:vAlign w:val="bottom"/>
          </w:tcPr>
          <w:p w14:paraId="3B81839C" w14:textId="77777777" w:rsidR="004D2519" w:rsidRPr="00417FEF" w:rsidRDefault="004D2519" w:rsidP="004D251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2A2CC7D" w14:textId="77777777" w:rsidR="004D2519" w:rsidRPr="00417FEF"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417FEF">
              <w:rPr>
                <w:rFonts w:ascii="CordiaUPC" w:hAnsi="CordiaUPC" w:cs="CordiaUPC" w:hint="cs"/>
                <w:b/>
                <w:bCs/>
                <w:sz w:val="26"/>
                <w:szCs w:val="26"/>
              </w:rPr>
              <w:t>Bank only</w:t>
            </w:r>
          </w:p>
        </w:tc>
      </w:tr>
      <w:tr w:rsidR="009D7334" w:rsidRPr="00417FEF" w14:paraId="4EFF2CF4" w14:textId="77777777" w:rsidTr="00EF764A">
        <w:trPr>
          <w:cantSplit/>
        </w:trPr>
        <w:tc>
          <w:tcPr>
            <w:tcW w:w="4671" w:type="dxa"/>
          </w:tcPr>
          <w:p w14:paraId="0FA80D22" w14:textId="77777777" w:rsidR="009D7334" w:rsidRPr="00417FEF" w:rsidRDefault="009D7334" w:rsidP="009D7334">
            <w:pPr>
              <w:spacing w:line="240" w:lineRule="exact"/>
              <w:ind w:left="180" w:hanging="180"/>
              <w:rPr>
                <w:rFonts w:ascii="CordiaUPC" w:hAnsi="CordiaUPC" w:cs="CordiaUPC"/>
                <w:b/>
                <w:bCs/>
                <w:i/>
                <w:iCs/>
                <w:sz w:val="26"/>
                <w:szCs w:val="26"/>
                <w:lang w:val="en-US"/>
              </w:rPr>
            </w:pPr>
            <w:r w:rsidRPr="00417FEF">
              <w:rPr>
                <w:rFonts w:ascii="CordiaUPC" w:hAnsi="CordiaUPC" w:cs="CordiaUPC"/>
                <w:b/>
                <w:bCs/>
                <w:i/>
                <w:iCs/>
                <w:sz w:val="26"/>
                <w:szCs w:val="26"/>
                <w:lang w:val="en-US"/>
              </w:rPr>
              <w:t>For the n</w:t>
            </w:r>
            <w:r w:rsidRPr="00417FEF">
              <w:rPr>
                <w:rFonts w:ascii="CordiaUPC" w:hAnsi="CordiaUPC" w:cs="CordiaUPC" w:hint="cs"/>
                <w:b/>
                <w:bCs/>
                <w:i/>
                <w:iCs/>
                <w:sz w:val="26"/>
                <w:szCs w:val="26"/>
                <w:lang w:val="en-US"/>
              </w:rPr>
              <w:t>ine</w:t>
            </w:r>
            <w:r w:rsidRPr="00417FEF">
              <w:rPr>
                <w:rFonts w:ascii="CordiaUPC" w:hAnsi="CordiaUPC" w:cs="CordiaUPC" w:hint="cs"/>
                <w:b/>
                <w:bCs/>
                <w:i/>
                <w:iCs/>
                <w:sz w:val="26"/>
                <w:szCs w:val="26"/>
                <w:cs/>
                <w:lang w:val="en-US" w:bidi="th-TH"/>
              </w:rPr>
              <w:t>-</w:t>
            </w:r>
            <w:r w:rsidRPr="00417FEF">
              <w:rPr>
                <w:rFonts w:ascii="CordiaUPC" w:hAnsi="CordiaUPC" w:cs="CordiaUPC" w:hint="cs"/>
                <w:b/>
                <w:bCs/>
                <w:i/>
                <w:iCs/>
                <w:sz w:val="26"/>
                <w:szCs w:val="26"/>
                <w:lang w:val="en-US"/>
              </w:rPr>
              <w:t>month period ended 30 September</w:t>
            </w:r>
          </w:p>
        </w:tc>
        <w:tc>
          <w:tcPr>
            <w:tcW w:w="990" w:type="dxa"/>
            <w:vAlign w:val="bottom"/>
          </w:tcPr>
          <w:p w14:paraId="3D0C8D72" w14:textId="47813096" w:rsidR="009D7334" w:rsidRPr="00417FEF" w:rsidRDefault="009D7334" w:rsidP="009D7334">
            <w:pPr>
              <w:pStyle w:val="acctfourfigures"/>
              <w:tabs>
                <w:tab w:val="clear" w:pos="765"/>
              </w:tabs>
              <w:spacing w:line="240" w:lineRule="exact"/>
              <w:ind w:left="-79" w:right="-79"/>
              <w:jc w:val="center"/>
              <w:rPr>
                <w:rFonts w:ascii="CordiaUPC" w:hAnsi="CordiaUPC" w:cs="CordiaUPC"/>
                <w:sz w:val="26"/>
                <w:szCs w:val="26"/>
              </w:rPr>
            </w:pPr>
            <w:r w:rsidRPr="00417FEF">
              <w:rPr>
                <w:rFonts w:ascii="CordiaUPC" w:hAnsi="CordiaUPC" w:cs="CordiaUPC" w:hint="cs"/>
                <w:sz w:val="26"/>
                <w:szCs w:val="26"/>
              </w:rPr>
              <w:t>202</w:t>
            </w:r>
            <w:r w:rsidRPr="00417FEF">
              <w:rPr>
                <w:rFonts w:ascii="CordiaUPC" w:hAnsi="CordiaUPC" w:cs="CordiaUPC"/>
                <w:sz w:val="26"/>
                <w:szCs w:val="26"/>
              </w:rPr>
              <w:t>3</w:t>
            </w:r>
          </w:p>
        </w:tc>
        <w:tc>
          <w:tcPr>
            <w:tcW w:w="180" w:type="dxa"/>
            <w:vAlign w:val="bottom"/>
          </w:tcPr>
          <w:p w14:paraId="259B1BD1" w14:textId="77777777" w:rsidR="009D7334" w:rsidRPr="00417FEF" w:rsidRDefault="009D7334" w:rsidP="009D733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A86ECC1" w14:textId="08D8B2FB" w:rsidR="009D7334" w:rsidRPr="00417FEF" w:rsidRDefault="009D7334" w:rsidP="009D7334">
            <w:pPr>
              <w:pStyle w:val="acctfourfigures"/>
              <w:tabs>
                <w:tab w:val="clear" w:pos="765"/>
              </w:tabs>
              <w:spacing w:line="240" w:lineRule="exact"/>
              <w:ind w:left="-79" w:right="-79"/>
              <w:jc w:val="center"/>
              <w:rPr>
                <w:rFonts w:ascii="CordiaUPC" w:hAnsi="CordiaUPC" w:cs="CordiaUPC"/>
                <w:sz w:val="26"/>
                <w:szCs w:val="26"/>
              </w:rPr>
            </w:pPr>
            <w:r w:rsidRPr="00417FEF">
              <w:rPr>
                <w:rFonts w:ascii="CordiaUPC" w:hAnsi="CordiaUPC" w:cs="CordiaUPC" w:hint="cs"/>
                <w:sz w:val="26"/>
                <w:szCs w:val="26"/>
              </w:rPr>
              <w:t>20</w:t>
            </w:r>
            <w:r w:rsidRPr="00417FEF">
              <w:rPr>
                <w:rFonts w:ascii="CordiaUPC" w:hAnsi="CordiaUPC" w:cs="CordiaUPC"/>
                <w:sz w:val="26"/>
                <w:szCs w:val="26"/>
              </w:rPr>
              <w:t>22</w:t>
            </w:r>
          </w:p>
        </w:tc>
        <w:tc>
          <w:tcPr>
            <w:tcW w:w="180" w:type="dxa"/>
            <w:vAlign w:val="bottom"/>
          </w:tcPr>
          <w:p w14:paraId="35357B0F" w14:textId="77777777" w:rsidR="009D7334" w:rsidRPr="00417FEF" w:rsidRDefault="009D7334" w:rsidP="009D733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FBECB35" w14:textId="2DBBAF83" w:rsidR="009D7334" w:rsidRPr="00417FEF" w:rsidRDefault="009D7334" w:rsidP="009D7334">
            <w:pPr>
              <w:pStyle w:val="acctfourfigures"/>
              <w:tabs>
                <w:tab w:val="clear" w:pos="765"/>
              </w:tabs>
              <w:spacing w:line="240" w:lineRule="exact"/>
              <w:ind w:left="-79" w:right="-79"/>
              <w:jc w:val="center"/>
              <w:rPr>
                <w:rFonts w:ascii="CordiaUPC" w:hAnsi="CordiaUPC" w:cs="CordiaUPC"/>
                <w:sz w:val="26"/>
                <w:szCs w:val="26"/>
              </w:rPr>
            </w:pPr>
            <w:r w:rsidRPr="00417FEF">
              <w:rPr>
                <w:rFonts w:ascii="CordiaUPC" w:hAnsi="CordiaUPC" w:cs="CordiaUPC" w:hint="cs"/>
                <w:sz w:val="26"/>
                <w:szCs w:val="26"/>
              </w:rPr>
              <w:t>202</w:t>
            </w:r>
            <w:r w:rsidRPr="00417FEF">
              <w:rPr>
                <w:rFonts w:ascii="CordiaUPC" w:hAnsi="CordiaUPC" w:cs="CordiaUPC"/>
                <w:sz w:val="26"/>
                <w:szCs w:val="26"/>
              </w:rPr>
              <w:t>3</w:t>
            </w:r>
          </w:p>
        </w:tc>
        <w:tc>
          <w:tcPr>
            <w:tcW w:w="180" w:type="dxa"/>
            <w:vAlign w:val="bottom"/>
          </w:tcPr>
          <w:p w14:paraId="3586AB83" w14:textId="77777777" w:rsidR="009D7334" w:rsidRPr="00417FEF" w:rsidRDefault="009D7334" w:rsidP="009D733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A6E92B7" w14:textId="4DAAD273" w:rsidR="009D7334" w:rsidRPr="00417FEF" w:rsidRDefault="009D7334" w:rsidP="009D7334">
            <w:pPr>
              <w:pStyle w:val="acctfourfigures"/>
              <w:tabs>
                <w:tab w:val="clear" w:pos="765"/>
              </w:tabs>
              <w:spacing w:line="240" w:lineRule="exact"/>
              <w:ind w:left="-79" w:right="-79"/>
              <w:jc w:val="center"/>
              <w:rPr>
                <w:rFonts w:ascii="CordiaUPC" w:hAnsi="CordiaUPC" w:cs="CordiaUPC"/>
                <w:sz w:val="26"/>
                <w:szCs w:val="26"/>
              </w:rPr>
            </w:pPr>
            <w:r w:rsidRPr="00417FEF">
              <w:rPr>
                <w:rFonts w:ascii="CordiaUPC" w:hAnsi="CordiaUPC" w:cs="CordiaUPC" w:hint="cs"/>
                <w:sz w:val="26"/>
                <w:szCs w:val="26"/>
              </w:rPr>
              <w:t>20</w:t>
            </w:r>
            <w:r w:rsidRPr="00417FEF">
              <w:rPr>
                <w:rFonts w:ascii="CordiaUPC" w:hAnsi="CordiaUPC" w:cs="CordiaUPC"/>
                <w:sz w:val="26"/>
                <w:szCs w:val="26"/>
              </w:rPr>
              <w:t>22</w:t>
            </w:r>
          </w:p>
        </w:tc>
      </w:tr>
      <w:tr w:rsidR="004D2519" w:rsidRPr="00417FEF" w14:paraId="4ECBFD7F" w14:textId="77777777" w:rsidTr="00EF764A">
        <w:trPr>
          <w:cantSplit/>
        </w:trPr>
        <w:tc>
          <w:tcPr>
            <w:tcW w:w="4671" w:type="dxa"/>
          </w:tcPr>
          <w:p w14:paraId="2E6C6881" w14:textId="77777777" w:rsidR="004D2519" w:rsidRPr="00417FEF" w:rsidRDefault="004D2519" w:rsidP="004D2519">
            <w:pPr>
              <w:spacing w:line="240" w:lineRule="exact"/>
              <w:ind w:left="180" w:hanging="180"/>
              <w:rPr>
                <w:rFonts w:ascii="CordiaUPC" w:hAnsi="CordiaUPC" w:cs="CordiaUPC"/>
                <w:sz w:val="26"/>
                <w:szCs w:val="26"/>
                <w:cs/>
                <w:lang w:bidi="th-TH"/>
              </w:rPr>
            </w:pPr>
          </w:p>
        </w:tc>
        <w:tc>
          <w:tcPr>
            <w:tcW w:w="4500" w:type="dxa"/>
            <w:gridSpan w:val="7"/>
          </w:tcPr>
          <w:p w14:paraId="0FF1EADE" w14:textId="77777777" w:rsidR="004D2519" w:rsidRPr="00417FEF" w:rsidRDefault="004D2519" w:rsidP="004D2519">
            <w:pPr>
              <w:pStyle w:val="acctfourfigures"/>
              <w:tabs>
                <w:tab w:val="clear" w:pos="765"/>
              </w:tabs>
              <w:spacing w:line="240" w:lineRule="exact"/>
              <w:ind w:left="-79" w:right="-79"/>
              <w:jc w:val="center"/>
              <w:rPr>
                <w:rFonts w:ascii="CordiaUPC" w:hAnsi="CordiaUPC" w:cs="CordiaUPC"/>
                <w:i/>
                <w:iCs/>
                <w:sz w:val="26"/>
                <w:szCs w:val="26"/>
              </w:rPr>
            </w:pPr>
          </w:p>
        </w:tc>
      </w:tr>
      <w:tr w:rsidR="004B2548" w:rsidRPr="00417FEF" w14:paraId="6AE7A3DB" w14:textId="77777777" w:rsidTr="00EF764A">
        <w:trPr>
          <w:cantSplit/>
        </w:trPr>
        <w:tc>
          <w:tcPr>
            <w:tcW w:w="4671" w:type="dxa"/>
          </w:tcPr>
          <w:p w14:paraId="71AF3237" w14:textId="4342A228" w:rsidR="004B2548" w:rsidRPr="00417FEF" w:rsidRDefault="004B2548" w:rsidP="004B2548">
            <w:pPr>
              <w:spacing w:line="240" w:lineRule="exact"/>
              <w:ind w:left="191" w:right="-108" w:hanging="191"/>
              <w:rPr>
                <w:rFonts w:ascii="CordiaUPC" w:eastAsia="Times New Roman" w:hAnsi="CordiaUPC" w:cs="CordiaUPC"/>
                <w:color w:val="000000"/>
                <w:sz w:val="26"/>
                <w:szCs w:val="26"/>
                <w:lang w:val="en-US" w:bidi="th-TH"/>
              </w:rPr>
            </w:pPr>
            <w:r w:rsidRPr="00417FEF">
              <w:rPr>
                <w:rFonts w:ascii="CordiaUPC" w:eastAsia="Times New Roman" w:hAnsi="CordiaUPC" w:cs="CordiaUPC" w:hint="cs"/>
                <w:color w:val="000000"/>
                <w:sz w:val="26"/>
                <w:szCs w:val="26"/>
                <w:lang w:val="en-US" w:bidi="th-TH"/>
              </w:rPr>
              <w:t>Profit for the period attributable to</w:t>
            </w:r>
          </w:p>
          <w:p w14:paraId="6BE62D14" w14:textId="69266269" w:rsidR="004B2548" w:rsidRPr="00417FEF" w:rsidRDefault="004B2548" w:rsidP="004B2548">
            <w:pPr>
              <w:spacing w:line="240" w:lineRule="exact"/>
              <w:ind w:left="191" w:hanging="191"/>
              <w:rPr>
                <w:rFonts w:ascii="CordiaUPC" w:hAnsi="CordiaUPC" w:cs="CordiaUPC"/>
                <w:color w:val="000000"/>
                <w:sz w:val="26"/>
                <w:szCs w:val="26"/>
                <w:lang w:val="en-US" w:bidi="th-TH"/>
              </w:rPr>
            </w:pPr>
            <w:r w:rsidRPr="00417FEF">
              <w:rPr>
                <w:rFonts w:ascii="CordiaUPC" w:eastAsia="Times New Roman" w:hAnsi="CordiaUPC" w:cs="CordiaUPC" w:hint="cs"/>
                <w:color w:val="000000"/>
                <w:sz w:val="26"/>
                <w:szCs w:val="26"/>
                <w:lang w:val="en-US" w:bidi="th-TH"/>
              </w:rPr>
              <w:t xml:space="preserve">   equity holders of the Bank </w:t>
            </w:r>
            <w:r w:rsidRPr="00417FEF">
              <w:rPr>
                <w:rFonts w:ascii="CordiaUPC" w:eastAsia="Times New Roman" w:hAnsi="CordiaUPC" w:cs="CordiaUPC" w:hint="cs"/>
                <w:i/>
                <w:iCs/>
                <w:color w:val="000000"/>
                <w:sz w:val="26"/>
                <w:szCs w:val="26"/>
                <w:lang w:val="en-US" w:bidi="th-TH"/>
              </w:rPr>
              <w:t>(in million Baht)</w:t>
            </w:r>
          </w:p>
        </w:tc>
        <w:tc>
          <w:tcPr>
            <w:tcW w:w="990" w:type="dxa"/>
            <w:tcBorders>
              <w:bottom w:val="double" w:sz="4" w:space="0" w:color="auto"/>
            </w:tcBorders>
            <w:vAlign w:val="bottom"/>
          </w:tcPr>
          <w:p w14:paraId="785C3759" w14:textId="2047970B"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13,596</w:t>
            </w:r>
          </w:p>
        </w:tc>
        <w:tc>
          <w:tcPr>
            <w:tcW w:w="180" w:type="dxa"/>
            <w:vAlign w:val="bottom"/>
          </w:tcPr>
          <w:p w14:paraId="04C4556F" w14:textId="77777777" w:rsidR="004B2548" w:rsidRPr="00417FEF" w:rsidRDefault="004B2548" w:rsidP="004B2548">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bottom w:val="double" w:sz="4" w:space="0" w:color="auto"/>
            </w:tcBorders>
            <w:vAlign w:val="bottom"/>
          </w:tcPr>
          <w:p w14:paraId="7B0E3FCA" w14:textId="29D0D39B"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10,348</w:t>
            </w:r>
          </w:p>
        </w:tc>
        <w:tc>
          <w:tcPr>
            <w:tcW w:w="180" w:type="dxa"/>
            <w:vAlign w:val="bottom"/>
          </w:tcPr>
          <w:p w14:paraId="6CB2189F" w14:textId="77777777" w:rsidR="004B2548" w:rsidRPr="00417FEF"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double" w:sz="4" w:space="0" w:color="auto"/>
            </w:tcBorders>
            <w:vAlign w:val="bottom"/>
          </w:tcPr>
          <w:p w14:paraId="07678FDD" w14:textId="696B12B5"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13,609</w:t>
            </w:r>
          </w:p>
        </w:tc>
        <w:tc>
          <w:tcPr>
            <w:tcW w:w="180" w:type="dxa"/>
            <w:vAlign w:val="bottom"/>
          </w:tcPr>
          <w:p w14:paraId="2B06CDC1" w14:textId="77777777" w:rsidR="004B2548" w:rsidRPr="00417FEF"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double" w:sz="4" w:space="0" w:color="auto"/>
            </w:tcBorders>
            <w:vAlign w:val="bottom"/>
          </w:tcPr>
          <w:p w14:paraId="3F102EFE" w14:textId="3348669A"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10,326</w:t>
            </w:r>
          </w:p>
        </w:tc>
      </w:tr>
      <w:tr w:rsidR="004B2548" w:rsidRPr="00417FEF" w14:paraId="06E1BFEA" w14:textId="77777777" w:rsidTr="00EF764A">
        <w:trPr>
          <w:cantSplit/>
        </w:trPr>
        <w:tc>
          <w:tcPr>
            <w:tcW w:w="4671" w:type="dxa"/>
          </w:tcPr>
          <w:p w14:paraId="3ACFF2F0" w14:textId="77777777" w:rsidR="004B2548" w:rsidRPr="00417FEF" w:rsidRDefault="004B2548" w:rsidP="004B2548">
            <w:pPr>
              <w:spacing w:line="240" w:lineRule="exact"/>
              <w:ind w:left="191" w:right="-108" w:hanging="191"/>
              <w:rPr>
                <w:rFonts w:ascii="CordiaUPC" w:eastAsia="Times New Roman" w:hAnsi="CordiaUPC" w:cs="CordiaUPC"/>
                <w:color w:val="000000"/>
                <w:sz w:val="26"/>
                <w:szCs w:val="26"/>
                <w:lang w:val="en-US" w:bidi="th-TH"/>
              </w:rPr>
            </w:pPr>
            <w:r w:rsidRPr="00417FEF">
              <w:rPr>
                <w:rFonts w:ascii="CordiaUPC" w:eastAsia="Times New Roman" w:hAnsi="CordiaUPC" w:cs="CordiaUPC" w:hint="cs"/>
                <w:sz w:val="26"/>
                <w:szCs w:val="26"/>
                <w:lang w:bidi="th-TH"/>
              </w:rPr>
              <w:t>Weighted average n</w:t>
            </w:r>
            <w:r w:rsidRPr="00417FEF">
              <w:rPr>
                <w:rFonts w:ascii="CordiaUPC" w:eastAsia="Times New Roman" w:hAnsi="CordiaUPC" w:cs="CordiaUPC" w:hint="cs"/>
                <w:color w:val="000000"/>
                <w:sz w:val="26"/>
                <w:szCs w:val="26"/>
                <w:lang w:val="en-US" w:bidi="th-TH"/>
              </w:rPr>
              <w:t xml:space="preserve">umber of ordinary </w:t>
            </w:r>
            <w:proofErr w:type="gramStart"/>
            <w:r w:rsidRPr="00417FEF">
              <w:rPr>
                <w:rFonts w:ascii="CordiaUPC" w:eastAsia="Times New Roman" w:hAnsi="CordiaUPC" w:cs="CordiaUPC" w:hint="cs"/>
                <w:color w:val="000000"/>
                <w:sz w:val="26"/>
                <w:szCs w:val="26"/>
                <w:lang w:val="en-US" w:bidi="th-TH"/>
              </w:rPr>
              <w:t>shares</w:t>
            </w:r>
            <w:proofErr w:type="gramEnd"/>
            <w:r w:rsidRPr="00417FEF">
              <w:rPr>
                <w:rFonts w:ascii="CordiaUPC" w:eastAsia="Times New Roman" w:hAnsi="CordiaUPC" w:cs="CordiaUPC" w:hint="cs"/>
                <w:color w:val="000000"/>
                <w:sz w:val="26"/>
                <w:szCs w:val="26"/>
                <w:lang w:val="en-US" w:bidi="th-TH"/>
              </w:rPr>
              <w:t xml:space="preserve"> </w:t>
            </w:r>
          </w:p>
          <w:p w14:paraId="574A5B2D" w14:textId="56A7B0B0" w:rsidR="004B2548" w:rsidRPr="00417FEF" w:rsidRDefault="004B2548" w:rsidP="004B2548">
            <w:pPr>
              <w:spacing w:line="240" w:lineRule="exact"/>
              <w:ind w:left="191" w:right="-108" w:hanging="191"/>
              <w:rPr>
                <w:rFonts w:ascii="CordiaUPC" w:hAnsi="CordiaUPC" w:cs="CordiaUPC"/>
                <w:i/>
                <w:iCs/>
                <w:color w:val="000000"/>
                <w:sz w:val="26"/>
                <w:szCs w:val="26"/>
                <w:lang w:val="en-US" w:bidi="th-TH"/>
              </w:rPr>
            </w:pPr>
            <w:r w:rsidRPr="00417FEF">
              <w:rPr>
                <w:rFonts w:ascii="CordiaUPC" w:eastAsia="Times New Roman" w:hAnsi="CordiaUPC" w:cs="CordiaUPC" w:hint="cs"/>
                <w:i/>
                <w:iCs/>
                <w:color w:val="000000"/>
                <w:sz w:val="26"/>
                <w:szCs w:val="26"/>
                <w:lang w:val="en-US" w:bidi="th-TH"/>
              </w:rPr>
              <w:t xml:space="preserve">   </w:t>
            </w:r>
            <w:r w:rsidRPr="00417FEF">
              <w:rPr>
                <w:rFonts w:ascii="CordiaUPC" w:eastAsia="Times New Roman" w:hAnsi="CordiaUPC" w:cs="CordiaUPC" w:hint="cs"/>
                <w:color w:val="000000"/>
                <w:sz w:val="26"/>
                <w:szCs w:val="26"/>
                <w:lang w:val="en-US" w:bidi="th-TH"/>
              </w:rPr>
              <w:t>outstanding</w:t>
            </w:r>
            <w:r w:rsidRPr="00417FEF">
              <w:rPr>
                <w:rFonts w:ascii="CordiaUPC" w:eastAsia="Times New Roman" w:hAnsi="CordiaUPC" w:cs="CordiaUPC" w:hint="cs"/>
                <w:i/>
                <w:iCs/>
                <w:color w:val="000000"/>
                <w:sz w:val="26"/>
                <w:szCs w:val="26"/>
                <w:lang w:val="en-US" w:bidi="th-TH"/>
              </w:rPr>
              <w:t xml:space="preserve"> (in million shares)</w:t>
            </w:r>
          </w:p>
        </w:tc>
        <w:tc>
          <w:tcPr>
            <w:tcW w:w="990" w:type="dxa"/>
            <w:tcBorders>
              <w:top w:val="single" w:sz="4" w:space="0" w:color="auto"/>
            </w:tcBorders>
            <w:vAlign w:val="bottom"/>
          </w:tcPr>
          <w:p w14:paraId="5A98AE4E" w14:textId="27DF23B1"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96,8</w:t>
            </w:r>
            <w:r w:rsidR="00EF1A50">
              <w:rPr>
                <w:rFonts w:ascii="CordiaUPC" w:hAnsi="CordiaUPC" w:cs="CordiaUPC"/>
                <w:sz w:val="26"/>
                <w:szCs w:val="26"/>
                <w:lang w:val="en-US" w:eastAsia="en-GB" w:bidi="th-TH"/>
              </w:rPr>
              <w:t>04</w:t>
            </w:r>
          </w:p>
        </w:tc>
        <w:tc>
          <w:tcPr>
            <w:tcW w:w="180" w:type="dxa"/>
            <w:vAlign w:val="bottom"/>
          </w:tcPr>
          <w:p w14:paraId="2E63C1D3" w14:textId="77777777" w:rsidR="004B2548" w:rsidRPr="00417FEF" w:rsidRDefault="004B2548" w:rsidP="004B2548">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top w:val="single" w:sz="4" w:space="0" w:color="auto"/>
            </w:tcBorders>
            <w:vAlign w:val="bottom"/>
          </w:tcPr>
          <w:p w14:paraId="440F8D2D" w14:textId="3FFF312F"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96,628</w:t>
            </w:r>
          </w:p>
        </w:tc>
        <w:tc>
          <w:tcPr>
            <w:tcW w:w="180" w:type="dxa"/>
            <w:vAlign w:val="bottom"/>
          </w:tcPr>
          <w:p w14:paraId="23A7C2CD" w14:textId="77777777" w:rsidR="004B2548" w:rsidRPr="00417FEF"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tcBorders>
            <w:vAlign w:val="bottom"/>
          </w:tcPr>
          <w:p w14:paraId="75E908F0" w14:textId="4BB9AA55"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96,804</w:t>
            </w:r>
          </w:p>
        </w:tc>
        <w:tc>
          <w:tcPr>
            <w:tcW w:w="180" w:type="dxa"/>
            <w:vAlign w:val="bottom"/>
          </w:tcPr>
          <w:p w14:paraId="0808D08F" w14:textId="77777777" w:rsidR="004B2548" w:rsidRPr="00417FEF"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tcBorders>
            <w:vAlign w:val="bottom"/>
          </w:tcPr>
          <w:p w14:paraId="5535AAAE" w14:textId="19DA6A3E"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96,628</w:t>
            </w:r>
          </w:p>
        </w:tc>
      </w:tr>
      <w:tr w:rsidR="004B2548" w:rsidRPr="005B2349" w14:paraId="460A8D32" w14:textId="77777777" w:rsidTr="00EF764A">
        <w:trPr>
          <w:cantSplit/>
        </w:trPr>
        <w:tc>
          <w:tcPr>
            <w:tcW w:w="4671" w:type="dxa"/>
          </w:tcPr>
          <w:p w14:paraId="719647AB" w14:textId="77777777" w:rsidR="004B2548" w:rsidRPr="00417FEF" w:rsidRDefault="004B2548" w:rsidP="004B2548">
            <w:pPr>
              <w:spacing w:line="240" w:lineRule="exact"/>
              <w:ind w:left="191" w:hanging="191"/>
              <w:rPr>
                <w:rFonts w:ascii="CordiaUPC" w:eastAsia="Times New Roman" w:hAnsi="CordiaUPC" w:cs="CordiaUPC"/>
                <w:sz w:val="26"/>
                <w:szCs w:val="26"/>
                <w:lang w:val="en-US" w:bidi="th-TH"/>
              </w:rPr>
            </w:pPr>
            <w:r w:rsidRPr="00417FEF">
              <w:rPr>
                <w:rFonts w:ascii="CordiaUPC" w:eastAsia="Times New Roman" w:hAnsi="CordiaUPC" w:cs="CordiaUPC" w:hint="cs"/>
                <w:sz w:val="26"/>
                <w:szCs w:val="26"/>
              </w:rPr>
              <w:t>Effect of dilutive potential ordinary shares from</w:t>
            </w:r>
            <w:r w:rsidRPr="00417FEF">
              <w:rPr>
                <w:rFonts w:ascii="CordiaUPC" w:eastAsia="Times New Roman" w:hAnsi="CordiaUPC" w:cs="CordiaUPC"/>
                <w:sz w:val="26"/>
                <w:szCs w:val="26"/>
              </w:rPr>
              <w:br/>
            </w:r>
            <w:r w:rsidRPr="00417FEF">
              <w:rPr>
                <w:rFonts w:ascii="CordiaUPC" w:eastAsia="Times New Roman" w:hAnsi="CordiaUPC" w:cs="CordiaUPC" w:hint="cs"/>
                <w:sz w:val="26"/>
                <w:szCs w:val="26"/>
              </w:rPr>
              <w:t>T</w:t>
            </w:r>
            <w:r w:rsidRPr="00417FEF">
              <w:rPr>
                <w:rFonts w:ascii="CordiaUPC" w:eastAsia="Times New Roman" w:hAnsi="CordiaUPC" w:cs="CordiaUPC"/>
                <w:sz w:val="26"/>
                <w:szCs w:val="26"/>
              </w:rPr>
              <w:t>T</w:t>
            </w:r>
            <w:r w:rsidRPr="00417FEF">
              <w:rPr>
                <w:rFonts w:ascii="CordiaUPC" w:eastAsia="Times New Roman" w:hAnsi="CordiaUPC" w:cs="CordiaUPC" w:hint="cs"/>
                <w:sz w:val="26"/>
                <w:szCs w:val="26"/>
              </w:rPr>
              <w:t xml:space="preserve">B </w:t>
            </w:r>
            <w:r w:rsidRPr="00417FEF">
              <w:rPr>
                <w:rFonts w:ascii="CordiaUPC" w:eastAsia="Times New Roman" w:hAnsi="CordiaUPC" w:cs="CordiaUPC" w:hint="cs"/>
                <w:sz w:val="26"/>
                <w:szCs w:val="26"/>
                <w:lang w:val="en-US" w:bidi="th-TH"/>
              </w:rPr>
              <w:t>TSRP 20</w:t>
            </w:r>
            <w:r w:rsidRPr="00417FEF">
              <w:rPr>
                <w:rFonts w:ascii="CordiaUPC" w:eastAsia="Times New Roman" w:hAnsi="CordiaUPC" w:cs="CordiaUPC"/>
                <w:sz w:val="26"/>
                <w:szCs w:val="26"/>
                <w:lang w:val="en-US" w:bidi="th-TH"/>
              </w:rPr>
              <w:t xml:space="preserve">19, </w:t>
            </w:r>
            <w:r w:rsidRPr="00417FEF">
              <w:rPr>
                <w:rFonts w:ascii="CordiaUPC" w:eastAsia="Times New Roman" w:hAnsi="CordiaUPC" w:cs="CordiaUPC" w:hint="cs"/>
                <w:sz w:val="26"/>
                <w:szCs w:val="26"/>
              </w:rPr>
              <w:t>T</w:t>
            </w:r>
            <w:r w:rsidRPr="00417FEF">
              <w:rPr>
                <w:rFonts w:ascii="CordiaUPC" w:eastAsia="Times New Roman" w:hAnsi="CordiaUPC" w:cs="CordiaUPC"/>
                <w:sz w:val="26"/>
                <w:szCs w:val="26"/>
              </w:rPr>
              <w:t>T</w:t>
            </w:r>
            <w:r w:rsidRPr="00417FEF">
              <w:rPr>
                <w:rFonts w:ascii="CordiaUPC" w:eastAsia="Times New Roman" w:hAnsi="CordiaUPC" w:cs="CordiaUPC" w:hint="cs"/>
                <w:sz w:val="26"/>
                <w:szCs w:val="26"/>
              </w:rPr>
              <w:t xml:space="preserve">B </w:t>
            </w:r>
            <w:r w:rsidRPr="00417FEF">
              <w:rPr>
                <w:rFonts w:ascii="CordiaUPC" w:eastAsia="Times New Roman" w:hAnsi="CordiaUPC" w:cs="CordiaUPC" w:hint="cs"/>
                <w:sz w:val="26"/>
                <w:szCs w:val="26"/>
                <w:lang w:val="en-US" w:bidi="th-TH"/>
              </w:rPr>
              <w:t>TSRP 202</w:t>
            </w:r>
            <w:r w:rsidRPr="00417FEF">
              <w:rPr>
                <w:rFonts w:ascii="CordiaUPC" w:eastAsia="Times New Roman" w:hAnsi="CordiaUPC" w:cs="CordiaUPC"/>
                <w:sz w:val="26"/>
                <w:szCs w:val="26"/>
                <w:lang w:val="en-US" w:bidi="th-TH"/>
              </w:rPr>
              <w:t xml:space="preserve">1 and </w:t>
            </w:r>
            <w:bookmarkStart w:id="29" w:name="_Hlk115292089"/>
            <w:r w:rsidRPr="00417FEF">
              <w:rPr>
                <w:rFonts w:ascii="CordiaUPC" w:eastAsia="Times New Roman" w:hAnsi="CordiaUPC" w:cs="CordiaUPC"/>
                <w:sz w:val="26"/>
                <w:szCs w:val="26"/>
                <w:lang w:val="en-US" w:bidi="th-TH"/>
              </w:rPr>
              <w:t>TTB-W1</w:t>
            </w:r>
            <w:bookmarkEnd w:id="29"/>
          </w:p>
          <w:p w14:paraId="1D8C1A4C" w14:textId="2D486807" w:rsidR="004B2548" w:rsidRPr="00417FEF" w:rsidRDefault="004B2548" w:rsidP="004B2548">
            <w:pPr>
              <w:spacing w:line="240" w:lineRule="exact"/>
              <w:ind w:left="398" w:right="-108" w:hanging="191"/>
              <w:rPr>
                <w:rFonts w:ascii="CordiaUPC" w:hAnsi="CordiaUPC" w:cs="CordiaUPC"/>
                <w:color w:val="000000"/>
                <w:sz w:val="26"/>
                <w:szCs w:val="26"/>
                <w:lang w:val="en-US" w:bidi="th-TH"/>
              </w:rPr>
            </w:pPr>
            <w:r w:rsidRPr="00417FEF">
              <w:rPr>
                <w:rFonts w:ascii="CordiaUPC" w:eastAsia="Times New Roman" w:hAnsi="CordiaUPC" w:cs="CordiaUPC"/>
                <w:sz w:val="26"/>
                <w:szCs w:val="26"/>
                <w:lang w:val="en-US" w:bidi="th-TH"/>
              </w:rPr>
              <w:t xml:space="preserve">Warrants </w:t>
            </w:r>
            <w:r w:rsidRPr="00417FEF">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22D9A87B" w14:textId="6D2A6CE4"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451</w:t>
            </w:r>
          </w:p>
        </w:tc>
        <w:tc>
          <w:tcPr>
            <w:tcW w:w="180" w:type="dxa"/>
            <w:vAlign w:val="bottom"/>
          </w:tcPr>
          <w:p w14:paraId="13214C7B" w14:textId="77777777" w:rsidR="004B2548" w:rsidRPr="00417FEF" w:rsidRDefault="004B2548" w:rsidP="004B2548">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bottom w:val="single" w:sz="4" w:space="0" w:color="auto"/>
            </w:tcBorders>
            <w:vAlign w:val="bottom"/>
          </w:tcPr>
          <w:p w14:paraId="7F7FBD55" w14:textId="1A4DB55F"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736</w:t>
            </w:r>
          </w:p>
        </w:tc>
        <w:tc>
          <w:tcPr>
            <w:tcW w:w="180" w:type="dxa"/>
            <w:vAlign w:val="bottom"/>
          </w:tcPr>
          <w:p w14:paraId="628F5DFD" w14:textId="77777777" w:rsidR="004B2548" w:rsidRPr="00417FEF"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single" w:sz="4" w:space="0" w:color="auto"/>
            </w:tcBorders>
            <w:vAlign w:val="bottom"/>
          </w:tcPr>
          <w:p w14:paraId="31159358" w14:textId="2CC84D08" w:rsidR="004B2548" w:rsidRPr="00417FEF"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451</w:t>
            </w:r>
          </w:p>
        </w:tc>
        <w:tc>
          <w:tcPr>
            <w:tcW w:w="180" w:type="dxa"/>
            <w:vAlign w:val="bottom"/>
          </w:tcPr>
          <w:p w14:paraId="23C2680B" w14:textId="77777777" w:rsidR="004B2548" w:rsidRPr="00417FEF"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single" w:sz="4" w:space="0" w:color="auto"/>
            </w:tcBorders>
            <w:vAlign w:val="bottom"/>
          </w:tcPr>
          <w:p w14:paraId="741E3600" w14:textId="5A65FBAF" w:rsidR="004B2548" w:rsidRPr="005B2349"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417FEF">
              <w:rPr>
                <w:rFonts w:ascii="CordiaUPC" w:hAnsi="CordiaUPC" w:cs="CordiaUPC"/>
                <w:sz w:val="26"/>
                <w:szCs w:val="26"/>
                <w:lang w:val="en-US" w:eastAsia="en-GB" w:bidi="th-TH"/>
              </w:rPr>
              <w:t>736</w:t>
            </w:r>
          </w:p>
        </w:tc>
      </w:tr>
      <w:tr w:rsidR="004B2548" w:rsidRPr="005B2349" w14:paraId="32F8670E" w14:textId="77777777" w:rsidTr="00EF764A">
        <w:trPr>
          <w:cantSplit/>
        </w:trPr>
        <w:tc>
          <w:tcPr>
            <w:tcW w:w="4671" w:type="dxa"/>
          </w:tcPr>
          <w:p w14:paraId="1DD77FEC" w14:textId="18C2C4BA" w:rsidR="004B2548" w:rsidRPr="005B2349" w:rsidRDefault="004B2548" w:rsidP="004B2548">
            <w:pPr>
              <w:spacing w:line="240" w:lineRule="exact"/>
              <w:ind w:left="191" w:right="-108" w:hanging="191"/>
              <w:rPr>
                <w:rFonts w:ascii="CordiaUPC"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Weighted average number of diluted ordinary shares outstanding </w:t>
            </w:r>
            <w:r w:rsidRPr="00CA7404">
              <w:rPr>
                <w:rFonts w:ascii="CordiaUPC" w:eastAsia="Times New Roman" w:hAnsi="CordiaUPC" w:cs="CordiaUPC" w:hint="cs"/>
                <w:i/>
                <w:iCs/>
                <w:color w:val="000000"/>
                <w:sz w:val="26"/>
                <w:szCs w:val="26"/>
                <w:lang w:val="en-US" w:bidi="th-TH"/>
              </w:rPr>
              <w:t>(in million shares)</w:t>
            </w:r>
          </w:p>
        </w:tc>
        <w:tc>
          <w:tcPr>
            <w:tcW w:w="990" w:type="dxa"/>
            <w:tcBorders>
              <w:top w:val="single" w:sz="4" w:space="0" w:color="auto"/>
              <w:bottom w:val="double" w:sz="4" w:space="0" w:color="auto"/>
            </w:tcBorders>
            <w:vAlign w:val="bottom"/>
          </w:tcPr>
          <w:p w14:paraId="6F534285" w14:textId="58E8E475" w:rsidR="004B2548" w:rsidRPr="005B2349"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97,</w:t>
            </w:r>
            <w:r w:rsidR="00EF1A50">
              <w:rPr>
                <w:rFonts w:ascii="CordiaUPC" w:hAnsi="CordiaUPC" w:cs="CordiaUPC"/>
                <w:sz w:val="26"/>
                <w:szCs w:val="26"/>
                <w:lang w:val="en-US" w:eastAsia="en-GB" w:bidi="th-TH"/>
              </w:rPr>
              <w:t>255</w:t>
            </w:r>
          </w:p>
        </w:tc>
        <w:tc>
          <w:tcPr>
            <w:tcW w:w="180" w:type="dxa"/>
            <w:vAlign w:val="bottom"/>
          </w:tcPr>
          <w:p w14:paraId="682BD496" w14:textId="77777777" w:rsidR="004B2548" w:rsidRPr="005B2349" w:rsidRDefault="004B2548" w:rsidP="004B2548">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74876A76" w14:textId="0835BC41" w:rsidR="004B2548" w:rsidRPr="005B2349"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97,364</w:t>
            </w:r>
          </w:p>
        </w:tc>
        <w:tc>
          <w:tcPr>
            <w:tcW w:w="180" w:type="dxa"/>
            <w:vAlign w:val="bottom"/>
          </w:tcPr>
          <w:p w14:paraId="0A0C2742" w14:textId="77777777" w:rsidR="004B2548" w:rsidRPr="005B2349"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F4AC228" w14:textId="1B3FF0B1" w:rsidR="004B2548" w:rsidRPr="005B2349"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97,255</w:t>
            </w:r>
          </w:p>
        </w:tc>
        <w:tc>
          <w:tcPr>
            <w:tcW w:w="180" w:type="dxa"/>
            <w:vAlign w:val="bottom"/>
          </w:tcPr>
          <w:p w14:paraId="42072E54" w14:textId="77777777" w:rsidR="004B2548" w:rsidRPr="005B2349" w:rsidRDefault="004B2548" w:rsidP="004B2548">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28893664" w14:textId="52AEFE12" w:rsidR="004B2548" w:rsidRPr="005B2349" w:rsidRDefault="004B2548" w:rsidP="004B2548">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97,364</w:t>
            </w:r>
          </w:p>
        </w:tc>
      </w:tr>
      <w:tr w:rsidR="004B2548" w:rsidRPr="005B2349" w14:paraId="47ABFD86" w14:textId="77777777" w:rsidTr="00EF764A">
        <w:trPr>
          <w:cantSplit/>
        </w:trPr>
        <w:tc>
          <w:tcPr>
            <w:tcW w:w="4671" w:type="dxa"/>
          </w:tcPr>
          <w:p w14:paraId="7E965DEC" w14:textId="77777777" w:rsidR="004B2548" w:rsidRPr="005B2349" w:rsidRDefault="004B2548" w:rsidP="004B2548">
            <w:pPr>
              <w:spacing w:line="240" w:lineRule="exact"/>
              <w:ind w:left="191" w:right="-108" w:hanging="191"/>
              <w:rPr>
                <w:rFonts w:ascii="CordiaUPC" w:hAnsi="CordiaUPC" w:cs="CordiaUPC"/>
                <w:color w:val="000000"/>
                <w:sz w:val="26"/>
                <w:szCs w:val="26"/>
                <w:lang w:val="en-US" w:bidi="th-TH"/>
              </w:rPr>
            </w:pPr>
          </w:p>
        </w:tc>
        <w:tc>
          <w:tcPr>
            <w:tcW w:w="990" w:type="dxa"/>
            <w:tcBorders>
              <w:top w:val="double" w:sz="4" w:space="0" w:color="auto"/>
            </w:tcBorders>
            <w:vAlign w:val="bottom"/>
          </w:tcPr>
          <w:p w14:paraId="699E1EC4" w14:textId="77777777"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720F451A" w14:textId="77777777" w:rsidR="004B2548" w:rsidRPr="005B2349" w:rsidRDefault="004B2548" w:rsidP="004B2548">
            <w:pPr>
              <w:pStyle w:val="acctfourfigures"/>
              <w:tabs>
                <w:tab w:val="clear" w:pos="765"/>
                <w:tab w:val="decimal" w:pos="1901"/>
              </w:tabs>
              <w:spacing w:line="240" w:lineRule="exact"/>
              <w:ind w:right="11"/>
              <w:rPr>
                <w:rFonts w:ascii="CordiaUPC" w:hAnsi="CordiaUPC" w:cs="CordiaUPC"/>
                <w:b/>
                <w:bCs/>
                <w:sz w:val="26"/>
                <w:szCs w:val="26"/>
              </w:rPr>
            </w:pPr>
          </w:p>
        </w:tc>
        <w:tc>
          <w:tcPr>
            <w:tcW w:w="990" w:type="dxa"/>
            <w:tcBorders>
              <w:top w:val="double" w:sz="4" w:space="0" w:color="auto"/>
            </w:tcBorders>
            <w:vAlign w:val="bottom"/>
          </w:tcPr>
          <w:p w14:paraId="4EDAF8F8" w14:textId="77777777"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18E2C1E" w14:textId="77777777" w:rsidR="004B2548" w:rsidRPr="005B2349" w:rsidRDefault="004B2548" w:rsidP="004B2548">
            <w:pPr>
              <w:pStyle w:val="acctfourfigures"/>
              <w:tabs>
                <w:tab w:val="decimal" w:pos="1001"/>
              </w:tabs>
              <w:spacing w:line="240" w:lineRule="exact"/>
              <w:jc w:val="right"/>
              <w:rPr>
                <w:rFonts w:ascii="CordiaUPC" w:hAnsi="CordiaUPC" w:cs="CordiaUPC"/>
                <w:b/>
                <w:bCs/>
                <w:sz w:val="26"/>
                <w:szCs w:val="26"/>
              </w:rPr>
            </w:pPr>
          </w:p>
        </w:tc>
        <w:tc>
          <w:tcPr>
            <w:tcW w:w="990" w:type="dxa"/>
            <w:tcBorders>
              <w:top w:val="double" w:sz="4" w:space="0" w:color="auto"/>
            </w:tcBorders>
            <w:vAlign w:val="bottom"/>
          </w:tcPr>
          <w:p w14:paraId="063F5591" w14:textId="77777777"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6C246E9" w14:textId="77777777" w:rsidR="004B2548" w:rsidRPr="005B2349" w:rsidRDefault="004B2548" w:rsidP="004B2548">
            <w:pPr>
              <w:pStyle w:val="acctfourfigures"/>
              <w:tabs>
                <w:tab w:val="decimal" w:pos="1001"/>
              </w:tabs>
              <w:spacing w:line="240" w:lineRule="exact"/>
              <w:jc w:val="right"/>
              <w:rPr>
                <w:rFonts w:ascii="CordiaUPC" w:hAnsi="CordiaUPC" w:cs="CordiaUPC"/>
                <w:b/>
                <w:bCs/>
                <w:sz w:val="26"/>
                <w:szCs w:val="26"/>
              </w:rPr>
            </w:pPr>
          </w:p>
        </w:tc>
        <w:tc>
          <w:tcPr>
            <w:tcW w:w="990" w:type="dxa"/>
            <w:tcBorders>
              <w:top w:val="double" w:sz="4" w:space="0" w:color="auto"/>
            </w:tcBorders>
            <w:vAlign w:val="bottom"/>
          </w:tcPr>
          <w:p w14:paraId="26272B11" w14:textId="77777777"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4B2548" w:rsidRPr="005B2349" w14:paraId="2C674817" w14:textId="77777777" w:rsidTr="00EF764A">
        <w:trPr>
          <w:cantSplit/>
        </w:trPr>
        <w:tc>
          <w:tcPr>
            <w:tcW w:w="4671" w:type="dxa"/>
          </w:tcPr>
          <w:p w14:paraId="2C29C90F" w14:textId="77777777" w:rsidR="004B2548" w:rsidRPr="005B2349" w:rsidRDefault="004B2548" w:rsidP="004B2548">
            <w:pPr>
              <w:spacing w:line="240" w:lineRule="exact"/>
              <w:ind w:left="191" w:right="-108" w:hanging="191"/>
              <w:rPr>
                <w:rFonts w:ascii="CordiaUPC" w:hAnsi="CordiaUPC" w:cs="CordiaUPC"/>
                <w:color w:val="000000"/>
                <w:sz w:val="26"/>
                <w:szCs w:val="26"/>
                <w:cs/>
                <w:lang w:val="en-US" w:bidi="th-TH"/>
              </w:rPr>
            </w:pPr>
            <w:r w:rsidRPr="005B2349">
              <w:rPr>
                <w:rFonts w:ascii="CordiaUPC" w:hAnsi="CordiaUPC" w:cs="CordiaUPC" w:hint="cs"/>
                <w:b/>
                <w:bCs/>
                <w:color w:val="000000"/>
                <w:sz w:val="26"/>
                <w:szCs w:val="26"/>
                <w:lang w:val="en-US" w:bidi="th-TH"/>
              </w:rPr>
              <w:t xml:space="preserve">Diluted earnings per share </w:t>
            </w:r>
            <w:r w:rsidRPr="005B2349">
              <w:rPr>
                <w:rFonts w:ascii="CordiaUPC" w:hAnsi="CordiaUPC" w:cs="CordiaUPC" w:hint="cs"/>
                <w:b/>
                <w:bCs/>
                <w:i/>
                <w:iCs/>
                <w:color w:val="000000"/>
                <w:sz w:val="26"/>
                <w:szCs w:val="26"/>
                <w:lang w:val="en-US" w:bidi="th-TH"/>
              </w:rPr>
              <w:t>(in Baht)</w:t>
            </w:r>
          </w:p>
        </w:tc>
        <w:tc>
          <w:tcPr>
            <w:tcW w:w="990" w:type="dxa"/>
            <w:tcBorders>
              <w:bottom w:val="double" w:sz="4" w:space="0" w:color="auto"/>
            </w:tcBorders>
            <w:vAlign w:val="bottom"/>
          </w:tcPr>
          <w:p w14:paraId="5A1313F2" w14:textId="180AAABE"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Pr>
                <w:rFonts w:ascii="CordiaUPC" w:hAnsi="CordiaUPC" w:cs="CordiaUPC"/>
                <w:b/>
                <w:bCs/>
                <w:sz w:val="26"/>
                <w:szCs w:val="26"/>
                <w:lang w:val="en-US" w:eastAsia="en-GB" w:bidi="th-TH"/>
              </w:rPr>
              <w:t>0.1398</w:t>
            </w:r>
          </w:p>
        </w:tc>
        <w:tc>
          <w:tcPr>
            <w:tcW w:w="180" w:type="dxa"/>
            <w:vAlign w:val="bottom"/>
          </w:tcPr>
          <w:p w14:paraId="28F12067" w14:textId="77777777" w:rsidR="004B2548" w:rsidRPr="005B2349" w:rsidRDefault="004B2548" w:rsidP="004B2548">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bottom w:val="double" w:sz="4" w:space="0" w:color="auto"/>
            </w:tcBorders>
            <w:vAlign w:val="bottom"/>
          </w:tcPr>
          <w:p w14:paraId="4574E210" w14:textId="271702C2"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Pr>
                <w:rFonts w:ascii="CordiaUPC" w:hAnsi="CordiaUPC" w:cs="CordiaUPC"/>
                <w:b/>
                <w:bCs/>
                <w:sz w:val="26"/>
                <w:szCs w:val="26"/>
                <w:lang w:val="en-US" w:eastAsia="en-GB" w:bidi="th-TH"/>
              </w:rPr>
              <w:t>0.1063</w:t>
            </w:r>
          </w:p>
        </w:tc>
        <w:tc>
          <w:tcPr>
            <w:tcW w:w="180" w:type="dxa"/>
            <w:vAlign w:val="bottom"/>
          </w:tcPr>
          <w:p w14:paraId="30116711" w14:textId="77777777" w:rsidR="004B2548" w:rsidRPr="005B2349" w:rsidRDefault="004B2548" w:rsidP="004B2548">
            <w:pPr>
              <w:pStyle w:val="acctfourfigures"/>
              <w:tabs>
                <w:tab w:val="decimal" w:pos="1001"/>
              </w:tabs>
              <w:spacing w:line="240" w:lineRule="exact"/>
              <w:jc w:val="right"/>
              <w:rPr>
                <w:rFonts w:ascii="CordiaUPC" w:hAnsi="CordiaUPC" w:cs="CordiaUPC"/>
                <w:sz w:val="26"/>
                <w:szCs w:val="26"/>
              </w:rPr>
            </w:pPr>
          </w:p>
        </w:tc>
        <w:tc>
          <w:tcPr>
            <w:tcW w:w="990" w:type="dxa"/>
            <w:tcBorders>
              <w:bottom w:val="double" w:sz="4" w:space="0" w:color="auto"/>
            </w:tcBorders>
            <w:vAlign w:val="bottom"/>
          </w:tcPr>
          <w:p w14:paraId="26ABB631" w14:textId="7F018665"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Pr>
                <w:rFonts w:ascii="CordiaUPC" w:hAnsi="CordiaUPC" w:cs="CordiaUPC"/>
                <w:b/>
                <w:bCs/>
                <w:sz w:val="26"/>
                <w:szCs w:val="26"/>
                <w:lang w:val="en-US" w:eastAsia="en-GB" w:bidi="th-TH"/>
              </w:rPr>
              <w:t>0.1399</w:t>
            </w:r>
          </w:p>
        </w:tc>
        <w:tc>
          <w:tcPr>
            <w:tcW w:w="180" w:type="dxa"/>
            <w:vAlign w:val="bottom"/>
          </w:tcPr>
          <w:p w14:paraId="2479466D" w14:textId="77777777" w:rsidR="004B2548" w:rsidRPr="005B2349" w:rsidRDefault="004B2548" w:rsidP="004B2548">
            <w:pPr>
              <w:pStyle w:val="acctfourfigures"/>
              <w:tabs>
                <w:tab w:val="decimal" w:pos="1001"/>
              </w:tabs>
              <w:spacing w:line="240" w:lineRule="exact"/>
              <w:jc w:val="right"/>
              <w:rPr>
                <w:rFonts w:ascii="CordiaUPC" w:hAnsi="CordiaUPC" w:cs="CordiaUPC"/>
                <w:sz w:val="26"/>
                <w:szCs w:val="26"/>
              </w:rPr>
            </w:pPr>
          </w:p>
        </w:tc>
        <w:tc>
          <w:tcPr>
            <w:tcW w:w="990" w:type="dxa"/>
            <w:tcBorders>
              <w:bottom w:val="double" w:sz="4" w:space="0" w:color="auto"/>
            </w:tcBorders>
            <w:vAlign w:val="bottom"/>
          </w:tcPr>
          <w:p w14:paraId="5B8F8828" w14:textId="5D9CE319" w:rsidR="004B2548" w:rsidRPr="005B2349" w:rsidRDefault="004B2548" w:rsidP="004B254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Pr>
                <w:rFonts w:ascii="CordiaUPC" w:hAnsi="CordiaUPC" w:cs="CordiaUPC"/>
                <w:b/>
                <w:bCs/>
                <w:sz w:val="26"/>
                <w:szCs w:val="26"/>
                <w:lang w:val="en-US" w:eastAsia="en-GB" w:bidi="th-TH"/>
              </w:rPr>
              <w:t>0.1061</w:t>
            </w:r>
          </w:p>
        </w:tc>
      </w:tr>
    </w:tbl>
    <w:p w14:paraId="170F9AA4" w14:textId="77777777" w:rsidR="00BB3FFC" w:rsidRDefault="00BB3FFC" w:rsidP="00D9264A">
      <w:pPr>
        <w:tabs>
          <w:tab w:val="left" w:pos="540"/>
        </w:tabs>
        <w:spacing w:line="240" w:lineRule="exact"/>
        <w:rPr>
          <w:rFonts w:ascii="CordiaUPC" w:hAnsi="CordiaUPC" w:cs="CordiaUPC"/>
          <w:b/>
          <w:bCs/>
          <w:sz w:val="28"/>
          <w:szCs w:val="28"/>
          <w:highlight w:val="green"/>
          <w:rtl/>
        </w:rPr>
      </w:pPr>
    </w:p>
    <w:p w14:paraId="46D88392" w14:textId="3F482AA5" w:rsidR="00BB3FFC" w:rsidRPr="00153FAD" w:rsidRDefault="00BB3FFC" w:rsidP="00153FAD">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6"/>
          <w:szCs w:val="26"/>
        </w:rPr>
      </w:pPr>
      <w:r w:rsidRPr="00153FAD">
        <w:rPr>
          <w:rFonts w:ascii="CordiaUPC" w:hAnsi="CordiaUPC" w:cs="CordiaUPC"/>
          <w:i w:val="0"/>
          <w:iCs/>
          <w:sz w:val="26"/>
          <w:szCs w:val="26"/>
        </w:rPr>
        <w:t>1</w:t>
      </w:r>
      <w:r w:rsidR="000272E3" w:rsidRPr="00153FAD">
        <w:rPr>
          <w:rFonts w:ascii="CordiaUPC" w:hAnsi="CordiaUPC" w:cs="CordiaUPC"/>
          <w:i w:val="0"/>
          <w:iCs/>
          <w:sz w:val="26"/>
          <w:szCs w:val="26"/>
        </w:rPr>
        <w:t>5</w:t>
      </w:r>
      <w:r w:rsidRPr="00153FAD">
        <w:rPr>
          <w:rFonts w:ascii="CordiaUPC" w:hAnsi="CordiaUPC" w:cs="CordiaUPC"/>
          <w:i w:val="0"/>
          <w:iCs/>
          <w:sz w:val="26"/>
          <w:szCs w:val="26"/>
        </w:rPr>
        <w:tab/>
      </w:r>
      <w:r w:rsidRPr="00153FAD">
        <w:rPr>
          <w:rFonts w:ascii="CordiaUPC" w:hAnsi="CordiaUPC" w:cs="CordiaUPC" w:hint="cs"/>
          <w:i w:val="0"/>
          <w:iCs/>
          <w:sz w:val="26"/>
          <w:szCs w:val="26"/>
        </w:rPr>
        <w:t xml:space="preserve">Share capital   </w:t>
      </w:r>
    </w:p>
    <w:p w14:paraId="7B3C44FD" w14:textId="77777777" w:rsidR="00BB3FFC" w:rsidRPr="00036FC1" w:rsidRDefault="00BB3FFC" w:rsidP="00BB3F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180" w:type="dxa"/>
        <w:jc w:val="right"/>
        <w:tblLayout w:type="fixed"/>
        <w:tblCellMar>
          <w:left w:w="79" w:type="dxa"/>
          <w:right w:w="79" w:type="dxa"/>
        </w:tblCellMar>
        <w:tblLook w:val="0000" w:firstRow="0" w:lastRow="0" w:firstColumn="0" w:lastColumn="0" w:noHBand="0" w:noVBand="0"/>
      </w:tblPr>
      <w:tblGrid>
        <w:gridCol w:w="3510"/>
        <w:gridCol w:w="1170"/>
        <w:gridCol w:w="1023"/>
        <w:gridCol w:w="180"/>
        <w:gridCol w:w="957"/>
        <w:gridCol w:w="33"/>
        <w:gridCol w:w="147"/>
        <w:gridCol w:w="33"/>
        <w:gridCol w:w="990"/>
        <w:gridCol w:w="180"/>
        <w:gridCol w:w="957"/>
      </w:tblGrid>
      <w:tr w:rsidR="00BB3FFC" w:rsidRPr="00036FC1" w14:paraId="68736B63" w14:textId="77777777" w:rsidTr="00FA6005">
        <w:trPr>
          <w:cantSplit/>
          <w:tblHeader/>
          <w:jc w:val="right"/>
        </w:trPr>
        <w:tc>
          <w:tcPr>
            <w:tcW w:w="3510" w:type="dxa"/>
            <w:shd w:val="clear" w:color="auto" w:fill="auto"/>
          </w:tcPr>
          <w:p w14:paraId="522F8CA7"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0533CE7E"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hint="cs"/>
                <w:sz w:val="26"/>
                <w:szCs w:val="26"/>
                <w:lang w:val="en-US" w:bidi="th-TH"/>
              </w:rPr>
              <w:t>Par value</w:t>
            </w:r>
          </w:p>
        </w:tc>
        <w:tc>
          <w:tcPr>
            <w:tcW w:w="2160" w:type="dxa"/>
            <w:gridSpan w:val="3"/>
          </w:tcPr>
          <w:p w14:paraId="2F8579DD" w14:textId="4F3CA8D6"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 xml:space="preserve">30 September </w:t>
            </w:r>
            <w:r w:rsidRPr="00036FC1">
              <w:rPr>
                <w:rFonts w:ascii="CordiaUPC" w:hAnsi="CordiaUPC" w:cs="CordiaUPC" w:hint="cs"/>
                <w:sz w:val="26"/>
                <w:szCs w:val="26"/>
                <w:lang w:val="en-US" w:bidi="th-TH"/>
              </w:rPr>
              <w:t>202</w:t>
            </w:r>
            <w:r w:rsidR="009D7334">
              <w:rPr>
                <w:rFonts w:ascii="CordiaUPC" w:hAnsi="CordiaUPC" w:cs="CordiaUPC"/>
                <w:sz w:val="26"/>
                <w:szCs w:val="26"/>
                <w:lang w:val="en-US" w:bidi="th-TH"/>
              </w:rPr>
              <w:t>3</w:t>
            </w:r>
          </w:p>
        </w:tc>
        <w:tc>
          <w:tcPr>
            <w:tcW w:w="180" w:type="dxa"/>
            <w:gridSpan w:val="2"/>
          </w:tcPr>
          <w:p w14:paraId="2EA0CEB4"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6A26AACD" w14:textId="7DDE7733"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 xml:space="preserve">31 December </w:t>
            </w:r>
            <w:r w:rsidRPr="00036FC1">
              <w:rPr>
                <w:rFonts w:ascii="CordiaUPC" w:hAnsi="CordiaUPC" w:cs="CordiaUPC" w:hint="cs"/>
                <w:sz w:val="26"/>
                <w:szCs w:val="26"/>
                <w:lang w:val="en-US" w:bidi="th-TH"/>
              </w:rPr>
              <w:t>20</w:t>
            </w:r>
            <w:r w:rsidRPr="00036FC1">
              <w:rPr>
                <w:rFonts w:ascii="CordiaUPC" w:hAnsi="CordiaUPC" w:cs="CordiaUPC"/>
                <w:sz w:val="26"/>
                <w:szCs w:val="26"/>
                <w:lang w:val="en-US" w:bidi="th-TH"/>
              </w:rPr>
              <w:t>2</w:t>
            </w:r>
            <w:r w:rsidR="009D7334">
              <w:rPr>
                <w:rFonts w:ascii="CordiaUPC" w:hAnsi="CordiaUPC" w:cs="CordiaUPC"/>
                <w:sz w:val="26"/>
                <w:szCs w:val="26"/>
                <w:lang w:val="en-US" w:bidi="th-TH"/>
              </w:rPr>
              <w:t>2</w:t>
            </w:r>
          </w:p>
        </w:tc>
      </w:tr>
      <w:tr w:rsidR="00BB3FFC" w:rsidRPr="00036FC1" w14:paraId="26CDE47C" w14:textId="77777777" w:rsidTr="00FA6005">
        <w:trPr>
          <w:cantSplit/>
          <w:tblHeader/>
          <w:jc w:val="right"/>
        </w:trPr>
        <w:tc>
          <w:tcPr>
            <w:tcW w:w="3510" w:type="dxa"/>
          </w:tcPr>
          <w:p w14:paraId="2EEBAAE7" w14:textId="77777777" w:rsidR="00BB3FFC" w:rsidRPr="00036FC1" w:rsidRDefault="00BB3FFC" w:rsidP="00FB41D5">
            <w:pPr>
              <w:tabs>
                <w:tab w:val="decimal" w:pos="765"/>
              </w:tabs>
              <w:spacing w:line="240" w:lineRule="exact"/>
              <w:jc w:val="center"/>
              <w:rPr>
                <w:rFonts w:ascii="CordiaUPC" w:hAnsi="CordiaUPC" w:cs="CordiaUPC"/>
                <w:sz w:val="26"/>
                <w:szCs w:val="26"/>
              </w:rPr>
            </w:pPr>
          </w:p>
        </w:tc>
        <w:tc>
          <w:tcPr>
            <w:tcW w:w="1170" w:type="dxa"/>
          </w:tcPr>
          <w:p w14:paraId="22083603" w14:textId="77777777" w:rsidR="00BB3FFC" w:rsidRPr="00036FC1" w:rsidRDefault="00BB3FFC" w:rsidP="00FB41D5">
            <w:pPr>
              <w:tabs>
                <w:tab w:val="decimal" w:pos="371"/>
              </w:tabs>
              <w:spacing w:line="240" w:lineRule="exact"/>
              <w:jc w:val="center"/>
              <w:rPr>
                <w:rFonts w:ascii="CordiaUPC" w:hAnsi="CordiaUPC" w:cs="CordiaUPC"/>
                <w:i/>
                <w:iCs/>
                <w:sz w:val="26"/>
                <w:szCs w:val="26"/>
              </w:rPr>
            </w:pPr>
            <w:r w:rsidRPr="00036FC1">
              <w:rPr>
                <w:rFonts w:ascii="CordiaUPC" w:hAnsi="CordiaUPC" w:cs="CordiaUPC" w:hint="cs"/>
                <w:sz w:val="26"/>
                <w:szCs w:val="26"/>
              </w:rPr>
              <w:t>per share</w:t>
            </w:r>
          </w:p>
        </w:tc>
        <w:tc>
          <w:tcPr>
            <w:tcW w:w="1023" w:type="dxa"/>
          </w:tcPr>
          <w:p w14:paraId="300CDF9E"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Number</w:t>
            </w:r>
          </w:p>
        </w:tc>
        <w:tc>
          <w:tcPr>
            <w:tcW w:w="180" w:type="dxa"/>
          </w:tcPr>
          <w:p w14:paraId="78EB71A8" w14:textId="77777777" w:rsidR="00BB3FFC" w:rsidRPr="00036FC1" w:rsidRDefault="00BB3FFC" w:rsidP="00FB41D5">
            <w:pPr>
              <w:spacing w:line="240" w:lineRule="exact"/>
              <w:jc w:val="center"/>
              <w:rPr>
                <w:rFonts w:ascii="CordiaUPC" w:hAnsi="CordiaUPC" w:cs="CordiaUPC"/>
                <w:bCs/>
                <w:sz w:val="26"/>
                <w:szCs w:val="26"/>
              </w:rPr>
            </w:pPr>
          </w:p>
        </w:tc>
        <w:tc>
          <w:tcPr>
            <w:tcW w:w="957" w:type="dxa"/>
          </w:tcPr>
          <w:p w14:paraId="7B74423F"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Amount</w:t>
            </w:r>
          </w:p>
        </w:tc>
        <w:tc>
          <w:tcPr>
            <w:tcW w:w="213" w:type="dxa"/>
            <w:gridSpan w:val="3"/>
          </w:tcPr>
          <w:p w14:paraId="361E73C8" w14:textId="77777777" w:rsidR="00BB3FFC" w:rsidRPr="00036FC1" w:rsidRDefault="00BB3FFC" w:rsidP="00FB41D5">
            <w:pPr>
              <w:spacing w:line="240" w:lineRule="exact"/>
              <w:jc w:val="center"/>
              <w:rPr>
                <w:rFonts w:ascii="CordiaUPC" w:hAnsi="CordiaUPC" w:cs="CordiaUPC"/>
                <w:bCs/>
                <w:sz w:val="26"/>
                <w:szCs w:val="26"/>
              </w:rPr>
            </w:pPr>
          </w:p>
        </w:tc>
        <w:tc>
          <w:tcPr>
            <w:tcW w:w="990" w:type="dxa"/>
          </w:tcPr>
          <w:p w14:paraId="494C941A"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Number</w:t>
            </w:r>
          </w:p>
        </w:tc>
        <w:tc>
          <w:tcPr>
            <w:tcW w:w="180" w:type="dxa"/>
          </w:tcPr>
          <w:p w14:paraId="19DA781F" w14:textId="77777777" w:rsidR="00BB3FFC" w:rsidRPr="00036FC1" w:rsidRDefault="00BB3FFC" w:rsidP="00FB41D5">
            <w:pPr>
              <w:spacing w:line="240" w:lineRule="exact"/>
              <w:jc w:val="center"/>
              <w:rPr>
                <w:rFonts w:ascii="CordiaUPC" w:hAnsi="CordiaUPC" w:cs="CordiaUPC"/>
                <w:bCs/>
                <w:sz w:val="26"/>
                <w:szCs w:val="26"/>
              </w:rPr>
            </w:pPr>
          </w:p>
        </w:tc>
        <w:tc>
          <w:tcPr>
            <w:tcW w:w="957" w:type="dxa"/>
          </w:tcPr>
          <w:p w14:paraId="6D3F0C75"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Amount</w:t>
            </w:r>
          </w:p>
        </w:tc>
      </w:tr>
      <w:tr w:rsidR="00BB3FFC" w:rsidRPr="00036FC1" w14:paraId="7AAE535B" w14:textId="77777777" w:rsidTr="00FA6005">
        <w:trPr>
          <w:cantSplit/>
          <w:tblHeader/>
          <w:jc w:val="right"/>
        </w:trPr>
        <w:tc>
          <w:tcPr>
            <w:tcW w:w="3510" w:type="dxa"/>
          </w:tcPr>
          <w:p w14:paraId="43C325D0"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308E8251" w14:textId="77777777" w:rsidR="00BB3FFC" w:rsidRPr="00036FC1" w:rsidRDefault="00BB3FFC" w:rsidP="00FB41D5">
            <w:pPr>
              <w:tabs>
                <w:tab w:val="decimal" w:pos="371"/>
                <w:tab w:val="decimal" w:pos="765"/>
              </w:tabs>
              <w:spacing w:line="240" w:lineRule="exact"/>
              <w:jc w:val="center"/>
              <w:rPr>
                <w:rFonts w:ascii="CordiaUPC" w:hAnsi="CordiaUPC" w:cs="CordiaUPC"/>
                <w:i/>
                <w:iCs/>
                <w:sz w:val="26"/>
                <w:szCs w:val="26"/>
              </w:rPr>
            </w:pPr>
            <w:r w:rsidRPr="00036FC1">
              <w:rPr>
                <w:rFonts w:ascii="CordiaUPC" w:hAnsi="CordiaUPC" w:cs="CordiaUPC" w:hint="cs"/>
                <w:i/>
                <w:iCs/>
                <w:sz w:val="26"/>
                <w:szCs w:val="26"/>
                <w:cs/>
                <w:lang w:bidi="th-TH"/>
              </w:rPr>
              <w:t>(</w:t>
            </w:r>
            <w:r w:rsidRPr="00036FC1">
              <w:rPr>
                <w:rFonts w:ascii="CordiaUPC" w:hAnsi="CordiaUPC" w:cs="CordiaUPC" w:hint="cs"/>
                <w:i/>
                <w:iCs/>
                <w:sz w:val="26"/>
                <w:szCs w:val="26"/>
              </w:rPr>
              <w:t>in Baht</w:t>
            </w:r>
            <w:r w:rsidRPr="00036FC1">
              <w:rPr>
                <w:rFonts w:ascii="CordiaUPC" w:hAnsi="CordiaUPC" w:cs="CordiaUPC" w:hint="cs"/>
                <w:i/>
                <w:iCs/>
                <w:sz w:val="26"/>
                <w:szCs w:val="26"/>
                <w:cs/>
                <w:lang w:bidi="th-TH"/>
              </w:rPr>
              <w:t>)</w:t>
            </w:r>
          </w:p>
        </w:tc>
        <w:tc>
          <w:tcPr>
            <w:tcW w:w="4500" w:type="dxa"/>
            <w:gridSpan w:val="9"/>
          </w:tcPr>
          <w:p w14:paraId="662A2A86" w14:textId="77777777" w:rsidR="00BB3FFC" w:rsidRPr="00036FC1" w:rsidRDefault="00BB3FFC" w:rsidP="00FB41D5">
            <w:pPr>
              <w:tabs>
                <w:tab w:val="decimal" w:pos="765"/>
              </w:tabs>
              <w:spacing w:line="240" w:lineRule="exact"/>
              <w:jc w:val="center"/>
              <w:rPr>
                <w:rFonts w:ascii="CordiaUPC" w:hAnsi="CordiaUPC" w:cs="CordiaUPC"/>
                <w:i/>
                <w:iCs/>
                <w:sz w:val="26"/>
                <w:szCs w:val="26"/>
              </w:rPr>
            </w:pPr>
            <w:r w:rsidRPr="00036FC1">
              <w:rPr>
                <w:rFonts w:ascii="CordiaUPC" w:hAnsi="CordiaUPC" w:cs="CordiaUPC" w:hint="cs"/>
                <w:i/>
                <w:iCs/>
                <w:sz w:val="26"/>
                <w:szCs w:val="26"/>
                <w:cs/>
                <w:lang w:bidi="th-TH"/>
              </w:rPr>
              <w:t>(</w:t>
            </w:r>
            <w:r w:rsidRPr="00036FC1">
              <w:rPr>
                <w:rFonts w:ascii="CordiaUPC" w:hAnsi="CordiaUPC" w:cs="CordiaUPC" w:hint="cs"/>
                <w:i/>
                <w:iCs/>
                <w:sz w:val="26"/>
                <w:szCs w:val="26"/>
              </w:rPr>
              <w:t xml:space="preserve">million shares </w:t>
            </w:r>
            <w:r w:rsidRPr="00036FC1">
              <w:rPr>
                <w:rFonts w:ascii="CordiaUPC" w:hAnsi="CordiaUPC" w:cs="CordiaUPC" w:hint="cs"/>
                <w:i/>
                <w:iCs/>
                <w:sz w:val="26"/>
                <w:szCs w:val="26"/>
                <w:cs/>
                <w:lang w:bidi="th-TH"/>
              </w:rPr>
              <w:t xml:space="preserve">/ </w:t>
            </w:r>
            <w:r w:rsidRPr="00036FC1">
              <w:rPr>
                <w:rFonts w:ascii="CordiaUPC" w:hAnsi="CordiaUPC" w:cs="CordiaUPC" w:hint="cs"/>
                <w:i/>
                <w:iCs/>
                <w:sz w:val="26"/>
                <w:szCs w:val="26"/>
              </w:rPr>
              <w:t>million Baht</w:t>
            </w:r>
            <w:r w:rsidRPr="00036FC1">
              <w:rPr>
                <w:rFonts w:ascii="CordiaUPC" w:hAnsi="CordiaUPC" w:cs="CordiaUPC" w:hint="cs"/>
                <w:i/>
                <w:iCs/>
                <w:sz w:val="26"/>
                <w:szCs w:val="26"/>
                <w:cs/>
                <w:lang w:bidi="th-TH"/>
              </w:rPr>
              <w:t>)</w:t>
            </w:r>
          </w:p>
        </w:tc>
      </w:tr>
      <w:tr w:rsidR="009D7334" w:rsidRPr="00036FC1" w14:paraId="1149D5D3" w14:textId="77777777" w:rsidTr="00FA6005">
        <w:trPr>
          <w:cantSplit/>
          <w:jc w:val="right"/>
        </w:trPr>
        <w:tc>
          <w:tcPr>
            <w:tcW w:w="3510" w:type="dxa"/>
          </w:tcPr>
          <w:p w14:paraId="0CC0D3DB" w14:textId="593BCC87" w:rsidR="009D7334" w:rsidRPr="00036FC1" w:rsidRDefault="009D7334" w:rsidP="009D7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036FC1">
              <w:rPr>
                <w:rFonts w:ascii="CordiaUPC" w:hAnsi="CordiaUPC" w:cs="CordiaUPC" w:hint="cs"/>
                <w:b/>
                <w:bCs/>
                <w:sz w:val="26"/>
                <w:szCs w:val="26"/>
                <w:lang w:val="en-US" w:bidi="th-TH"/>
              </w:rPr>
              <w:t>Authorised</w:t>
            </w:r>
            <w:proofErr w:type="spellEnd"/>
            <w:r w:rsidRPr="00036FC1">
              <w:rPr>
                <w:rFonts w:ascii="CordiaUPC" w:hAnsi="CordiaUPC" w:cs="CordiaUPC" w:hint="cs"/>
                <w:b/>
                <w:bCs/>
                <w:sz w:val="26"/>
                <w:szCs w:val="26"/>
                <w:lang w:val="en-US" w:bidi="th-TH"/>
              </w:rPr>
              <w:t xml:space="preserve"> shares </w:t>
            </w:r>
            <w:proofErr w:type="gramStart"/>
            <w:r w:rsidRPr="00036FC1">
              <w:rPr>
                <w:rFonts w:ascii="CordiaUPC" w:hAnsi="CordiaUPC" w:cs="CordiaUPC" w:hint="cs"/>
                <w:b/>
                <w:bCs/>
                <w:sz w:val="26"/>
                <w:szCs w:val="26"/>
                <w:lang w:val="en-US" w:bidi="th-TH"/>
              </w:rPr>
              <w:t>at</w:t>
            </w:r>
            <w:proofErr w:type="gramEnd"/>
            <w:r w:rsidRPr="00036FC1">
              <w:rPr>
                <w:rFonts w:ascii="CordiaUPC" w:hAnsi="CordiaUPC" w:cs="CordiaUPC" w:hint="cs"/>
                <w:b/>
                <w:bCs/>
                <w:sz w:val="26"/>
                <w:szCs w:val="26"/>
                <w:lang w:val="en-US" w:bidi="th-TH"/>
              </w:rPr>
              <w:t xml:space="preserve"> </w:t>
            </w:r>
            <w:r w:rsidRPr="00036FC1">
              <w:rPr>
                <w:rFonts w:ascii="CordiaUPC" w:hAnsi="CordiaUPC" w:cs="CordiaUPC"/>
                <w:b/>
                <w:bCs/>
                <w:sz w:val="26"/>
                <w:szCs w:val="26"/>
                <w:lang w:val="en-US" w:bidi="th-TH"/>
              </w:rPr>
              <w:t>30 September</w:t>
            </w:r>
            <w:r>
              <w:rPr>
                <w:rFonts w:ascii="CordiaUPC" w:hAnsi="CordiaUPC" w:cs="CordiaUPC"/>
                <w:b/>
                <w:bCs/>
                <w:sz w:val="26"/>
                <w:szCs w:val="26"/>
                <w:lang w:val="en-US" w:bidi="th-TH"/>
              </w:rPr>
              <w:t xml:space="preserve"> </w:t>
            </w:r>
            <w:r w:rsidRPr="00036FC1">
              <w:rPr>
                <w:rFonts w:ascii="CordiaUPC" w:hAnsi="CordiaUPC" w:cs="CordiaUPC"/>
                <w:b/>
                <w:bCs/>
                <w:sz w:val="26"/>
                <w:szCs w:val="26"/>
                <w:lang w:val="en-US" w:bidi="th-TH"/>
              </w:rPr>
              <w:t>/</w:t>
            </w:r>
            <w:r>
              <w:rPr>
                <w:rFonts w:ascii="CordiaUPC" w:hAnsi="CordiaUPC" w:cs="CordiaUPC"/>
                <w:b/>
                <w:bCs/>
                <w:sz w:val="26"/>
                <w:szCs w:val="26"/>
                <w:lang w:val="en-US" w:bidi="th-TH"/>
              </w:rPr>
              <w:br/>
            </w:r>
            <w:r w:rsidRPr="00036FC1">
              <w:rPr>
                <w:rFonts w:ascii="CordiaUPC" w:hAnsi="CordiaUPC" w:cs="CordiaUPC" w:hint="cs"/>
                <w:b/>
                <w:bCs/>
                <w:sz w:val="26"/>
                <w:szCs w:val="26"/>
                <w:lang w:val="en-US" w:bidi="th-TH"/>
              </w:rPr>
              <w:t>31 December</w:t>
            </w:r>
          </w:p>
        </w:tc>
        <w:tc>
          <w:tcPr>
            <w:tcW w:w="1170" w:type="dxa"/>
            <w:vAlign w:val="bottom"/>
          </w:tcPr>
          <w:p w14:paraId="5C8C2D88" w14:textId="77777777" w:rsidR="009D7334" w:rsidRPr="00036FC1" w:rsidRDefault="009D7334" w:rsidP="009D7334">
            <w:pPr>
              <w:tabs>
                <w:tab w:val="decimal" w:pos="371"/>
                <w:tab w:val="decimal" w:pos="731"/>
              </w:tabs>
              <w:spacing w:line="240" w:lineRule="exact"/>
              <w:ind w:right="11"/>
              <w:jc w:val="center"/>
              <w:rPr>
                <w:rFonts w:ascii="CordiaUPC" w:hAnsi="CordiaUPC" w:cs="CordiaUPC"/>
                <w:b/>
                <w:bCs/>
                <w:sz w:val="26"/>
                <w:szCs w:val="26"/>
              </w:rPr>
            </w:pPr>
            <w:r w:rsidRPr="00036FC1">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08BBA45C" w14:textId="49F14A61" w:rsidR="009D7334" w:rsidRPr="00CF6139" w:rsidRDefault="009D7334" w:rsidP="009D7334">
            <w:pPr>
              <w:tabs>
                <w:tab w:val="decimal" w:pos="731"/>
              </w:tabs>
              <w:spacing w:line="240" w:lineRule="exact"/>
              <w:ind w:right="11"/>
              <w:rPr>
                <w:rFonts w:ascii="CordiaUPC" w:hAnsi="CordiaUPC" w:cs="CordiaUPC"/>
                <w:b/>
                <w:bCs/>
                <w:sz w:val="26"/>
                <w:szCs w:val="26"/>
              </w:rPr>
            </w:pPr>
            <w:r w:rsidRPr="00CF6139">
              <w:rPr>
                <w:rFonts w:ascii="CordiaUPC" w:eastAsia="Times New Roman" w:hAnsi="CordiaUPC" w:cs="CordiaUPC"/>
                <w:b/>
                <w:bCs/>
                <w:sz w:val="26"/>
                <w:szCs w:val="26"/>
                <w:lang w:eastAsia="en-GB"/>
              </w:rPr>
              <w:t>97,831</w:t>
            </w:r>
          </w:p>
        </w:tc>
        <w:tc>
          <w:tcPr>
            <w:tcW w:w="180" w:type="dxa"/>
            <w:vAlign w:val="bottom"/>
          </w:tcPr>
          <w:p w14:paraId="219D0AC1" w14:textId="77777777" w:rsidR="009D7334" w:rsidRPr="00CF6139" w:rsidRDefault="009D7334" w:rsidP="009D7334">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0B263D5" w14:textId="48BF526A" w:rsidR="009D7334" w:rsidRPr="00CF6139" w:rsidRDefault="009D7334" w:rsidP="009D7334">
            <w:pPr>
              <w:tabs>
                <w:tab w:val="decimal" w:pos="731"/>
              </w:tabs>
              <w:spacing w:line="240" w:lineRule="exact"/>
              <w:ind w:right="11"/>
              <w:rPr>
                <w:rFonts w:ascii="CordiaUPC" w:hAnsi="CordiaUPC" w:cs="CordiaUPC"/>
                <w:b/>
                <w:bCs/>
                <w:sz w:val="26"/>
                <w:szCs w:val="26"/>
              </w:rPr>
            </w:pPr>
            <w:r w:rsidRPr="00CF6139">
              <w:rPr>
                <w:rFonts w:ascii="CordiaUPC" w:eastAsia="Times New Roman" w:hAnsi="CordiaUPC" w:cs="CordiaUPC"/>
                <w:b/>
                <w:bCs/>
                <w:sz w:val="26"/>
                <w:szCs w:val="26"/>
                <w:lang w:eastAsia="en-GB"/>
              </w:rPr>
              <w:t>92,939</w:t>
            </w:r>
          </w:p>
        </w:tc>
        <w:tc>
          <w:tcPr>
            <w:tcW w:w="180" w:type="dxa"/>
            <w:gridSpan w:val="2"/>
            <w:vAlign w:val="bottom"/>
          </w:tcPr>
          <w:p w14:paraId="76ACB46C" w14:textId="77777777" w:rsidR="009D7334" w:rsidRPr="00CF6139" w:rsidRDefault="009D7334" w:rsidP="009D7334">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A928F77" w14:textId="07525AEA" w:rsidR="009D7334" w:rsidRPr="00CF6139" w:rsidRDefault="009D7334" w:rsidP="009D7334">
            <w:pPr>
              <w:tabs>
                <w:tab w:val="decimal" w:pos="731"/>
              </w:tabs>
              <w:spacing w:line="240" w:lineRule="exact"/>
              <w:ind w:right="11"/>
              <w:rPr>
                <w:rFonts w:ascii="CordiaUPC" w:hAnsi="CordiaUPC" w:cs="CordiaUPC"/>
                <w:b/>
                <w:bCs/>
                <w:sz w:val="26"/>
                <w:szCs w:val="26"/>
              </w:rPr>
            </w:pPr>
            <w:r w:rsidRPr="00CF6139">
              <w:rPr>
                <w:rFonts w:ascii="CordiaUPC" w:hAnsi="CordiaUPC" w:cs="CordiaUPC"/>
                <w:b/>
                <w:bCs/>
                <w:sz w:val="26"/>
                <w:szCs w:val="26"/>
              </w:rPr>
              <w:t>97,831</w:t>
            </w:r>
          </w:p>
        </w:tc>
        <w:tc>
          <w:tcPr>
            <w:tcW w:w="180" w:type="dxa"/>
            <w:vAlign w:val="bottom"/>
          </w:tcPr>
          <w:p w14:paraId="4396A85D" w14:textId="77777777" w:rsidR="009D7334" w:rsidRPr="00CF6139" w:rsidRDefault="009D7334" w:rsidP="009D7334">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05C5D35A" w14:textId="448126A9" w:rsidR="009D7334" w:rsidRPr="00CF6139" w:rsidRDefault="009D7334" w:rsidP="009D7334">
            <w:pPr>
              <w:tabs>
                <w:tab w:val="decimal" w:pos="731"/>
              </w:tabs>
              <w:spacing w:line="240" w:lineRule="exact"/>
              <w:ind w:right="11"/>
              <w:rPr>
                <w:rFonts w:ascii="CordiaUPC" w:hAnsi="CordiaUPC" w:cs="CordiaUPC"/>
                <w:b/>
                <w:bCs/>
                <w:sz w:val="26"/>
                <w:szCs w:val="26"/>
              </w:rPr>
            </w:pPr>
            <w:r w:rsidRPr="00CF6139">
              <w:rPr>
                <w:rFonts w:ascii="CordiaUPC" w:hAnsi="CordiaUPC" w:cs="CordiaUPC"/>
                <w:b/>
                <w:bCs/>
                <w:sz w:val="26"/>
                <w:szCs w:val="26"/>
              </w:rPr>
              <w:t>92,939</w:t>
            </w:r>
          </w:p>
        </w:tc>
      </w:tr>
      <w:tr w:rsidR="009D7334" w:rsidRPr="00036FC1" w14:paraId="02FB5DFB" w14:textId="77777777" w:rsidTr="00FA6005">
        <w:trPr>
          <w:cantSplit/>
          <w:jc w:val="right"/>
        </w:trPr>
        <w:tc>
          <w:tcPr>
            <w:tcW w:w="3510" w:type="dxa"/>
          </w:tcPr>
          <w:p w14:paraId="589CC6FC" w14:textId="77777777" w:rsidR="009D7334" w:rsidRPr="00036FC1" w:rsidRDefault="009D7334" w:rsidP="009D7334">
            <w:pPr>
              <w:spacing w:line="240" w:lineRule="exact"/>
              <w:rPr>
                <w:rFonts w:ascii="CordiaUPC" w:hAnsi="CordiaUPC" w:cs="CordiaUPC"/>
                <w:b/>
                <w:bCs/>
                <w:i/>
                <w:iCs/>
                <w:sz w:val="26"/>
                <w:szCs w:val="26"/>
                <w:lang w:val="en-US" w:bidi="th-TH"/>
              </w:rPr>
            </w:pPr>
          </w:p>
        </w:tc>
        <w:tc>
          <w:tcPr>
            <w:tcW w:w="1170" w:type="dxa"/>
          </w:tcPr>
          <w:p w14:paraId="118A8864" w14:textId="77777777" w:rsidR="009D7334" w:rsidRPr="00036FC1" w:rsidRDefault="009D7334" w:rsidP="009D7334">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0A9F2BD0" w14:textId="77777777" w:rsidR="009D7334" w:rsidRPr="00891F63" w:rsidRDefault="009D7334" w:rsidP="009D7334">
            <w:pPr>
              <w:tabs>
                <w:tab w:val="decimal" w:pos="731"/>
              </w:tabs>
              <w:spacing w:line="240" w:lineRule="exact"/>
              <w:ind w:right="11"/>
              <w:rPr>
                <w:rFonts w:ascii="CordiaUPC" w:hAnsi="CordiaUPC" w:cs="CordiaUPC"/>
                <w:sz w:val="26"/>
                <w:szCs w:val="26"/>
                <w:highlight w:val="yellow"/>
              </w:rPr>
            </w:pPr>
          </w:p>
        </w:tc>
        <w:tc>
          <w:tcPr>
            <w:tcW w:w="180" w:type="dxa"/>
            <w:tcBorders>
              <w:left w:val="nil"/>
              <w:bottom w:val="nil"/>
              <w:right w:val="nil"/>
            </w:tcBorders>
          </w:tcPr>
          <w:p w14:paraId="176088FB" w14:textId="77777777" w:rsidR="009D7334" w:rsidRPr="00891F63" w:rsidRDefault="009D7334" w:rsidP="009D7334">
            <w:pPr>
              <w:tabs>
                <w:tab w:val="decimal" w:pos="765"/>
              </w:tabs>
              <w:spacing w:line="240" w:lineRule="exact"/>
              <w:rPr>
                <w:rFonts w:ascii="CordiaUPC" w:hAnsi="CordiaUPC" w:cs="CordiaUPC"/>
                <w:sz w:val="26"/>
                <w:szCs w:val="26"/>
                <w:highlight w:val="yellow"/>
              </w:rPr>
            </w:pPr>
          </w:p>
        </w:tc>
        <w:tc>
          <w:tcPr>
            <w:tcW w:w="990" w:type="dxa"/>
            <w:gridSpan w:val="2"/>
            <w:tcBorders>
              <w:top w:val="single" w:sz="4" w:space="0" w:color="auto"/>
              <w:left w:val="nil"/>
              <w:bottom w:val="nil"/>
              <w:right w:val="nil"/>
            </w:tcBorders>
          </w:tcPr>
          <w:p w14:paraId="6D73C46C" w14:textId="77777777" w:rsidR="009D7334" w:rsidRPr="00891F63" w:rsidRDefault="009D7334" w:rsidP="009D7334">
            <w:pPr>
              <w:tabs>
                <w:tab w:val="decimal" w:pos="731"/>
              </w:tabs>
              <w:spacing w:line="240" w:lineRule="exact"/>
              <w:ind w:right="11"/>
              <w:rPr>
                <w:rFonts w:ascii="CordiaUPC" w:hAnsi="CordiaUPC" w:cs="CordiaUPC"/>
                <w:sz w:val="26"/>
                <w:szCs w:val="26"/>
                <w:highlight w:val="yellow"/>
              </w:rPr>
            </w:pPr>
          </w:p>
        </w:tc>
        <w:tc>
          <w:tcPr>
            <w:tcW w:w="180" w:type="dxa"/>
            <w:gridSpan w:val="2"/>
          </w:tcPr>
          <w:p w14:paraId="0D4348C4"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90" w:type="dxa"/>
          </w:tcPr>
          <w:p w14:paraId="694B3F79" w14:textId="77777777" w:rsidR="009D7334" w:rsidRPr="00036FC1" w:rsidRDefault="009D7334" w:rsidP="009D7334">
            <w:pPr>
              <w:tabs>
                <w:tab w:val="decimal" w:pos="731"/>
              </w:tabs>
              <w:spacing w:line="240" w:lineRule="exact"/>
              <w:ind w:right="11"/>
              <w:rPr>
                <w:rFonts w:ascii="CordiaUPC" w:hAnsi="CordiaUPC" w:cs="CordiaUPC"/>
                <w:sz w:val="26"/>
                <w:szCs w:val="26"/>
              </w:rPr>
            </w:pPr>
          </w:p>
        </w:tc>
        <w:tc>
          <w:tcPr>
            <w:tcW w:w="180" w:type="dxa"/>
          </w:tcPr>
          <w:p w14:paraId="06CEEE9C"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57" w:type="dxa"/>
          </w:tcPr>
          <w:p w14:paraId="4BA48E7E" w14:textId="77777777" w:rsidR="009D7334" w:rsidRPr="00036FC1" w:rsidRDefault="009D7334" w:rsidP="009D7334">
            <w:pPr>
              <w:tabs>
                <w:tab w:val="decimal" w:pos="731"/>
              </w:tabs>
              <w:spacing w:line="240" w:lineRule="exact"/>
              <w:ind w:right="11"/>
              <w:rPr>
                <w:rFonts w:ascii="CordiaUPC" w:hAnsi="CordiaUPC" w:cs="CordiaUPC"/>
                <w:sz w:val="26"/>
                <w:szCs w:val="26"/>
              </w:rPr>
            </w:pPr>
          </w:p>
        </w:tc>
      </w:tr>
      <w:tr w:rsidR="009D7334" w:rsidRPr="00036FC1" w14:paraId="1D4847BE" w14:textId="77777777" w:rsidTr="00FA6005">
        <w:trPr>
          <w:cantSplit/>
          <w:jc w:val="right"/>
        </w:trPr>
        <w:tc>
          <w:tcPr>
            <w:tcW w:w="3510" w:type="dxa"/>
          </w:tcPr>
          <w:p w14:paraId="0051105F" w14:textId="77777777" w:rsidR="009D7334" w:rsidRPr="00036FC1" w:rsidRDefault="009D7334" w:rsidP="009D7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36FC1">
              <w:rPr>
                <w:rFonts w:ascii="CordiaUPC" w:hAnsi="CordiaUPC" w:cs="CordiaUPC" w:hint="cs"/>
                <w:b/>
                <w:bCs/>
                <w:i/>
                <w:iCs/>
                <w:sz w:val="26"/>
                <w:szCs w:val="26"/>
                <w:lang w:val="en-US" w:bidi="th-TH"/>
              </w:rPr>
              <w:t>Issued and paid</w:t>
            </w:r>
            <w:r w:rsidRPr="00036FC1">
              <w:rPr>
                <w:rFonts w:ascii="CordiaUPC" w:hAnsi="CordiaUPC" w:cs="CordiaUPC" w:hint="cs"/>
                <w:b/>
                <w:bCs/>
                <w:i/>
                <w:iCs/>
                <w:sz w:val="26"/>
                <w:szCs w:val="26"/>
                <w:cs/>
                <w:lang w:val="en-US" w:bidi="th-TH"/>
              </w:rPr>
              <w:t>-</w:t>
            </w:r>
            <w:r w:rsidRPr="00036FC1">
              <w:rPr>
                <w:rFonts w:ascii="CordiaUPC" w:hAnsi="CordiaUPC" w:cs="CordiaUPC" w:hint="cs"/>
                <w:b/>
                <w:bCs/>
                <w:i/>
                <w:iCs/>
                <w:sz w:val="26"/>
                <w:szCs w:val="26"/>
                <w:lang w:val="en-US" w:bidi="th-TH"/>
              </w:rPr>
              <w:t>up</w:t>
            </w:r>
          </w:p>
        </w:tc>
        <w:tc>
          <w:tcPr>
            <w:tcW w:w="1170" w:type="dxa"/>
          </w:tcPr>
          <w:p w14:paraId="40EDCA1B" w14:textId="77777777" w:rsidR="009D7334" w:rsidRPr="00036FC1" w:rsidRDefault="009D7334" w:rsidP="009D7334">
            <w:pPr>
              <w:tabs>
                <w:tab w:val="decimal" w:pos="371"/>
                <w:tab w:val="decimal" w:pos="731"/>
              </w:tabs>
              <w:spacing w:line="240" w:lineRule="exact"/>
              <w:ind w:right="11"/>
              <w:jc w:val="center"/>
              <w:rPr>
                <w:rFonts w:ascii="CordiaUPC" w:hAnsi="CordiaUPC" w:cs="CordiaUPC"/>
                <w:sz w:val="26"/>
                <w:szCs w:val="26"/>
              </w:rPr>
            </w:pPr>
          </w:p>
        </w:tc>
        <w:tc>
          <w:tcPr>
            <w:tcW w:w="1023" w:type="dxa"/>
          </w:tcPr>
          <w:p w14:paraId="7D6F441E" w14:textId="77777777" w:rsidR="009D7334" w:rsidRPr="00891F63" w:rsidRDefault="009D7334" w:rsidP="009D7334">
            <w:pPr>
              <w:tabs>
                <w:tab w:val="decimal" w:pos="731"/>
              </w:tabs>
              <w:spacing w:line="240" w:lineRule="exact"/>
              <w:ind w:right="11"/>
              <w:rPr>
                <w:rFonts w:ascii="CordiaUPC" w:hAnsi="CordiaUPC" w:cs="CordiaUPC"/>
                <w:sz w:val="26"/>
                <w:szCs w:val="26"/>
                <w:highlight w:val="yellow"/>
              </w:rPr>
            </w:pPr>
          </w:p>
        </w:tc>
        <w:tc>
          <w:tcPr>
            <w:tcW w:w="180" w:type="dxa"/>
          </w:tcPr>
          <w:p w14:paraId="30952C6F" w14:textId="77777777" w:rsidR="009D7334" w:rsidRPr="00891F63" w:rsidRDefault="009D7334" w:rsidP="009D7334">
            <w:pPr>
              <w:tabs>
                <w:tab w:val="decimal" w:pos="765"/>
              </w:tabs>
              <w:spacing w:line="240" w:lineRule="exact"/>
              <w:rPr>
                <w:rFonts w:ascii="CordiaUPC" w:hAnsi="CordiaUPC" w:cs="CordiaUPC"/>
                <w:sz w:val="26"/>
                <w:szCs w:val="26"/>
                <w:highlight w:val="yellow"/>
              </w:rPr>
            </w:pPr>
          </w:p>
        </w:tc>
        <w:tc>
          <w:tcPr>
            <w:tcW w:w="990" w:type="dxa"/>
            <w:gridSpan w:val="2"/>
          </w:tcPr>
          <w:p w14:paraId="65D669C6" w14:textId="77777777" w:rsidR="009D7334" w:rsidRPr="00891F63" w:rsidRDefault="009D7334" w:rsidP="009D7334">
            <w:pPr>
              <w:tabs>
                <w:tab w:val="decimal" w:pos="731"/>
              </w:tabs>
              <w:spacing w:line="240" w:lineRule="exact"/>
              <w:ind w:right="11"/>
              <w:rPr>
                <w:rFonts w:ascii="CordiaUPC" w:hAnsi="CordiaUPC" w:cs="CordiaUPC"/>
                <w:sz w:val="26"/>
                <w:szCs w:val="26"/>
                <w:highlight w:val="yellow"/>
              </w:rPr>
            </w:pPr>
          </w:p>
        </w:tc>
        <w:tc>
          <w:tcPr>
            <w:tcW w:w="180" w:type="dxa"/>
            <w:gridSpan w:val="2"/>
          </w:tcPr>
          <w:p w14:paraId="6DA4CDC2"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90" w:type="dxa"/>
          </w:tcPr>
          <w:p w14:paraId="66767CD7" w14:textId="77777777" w:rsidR="009D7334" w:rsidRPr="00036FC1" w:rsidRDefault="009D7334" w:rsidP="009D7334">
            <w:pPr>
              <w:tabs>
                <w:tab w:val="decimal" w:pos="731"/>
              </w:tabs>
              <w:spacing w:line="240" w:lineRule="exact"/>
              <w:ind w:right="11"/>
              <w:rPr>
                <w:rFonts w:ascii="CordiaUPC" w:hAnsi="CordiaUPC" w:cs="CordiaUPC"/>
                <w:sz w:val="26"/>
                <w:szCs w:val="26"/>
              </w:rPr>
            </w:pPr>
          </w:p>
        </w:tc>
        <w:tc>
          <w:tcPr>
            <w:tcW w:w="180" w:type="dxa"/>
          </w:tcPr>
          <w:p w14:paraId="6AA03D90"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57" w:type="dxa"/>
          </w:tcPr>
          <w:p w14:paraId="2066A803" w14:textId="77777777" w:rsidR="009D7334" w:rsidRPr="00036FC1" w:rsidRDefault="009D7334" w:rsidP="009D7334">
            <w:pPr>
              <w:tabs>
                <w:tab w:val="decimal" w:pos="731"/>
              </w:tabs>
              <w:spacing w:line="240" w:lineRule="exact"/>
              <w:ind w:right="11"/>
              <w:rPr>
                <w:rFonts w:ascii="CordiaUPC" w:hAnsi="CordiaUPC" w:cs="CordiaUPC"/>
                <w:sz w:val="26"/>
                <w:szCs w:val="26"/>
              </w:rPr>
            </w:pPr>
          </w:p>
        </w:tc>
      </w:tr>
      <w:tr w:rsidR="009D7334" w:rsidRPr="00036FC1" w14:paraId="6A134673" w14:textId="77777777" w:rsidTr="00FA6005">
        <w:trPr>
          <w:cantSplit/>
          <w:jc w:val="right"/>
        </w:trPr>
        <w:tc>
          <w:tcPr>
            <w:tcW w:w="3510" w:type="dxa"/>
          </w:tcPr>
          <w:p w14:paraId="78F516E4" w14:textId="77777777" w:rsidR="009D7334" w:rsidRPr="00036FC1" w:rsidRDefault="009D7334" w:rsidP="009D7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036FC1">
              <w:rPr>
                <w:rFonts w:ascii="CordiaUPC" w:hAnsi="CordiaUPC" w:cs="CordiaUPC" w:hint="cs"/>
                <w:sz w:val="26"/>
                <w:szCs w:val="26"/>
                <w:lang w:val="en-US" w:bidi="th-TH"/>
              </w:rPr>
              <w:t>At</w:t>
            </w:r>
            <w:proofErr w:type="gramEnd"/>
            <w:r w:rsidRPr="00036FC1">
              <w:rPr>
                <w:rFonts w:ascii="CordiaUPC" w:hAnsi="CordiaUPC" w:cs="CordiaUPC" w:hint="cs"/>
                <w:sz w:val="26"/>
                <w:szCs w:val="26"/>
                <w:lang w:val="en-US" w:bidi="th-TH"/>
              </w:rPr>
              <w:t xml:space="preserve"> 1 January</w:t>
            </w:r>
          </w:p>
        </w:tc>
        <w:tc>
          <w:tcPr>
            <w:tcW w:w="1170" w:type="dxa"/>
          </w:tcPr>
          <w:p w14:paraId="6D7C24FB" w14:textId="77777777" w:rsidR="009D7334" w:rsidRPr="00036FC1" w:rsidRDefault="009D7334" w:rsidP="009D7334">
            <w:pPr>
              <w:tabs>
                <w:tab w:val="decimal" w:pos="371"/>
                <w:tab w:val="decimal" w:pos="731"/>
              </w:tabs>
              <w:spacing w:line="240" w:lineRule="exact"/>
              <w:ind w:right="11"/>
              <w:jc w:val="center"/>
              <w:rPr>
                <w:rFonts w:ascii="CordiaUPC" w:hAnsi="CordiaUPC" w:cs="CordiaUPC"/>
                <w:sz w:val="26"/>
                <w:szCs w:val="26"/>
              </w:rPr>
            </w:pPr>
          </w:p>
        </w:tc>
        <w:tc>
          <w:tcPr>
            <w:tcW w:w="1023" w:type="dxa"/>
          </w:tcPr>
          <w:p w14:paraId="4EA3B0A3" w14:textId="77777777" w:rsidR="009D7334" w:rsidRPr="00891F63" w:rsidRDefault="009D7334" w:rsidP="009D7334">
            <w:pPr>
              <w:tabs>
                <w:tab w:val="decimal" w:pos="731"/>
              </w:tabs>
              <w:spacing w:line="240" w:lineRule="exact"/>
              <w:ind w:right="11"/>
              <w:rPr>
                <w:rFonts w:ascii="CordiaUPC" w:hAnsi="CordiaUPC" w:cs="CordiaUPC"/>
                <w:sz w:val="26"/>
                <w:szCs w:val="26"/>
                <w:highlight w:val="yellow"/>
              </w:rPr>
            </w:pPr>
          </w:p>
        </w:tc>
        <w:tc>
          <w:tcPr>
            <w:tcW w:w="180" w:type="dxa"/>
          </w:tcPr>
          <w:p w14:paraId="78BC3600" w14:textId="77777777" w:rsidR="009D7334" w:rsidRPr="00891F63" w:rsidRDefault="009D7334" w:rsidP="009D7334">
            <w:pPr>
              <w:tabs>
                <w:tab w:val="decimal" w:pos="765"/>
              </w:tabs>
              <w:spacing w:line="240" w:lineRule="exact"/>
              <w:rPr>
                <w:rFonts w:ascii="CordiaUPC" w:hAnsi="CordiaUPC" w:cs="CordiaUPC"/>
                <w:sz w:val="26"/>
                <w:szCs w:val="26"/>
                <w:highlight w:val="yellow"/>
              </w:rPr>
            </w:pPr>
          </w:p>
        </w:tc>
        <w:tc>
          <w:tcPr>
            <w:tcW w:w="990" w:type="dxa"/>
            <w:gridSpan w:val="2"/>
          </w:tcPr>
          <w:p w14:paraId="6770A791" w14:textId="77777777" w:rsidR="009D7334" w:rsidRPr="00891F63" w:rsidRDefault="009D7334" w:rsidP="009D7334">
            <w:pPr>
              <w:tabs>
                <w:tab w:val="decimal" w:pos="731"/>
              </w:tabs>
              <w:spacing w:line="240" w:lineRule="exact"/>
              <w:ind w:right="11"/>
              <w:rPr>
                <w:rFonts w:ascii="CordiaUPC" w:hAnsi="CordiaUPC" w:cs="CordiaUPC"/>
                <w:sz w:val="26"/>
                <w:szCs w:val="26"/>
                <w:highlight w:val="yellow"/>
              </w:rPr>
            </w:pPr>
          </w:p>
        </w:tc>
        <w:tc>
          <w:tcPr>
            <w:tcW w:w="180" w:type="dxa"/>
            <w:gridSpan w:val="2"/>
          </w:tcPr>
          <w:p w14:paraId="67D95265"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90" w:type="dxa"/>
          </w:tcPr>
          <w:p w14:paraId="173ADC0A" w14:textId="77777777" w:rsidR="009D7334" w:rsidRPr="00036FC1" w:rsidRDefault="009D7334" w:rsidP="009D7334">
            <w:pPr>
              <w:tabs>
                <w:tab w:val="decimal" w:pos="731"/>
              </w:tabs>
              <w:spacing w:line="240" w:lineRule="exact"/>
              <w:ind w:right="11"/>
              <w:rPr>
                <w:rFonts w:ascii="CordiaUPC" w:hAnsi="CordiaUPC" w:cs="CordiaUPC"/>
                <w:sz w:val="26"/>
                <w:szCs w:val="26"/>
              </w:rPr>
            </w:pPr>
          </w:p>
        </w:tc>
        <w:tc>
          <w:tcPr>
            <w:tcW w:w="180" w:type="dxa"/>
          </w:tcPr>
          <w:p w14:paraId="48181BF6"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57" w:type="dxa"/>
          </w:tcPr>
          <w:p w14:paraId="5FF58C46" w14:textId="77777777" w:rsidR="009D7334" w:rsidRPr="00036FC1" w:rsidRDefault="009D7334" w:rsidP="009D7334">
            <w:pPr>
              <w:tabs>
                <w:tab w:val="decimal" w:pos="731"/>
              </w:tabs>
              <w:spacing w:line="240" w:lineRule="exact"/>
              <w:ind w:right="11"/>
              <w:rPr>
                <w:rFonts w:ascii="CordiaUPC" w:hAnsi="CordiaUPC" w:cs="CordiaUPC"/>
                <w:sz w:val="26"/>
                <w:szCs w:val="26"/>
              </w:rPr>
            </w:pPr>
          </w:p>
        </w:tc>
      </w:tr>
      <w:tr w:rsidR="009D7334" w:rsidRPr="00036FC1" w14:paraId="0FABCC7D" w14:textId="77777777" w:rsidTr="00FA6005">
        <w:trPr>
          <w:cantSplit/>
          <w:jc w:val="right"/>
        </w:trPr>
        <w:tc>
          <w:tcPr>
            <w:tcW w:w="3510" w:type="dxa"/>
          </w:tcPr>
          <w:p w14:paraId="00828EA3" w14:textId="77777777" w:rsidR="009D7334" w:rsidRPr="00036FC1" w:rsidRDefault="009D7334" w:rsidP="009D7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36FC1">
              <w:rPr>
                <w:rFonts w:ascii="CordiaUPC" w:hAnsi="CordiaUPC" w:cs="CordiaUPC" w:hint="cs"/>
                <w:sz w:val="26"/>
                <w:szCs w:val="26"/>
                <w:cs/>
                <w:lang w:val="en-US" w:bidi="th-TH"/>
              </w:rPr>
              <w:t xml:space="preserve">- </w:t>
            </w:r>
            <w:r w:rsidRPr="00036FC1">
              <w:rPr>
                <w:rFonts w:ascii="CordiaUPC" w:hAnsi="CordiaUPC" w:cs="CordiaUPC" w:hint="cs"/>
                <w:sz w:val="26"/>
                <w:szCs w:val="26"/>
                <w:lang w:val="en-US" w:bidi="th-TH"/>
              </w:rPr>
              <w:t>ordinary shares</w:t>
            </w:r>
          </w:p>
        </w:tc>
        <w:tc>
          <w:tcPr>
            <w:tcW w:w="1170" w:type="dxa"/>
          </w:tcPr>
          <w:p w14:paraId="2BA6A310" w14:textId="77777777" w:rsidR="009D7334" w:rsidRPr="00036FC1" w:rsidRDefault="009D7334" w:rsidP="009D7334">
            <w:pPr>
              <w:tabs>
                <w:tab w:val="decimal" w:pos="371"/>
                <w:tab w:val="decimal" w:pos="731"/>
              </w:tabs>
              <w:spacing w:line="240" w:lineRule="exact"/>
              <w:ind w:right="11"/>
              <w:jc w:val="center"/>
              <w:rPr>
                <w:rFonts w:ascii="CordiaUPC" w:hAnsi="CordiaUPC" w:cs="CordiaUPC"/>
                <w:sz w:val="26"/>
                <w:szCs w:val="26"/>
              </w:rPr>
            </w:pPr>
            <w:r w:rsidRPr="00036FC1">
              <w:rPr>
                <w:rFonts w:ascii="CordiaUPC" w:hAnsi="CordiaUPC" w:cs="CordiaUPC" w:hint="cs"/>
                <w:sz w:val="26"/>
                <w:szCs w:val="26"/>
              </w:rPr>
              <w:t>0.95</w:t>
            </w:r>
          </w:p>
        </w:tc>
        <w:tc>
          <w:tcPr>
            <w:tcW w:w="1023" w:type="dxa"/>
          </w:tcPr>
          <w:p w14:paraId="32CA57DC" w14:textId="6EC98AEA" w:rsidR="009D7334" w:rsidRPr="00CF6139" w:rsidRDefault="009D7334" w:rsidP="009D7334">
            <w:pPr>
              <w:tabs>
                <w:tab w:val="decimal" w:pos="731"/>
              </w:tabs>
              <w:spacing w:line="240" w:lineRule="exact"/>
              <w:ind w:right="11"/>
              <w:rPr>
                <w:rFonts w:ascii="CordiaUPC" w:hAnsi="CordiaUPC" w:cs="CordiaUPC"/>
                <w:sz w:val="26"/>
                <w:szCs w:val="26"/>
              </w:rPr>
            </w:pPr>
            <w:r w:rsidRPr="00CF6139">
              <w:rPr>
                <w:rFonts w:ascii="CordiaUPC" w:eastAsia="Times New Roman" w:hAnsi="CordiaUPC" w:cs="CordiaUPC"/>
                <w:sz w:val="26"/>
                <w:szCs w:val="26"/>
                <w:lang w:eastAsia="en-GB"/>
              </w:rPr>
              <w:t>96,776</w:t>
            </w:r>
          </w:p>
        </w:tc>
        <w:tc>
          <w:tcPr>
            <w:tcW w:w="180" w:type="dxa"/>
          </w:tcPr>
          <w:p w14:paraId="179956FF" w14:textId="77777777" w:rsidR="009D7334" w:rsidRPr="00CF6139" w:rsidRDefault="009D7334" w:rsidP="009D7334">
            <w:pPr>
              <w:tabs>
                <w:tab w:val="decimal" w:pos="765"/>
              </w:tabs>
              <w:spacing w:line="240" w:lineRule="exact"/>
              <w:rPr>
                <w:rFonts w:ascii="CordiaUPC" w:hAnsi="CordiaUPC" w:cs="CordiaUPC"/>
                <w:sz w:val="26"/>
                <w:szCs w:val="26"/>
              </w:rPr>
            </w:pPr>
          </w:p>
        </w:tc>
        <w:tc>
          <w:tcPr>
            <w:tcW w:w="990" w:type="dxa"/>
            <w:gridSpan w:val="2"/>
          </w:tcPr>
          <w:p w14:paraId="70AB3C14" w14:textId="44E32E1D" w:rsidR="009D7334" w:rsidRPr="00CF6139" w:rsidRDefault="009D7334" w:rsidP="009D7334">
            <w:pPr>
              <w:tabs>
                <w:tab w:val="decimal" w:pos="731"/>
              </w:tabs>
              <w:spacing w:line="240" w:lineRule="exact"/>
              <w:ind w:right="11"/>
              <w:rPr>
                <w:rFonts w:ascii="CordiaUPC" w:hAnsi="CordiaUPC" w:cs="CordiaUPC"/>
                <w:sz w:val="26"/>
                <w:szCs w:val="26"/>
              </w:rPr>
            </w:pPr>
            <w:r w:rsidRPr="00CF6139">
              <w:rPr>
                <w:rFonts w:ascii="CordiaUPC" w:eastAsia="Times New Roman" w:hAnsi="CordiaUPC" w:cs="CordiaUPC"/>
                <w:sz w:val="26"/>
                <w:szCs w:val="26"/>
                <w:lang w:eastAsia="en-GB"/>
              </w:rPr>
              <w:t>91,937</w:t>
            </w:r>
          </w:p>
        </w:tc>
        <w:tc>
          <w:tcPr>
            <w:tcW w:w="180" w:type="dxa"/>
            <w:gridSpan w:val="2"/>
          </w:tcPr>
          <w:p w14:paraId="742CBFBD"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90" w:type="dxa"/>
          </w:tcPr>
          <w:p w14:paraId="73C4B09D" w14:textId="2B32B041" w:rsidR="009D7334" w:rsidRPr="00036FC1" w:rsidRDefault="009D7334" w:rsidP="009D7334">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cs/>
                <w:lang w:eastAsia="en-GB"/>
              </w:rPr>
              <w:t>96</w:t>
            </w:r>
            <w:r w:rsidRPr="00036FC1">
              <w:rPr>
                <w:rFonts w:ascii="CordiaUPC" w:eastAsia="Times New Roman" w:hAnsi="CordiaUPC" w:cs="CordiaUPC"/>
                <w:sz w:val="26"/>
                <w:szCs w:val="26"/>
                <w:lang w:eastAsia="en-GB"/>
              </w:rPr>
              <w:t>,</w:t>
            </w:r>
            <w:r w:rsidR="00891F63">
              <w:rPr>
                <w:rFonts w:ascii="CordiaUPC" w:eastAsia="Times New Roman" w:hAnsi="CordiaUPC" w:cs="CordiaUPC"/>
                <w:sz w:val="26"/>
                <w:szCs w:val="26"/>
                <w:lang w:eastAsia="en-GB"/>
              </w:rPr>
              <w:t>623</w:t>
            </w:r>
          </w:p>
        </w:tc>
        <w:tc>
          <w:tcPr>
            <w:tcW w:w="180" w:type="dxa"/>
          </w:tcPr>
          <w:p w14:paraId="5BB87A15"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57" w:type="dxa"/>
          </w:tcPr>
          <w:p w14:paraId="4F306BFE" w14:textId="0173E29C" w:rsidR="009D7334" w:rsidRPr="00036FC1" w:rsidRDefault="009D7334" w:rsidP="009D7334">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91,</w:t>
            </w:r>
            <w:r w:rsidR="00891F63">
              <w:rPr>
                <w:rFonts w:ascii="CordiaUPC" w:eastAsia="Times New Roman" w:hAnsi="CordiaUPC" w:cs="CordiaUPC"/>
                <w:sz w:val="26"/>
                <w:szCs w:val="26"/>
                <w:lang w:eastAsia="en-GB"/>
              </w:rPr>
              <w:t>792</w:t>
            </w:r>
          </w:p>
        </w:tc>
      </w:tr>
      <w:tr w:rsidR="009D7334" w:rsidRPr="00036FC1" w14:paraId="39DF8818" w14:textId="77777777" w:rsidTr="00FA6005">
        <w:trPr>
          <w:cantSplit/>
          <w:jc w:val="right"/>
        </w:trPr>
        <w:tc>
          <w:tcPr>
            <w:tcW w:w="3510" w:type="dxa"/>
          </w:tcPr>
          <w:p w14:paraId="4CD08963" w14:textId="77777777" w:rsidR="009D7334" w:rsidRPr="00036FC1" w:rsidRDefault="009D7334" w:rsidP="009D7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36FC1">
              <w:rPr>
                <w:rFonts w:ascii="CordiaUPC" w:hAnsi="CordiaUPC" w:cs="CordiaUPC" w:hint="cs"/>
                <w:sz w:val="26"/>
                <w:szCs w:val="26"/>
                <w:lang w:val="en-US" w:bidi="th-TH"/>
              </w:rPr>
              <w:t>Issue of new shares</w:t>
            </w:r>
          </w:p>
        </w:tc>
        <w:tc>
          <w:tcPr>
            <w:tcW w:w="1170" w:type="dxa"/>
          </w:tcPr>
          <w:p w14:paraId="77337AB8" w14:textId="77777777" w:rsidR="009D7334" w:rsidRPr="00036FC1" w:rsidRDefault="009D7334" w:rsidP="009D7334">
            <w:pPr>
              <w:tabs>
                <w:tab w:val="decimal" w:pos="371"/>
                <w:tab w:val="decimal" w:pos="731"/>
              </w:tabs>
              <w:spacing w:line="240" w:lineRule="exact"/>
              <w:ind w:right="11"/>
              <w:jc w:val="center"/>
              <w:rPr>
                <w:rFonts w:ascii="CordiaUPC" w:hAnsi="CordiaUPC" w:cs="CordiaUPC"/>
                <w:sz w:val="26"/>
                <w:szCs w:val="26"/>
              </w:rPr>
            </w:pPr>
            <w:r w:rsidRPr="00036FC1">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0CF7EA4B" w14:textId="6A30A04B" w:rsidR="009D7334" w:rsidRPr="00CF6139" w:rsidRDefault="0015787B" w:rsidP="009D7334">
            <w:pPr>
              <w:tabs>
                <w:tab w:val="decimal" w:pos="731"/>
              </w:tabs>
              <w:spacing w:line="240" w:lineRule="exact"/>
              <w:ind w:right="11"/>
              <w:rPr>
                <w:rFonts w:ascii="CordiaUPC" w:hAnsi="CordiaUPC" w:cs="CordiaUPC"/>
                <w:sz w:val="26"/>
                <w:szCs w:val="26"/>
              </w:rPr>
            </w:pPr>
            <w:r w:rsidRPr="00CF6139">
              <w:rPr>
                <w:rFonts w:ascii="CordiaUPC" w:eastAsia="Times New Roman" w:hAnsi="CordiaUPC" w:cs="CordiaUPC"/>
                <w:sz w:val="26"/>
                <w:szCs w:val="26"/>
                <w:lang w:eastAsia="en-GB"/>
              </w:rPr>
              <w:t>90</w:t>
            </w:r>
          </w:p>
        </w:tc>
        <w:tc>
          <w:tcPr>
            <w:tcW w:w="180" w:type="dxa"/>
          </w:tcPr>
          <w:p w14:paraId="1DE4060E" w14:textId="77777777" w:rsidR="009D7334" w:rsidRPr="00CF6139" w:rsidRDefault="009D7334" w:rsidP="009D7334">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4FC91383" w14:textId="5B2E8990" w:rsidR="009D7334" w:rsidRPr="00CF6139" w:rsidRDefault="0015787B" w:rsidP="009D7334">
            <w:pPr>
              <w:tabs>
                <w:tab w:val="decimal" w:pos="731"/>
              </w:tabs>
              <w:spacing w:line="240" w:lineRule="exact"/>
              <w:ind w:right="11"/>
              <w:rPr>
                <w:rFonts w:ascii="CordiaUPC" w:hAnsi="CordiaUPC" w:cs="CordiaUPC"/>
                <w:sz w:val="26"/>
                <w:szCs w:val="26"/>
              </w:rPr>
            </w:pPr>
            <w:r w:rsidRPr="00CF6139">
              <w:rPr>
                <w:rFonts w:ascii="CordiaUPC" w:eastAsia="Times New Roman" w:hAnsi="CordiaUPC" w:cs="CordiaUPC"/>
                <w:sz w:val="26"/>
                <w:szCs w:val="26"/>
                <w:lang w:eastAsia="en-GB"/>
              </w:rPr>
              <w:t>85</w:t>
            </w:r>
          </w:p>
        </w:tc>
        <w:tc>
          <w:tcPr>
            <w:tcW w:w="180" w:type="dxa"/>
            <w:gridSpan w:val="2"/>
          </w:tcPr>
          <w:p w14:paraId="6FFE6CEB"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0EA55588" w14:textId="6E2A0B69" w:rsidR="009D7334" w:rsidRPr="00036FC1" w:rsidRDefault="00891F63" w:rsidP="009D7334">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153</w:t>
            </w:r>
          </w:p>
        </w:tc>
        <w:tc>
          <w:tcPr>
            <w:tcW w:w="180" w:type="dxa"/>
          </w:tcPr>
          <w:p w14:paraId="77CEF415"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5976B3E0" w14:textId="7F5F7CA9" w:rsidR="009D7334" w:rsidRPr="00036FC1" w:rsidRDefault="00891F63" w:rsidP="009D7334">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145</w:t>
            </w:r>
          </w:p>
        </w:tc>
      </w:tr>
      <w:tr w:rsidR="009D7334" w:rsidRPr="00036FC1" w14:paraId="6C158E5C" w14:textId="77777777" w:rsidTr="00FA6005">
        <w:trPr>
          <w:cantSplit/>
          <w:jc w:val="right"/>
        </w:trPr>
        <w:tc>
          <w:tcPr>
            <w:tcW w:w="3510" w:type="dxa"/>
          </w:tcPr>
          <w:p w14:paraId="4F74D3E3" w14:textId="01849EB5" w:rsidR="009D7334" w:rsidRPr="00036FC1" w:rsidRDefault="009D7334" w:rsidP="009D7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proofErr w:type="gramStart"/>
            <w:r w:rsidRPr="00036FC1">
              <w:rPr>
                <w:rFonts w:ascii="CordiaUPC" w:hAnsi="CordiaUPC" w:cs="CordiaUPC" w:hint="cs"/>
                <w:b/>
                <w:bCs/>
                <w:sz w:val="26"/>
                <w:szCs w:val="26"/>
                <w:lang w:val="en-US" w:bidi="th-TH"/>
              </w:rPr>
              <w:t>At</w:t>
            </w:r>
            <w:proofErr w:type="gramEnd"/>
            <w:r w:rsidRPr="00036FC1">
              <w:rPr>
                <w:rFonts w:ascii="CordiaUPC" w:hAnsi="CordiaUPC" w:cs="CordiaUPC" w:hint="cs"/>
                <w:b/>
                <w:bCs/>
                <w:sz w:val="26"/>
                <w:szCs w:val="26"/>
                <w:lang w:val="en-US" w:bidi="th-TH"/>
              </w:rPr>
              <w:t xml:space="preserve"> </w:t>
            </w:r>
            <w:r w:rsidRPr="00036FC1">
              <w:rPr>
                <w:rFonts w:ascii="CordiaUPC" w:hAnsi="CordiaUPC" w:cs="CordiaUPC"/>
                <w:b/>
                <w:bCs/>
                <w:sz w:val="26"/>
                <w:szCs w:val="26"/>
                <w:lang w:val="en-US" w:bidi="th-TH"/>
              </w:rPr>
              <w:t xml:space="preserve">30 September / </w:t>
            </w:r>
            <w:r w:rsidRPr="00036FC1">
              <w:rPr>
                <w:rFonts w:ascii="CordiaUPC" w:hAnsi="CordiaUPC" w:cs="CordiaUPC" w:hint="cs"/>
                <w:b/>
                <w:bCs/>
                <w:sz w:val="26"/>
                <w:szCs w:val="26"/>
                <w:lang w:val="en-US" w:bidi="th-TH"/>
              </w:rPr>
              <w:t>31 December</w:t>
            </w:r>
          </w:p>
        </w:tc>
        <w:tc>
          <w:tcPr>
            <w:tcW w:w="1170" w:type="dxa"/>
          </w:tcPr>
          <w:p w14:paraId="4FF19D21" w14:textId="77777777" w:rsidR="009D7334" w:rsidRPr="00036FC1" w:rsidRDefault="009D7334" w:rsidP="009D7334">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0325E9E3" w14:textId="77777777" w:rsidR="009D7334" w:rsidRPr="00CF6139" w:rsidRDefault="009D7334" w:rsidP="009D7334">
            <w:pPr>
              <w:tabs>
                <w:tab w:val="decimal" w:pos="731"/>
              </w:tabs>
              <w:spacing w:line="240" w:lineRule="exact"/>
              <w:ind w:right="11"/>
              <w:rPr>
                <w:rFonts w:ascii="CordiaUPC" w:hAnsi="CordiaUPC" w:cs="CordiaUPC"/>
                <w:sz w:val="26"/>
                <w:szCs w:val="26"/>
              </w:rPr>
            </w:pPr>
          </w:p>
        </w:tc>
        <w:tc>
          <w:tcPr>
            <w:tcW w:w="180" w:type="dxa"/>
          </w:tcPr>
          <w:p w14:paraId="608A5658" w14:textId="77777777" w:rsidR="009D7334" w:rsidRPr="00CF6139" w:rsidRDefault="009D7334" w:rsidP="009D7334">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61F669B" w14:textId="77777777" w:rsidR="009D7334" w:rsidRPr="00CF6139" w:rsidRDefault="009D7334" w:rsidP="009D7334">
            <w:pPr>
              <w:tabs>
                <w:tab w:val="decimal" w:pos="731"/>
              </w:tabs>
              <w:spacing w:line="240" w:lineRule="exact"/>
              <w:ind w:right="11"/>
              <w:rPr>
                <w:rFonts w:ascii="CordiaUPC" w:hAnsi="CordiaUPC" w:cs="CordiaUPC"/>
                <w:sz w:val="26"/>
                <w:szCs w:val="26"/>
              </w:rPr>
            </w:pPr>
          </w:p>
        </w:tc>
        <w:tc>
          <w:tcPr>
            <w:tcW w:w="180" w:type="dxa"/>
            <w:gridSpan w:val="2"/>
          </w:tcPr>
          <w:p w14:paraId="6DB023B8"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19573AC3" w14:textId="77777777" w:rsidR="009D7334" w:rsidRPr="00036FC1" w:rsidRDefault="009D7334" w:rsidP="009D7334">
            <w:pPr>
              <w:tabs>
                <w:tab w:val="decimal" w:pos="731"/>
              </w:tabs>
              <w:spacing w:line="240" w:lineRule="exact"/>
              <w:ind w:right="11"/>
              <w:rPr>
                <w:rFonts w:ascii="CordiaUPC" w:hAnsi="CordiaUPC" w:cs="CordiaUPC"/>
                <w:sz w:val="26"/>
                <w:szCs w:val="26"/>
              </w:rPr>
            </w:pPr>
          </w:p>
        </w:tc>
        <w:tc>
          <w:tcPr>
            <w:tcW w:w="180" w:type="dxa"/>
          </w:tcPr>
          <w:p w14:paraId="42761A7D" w14:textId="77777777" w:rsidR="009D7334" w:rsidRPr="00036FC1" w:rsidRDefault="009D7334" w:rsidP="009D7334">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47E30A79" w14:textId="77777777" w:rsidR="009D7334" w:rsidRPr="00036FC1" w:rsidRDefault="009D7334" w:rsidP="009D7334">
            <w:pPr>
              <w:tabs>
                <w:tab w:val="decimal" w:pos="731"/>
              </w:tabs>
              <w:spacing w:line="240" w:lineRule="exact"/>
              <w:ind w:right="11"/>
              <w:rPr>
                <w:rFonts w:ascii="CordiaUPC" w:hAnsi="CordiaUPC" w:cs="CordiaUPC"/>
                <w:sz w:val="26"/>
                <w:szCs w:val="26"/>
              </w:rPr>
            </w:pPr>
          </w:p>
        </w:tc>
      </w:tr>
      <w:tr w:rsidR="009D7334" w:rsidRPr="00BB3FFC" w14:paraId="3018083F" w14:textId="77777777" w:rsidTr="00FA6005">
        <w:trPr>
          <w:cantSplit/>
          <w:jc w:val="right"/>
        </w:trPr>
        <w:tc>
          <w:tcPr>
            <w:tcW w:w="3510" w:type="dxa"/>
          </w:tcPr>
          <w:p w14:paraId="1203476D" w14:textId="77777777" w:rsidR="009D7334" w:rsidRPr="00036FC1" w:rsidRDefault="009D7334" w:rsidP="009D7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36FC1">
              <w:rPr>
                <w:rFonts w:ascii="CordiaUPC" w:hAnsi="CordiaUPC" w:cs="CordiaUPC" w:hint="cs"/>
                <w:b/>
                <w:bCs/>
                <w:sz w:val="26"/>
                <w:szCs w:val="26"/>
                <w:cs/>
                <w:lang w:val="en-US" w:bidi="th-TH"/>
              </w:rPr>
              <w:t xml:space="preserve">- </w:t>
            </w:r>
            <w:r w:rsidRPr="00036FC1">
              <w:rPr>
                <w:rFonts w:ascii="CordiaUPC" w:hAnsi="CordiaUPC" w:cs="CordiaUPC" w:hint="cs"/>
                <w:b/>
                <w:bCs/>
                <w:sz w:val="26"/>
                <w:szCs w:val="26"/>
                <w:lang w:val="en-US" w:bidi="th-TH"/>
              </w:rPr>
              <w:t>ordinary shares</w:t>
            </w:r>
          </w:p>
        </w:tc>
        <w:tc>
          <w:tcPr>
            <w:tcW w:w="1170" w:type="dxa"/>
          </w:tcPr>
          <w:p w14:paraId="22D7D892" w14:textId="77777777" w:rsidR="009D7334" w:rsidRPr="00036FC1" w:rsidRDefault="009D7334" w:rsidP="009D7334">
            <w:pPr>
              <w:tabs>
                <w:tab w:val="decimal" w:pos="371"/>
                <w:tab w:val="decimal" w:pos="731"/>
              </w:tabs>
              <w:spacing w:line="240" w:lineRule="exact"/>
              <w:ind w:right="11"/>
              <w:jc w:val="center"/>
              <w:rPr>
                <w:rFonts w:ascii="CordiaUPC" w:hAnsi="CordiaUPC" w:cs="CordiaUPC"/>
                <w:b/>
                <w:bCs/>
                <w:sz w:val="26"/>
                <w:szCs w:val="26"/>
              </w:rPr>
            </w:pPr>
            <w:r w:rsidRPr="00036FC1">
              <w:rPr>
                <w:rFonts w:ascii="CordiaUPC" w:hAnsi="CordiaUPC" w:cs="CordiaUPC" w:hint="cs"/>
                <w:b/>
                <w:bCs/>
                <w:sz w:val="26"/>
                <w:szCs w:val="26"/>
              </w:rPr>
              <w:t>0.95</w:t>
            </w:r>
          </w:p>
        </w:tc>
        <w:tc>
          <w:tcPr>
            <w:tcW w:w="1023" w:type="dxa"/>
            <w:tcBorders>
              <w:top w:val="nil"/>
              <w:left w:val="nil"/>
              <w:bottom w:val="double" w:sz="4" w:space="0" w:color="auto"/>
              <w:right w:val="nil"/>
            </w:tcBorders>
          </w:tcPr>
          <w:p w14:paraId="4D9C26D0" w14:textId="304D4B7F" w:rsidR="009D7334" w:rsidRPr="00CF6139" w:rsidRDefault="009D7334" w:rsidP="009D7334">
            <w:pPr>
              <w:tabs>
                <w:tab w:val="decimal" w:pos="731"/>
              </w:tabs>
              <w:spacing w:line="240" w:lineRule="exact"/>
              <w:ind w:right="11"/>
              <w:rPr>
                <w:rFonts w:ascii="CordiaUPC" w:hAnsi="CordiaUPC" w:cs="CordiaUPC"/>
                <w:b/>
                <w:bCs/>
                <w:sz w:val="26"/>
                <w:szCs w:val="26"/>
              </w:rPr>
            </w:pPr>
            <w:r w:rsidRPr="00CF6139">
              <w:rPr>
                <w:rFonts w:ascii="CordiaUPC" w:eastAsia="Times New Roman" w:hAnsi="CordiaUPC" w:cs="CordiaUPC"/>
                <w:b/>
                <w:bCs/>
                <w:sz w:val="26"/>
                <w:szCs w:val="26"/>
                <w:lang w:eastAsia="en-GB"/>
              </w:rPr>
              <w:t>96,</w:t>
            </w:r>
            <w:r w:rsidR="0015787B" w:rsidRPr="00CF6139">
              <w:rPr>
                <w:rFonts w:ascii="CordiaUPC" w:eastAsia="Times New Roman" w:hAnsi="CordiaUPC" w:cs="CordiaUPC"/>
                <w:b/>
                <w:bCs/>
                <w:sz w:val="26"/>
                <w:szCs w:val="26"/>
                <w:lang w:eastAsia="en-GB"/>
              </w:rPr>
              <w:t>866</w:t>
            </w:r>
          </w:p>
        </w:tc>
        <w:tc>
          <w:tcPr>
            <w:tcW w:w="180" w:type="dxa"/>
          </w:tcPr>
          <w:p w14:paraId="7A89E83A" w14:textId="77777777" w:rsidR="009D7334" w:rsidRPr="00CF6139" w:rsidRDefault="009D7334" w:rsidP="009D7334">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79F0424" w14:textId="67A06B35" w:rsidR="009D7334" w:rsidRPr="00CF6139" w:rsidRDefault="009D7334" w:rsidP="009D7334">
            <w:pPr>
              <w:tabs>
                <w:tab w:val="decimal" w:pos="731"/>
              </w:tabs>
              <w:spacing w:line="240" w:lineRule="exact"/>
              <w:ind w:right="11"/>
              <w:rPr>
                <w:rFonts w:ascii="CordiaUPC" w:hAnsi="CordiaUPC" w:cs="CordiaUPC"/>
                <w:b/>
                <w:bCs/>
                <w:sz w:val="26"/>
                <w:szCs w:val="26"/>
                <w:lang w:val="en-US" w:bidi="th-TH"/>
              </w:rPr>
            </w:pPr>
            <w:r w:rsidRPr="00CF6139">
              <w:rPr>
                <w:rFonts w:ascii="CordiaUPC" w:eastAsia="Times New Roman" w:hAnsi="CordiaUPC" w:cs="CordiaUPC"/>
                <w:b/>
                <w:bCs/>
                <w:sz w:val="26"/>
                <w:szCs w:val="26"/>
                <w:lang w:eastAsia="en-GB"/>
              </w:rPr>
              <w:t>9</w:t>
            </w:r>
            <w:r w:rsidR="0015787B" w:rsidRPr="00CF6139">
              <w:rPr>
                <w:rFonts w:ascii="CordiaUPC" w:eastAsia="Times New Roman" w:hAnsi="CordiaUPC" w:cs="CordiaUPC" w:hint="cs"/>
                <w:b/>
                <w:bCs/>
                <w:sz w:val="26"/>
                <w:szCs w:val="26"/>
                <w:cs/>
                <w:lang w:eastAsia="en-GB" w:bidi="th-TH"/>
              </w:rPr>
              <w:t>2</w:t>
            </w:r>
            <w:r w:rsidR="0015787B" w:rsidRPr="00CF6139">
              <w:rPr>
                <w:rFonts w:ascii="CordiaUPC" w:eastAsia="Times New Roman" w:hAnsi="CordiaUPC" w:cs="CordiaUPC"/>
                <w:b/>
                <w:bCs/>
                <w:sz w:val="26"/>
                <w:szCs w:val="26"/>
                <w:lang w:val="en-US" w:eastAsia="en-GB" w:bidi="th-TH"/>
              </w:rPr>
              <w:t>,022</w:t>
            </w:r>
          </w:p>
        </w:tc>
        <w:tc>
          <w:tcPr>
            <w:tcW w:w="180" w:type="dxa"/>
            <w:gridSpan w:val="2"/>
          </w:tcPr>
          <w:p w14:paraId="4A6E9159" w14:textId="77777777" w:rsidR="009D7334" w:rsidRPr="00036FC1" w:rsidRDefault="009D7334" w:rsidP="009D7334">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0ECAECFC" w14:textId="6DBE6757" w:rsidR="009D7334" w:rsidRPr="00036FC1" w:rsidRDefault="009D7334" w:rsidP="009D7334">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lang w:eastAsia="en-GB"/>
              </w:rPr>
              <w:t>96,</w:t>
            </w:r>
            <w:r w:rsidR="00891F63">
              <w:rPr>
                <w:rFonts w:ascii="CordiaUPC" w:eastAsia="Times New Roman" w:hAnsi="CordiaUPC" w:cs="CordiaUPC"/>
                <w:b/>
                <w:bCs/>
                <w:sz w:val="26"/>
                <w:szCs w:val="26"/>
                <w:lang w:eastAsia="en-GB"/>
              </w:rPr>
              <w:t>776</w:t>
            </w:r>
          </w:p>
        </w:tc>
        <w:tc>
          <w:tcPr>
            <w:tcW w:w="180" w:type="dxa"/>
          </w:tcPr>
          <w:p w14:paraId="19F2375F" w14:textId="77777777" w:rsidR="009D7334" w:rsidRPr="00036FC1" w:rsidRDefault="009D7334" w:rsidP="009D7334">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7C42F759" w14:textId="68CAD20E" w:rsidR="009D7334" w:rsidRPr="00036FC1" w:rsidRDefault="009D7334" w:rsidP="009D7334">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hint="cs"/>
                <w:b/>
                <w:bCs/>
                <w:sz w:val="26"/>
                <w:szCs w:val="26"/>
                <w:cs/>
                <w:lang w:eastAsia="en-GB"/>
              </w:rPr>
              <w:t>91</w:t>
            </w:r>
            <w:r w:rsidRPr="00036FC1">
              <w:rPr>
                <w:rFonts w:ascii="CordiaUPC" w:eastAsia="Times New Roman" w:hAnsi="CordiaUPC" w:cs="CordiaUPC"/>
                <w:b/>
                <w:bCs/>
                <w:sz w:val="26"/>
                <w:szCs w:val="26"/>
                <w:lang w:eastAsia="en-GB"/>
              </w:rPr>
              <w:t>,</w:t>
            </w:r>
            <w:r w:rsidR="00891F63">
              <w:rPr>
                <w:rFonts w:ascii="CordiaUPC" w:eastAsia="Times New Roman" w:hAnsi="CordiaUPC" w:cs="CordiaUPC"/>
                <w:b/>
                <w:bCs/>
                <w:sz w:val="26"/>
                <w:szCs w:val="26"/>
                <w:lang w:eastAsia="en-GB"/>
              </w:rPr>
              <w:t>937</w:t>
            </w:r>
          </w:p>
        </w:tc>
      </w:tr>
    </w:tbl>
    <w:p w14:paraId="7DA6E1A5" w14:textId="1FAA243F" w:rsidR="00BB3FFC" w:rsidRDefault="00BB3FFC" w:rsidP="00DC0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highlight w:val="green"/>
        </w:rPr>
      </w:pPr>
    </w:p>
    <w:p w14:paraId="056A37CB" w14:textId="77777777" w:rsidR="00417FEF" w:rsidRPr="002E0137" w:rsidRDefault="00417FEF" w:rsidP="00CF6139">
      <w:pPr>
        <w:pStyle w:val="ListParagraph"/>
        <w:spacing w:line="240" w:lineRule="exact"/>
        <w:ind w:left="567"/>
        <w:jc w:val="both"/>
        <w:rPr>
          <w:rFonts w:ascii="CordiaUPC" w:eastAsia="Calibri" w:hAnsi="CordiaUPC" w:cs="CordiaUPC"/>
          <w:sz w:val="26"/>
          <w:szCs w:val="26"/>
          <w:lang w:bidi="th-TH"/>
        </w:rPr>
      </w:pPr>
      <w:r w:rsidRPr="002E0137">
        <w:rPr>
          <w:rFonts w:ascii="CordiaUPC" w:eastAsia="Calibri" w:hAnsi="CordiaUPC" w:cs="CordiaUPC"/>
          <w:sz w:val="26"/>
          <w:szCs w:val="26"/>
        </w:rPr>
        <w:t xml:space="preserve">The Bank issued ordinary shares under the TTB-W1 Warrants Program of </w:t>
      </w:r>
      <w:r w:rsidRPr="002E0137">
        <w:rPr>
          <w:rFonts w:ascii="CordiaUPC" w:eastAsia="Calibri" w:hAnsi="CordiaUPC" w:cs="CordiaUPC" w:hint="cs"/>
          <w:sz w:val="26"/>
          <w:szCs w:val="26"/>
          <w:cs/>
          <w:lang w:bidi="th-TH"/>
        </w:rPr>
        <w:t>1</w:t>
      </w:r>
      <w:r w:rsidRPr="002E0137">
        <w:rPr>
          <w:rFonts w:ascii="CordiaUPC" w:eastAsia="Calibri" w:hAnsi="CordiaUPC" w:cs="CordiaUPC"/>
          <w:sz w:val="26"/>
          <w:szCs w:val="26"/>
        </w:rPr>
        <w:t>61,</w:t>
      </w:r>
      <w:r w:rsidRPr="002E0137">
        <w:rPr>
          <w:rFonts w:ascii="CordiaUPC" w:eastAsia="Calibri" w:hAnsi="CordiaUPC" w:cs="CordiaUPC" w:hint="cs"/>
          <w:sz w:val="26"/>
          <w:szCs w:val="26"/>
          <w:cs/>
          <w:lang w:bidi="th-TH"/>
        </w:rPr>
        <w:t>442</w:t>
      </w:r>
      <w:r w:rsidRPr="002E0137">
        <w:rPr>
          <w:rFonts w:ascii="CordiaUPC" w:eastAsia="Calibri" w:hAnsi="CordiaUPC" w:cs="CordiaUPC"/>
          <w:sz w:val="26"/>
          <w:szCs w:val="26"/>
        </w:rPr>
        <w:t xml:space="preserve"> ordinary shares with a par value of Baht 0.95 per share. The increase of the issued ordinary shares was registered with the Department of Business Development, Ministry of Commerce on </w:t>
      </w:r>
      <w:r w:rsidRPr="002E0137">
        <w:rPr>
          <w:rFonts w:ascii="CordiaUPC" w:eastAsia="Calibri" w:hAnsi="CordiaUPC" w:cs="CordiaUPC" w:hint="cs"/>
          <w:sz w:val="26"/>
          <w:szCs w:val="26"/>
          <w:cs/>
          <w:lang w:bidi="th-TH"/>
        </w:rPr>
        <w:t>17</w:t>
      </w:r>
      <w:r w:rsidRPr="002E0137">
        <w:rPr>
          <w:rFonts w:ascii="CordiaUPC" w:eastAsia="Calibri" w:hAnsi="CordiaUPC" w:cs="CordiaUPC"/>
          <w:sz w:val="26"/>
          <w:szCs w:val="26"/>
        </w:rPr>
        <w:t xml:space="preserve"> </w:t>
      </w:r>
      <w:r w:rsidRPr="002E0137">
        <w:rPr>
          <w:rFonts w:ascii="CordiaUPC" w:eastAsia="Calibri" w:hAnsi="CordiaUPC" w:cs="CordiaUPC"/>
          <w:sz w:val="26"/>
          <w:szCs w:val="26"/>
          <w:lang w:val="en-US" w:bidi="th-TH"/>
        </w:rPr>
        <w:t>January</w:t>
      </w:r>
      <w:r w:rsidRPr="002E0137">
        <w:rPr>
          <w:rFonts w:ascii="CordiaUPC" w:eastAsia="Calibri" w:hAnsi="CordiaUPC" w:cs="CordiaUPC"/>
          <w:sz w:val="26"/>
          <w:szCs w:val="26"/>
        </w:rPr>
        <w:t xml:space="preserve"> 2023</w:t>
      </w:r>
      <w:r w:rsidRPr="002E0137">
        <w:rPr>
          <w:rFonts w:ascii="CordiaUPC" w:eastAsia="Calibri" w:hAnsi="CordiaUPC" w:cs="CordiaUPC" w:hint="cs"/>
          <w:sz w:val="26"/>
          <w:szCs w:val="26"/>
          <w:cs/>
          <w:lang w:bidi="th-TH"/>
        </w:rPr>
        <w:t>.</w:t>
      </w:r>
    </w:p>
    <w:p w14:paraId="56EB114E" w14:textId="77777777" w:rsidR="00417FEF" w:rsidRPr="002E0137" w:rsidRDefault="00417FEF" w:rsidP="00417FEF">
      <w:pPr>
        <w:pStyle w:val="ListParagraph"/>
        <w:spacing w:line="240" w:lineRule="exact"/>
        <w:ind w:left="567"/>
        <w:jc w:val="thaiDistribute"/>
        <w:rPr>
          <w:rFonts w:ascii="CordiaUPC" w:eastAsia="Calibri" w:hAnsi="CordiaUPC" w:cs="CordiaUPC"/>
          <w:sz w:val="26"/>
          <w:szCs w:val="26"/>
        </w:rPr>
      </w:pPr>
    </w:p>
    <w:p w14:paraId="1303BDC6" w14:textId="77777777" w:rsidR="00417FEF" w:rsidRPr="00CF6139" w:rsidRDefault="00417FEF" w:rsidP="00CF6139">
      <w:pPr>
        <w:pStyle w:val="ListParagraph"/>
        <w:spacing w:line="240" w:lineRule="exact"/>
        <w:ind w:left="567"/>
        <w:jc w:val="both"/>
        <w:rPr>
          <w:rFonts w:ascii="CordiaUPC" w:eastAsia="Calibri" w:hAnsi="CordiaUPC" w:cs="CordiaUPC"/>
          <w:sz w:val="26"/>
          <w:szCs w:val="26"/>
          <w:lang w:bidi="th-TH"/>
        </w:rPr>
      </w:pPr>
      <w:r w:rsidRPr="00CF6139">
        <w:rPr>
          <w:rFonts w:ascii="CordiaUPC" w:eastAsia="Calibri" w:hAnsi="CordiaUPC" w:cs="CordiaUPC"/>
          <w:sz w:val="26"/>
          <w:szCs w:val="26"/>
        </w:rPr>
        <w:t xml:space="preserve">The Bank issued ordinary shares under the TTB-W1 Warrants Program of </w:t>
      </w:r>
      <w:r w:rsidRPr="00CF6139">
        <w:rPr>
          <w:rFonts w:ascii="CordiaUPC" w:eastAsia="Calibri" w:hAnsi="CordiaUPC" w:cs="CordiaUPC"/>
          <w:sz w:val="26"/>
          <w:szCs w:val="26"/>
          <w:lang w:bidi="th-TH"/>
        </w:rPr>
        <w:t>1,420,1</w:t>
      </w:r>
      <w:r w:rsidRPr="00CF6139">
        <w:rPr>
          <w:rFonts w:ascii="CordiaUPC" w:eastAsia="Calibri" w:hAnsi="CordiaUPC" w:cs="CordiaUPC" w:hint="cs"/>
          <w:sz w:val="26"/>
          <w:szCs w:val="26"/>
          <w:cs/>
          <w:lang w:bidi="th-TH"/>
        </w:rPr>
        <w:t>00</w:t>
      </w:r>
      <w:r w:rsidRPr="00CF6139">
        <w:rPr>
          <w:rFonts w:ascii="CordiaUPC" w:eastAsia="Calibri" w:hAnsi="CordiaUPC" w:cs="CordiaUPC"/>
          <w:sz w:val="26"/>
          <w:szCs w:val="26"/>
        </w:rPr>
        <w:t xml:space="preserve"> ordinary shares with a par value of Baht 0.95 per share. The increase of the issued ordinary shares was registered with the Department of Business Development, Ministry of Commerce on </w:t>
      </w:r>
      <w:r w:rsidRPr="00CF6139">
        <w:rPr>
          <w:rFonts w:ascii="CordiaUPC" w:eastAsia="Calibri" w:hAnsi="CordiaUPC" w:cs="CordiaUPC"/>
          <w:sz w:val="26"/>
          <w:szCs w:val="26"/>
          <w:lang w:bidi="th-TH"/>
        </w:rPr>
        <w:t>5 April</w:t>
      </w:r>
      <w:r w:rsidRPr="00CF6139">
        <w:rPr>
          <w:rFonts w:ascii="CordiaUPC" w:eastAsia="Calibri" w:hAnsi="CordiaUPC" w:cs="CordiaUPC"/>
          <w:sz w:val="26"/>
          <w:szCs w:val="26"/>
        </w:rPr>
        <w:t xml:space="preserve"> 2023</w:t>
      </w:r>
      <w:r w:rsidRPr="00CF6139">
        <w:rPr>
          <w:rFonts w:ascii="CordiaUPC" w:eastAsia="Calibri" w:hAnsi="CordiaUPC" w:cs="CordiaUPC" w:hint="cs"/>
          <w:sz w:val="26"/>
          <w:szCs w:val="26"/>
          <w:cs/>
          <w:lang w:bidi="th-TH"/>
        </w:rPr>
        <w:t>.</w:t>
      </w:r>
    </w:p>
    <w:p w14:paraId="59737953" w14:textId="3E024968" w:rsidR="00417FEF" w:rsidRPr="00CF6139" w:rsidRDefault="00417FEF" w:rsidP="00CF6139">
      <w:pPr>
        <w:pStyle w:val="ListParagraph"/>
        <w:autoSpaceDE w:val="0"/>
        <w:autoSpaceDN w:val="0"/>
        <w:adjustRightInd w:val="0"/>
        <w:spacing w:line="240" w:lineRule="exact"/>
        <w:ind w:left="540"/>
        <w:jc w:val="both"/>
        <w:rPr>
          <w:rFonts w:ascii="CordiaUPC" w:hAnsi="CordiaUPC" w:cs="CordiaUPC"/>
          <w:sz w:val="26"/>
          <w:szCs w:val="26"/>
          <w:lang w:bidi="th-TH"/>
        </w:rPr>
      </w:pPr>
    </w:p>
    <w:p w14:paraId="6B3872BE" w14:textId="321A9E85" w:rsidR="00417FEF" w:rsidRDefault="00417FEF" w:rsidP="00CF6139">
      <w:pPr>
        <w:pStyle w:val="ListParagraph"/>
        <w:autoSpaceDE w:val="0"/>
        <w:autoSpaceDN w:val="0"/>
        <w:adjustRightInd w:val="0"/>
        <w:spacing w:line="240" w:lineRule="exact"/>
        <w:ind w:left="540"/>
        <w:jc w:val="both"/>
        <w:rPr>
          <w:rFonts w:ascii="CordiaUPC" w:hAnsi="CordiaUPC" w:cs="CordiaUPC"/>
          <w:sz w:val="26"/>
          <w:szCs w:val="26"/>
          <w:lang w:bidi="th-TH"/>
        </w:rPr>
      </w:pPr>
      <w:r w:rsidRPr="00CF6139">
        <w:rPr>
          <w:rFonts w:ascii="CordiaUPC" w:hAnsi="CordiaUPC" w:cs="CordiaUPC"/>
          <w:sz w:val="26"/>
          <w:szCs w:val="26"/>
          <w:lang w:val="en-US" w:bidi="th-TH"/>
        </w:rPr>
        <w:t>The Bank issued ordinary shares under the TTB-W1 Warrants Program of 87,912,357 ordinary shares with a par value of Baht 0.95 per share. The increase of the issued ordinary shares was registered with the Department of Business Development, Ministry of Commerce on 7 July 2023.</w:t>
      </w:r>
      <w:r w:rsidRPr="002E0137">
        <w:rPr>
          <w:rFonts w:ascii="CordiaUPC" w:hAnsi="CordiaUPC" w:cs="CordiaUPC" w:hint="cs"/>
          <w:sz w:val="26"/>
          <w:szCs w:val="26"/>
          <w:cs/>
          <w:lang w:bidi="th-TH"/>
        </w:rPr>
        <w:t xml:space="preserve"> </w:t>
      </w:r>
    </w:p>
    <w:p w14:paraId="422FC187" w14:textId="77777777" w:rsidR="00DC0724" w:rsidRDefault="00DC0724" w:rsidP="00CF6139">
      <w:pPr>
        <w:pStyle w:val="ListParagraph"/>
        <w:autoSpaceDE w:val="0"/>
        <w:autoSpaceDN w:val="0"/>
        <w:adjustRightInd w:val="0"/>
        <w:spacing w:line="240" w:lineRule="exact"/>
        <w:ind w:left="540"/>
        <w:jc w:val="both"/>
        <w:rPr>
          <w:rFonts w:ascii="CordiaUPC" w:hAnsi="CordiaUPC" w:cs="CordiaUPC"/>
          <w:sz w:val="26"/>
          <w:szCs w:val="26"/>
          <w:lang w:bidi="th-TH"/>
        </w:rPr>
      </w:pPr>
    </w:p>
    <w:p w14:paraId="4C9EFBD3" w14:textId="77777777" w:rsidR="00876C79" w:rsidRDefault="00876C79">
      <w:pPr>
        <w:spacing w:line="240" w:lineRule="auto"/>
        <w:rPr>
          <w:rFonts w:ascii="CordiaUPC" w:hAnsi="CordiaUPC" w:cs="CordiaUPC"/>
          <w:bCs/>
          <w:i/>
          <w:sz w:val="26"/>
          <w:szCs w:val="26"/>
          <w:rtl/>
        </w:rPr>
      </w:pPr>
      <w:r>
        <w:rPr>
          <w:rFonts w:ascii="CordiaUPC" w:hAnsi="CordiaUPC" w:cs="Times New Roman"/>
          <w:b/>
          <w:bCs/>
          <w:sz w:val="26"/>
          <w:szCs w:val="26"/>
          <w:rtl/>
        </w:rPr>
        <w:br w:type="page"/>
      </w:r>
    </w:p>
    <w:p w14:paraId="4A60178A" w14:textId="7D7A01AB" w:rsidR="00F0027F" w:rsidRPr="00153FAD" w:rsidRDefault="00F0027F" w:rsidP="00153FAD">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6"/>
          <w:szCs w:val="26"/>
        </w:rPr>
      </w:pPr>
      <w:r w:rsidRPr="00153FAD">
        <w:rPr>
          <w:rFonts w:ascii="CordiaUPC" w:hAnsi="CordiaUPC" w:cs="CordiaUPC" w:hint="cs"/>
          <w:b w:val="0"/>
          <w:bCs/>
          <w:sz w:val="26"/>
          <w:szCs w:val="26"/>
          <w:rtl/>
        </w:rPr>
        <w:lastRenderedPageBreak/>
        <w:t>1</w:t>
      </w:r>
      <w:r w:rsidR="000272E3" w:rsidRPr="00153FAD">
        <w:rPr>
          <w:rFonts w:ascii="CordiaUPC" w:hAnsi="CordiaUPC" w:cs="CordiaUPC" w:hint="cs"/>
          <w:b w:val="0"/>
          <w:bCs/>
          <w:sz w:val="26"/>
          <w:szCs w:val="26"/>
          <w:rtl/>
        </w:rPr>
        <w:t>6</w:t>
      </w:r>
      <w:r w:rsidRPr="00153FAD">
        <w:rPr>
          <w:rFonts w:ascii="CordiaUPC" w:hAnsi="CordiaUPC" w:cs="CordiaUPC" w:hint="cs"/>
          <w:i w:val="0"/>
          <w:iCs/>
          <w:sz w:val="26"/>
          <w:szCs w:val="26"/>
          <w:rtl/>
          <w:cs/>
        </w:rPr>
        <w:tab/>
      </w:r>
      <w:r w:rsidR="00EC40D6" w:rsidRPr="00153FAD">
        <w:rPr>
          <w:rFonts w:ascii="CordiaUPC" w:hAnsi="CordiaUPC" w:cs="CordiaUPC"/>
          <w:i w:val="0"/>
          <w:iCs/>
          <w:sz w:val="26"/>
          <w:szCs w:val="26"/>
        </w:rPr>
        <w:t>Warrant - TTB-W1 Warrants Program</w:t>
      </w:r>
    </w:p>
    <w:p w14:paraId="6EC76C18" w14:textId="77777777" w:rsidR="00EC40D6" w:rsidRPr="001576ED" w:rsidRDefault="00EC40D6" w:rsidP="00F0027F">
      <w:pPr>
        <w:tabs>
          <w:tab w:val="left" w:pos="540"/>
        </w:tabs>
        <w:spacing w:line="240" w:lineRule="exact"/>
        <w:rPr>
          <w:rFonts w:ascii="CordiaUPC" w:eastAsia="Calibri" w:hAnsi="CordiaUPC" w:cs="CordiaUPC"/>
          <w:sz w:val="26"/>
          <w:szCs w:val="26"/>
        </w:rPr>
      </w:pPr>
    </w:p>
    <w:p w14:paraId="2ED541F8" w14:textId="42DF02C8" w:rsidR="00EC40D6" w:rsidRPr="001576ED" w:rsidRDefault="001576ED" w:rsidP="001576ED">
      <w:pPr>
        <w:tabs>
          <w:tab w:val="left" w:pos="540"/>
        </w:tabs>
        <w:spacing w:line="240" w:lineRule="exact"/>
        <w:ind w:firstLine="540"/>
        <w:rPr>
          <w:rFonts w:ascii="CordiaUPC" w:eastAsia="Calibri" w:hAnsi="CordiaUPC" w:cs="CordiaUPC"/>
          <w:b/>
          <w:bCs/>
          <w:i/>
          <w:iCs/>
          <w:sz w:val="26"/>
          <w:szCs w:val="26"/>
        </w:rPr>
      </w:pPr>
      <w:r w:rsidRPr="001576ED">
        <w:rPr>
          <w:rFonts w:ascii="CordiaUPC" w:eastAsia="Calibri" w:hAnsi="CordiaUPC" w:cs="CordiaUPC"/>
          <w:b/>
          <w:bCs/>
          <w:i/>
          <w:iCs/>
          <w:sz w:val="26"/>
          <w:szCs w:val="26"/>
        </w:rPr>
        <w:t>Information of TTB-W1 Warrants Program</w:t>
      </w:r>
    </w:p>
    <w:p w14:paraId="75BB39D0" w14:textId="77777777" w:rsidR="00FB1CB3" w:rsidRDefault="00FB1CB3" w:rsidP="001576ED">
      <w:pPr>
        <w:tabs>
          <w:tab w:val="left" w:pos="540"/>
        </w:tabs>
        <w:spacing w:line="240" w:lineRule="exact"/>
        <w:ind w:firstLine="540"/>
        <w:rPr>
          <w:rFonts w:ascii="CordiaUPC" w:eastAsia="Calibri" w:hAnsi="CordiaUPC" w:cs="CordiaUPC"/>
          <w:b/>
          <w:bCs/>
          <w:i/>
          <w:iCs/>
          <w:sz w:val="26"/>
          <w:szCs w:val="26"/>
        </w:rPr>
      </w:pPr>
    </w:p>
    <w:p w14:paraId="77D23071" w14:textId="4012EE69" w:rsidR="00F0027F" w:rsidRDefault="00FB1CB3" w:rsidP="00C734C8">
      <w:pPr>
        <w:pStyle w:val="ListParagraph"/>
        <w:spacing w:line="240" w:lineRule="exact"/>
        <w:ind w:left="567"/>
        <w:jc w:val="thaiDistribute"/>
        <w:rPr>
          <w:rFonts w:ascii="CordiaUPC" w:eastAsia="Calibri" w:hAnsi="CordiaUPC" w:cs="CordiaUPC"/>
          <w:sz w:val="26"/>
          <w:szCs w:val="26"/>
        </w:rPr>
      </w:pPr>
      <w:r w:rsidRPr="00FB1CB3">
        <w:rPr>
          <w:rFonts w:ascii="CordiaUPC" w:eastAsia="Calibri" w:hAnsi="CordiaUPC" w:cs="CordiaUPC"/>
          <w:sz w:val="26"/>
          <w:szCs w:val="26"/>
        </w:rPr>
        <w:t xml:space="preserve">On 12 April 2022, the </w:t>
      </w:r>
      <w:r w:rsidR="00342E11" w:rsidRPr="00342E11">
        <w:rPr>
          <w:rFonts w:ascii="CordiaUPC" w:eastAsia="Calibri" w:hAnsi="CordiaUPC" w:cs="CordiaUPC"/>
          <w:sz w:val="26"/>
          <w:szCs w:val="26"/>
        </w:rPr>
        <w:t xml:space="preserve">2022 </w:t>
      </w:r>
      <w:r w:rsidRPr="00FB1CB3">
        <w:rPr>
          <w:rFonts w:ascii="CordiaUPC" w:eastAsia="Calibri" w:hAnsi="CordiaUPC" w:cs="CordiaUPC"/>
          <w:sz w:val="26"/>
          <w:szCs w:val="26"/>
        </w:rPr>
        <w:t xml:space="preserve">Annual General Meeting of the </w:t>
      </w:r>
      <w:r w:rsidR="00342E11" w:rsidRPr="00342E11">
        <w:rPr>
          <w:rFonts w:ascii="CordiaUPC" w:eastAsia="Calibri" w:hAnsi="CordiaUPC" w:cs="CordiaUPC"/>
          <w:sz w:val="26"/>
          <w:szCs w:val="26"/>
        </w:rPr>
        <w:t>Bank’s shareholders passed resolutions approving</w:t>
      </w:r>
      <w:r w:rsidRPr="00FB1CB3">
        <w:rPr>
          <w:rFonts w:ascii="CordiaUPC" w:eastAsia="Calibri" w:hAnsi="CordiaUPC" w:cs="CordiaUPC"/>
          <w:sz w:val="26"/>
          <w:szCs w:val="26"/>
        </w:rPr>
        <w:t xml:space="preserve"> the issuance and allocation of the Warrants </w:t>
      </w:r>
      <w:r w:rsidR="00342E11" w:rsidRPr="00342E11">
        <w:rPr>
          <w:rFonts w:ascii="CordiaUPC" w:eastAsia="Calibri" w:hAnsi="CordiaUPC" w:cs="CordiaUPC"/>
          <w:sz w:val="26"/>
          <w:szCs w:val="26"/>
        </w:rPr>
        <w:t xml:space="preserve">(TTB-W1 Warrants Program) </w:t>
      </w:r>
      <w:r w:rsidRPr="00FB1CB3">
        <w:rPr>
          <w:rFonts w:ascii="CordiaUPC" w:eastAsia="Calibri" w:hAnsi="CordiaUPC" w:cs="CordiaUPC"/>
          <w:sz w:val="26"/>
          <w:szCs w:val="26"/>
        </w:rPr>
        <w:t>to current shareholders of the Bank. Summary of the program is detail below:</w:t>
      </w:r>
    </w:p>
    <w:p w14:paraId="0F311E1B" w14:textId="77777777" w:rsidR="00342E11" w:rsidRDefault="00342E11" w:rsidP="00C734C8">
      <w:pPr>
        <w:pStyle w:val="ListParagraph"/>
        <w:spacing w:line="240" w:lineRule="exact"/>
        <w:ind w:left="567"/>
        <w:jc w:val="thaiDistribute"/>
        <w:rPr>
          <w:rFonts w:ascii="CordiaUPC" w:eastAsia="Calibri" w:hAnsi="CordiaUPC" w:cs="CordiaUPC"/>
          <w:sz w:val="26"/>
          <w:szCs w:val="26"/>
        </w:rPr>
      </w:pPr>
    </w:p>
    <w:tbl>
      <w:tblPr>
        <w:tblW w:w="9450" w:type="dxa"/>
        <w:tblInd w:w="450" w:type="dxa"/>
        <w:tblLook w:val="04A0" w:firstRow="1" w:lastRow="0" w:firstColumn="1" w:lastColumn="0" w:noHBand="0" w:noVBand="1"/>
      </w:tblPr>
      <w:tblGrid>
        <w:gridCol w:w="3078"/>
        <w:gridCol w:w="6372"/>
      </w:tblGrid>
      <w:tr w:rsidR="001549F7" w:rsidRPr="00DE4983" w14:paraId="2C1128CB" w14:textId="77777777" w:rsidTr="005322BD">
        <w:tc>
          <w:tcPr>
            <w:tcW w:w="3078" w:type="dxa"/>
            <w:hideMark/>
          </w:tcPr>
          <w:p w14:paraId="2BF8FD90" w14:textId="482CC7F8" w:rsidR="001549F7" w:rsidRPr="00DE4983" w:rsidRDefault="00D347F5" w:rsidP="005322BD">
            <w:pPr>
              <w:spacing w:line="240" w:lineRule="exact"/>
              <w:ind w:left="162" w:hanging="162"/>
              <w:rPr>
                <w:rFonts w:ascii="CordiaUPC" w:hAnsi="CordiaUPC" w:cs="CordiaUPC"/>
                <w:sz w:val="26"/>
                <w:szCs w:val="26"/>
              </w:rPr>
            </w:pPr>
            <w:r w:rsidRPr="00D347F5">
              <w:rPr>
                <w:rFonts w:ascii="CordiaUPC" w:hAnsi="CordiaUPC" w:cs="CordiaUPC"/>
                <w:sz w:val="26"/>
                <w:szCs w:val="26"/>
              </w:rPr>
              <w:t>Issuance date</w:t>
            </w:r>
            <w:r w:rsidR="001549F7" w:rsidRPr="00DE4983">
              <w:rPr>
                <w:rFonts w:ascii="CordiaUPC" w:hAnsi="CordiaUPC" w:cs="CordiaUPC"/>
                <w:sz w:val="26"/>
                <w:szCs w:val="26"/>
              </w:rPr>
              <w:t>:</w:t>
            </w:r>
          </w:p>
        </w:tc>
        <w:tc>
          <w:tcPr>
            <w:tcW w:w="6372" w:type="dxa"/>
            <w:hideMark/>
          </w:tcPr>
          <w:p w14:paraId="0A244253" w14:textId="50FCE712" w:rsidR="001549F7" w:rsidRPr="00DE4983" w:rsidRDefault="008C3147" w:rsidP="005322BD">
            <w:pPr>
              <w:spacing w:line="240" w:lineRule="exact"/>
              <w:jc w:val="both"/>
              <w:rPr>
                <w:rFonts w:ascii="CordiaUPC" w:hAnsi="CordiaUPC" w:cs="CordiaUPC"/>
                <w:sz w:val="26"/>
                <w:szCs w:val="26"/>
              </w:rPr>
            </w:pPr>
            <w:r w:rsidRPr="008C3147">
              <w:rPr>
                <w:rFonts w:ascii="CordiaUPC" w:hAnsi="CordiaUPC" w:cs="CordiaUPC"/>
                <w:sz w:val="26"/>
                <w:szCs w:val="26"/>
              </w:rPr>
              <w:t>11 May 2022</w:t>
            </w:r>
          </w:p>
        </w:tc>
      </w:tr>
      <w:tr w:rsidR="001549F7" w:rsidRPr="00DE4983" w14:paraId="37054024" w14:textId="77777777" w:rsidTr="005322BD">
        <w:tc>
          <w:tcPr>
            <w:tcW w:w="3078" w:type="dxa"/>
            <w:hideMark/>
          </w:tcPr>
          <w:p w14:paraId="7576A01E" w14:textId="4365F14D" w:rsidR="001549F7" w:rsidRPr="00DE4983" w:rsidRDefault="001549F7" w:rsidP="005322BD">
            <w:pPr>
              <w:spacing w:line="240" w:lineRule="exact"/>
              <w:ind w:left="162" w:hanging="162"/>
              <w:rPr>
                <w:rFonts w:ascii="CordiaUPC" w:hAnsi="CordiaUPC" w:cs="CordiaUPC"/>
                <w:sz w:val="26"/>
                <w:szCs w:val="26"/>
              </w:rPr>
            </w:pPr>
            <w:r w:rsidRPr="00DE4983">
              <w:rPr>
                <w:rFonts w:ascii="CordiaUPC" w:hAnsi="CordiaUPC" w:cs="CordiaUPC"/>
                <w:sz w:val="26"/>
                <w:szCs w:val="26"/>
              </w:rPr>
              <w:t xml:space="preserve">Number of </w:t>
            </w:r>
            <w:r w:rsidR="007D33D1" w:rsidRPr="007D33D1">
              <w:rPr>
                <w:rFonts w:ascii="CordiaUPC" w:hAnsi="CordiaUPC" w:cs="CordiaUPC"/>
                <w:sz w:val="26"/>
                <w:szCs w:val="26"/>
              </w:rPr>
              <w:t xml:space="preserve">warrants issued and </w:t>
            </w:r>
            <w:r w:rsidR="00570A51" w:rsidRPr="00570A51">
              <w:rPr>
                <w:rFonts w:ascii="CordiaUPC" w:hAnsi="CordiaUPC" w:cs="CordiaUPC"/>
                <w:sz w:val="26"/>
                <w:szCs w:val="26"/>
              </w:rPr>
              <w:t>allocated</w:t>
            </w:r>
            <w:r w:rsidRPr="00DE4983">
              <w:rPr>
                <w:rFonts w:ascii="CordiaUPC" w:hAnsi="CordiaUPC" w:cs="CordiaUPC"/>
                <w:sz w:val="26"/>
                <w:szCs w:val="26"/>
              </w:rPr>
              <w:t>:</w:t>
            </w:r>
          </w:p>
        </w:tc>
        <w:tc>
          <w:tcPr>
            <w:tcW w:w="6372" w:type="dxa"/>
            <w:hideMark/>
          </w:tcPr>
          <w:p w14:paraId="62E99BA7" w14:textId="39C52092" w:rsidR="001549F7" w:rsidRPr="00DE4983" w:rsidRDefault="00296388" w:rsidP="005322BD">
            <w:pPr>
              <w:spacing w:line="240" w:lineRule="exact"/>
              <w:jc w:val="both"/>
              <w:rPr>
                <w:rFonts w:ascii="CordiaUPC" w:hAnsi="CordiaUPC" w:cs="CordiaUPC"/>
                <w:sz w:val="26"/>
                <w:szCs w:val="26"/>
              </w:rPr>
            </w:pPr>
            <w:r w:rsidRPr="00296388">
              <w:rPr>
                <w:rFonts w:ascii="CordiaUPC" w:hAnsi="CordiaUPC" w:cs="CordiaUPC"/>
                <w:sz w:val="26"/>
                <w:szCs w:val="26"/>
              </w:rPr>
              <w:t>Not exceeding 966,228,745 units</w:t>
            </w:r>
          </w:p>
        </w:tc>
      </w:tr>
      <w:tr w:rsidR="00296388" w:rsidRPr="00DE4983" w14:paraId="75574F45" w14:textId="77777777" w:rsidTr="007E39A6">
        <w:tc>
          <w:tcPr>
            <w:tcW w:w="3078" w:type="dxa"/>
          </w:tcPr>
          <w:p w14:paraId="3BFC2601" w14:textId="3B40B3F8" w:rsidR="00296388" w:rsidRPr="00DE4983" w:rsidRDefault="007641FF" w:rsidP="007E39A6">
            <w:pPr>
              <w:spacing w:line="240" w:lineRule="exact"/>
              <w:ind w:left="162" w:hanging="162"/>
              <w:rPr>
                <w:rFonts w:ascii="CordiaUPC" w:hAnsi="CordiaUPC" w:cs="CordiaUPC"/>
                <w:sz w:val="26"/>
                <w:szCs w:val="26"/>
              </w:rPr>
            </w:pPr>
            <w:r w:rsidRPr="007641FF">
              <w:rPr>
                <w:rFonts w:ascii="CordiaUPC" w:hAnsi="CordiaUPC" w:cs="CordiaUPC"/>
                <w:sz w:val="26"/>
                <w:szCs w:val="26"/>
              </w:rPr>
              <w:t>Offered price per unit</w:t>
            </w:r>
            <w:r>
              <w:rPr>
                <w:rFonts w:ascii="CordiaUPC" w:hAnsi="CordiaUPC" w:cs="CordiaUPC"/>
                <w:sz w:val="26"/>
                <w:szCs w:val="26"/>
              </w:rPr>
              <w:t>:</w:t>
            </w:r>
          </w:p>
        </w:tc>
        <w:tc>
          <w:tcPr>
            <w:tcW w:w="6372" w:type="dxa"/>
          </w:tcPr>
          <w:p w14:paraId="534ABD91" w14:textId="78CEA571" w:rsidR="00296388" w:rsidRPr="00296388" w:rsidRDefault="00052D5A" w:rsidP="007E39A6">
            <w:pPr>
              <w:spacing w:line="240" w:lineRule="exact"/>
              <w:jc w:val="both"/>
              <w:rPr>
                <w:rFonts w:ascii="CordiaUPC" w:hAnsi="CordiaUPC" w:cs="CordiaUPC"/>
                <w:sz w:val="26"/>
                <w:szCs w:val="26"/>
              </w:rPr>
            </w:pPr>
            <w:r w:rsidRPr="00052D5A">
              <w:rPr>
                <w:rFonts w:ascii="CordiaUPC" w:hAnsi="CordiaUPC" w:cs="CordiaUPC"/>
                <w:sz w:val="26"/>
                <w:szCs w:val="26"/>
              </w:rPr>
              <w:t>Baht 0 (Zero Baht)</w:t>
            </w:r>
            <w:r w:rsidR="008008F1">
              <w:rPr>
                <w:rFonts w:ascii="CordiaUPC" w:hAnsi="CordiaUPC" w:cs="CordiaUPC"/>
                <w:sz w:val="26"/>
                <w:szCs w:val="26"/>
              </w:rPr>
              <w:t xml:space="preserve"> (at no cost)</w:t>
            </w:r>
          </w:p>
        </w:tc>
      </w:tr>
      <w:tr w:rsidR="00361B3D" w:rsidRPr="00DE4983" w14:paraId="02DD95A5" w14:textId="77777777" w:rsidTr="009B05AE">
        <w:tc>
          <w:tcPr>
            <w:tcW w:w="3078" w:type="dxa"/>
          </w:tcPr>
          <w:p w14:paraId="68DE7DEC" w14:textId="53C13BA3" w:rsidR="00361B3D" w:rsidRPr="007641FF" w:rsidRDefault="00C07102" w:rsidP="009B05AE">
            <w:pPr>
              <w:spacing w:line="240" w:lineRule="exact"/>
              <w:ind w:left="162" w:hanging="162"/>
              <w:rPr>
                <w:rFonts w:ascii="CordiaUPC" w:hAnsi="CordiaUPC" w:cs="CordiaUPC"/>
                <w:sz w:val="26"/>
                <w:szCs w:val="26"/>
              </w:rPr>
            </w:pPr>
            <w:r w:rsidRPr="00C07102">
              <w:rPr>
                <w:rFonts w:ascii="CordiaUPC" w:hAnsi="CordiaUPC" w:cs="CordiaUPC"/>
                <w:sz w:val="26"/>
                <w:szCs w:val="26"/>
              </w:rPr>
              <w:t>Term of warrant</w:t>
            </w:r>
            <w:r>
              <w:rPr>
                <w:rFonts w:ascii="CordiaUPC" w:hAnsi="CordiaUPC" w:cs="CordiaUPC"/>
                <w:sz w:val="26"/>
                <w:szCs w:val="26"/>
              </w:rPr>
              <w:t>:</w:t>
            </w:r>
          </w:p>
        </w:tc>
        <w:tc>
          <w:tcPr>
            <w:tcW w:w="6372" w:type="dxa"/>
          </w:tcPr>
          <w:p w14:paraId="3A91B51B" w14:textId="7583B914" w:rsidR="00361B3D" w:rsidRPr="00052D5A" w:rsidRDefault="009B05AE" w:rsidP="009B05AE">
            <w:pPr>
              <w:spacing w:line="240" w:lineRule="exact"/>
              <w:jc w:val="both"/>
              <w:rPr>
                <w:rFonts w:ascii="CordiaUPC" w:hAnsi="CordiaUPC" w:cs="CordiaUPC"/>
                <w:sz w:val="26"/>
                <w:szCs w:val="26"/>
              </w:rPr>
            </w:pPr>
            <w:r w:rsidRPr="009B05AE">
              <w:rPr>
                <w:rFonts w:ascii="CordiaUPC" w:hAnsi="CordiaUPC" w:cs="CordiaUPC"/>
                <w:sz w:val="26"/>
                <w:szCs w:val="26"/>
              </w:rPr>
              <w:t>3 years from the issuance date of the TTB-W1 Warrants</w:t>
            </w:r>
          </w:p>
        </w:tc>
      </w:tr>
      <w:tr w:rsidR="00296388" w:rsidRPr="00DE4983" w14:paraId="7A5B508A" w14:textId="77777777" w:rsidTr="007E39A6">
        <w:tc>
          <w:tcPr>
            <w:tcW w:w="3078" w:type="dxa"/>
          </w:tcPr>
          <w:p w14:paraId="23E31CAE" w14:textId="34E643FE" w:rsidR="00296388" w:rsidRPr="00DE4983" w:rsidRDefault="00880380" w:rsidP="007E39A6">
            <w:pPr>
              <w:spacing w:line="240" w:lineRule="exact"/>
              <w:ind w:left="162" w:hanging="162"/>
              <w:rPr>
                <w:rFonts w:ascii="CordiaUPC" w:hAnsi="CordiaUPC" w:cs="CordiaUPC"/>
                <w:sz w:val="26"/>
                <w:szCs w:val="26"/>
              </w:rPr>
            </w:pPr>
            <w:r w:rsidRPr="00880380">
              <w:rPr>
                <w:rFonts w:ascii="CordiaUPC" w:hAnsi="CordiaUPC" w:cs="CordiaUPC"/>
                <w:sz w:val="26"/>
                <w:szCs w:val="26"/>
              </w:rPr>
              <w:t>Exercise rate</w:t>
            </w:r>
            <w:r>
              <w:rPr>
                <w:rFonts w:ascii="CordiaUPC" w:hAnsi="CordiaUPC" w:cs="CordiaUPC"/>
                <w:sz w:val="26"/>
                <w:szCs w:val="26"/>
              </w:rPr>
              <w:t>:</w:t>
            </w:r>
          </w:p>
        </w:tc>
        <w:tc>
          <w:tcPr>
            <w:tcW w:w="6372" w:type="dxa"/>
          </w:tcPr>
          <w:p w14:paraId="5AD00BA3" w14:textId="78051CD5" w:rsidR="00296388" w:rsidRPr="00296388" w:rsidRDefault="00194630" w:rsidP="007E39A6">
            <w:pPr>
              <w:spacing w:line="240" w:lineRule="exact"/>
              <w:jc w:val="both"/>
              <w:rPr>
                <w:rFonts w:ascii="CordiaUPC" w:hAnsi="CordiaUPC" w:cs="CordiaUPC"/>
                <w:sz w:val="26"/>
                <w:szCs w:val="26"/>
              </w:rPr>
            </w:pPr>
            <w:r w:rsidRPr="00194630">
              <w:rPr>
                <w:rFonts w:ascii="CordiaUPC" w:hAnsi="CordiaUPC" w:cs="CordiaUPC"/>
                <w:sz w:val="26"/>
                <w:szCs w:val="26"/>
              </w:rPr>
              <w:t>1 unit of the TTB-W1 Warrant for 1 ordinary share</w:t>
            </w:r>
          </w:p>
        </w:tc>
      </w:tr>
      <w:tr w:rsidR="00194630" w:rsidRPr="00DE4983" w14:paraId="33739D34" w14:textId="77777777" w:rsidTr="00DB4044">
        <w:tc>
          <w:tcPr>
            <w:tcW w:w="3078" w:type="dxa"/>
          </w:tcPr>
          <w:p w14:paraId="737D0B76" w14:textId="3FFD65D4" w:rsidR="00194630" w:rsidRPr="00880380" w:rsidRDefault="00F25061" w:rsidP="00DB4044">
            <w:pPr>
              <w:spacing w:line="240" w:lineRule="exact"/>
              <w:ind w:left="162" w:hanging="162"/>
              <w:rPr>
                <w:rFonts w:ascii="CordiaUPC" w:hAnsi="CordiaUPC" w:cs="CordiaUPC"/>
                <w:sz w:val="26"/>
                <w:szCs w:val="26"/>
              </w:rPr>
            </w:pPr>
            <w:r w:rsidRPr="00F25061">
              <w:rPr>
                <w:rFonts w:ascii="CordiaUPC" w:hAnsi="CordiaUPC" w:cs="CordiaUPC"/>
                <w:sz w:val="26"/>
                <w:szCs w:val="26"/>
              </w:rPr>
              <w:t>Exercise price</w:t>
            </w:r>
            <w:r>
              <w:rPr>
                <w:rFonts w:ascii="CordiaUPC" w:hAnsi="CordiaUPC" w:cs="CordiaUPC"/>
                <w:sz w:val="26"/>
                <w:szCs w:val="26"/>
              </w:rPr>
              <w:t>:</w:t>
            </w:r>
          </w:p>
        </w:tc>
        <w:tc>
          <w:tcPr>
            <w:tcW w:w="6372" w:type="dxa"/>
          </w:tcPr>
          <w:p w14:paraId="33B3F20C" w14:textId="77777777" w:rsidR="00681827" w:rsidRDefault="002F487F" w:rsidP="00681827">
            <w:pPr>
              <w:spacing w:line="240" w:lineRule="exact"/>
              <w:jc w:val="both"/>
              <w:rPr>
                <w:rFonts w:ascii="CordiaUPC" w:hAnsi="CordiaUPC" w:cs="CordiaUPC"/>
                <w:sz w:val="26"/>
                <w:szCs w:val="26"/>
              </w:rPr>
            </w:pPr>
            <w:r w:rsidRPr="002F487F">
              <w:rPr>
                <w:rFonts w:ascii="CordiaUPC" w:hAnsi="CordiaUPC" w:cs="CordiaUPC"/>
                <w:sz w:val="26"/>
                <w:szCs w:val="26"/>
              </w:rPr>
              <w:t xml:space="preserve">Baht 0.95 per share, unless the exercise price is adjusted otherwise pursuant to </w:t>
            </w:r>
            <w:r w:rsidR="00681827">
              <w:rPr>
                <w:rFonts w:ascii="CordiaUPC" w:hAnsi="CordiaUPC" w:cs="CordiaUPC"/>
                <w:sz w:val="26"/>
                <w:szCs w:val="26"/>
              </w:rPr>
              <w:t xml:space="preserve"> </w:t>
            </w:r>
          </w:p>
          <w:p w14:paraId="1F2D99D7" w14:textId="423AA286" w:rsidR="00194630" w:rsidRPr="00194630" w:rsidRDefault="002F487F" w:rsidP="00DB4044">
            <w:pPr>
              <w:spacing w:line="240" w:lineRule="exact"/>
              <w:jc w:val="both"/>
              <w:rPr>
                <w:rFonts w:ascii="CordiaUPC" w:hAnsi="CordiaUPC" w:cs="CordiaUPC"/>
                <w:sz w:val="26"/>
                <w:szCs w:val="26"/>
              </w:rPr>
            </w:pPr>
            <w:r w:rsidRPr="002F487F">
              <w:rPr>
                <w:rFonts w:ascii="CordiaUPC" w:hAnsi="CordiaUPC" w:cs="CordiaUPC"/>
                <w:sz w:val="26"/>
                <w:szCs w:val="26"/>
              </w:rPr>
              <w:t>the conditions concerning the rights adjustment.</w:t>
            </w:r>
            <w:r w:rsidR="00681827">
              <w:rPr>
                <w:rFonts w:ascii="CordiaUPC" w:hAnsi="CordiaUPC" w:cs="CordiaUPC"/>
                <w:sz w:val="26"/>
                <w:szCs w:val="26"/>
              </w:rPr>
              <w:t xml:space="preserve"> </w:t>
            </w:r>
          </w:p>
        </w:tc>
      </w:tr>
      <w:tr w:rsidR="002F487F" w:rsidRPr="00DE4983" w14:paraId="6691B366" w14:textId="77777777" w:rsidTr="00425028">
        <w:tc>
          <w:tcPr>
            <w:tcW w:w="3078" w:type="dxa"/>
          </w:tcPr>
          <w:p w14:paraId="285B10E8" w14:textId="602B12AD" w:rsidR="002F487F" w:rsidRPr="00F25061" w:rsidRDefault="005D62F9" w:rsidP="00425028">
            <w:pPr>
              <w:spacing w:line="240" w:lineRule="exact"/>
              <w:ind w:left="162" w:hanging="162"/>
              <w:rPr>
                <w:rFonts w:ascii="CordiaUPC" w:hAnsi="CordiaUPC" w:cs="CordiaUPC"/>
                <w:sz w:val="26"/>
                <w:szCs w:val="26"/>
              </w:rPr>
            </w:pPr>
            <w:r w:rsidRPr="005D62F9">
              <w:rPr>
                <w:rFonts w:ascii="CordiaUPC" w:hAnsi="CordiaUPC" w:cs="CordiaUPC"/>
                <w:sz w:val="26"/>
                <w:szCs w:val="26"/>
              </w:rPr>
              <w:t>Ex</w:t>
            </w:r>
            <w:r w:rsidR="002C40DD">
              <w:rPr>
                <w:rFonts w:ascii="CordiaUPC" w:hAnsi="CordiaUPC" w:cs="CordiaUPC"/>
                <w:sz w:val="26"/>
                <w:szCs w:val="26"/>
              </w:rPr>
              <w:t>ercise</w:t>
            </w:r>
            <w:r w:rsidRPr="005D62F9">
              <w:rPr>
                <w:rFonts w:ascii="CordiaUPC" w:hAnsi="CordiaUPC" w:cs="CordiaUPC"/>
                <w:sz w:val="26"/>
                <w:szCs w:val="26"/>
              </w:rPr>
              <w:t xml:space="preserve"> period</w:t>
            </w:r>
            <w:r>
              <w:rPr>
                <w:rFonts w:ascii="CordiaUPC" w:hAnsi="CordiaUPC" w:cs="CordiaUPC"/>
                <w:sz w:val="26"/>
                <w:szCs w:val="26"/>
              </w:rPr>
              <w:t>:</w:t>
            </w:r>
          </w:p>
        </w:tc>
        <w:tc>
          <w:tcPr>
            <w:tcW w:w="6372" w:type="dxa"/>
          </w:tcPr>
          <w:p w14:paraId="49E479F9" w14:textId="77777777" w:rsidR="002F487F" w:rsidRDefault="00FE687C" w:rsidP="00681827">
            <w:pPr>
              <w:spacing w:line="240" w:lineRule="exact"/>
              <w:jc w:val="both"/>
              <w:rPr>
                <w:rFonts w:ascii="CordiaUPC" w:hAnsi="CordiaUPC" w:cs="CordiaUPC"/>
                <w:sz w:val="26"/>
                <w:szCs w:val="26"/>
              </w:rPr>
            </w:pPr>
            <w:proofErr w:type="gramStart"/>
            <w:r w:rsidRPr="00FE687C">
              <w:rPr>
                <w:rFonts w:ascii="CordiaUPC" w:hAnsi="CordiaUPC" w:cs="CordiaUPC"/>
                <w:sz w:val="26"/>
                <w:szCs w:val="26"/>
              </w:rPr>
              <w:t>Every last</w:t>
            </w:r>
            <w:proofErr w:type="gramEnd"/>
            <w:r w:rsidRPr="00FE687C">
              <w:rPr>
                <w:rFonts w:ascii="CordiaUPC" w:hAnsi="CordiaUPC" w:cs="CordiaUPC"/>
                <w:sz w:val="26"/>
                <w:szCs w:val="26"/>
              </w:rPr>
              <w:t xml:space="preserve"> business day of March, June, September and December of every year </w:t>
            </w:r>
          </w:p>
          <w:p w14:paraId="48A46A60" w14:textId="5E79CD2A" w:rsidR="002F487F" w:rsidRPr="002F487F" w:rsidRDefault="00FE687C" w:rsidP="00425028">
            <w:pPr>
              <w:spacing w:line="240" w:lineRule="exact"/>
              <w:jc w:val="both"/>
              <w:rPr>
                <w:rFonts w:ascii="CordiaUPC" w:hAnsi="CordiaUPC" w:cs="CordiaUPC"/>
                <w:sz w:val="26"/>
                <w:szCs w:val="26"/>
              </w:rPr>
            </w:pPr>
            <w:r w:rsidRPr="00FE687C">
              <w:rPr>
                <w:rFonts w:ascii="CordiaUPC" w:hAnsi="CordiaUPC" w:cs="CordiaUPC"/>
                <w:sz w:val="26"/>
                <w:szCs w:val="26"/>
              </w:rPr>
              <w:t>throughout the term of the TTB-W1 Warrants</w:t>
            </w:r>
          </w:p>
        </w:tc>
      </w:tr>
    </w:tbl>
    <w:p w14:paraId="2C653DE8" w14:textId="77777777" w:rsidR="009D7334" w:rsidRPr="00F11678" w:rsidRDefault="009D7334" w:rsidP="009D7334">
      <w:pPr>
        <w:pStyle w:val="ListParagraph"/>
        <w:spacing w:line="240" w:lineRule="exact"/>
        <w:ind w:left="567"/>
        <w:jc w:val="thaiDistribute"/>
        <w:rPr>
          <w:rFonts w:ascii="CordiaUPC" w:eastAsia="Calibri" w:hAnsi="CordiaUPC" w:cs="CordiaUPC"/>
          <w:sz w:val="26"/>
          <w:szCs w:val="26"/>
        </w:rPr>
      </w:pPr>
    </w:p>
    <w:p w14:paraId="4304BB5B" w14:textId="77777777" w:rsidR="009D7334" w:rsidRPr="00F11678" w:rsidRDefault="009D7334" w:rsidP="009D7334">
      <w:pPr>
        <w:pStyle w:val="ListParagraph"/>
        <w:spacing w:line="240" w:lineRule="exact"/>
        <w:ind w:left="567"/>
        <w:jc w:val="thaiDistribute"/>
        <w:rPr>
          <w:rFonts w:ascii="CordiaUPC" w:eastAsia="Calibri" w:hAnsi="CordiaUPC" w:cs="CordiaUPC"/>
          <w:sz w:val="26"/>
          <w:szCs w:val="26"/>
        </w:rPr>
      </w:pPr>
      <w:r w:rsidRPr="00F11678">
        <w:rPr>
          <w:rFonts w:ascii="CordiaUPC" w:eastAsia="Calibri" w:hAnsi="CordiaUPC" w:cs="CordiaUPC"/>
          <w:sz w:val="26"/>
          <w:szCs w:val="26"/>
        </w:rPr>
        <w:t xml:space="preserve">Details of </w:t>
      </w:r>
      <w:r w:rsidRPr="00F11678">
        <w:rPr>
          <w:rFonts w:ascii="CordiaUPC" w:eastAsia="Calibri" w:hAnsi="CordiaUPC" w:cs="CordiaUPC"/>
          <w:sz w:val="26"/>
          <w:szCs w:val="26"/>
          <w:lang w:val="en-US" w:bidi="th-TH"/>
        </w:rPr>
        <w:t>un</w:t>
      </w:r>
      <w:r w:rsidRPr="00F11678">
        <w:rPr>
          <w:rFonts w:ascii="CordiaUPC" w:eastAsia="Calibri" w:hAnsi="CordiaUPC" w:cs="CordiaUPC"/>
          <w:sz w:val="26"/>
          <w:szCs w:val="26"/>
        </w:rPr>
        <w:t>exercised warrants were as follows:</w:t>
      </w:r>
    </w:p>
    <w:tbl>
      <w:tblPr>
        <w:tblW w:w="9555" w:type="dxa"/>
        <w:tblInd w:w="459" w:type="dxa"/>
        <w:tblLayout w:type="fixed"/>
        <w:tblLook w:val="04A0" w:firstRow="1" w:lastRow="0" w:firstColumn="1" w:lastColumn="0" w:noHBand="0" w:noVBand="1"/>
      </w:tblPr>
      <w:tblGrid>
        <w:gridCol w:w="2244"/>
        <w:gridCol w:w="1263"/>
        <w:gridCol w:w="1450"/>
        <w:gridCol w:w="1368"/>
        <w:gridCol w:w="1609"/>
        <w:gridCol w:w="1621"/>
      </w:tblGrid>
      <w:tr w:rsidR="009D7334" w:rsidRPr="00F11678" w14:paraId="357260BC" w14:textId="77777777" w:rsidTr="00021CCB">
        <w:tc>
          <w:tcPr>
            <w:tcW w:w="1174" w:type="pct"/>
            <w:vAlign w:val="bottom"/>
            <w:hideMark/>
          </w:tcPr>
          <w:p w14:paraId="2794763D" w14:textId="77777777" w:rsidR="009D7334" w:rsidRPr="00F11678" w:rsidRDefault="009D7334">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F11678">
              <w:rPr>
                <w:rFonts w:ascii="CordiaUPC" w:eastAsia="Times New Roman" w:hAnsi="CordiaUPC" w:cs="CordiaUPC"/>
                <w:sz w:val="26"/>
                <w:szCs w:val="26"/>
              </w:rPr>
              <w:t>Warrants</w:t>
            </w:r>
          </w:p>
        </w:tc>
        <w:tc>
          <w:tcPr>
            <w:tcW w:w="661" w:type="pct"/>
            <w:vAlign w:val="bottom"/>
          </w:tcPr>
          <w:p w14:paraId="0588D662"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6D95275E"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E144314"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A5E088B"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Par value</w:t>
            </w:r>
          </w:p>
        </w:tc>
        <w:tc>
          <w:tcPr>
            <w:tcW w:w="759" w:type="pct"/>
            <w:vAlign w:val="bottom"/>
          </w:tcPr>
          <w:p w14:paraId="447A91C4"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D36DACE"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C74D911"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9B83EEA"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Exercise price</w:t>
            </w:r>
          </w:p>
        </w:tc>
        <w:tc>
          <w:tcPr>
            <w:tcW w:w="716" w:type="pct"/>
            <w:vAlign w:val="bottom"/>
          </w:tcPr>
          <w:p w14:paraId="4C525366"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Number of warrants issued and allocated</w:t>
            </w:r>
          </w:p>
        </w:tc>
        <w:tc>
          <w:tcPr>
            <w:tcW w:w="842" w:type="pct"/>
            <w:vAlign w:val="bottom"/>
          </w:tcPr>
          <w:p w14:paraId="0D565955" w14:textId="77777777" w:rsidR="009D7334" w:rsidRPr="00F11678" w:rsidRDefault="009D7334">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44ADCD39" w14:textId="77777777" w:rsidR="009D7334" w:rsidRPr="00F11678" w:rsidRDefault="009D7334">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5AA6D826" w14:textId="77777777" w:rsidR="009D7334" w:rsidRPr="00F11678" w:rsidRDefault="009D7334">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r w:rsidRPr="00F11678">
              <w:rPr>
                <w:rFonts w:ascii="CordiaUPC" w:eastAsia="Times New Roman" w:hAnsi="CordiaUPC" w:cs="CordiaUPC"/>
                <w:spacing w:val="-4"/>
                <w:sz w:val="26"/>
                <w:szCs w:val="26"/>
                <w:lang w:eastAsia="x-none"/>
              </w:rPr>
              <w:t xml:space="preserve">Exercised warrants </w:t>
            </w:r>
          </w:p>
        </w:tc>
        <w:tc>
          <w:tcPr>
            <w:tcW w:w="848" w:type="pct"/>
            <w:hideMark/>
          </w:tcPr>
          <w:p w14:paraId="4DBF1ED8"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 xml:space="preserve">Balance of unexercised warrants as at </w:t>
            </w:r>
          </w:p>
          <w:p w14:paraId="380F13AB" w14:textId="6BF61122"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Pr>
                <w:rFonts w:ascii="CordiaUPC" w:eastAsia="Times New Roman" w:hAnsi="CordiaUPC" w:cs="CordiaUPC"/>
                <w:sz w:val="26"/>
                <w:szCs w:val="26"/>
                <w:lang w:eastAsia="x-none"/>
              </w:rPr>
              <w:t>30 September</w:t>
            </w:r>
            <w:r w:rsidRPr="00F11678">
              <w:rPr>
                <w:rFonts w:ascii="CordiaUPC" w:eastAsia="Times New Roman" w:hAnsi="CordiaUPC" w:cs="CordiaUPC"/>
                <w:sz w:val="26"/>
                <w:szCs w:val="26"/>
                <w:lang w:eastAsia="x-none"/>
              </w:rPr>
              <w:t xml:space="preserve"> 2023</w:t>
            </w:r>
          </w:p>
        </w:tc>
      </w:tr>
      <w:tr w:rsidR="009D7334" w:rsidRPr="00F11678" w14:paraId="5D9BAB2B" w14:textId="77777777">
        <w:tc>
          <w:tcPr>
            <w:tcW w:w="1174" w:type="pct"/>
            <w:vAlign w:val="bottom"/>
          </w:tcPr>
          <w:p w14:paraId="7FF5EF6C" w14:textId="77777777" w:rsidR="009D7334" w:rsidRPr="00F11678" w:rsidRDefault="009D7334">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20" w:type="pct"/>
            <w:gridSpan w:val="2"/>
            <w:hideMark/>
          </w:tcPr>
          <w:p w14:paraId="18EF0E5A"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F11678">
              <w:rPr>
                <w:rFonts w:ascii="CordiaUPC" w:eastAsia="Times New Roman" w:hAnsi="CordiaUPC" w:cs="CordiaUPC"/>
                <w:i/>
                <w:iCs/>
                <w:spacing w:val="-6"/>
                <w:sz w:val="26"/>
                <w:szCs w:val="26"/>
                <w:lang w:eastAsia="x-none"/>
              </w:rPr>
              <w:t>(Baht/shares)</w:t>
            </w:r>
          </w:p>
        </w:tc>
        <w:tc>
          <w:tcPr>
            <w:tcW w:w="2406" w:type="pct"/>
            <w:gridSpan w:val="3"/>
          </w:tcPr>
          <w:p w14:paraId="26065FF3" w14:textId="77777777" w:rsidR="009D7334" w:rsidRPr="00F11678" w:rsidRDefault="009D7334">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i/>
                <w:iCs/>
                <w:spacing w:val="-6"/>
                <w:sz w:val="26"/>
                <w:szCs w:val="26"/>
                <w:lang w:eastAsia="x-none"/>
              </w:rPr>
              <w:t>(Unites)</w:t>
            </w:r>
          </w:p>
        </w:tc>
      </w:tr>
      <w:tr w:rsidR="009D7334" w:rsidRPr="00F11678" w14:paraId="1952D08D" w14:textId="77777777">
        <w:tc>
          <w:tcPr>
            <w:tcW w:w="1174" w:type="pct"/>
            <w:vAlign w:val="bottom"/>
            <w:hideMark/>
          </w:tcPr>
          <w:p w14:paraId="38026BCF" w14:textId="77777777" w:rsidR="009D7334" w:rsidRPr="00F11678" w:rsidRDefault="009D7334">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F11678">
              <w:rPr>
                <w:rFonts w:ascii="CordiaUPC" w:eastAsia="Times New Roman" w:hAnsi="CordiaUPC" w:cs="CordiaUPC"/>
                <w:spacing w:val="-6"/>
                <w:sz w:val="26"/>
                <w:szCs w:val="26"/>
              </w:rPr>
              <w:t>TTB-W1 Warrants Program</w:t>
            </w:r>
          </w:p>
        </w:tc>
        <w:tc>
          <w:tcPr>
            <w:tcW w:w="661" w:type="pct"/>
            <w:hideMark/>
          </w:tcPr>
          <w:p w14:paraId="4FEEC036" w14:textId="77777777" w:rsidR="009D7334" w:rsidRPr="00F11678" w:rsidRDefault="009D733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spacing w:val="-6"/>
                <w:sz w:val="26"/>
                <w:szCs w:val="26"/>
                <w:lang w:eastAsia="x-none"/>
              </w:rPr>
              <w:t>0.95</w:t>
            </w:r>
          </w:p>
        </w:tc>
        <w:tc>
          <w:tcPr>
            <w:tcW w:w="759" w:type="pct"/>
          </w:tcPr>
          <w:p w14:paraId="1550B38F" w14:textId="77777777" w:rsidR="009D7334" w:rsidRPr="00F11678" w:rsidRDefault="009D733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spacing w:val="-6"/>
                <w:sz w:val="26"/>
                <w:szCs w:val="26"/>
                <w:lang w:eastAsia="x-none"/>
              </w:rPr>
              <w:t>0.95</w:t>
            </w:r>
          </w:p>
        </w:tc>
        <w:tc>
          <w:tcPr>
            <w:tcW w:w="716" w:type="pct"/>
          </w:tcPr>
          <w:p w14:paraId="5405238E" w14:textId="77777777" w:rsidR="009D7334" w:rsidRPr="00021CCB" w:rsidRDefault="009D7334">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021CCB">
              <w:rPr>
                <w:rFonts w:ascii="CordiaUPC" w:eastAsia="Times New Roman" w:hAnsi="CordiaUPC" w:cs="CordiaUPC"/>
                <w:spacing w:val="-6"/>
                <w:sz w:val="26"/>
                <w:szCs w:val="26"/>
                <w:cs/>
                <w:lang w:eastAsia="x-none" w:bidi="th-TH"/>
              </w:rPr>
              <w:t>965</w:t>
            </w:r>
            <w:r w:rsidRPr="00021CCB">
              <w:rPr>
                <w:rFonts w:ascii="CordiaUPC" w:eastAsia="Times New Roman" w:hAnsi="CordiaUPC" w:cs="CordiaUPC"/>
                <w:spacing w:val="-6"/>
                <w:sz w:val="26"/>
                <w:szCs w:val="26"/>
                <w:lang w:eastAsia="x-none"/>
              </w:rPr>
              <w:t>,</w:t>
            </w:r>
            <w:r w:rsidRPr="00021CCB">
              <w:rPr>
                <w:rFonts w:ascii="CordiaUPC" w:eastAsia="Times New Roman" w:hAnsi="CordiaUPC" w:cs="CordiaUPC"/>
                <w:spacing w:val="-6"/>
                <w:sz w:val="26"/>
                <w:szCs w:val="26"/>
                <w:cs/>
                <w:lang w:eastAsia="x-none" w:bidi="th-TH"/>
              </w:rPr>
              <w:t>000</w:t>
            </w:r>
            <w:r w:rsidRPr="00021CCB">
              <w:rPr>
                <w:rFonts w:ascii="CordiaUPC" w:eastAsia="Times New Roman" w:hAnsi="CordiaUPC" w:cs="CordiaUPC"/>
                <w:spacing w:val="-6"/>
                <w:sz w:val="26"/>
                <w:szCs w:val="26"/>
                <w:lang w:eastAsia="x-none"/>
              </w:rPr>
              <w:t>,</w:t>
            </w:r>
            <w:r w:rsidRPr="00021CCB">
              <w:rPr>
                <w:rFonts w:ascii="CordiaUPC" w:eastAsia="Times New Roman" w:hAnsi="CordiaUPC" w:cs="CordiaUPC"/>
                <w:spacing w:val="-6"/>
                <w:sz w:val="26"/>
                <w:szCs w:val="26"/>
                <w:cs/>
                <w:lang w:eastAsia="x-none" w:bidi="th-TH"/>
              </w:rPr>
              <w:t>849</w:t>
            </w:r>
            <w:r w:rsidRPr="00021CCB">
              <w:rPr>
                <w:rFonts w:ascii="CordiaUPC" w:hAnsi="CordiaUPC" w:cs="CordiaUPC" w:hint="cs"/>
                <w:sz w:val="26"/>
                <w:szCs w:val="26"/>
                <w:cs/>
              </w:rPr>
              <w:t>*</w:t>
            </w:r>
          </w:p>
        </w:tc>
        <w:tc>
          <w:tcPr>
            <w:tcW w:w="842" w:type="pct"/>
          </w:tcPr>
          <w:p w14:paraId="6431D7AC" w14:textId="261CE029" w:rsidR="009D7334" w:rsidRPr="00021CCB" w:rsidRDefault="0044150F">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rPr>
            </w:pPr>
            <w:r w:rsidRPr="00021CCB">
              <w:rPr>
                <w:rFonts w:ascii="CordiaUPC" w:eastAsia="Times New Roman" w:hAnsi="CordiaUPC" w:cs="CordiaUPC"/>
                <w:spacing w:val="-6"/>
                <w:sz w:val="26"/>
                <w:szCs w:val="26"/>
                <w:lang w:val="en-US" w:eastAsia="x-none"/>
              </w:rPr>
              <w:t>(98,221,716)</w:t>
            </w:r>
          </w:p>
        </w:tc>
        <w:tc>
          <w:tcPr>
            <w:tcW w:w="848" w:type="pct"/>
          </w:tcPr>
          <w:p w14:paraId="672BE090" w14:textId="564836C4" w:rsidR="009D7334" w:rsidRPr="00021CCB" w:rsidRDefault="0044150F">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021CCB">
              <w:rPr>
                <w:rFonts w:ascii="CordiaUPC" w:eastAsia="Times New Roman" w:hAnsi="CordiaUPC" w:cs="CordiaUPC"/>
                <w:spacing w:val="-6"/>
                <w:sz w:val="26"/>
                <w:szCs w:val="26"/>
                <w:lang w:eastAsia="x-none"/>
              </w:rPr>
              <w:t>866,779,133</w:t>
            </w:r>
          </w:p>
        </w:tc>
      </w:tr>
    </w:tbl>
    <w:p w14:paraId="19177BB4" w14:textId="77777777" w:rsidR="009D7334" w:rsidRPr="00F11678" w:rsidRDefault="009D7334" w:rsidP="009D7334">
      <w:pPr>
        <w:pStyle w:val="ListParagraph"/>
        <w:spacing w:line="240" w:lineRule="exact"/>
        <w:ind w:left="630" w:hanging="117"/>
        <w:jc w:val="thaiDistribute"/>
        <w:rPr>
          <w:rFonts w:ascii="CordiaUPC" w:eastAsia="Times New Roman" w:hAnsi="CordiaUPC" w:cs="CordiaUPC"/>
          <w:szCs w:val="22"/>
          <w:lang w:val="en-US"/>
        </w:rPr>
      </w:pPr>
      <w:r w:rsidRPr="00F11678">
        <w:rPr>
          <w:rFonts w:ascii="CordiaUPC" w:eastAsia="Calibri" w:hAnsi="CordiaUPC" w:cs="CordiaUPC"/>
          <w:sz w:val="26"/>
          <w:szCs w:val="26"/>
          <w:lang w:val="en-US" w:bidi="th-TH"/>
        </w:rPr>
        <w:t>*</w:t>
      </w:r>
      <w:r w:rsidRPr="00F11678">
        <w:rPr>
          <w:rFonts w:ascii="CordiaUPC" w:eastAsia="Calibri" w:hAnsi="CordiaUPC" w:cs="CordiaUPC" w:hint="cs"/>
          <w:sz w:val="26"/>
          <w:szCs w:val="26"/>
          <w:cs/>
          <w:lang w:val="en-US" w:bidi="th-TH"/>
        </w:rPr>
        <w:t xml:space="preserve"> </w:t>
      </w:r>
      <w:r w:rsidRPr="00F11678">
        <w:rPr>
          <w:rFonts w:ascii="CordiaUPC" w:eastAsia="Times New Roman" w:hAnsi="CordiaUPC" w:cs="CordiaUPC"/>
          <w:sz w:val="20"/>
          <w:lang w:val="en-US"/>
        </w:rPr>
        <w:t xml:space="preserve">Excluding the number of shares which were not allocated according to the Terms and Conditions Governing the Rights and Obligations of the Issuer and Holders of the Warrants to purchase the newly issued ordinary shares of </w:t>
      </w:r>
      <w:proofErr w:type="spellStart"/>
      <w:r w:rsidRPr="00F11678">
        <w:rPr>
          <w:rFonts w:ascii="CordiaUPC" w:eastAsia="Times New Roman" w:hAnsi="CordiaUPC" w:cs="CordiaUPC"/>
          <w:sz w:val="20"/>
          <w:lang w:val="en-US"/>
        </w:rPr>
        <w:t>TMBThanachart</w:t>
      </w:r>
      <w:proofErr w:type="spellEnd"/>
      <w:r w:rsidRPr="00F11678">
        <w:rPr>
          <w:rFonts w:ascii="CordiaUPC" w:eastAsia="Times New Roman" w:hAnsi="CordiaUPC" w:cs="CordiaUPC"/>
          <w:sz w:val="20"/>
          <w:lang w:val="en-US"/>
        </w:rPr>
        <w:t xml:space="preserve"> Bank Public Company Limited No. 1</w:t>
      </w:r>
      <w:r w:rsidRPr="00F11678">
        <w:rPr>
          <w:rFonts w:ascii="CordiaUPC" w:eastAsia="Times New Roman" w:hAnsi="CordiaUPC" w:cs="CordiaUPC"/>
          <w:sz w:val="20"/>
          <w:cs/>
          <w:lang w:val="en-US"/>
        </w:rPr>
        <w:t xml:space="preserve"> (</w:t>
      </w:r>
      <w:r w:rsidRPr="00F11678">
        <w:rPr>
          <w:rFonts w:ascii="CordiaUPC" w:eastAsia="Times New Roman" w:hAnsi="CordiaUPC" w:cs="CordiaUPC"/>
          <w:sz w:val="20"/>
          <w:lang w:val="en-US"/>
        </w:rPr>
        <w:t>TTB-W1</w:t>
      </w:r>
      <w:r w:rsidRPr="00F11678">
        <w:rPr>
          <w:rFonts w:ascii="CordiaUPC" w:eastAsia="Times New Roman" w:hAnsi="CordiaUPC" w:cs="CordiaUPC"/>
          <w:sz w:val="20"/>
          <w:cs/>
          <w:lang w:val="en-US"/>
        </w:rPr>
        <w:t>)</w:t>
      </w:r>
    </w:p>
    <w:p w14:paraId="460E4476" w14:textId="77777777" w:rsidR="009D7334" w:rsidRDefault="009D7334" w:rsidP="00C734C8">
      <w:pPr>
        <w:pStyle w:val="ListParagraph"/>
        <w:spacing w:line="240" w:lineRule="exact"/>
        <w:ind w:left="567"/>
        <w:jc w:val="thaiDistribute"/>
        <w:rPr>
          <w:rFonts w:ascii="CordiaUPC" w:eastAsia="Calibri" w:hAnsi="CordiaUPC" w:cs="CordiaUPC"/>
          <w:sz w:val="26"/>
          <w:szCs w:val="26"/>
        </w:rPr>
      </w:pPr>
    </w:p>
    <w:p w14:paraId="69243E61" w14:textId="29B82FE7" w:rsidR="003171BC" w:rsidRPr="00DC0724" w:rsidRDefault="0074696E" w:rsidP="00DC0724">
      <w:pPr>
        <w:pStyle w:val="ListParagraph"/>
        <w:spacing w:line="240" w:lineRule="exact"/>
        <w:ind w:left="567"/>
        <w:jc w:val="thaiDistribute"/>
        <w:rPr>
          <w:rFonts w:ascii="CordiaUPC" w:eastAsia="Calibri" w:hAnsi="CordiaUPC" w:cs="CordiaUPC"/>
          <w:sz w:val="26"/>
          <w:szCs w:val="26"/>
        </w:rPr>
      </w:pPr>
      <w:r w:rsidRPr="0074696E">
        <w:rPr>
          <w:rFonts w:ascii="CordiaUPC" w:eastAsia="Calibri" w:hAnsi="CordiaUPC" w:cs="CordiaUPC"/>
          <w:sz w:val="26"/>
          <w:szCs w:val="26"/>
        </w:rPr>
        <w:t xml:space="preserve">Details of exercised warrants during the period is mentioned in Note </w:t>
      </w:r>
      <w:r w:rsidR="00EF4385">
        <w:rPr>
          <w:rFonts w:ascii="CordiaUPC" w:eastAsia="Calibri" w:hAnsi="CordiaUPC" w:cs="CordiaUPC"/>
          <w:sz w:val="26"/>
          <w:szCs w:val="26"/>
        </w:rPr>
        <w:t>1</w:t>
      </w:r>
      <w:r w:rsidR="000272E3">
        <w:rPr>
          <w:rFonts w:ascii="CordiaUPC" w:eastAsia="Calibri" w:hAnsi="CordiaUPC" w:cs="CordiaUPC"/>
          <w:sz w:val="26"/>
          <w:szCs w:val="26"/>
        </w:rPr>
        <w:t>5</w:t>
      </w:r>
      <w:r w:rsidRPr="0074696E">
        <w:rPr>
          <w:rFonts w:ascii="CordiaUPC" w:eastAsia="Calibri" w:hAnsi="CordiaUPC" w:cs="CordiaUPC"/>
          <w:sz w:val="26"/>
          <w:szCs w:val="26"/>
        </w:rPr>
        <w:t>.</w:t>
      </w:r>
    </w:p>
    <w:p w14:paraId="54CE5D1D" w14:textId="1A12794D" w:rsidR="003171BC" w:rsidRDefault="003171BC">
      <w:pPr>
        <w:spacing w:line="240" w:lineRule="auto"/>
        <w:rPr>
          <w:rFonts w:ascii="CordiaUPC" w:hAnsi="CordiaUPC" w:cs="CordiaUPC"/>
          <w:b/>
          <w:bCs/>
          <w:sz w:val="28"/>
          <w:szCs w:val="28"/>
          <w:rtl/>
        </w:rPr>
      </w:pPr>
    </w:p>
    <w:p w14:paraId="5BC89A1E" w14:textId="22F85941" w:rsidR="00305472" w:rsidRPr="004D0D65" w:rsidRDefault="00305472" w:rsidP="00153FAD">
      <w:pPr>
        <w:pStyle w:val="Heading1"/>
        <w:numPr>
          <w:ilvl w:val="0"/>
          <w:numId w:val="0"/>
        </w:numPr>
        <w:tabs>
          <w:tab w:val="left" w:pos="5245"/>
          <w:tab w:val="left" w:pos="8364"/>
        </w:tabs>
        <w:spacing w:before="0" w:after="0" w:line="240" w:lineRule="exact"/>
        <w:ind w:left="540" w:hanging="540"/>
        <w:rPr>
          <w:rFonts w:ascii="CordiaUPC" w:hAnsi="CordiaUPC" w:cs="CordiaUPC"/>
          <w:b w:val="0"/>
          <w:bCs/>
          <w:sz w:val="26"/>
          <w:szCs w:val="26"/>
        </w:rPr>
      </w:pPr>
      <w:r w:rsidRPr="00153FAD">
        <w:rPr>
          <w:rFonts w:ascii="CordiaUPC" w:hAnsi="CordiaUPC" w:cs="CordiaUPC" w:hint="cs"/>
          <w:b w:val="0"/>
          <w:bCs/>
          <w:sz w:val="26"/>
          <w:szCs w:val="26"/>
          <w:rtl/>
        </w:rPr>
        <w:t>1</w:t>
      </w:r>
      <w:r w:rsidR="00E67663">
        <w:rPr>
          <w:rFonts w:ascii="CordiaUPC" w:hAnsi="CordiaUPC" w:cs="CordiaUPC" w:hint="cs"/>
          <w:b w:val="0"/>
          <w:bCs/>
          <w:sz w:val="26"/>
          <w:szCs w:val="26"/>
          <w:cs/>
          <w:lang w:bidi="th-TH"/>
        </w:rPr>
        <w:t>7</w:t>
      </w:r>
      <w:r w:rsidRPr="00153FAD">
        <w:rPr>
          <w:rFonts w:ascii="CordiaUPC" w:hAnsi="CordiaUPC" w:cs="CordiaUPC" w:hint="cs"/>
          <w:b w:val="0"/>
          <w:bCs/>
          <w:sz w:val="26"/>
          <w:szCs w:val="26"/>
          <w:rtl/>
          <w:cs/>
        </w:rPr>
        <w:tab/>
      </w:r>
      <w:r w:rsidRPr="00153FAD">
        <w:rPr>
          <w:rFonts w:ascii="CordiaUPC" w:hAnsi="CordiaUPC" w:cs="CordiaUPC" w:hint="cs"/>
          <w:i w:val="0"/>
          <w:iCs/>
          <w:sz w:val="26"/>
          <w:szCs w:val="26"/>
        </w:rPr>
        <w:t>Appropriation of profit and dividend payment</w:t>
      </w:r>
    </w:p>
    <w:p w14:paraId="39CD5826" w14:textId="77777777" w:rsidR="00305472" w:rsidRPr="00D9264A" w:rsidRDefault="00305472" w:rsidP="00305472">
      <w:pPr>
        <w:tabs>
          <w:tab w:val="left" w:pos="540"/>
        </w:tabs>
        <w:spacing w:line="240" w:lineRule="exact"/>
        <w:jc w:val="thaiDistribute"/>
        <w:rPr>
          <w:rFonts w:ascii="CordiaUPC" w:hAnsi="CordiaUPC" w:cs="CordiaUPC"/>
          <w:b/>
          <w:bCs/>
          <w:sz w:val="12"/>
          <w:szCs w:val="12"/>
          <w:highlight w:val="green"/>
          <w:lang w:bidi="th-TH"/>
        </w:rPr>
      </w:pPr>
    </w:p>
    <w:p w14:paraId="4743E046" w14:textId="62B10781" w:rsidR="00027897" w:rsidRPr="00E67663" w:rsidRDefault="00832628" w:rsidP="000756B2">
      <w:pPr>
        <w:numPr>
          <w:ilvl w:val="0"/>
          <w:numId w:val="28"/>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eastAsia="Times New Roman" w:hAnsi="CordiaUPC" w:cs="CordiaUPC"/>
          <w:sz w:val="26"/>
          <w:szCs w:val="26"/>
          <w:lang w:val="en-AU" w:bidi="th-TH"/>
        </w:rPr>
      </w:pPr>
      <w:r w:rsidRPr="00832628">
        <w:rPr>
          <w:rFonts w:ascii="CordiaUPC" w:hAnsi="CordiaUPC" w:cs="CordiaUPC"/>
          <w:sz w:val="26"/>
          <w:szCs w:val="26"/>
          <w:lang w:eastAsia="en-GB"/>
        </w:rPr>
        <w:t>On 26 September 2023, the Board of Directors’ Meeting of the Bank passed a resolution approving payment of an interim dividend of Baht 0.05 per share from the Bank’s first-half operating profit to the ordinary shareholders, or a total of Baht 4,855 million. The Bank paid such dividend to its shareholders on 25 October 2023.</w:t>
      </w:r>
    </w:p>
    <w:p w14:paraId="14B0373D" w14:textId="77777777" w:rsidR="00027897" w:rsidRDefault="00027897" w:rsidP="00027897">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lang w:eastAsia="en-GB"/>
        </w:rPr>
      </w:pPr>
    </w:p>
    <w:p w14:paraId="15BB8F30" w14:textId="3E6A7250" w:rsidR="00305472" w:rsidRPr="002E0137" w:rsidRDefault="00305472" w:rsidP="00697367">
      <w:pPr>
        <w:numPr>
          <w:ilvl w:val="0"/>
          <w:numId w:val="28"/>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2E0137">
        <w:rPr>
          <w:rFonts w:ascii="CordiaUPC" w:hAnsi="CordiaUPC" w:cs="CordiaUPC"/>
          <w:sz w:val="26"/>
          <w:szCs w:val="26"/>
          <w:lang w:eastAsia="en-GB"/>
        </w:rPr>
        <w:t>On 5</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April 2023, the 2023 Annual General Meeting of the Bank’s shareholders passed resolutions approving/ acknowledging as follows:</w:t>
      </w:r>
    </w:p>
    <w:p w14:paraId="5770CEB2" w14:textId="77777777" w:rsidR="00305472" w:rsidRPr="002E0137" w:rsidRDefault="00305472" w:rsidP="00697367">
      <w:pPr>
        <w:tabs>
          <w:tab w:val="left" w:pos="540"/>
        </w:tabs>
        <w:spacing w:line="240" w:lineRule="exact"/>
        <w:ind w:hanging="360"/>
        <w:jc w:val="both"/>
        <w:rPr>
          <w:rFonts w:ascii="CordiaUPC" w:hAnsi="CordiaUPC" w:cs="CordiaUPC"/>
          <w:b/>
          <w:bCs/>
          <w:sz w:val="18"/>
          <w:szCs w:val="18"/>
          <w:lang w:eastAsia="en-GB"/>
        </w:rPr>
      </w:pPr>
    </w:p>
    <w:p w14:paraId="1DB66D97" w14:textId="77777777" w:rsidR="00305472" w:rsidRPr="002E0137" w:rsidRDefault="00305472" w:rsidP="00697367">
      <w:pPr>
        <w:pStyle w:val="ListParagraph"/>
        <w:numPr>
          <w:ilvl w:val="0"/>
          <w:numId w:val="29"/>
        </w:numPr>
        <w:tabs>
          <w:tab w:val="left" w:pos="540"/>
          <w:tab w:val="left" w:pos="1080"/>
        </w:tabs>
        <w:spacing w:line="240" w:lineRule="exact"/>
        <w:ind w:left="1276" w:right="7" w:hanging="283"/>
        <w:jc w:val="both"/>
        <w:rPr>
          <w:rFonts w:ascii="CordiaUPC" w:hAnsi="CordiaUPC" w:cs="CordiaUPC"/>
          <w:sz w:val="26"/>
          <w:szCs w:val="26"/>
          <w:lang w:eastAsia="en-GB"/>
        </w:rPr>
      </w:pPr>
      <w:r w:rsidRPr="002E0137">
        <w:rPr>
          <w:rFonts w:ascii="CordiaUPC" w:hAnsi="CordiaUPC" w:cs="CordiaUPC"/>
          <w:sz w:val="26"/>
          <w:szCs w:val="26"/>
          <w:lang w:eastAsia="en-GB"/>
        </w:rPr>
        <w:t>Approving to not allocating net profit from 2022 operating results to the legal reserve as the Bank</w:t>
      </w:r>
      <w:r w:rsidRPr="002E0137">
        <w:rPr>
          <w:rFonts w:ascii="CordiaUPC" w:hAnsi="CordiaUPC" w:cs="CordiaUPC"/>
          <w:sz w:val="26"/>
          <w:szCs w:val="26"/>
          <w:cs/>
          <w:lang w:eastAsia="en-GB"/>
        </w:rPr>
        <w:t>’</w:t>
      </w:r>
      <w:r w:rsidRPr="002E0137">
        <w:rPr>
          <w:rFonts w:ascii="CordiaUPC" w:hAnsi="CordiaUPC" w:cs="CordiaUPC"/>
          <w:sz w:val="26"/>
          <w:szCs w:val="26"/>
          <w:lang w:eastAsia="en-GB"/>
        </w:rPr>
        <w:t>s legal reserve is sufficient as required</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by laws</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and the Bank’s Articles of Association.</w:t>
      </w:r>
    </w:p>
    <w:p w14:paraId="7A96F50C" w14:textId="77777777" w:rsidR="00305472" w:rsidRPr="002E0137" w:rsidRDefault="00305472" w:rsidP="00697367">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0C43BA3C" w14:textId="77777777" w:rsidR="00305472" w:rsidRPr="002E0137" w:rsidRDefault="00305472" w:rsidP="00697367">
      <w:pPr>
        <w:pStyle w:val="ListParagraph"/>
        <w:numPr>
          <w:ilvl w:val="0"/>
          <w:numId w:val="29"/>
        </w:numPr>
        <w:tabs>
          <w:tab w:val="left" w:pos="540"/>
          <w:tab w:val="left" w:pos="1080"/>
        </w:tabs>
        <w:spacing w:line="240" w:lineRule="exact"/>
        <w:ind w:left="1276" w:right="7" w:hanging="283"/>
        <w:jc w:val="both"/>
        <w:rPr>
          <w:rFonts w:ascii="CordiaUPC" w:hAnsi="CordiaUPC" w:cs="CordiaUPC"/>
          <w:sz w:val="26"/>
          <w:szCs w:val="26"/>
          <w:lang w:eastAsia="en-GB"/>
        </w:rPr>
      </w:pPr>
      <w:r w:rsidRPr="002E0137">
        <w:rPr>
          <w:rFonts w:ascii="CordiaUPC" w:hAnsi="CordiaUPC" w:cs="CordiaUPC"/>
          <w:sz w:val="26"/>
          <w:szCs w:val="26"/>
          <w:lang w:eastAsia="en-GB"/>
        </w:rPr>
        <w:t xml:space="preserve">Acknowledging the interim dividend payment to the Bank’s </w:t>
      </w:r>
      <w:r w:rsidRPr="002E0137">
        <w:rPr>
          <w:rFonts w:ascii="CordiaUPC" w:hAnsi="CordiaUPC" w:cs="CordiaUPC" w:hint="cs"/>
          <w:sz w:val="26"/>
          <w:szCs w:val="26"/>
          <w:lang w:eastAsia="en-GB"/>
        </w:rPr>
        <w:t xml:space="preserve">ordinary </w:t>
      </w:r>
      <w:r w:rsidRPr="002E0137">
        <w:rPr>
          <w:rFonts w:ascii="CordiaUPC" w:hAnsi="CordiaUPC" w:cs="CordiaUPC"/>
          <w:sz w:val="26"/>
          <w:szCs w:val="26"/>
          <w:lang w:eastAsia="en-GB"/>
        </w:rPr>
        <w:t>shareholders on 22 September 2022.</w:t>
      </w:r>
    </w:p>
    <w:p w14:paraId="1D4C406E" w14:textId="77777777" w:rsidR="00305472" w:rsidRPr="002E0137" w:rsidRDefault="00305472" w:rsidP="00697367">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5C6318A2" w14:textId="53FA7FBB" w:rsidR="0045490F" w:rsidRDefault="00305472" w:rsidP="00E67663">
      <w:pPr>
        <w:pStyle w:val="ListParagraph"/>
        <w:numPr>
          <w:ilvl w:val="0"/>
          <w:numId w:val="29"/>
        </w:numPr>
        <w:tabs>
          <w:tab w:val="left" w:pos="540"/>
          <w:tab w:val="left" w:pos="1080"/>
        </w:tabs>
        <w:spacing w:line="240" w:lineRule="exact"/>
        <w:ind w:left="1276" w:right="7" w:hanging="283"/>
        <w:jc w:val="both"/>
        <w:rPr>
          <w:rFonts w:ascii="CordiaUPC" w:hAnsi="CordiaUPC" w:cs="CordiaUPC"/>
          <w:sz w:val="26"/>
          <w:szCs w:val="26"/>
          <w:lang w:eastAsia="en-GB"/>
        </w:rPr>
      </w:pPr>
      <w:r w:rsidRPr="002E0137">
        <w:rPr>
          <w:rFonts w:ascii="CordiaUPC" w:hAnsi="CordiaUPC" w:cs="CordiaUPC"/>
          <w:sz w:val="26"/>
          <w:szCs w:val="26"/>
          <w:lang w:eastAsia="en-GB"/>
        </w:rPr>
        <w:t xml:space="preserve">Approving the payment of a dividend of Baht 0.073 per share from the 2022 operating profit </w:t>
      </w:r>
      <w:r w:rsidRPr="002E0137">
        <w:rPr>
          <w:rFonts w:ascii="CordiaUPC" w:hAnsi="CordiaUPC" w:cs="CordiaUPC" w:hint="cs"/>
          <w:sz w:val="26"/>
          <w:szCs w:val="26"/>
          <w:lang w:eastAsia="en-GB"/>
        </w:rPr>
        <w:t>to the Bank’s ordinary shareholders</w:t>
      </w:r>
      <w:r w:rsidRPr="002E0137">
        <w:rPr>
          <w:rFonts w:ascii="CordiaUPC" w:hAnsi="CordiaUPC" w:cs="CordiaUPC"/>
          <w:sz w:val="26"/>
          <w:szCs w:val="26"/>
          <w:lang w:eastAsia="en-GB"/>
        </w:rPr>
        <w:t>, totalling Baht 7,062 million</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 xml:space="preserve">Since the Bank already paid the interim dividend from the net profit of the Bank’s first-half operating profit at the rate of Baht 0.02 per share, totalling Baht 1,933 million to </w:t>
      </w:r>
      <w:r w:rsidRPr="002E0137">
        <w:rPr>
          <w:rFonts w:ascii="CordiaUPC" w:hAnsi="CordiaUPC" w:cs="CordiaUPC" w:hint="cs"/>
          <w:sz w:val="26"/>
          <w:szCs w:val="26"/>
          <w:lang w:eastAsia="en-GB"/>
        </w:rPr>
        <w:t>the Bank’s ordinary shareholders</w:t>
      </w:r>
      <w:r w:rsidRPr="002E0137">
        <w:rPr>
          <w:rFonts w:ascii="CordiaUPC" w:hAnsi="CordiaUPC" w:cs="CordiaUPC"/>
          <w:sz w:val="26"/>
          <w:szCs w:val="26"/>
          <w:lang w:eastAsia="en-GB"/>
        </w:rPr>
        <w:t xml:space="preserve"> on 22 September 2022</w:t>
      </w:r>
      <w:r w:rsidR="000756B2">
        <w:rPr>
          <w:rFonts w:ascii="CordiaUPC" w:hAnsi="CordiaUPC" w:cs="CordiaUPC"/>
          <w:sz w:val="26"/>
          <w:szCs w:val="26"/>
          <w:lang w:eastAsia="en-GB"/>
        </w:rPr>
        <w:t xml:space="preserve"> with approval from </w:t>
      </w:r>
      <w:r w:rsidR="000756B2" w:rsidRPr="000756B2">
        <w:rPr>
          <w:rFonts w:ascii="CordiaUPC" w:eastAsia="Calibri" w:hAnsi="CordiaUPC" w:cs="CordiaUPC"/>
          <w:sz w:val="26"/>
          <w:szCs w:val="26"/>
        </w:rPr>
        <w:t>the Board of Directors’ Meeting</w:t>
      </w:r>
      <w:r w:rsidRPr="002E0137">
        <w:rPr>
          <w:rFonts w:ascii="CordiaUPC" w:hAnsi="CordiaUPC" w:cs="CordiaUPC"/>
          <w:sz w:val="26"/>
          <w:szCs w:val="26"/>
          <w:lang w:eastAsia="en-GB"/>
        </w:rPr>
        <w:t>, the remaining dividend to be paid was at the rate of Baht 0.053 per share, totalling Baht 5,129 million. The Bank paid such dividend to its shareholders on 3 May 2023.</w:t>
      </w:r>
    </w:p>
    <w:p w14:paraId="466ED697" w14:textId="52A72784" w:rsidR="00876C79" w:rsidRDefault="00876C79">
      <w:pPr>
        <w:spacing w:line="240" w:lineRule="auto"/>
        <w:rPr>
          <w:rFonts w:ascii="CordiaUPC" w:hAnsi="CordiaUPC" w:cs="CordiaUPC"/>
          <w:sz w:val="26"/>
          <w:szCs w:val="26"/>
          <w:lang w:eastAsia="en-GB"/>
        </w:rPr>
      </w:pPr>
      <w:r>
        <w:rPr>
          <w:rFonts w:ascii="CordiaUPC" w:hAnsi="CordiaUPC" w:cs="CordiaUPC"/>
          <w:sz w:val="26"/>
          <w:szCs w:val="26"/>
          <w:lang w:eastAsia="en-GB"/>
        </w:rPr>
        <w:br w:type="page"/>
      </w:r>
    </w:p>
    <w:p w14:paraId="7EA0A111" w14:textId="77777777" w:rsidR="00305472" w:rsidRPr="002E0137" w:rsidRDefault="00305472" w:rsidP="00305472">
      <w:pPr>
        <w:numPr>
          <w:ilvl w:val="0"/>
          <w:numId w:val="28"/>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thaiDistribute"/>
        <w:rPr>
          <w:rFonts w:ascii="CordiaUPC" w:hAnsi="CordiaUPC" w:cs="CordiaUPC"/>
          <w:b/>
          <w:bCs/>
          <w:sz w:val="18"/>
          <w:szCs w:val="22"/>
          <w:lang w:eastAsia="en-GB"/>
        </w:rPr>
      </w:pPr>
      <w:r w:rsidRPr="002E0137">
        <w:rPr>
          <w:rFonts w:ascii="CordiaUPC" w:hAnsi="CordiaUPC" w:cs="CordiaUPC"/>
          <w:sz w:val="26"/>
          <w:szCs w:val="26"/>
          <w:lang w:eastAsia="en-GB"/>
        </w:rPr>
        <w:lastRenderedPageBreak/>
        <w:t xml:space="preserve">On </w:t>
      </w:r>
      <w:r w:rsidRPr="002E0137">
        <w:rPr>
          <w:rFonts w:ascii="CordiaUPC" w:hAnsi="CordiaUPC" w:cs="CordiaUPC"/>
          <w:sz w:val="26"/>
          <w:szCs w:val="26"/>
        </w:rPr>
        <w:t>12</w:t>
      </w:r>
      <w:r w:rsidRPr="002E0137">
        <w:rPr>
          <w:rFonts w:ascii="CordiaUPC" w:hAnsi="CordiaUPC" w:cs="CordiaUPC"/>
          <w:sz w:val="26"/>
          <w:szCs w:val="26"/>
          <w:cs/>
        </w:rPr>
        <w:t xml:space="preserve"> </w:t>
      </w:r>
      <w:r w:rsidRPr="002E0137">
        <w:rPr>
          <w:rFonts w:ascii="CordiaUPC" w:hAnsi="CordiaUPC" w:cs="CordiaUPC"/>
          <w:sz w:val="26"/>
          <w:szCs w:val="26"/>
        </w:rPr>
        <w:t xml:space="preserve">April 2022, the 2022 Annual </w:t>
      </w:r>
      <w:r w:rsidRPr="002E0137">
        <w:rPr>
          <w:rFonts w:ascii="CordiaUPC" w:hAnsi="CordiaUPC" w:cs="CordiaUPC"/>
          <w:sz w:val="26"/>
          <w:szCs w:val="26"/>
          <w:lang w:eastAsia="en-GB"/>
        </w:rPr>
        <w:t>General</w:t>
      </w:r>
      <w:r w:rsidRPr="002E0137">
        <w:rPr>
          <w:rFonts w:ascii="CordiaUPC" w:hAnsi="CordiaUPC" w:cs="CordiaUPC"/>
          <w:sz w:val="26"/>
          <w:szCs w:val="26"/>
        </w:rPr>
        <w:t xml:space="preserve"> Meeting of the Bank’s shareholders passed resolutions approving the appropriation of </w:t>
      </w:r>
      <w:r w:rsidRPr="002E0137">
        <w:rPr>
          <w:rFonts w:ascii="CordiaUPC" w:hAnsi="CordiaUPC" w:cs="CordiaUPC" w:hint="cs"/>
          <w:sz w:val="26"/>
          <w:szCs w:val="26"/>
        </w:rPr>
        <w:t>the 20</w:t>
      </w:r>
      <w:r w:rsidRPr="002E0137">
        <w:rPr>
          <w:rFonts w:ascii="CordiaUPC" w:hAnsi="CordiaUPC" w:cs="CordiaUPC"/>
          <w:sz w:val="26"/>
          <w:szCs w:val="26"/>
        </w:rPr>
        <w:t>21</w:t>
      </w:r>
      <w:r w:rsidRPr="002E0137">
        <w:rPr>
          <w:rFonts w:ascii="CordiaUPC" w:hAnsi="CordiaUPC" w:cs="CordiaUPC" w:hint="cs"/>
          <w:sz w:val="26"/>
          <w:szCs w:val="26"/>
        </w:rPr>
        <w:t xml:space="preserve"> operating profit and dividend </w:t>
      </w:r>
      <w:proofErr w:type="gramStart"/>
      <w:r w:rsidRPr="002E0137">
        <w:rPr>
          <w:rFonts w:ascii="CordiaUPC" w:hAnsi="CordiaUPC" w:cs="CordiaUPC" w:hint="cs"/>
          <w:sz w:val="26"/>
          <w:szCs w:val="26"/>
        </w:rPr>
        <w:t>payment</w:t>
      </w:r>
      <w:proofErr w:type="gramEnd"/>
    </w:p>
    <w:p w14:paraId="73500747" w14:textId="77777777" w:rsidR="00305472" w:rsidRPr="002E0137" w:rsidRDefault="00305472" w:rsidP="00305472">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7" w:right="7"/>
        <w:contextualSpacing/>
        <w:jc w:val="thaiDistribute"/>
        <w:rPr>
          <w:rFonts w:ascii="CordiaUPC" w:hAnsi="CordiaUPC" w:cs="CordiaUPC"/>
          <w:b/>
          <w:bCs/>
          <w:sz w:val="18"/>
          <w:szCs w:val="22"/>
          <w:cs/>
          <w:lang w:eastAsia="en-GB" w:bidi="th-TH"/>
        </w:rPr>
      </w:pPr>
    </w:p>
    <w:p w14:paraId="6034239B" w14:textId="77777777" w:rsidR="00305472" w:rsidRPr="002E0137" w:rsidRDefault="00305472" w:rsidP="00305472">
      <w:pPr>
        <w:pStyle w:val="ListParagraph"/>
        <w:numPr>
          <w:ilvl w:val="0"/>
          <w:numId w:val="32"/>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2E0137">
        <w:rPr>
          <w:rFonts w:ascii="CordiaUPC" w:hAnsi="CordiaUPC" w:cs="CordiaUPC"/>
          <w:sz w:val="26"/>
          <w:szCs w:val="26"/>
          <w:lang w:eastAsia="en-GB"/>
        </w:rPr>
        <w:t>Not allocating net profit from 2021 operating results to the legal reserve as the Bank</w:t>
      </w:r>
      <w:r w:rsidRPr="002E0137">
        <w:rPr>
          <w:rFonts w:ascii="CordiaUPC" w:hAnsi="CordiaUPC" w:cs="CordiaUPC"/>
          <w:sz w:val="26"/>
          <w:szCs w:val="26"/>
          <w:cs/>
          <w:lang w:eastAsia="en-GB"/>
        </w:rPr>
        <w:t>’</w:t>
      </w:r>
      <w:r w:rsidRPr="002E0137">
        <w:rPr>
          <w:rFonts w:ascii="CordiaUPC" w:hAnsi="CordiaUPC" w:cs="CordiaUPC"/>
          <w:sz w:val="26"/>
          <w:szCs w:val="26"/>
          <w:lang w:eastAsia="en-GB"/>
        </w:rPr>
        <w:t>s legal reserve is sufficient as required</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by laws</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 xml:space="preserve">and the Bank’s Articles of Association. </w:t>
      </w:r>
    </w:p>
    <w:p w14:paraId="4B46D20A" w14:textId="77777777" w:rsidR="00305472" w:rsidRPr="002E0137" w:rsidRDefault="00305472" w:rsidP="00305472">
      <w:pPr>
        <w:pStyle w:val="ListParagraph"/>
        <w:tabs>
          <w:tab w:val="left" w:pos="540"/>
          <w:tab w:val="left" w:pos="1080"/>
        </w:tabs>
        <w:spacing w:line="240" w:lineRule="exact"/>
        <w:ind w:left="1276" w:right="7"/>
        <w:jc w:val="thaiDistribute"/>
        <w:rPr>
          <w:rFonts w:ascii="CordiaUPC" w:eastAsia="Times New Roman" w:hAnsi="CordiaUPC" w:cs="CordiaUPC"/>
          <w:sz w:val="26"/>
          <w:szCs w:val="26"/>
          <w:lang w:val="en-AU" w:bidi="th-TH"/>
        </w:rPr>
      </w:pPr>
    </w:p>
    <w:p w14:paraId="76F4B693" w14:textId="77777777" w:rsidR="00305472" w:rsidRPr="002E0137" w:rsidRDefault="00305472" w:rsidP="00305472">
      <w:pPr>
        <w:pStyle w:val="ListParagraph"/>
        <w:numPr>
          <w:ilvl w:val="0"/>
          <w:numId w:val="32"/>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2E0137">
        <w:rPr>
          <w:rFonts w:ascii="CordiaUPC" w:hAnsi="CordiaUPC" w:cs="CordiaUPC"/>
          <w:sz w:val="26"/>
          <w:szCs w:val="26"/>
          <w:lang w:eastAsia="en-GB"/>
        </w:rPr>
        <w:t>Payment</w:t>
      </w:r>
      <w:r w:rsidRPr="002E0137">
        <w:rPr>
          <w:rFonts w:ascii="CordiaUPC" w:eastAsia="Times New Roman" w:hAnsi="CordiaUPC" w:cs="CordiaUPC"/>
          <w:sz w:val="26"/>
          <w:szCs w:val="26"/>
          <w:lang w:val="en-AU" w:bidi="th-TH"/>
        </w:rPr>
        <w:t xml:space="preserve"> of </w:t>
      </w:r>
      <w:r w:rsidRPr="002E0137">
        <w:rPr>
          <w:rFonts w:ascii="CordiaUPC" w:hAnsi="CordiaUPC" w:cs="CordiaUPC"/>
          <w:sz w:val="26"/>
          <w:szCs w:val="26"/>
          <w:lang w:eastAsia="en-GB"/>
        </w:rPr>
        <w:t>a dividend of Baht 0</w:t>
      </w:r>
      <w:r w:rsidRPr="002E0137">
        <w:rPr>
          <w:rFonts w:ascii="CordiaUPC" w:hAnsi="CordiaUPC" w:cs="CordiaUPC"/>
          <w:sz w:val="26"/>
          <w:szCs w:val="26"/>
          <w:cs/>
          <w:lang w:eastAsia="en-GB"/>
        </w:rPr>
        <w:t>.</w:t>
      </w:r>
      <w:r w:rsidRPr="002E0137">
        <w:rPr>
          <w:rFonts w:ascii="CordiaUPC" w:hAnsi="CordiaUPC" w:cs="CordiaUPC"/>
          <w:sz w:val="26"/>
          <w:szCs w:val="26"/>
          <w:lang w:eastAsia="en-GB"/>
        </w:rPr>
        <w:t xml:space="preserve">038 per share from the 2021 operating profit </w:t>
      </w:r>
      <w:r w:rsidRPr="002E0137">
        <w:rPr>
          <w:rFonts w:ascii="CordiaUPC" w:hAnsi="CordiaUPC" w:cs="CordiaUPC" w:hint="cs"/>
          <w:spacing w:val="-6"/>
          <w:sz w:val="26"/>
          <w:szCs w:val="26"/>
          <w:shd w:val="clear" w:color="auto" w:fill="FFFFFF"/>
        </w:rPr>
        <w:t>to the Bank’s ordinary shareholders</w:t>
      </w:r>
      <w:r w:rsidRPr="002E0137">
        <w:rPr>
          <w:rFonts w:ascii="CordiaUPC" w:hAnsi="CordiaUPC" w:cs="CordiaUPC"/>
          <w:sz w:val="26"/>
          <w:szCs w:val="26"/>
          <w:lang w:eastAsia="en-GB"/>
        </w:rPr>
        <w:t>, totalling Baht 3,669 million</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The Bank paid such dividend to its shareholders on 11 May 2022.</w:t>
      </w:r>
    </w:p>
    <w:p w14:paraId="3E60F5AE" w14:textId="77777777" w:rsidR="00305472" w:rsidRPr="00305472" w:rsidRDefault="00305472" w:rsidP="001731ED">
      <w:pPr>
        <w:pStyle w:val="Heading1"/>
        <w:numPr>
          <w:ilvl w:val="0"/>
          <w:numId w:val="0"/>
        </w:numPr>
        <w:spacing w:before="0" w:after="0" w:line="240" w:lineRule="exact"/>
        <w:ind w:left="540" w:hanging="540"/>
        <w:rPr>
          <w:rFonts w:ascii="CordiaUPC" w:hAnsi="CordiaUPC" w:cs="CordiaUPC"/>
          <w:i w:val="0"/>
          <w:iCs/>
          <w:sz w:val="28"/>
          <w:szCs w:val="28"/>
          <w:lang w:bidi="th-TH"/>
        </w:rPr>
      </w:pPr>
    </w:p>
    <w:p w14:paraId="7C14E674" w14:textId="252788A7" w:rsidR="00D82268" w:rsidRDefault="000272E3" w:rsidP="00D82268">
      <w:pPr>
        <w:pStyle w:val="Heading1"/>
        <w:numPr>
          <w:ilvl w:val="0"/>
          <w:numId w:val="0"/>
        </w:numPr>
        <w:spacing w:before="0" w:after="0" w:line="240" w:lineRule="exact"/>
        <w:ind w:left="540" w:hanging="540"/>
        <w:rPr>
          <w:rFonts w:ascii="CordiaUPC" w:hAnsi="CordiaUPC" w:cs="CordiaUPC"/>
          <w:i w:val="0"/>
          <w:iCs/>
          <w:sz w:val="26"/>
          <w:szCs w:val="26"/>
        </w:rPr>
      </w:pPr>
      <w:r w:rsidRPr="004D0D65">
        <w:rPr>
          <w:rFonts w:ascii="CordiaUPC" w:hAnsi="CordiaUPC" w:cs="CordiaUPC"/>
          <w:i w:val="0"/>
          <w:iCs/>
          <w:sz w:val="26"/>
          <w:szCs w:val="26"/>
          <w:lang w:val="en-US" w:bidi="th-TH"/>
        </w:rPr>
        <w:t>1</w:t>
      </w:r>
      <w:r w:rsidR="00E67663" w:rsidRPr="00E67663">
        <w:rPr>
          <w:rFonts w:ascii="CordiaUPC" w:hAnsi="CordiaUPC" w:cs="CordiaUPC" w:hint="cs"/>
          <w:b w:val="0"/>
          <w:bCs/>
          <w:sz w:val="26"/>
          <w:szCs w:val="26"/>
          <w:cs/>
          <w:lang w:val="en-US" w:bidi="th-TH"/>
        </w:rPr>
        <w:t>8</w:t>
      </w:r>
      <w:r w:rsidR="001731ED" w:rsidRPr="004D0D65">
        <w:rPr>
          <w:rFonts w:ascii="CordiaUPC" w:hAnsi="CordiaUPC" w:cs="CordiaUPC"/>
          <w:i w:val="0"/>
          <w:iCs/>
          <w:sz w:val="26"/>
          <w:szCs w:val="26"/>
          <w:lang w:val="en-US" w:bidi="th-TH"/>
        </w:rPr>
        <w:tab/>
      </w:r>
      <w:r w:rsidR="001731ED" w:rsidRPr="004D0D65">
        <w:rPr>
          <w:rFonts w:ascii="CordiaUPC" w:hAnsi="CordiaUPC" w:cs="CordiaUPC"/>
          <w:i w:val="0"/>
          <w:iCs/>
          <w:sz w:val="26"/>
          <w:szCs w:val="26"/>
        </w:rPr>
        <w:t>Events after the reporting period</w:t>
      </w:r>
    </w:p>
    <w:p w14:paraId="135FF0EB" w14:textId="77777777" w:rsidR="00D82268" w:rsidRPr="00D82268" w:rsidRDefault="00D82268" w:rsidP="00D82268">
      <w:pPr>
        <w:autoSpaceDE w:val="0"/>
        <w:autoSpaceDN w:val="0"/>
        <w:adjustRightInd w:val="0"/>
        <w:spacing w:line="240" w:lineRule="exact"/>
        <w:jc w:val="both"/>
        <w:rPr>
          <w:rFonts w:ascii="CordiaUPC" w:hAnsi="CordiaUPC" w:cs="CordiaUPC"/>
          <w:sz w:val="26"/>
          <w:szCs w:val="26"/>
          <w:lang w:bidi="th-TH"/>
        </w:rPr>
      </w:pPr>
    </w:p>
    <w:p w14:paraId="13FFE7A8" w14:textId="0F6E848B" w:rsidR="00D82268" w:rsidRDefault="00D82268" w:rsidP="00D82268">
      <w:pPr>
        <w:spacing w:line="240" w:lineRule="exact"/>
        <w:ind w:left="547" w:hanging="547"/>
        <w:jc w:val="thaiDistribute"/>
        <w:rPr>
          <w:rFonts w:ascii="CordiaUPC" w:hAnsi="CordiaUPC" w:cs="CordiaUPC"/>
          <w:b/>
          <w:bCs/>
          <w:sz w:val="26"/>
          <w:szCs w:val="26"/>
          <w:highlight w:val="green"/>
        </w:rPr>
      </w:pPr>
      <w:r w:rsidRPr="00D37E5D">
        <w:rPr>
          <w:rFonts w:ascii="CordiaUPC" w:hAnsi="CordiaUPC" w:cs="CordiaUPC" w:hint="cs"/>
          <w:b/>
          <w:bCs/>
          <w:sz w:val="26"/>
          <w:szCs w:val="26"/>
          <w:cs/>
          <w:lang w:bidi="th-TH"/>
        </w:rPr>
        <w:t>1</w:t>
      </w:r>
      <w:r w:rsidR="00E67663">
        <w:rPr>
          <w:rFonts w:ascii="CordiaUPC" w:hAnsi="CordiaUPC" w:cs="CordiaUPC" w:hint="cs"/>
          <w:b/>
          <w:bCs/>
          <w:sz w:val="26"/>
          <w:szCs w:val="26"/>
          <w:cs/>
          <w:lang w:bidi="th-TH"/>
        </w:rPr>
        <w:t>8</w:t>
      </w:r>
      <w:r w:rsidRPr="00D37E5D">
        <w:rPr>
          <w:rFonts w:ascii="CordiaUPC" w:hAnsi="CordiaUPC" w:cs="CordiaUPC"/>
          <w:b/>
          <w:bCs/>
          <w:sz w:val="26"/>
          <w:szCs w:val="26"/>
        </w:rPr>
        <w:t xml:space="preserve">.1 </w:t>
      </w:r>
      <w:r w:rsidRPr="00D37E5D">
        <w:rPr>
          <w:rFonts w:ascii="CordiaUPC" w:hAnsi="CordiaUPC" w:cs="CordiaUPC"/>
          <w:b/>
          <w:bCs/>
          <w:sz w:val="26"/>
          <w:szCs w:val="26"/>
          <w:cs/>
        </w:rPr>
        <w:tab/>
      </w:r>
      <w:r w:rsidRPr="00D37E5D">
        <w:rPr>
          <w:rFonts w:ascii="CordiaUPC" w:hAnsi="CordiaUPC" w:cs="CordiaUPC"/>
          <w:b/>
          <w:bCs/>
          <w:sz w:val="26"/>
          <w:szCs w:val="26"/>
        </w:rPr>
        <w:t>Issuances of ordinary shares under the TTB</w:t>
      </w:r>
      <w:r w:rsidRPr="00D82268">
        <w:rPr>
          <w:rFonts w:ascii="CordiaUPC" w:hAnsi="CordiaUPC" w:cs="CordiaUPC"/>
          <w:b/>
          <w:bCs/>
          <w:sz w:val="26"/>
          <w:szCs w:val="26"/>
        </w:rPr>
        <w:t xml:space="preserve"> Stock Retention Program 2021</w:t>
      </w:r>
    </w:p>
    <w:p w14:paraId="76FE7405" w14:textId="77777777" w:rsidR="00D82268" w:rsidRPr="00D82268" w:rsidRDefault="00D82268" w:rsidP="00D82268">
      <w:pPr>
        <w:spacing w:line="240" w:lineRule="exact"/>
        <w:ind w:left="547" w:hanging="547"/>
        <w:jc w:val="thaiDistribute"/>
        <w:rPr>
          <w:rFonts w:ascii="CordiaUPC" w:hAnsi="CordiaUPC" w:cs="CordiaUPC"/>
          <w:b/>
          <w:bCs/>
          <w:sz w:val="26"/>
          <w:szCs w:val="26"/>
          <w:highlight w:val="green"/>
        </w:rPr>
      </w:pPr>
    </w:p>
    <w:p w14:paraId="5B66C776" w14:textId="5C5B69FC" w:rsidR="00D82268" w:rsidRPr="00D82268" w:rsidRDefault="00D82268" w:rsidP="00D82268">
      <w:pPr>
        <w:pStyle w:val="ListParagraph"/>
        <w:autoSpaceDE w:val="0"/>
        <w:autoSpaceDN w:val="0"/>
        <w:adjustRightInd w:val="0"/>
        <w:spacing w:line="240" w:lineRule="exact"/>
        <w:ind w:left="540"/>
        <w:jc w:val="both"/>
        <w:rPr>
          <w:rFonts w:ascii="CordiaUPC" w:hAnsi="CordiaUPC" w:cs="CordiaUPC"/>
          <w:sz w:val="26"/>
          <w:szCs w:val="26"/>
          <w:highlight w:val="green"/>
          <w:lang w:val="en-US" w:bidi="th-TH"/>
        </w:rPr>
      </w:pPr>
      <w:r w:rsidRPr="00D37E5D">
        <w:rPr>
          <w:rFonts w:ascii="CordiaUPC" w:hAnsi="CordiaUPC" w:cs="CordiaUPC"/>
          <w:sz w:val="26"/>
          <w:szCs w:val="26"/>
          <w:lang w:val="en-US" w:bidi="th-TH"/>
        </w:rPr>
        <w:t>The Bank issued ordinary shares under the TTB Stock Retention Program 2021</w:t>
      </w:r>
      <w:r w:rsidRPr="00D37E5D">
        <w:rPr>
          <w:rFonts w:ascii="CordiaUPC" w:hAnsi="CordiaUPC" w:cs="CordiaUPC" w:hint="cs"/>
          <w:sz w:val="26"/>
          <w:szCs w:val="26"/>
          <w:cs/>
          <w:lang w:val="en-US" w:bidi="th-TH"/>
        </w:rPr>
        <w:t xml:space="preserve"> </w:t>
      </w:r>
      <w:r w:rsidRPr="00D37E5D">
        <w:rPr>
          <w:rFonts w:ascii="CordiaUPC" w:hAnsi="CordiaUPC" w:cs="CordiaUPC"/>
          <w:sz w:val="26"/>
          <w:szCs w:val="26"/>
          <w:lang w:val="en-US" w:bidi="th-TH"/>
        </w:rPr>
        <w:t xml:space="preserve">of </w:t>
      </w:r>
      <w:r w:rsidR="00D37E5D" w:rsidRPr="00D37E5D">
        <w:rPr>
          <w:rFonts w:ascii="CordiaUPC" w:hAnsi="CordiaUPC" w:cs="CordiaUPC"/>
          <w:sz w:val="26"/>
          <w:szCs w:val="26"/>
          <w:lang w:val="en-US" w:bidi="th-TH"/>
        </w:rPr>
        <w:t xml:space="preserve">79,623,874 </w:t>
      </w:r>
      <w:r w:rsidRPr="00D37E5D">
        <w:rPr>
          <w:rFonts w:ascii="CordiaUPC" w:hAnsi="CordiaUPC" w:cs="CordiaUPC"/>
          <w:sz w:val="26"/>
          <w:szCs w:val="26"/>
          <w:lang w:val="en-US" w:bidi="th-TH"/>
        </w:rPr>
        <w:t xml:space="preserve">ordinary shares with a par value of Baht 0.95 per share to its employees. The increase of the issued ordinary shares was registered with the Department of Business Development, Ministry of </w:t>
      </w:r>
      <w:r w:rsidRPr="000D22F7">
        <w:rPr>
          <w:rFonts w:ascii="CordiaUPC" w:hAnsi="CordiaUPC" w:cs="CordiaUPC"/>
          <w:sz w:val="26"/>
          <w:szCs w:val="26"/>
          <w:lang w:val="en-US" w:bidi="th-TH"/>
        </w:rPr>
        <w:t xml:space="preserve">Commerce on </w:t>
      </w:r>
      <w:r w:rsidR="00D37E5D" w:rsidRPr="000D22F7">
        <w:rPr>
          <w:rFonts w:ascii="CordiaUPC" w:hAnsi="CordiaUPC" w:cs="CordiaUPC" w:hint="cs"/>
          <w:sz w:val="26"/>
          <w:szCs w:val="26"/>
          <w:cs/>
          <w:lang w:val="en-US" w:bidi="th-TH"/>
        </w:rPr>
        <w:t>2</w:t>
      </w:r>
      <w:r w:rsidRPr="000D22F7">
        <w:rPr>
          <w:rFonts w:ascii="CordiaUPC" w:hAnsi="CordiaUPC" w:cs="CordiaUPC"/>
          <w:sz w:val="26"/>
          <w:szCs w:val="26"/>
          <w:lang w:val="en-US" w:bidi="th-TH"/>
        </w:rPr>
        <w:t xml:space="preserve"> October 202</w:t>
      </w:r>
      <w:r w:rsidR="00D37E5D" w:rsidRPr="000D22F7">
        <w:rPr>
          <w:rFonts w:ascii="CordiaUPC" w:hAnsi="CordiaUPC" w:cs="CordiaUPC" w:hint="cs"/>
          <w:sz w:val="26"/>
          <w:szCs w:val="26"/>
          <w:cs/>
          <w:lang w:val="en-US" w:bidi="th-TH"/>
        </w:rPr>
        <w:t>3</w:t>
      </w:r>
      <w:r w:rsidRPr="000D22F7">
        <w:rPr>
          <w:rFonts w:ascii="CordiaUPC" w:hAnsi="CordiaUPC" w:cs="CordiaUPC"/>
          <w:sz w:val="26"/>
          <w:szCs w:val="26"/>
          <w:lang w:val="en-US" w:bidi="th-TH"/>
        </w:rPr>
        <w:t>.</w:t>
      </w:r>
      <w:r w:rsidRPr="000D22F7">
        <w:rPr>
          <w:rFonts w:ascii="CordiaUPC" w:hAnsi="CordiaUPC" w:cs="CordiaUPC" w:hint="cs"/>
          <w:sz w:val="26"/>
          <w:szCs w:val="26"/>
          <w:cs/>
          <w:lang w:val="en-US" w:bidi="th-TH"/>
        </w:rPr>
        <w:t xml:space="preserve"> </w:t>
      </w:r>
    </w:p>
    <w:p w14:paraId="355B8B68" w14:textId="77777777" w:rsidR="00D82268" w:rsidRDefault="00D82268" w:rsidP="00D82268">
      <w:pPr>
        <w:pStyle w:val="ListParagraph"/>
        <w:autoSpaceDE w:val="0"/>
        <w:autoSpaceDN w:val="0"/>
        <w:adjustRightInd w:val="0"/>
        <w:spacing w:line="240" w:lineRule="exact"/>
        <w:ind w:left="540"/>
        <w:jc w:val="both"/>
        <w:rPr>
          <w:rFonts w:ascii="CordiaUPC" w:hAnsi="CordiaUPC" w:cs="CordiaUPC"/>
          <w:b/>
          <w:bCs/>
          <w:sz w:val="26"/>
          <w:szCs w:val="26"/>
          <w:lang w:bidi="th-TH"/>
        </w:rPr>
      </w:pPr>
    </w:p>
    <w:p w14:paraId="0B39A532" w14:textId="0D596381" w:rsidR="00C34CC9" w:rsidRPr="00D82268" w:rsidRDefault="00C34CC9" w:rsidP="00C34CC9">
      <w:pPr>
        <w:spacing w:line="240" w:lineRule="exact"/>
        <w:ind w:left="547" w:hanging="547"/>
        <w:jc w:val="thaiDistribute"/>
        <w:rPr>
          <w:rFonts w:ascii="CordiaUPC" w:hAnsi="CordiaUPC" w:cs="CordiaUPC"/>
          <w:b/>
          <w:bCs/>
          <w:sz w:val="26"/>
          <w:szCs w:val="26"/>
        </w:rPr>
      </w:pPr>
      <w:r w:rsidRPr="00D82268">
        <w:rPr>
          <w:rFonts w:ascii="CordiaUPC" w:hAnsi="CordiaUPC" w:cs="CordiaUPC"/>
          <w:b/>
          <w:bCs/>
          <w:sz w:val="26"/>
          <w:szCs w:val="26"/>
        </w:rPr>
        <w:t>1</w:t>
      </w:r>
      <w:r w:rsidR="00E67663">
        <w:rPr>
          <w:rFonts w:ascii="CordiaUPC" w:hAnsi="CordiaUPC" w:cs="CordiaUPC" w:hint="cs"/>
          <w:b/>
          <w:bCs/>
          <w:sz w:val="26"/>
          <w:szCs w:val="26"/>
          <w:cs/>
          <w:lang w:bidi="th-TH"/>
        </w:rPr>
        <w:t>8</w:t>
      </w:r>
      <w:r w:rsidRPr="00D82268">
        <w:rPr>
          <w:rFonts w:ascii="CordiaUPC" w:hAnsi="CordiaUPC" w:cs="CordiaUPC"/>
          <w:b/>
          <w:bCs/>
          <w:sz w:val="26"/>
          <w:szCs w:val="26"/>
        </w:rPr>
        <w:t>.</w:t>
      </w:r>
      <w:r w:rsidR="00D82268" w:rsidRPr="00D82268">
        <w:rPr>
          <w:rFonts w:ascii="CordiaUPC" w:hAnsi="CordiaUPC" w:cs="CordiaUPC" w:hint="cs"/>
          <w:b/>
          <w:bCs/>
          <w:sz w:val="26"/>
          <w:szCs w:val="26"/>
          <w:cs/>
          <w:lang w:bidi="th-TH"/>
        </w:rPr>
        <w:t>2</w:t>
      </w:r>
      <w:r w:rsidRPr="00D82268">
        <w:rPr>
          <w:rFonts w:ascii="CordiaUPC" w:hAnsi="CordiaUPC" w:cs="CordiaUPC"/>
          <w:b/>
          <w:bCs/>
          <w:sz w:val="26"/>
          <w:szCs w:val="26"/>
        </w:rPr>
        <w:tab/>
        <w:t>Issuances of ordinary shares under the TTB-W1 Warrants Program</w:t>
      </w:r>
    </w:p>
    <w:p w14:paraId="3D831407" w14:textId="77777777" w:rsidR="00C34CC9" w:rsidRPr="00D82268" w:rsidRDefault="00C34CC9" w:rsidP="00C34CC9">
      <w:pPr>
        <w:spacing w:line="240" w:lineRule="exact"/>
        <w:ind w:left="547" w:hanging="547"/>
        <w:jc w:val="thaiDistribute"/>
        <w:rPr>
          <w:rFonts w:ascii="CordiaUPC" w:hAnsi="CordiaUPC" w:cs="CordiaUPC"/>
          <w:b/>
          <w:bCs/>
          <w:sz w:val="26"/>
          <w:szCs w:val="26"/>
          <w:cs/>
          <w:lang w:bidi="th-TH"/>
        </w:rPr>
      </w:pPr>
    </w:p>
    <w:p w14:paraId="6A033F13" w14:textId="06A9E665" w:rsidR="00FC1BB4" w:rsidRPr="00876C79" w:rsidRDefault="00C34CC9" w:rsidP="00876C79">
      <w:pPr>
        <w:pStyle w:val="ListParagraph"/>
        <w:autoSpaceDE w:val="0"/>
        <w:autoSpaceDN w:val="0"/>
        <w:adjustRightInd w:val="0"/>
        <w:spacing w:line="240" w:lineRule="exact"/>
        <w:ind w:left="540"/>
        <w:jc w:val="both"/>
        <w:rPr>
          <w:rFonts w:ascii="CordiaUPC" w:hAnsi="CordiaUPC" w:cs="CordiaUPC"/>
          <w:sz w:val="26"/>
          <w:szCs w:val="26"/>
          <w:cs/>
          <w:lang w:bidi="th-TH"/>
        </w:rPr>
      </w:pPr>
      <w:r w:rsidRPr="00D82268">
        <w:rPr>
          <w:rFonts w:ascii="CordiaUPC" w:hAnsi="CordiaUPC" w:cs="CordiaUPC"/>
          <w:sz w:val="26"/>
          <w:szCs w:val="26"/>
          <w:lang w:val="en-US" w:bidi="th-TH"/>
        </w:rPr>
        <w:t xml:space="preserve">The Bank issued ordinary shares under the TTB-W1 Warrants Program of </w:t>
      </w:r>
      <w:r w:rsidR="00D82268" w:rsidRPr="00D82268">
        <w:rPr>
          <w:rFonts w:ascii="CordiaUPC" w:hAnsi="CordiaUPC" w:cs="CordiaUPC"/>
          <w:sz w:val="26"/>
          <w:szCs w:val="26"/>
          <w:lang w:val="en-US" w:bidi="th-TH"/>
        </w:rPr>
        <w:t>156,296,307</w:t>
      </w:r>
      <w:r w:rsidRPr="00D82268">
        <w:rPr>
          <w:rFonts w:ascii="CordiaUPC" w:hAnsi="CordiaUPC" w:cs="CordiaUPC"/>
          <w:sz w:val="26"/>
          <w:szCs w:val="26"/>
          <w:lang w:val="en-US" w:bidi="th-TH"/>
        </w:rPr>
        <w:t xml:space="preserve"> ordinary shares with a par value of Baht 0.95 per share. The increase of the issued ordinary shares was registered with the Department of Business Development, Ministry of Commerce on </w:t>
      </w:r>
      <w:r w:rsidR="00D82268" w:rsidRPr="00D82268">
        <w:rPr>
          <w:rFonts w:ascii="CordiaUPC" w:hAnsi="CordiaUPC" w:cs="CordiaUPC" w:hint="cs"/>
          <w:sz w:val="26"/>
          <w:szCs w:val="26"/>
          <w:cs/>
          <w:lang w:val="en-US" w:bidi="th-TH"/>
        </w:rPr>
        <w:t>4</w:t>
      </w:r>
      <w:r w:rsidRPr="00D82268">
        <w:rPr>
          <w:rFonts w:ascii="CordiaUPC" w:hAnsi="CordiaUPC" w:cs="CordiaUPC"/>
          <w:sz w:val="26"/>
          <w:szCs w:val="26"/>
          <w:lang w:val="en-US" w:bidi="th-TH"/>
        </w:rPr>
        <w:t xml:space="preserve"> October 2023.</w:t>
      </w:r>
      <w:r w:rsidRPr="002E0137">
        <w:rPr>
          <w:rFonts w:ascii="CordiaUPC" w:hAnsi="CordiaUPC" w:cs="CordiaUPC" w:hint="cs"/>
          <w:sz w:val="26"/>
          <w:szCs w:val="26"/>
          <w:cs/>
          <w:lang w:bidi="th-TH"/>
        </w:rPr>
        <w:t xml:space="preserve"> </w:t>
      </w:r>
    </w:p>
    <w:sectPr w:rsidR="00FC1BB4" w:rsidRPr="00876C79" w:rsidSect="00C364E9">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47BC" w14:textId="77777777" w:rsidR="00C84B88" w:rsidRDefault="00C84B88">
      <w:r>
        <w:separator/>
      </w:r>
    </w:p>
  </w:endnote>
  <w:endnote w:type="continuationSeparator" w:id="0">
    <w:p w14:paraId="6479C559" w14:textId="77777777" w:rsidR="00C84B88" w:rsidRDefault="00C84B88">
      <w:r>
        <w:continuationSeparator/>
      </w:r>
    </w:p>
  </w:endnote>
  <w:endnote w:type="continuationNotice" w:id="1">
    <w:p w14:paraId="1CCEDAA2" w14:textId="77777777" w:rsidR="00C84B88" w:rsidRDefault="00C84B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Leelawadee UI"/>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AngsanaNew">
    <w:altName w:val="PMingLiU"/>
    <w:panose1 w:val="00000000000000000000"/>
    <w:charset w:val="88"/>
    <w:family w:val="auto"/>
    <w:notTrueType/>
    <w:pitch w:val="default"/>
    <w:sig w:usb0="01000003" w:usb1="08080000" w:usb2="00000010" w:usb3="00000000" w:csb0="001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83947"/>
      <w:docPartObj>
        <w:docPartGallery w:val="Page Numbers (Bottom of Page)"/>
        <w:docPartUnique/>
      </w:docPartObj>
    </w:sdtPr>
    <w:sdtEndPr>
      <w:rPr>
        <w:rFonts w:ascii="CordiaUPC" w:hAnsi="CordiaUPC" w:cs="CordiaUPC"/>
        <w:noProof/>
        <w:sz w:val="26"/>
        <w:szCs w:val="26"/>
      </w:rPr>
    </w:sdtEndPr>
    <w:sdtContent>
      <w:p w14:paraId="6F615F72" w14:textId="4D87CD65" w:rsidR="00F777DA" w:rsidRPr="00B51C2A" w:rsidRDefault="00F777DA" w:rsidP="00237626">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CE41" w14:textId="77777777" w:rsidR="00F777DA" w:rsidRPr="009F08B6" w:rsidRDefault="00F777DA" w:rsidP="00F31F2A">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186B" w14:textId="5377DC8D" w:rsidR="00F777DA" w:rsidRPr="00D1225A" w:rsidRDefault="00F777D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4C5A7DCA" w14:textId="57CDF262" w:rsidR="00F777DA" w:rsidRPr="00EF47D7" w:rsidRDefault="00F777DA" w:rsidP="00FF592E">
    <w:pPr>
      <w:pStyle w:val="Footer"/>
      <w:rPr>
        <w:rFonts w:ascii="CordiaUPC" w:hAnsi="CordiaUPC" w:cs="CordiaUPC"/>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1E7FF" w14:textId="77777777" w:rsidR="00C84B88" w:rsidRDefault="00C84B88">
      <w:r>
        <w:separator/>
      </w:r>
    </w:p>
  </w:footnote>
  <w:footnote w:type="continuationSeparator" w:id="0">
    <w:p w14:paraId="43D4B60F" w14:textId="77777777" w:rsidR="00C84B88" w:rsidRDefault="00C84B88">
      <w:r>
        <w:continuationSeparator/>
      </w:r>
    </w:p>
  </w:footnote>
  <w:footnote w:type="continuationNotice" w:id="1">
    <w:p w14:paraId="433508DB" w14:textId="77777777" w:rsidR="00C84B88" w:rsidRDefault="00C84B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78AA" w14:textId="77777777" w:rsidR="00F777DA" w:rsidRPr="00504E49" w:rsidRDefault="00F777DA" w:rsidP="000F6243">
    <w:pPr>
      <w:pStyle w:val="acctmainheading"/>
      <w:tabs>
        <w:tab w:val="left" w:pos="9000"/>
        <w:tab w:val="left" w:pos="10350"/>
      </w:tabs>
      <w:spacing w:after="0" w:line="240" w:lineRule="atLeast"/>
      <w:ind w:right="-535"/>
      <w:rPr>
        <w:rFonts w:ascii="CordiaUPC" w:hAnsi="CordiaUPC" w:cs="CordiaUPC"/>
        <w:szCs w:val="28"/>
      </w:rPr>
    </w:pPr>
    <w:proofErr w:type="spellStart"/>
    <w:r w:rsidRPr="00504E49">
      <w:rPr>
        <w:rFonts w:ascii="CordiaUPC" w:hAnsi="CordiaUPC" w:cs="CordiaUPC" w:hint="cs"/>
        <w:szCs w:val="28"/>
      </w:rPr>
      <w:t>TMB</w:t>
    </w:r>
    <w:r w:rsidRPr="00504E49">
      <w:rPr>
        <w:rFonts w:ascii="CordiaUPC" w:hAnsi="CordiaUPC" w:cs="CordiaUPC"/>
        <w:szCs w:val="28"/>
      </w:rPr>
      <w:t>Thanachart</w:t>
    </w:r>
    <w:proofErr w:type="spellEnd"/>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1DAAEEB1" w14:textId="7809A363" w:rsidR="00F777DA" w:rsidRPr="00504E49" w:rsidRDefault="00F777DA" w:rsidP="00CB3CCD">
    <w:pPr>
      <w:pStyle w:val="acctmainheading"/>
      <w:tabs>
        <w:tab w:val="left" w:pos="7391"/>
      </w:tabs>
      <w:spacing w:after="0" w:line="240" w:lineRule="atLeast"/>
      <w:ind w:right="-535"/>
      <w:rPr>
        <w:rFonts w:ascii="CordiaUPC" w:hAnsi="CordiaUPC" w:cs="CordiaUPC"/>
        <w:szCs w:val="28"/>
      </w:rPr>
    </w:pPr>
    <w:bookmarkStart w:id="9" w:name="_Hlk71023526"/>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bookmarkEnd w:id="9"/>
    <w:r w:rsidRPr="00504E49">
      <w:rPr>
        <w:rFonts w:ascii="CordiaUPC" w:hAnsi="CordiaUPC" w:cs="CordiaUPC" w:hint="cs"/>
        <w:szCs w:val="28"/>
      </w:rPr>
      <w:tab/>
    </w:r>
  </w:p>
  <w:p w14:paraId="7BFDB9C4" w14:textId="21C76368" w:rsidR="00F777DA" w:rsidRPr="00504E49" w:rsidRDefault="00F777DA" w:rsidP="00FC6E80">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sidR="00B43FF8" w:rsidRPr="00504E49">
      <w:rPr>
        <w:rFonts w:ascii="CordiaUPC" w:eastAsia="Times New Roman" w:hAnsi="CordiaUPC" w:cs="CordiaUPC"/>
        <w:bCs/>
        <w:szCs w:val="28"/>
        <w:lang w:bidi="th-TH"/>
      </w:rPr>
      <w:t>3</w:t>
    </w:r>
    <w:r w:rsidRPr="00504E49">
      <w:rPr>
        <w:rFonts w:ascii="CordiaUPC" w:eastAsia="Times New Roman" w:hAnsi="CordiaUPC" w:cs="CordiaUPC" w:hint="cs"/>
        <w:bCs/>
        <w:szCs w:val="28"/>
      </w:rPr>
      <w:t xml:space="preserve"> (Unaudited)</w:t>
    </w:r>
  </w:p>
  <w:p w14:paraId="7C809901" w14:textId="77777777" w:rsidR="00F777DA" w:rsidRPr="001D62B2" w:rsidRDefault="00F777DA" w:rsidP="00AD7C76">
    <w:pPr>
      <w:pStyle w:val="Header"/>
      <w:tabs>
        <w:tab w:val="left" w:pos="968"/>
      </w:tabs>
      <w:spacing w:line="240" w:lineRule="exact"/>
      <w:jc w:val="left"/>
      <w:rPr>
        <w:rFonts w:ascii="CordiaUPC" w:hAnsi="CordiaUPC" w:cs="CordiaUPC"/>
        <w:b/>
        <w:bCs/>
        <w:i w:val="0"/>
        <w:iCs/>
        <w:sz w:val="26"/>
        <w:szCs w:val="2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0F8C" w14:textId="77777777" w:rsidR="00F777DA" w:rsidRPr="00504E49" w:rsidRDefault="00F777DA" w:rsidP="000F6243">
    <w:pPr>
      <w:pStyle w:val="acctmainheading"/>
      <w:tabs>
        <w:tab w:val="left" w:pos="9000"/>
        <w:tab w:val="left" w:pos="10350"/>
      </w:tabs>
      <w:spacing w:after="0" w:line="240" w:lineRule="atLeast"/>
      <w:ind w:right="-535"/>
      <w:rPr>
        <w:rFonts w:ascii="CordiaUPC" w:hAnsi="CordiaUPC" w:cs="CordiaUPC"/>
        <w:szCs w:val="28"/>
      </w:rPr>
    </w:pPr>
    <w:proofErr w:type="spellStart"/>
    <w:r w:rsidRPr="00504E49">
      <w:rPr>
        <w:rFonts w:ascii="CordiaUPC" w:hAnsi="CordiaUPC" w:cs="CordiaUPC" w:hint="cs"/>
        <w:szCs w:val="28"/>
      </w:rPr>
      <w:t>TMB</w:t>
    </w:r>
    <w:r w:rsidRPr="00504E49">
      <w:rPr>
        <w:rFonts w:ascii="CordiaUPC" w:hAnsi="CordiaUPC" w:cs="CordiaUPC"/>
        <w:szCs w:val="28"/>
      </w:rPr>
      <w:t>Thanachart</w:t>
    </w:r>
    <w:proofErr w:type="spellEnd"/>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76224EAA" w14:textId="77777777" w:rsidR="00F777DA" w:rsidRPr="00504E49" w:rsidRDefault="00F777DA" w:rsidP="000F6243">
    <w:pPr>
      <w:pStyle w:val="acctmainheading"/>
      <w:tabs>
        <w:tab w:val="left" w:pos="7391"/>
      </w:tabs>
      <w:spacing w:after="0" w:line="240" w:lineRule="atLeast"/>
      <w:ind w:right="-535"/>
      <w:rPr>
        <w:rFonts w:ascii="CordiaUPC" w:hAnsi="CordiaUPC" w:cs="CordiaUPC"/>
        <w:szCs w:val="28"/>
      </w:rPr>
    </w:pPr>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r w:rsidRPr="00504E49">
      <w:rPr>
        <w:rFonts w:ascii="CordiaUPC" w:hAnsi="CordiaUPC" w:cs="CordiaUPC" w:hint="cs"/>
        <w:szCs w:val="28"/>
      </w:rPr>
      <w:tab/>
    </w:r>
  </w:p>
  <w:p w14:paraId="1C38A7CA" w14:textId="5B2486DC" w:rsidR="00F777DA" w:rsidRPr="00504E49" w:rsidRDefault="00F777DA" w:rsidP="000F6243">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sidR="0026204D" w:rsidRPr="00504E49">
      <w:rPr>
        <w:rFonts w:ascii="CordiaUPC" w:eastAsia="Times New Roman" w:hAnsi="CordiaUPC" w:cs="CordiaUPC"/>
        <w:bCs/>
        <w:szCs w:val="28"/>
        <w:lang w:val="en-US" w:bidi="th-TH"/>
      </w:rPr>
      <w:t>3</w:t>
    </w:r>
    <w:r w:rsidRPr="00504E49">
      <w:rPr>
        <w:rFonts w:ascii="CordiaUPC" w:eastAsia="Times New Roman" w:hAnsi="CordiaUPC" w:cs="CordiaUPC" w:hint="cs"/>
        <w:bCs/>
        <w:szCs w:val="28"/>
      </w:rPr>
      <w:t xml:space="preserve"> (Unaudited)</w:t>
    </w:r>
  </w:p>
  <w:p w14:paraId="27636842" w14:textId="7F6E7A83" w:rsidR="00F777DA" w:rsidRDefault="00F777DA" w:rsidP="00D1225A">
    <w:pPr>
      <w:pStyle w:val="Header"/>
      <w:spacing w:line="240" w:lineRule="exact"/>
      <w:jc w:val="left"/>
      <w:rPr>
        <w:rFonts w:ascii="CordiaUPC" w:hAnsi="CordiaUPC" w:cs="CordiaUPC"/>
        <w:b/>
        <w:bCs/>
        <w:i w:val="0"/>
        <w:iCs/>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9"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1"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2" w15:restartNumberingAfterBreak="0">
    <w:nsid w:val="39B511B3"/>
    <w:multiLevelType w:val="multilevel"/>
    <w:tmpl w:val="6CC8BF94"/>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18"/>
        <w:szCs w:val="1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35"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983776544">
    <w:abstractNumId w:val="2"/>
  </w:num>
  <w:num w:numId="2" w16cid:durableId="1033461079">
    <w:abstractNumId w:val="1"/>
  </w:num>
  <w:num w:numId="3" w16cid:durableId="558060161">
    <w:abstractNumId w:val="16"/>
  </w:num>
  <w:num w:numId="4" w16cid:durableId="1984506443">
    <w:abstractNumId w:val="17"/>
  </w:num>
  <w:num w:numId="5" w16cid:durableId="726488461">
    <w:abstractNumId w:val="14"/>
  </w:num>
  <w:num w:numId="6" w16cid:durableId="1177503781">
    <w:abstractNumId w:val="29"/>
  </w:num>
  <w:num w:numId="7" w16cid:durableId="2071997851">
    <w:abstractNumId w:val="25"/>
  </w:num>
  <w:num w:numId="8" w16cid:durableId="1619338089">
    <w:abstractNumId w:val="24"/>
  </w:num>
  <w:num w:numId="9" w16cid:durableId="878854174">
    <w:abstractNumId w:val="32"/>
  </w:num>
  <w:num w:numId="10" w16cid:durableId="1989701922">
    <w:abstractNumId w:val="13"/>
  </w:num>
  <w:num w:numId="11" w16cid:durableId="21059094">
    <w:abstractNumId w:val="26"/>
  </w:num>
  <w:num w:numId="12" w16cid:durableId="1059205223">
    <w:abstractNumId w:val="33"/>
  </w:num>
  <w:num w:numId="13" w16cid:durableId="673072830">
    <w:abstractNumId w:val="11"/>
  </w:num>
  <w:num w:numId="14" w16cid:durableId="502162672">
    <w:abstractNumId w:val="31"/>
  </w:num>
  <w:num w:numId="15" w16cid:durableId="231433954">
    <w:abstractNumId w:val="27"/>
  </w:num>
  <w:num w:numId="16" w16cid:durableId="1198353667">
    <w:abstractNumId w:val="23"/>
  </w:num>
  <w:num w:numId="17" w16cid:durableId="1213274615">
    <w:abstractNumId w:val="34"/>
  </w:num>
  <w:num w:numId="18" w16cid:durableId="1620605925">
    <w:abstractNumId w:val="7"/>
  </w:num>
  <w:num w:numId="19" w16cid:durableId="1278760433">
    <w:abstractNumId w:val="22"/>
  </w:num>
  <w:num w:numId="20" w16cid:durableId="1121341101">
    <w:abstractNumId w:val="0"/>
  </w:num>
  <w:num w:numId="21" w16cid:durableId="288240195">
    <w:abstractNumId w:val="20"/>
  </w:num>
  <w:num w:numId="22" w16cid:durableId="68616949">
    <w:abstractNumId w:val="15"/>
  </w:num>
  <w:num w:numId="23" w16cid:durableId="694695262">
    <w:abstractNumId w:val="30"/>
  </w:num>
  <w:num w:numId="24" w16cid:durableId="51777679">
    <w:abstractNumId w:val="21"/>
  </w:num>
  <w:num w:numId="25" w16cid:durableId="22681948">
    <w:abstractNumId w:val="8"/>
  </w:num>
  <w:num w:numId="26" w16cid:durableId="549344350">
    <w:abstractNumId w:val="35"/>
  </w:num>
  <w:num w:numId="27" w16cid:durableId="1631864739">
    <w:abstractNumId w:val="19"/>
  </w:num>
  <w:num w:numId="28" w16cid:durableId="983969383">
    <w:abstractNumId w:val="10"/>
  </w:num>
  <w:num w:numId="29" w16cid:durableId="1464689440">
    <w:abstractNumId w:val="28"/>
  </w:num>
  <w:num w:numId="30" w16cid:durableId="1920409569">
    <w:abstractNumId w:val="9"/>
  </w:num>
  <w:num w:numId="31" w16cid:durableId="1863395237">
    <w:abstractNumId w:val="12"/>
  </w:num>
  <w:num w:numId="32" w16cid:durableId="1882326496">
    <w:abstractNumId w:val="18"/>
  </w:num>
  <w:num w:numId="33" w16cid:durableId="825315546">
    <w:abstractNumId w:val="36"/>
  </w:num>
  <w:num w:numId="34" w16cid:durableId="762650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806314">
    <w:abstractNumId w:val="31"/>
  </w:num>
  <w:num w:numId="36" w16cid:durableId="751849902">
    <w:abstractNumId w:val="31"/>
  </w:num>
  <w:num w:numId="37" w16cid:durableId="1826048041">
    <w:abstractNumId w:val="31"/>
  </w:num>
  <w:num w:numId="38" w16cid:durableId="330328221">
    <w:abstractNumId w:val="31"/>
  </w:num>
  <w:num w:numId="39" w16cid:durableId="671876404">
    <w:abstractNumId w:val="31"/>
  </w:num>
  <w:num w:numId="40" w16cid:durableId="704408478">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CFC"/>
    <w:rsid w:val="00001DB7"/>
    <w:rsid w:val="00001DD6"/>
    <w:rsid w:val="00001E9F"/>
    <w:rsid w:val="00001F79"/>
    <w:rsid w:val="0000234C"/>
    <w:rsid w:val="00002352"/>
    <w:rsid w:val="000025FD"/>
    <w:rsid w:val="0000268D"/>
    <w:rsid w:val="000026B1"/>
    <w:rsid w:val="0000284C"/>
    <w:rsid w:val="00002D24"/>
    <w:rsid w:val="00002E00"/>
    <w:rsid w:val="00002E0E"/>
    <w:rsid w:val="0000326A"/>
    <w:rsid w:val="000032EC"/>
    <w:rsid w:val="00003520"/>
    <w:rsid w:val="000035D2"/>
    <w:rsid w:val="000035EA"/>
    <w:rsid w:val="00003798"/>
    <w:rsid w:val="000039B1"/>
    <w:rsid w:val="000039C5"/>
    <w:rsid w:val="00003A0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21"/>
    <w:rsid w:val="00005B66"/>
    <w:rsid w:val="00005C0C"/>
    <w:rsid w:val="00005D16"/>
    <w:rsid w:val="00005DFF"/>
    <w:rsid w:val="00005E5A"/>
    <w:rsid w:val="00005E84"/>
    <w:rsid w:val="00005EEC"/>
    <w:rsid w:val="000061DD"/>
    <w:rsid w:val="0000626F"/>
    <w:rsid w:val="000066BC"/>
    <w:rsid w:val="000066D9"/>
    <w:rsid w:val="00006931"/>
    <w:rsid w:val="000069AF"/>
    <w:rsid w:val="00006AA7"/>
    <w:rsid w:val="00006ADA"/>
    <w:rsid w:val="00006CF9"/>
    <w:rsid w:val="00006E1B"/>
    <w:rsid w:val="0000732C"/>
    <w:rsid w:val="00007357"/>
    <w:rsid w:val="0000738E"/>
    <w:rsid w:val="000073C5"/>
    <w:rsid w:val="00007829"/>
    <w:rsid w:val="0000783A"/>
    <w:rsid w:val="00007AED"/>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04"/>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3C"/>
    <w:rsid w:val="000150D4"/>
    <w:rsid w:val="00015324"/>
    <w:rsid w:val="000154E1"/>
    <w:rsid w:val="000157F4"/>
    <w:rsid w:val="00015875"/>
    <w:rsid w:val="000158B7"/>
    <w:rsid w:val="00015A35"/>
    <w:rsid w:val="00015B14"/>
    <w:rsid w:val="00015CEF"/>
    <w:rsid w:val="00015DDF"/>
    <w:rsid w:val="00015E2B"/>
    <w:rsid w:val="0001614F"/>
    <w:rsid w:val="00016444"/>
    <w:rsid w:val="000165D8"/>
    <w:rsid w:val="000165EA"/>
    <w:rsid w:val="0001666A"/>
    <w:rsid w:val="00016782"/>
    <w:rsid w:val="000167A4"/>
    <w:rsid w:val="00016AD6"/>
    <w:rsid w:val="0001715C"/>
    <w:rsid w:val="0001720C"/>
    <w:rsid w:val="000172FD"/>
    <w:rsid w:val="00017437"/>
    <w:rsid w:val="00017445"/>
    <w:rsid w:val="000179AC"/>
    <w:rsid w:val="00017A5A"/>
    <w:rsid w:val="00017B2D"/>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CCB"/>
    <w:rsid w:val="00021FBA"/>
    <w:rsid w:val="00022249"/>
    <w:rsid w:val="00022286"/>
    <w:rsid w:val="00022386"/>
    <w:rsid w:val="0002253C"/>
    <w:rsid w:val="0002274E"/>
    <w:rsid w:val="00022B03"/>
    <w:rsid w:val="00022B56"/>
    <w:rsid w:val="00022C90"/>
    <w:rsid w:val="00022EF1"/>
    <w:rsid w:val="00023951"/>
    <w:rsid w:val="0002397A"/>
    <w:rsid w:val="000239A8"/>
    <w:rsid w:val="00023A1C"/>
    <w:rsid w:val="00023B56"/>
    <w:rsid w:val="00023C63"/>
    <w:rsid w:val="00023CF2"/>
    <w:rsid w:val="00023DCD"/>
    <w:rsid w:val="00023F9A"/>
    <w:rsid w:val="00023FCB"/>
    <w:rsid w:val="0002424C"/>
    <w:rsid w:val="0002434E"/>
    <w:rsid w:val="000243C2"/>
    <w:rsid w:val="00024560"/>
    <w:rsid w:val="00024747"/>
    <w:rsid w:val="000248A6"/>
    <w:rsid w:val="00024BC6"/>
    <w:rsid w:val="00024BD1"/>
    <w:rsid w:val="00024CB6"/>
    <w:rsid w:val="00024E26"/>
    <w:rsid w:val="00024E6A"/>
    <w:rsid w:val="00024F68"/>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2E3"/>
    <w:rsid w:val="00027316"/>
    <w:rsid w:val="000275ED"/>
    <w:rsid w:val="00027620"/>
    <w:rsid w:val="00027692"/>
    <w:rsid w:val="00027837"/>
    <w:rsid w:val="00027897"/>
    <w:rsid w:val="00027A46"/>
    <w:rsid w:val="00027C9F"/>
    <w:rsid w:val="00027D18"/>
    <w:rsid w:val="00027D6C"/>
    <w:rsid w:val="00030348"/>
    <w:rsid w:val="0003077C"/>
    <w:rsid w:val="00030992"/>
    <w:rsid w:val="00030AB6"/>
    <w:rsid w:val="00031015"/>
    <w:rsid w:val="00031038"/>
    <w:rsid w:val="000311C0"/>
    <w:rsid w:val="00031446"/>
    <w:rsid w:val="000315C4"/>
    <w:rsid w:val="000317FB"/>
    <w:rsid w:val="00031921"/>
    <w:rsid w:val="00031B23"/>
    <w:rsid w:val="00031BF0"/>
    <w:rsid w:val="00031D0C"/>
    <w:rsid w:val="0003224B"/>
    <w:rsid w:val="00032321"/>
    <w:rsid w:val="0003239F"/>
    <w:rsid w:val="000325B3"/>
    <w:rsid w:val="0003276D"/>
    <w:rsid w:val="000328D4"/>
    <w:rsid w:val="00032A86"/>
    <w:rsid w:val="00032BF3"/>
    <w:rsid w:val="00032F58"/>
    <w:rsid w:val="000330B6"/>
    <w:rsid w:val="000334B7"/>
    <w:rsid w:val="000334EA"/>
    <w:rsid w:val="000335D4"/>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B00"/>
    <w:rsid w:val="00035FC5"/>
    <w:rsid w:val="000360BA"/>
    <w:rsid w:val="000360EA"/>
    <w:rsid w:val="00036279"/>
    <w:rsid w:val="0003640E"/>
    <w:rsid w:val="0003641D"/>
    <w:rsid w:val="000365D7"/>
    <w:rsid w:val="0003686D"/>
    <w:rsid w:val="0003698D"/>
    <w:rsid w:val="000369EB"/>
    <w:rsid w:val="00036B28"/>
    <w:rsid w:val="00036BEB"/>
    <w:rsid w:val="00036CC7"/>
    <w:rsid w:val="00036D36"/>
    <w:rsid w:val="00036E94"/>
    <w:rsid w:val="00036FC1"/>
    <w:rsid w:val="00037103"/>
    <w:rsid w:val="00037347"/>
    <w:rsid w:val="000376F7"/>
    <w:rsid w:val="0003774B"/>
    <w:rsid w:val="000377BA"/>
    <w:rsid w:val="00037859"/>
    <w:rsid w:val="0003788C"/>
    <w:rsid w:val="000379FB"/>
    <w:rsid w:val="00037ACC"/>
    <w:rsid w:val="00037CC9"/>
    <w:rsid w:val="00040174"/>
    <w:rsid w:val="00040780"/>
    <w:rsid w:val="000408B0"/>
    <w:rsid w:val="000408E5"/>
    <w:rsid w:val="00040AEA"/>
    <w:rsid w:val="00040D15"/>
    <w:rsid w:val="00040FA5"/>
    <w:rsid w:val="00041071"/>
    <w:rsid w:val="0004117E"/>
    <w:rsid w:val="000412D6"/>
    <w:rsid w:val="00041471"/>
    <w:rsid w:val="0004147F"/>
    <w:rsid w:val="0004171D"/>
    <w:rsid w:val="0004191B"/>
    <w:rsid w:val="000419DD"/>
    <w:rsid w:val="000419FF"/>
    <w:rsid w:val="00041A71"/>
    <w:rsid w:val="00041B22"/>
    <w:rsid w:val="00041BF0"/>
    <w:rsid w:val="00041F23"/>
    <w:rsid w:val="00042075"/>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4EB1"/>
    <w:rsid w:val="00045787"/>
    <w:rsid w:val="0004579E"/>
    <w:rsid w:val="0004582B"/>
    <w:rsid w:val="00045849"/>
    <w:rsid w:val="000459D4"/>
    <w:rsid w:val="00045A5E"/>
    <w:rsid w:val="00045D16"/>
    <w:rsid w:val="00045EA1"/>
    <w:rsid w:val="00046096"/>
    <w:rsid w:val="00046191"/>
    <w:rsid w:val="000465AE"/>
    <w:rsid w:val="0004673E"/>
    <w:rsid w:val="000467C2"/>
    <w:rsid w:val="00046845"/>
    <w:rsid w:val="00046B0E"/>
    <w:rsid w:val="00046B70"/>
    <w:rsid w:val="00046D27"/>
    <w:rsid w:val="00046EC1"/>
    <w:rsid w:val="00046F1A"/>
    <w:rsid w:val="000471EF"/>
    <w:rsid w:val="00047432"/>
    <w:rsid w:val="0004747E"/>
    <w:rsid w:val="000474AB"/>
    <w:rsid w:val="000478D7"/>
    <w:rsid w:val="000479CB"/>
    <w:rsid w:val="00047BE8"/>
    <w:rsid w:val="00047C62"/>
    <w:rsid w:val="00047E36"/>
    <w:rsid w:val="00047E39"/>
    <w:rsid w:val="0005010B"/>
    <w:rsid w:val="000502AA"/>
    <w:rsid w:val="00050316"/>
    <w:rsid w:val="00050374"/>
    <w:rsid w:val="00050431"/>
    <w:rsid w:val="00050651"/>
    <w:rsid w:val="0005082C"/>
    <w:rsid w:val="0005091A"/>
    <w:rsid w:val="00050A97"/>
    <w:rsid w:val="00050C87"/>
    <w:rsid w:val="00050D2A"/>
    <w:rsid w:val="00050F9E"/>
    <w:rsid w:val="00051228"/>
    <w:rsid w:val="00051236"/>
    <w:rsid w:val="000513EB"/>
    <w:rsid w:val="00051529"/>
    <w:rsid w:val="000517C7"/>
    <w:rsid w:val="000517D8"/>
    <w:rsid w:val="00051A9D"/>
    <w:rsid w:val="00051B50"/>
    <w:rsid w:val="00051D9E"/>
    <w:rsid w:val="00051E38"/>
    <w:rsid w:val="000523AC"/>
    <w:rsid w:val="000526C5"/>
    <w:rsid w:val="0005282A"/>
    <w:rsid w:val="0005293A"/>
    <w:rsid w:val="000529F9"/>
    <w:rsid w:val="00052AE8"/>
    <w:rsid w:val="00052B64"/>
    <w:rsid w:val="00052D11"/>
    <w:rsid w:val="00052D5A"/>
    <w:rsid w:val="00052F64"/>
    <w:rsid w:val="0005306D"/>
    <w:rsid w:val="0005312F"/>
    <w:rsid w:val="000532E6"/>
    <w:rsid w:val="000535C3"/>
    <w:rsid w:val="000535D1"/>
    <w:rsid w:val="000537F2"/>
    <w:rsid w:val="00053AF2"/>
    <w:rsid w:val="00053D54"/>
    <w:rsid w:val="00053F4E"/>
    <w:rsid w:val="00053F8F"/>
    <w:rsid w:val="0005403D"/>
    <w:rsid w:val="00054078"/>
    <w:rsid w:val="000540AB"/>
    <w:rsid w:val="00054159"/>
    <w:rsid w:val="000545E7"/>
    <w:rsid w:val="000545ED"/>
    <w:rsid w:val="00054BA0"/>
    <w:rsid w:val="00054CC9"/>
    <w:rsid w:val="00054D17"/>
    <w:rsid w:val="00054DF9"/>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6F7C"/>
    <w:rsid w:val="000571D9"/>
    <w:rsid w:val="00057299"/>
    <w:rsid w:val="00057730"/>
    <w:rsid w:val="000577F6"/>
    <w:rsid w:val="0005782D"/>
    <w:rsid w:val="00057CE7"/>
    <w:rsid w:val="00057E1F"/>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0B"/>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2FF5"/>
    <w:rsid w:val="0006321C"/>
    <w:rsid w:val="00063269"/>
    <w:rsid w:val="000633B0"/>
    <w:rsid w:val="00063415"/>
    <w:rsid w:val="00063442"/>
    <w:rsid w:val="00063581"/>
    <w:rsid w:val="000635AA"/>
    <w:rsid w:val="000636CA"/>
    <w:rsid w:val="00063735"/>
    <w:rsid w:val="00063737"/>
    <w:rsid w:val="0006380E"/>
    <w:rsid w:val="00063852"/>
    <w:rsid w:val="00063A7B"/>
    <w:rsid w:val="00063AE1"/>
    <w:rsid w:val="00063CF6"/>
    <w:rsid w:val="00063E25"/>
    <w:rsid w:val="00064139"/>
    <w:rsid w:val="0006415A"/>
    <w:rsid w:val="000641C0"/>
    <w:rsid w:val="000642EC"/>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59C"/>
    <w:rsid w:val="00067663"/>
    <w:rsid w:val="00067A72"/>
    <w:rsid w:val="00067B2B"/>
    <w:rsid w:val="00067F68"/>
    <w:rsid w:val="00067FA0"/>
    <w:rsid w:val="00067FE3"/>
    <w:rsid w:val="00067FF8"/>
    <w:rsid w:val="0007026E"/>
    <w:rsid w:val="00070597"/>
    <w:rsid w:val="00070645"/>
    <w:rsid w:val="0007075E"/>
    <w:rsid w:val="00070840"/>
    <w:rsid w:val="000709E9"/>
    <w:rsid w:val="00070A57"/>
    <w:rsid w:val="00070C42"/>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920"/>
    <w:rsid w:val="00072AF6"/>
    <w:rsid w:val="00072D56"/>
    <w:rsid w:val="00072DBC"/>
    <w:rsid w:val="00072DFB"/>
    <w:rsid w:val="00072EE2"/>
    <w:rsid w:val="00072F2B"/>
    <w:rsid w:val="00072FBA"/>
    <w:rsid w:val="00073233"/>
    <w:rsid w:val="00073630"/>
    <w:rsid w:val="00073695"/>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B2"/>
    <w:rsid w:val="000756CE"/>
    <w:rsid w:val="000758FF"/>
    <w:rsid w:val="000759A1"/>
    <w:rsid w:val="000759F9"/>
    <w:rsid w:val="00075ACF"/>
    <w:rsid w:val="00075BD1"/>
    <w:rsid w:val="00075D80"/>
    <w:rsid w:val="00076284"/>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6BF"/>
    <w:rsid w:val="0008078C"/>
    <w:rsid w:val="00081124"/>
    <w:rsid w:val="00081166"/>
    <w:rsid w:val="000811BC"/>
    <w:rsid w:val="0008132C"/>
    <w:rsid w:val="0008186A"/>
    <w:rsid w:val="00081B0B"/>
    <w:rsid w:val="00081B37"/>
    <w:rsid w:val="00081D48"/>
    <w:rsid w:val="00081DB1"/>
    <w:rsid w:val="00082373"/>
    <w:rsid w:val="00082384"/>
    <w:rsid w:val="000826DD"/>
    <w:rsid w:val="00082756"/>
    <w:rsid w:val="00082A49"/>
    <w:rsid w:val="00082C3D"/>
    <w:rsid w:val="00082CE7"/>
    <w:rsid w:val="00082D20"/>
    <w:rsid w:val="00082D6B"/>
    <w:rsid w:val="00082E81"/>
    <w:rsid w:val="00082FFF"/>
    <w:rsid w:val="000830B2"/>
    <w:rsid w:val="0008367D"/>
    <w:rsid w:val="000836DB"/>
    <w:rsid w:val="000838DA"/>
    <w:rsid w:val="00083A50"/>
    <w:rsid w:val="00083ACA"/>
    <w:rsid w:val="00083C4E"/>
    <w:rsid w:val="00083D21"/>
    <w:rsid w:val="00083FB2"/>
    <w:rsid w:val="000841B0"/>
    <w:rsid w:val="000842C1"/>
    <w:rsid w:val="0008434F"/>
    <w:rsid w:val="00084376"/>
    <w:rsid w:val="0008437D"/>
    <w:rsid w:val="00084436"/>
    <w:rsid w:val="00084475"/>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988"/>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811"/>
    <w:rsid w:val="00087BE9"/>
    <w:rsid w:val="00087D4F"/>
    <w:rsid w:val="00087DAA"/>
    <w:rsid w:val="00090112"/>
    <w:rsid w:val="0009011E"/>
    <w:rsid w:val="00090218"/>
    <w:rsid w:val="00090337"/>
    <w:rsid w:val="000904B4"/>
    <w:rsid w:val="00090783"/>
    <w:rsid w:val="00090964"/>
    <w:rsid w:val="00090998"/>
    <w:rsid w:val="00090BDF"/>
    <w:rsid w:val="00090F1F"/>
    <w:rsid w:val="00090F91"/>
    <w:rsid w:val="000910F8"/>
    <w:rsid w:val="000911BD"/>
    <w:rsid w:val="0009126F"/>
    <w:rsid w:val="00091392"/>
    <w:rsid w:val="00091492"/>
    <w:rsid w:val="00091498"/>
    <w:rsid w:val="00091839"/>
    <w:rsid w:val="0009189D"/>
    <w:rsid w:val="000918D9"/>
    <w:rsid w:val="00091C34"/>
    <w:rsid w:val="00091C7F"/>
    <w:rsid w:val="00091CB2"/>
    <w:rsid w:val="00091D93"/>
    <w:rsid w:val="000922D0"/>
    <w:rsid w:val="0009242D"/>
    <w:rsid w:val="0009264A"/>
    <w:rsid w:val="0009280D"/>
    <w:rsid w:val="0009286C"/>
    <w:rsid w:val="0009287C"/>
    <w:rsid w:val="00092A50"/>
    <w:rsid w:val="00092A56"/>
    <w:rsid w:val="00092EE4"/>
    <w:rsid w:val="000931AB"/>
    <w:rsid w:val="00093352"/>
    <w:rsid w:val="0009353F"/>
    <w:rsid w:val="000935A9"/>
    <w:rsid w:val="00093615"/>
    <w:rsid w:val="0009382A"/>
    <w:rsid w:val="00093860"/>
    <w:rsid w:val="000938ED"/>
    <w:rsid w:val="00093C79"/>
    <w:rsid w:val="00093D00"/>
    <w:rsid w:val="00093DD4"/>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8D7"/>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393"/>
    <w:rsid w:val="000A06F7"/>
    <w:rsid w:val="000A0742"/>
    <w:rsid w:val="000A085B"/>
    <w:rsid w:val="000A09A9"/>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6AE"/>
    <w:rsid w:val="000A481E"/>
    <w:rsid w:val="000A4898"/>
    <w:rsid w:val="000A48D3"/>
    <w:rsid w:val="000A49B1"/>
    <w:rsid w:val="000A49C3"/>
    <w:rsid w:val="000A4F4F"/>
    <w:rsid w:val="000A4FC7"/>
    <w:rsid w:val="000A5415"/>
    <w:rsid w:val="000A56B0"/>
    <w:rsid w:val="000A5750"/>
    <w:rsid w:val="000A5983"/>
    <w:rsid w:val="000A5A66"/>
    <w:rsid w:val="000A5AE5"/>
    <w:rsid w:val="000A5C1A"/>
    <w:rsid w:val="000A5C3D"/>
    <w:rsid w:val="000A5D75"/>
    <w:rsid w:val="000A5E3A"/>
    <w:rsid w:val="000A638C"/>
    <w:rsid w:val="000A63E8"/>
    <w:rsid w:val="000A649F"/>
    <w:rsid w:val="000A64B5"/>
    <w:rsid w:val="000A6788"/>
    <w:rsid w:val="000A68A9"/>
    <w:rsid w:val="000A6A11"/>
    <w:rsid w:val="000A6A8F"/>
    <w:rsid w:val="000A6B0F"/>
    <w:rsid w:val="000A6C8C"/>
    <w:rsid w:val="000A6EA4"/>
    <w:rsid w:val="000A7002"/>
    <w:rsid w:val="000A7009"/>
    <w:rsid w:val="000A71F1"/>
    <w:rsid w:val="000A73EE"/>
    <w:rsid w:val="000A7461"/>
    <w:rsid w:val="000A74A8"/>
    <w:rsid w:val="000A75F2"/>
    <w:rsid w:val="000A760B"/>
    <w:rsid w:val="000A7A5A"/>
    <w:rsid w:val="000A7ABD"/>
    <w:rsid w:val="000A7FE9"/>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AED"/>
    <w:rsid w:val="000B1CFD"/>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32E"/>
    <w:rsid w:val="000B4476"/>
    <w:rsid w:val="000B44C9"/>
    <w:rsid w:val="000B4845"/>
    <w:rsid w:val="000B496B"/>
    <w:rsid w:val="000B4AEE"/>
    <w:rsid w:val="000B4BE3"/>
    <w:rsid w:val="000B4BFF"/>
    <w:rsid w:val="000B4C84"/>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3B"/>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6B9"/>
    <w:rsid w:val="000C08C1"/>
    <w:rsid w:val="000C08FD"/>
    <w:rsid w:val="000C0910"/>
    <w:rsid w:val="000C0AD4"/>
    <w:rsid w:val="000C0B7B"/>
    <w:rsid w:val="000C0D64"/>
    <w:rsid w:val="000C0DA6"/>
    <w:rsid w:val="000C0DF4"/>
    <w:rsid w:val="000C0E36"/>
    <w:rsid w:val="000C0E9E"/>
    <w:rsid w:val="000C0FE3"/>
    <w:rsid w:val="000C11EB"/>
    <w:rsid w:val="000C126A"/>
    <w:rsid w:val="000C1698"/>
    <w:rsid w:val="000C188B"/>
    <w:rsid w:val="000C1A04"/>
    <w:rsid w:val="000C1BAF"/>
    <w:rsid w:val="000C1BCF"/>
    <w:rsid w:val="000C1D18"/>
    <w:rsid w:val="000C219B"/>
    <w:rsid w:val="000C225B"/>
    <w:rsid w:val="000C22FC"/>
    <w:rsid w:val="000C23A0"/>
    <w:rsid w:val="000C2485"/>
    <w:rsid w:val="000C26A2"/>
    <w:rsid w:val="000C26E2"/>
    <w:rsid w:val="000C271D"/>
    <w:rsid w:val="000C288B"/>
    <w:rsid w:val="000C2C98"/>
    <w:rsid w:val="000C2D4D"/>
    <w:rsid w:val="000C2DFA"/>
    <w:rsid w:val="000C2F04"/>
    <w:rsid w:val="000C305D"/>
    <w:rsid w:val="000C30CC"/>
    <w:rsid w:val="000C316C"/>
    <w:rsid w:val="000C343D"/>
    <w:rsid w:val="000C36BC"/>
    <w:rsid w:val="000C3950"/>
    <w:rsid w:val="000C3ADF"/>
    <w:rsid w:val="000C3C14"/>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BFF"/>
    <w:rsid w:val="000C4DF9"/>
    <w:rsid w:val="000C4F2A"/>
    <w:rsid w:val="000C507C"/>
    <w:rsid w:val="000C52CD"/>
    <w:rsid w:val="000C52F9"/>
    <w:rsid w:val="000C5512"/>
    <w:rsid w:val="000C5830"/>
    <w:rsid w:val="000C5920"/>
    <w:rsid w:val="000C59E8"/>
    <w:rsid w:val="000C5A25"/>
    <w:rsid w:val="000C5BE5"/>
    <w:rsid w:val="000C5D34"/>
    <w:rsid w:val="000C5D70"/>
    <w:rsid w:val="000C5F67"/>
    <w:rsid w:val="000C619C"/>
    <w:rsid w:val="000C6424"/>
    <w:rsid w:val="000C64BD"/>
    <w:rsid w:val="000C664A"/>
    <w:rsid w:val="000C66EA"/>
    <w:rsid w:val="000C67BC"/>
    <w:rsid w:val="000C69F3"/>
    <w:rsid w:val="000C6B97"/>
    <w:rsid w:val="000C6D50"/>
    <w:rsid w:val="000C7153"/>
    <w:rsid w:val="000C72E0"/>
    <w:rsid w:val="000C7323"/>
    <w:rsid w:val="000C753C"/>
    <w:rsid w:val="000C75F6"/>
    <w:rsid w:val="000C76B6"/>
    <w:rsid w:val="000C780F"/>
    <w:rsid w:val="000C7858"/>
    <w:rsid w:val="000C7A9E"/>
    <w:rsid w:val="000D01A9"/>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C0F"/>
    <w:rsid w:val="000D1DD7"/>
    <w:rsid w:val="000D1E76"/>
    <w:rsid w:val="000D204C"/>
    <w:rsid w:val="000D20A6"/>
    <w:rsid w:val="000D2135"/>
    <w:rsid w:val="000D2184"/>
    <w:rsid w:val="000D22D6"/>
    <w:rsid w:val="000D22F7"/>
    <w:rsid w:val="000D238F"/>
    <w:rsid w:val="000D285E"/>
    <w:rsid w:val="000D2983"/>
    <w:rsid w:val="000D2B25"/>
    <w:rsid w:val="000D2BC3"/>
    <w:rsid w:val="000D2BE2"/>
    <w:rsid w:val="000D2C26"/>
    <w:rsid w:val="000D2D21"/>
    <w:rsid w:val="000D2DC7"/>
    <w:rsid w:val="000D2EED"/>
    <w:rsid w:val="000D2F50"/>
    <w:rsid w:val="000D2F64"/>
    <w:rsid w:val="000D2F90"/>
    <w:rsid w:val="000D3039"/>
    <w:rsid w:val="000D345B"/>
    <w:rsid w:val="000D3962"/>
    <w:rsid w:val="000D3988"/>
    <w:rsid w:val="000D39E0"/>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18A"/>
    <w:rsid w:val="000D63F6"/>
    <w:rsid w:val="000D66FE"/>
    <w:rsid w:val="000D6864"/>
    <w:rsid w:val="000D6910"/>
    <w:rsid w:val="000D691B"/>
    <w:rsid w:val="000D6C58"/>
    <w:rsid w:val="000D6E6D"/>
    <w:rsid w:val="000D6ECE"/>
    <w:rsid w:val="000D7050"/>
    <w:rsid w:val="000D70F4"/>
    <w:rsid w:val="000D7224"/>
    <w:rsid w:val="000D727F"/>
    <w:rsid w:val="000D735D"/>
    <w:rsid w:val="000D738D"/>
    <w:rsid w:val="000D7581"/>
    <w:rsid w:val="000D7658"/>
    <w:rsid w:val="000D767F"/>
    <w:rsid w:val="000D76D5"/>
    <w:rsid w:val="000D77C8"/>
    <w:rsid w:val="000D780E"/>
    <w:rsid w:val="000D7BEF"/>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02"/>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85D"/>
    <w:rsid w:val="000E4B45"/>
    <w:rsid w:val="000E4F1D"/>
    <w:rsid w:val="000E50D8"/>
    <w:rsid w:val="000E5152"/>
    <w:rsid w:val="000E5247"/>
    <w:rsid w:val="000E5395"/>
    <w:rsid w:val="000E53A6"/>
    <w:rsid w:val="000E55CF"/>
    <w:rsid w:val="000E59BA"/>
    <w:rsid w:val="000E5ACA"/>
    <w:rsid w:val="000E5ADF"/>
    <w:rsid w:val="000E5AFC"/>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518"/>
    <w:rsid w:val="000E7669"/>
    <w:rsid w:val="000E7890"/>
    <w:rsid w:val="000E7A39"/>
    <w:rsid w:val="000E7A42"/>
    <w:rsid w:val="000E7A73"/>
    <w:rsid w:val="000E7C47"/>
    <w:rsid w:val="000E7E6D"/>
    <w:rsid w:val="000E7E82"/>
    <w:rsid w:val="000E7FC5"/>
    <w:rsid w:val="000F01E8"/>
    <w:rsid w:val="000F02A4"/>
    <w:rsid w:val="000F045E"/>
    <w:rsid w:val="000F0510"/>
    <w:rsid w:val="000F061D"/>
    <w:rsid w:val="000F0971"/>
    <w:rsid w:val="000F0A91"/>
    <w:rsid w:val="000F0AD5"/>
    <w:rsid w:val="000F0E6F"/>
    <w:rsid w:val="000F0ECE"/>
    <w:rsid w:val="000F0F43"/>
    <w:rsid w:val="000F1062"/>
    <w:rsid w:val="000F130D"/>
    <w:rsid w:val="000F1426"/>
    <w:rsid w:val="000F190E"/>
    <w:rsid w:val="000F1A84"/>
    <w:rsid w:val="000F1A91"/>
    <w:rsid w:val="000F1B01"/>
    <w:rsid w:val="000F1CCF"/>
    <w:rsid w:val="000F1D80"/>
    <w:rsid w:val="000F1EBE"/>
    <w:rsid w:val="000F1F1E"/>
    <w:rsid w:val="000F1FFF"/>
    <w:rsid w:val="000F2043"/>
    <w:rsid w:val="000F21FA"/>
    <w:rsid w:val="000F220F"/>
    <w:rsid w:val="000F221D"/>
    <w:rsid w:val="000F23D6"/>
    <w:rsid w:val="000F2473"/>
    <w:rsid w:val="000F2523"/>
    <w:rsid w:val="000F267E"/>
    <w:rsid w:val="000F2765"/>
    <w:rsid w:val="000F2771"/>
    <w:rsid w:val="000F2824"/>
    <w:rsid w:val="000F29B6"/>
    <w:rsid w:val="000F2D10"/>
    <w:rsid w:val="000F2E8F"/>
    <w:rsid w:val="000F317A"/>
    <w:rsid w:val="000F350C"/>
    <w:rsid w:val="000F3542"/>
    <w:rsid w:val="000F35A5"/>
    <w:rsid w:val="000F35D8"/>
    <w:rsid w:val="000F37A9"/>
    <w:rsid w:val="000F3846"/>
    <w:rsid w:val="000F3B5F"/>
    <w:rsid w:val="000F3B60"/>
    <w:rsid w:val="000F3B6E"/>
    <w:rsid w:val="000F41DF"/>
    <w:rsid w:val="000F4389"/>
    <w:rsid w:val="000F45D9"/>
    <w:rsid w:val="000F469F"/>
    <w:rsid w:val="000F47D1"/>
    <w:rsid w:val="000F47D4"/>
    <w:rsid w:val="000F4893"/>
    <w:rsid w:val="000F4A59"/>
    <w:rsid w:val="000F4CE2"/>
    <w:rsid w:val="000F5026"/>
    <w:rsid w:val="000F5216"/>
    <w:rsid w:val="000F5A35"/>
    <w:rsid w:val="000F5B02"/>
    <w:rsid w:val="000F5B38"/>
    <w:rsid w:val="000F5FDA"/>
    <w:rsid w:val="000F6028"/>
    <w:rsid w:val="000F61F5"/>
    <w:rsid w:val="000F6243"/>
    <w:rsid w:val="000F6323"/>
    <w:rsid w:val="000F6574"/>
    <w:rsid w:val="000F65CC"/>
    <w:rsid w:val="000F6848"/>
    <w:rsid w:val="000F6924"/>
    <w:rsid w:val="000F694A"/>
    <w:rsid w:val="000F6A4F"/>
    <w:rsid w:val="000F6E2D"/>
    <w:rsid w:val="000F6FF9"/>
    <w:rsid w:val="000F7180"/>
    <w:rsid w:val="000F72D2"/>
    <w:rsid w:val="000F7335"/>
    <w:rsid w:val="000F747C"/>
    <w:rsid w:val="000F760C"/>
    <w:rsid w:val="000F7965"/>
    <w:rsid w:val="000F7B0F"/>
    <w:rsid w:val="000F7C7A"/>
    <w:rsid w:val="00100014"/>
    <w:rsid w:val="001000DC"/>
    <w:rsid w:val="0010034D"/>
    <w:rsid w:val="001004ED"/>
    <w:rsid w:val="0010060F"/>
    <w:rsid w:val="0010083D"/>
    <w:rsid w:val="001008C5"/>
    <w:rsid w:val="00100A94"/>
    <w:rsid w:val="00100B56"/>
    <w:rsid w:val="00100FAB"/>
    <w:rsid w:val="00100FE3"/>
    <w:rsid w:val="00101038"/>
    <w:rsid w:val="00101393"/>
    <w:rsid w:val="001013B8"/>
    <w:rsid w:val="0010145A"/>
    <w:rsid w:val="00101554"/>
    <w:rsid w:val="001015C7"/>
    <w:rsid w:val="0010166E"/>
    <w:rsid w:val="00101688"/>
    <w:rsid w:val="001018DB"/>
    <w:rsid w:val="0010194C"/>
    <w:rsid w:val="00101ABA"/>
    <w:rsid w:val="00101B4E"/>
    <w:rsid w:val="00101BCC"/>
    <w:rsid w:val="00101BCE"/>
    <w:rsid w:val="00101FAA"/>
    <w:rsid w:val="00101FC2"/>
    <w:rsid w:val="0010210F"/>
    <w:rsid w:val="0010219A"/>
    <w:rsid w:val="00102201"/>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B53"/>
    <w:rsid w:val="00103CB9"/>
    <w:rsid w:val="00103E2F"/>
    <w:rsid w:val="00103FE8"/>
    <w:rsid w:val="0010441E"/>
    <w:rsid w:val="00104480"/>
    <w:rsid w:val="001046B8"/>
    <w:rsid w:val="001048E4"/>
    <w:rsid w:val="00104AA9"/>
    <w:rsid w:val="00104BC1"/>
    <w:rsid w:val="00104C04"/>
    <w:rsid w:val="00104FBF"/>
    <w:rsid w:val="00105010"/>
    <w:rsid w:val="00105413"/>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758"/>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7C5"/>
    <w:rsid w:val="00112865"/>
    <w:rsid w:val="0011288D"/>
    <w:rsid w:val="00112BC8"/>
    <w:rsid w:val="00112CA9"/>
    <w:rsid w:val="00112F81"/>
    <w:rsid w:val="00113448"/>
    <w:rsid w:val="00113562"/>
    <w:rsid w:val="0011382F"/>
    <w:rsid w:val="00113C58"/>
    <w:rsid w:val="001142D9"/>
    <w:rsid w:val="001144E3"/>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69"/>
    <w:rsid w:val="00117493"/>
    <w:rsid w:val="001179CA"/>
    <w:rsid w:val="0012031C"/>
    <w:rsid w:val="00120369"/>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B6"/>
    <w:rsid w:val="00121CFD"/>
    <w:rsid w:val="00121D58"/>
    <w:rsid w:val="00122078"/>
    <w:rsid w:val="0012236E"/>
    <w:rsid w:val="00122782"/>
    <w:rsid w:val="00122DFC"/>
    <w:rsid w:val="00122E49"/>
    <w:rsid w:val="00122FE7"/>
    <w:rsid w:val="0012334A"/>
    <w:rsid w:val="001233A8"/>
    <w:rsid w:val="001233DD"/>
    <w:rsid w:val="001235CC"/>
    <w:rsid w:val="001236EF"/>
    <w:rsid w:val="00123852"/>
    <w:rsid w:val="001238F3"/>
    <w:rsid w:val="00123C47"/>
    <w:rsid w:val="00123D3A"/>
    <w:rsid w:val="00123EC0"/>
    <w:rsid w:val="0012404B"/>
    <w:rsid w:val="00124142"/>
    <w:rsid w:val="001241A2"/>
    <w:rsid w:val="0012456F"/>
    <w:rsid w:val="001245AE"/>
    <w:rsid w:val="0012471C"/>
    <w:rsid w:val="00124B88"/>
    <w:rsid w:val="00124BB3"/>
    <w:rsid w:val="00124BC9"/>
    <w:rsid w:val="00124C33"/>
    <w:rsid w:val="00125269"/>
    <w:rsid w:val="001252C8"/>
    <w:rsid w:val="001254CA"/>
    <w:rsid w:val="001255A3"/>
    <w:rsid w:val="00125753"/>
    <w:rsid w:val="00125C7D"/>
    <w:rsid w:val="00125D36"/>
    <w:rsid w:val="00125DEC"/>
    <w:rsid w:val="00125E8E"/>
    <w:rsid w:val="00126031"/>
    <w:rsid w:val="001262D0"/>
    <w:rsid w:val="00126470"/>
    <w:rsid w:val="001264ED"/>
    <w:rsid w:val="00126C86"/>
    <w:rsid w:val="00126D5A"/>
    <w:rsid w:val="00126DA1"/>
    <w:rsid w:val="00127009"/>
    <w:rsid w:val="0012729B"/>
    <w:rsid w:val="001272D7"/>
    <w:rsid w:val="00127473"/>
    <w:rsid w:val="00127492"/>
    <w:rsid w:val="001274DA"/>
    <w:rsid w:val="00127671"/>
    <w:rsid w:val="00127887"/>
    <w:rsid w:val="0012793E"/>
    <w:rsid w:val="0012797B"/>
    <w:rsid w:val="00127A3E"/>
    <w:rsid w:val="00127B51"/>
    <w:rsid w:val="00127BCB"/>
    <w:rsid w:val="00127D98"/>
    <w:rsid w:val="00127EAE"/>
    <w:rsid w:val="00127EDB"/>
    <w:rsid w:val="00127FA9"/>
    <w:rsid w:val="00127FF5"/>
    <w:rsid w:val="00130066"/>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1F61"/>
    <w:rsid w:val="00132311"/>
    <w:rsid w:val="00132425"/>
    <w:rsid w:val="0013242A"/>
    <w:rsid w:val="00132481"/>
    <w:rsid w:val="00132593"/>
    <w:rsid w:val="001326AF"/>
    <w:rsid w:val="001326C7"/>
    <w:rsid w:val="0013286F"/>
    <w:rsid w:val="00133224"/>
    <w:rsid w:val="001336AA"/>
    <w:rsid w:val="00133830"/>
    <w:rsid w:val="001339FD"/>
    <w:rsid w:val="00133D3B"/>
    <w:rsid w:val="00133DF3"/>
    <w:rsid w:val="00134083"/>
    <w:rsid w:val="00134150"/>
    <w:rsid w:val="00134679"/>
    <w:rsid w:val="0013475B"/>
    <w:rsid w:val="001349F6"/>
    <w:rsid w:val="00134AB0"/>
    <w:rsid w:val="00134C83"/>
    <w:rsid w:val="00134C8C"/>
    <w:rsid w:val="00134EC3"/>
    <w:rsid w:val="00135119"/>
    <w:rsid w:val="001352AC"/>
    <w:rsid w:val="00135348"/>
    <w:rsid w:val="001353BE"/>
    <w:rsid w:val="00135494"/>
    <w:rsid w:val="00135ACE"/>
    <w:rsid w:val="00135E02"/>
    <w:rsid w:val="00135F2F"/>
    <w:rsid w:val="0013604D"/>
    <w:rsid w:val="0013627E"/>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37A10"/>
    <w:rsid w:val="00140448"/>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2C"/>
    <w:rsid w:val="00143544"/>
    <w:rsid w:val="00143583"/>
    <w:rsid w:val="0014360F"/>
    <w:rsid w:val="00143643"/>
    <w:rsid w:val="001436C5"/>
    <w:rsid w:val="00143814"/>
    <w:rsid w:val="00143C45"/>
    <w:rsid w:val="00143C4B"/>
    <w:rsid w:val="00143EEF"/>
    <w:rsid w:val="00143F73"/>
    <w:rsid w:val="00143F7E"/>
    <w:rsid w:val="0014402A"/>
    <w:rsid w:val="001440D4"/>
    <w:rsid w:val="001443B5"/>
    <w:rsid w:val="001443FB"/>
    <w:rsid w:val="001446F2"/>
    <w:rsid w:val="00144811"/>
    <w:rsid w:val="00144932"/>
    <w:rsid w:val="001449E2"/>
    <w:rsid w:val="001449F4"/>
    <w:rsid w:val="00144A5C"/>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1BE"/>
    <w:rsid w:val="00146228"/>
    <w:rsid w:val="001462CE"/>
    <w:rsid w:val="001462D1"/>
    <w:rsid w:val="001463CC"/>
    <w:rsid w:val="00146968"/>
    <w:rsid w:val="00146E8F"/>
    <w:rsid w:val="00146EFD"/>
    <w:rsid w:val="001476D8"/>
    <w:rsid w:val="00147701"/>
    <w:rsid w:val="00147723"/>
    <w:rsid w:val="001479DB"/>
    <w:rsid w:val="00147A5A"/>
    <w:rsid w:val="00147E96"/>
    <w:rsid w:val="00147F34"/>
    <w:rsid w:val="00150032"/>
    <w:rsid w:val="001500C5"/>
    <w:rsid w:val="001502B9"/>
    <w:rsid w:val="00150326"/>
    <w:rsid w:val="00150463"/>
    <w:rsid w:val="0015047A"/>
    <w:rsid w:val="001504AA"/>
    <w:rsid w:val="00150610"/>
    <w:rsid w:val="00150B9A"/>
    <w:rsid w:val="001510C1"/>
    <w:rsid w:val="0015128F"/>
    <w:rsid w:val="001513B5"/>
    <w:rsid w:val="00151580"/>
    <w:rsid w:val="00151669"/>
    <w:rsid w:val="001518BB"/>
    <w:rsid w:val="00151ADB"/>
    <w:rsid w:val="00151CB2"/>
    <w:rsid w:val="00151D2F"/>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3FAD"/>
    <w:rsid w:val="001541FA"/>
    <w:rsid w:val="00154353"/>
    <w:rsid w:val="00154445"/>
    <w:rsid w:val="0015454D"/>
    <w:rsid w:val="00154589"/>
    <w:rsid w:val="001545EE"/>
    <w:rsid w:val="001546CD"/>
    <w:rsid w:val="00154775"/>
    <w:rsid w:val="001549C4"/>
    <w:rsid w:val="001549F7"/>
    <w:rsid w:val="00154B3E"/>
    <w:rsid w:val="00154D90"/>
    <w:rsid w:val="00155079"/>
    <w:rsid w:val="00155188"/>
    <w:rsid w:val="001551FD"/>
    <w:rsid w:val="00155247"/>
    <w:rsid w:val="001552C3"/>
    <w:rsid w:val="0015532E"/>
    <w:rsid w:val="00155841"/>
    <w:rsid w:val="001559BB"/>
    <w:rsid w:val="00155A09"/>
    <w:rsid w:val="00155A82"/>
    <w:rsid w:val="00155DB1"/>
    <w:rsid w:val="001560F7"/>
    <w:rsid w:val="001562B9"/>
    <w:rsid w:val="001562BA"/>
    <w:rsid w:val="0015639F"/>
    <w:rsid w:val="00156418"/>
    <w:rsid w:val="0015654E"/>
    <w:rsid w:val="0015657E"/>
    <w:rsid w:val="0015662C"/>
    <w:rsid w:val="001566B2"/>
    <w:rsid w:val="001568A5"/>
    <w:rsid w:val="00156956"/>
    <w:rsid w:val="00156B16"/>
    <w:rsid w:val="00156B2D"/>
    <w:rsid w:val="00156CF0"/>
    <w:rsid w:val="001570D9"/>
    <w:rsid w:val="00157293"/>
    <w:rsid w:val="00157302"/>
    <w:rsid w:val="00157387"/>
    <w:rsid w:val="001573FF"/>
    <w:rsid w:val="001576ED"/>
    <w:rsid w:val="0015787B"/>
    <w:rsid w:val="001579D1"/>
    <w:rsid w:val="001579FB"/>
    <w:rsid w:val="00157AED"/>
    <w:rsid w:val="00157FED"/>
    <w:rsid w:val="00157FFA"/>
    <w:rsid w:val="00160629"/>
    <w:rsid w:val="001611E1"/>
    <w:rsid w:val="00161553"/>
    <w:rsid w:val="00161673"/>
    <w:rsid w:val="001618E2"/>
    <w:rsid w:val="001619B0"/>
    <w:rsid w:val="00161BA3"/>
    <w:rsid w:val="00161C6A"/>
    <w:rsid w:val="00161E14"/>
    <w:rsid w:val="00161F28"/>
    <w:rsid w:val="00162090"/>
    <w:rsid w:val="0016226B"/>
    <w:rsid w:val="00162319"/>
    <w:rsid w:val="001623B3"/>
    <w:rsid w:val="0016242A"/>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4D"/>
    <w:rsid w:val="00163FCB"/>
    <w:rsid w:val="00163FD6"/>
    <w:rsid w:val="00164032"/>
    <w:rsid w:val="001642FD"/>
    <w:rsid w:val="001643A7"/>
    <w:rsid w:val="0016460B"/>
    <w:rsid w:val="001649DD"/>
    <w:rsid w:val="001649E3"/>
    <w:rsid w:val="001649EE"/>
    <w:rsid w:val="00164DB3"/>
    <w:rsid w:val="00164DD0"/>
    <w:rsid w:val="001650BA"/>
    <w:rsid w:val="001651C0"/>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67FF8"/>
    <w:rsid w:val="001700A3"/>
    <w:rsid w:val="001700EF"/>
    <w:rsid w:val="00170184"/>
    <w:rsid w:val="001706F3"/>
    <w:rsid w:val="001707DA"/>
    <w:rsid w:val="00170931"/>
    <w:rsid w:val="00170A11"/>
    <w:rsid w:val="00170B2E"/>
    <w:rsid w:val="00170E0E"/>
    <w:rsid w:val="00170EB6"/>
    <w:rsid w:val="00170F16"/>
    <w:rsid w:val="0017131D"/>
    <w:rsid w:val="001714BE"/>
    <w:rsid w:val="00171649"/>
    <w:rsid w:val="0017181D"/>
    <w:rsid w:val="0017182A"/>
    <w:rsid w:val="00171855"/>
    <w:rsid w:val="00171869"/>
    <w:rsid w:val="001718F0"/>
    <w:rsid w:val="00171A4A"/>
    <w:rsid w:val="00171D83"/>
    <w:rsid w:val="00171DB8"/>
    <w:rsid w:val="00171E72"/>
    <w:rsid w:val="00172102"/>
    <w:rsid w:val="00172152"/>
    <w:rsid w:val="00172530"/>
    <w:rsid w:val="00172534"/>
    <w:rsid w:val="00172579"/>
    <w:rsid w:val="00172790"/>
    <w:rsid w:val="00172837"/>
    <w:rsid w:val="0017285D"/>
    <w:rsid w:val="0017290F"/>
    <w:rsid w:val="00172997"/>
    <w:rsid w:val="00172E01"/>
    <w:rsid w:val="00173192"/>
    <w:rsid w:val="0017319F"/>
    <w:rsid w:val="001731ED"/>
    <w:rsid w:val="001732E8"/>
    <w:rsid w:val="0017341E"/>
    <w:rsid w:val="001734EA"/>
    <w:rsid w:val="0017354F"/>
    <w:rsid w:val="0017370B"/>
    <w:rsid w:val="0017372A"/>
    <w:rsid w:val="00173931"/>
    <w:rsid w:val="00173A12"/>
    <w:rsid w:val="00173ACC"/>
    <w:rsid w:val="00173BA8"/>
    <w:rsid w:val="00173BDD"/>
    <w:rsid w:val="00173C18"/>
    <w:rsid w:val="00173D2D"/>
    <w:rsid w:val="00173DA0"/>
    <w:rsid w:val="00173EEE"/>
    <w:rsid w:val="00174128"/>
    <w:rsid w:val="001741B0"/>
    <w:rsid w:val="00174262"/>
    <w:rsid w:val="00174487"/>
    <w:rsid w:val="00174654"/>
    <w:rsid w:val="001747C9"/>
    <w:rsid w:val="00174A38"/>
    <w:rsid w:val="00174BD3"/>
    <w:rsid w:val="0017531F"/>
    <w:rsid w:val="001755C0"/>
    <w:rsid w:val="00175716"/>
    <w:rsid w:val="00175750"/>
    <w:rsid w:val="00175751"/>
    <w:rsid w:val="001757CF"/>
    <w:rsid w:val="00175834"/>
    <w:rsid w:val="0017594E"/>
    <w:rsid w:val="001759F0"/>
    <w:rsid w:val="00175B4E"/>
    <w:rsid w:val="00175B93"/>
    <w:rsid w:val="00175EF8"/>
    <w:rsid w:val="00175FFE"/>
    <w:rsid w:val="001763AD"/>
    <w:rsid w:val="0017650F"/>
    <w:rsid w:val="00176544"/>
    <w:rsid w:val="001766FE"/>
    <w:rsid w:val="00176729"/>
    <w:rsid w:val="00176818"/>
    <w:rsid w:val="00176843"/>
    <w:rsid w:val="00176866"/>
    <w:rsid w:val="00176982"/>
    <w:rsid w:val="0017699A"/>
    <w:rsid w:val="00176A79"/>
    <w:rsid w:val="00176B40"/>
    <w:rsid w:val="00176BF2"/>
    <w:rsid w:val="00176D5A"/>
    <w:rsid w:val="0017701C"/>
    <w:rsid w:val="001770C3"/>
    <w:rsid w:val="00177329"/>
    <w:rsid w:val="0017777A"/>
    <w:rsid w:val="00177A23"/>
    <w:rsid w:val="00177BF4"/>
    <w:rsid w:val="00180137"/>
    <w:rsid w:val="001807FE"/>
    <w:rsid w:val="001808C4"/>
    <w:rsid w:val="001808EF"/>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92B"/>
    <w:rsid w:val="00184DEF"/>
    <w:rsid w:val="00184F10"/>
    <w:rsid w:val="00184F2A"/>
    <w:rsid w:val="00184FBC"/>
    <w:rsid w:val="001851BF"/>
    <w:rsid w:val="00185282"/>
    <w:rsid w:val="00185288"/>
    <w:rsid w:val="00185333"/>
    <w:rsid w:val="0018580F"/>
    <w:rsid w:val="001858FB"/>
    <w:rsid w:val="001859E1"/>
    <w:rsid w:val="00185CE2"/>
    <w:rsid w:val="00185E16"/>
    <w:rsid w:val="00185EFF"/>
    <w:rsid w:val="00185F72"/>
    <w:rsid w:val="001863D8"/>
    <w:rsid w:val="001863E8"/>
    <w:rsid w:val="00186912"/>
    <w:rsid w:val="00186925"/>
    <w:rsid w:val="0018693F"/>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4D9"/>
    <w:rsid w:val="001905FB"/>
    <w:rsid w:val="0019062A"/>
    <w:rsid w:val="00190647"/>
    <w:rsid w:val="00190961"/>
    <w:rsid w:val="00190A28"/>
    <w:rsid w:val="00190A63"/>
    <w:rsid w:val="00190AE7"/>
    <w:rsid w:val="00190B28"/>
    <w:rsid w:val="00190BE5"/>
    <w:rsid w:val="001910A7"/>
    <w:rsid w:val="0019110C"/>
    <w:rsid w:val="00191422"/>
    <w:rsid w:val="00191616"/>
    <w:rsid w:val="00191992"/>
    <w:rsid w:val="00191BB3"/>
    <w:rsid w:val="00191FA0"/>
    <w:rsid w:val="00191FA1"/>
    <w:rsid w:val="00192003"/>
    <w:rsid w:val="00192017"/>
    <w:rsid w:val="001920A2"/>
    <w:rsid w:val="0019213A"/>
    <w:rsid w:val="0019248F"/>
    <w:rsid w:val="00192904"/>
    <w:rsid w:val="00192929"/>
    <w:rsid w:val="001929F0"/>
    <w:rsid w:val="00192DA3"/>
    <w:rsid w:val="00192DC5"/>
    <w:rsid w:val="00192F7D"/>
    <w:rsid w:val="00192F8F"/>
    <w:rsid w:val="00193409"/>
    <w:rsid w:val="00193435"/>
    <w:rsid w:val="0019346C"/>
    <w:rsid w:val="0019349C"/>
    <w:rsid w:val="001934A5"/>
    <w:rsid w:val="00193543"/>
    <w:rsid w:val="001936B8"/>
    <w:rsid w:val="00193723"/>
    <w:rsid w:val="0019372E"/>
    <w:rsid w:val="00193845"/>
    <w:rsid w:val="00193940"/>
    <w:rsid w:val="00193997"/>
    <w:rsid w:val="00193A1A"/>
    <w:rsid w:val="00193A2E"/>
    <w:rsid w:val="00193CCC"/>
    <w:rsid w:val="00193DB6"/>
    <w:rsid w:val="00194067"/>
    <w:rsid w:val="00194472"/>
    <w:rsid w:val="00194630"/>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208"/>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31"/>
    <w:rsid w:val="001A58E1"/>
    <w:rsid w:val="001A58FE"/>
    <w:rsid w:val="001A5A5F"/>
    <w:rsid w:val="001A5CC5"/>
    <w:rsid w:val="001A5D92"/>
    <w:rsid w:val="001A5E9E"/>
    <w:rsid w:val="001A5F61"/>
    <w:rsid w:val="001A6159"/>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7D1"/>
    <w:rsid w:val="001A7BB9"/>
    <w:rsid w:val="001A7ED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6E5"/>
    <w:rsid w:val="001B17E0"/>
    <w:rsid w:val="001B1807"/>
    <w:rsid w:val="001B197A"/>
    <w:rsid w:val="001B1A07"/>
    <w:rsid w:val="001B1BA9"/>
    <w:rsid w:val="001B1E27"/>
    <w:rsid w:val="001B1E4B"/>
    <w:rsid w:val="001B21C6"/>
    <w:rsid w:val="001B23AA"/>
    <w:rsid w:val="001B2430"/>
    <w:rsid w:val="001B254E"/>
    <w:rsid w:val="001B2579"/>
    <w:rsid w:val="001B2632"/>
    <w:rsid w:val="001B267B"/>
    <w:rsid w:val="001B26F0"/>
    <w:rsid w:val="001B2B69"/>
    <w:rsid w:val="001B2D3C"/>
    <w:rsid w:val="001B2E3E"/>
    <w:rsid w:val="001B2E83"/>
    <w:rsid w:val="001B2E89"/>
    <w:rsid w:val="001B2E91"/>
    <w:rsid w:val="001B2F86"/>
    <w:rsid w:val="001B2FDE"/>
    <w:rsid w:val="001B3110"/>
    <w:rsid w:val="001B313B"/>
    <w:rsid w:val="001B31BB"/>
    <w:rsid w:val="001B31FB"/>
    <w:rsid w:val="001B32EC"/>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996"/>
    <w:rsid w:val="001B5A7A"/>
    <w:rsid w:val="001B5BA0"/>
    <w:rsid w:val="001B5C07"/>
    <w:rsid w:val="001B5D6B"/>
    <w:rsid w:val="001B5DDC"/>
    <w:rsid w:val="001B5E22"/>
    <w:rsid w:val="001B5E9F"/>
    <w:rsid w:val="001B5F7B"/>
    <w:rsid w:val="001B602B"/>
    <w:rsid w:val="001B60D7"/>
    <w:rsid w:val="001B6354"/>
    <w:rsid w:val="001B6355"/>
    <w:rsid w:val="001B64F0"/>
    <w:rsid w:val="001B65BC"/>
    <w:rsid w:val="001B6921"/>
    <w:rsid w:val="001B6A77"/>
    <w:rsid w:val="001B6B14"/>
    <w:rsid w:val="001B6C77"/>
    <w:rsid w:val="001B6E77"/>
    <w:rsid w:val="001B6F23"/>
    <w:rsid w:val="001B709A"/>
    <w:rsid w:val="001B72C6"/>
    <w:rsid w:val="001B76EE"/>
    <w:rsid w:val="001B775F"/>
    <w:rsid w:val="001B7B47"/>
    <w:rsid w:val="001B7B71"/>
    <w:rsid w:val="001B7BBA"/>
    <w:rsid w:val="001B7C55"/>
    <w:rsid w:val="001B7EA1"/>
    <w:rsid w:val="001B7F49"/>
    <w:rsid w:val="001C0024"/>
    <w:rsid w:val="001C0171"/>
    <w:rsid w:val="001C01D8"/>
    <w:rsid w:val="001C02E2"/>
    <w:rsid w:val="001C06C2"/>
    <w:rsid w:val="001C0726"/>
    <w:rsid w:val="001C07DC"/>
    <w:rsid w:val="001C07E9"/>
    <w:rsid w:val="001C08C6"/>
    <w:rsid w:val="001C09C6"/>
    <w:rsid w:val="001C09F5"/>
    <w:rsid w:val="001C0A31"/>
    <w:rsid w:val="001C0B99"/>
    <w:rsid w:val="001C0F2A"/>
    <w:rsid w:val="001C0F97"/>
    <w:rsid w:val="001C11BD"/>
    <w:rsid w:val="001C1210"/>
    <w:rsid w:val="001C127F"/>
    <w:rsid w:val="001C1631"/>
    <w:rsid w:val="001C16CE"/>
    <w:rsid w:val="001C1886"/>
    <w:rsid w:val="001C18CA"/>
    <w:rsid w:val="001C1A00"/>
    <w:rsid w:val="001C1ACE"/>
    <w:rsid w:val="001C1D56"/>
    <w:rsid w:val="001C1EE3"/>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797"/>
    <w:rsid w:val="001C3972"/>
    <w:rsid w:val="001C3D00"/>
    <w:rsid w:val="001C3E91"/>
    <w:rsid w:val="001C3F47"/>
    <w:rsid w:val="001C401A"/>
    <w:rsid w:val="001C4219"/>
    <w:rsid w:val="001C45CE"/>
    <w:rsid w:val="001C461A"/>
    <w:rsid w:val="001C4705"/>
    <w:rsid w:val="001C474A"/>
    <w:rsid w:val="001C4BC1"/>
    <w:rsid w:val="001C4BE9"/>
    <w:rsid w:val="001C4E5F"/>
    <w:rsid w:val="001C4F0E"/>
    <w:rsid w:val="001C4F48"/>
    <w:rsid w:val="001C4F61"/>
    <w:rsid w:val="001C4FBF"/>
    <w:rsid w:val="001C50CC"/>
    <w:rsid w:val="001C50D4"/>
    <w:rsid w:val="001C50E2"/>
    <w:rsid w:val="001C5166"/>
    <w:rsid w:val="001C5186"/>
    <w:rsid w:val="001C5229"/>
    <w:rsid w:val="001C537F"/>
    <w:rsid w:val="001C5625"/>
    <w:rsid w:val="001C564C"/>
    <w:rsid w:val="001C5A7D"/>
    <w:rsid w:val="001C5CE7"/>
    <w:rsid w:val="001C5FC0"/>
    <w:rsid w:val="001C6203"/>
    <w:rsid w:val="001C6878"/>
    <w:rsid w:val="001C69F6"/>
    <w:rsid w:val="001C6B57"/>
    <w:rsid w:val="001C6C08"/>
    <w:rsid w:val="001C6C72"/>
    <w:rsid w:val="001C6CA9"/>
    <w:rsid w:val="001C6CDE"/>
    <w:rsid w:val="001C70A8"/>
    <w:rsid w:val="001C71FD"/>
    <w:rsid w:val="001C731A"/>
    <w:rsid w:val="001C74E5"/>
    <w:rsid w:val="001C7797"/>
    <w:rsid w:val="001C7B08"/>
    <w:rsid w:val="001C7BBA"/>
    <w:rsid w:val="001C7CEF"/>
    <w:rsid w:val="001C7EDF"/>
    <w:rsid w:val="001D01DA"/>
    <w:rsid w:val="001D0AB0"/>
    <w:rsid w:val="001D0B52"/>
    <w:rsid w:val="001D0B99"/>
    <w:rsid w:val="001D0BC0"/>
    <w:rsid w:val="001D126F"/>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2B2"/>
    <w:rsid w:val="001D6419"/>
    <w:rsid w:val="001D6565"/>
    <w:rsid w:val="001D66C8"/>
    <w:rsid w:val="001D67F3"/>
    <w:rsid w:val="001D6A1A"/>
    <w:rsid w:val="001D6C14"/>
    <w:rsid w:val="001D6C55"/>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CAB"/>
    <w:rsid w:val="001E0CBF"/>
    <w:rsid w:val="001E0ED5"/>
    <w:rsid w:val="001E128E"/>
    <w:rsid w:val="001E12A5"/>
    <w:rsid w:val="001E15A2"/>
    <w:rsid w:val="001E166A"/>
    <w:rsid w:val="001E1829"/>
    <w:rsid w:val="001E1A6B"/>
    <w:rsid w:val="001E1C0E"/>
    <w:rsid w:val="001E1DCD"/>
    <w:rsid w:val="001E1F1B"/>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31"/>
    <w:rsid w:val="001E56B8"/>
    <w:rsid w:val="001E5749"/>
    <w:rsid w:val="001E5868"/>
    <w:rsid w:val="001E58C0"/>
    <w:rsid w:val="001E598C"/>
    <w:rsid w:val="001E5A10"/>
    <w:rsid w:val="001E5B23"/>
    <w:rsid w:val="001E5B7A"/>
    <w:rsid w:val="001E5C46"/>
    <w:rsid w:val="001E6154"/>
    <w:rsid w:val="001E622A"/>
    <w:rsid w:val="001E6729"/>
    <w:rsid w:val="001E674C"/>
    <w:rsid w:val="001E67E3"/>
    <w:rsid w:val="001E6BE5"/>
    <w:rsid w:val="001E7250"/>
    <w:rsid w:val="001E7266"/>
    <w:rsid w:val="001E7604"/>
    <w:rsid w:val="001E774F"/>
    <w:rsid w:val="001E7CC9"/>
    <w:rsid w:val="001E7D6D"/>
    <w:rsid w:val="001E7F15"/>
    <w:rsid w:val="001F0060"/>
    <w:rsid w:val="001F0271"/>
    <w:rsid w:val="001F0353"/>
    <w:rsid w:val="001F03D3"/>
    <w:rsid w:val="001F0490"/>
    <w:rsid w:val="001F052F"/>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D76"/>
    <w:rsid w:val="001F1E35"/>
    <w:rsid w:val="001F2008"/>
    <w:rsid w:val="001F205E"/>
    <w:rsid w:val="001F211D"/>
    <w:rsid w:val="001F2190"/>
    <w:rsid w:val="001F2250"/>
    <w:rsid w:val="001F2262"/>
    <w:rsid w:val="001F227C"/>
    <w:rsid w:val="001F2452"/>
    <w:rsid w:val="001F27E4"/>
    <w:rsid w:val="001F2927"/>
    <w:rsid w:val="001F2BF4"/>
    <w:rsid w:val="001F2CBA"/>
    <w:rsid w:val="001F2E2D"/>
    <w:rsid w:val="001F2F66"/>
    <w:rsid w:val="001F308C"/>
    <w:rsid w:val="001F31C7"/>
    <w:rsid w:val="001F322E"/>
    <w:rsid w:val="001F37A7"/>
    <w:rsid w:val="001F37CD"/>
    <w:rsid w:val="001F38C0"/>
    <w:rsid w:val="001F3989"/>
    <w:rsid w:val="001F3D34"/>
    <w:rsid w:val="001F3F94"/>
    <w:rsid w:val="001F40C1"/>
    <w:rsid w:val="001F4110"/>
    <w:rsid w:val="001F4115"/>
    <w:rsid w:val="001F4286"/>
    <w:rsid w:val="001F4386"/>
    <w:rsid w:val="001F4441"/>
    <w:rsid w:val="001F4775"/>
    <w:rsid w:val="001F4811"/>
    <w:rsid w:val="001F49B0"/>
    <w:rsid w:val="001F4D81"/>
    <w:rsid w:val="001F50FF"/>
    <w:rsid w:val="001F535C"/>
    <w:rsid w:val="001F5917"/>
    <w:rsid w:val="001F5A61"/>
    <w:rsid w:val="001F5D13"/>
    <w:rsid w:val="001F5D8F"/>
    <w:rsid w:val="001F60AD"/>
    <w:rsid w:val="001F63FD"/>
    <w:rsid w:val="001F65AB"/>
    <w:rsid w:val="001F69F5"/>
    <w:rsid w:val="001F6A57"/>
    <w:rsid w:val="001F7090"/>
    <w:rsid w:val="001F725A"/>
    <w:rsid w:val="001F72AC"/>
    <w:rsid w:val="001F74F9"/>
    <w:rsid w:val="001F7747"/>
    <w:rsid w:val="001F77FA"/>
    <w:rsid w:val="001F7AB5"/>
    <w:rsid w:val="001F7AC3"/>
    <w:rsid w:val="001F7BC0"/>
    <w:rsid w:val="001F7DEA"/>
    <w:rsid w:val="001F7EE7"/>
    <w:rsid w:val="00200106"/>
    <w:rsid w:val="00200220"/>
    <w:rsid w:val="00200254"/>
    <w:rsid w:val="002004C7"/>
    <w:rsid w:val="00200843"/>
    <w:rsid w:val="00200A46"/>
    <w:rsid w:val="00200C7B"/>
    <w:rsid w:val="00200DD1"/>
    <w:rsid w:val="002011FB"/>
    <w:rsid w:val="0020135E"/>
    <w:rsid w:val="002013E4"/>
    <w:rsid w:val="0020140E"/>
    <w:rsid w:val="00201507"/>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3ECE"/>
    <w:rsid w:val="0020428C"/>
    <w:rsid w:val="002043CC"/>
    <w:rsid w:val="002043F8"/>
    <w:rsid w:val="00204509"/>
    <w:rsid w:val="00204801"/>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1FD"/>
    <w:rsid w:val="002063C6"/>
    <w:rsid w:val="002064AC"/>
    <w:rsid w:val="002064C5"/>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CD7"/>
    <w:rsid w:val="00207D01"/>
    <w:rsid w:val="00207FC9"/>
    <w:rsid w:val="002100EE"/>
    <w:rsid w:val="00210150"/>
    <w:rsid w:val="00210175"/>
    <w:rsid w:val="002102AE"/>
    <w:rsid w:val="00210385"/>
    <w:rsid w:val="00210499"/>
    <w:rsid w:val="00210637"/>
    <w:rsid w:val="0021069F"/>
    <w:rsid w:val="002106BC"/>
    <w:rsid w:val="00210710"/>
    <w:rsid w:val="0021090A"/>
    <w:rsid w:val="00210A17"/>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1E93"/>
    <w:rsid w:val="002123BC"/>
    <w:rsid w:val="00212631"/>
    <w:rsid w:val="0021285A"/>
    <w:rsid w:val="002129D9"/>
    <w:rsid w:val="00212A9E"/>
    <w:rsid w:val="00212C0E"/>
    <w:rsid w:val="00212CEB"/>
    <w:rsid w:val="002130FB"/>
    <w:rsid w:val="00213210"/>
    <w:rsid w:val="0021333E"/>
    <w:rsid w:val="002135D2"/>
    <w:rsid w:val="002135E9"/>
    <w:rsid w:val="002138FF"/>
    <w:rsid w:val="00213A28"/>
    <w:rsid w:val="00213B3B"/>
    <w:rsid w:val="00213BE4"/>
    <w:rsid w:val="00213E28"/>
    <w:rsid w:val="00213ECA"/>
    <w:rsid w:val="00213F4F"/>
    <w:rsid w:val="00214171"/>
    <w:rsid w:val="00214172"/>
    <w:rsid w:val="00214306"/>
    <w:rsid w:val="00214492"/>
    <w:rsid w:val="0021463F"/>
    <w:rsid w:val="0021466C"/>
    <w:rsid w:val="00214904"/>
    <w:rsid w:val="00214914"/>
    <w:rsid w:val="0021491D"/>
    <w:rsid w:val="00214B3B"/>
    <w:rsid w:val="002150C5"/>
    <w:rsid w:val="0021521B"/>
    <w:rsid w:val="0021538E"/>
    <w:rsid w:val="002153D5"/>
    <w:rsid w:val="00215617"/>
    <w:rsid w:val="002156EB"/>
    <w:rsid w:val="00215709"/>
    <w:rsid w:val="0021573B"/>
    <w:rsid w:val="00215BB9"/>
    <w:rsid w:val="00215C78"/>
    <w:rsid w:val="00215CBE"/>
    <w:rsid w:val="00215E4C"/>
    <w:rsid w:val="00215F99"/>
    <w:rsid w:val="00216347"/>
    <w:rsid w:val="002164F9"/>
    <w:rsid w:val="002165AD"/>
    <w:rsid w:val="0021683E"/>
    <w:rsid w:val="00216BE1"/>
    <w:rsid w:val="00216C26"/>
    <w:rsid w:val="00216C8C"/>
    <w:rsid w:val="00216D79"/>
    <w:rsid w:val="00216E85"/>
    <w:rsid w:val="0021721D"/>
    <w:rsid w:val="00217307"/>
    <w:rsid w:val="0021740A"/>
    <w:rsid w:val="002176E6"/>
    <w:rsid w:val="00217B05"/>
    <w:rsid w:val="00217B0B"/>
    <w:rsid w:val="00217C2F"/>
    <w:rsid w:val="00217D0D"/>
    <w:rsid w:val="00217D23"/>
    <w:rsid w:val="00217DAE"/>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7"/>
    <w:rsid w:val="00221F0D"/>
    <w:rsid w:val="00221FB4"/>
    <w:rsid w:val="00222077"/>
    <w:rsid w:val="00222543"/>
    <w:rsid w:val="00222632"/>
    <w:rsid w:val="00222716"/>
    <w:rsid w:val="00222741"/>
    <w:rsid w:val="0022287A"/>
    <w:rsid w:val="0022289D"/>
    <w:rsid w:val="00222DF1"/>
    <w:rsid w:val="00222E48"/>
    <w:rsid w:val="00222F50"/>
    <w:rsid w:val="00222F8D"/>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138"/>
    <w:rsid w:val="00226290"/>
    <w:rsid w:val="00226364"/>
    <w:rsid w:val="00226563"/>
    <w:rsid w:val="002265FB"/>
    <w:rsid w:val="002266EC"/>
    <w:rsid w:val="00226B80"/>
    <w:rsid w:val="00226B8E"/>
    <w:rsid w:val="00226DE4"/>
    <w:rsid w:val="00226DED"/>
    <w:rsid w:val="00226E36"/>
    <w:rsid w:val="00226EED"/>
    <w:rsid w:val="00226F67"/>
    <w:rsid w:val="002270A1"/>
    <w:rsid w:val="00227277"/>
    <w:rsid w:val="002272AE"/>
    <w:rsid w:val="00227344"/>
    <w:rsid w:val="00227375"/>
    <w:rsid w:val="002273E6"/>
    <w:rsid w:val="0022746F"/>
    <w:rsid w:val="0022769F"/>
    <w:rsid w:val="002276CA"/>
    <w:rsid w:val="002276E2"/>
    <w:rsid w:val="002279C1"/>
    <w:rsid w:val="002279CE"/>
    <w:rsid w:val="00227ABE"/>
    <w:rsid w:val="00227C59"/>
    <w:rsid w:val="00227E5D"/>
    <w:rsid w:val="00227EB4"/>
    <w:rsid w:val="00227F20"/>
    <w:rsid w:val="0023003B"/>
    <w:rsid w:val="00230268"/>
    <w:rsid w:val="00230370"/>
    <w:rsid w:val="00230376"/>
    <w:rsid w:val="002303CB"/>
    <w:rsid w:val="0023047E"/>
    <w:rsid w:val="00230518"/>
    <w:rsid w:val="002305CB"/>
    <w:rsid w:val="0023061B"/>
    <w:rsid w:val="00230F36"/>
    <w:rsid w:val="00230FBD"/>
    <w:rsid w:val="0023107E"/>
    <w:rsid w:val="002313C9"/>
    <w:rsid w:val="0023146A"/>
    <w:rsid w:val="002315D5"/>
    <w:rsid w:val="00231705"/>
    <w:rsid w:val="002317AC"/>
    <w:rsid w:val="002317B0"/>
    <w:rsid w:val="00231DC2"/>
    <w:rsid w:val="002321B8"/>
    <w:rsid w:val="002321C2"/>
    <w:rsid w:val="00232582"/>
    <w:rsid w:val="002325CB"/>
    <w:rsid w:val="002325FA"/>
    <w:rsid w:val="002326CC"/>
    <w:rsid w:val="002328EF"/>
    <w:rsid w:val="0023291D"/>
    <w:rsid w:val="00232986"/>
    <w:rsid w:val="00232BA8"/>
    <w:rsid w:val="00232E01"/>
    <w:rsid w:val="00232E38"/>
    <w:rsid w:val="00233253"/>
    <w:rsid w:val="002332B8"/>
    <w:rsid w:val="0023339C"/>
    <w:rsid w:val="00233628"/>
    <w:rsid w:val="0023364A"/>
    <w:rsid w:val="0023378C"/>
    <w:rsid w:val="002339F4"/>
    <w:rsid w:val="00233A86"/>
    <w:rsid w:val="00233A97"/>
    <w:rsid w:val="00233E90"/>
    <w:rsid w:val="00233FD4"/>
    <w:rsid w:val="00234438"/>
    <w:rsid w:val="0023469E"/>
    <w:rsid w:val="002346AA"/>
    <w:rsid w:val="00234A02"/>
    <w:rsid w:val="00234A82"/>
    <w:rsid w:val="00234B54"/>
    <w:rsid w:val="00234C15"/>
    <w:rsid w:val="00234CA4"/>
    <w:rsid w:val="00234CFD"/>
    <w:rsid w:val="00235047"/>
    <w:rsid w:val="00235518"/>
    <w:rsid w:val="002356D0"/>
    <w:rsid w:val="00235784"/>
    <w:rsid w:val="00235961"/>
    <w:rsid w:val="002359D9"/>
    <w:rsid w:val="00235B0B"/>
    <w:rsid w:val="00236363"/>
    <w:rsid w:val="0023639A"/>
    <w:rsid w:val="00236415"/>
    <w:rsid w:val="002365CC"/>
    <w:rsid w:val="00236745"/>
    <w:rsid w:val="00236754"/>
    <w:rsid w:val="002368E2"/>
    <w:rsid w:val="00236A09"/>
    <w:rsid w:val="00236AC4"/>
    <w:rsid w:val="00236D22"/>
    <w:rsid w:val="00236F51"/>
    <w:rsid w:val="00236FB4"/>
    <w:rsid w:val="0023703C"/>
    <w:rsid w:val="002371A9"/>
    <w:rsid w:val="002371E9"/>
    <w:rsid w:val="002373B3"/>
    <w:rsid w:val="002374E4"/>
    <w:rsid w:val="00237626"/>
    <w:rsid w:val="002376D2"/>
    <w:rsid w:val="0023775D"/>
    <w:rsid w:val="0023794D"/>
    <w:rsid w:val="00237AC4"/>
    <w:rsid w:val="00237BE9"/>
    <w:rsid w:val="00237CB9"/>
    <w:rsid w:val="00237FC7"/>
    <w:rsid w:val="002402A9"/>
    <w:rsid w:val="002403F3"/>
    <w:rsid w:val="0024040D"/>
    <w:rsid w:val="002405A6"/>
    <w:rsid w:val="00240775"/>
    <w:rsid w:val="00240A99"/>
    <w:rsid w:val="00240C9A"/>
    <w:rsid w:val="0024114E"/>
    <w:rsid w:val="002411E8"/>
    <w:rsid w:val="00241395"/>
    <w:rsid w:val="00241442"/>
    <w:rsid w:val="0024150D"/>
    <w:rsid w:val="00241937"/>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0A"/>
    <w:rsid w:val="00243998"/>
    <w:rsid w:val="00243D4A"/>
    <w:rsid w:val="00243EE3"/>
    <w:rsid w:val="0024401D"/>
    <w:rsid w:val="002443FA"/>
    <w:rsid w:val="0024458B"/>
    <w:rsid w:val="00244689"/>
    <w:rsid w:val="002446D6"/>
    <w:rsid w:val="0024471E"/>
    <w:rsid w:val="0024482E"/>
    <w:rsid w:val="002449A1"/>
    <w:rsid w:val="002449DA"/>
    <w:rsid w:val="00244AB9"/>
    <w:rsid w:val="00244B54"/>
    <w:rsid w:val="00244BAB"/>
    <w:rsid w:val="00244BD9"/>
    <w:rsid w:val="00244BE3"/>
    <w:rsid w:val="00244D9A"/>
    <w:rsid w:val="002450ED"/>
    <w:rsid w:val="002451D7"/>
    <w:rsid w:val="00245229"/>
    <w:rsid w:val="002453ED"/>
    <w:rsid w:val="002454E1"/>
    <w:rsid w:val="00245645"/>
    <w:rsid w:val="002457AD"/>
    <w:rsid w:val="00245B7E"/>
    <w:rsid w:val="00245C77"/>
    <w:rsid w:val="00246818"/>
    <w:rsid w:val="0024686A"/>
    <w:rsid w:val="002469E5"/>
    <w:rsid w:val="002469FD"/>
    <w:rsid w:val="00246A90"/>
    <w:rsid w:val="00246AE4"/>
    <w:rsid w:val="00246CC1"/>
    <w:rsid w:val="00246FB6"/>
    <w:rsid w:val="00247087"/>
    <w:rsid w:val="0024728E"/>
    <w:rsid w:val="0024760B"/>
    <w:rsid w:val="002476CD"/>
    <w:rsid w:val="00247C88"/>
    <w:rsid w:val="00247D3A"/>
    <w:rsid w:val="00247E68"/>
    <w:rsid w:val="00247FA8"/>
    <w:rsid w:val="002501C9"/>
    <w:rsid w:val="002503C9"/>
    <w:rsid w:val="002503EF"/>
    <w:rsid w:val="00250466"/>
    <w:rsid w:val="002506E4"/>
    <w:rsid w:val="00250773"/>
    <w:rsid w:val="00250937"/>
    <w:rsid w:val="002509F5"/>
    <w:rsid w:val="00250A5F"/>
    <w:rsid w:val="00250D43"/>
    <w:rsid w:val="00250DF3"/>
    <w:rsid w:val="00250FD2"/>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1E"/>
    <w:rsid w:val="002527BD"/>
    <w:rsid w:val="002529BA"/>
    <w:rsid w:val="00252BD5"/>
    <w:rsid w:val="00252E15"/>
    <w:rsid w:val="00252F17"/>
    <w:rsid w:val="00252F2A"/>
    <w:rsid w:val="0025357F"/>
    <w:rsid w:val="00253710"/>
    <w:rsid w:val="00253B83"/>
    <w:rsid w:val="00253CE6"/>
    <w:rsid w:val="00254405"/>
    <w:rsid w:val="00254411"/>
    <w:rsid w:val="00254518"/>
    <w:rsid w:val="0025466B"/>
    <w:rsid w:val="00254710"/>
    <w:rsid w:val="0025486C"/>
    <w:rsid w:val="00254C73"/>
    <w:rsid w:val="00254E82"/>
    <w:rsid w:val="0025532E"/>
    <w:rsid w:val="00255541"/>
    <w:rsid w:val="002556AA"/>
    <w:rsid w:val="002559DB"/>
    <w:rsid w:val="00255F02"/>
    <w:rsid w:val="0025637E"/>
    <w:rsid w:val="002565C7"/>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67"/>
    <w:rsid w:val="002606D8"/>
    <w:rsid w:val="00260E74"/>
    <w:rsid w:val="00261137"/>
    <w:rsid w:val="002611A9"/>
    <w:rsid w:val="00261304"/>
    <w:rsid w:val="002618CA"/>
    <w:rsid w:val="00261A67"/>
    <w:rsid w:val="00261C75"/>
    <w:rsid w:val="00261D7D"/>
    <w:rsid w:val="00261E49"/>
    <w:rsid w:val="00261F6F"/>
    <w:rsid w:val="00261F7C"/>
    <w:rsid w:val="0026204D"/>
    <w:rsid w:val="00262072"/>
    <w:rsid w:val="00262127"/>
    <w:rsid w:val="00262573"/>
    <w:rsid w:val="00262585"/>
    <w:rsid w:val="00262C8A"/>
    <w:rsid w:val="00262D38"/>
    <w:rsid w:val="00262EC8"/>
    <w:rsid w:val="00262EF9"/>
    <w:rsid w:val="00262F24"/>
    <w:rsid w:val="002631AD"/>
    <w:rsid w:val="002631DD"/>
    <w:rsid w:val="002632F2"/>
    <w:rsid w:val="0026362A"/>
    <w:rsid w:val="002637E4"/>
    <w:rsid w:val="0026387A"/>
    <w:rsid w:val="00263AB7"/>
    <w:rsid w:val="00263ACC"/>
    <w:rsid w:val="00263C10"/>
    <w:rsid w:val="00263C6E"/>
    <w:rsid w:val="00263D00"/>
    <w:rsid w:val="00263D1F"/>
    <w:rsid w:val="00263D89"/>
    <w:rsid w:val="00263DA5"/>
    <w:rsid w:val="00263E34"/>
    <w:rsid w:val="00263F21"/>
    <w:rsid w:val="00264035"/>
    <w:rsid w:val="0026423D"/>
    <w:rsid w:val="0026441C"/>
    <w:rsid w:val="00264543"/>
    <w:rsid w:val="002645EC"/>
    <w:rsid w:val="00264740"/>
    <w:rsid w:val="00264872"/>
    <w:rsid w:val="0026499E"/>
    <w:rsid w:val="00264B60"/>
    <w:rsid w:val="00264D1F"/>
    <w:rsid w:val="00264D7E"/>
    <w:rsid w:val="00264D95"/>
    <w:rsid w:val="00264F35"/>
    <w:rsid w:val="00265035"/>
    <w:rsid w:val="00265090"/>
    <w:rsid w:val="00265242"/>
    <w:rsid w:val="002653C0"/>
    <w:rsid w:val="00265AF2"/>
    <w:rsid w:val="00265AFB"/>
    <w:rsid w:val="00265DB5"/>
    <w:rsid w:val="00265E72"/>
    <w:rsid w:val="00265EA1"/>
    <w:rsid w:val="00266495"/>
    <w:rsid w:val="00266501"/>
    <w:rsid w:val="00266854"/>
    <w:rsid w:val="00266886"/>
    <w:rsid w:val="00266A17"/>
    <w:rsid w:val="00266E3A"/>
    <w:rsid w:val="00266F84"/>
    <w:rsid w:val="00266FE2"/>
    <w:rsid w:val="00267107"/>
    <w:rsid w:val="0026715B"/>
    <w:rsid w:val="002673CF"/>
    <w:rsid w:val="002674EF"/>
    <w:rsid w:val="00267588"/>
    <w:rsid w:val="00267678"/>
    <w:rsid w:val="002676E1"/>
    <w:rsid w:val="00267814"/>
    <w:rsid w:val="00267919"/>
    <w:rsid w:val="0026796B"/>
    <w:rsid w:val="00267A53"/>
    <w:rsid w:val="00267B09"/>
    <w:rsid w:val="00267C82"/>
    <w:rsid w:val="00267D20"/>
    <w:rsid w:val="00267E26"/>
    <w:rsid w:val="00267EDB"/>
    <w:rsid w:val="00267F1A"/>
    <w:rsid w:val="00270286"/>
    <w:rsid w:val="00270387"/>
    <w:rsid w:val="00270395"/>
    <w:rsid w:val="0027041E"/>
    <w:rsid w:val="00270461"/>
    <w:rsid w:val="002704EF"/>
    <w:rsid w:val="0027087A"/>
    <w:rsid w:val="002709F3"/>
    <w:rsid w:val="00270B15"/>
    <w:rsid w:val="00270B25"/>
    <w:rsid w:val="00270D44"/>
    <w:rsid w:val="00270EE9"/>
    <w:rsid w:val="0027101C"/>
    <w:rsid w:val="0027112C"/>
    <w:rsid w:val="00271364"/>
    <w:rsid w:val="002715D6"/>
    <w:rsid w:val="00271637"/>
    <w:rsid w:val="00271761"/>
    <w:rsid w:val="00271C27"/>
    <w:rsid w:val="00271EC1"/>
    <w:rsid w:val="00271EE9"/>
    <w:rsid w:val="00271F4D"/>
    <w:rsid w:val="002721BE"/>
    <w:rsid w:val="002721F4"/>
    <w:rsid w:val="002721FA"/>
    <w:rsid w:val="00272429"/>
    <w:rsid w:val="00272474"/>
    <w:rsid w:val="00272496"/>
    <w:rsid w:val="00272A93"/>
    <w:rsid w:val="00272C52"/>
    <w:rsid w:val="00272CF4"/>
    <w:rsid w:val="00272D11"/>
    <w:rsid w:val="00272E49"/>
    <w:rsid w:val="002730E0"/>
    <w:rsid w:val="00273164"/>
    <w:rsid w:val="00273291"/>
    <w:rsid w:val="00273873"/>
    <w:rsid w:val="00273B6C"/>
    <w:rsid w:val="00273D32"/>
    <w:rsid w:val="00273E6B"/>
    <w:rsid w:val="0027409F"/>
    <w:rsid w:val="0027422A"/>
    <w:rsid w:val="0027428D"/>
    <w:rsid w:val="0027442A"/>
    <w:rsid w:val="002747F5"/>
    <w:rsid w:val="0027494D"/>
    <w:rsid w:val="00274A33"/>
    <w:rsid w:val="00274B41"/>
    <w:rsid w:val="00274C6A"/>
    <w:rsid w:val="00274D47"/>
    <w:rsid w:val="00274E08"/>
    <w:rsid w:val="00274EB9"/>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58D"/>
    <w:rsid w:val="00280775"/>
    <w:rsid w:val="00280AFC"/>
    <w:rsid w:val="00280BC3"/>
    <w:rsid w:val="00280BD8"/>
    <w:rsid w:val="00280D6E"/>
    <w:rsid w:val="00280DDA"/>
    <w:rsid w:val="00280F9B"/>
    <w:rsid w:val="002811C9"/>
    <w:rsid w:val="002811E2"/>
    <w:rsid w:val="002814F3"/>
    <w:rsid w:val="00281A5E"/>
    <w:rsid w:val="00281ACC"/>
    <w:rsid w:val="00281E9E"/>
    <w:rsid w:val="002823B1"/>
    <w:rsid w:val="002823FB"/>
    <w:rsid w:val="002824C4"/>
    <w:rsid w:val="00282575"/>
    <w:rsid w:val="00282720"/>
    <w:rsid w:val="00282767"/>
    <w:rsid w:val="00282BAD"/>
    <w:rsid w:val="00282C60"/>
    <w:rsid w:val="00282CDA"/>
    <w:rsid w:val="00282D39"/>
    <w:rsid w:val="00282D4B"/>
    <w:rsid w:val="00283160"/>
    <w:rsid w:val="00283378"/>
    <w:rsid w:val="00283458"/>
    <w:rsid w:val="00283BBF"/>
    <w:rsid w:val="00283C25"/>
    <w:rsid w:val="00283DA5"/>
    <w:rsid w:val="00283ECF"/>
    <w:rsid w:val="00283EE2"/>
    <w:rsid w:val="00283F9E"/>
    <w:rsid w:val="0028400D"/>
    <w:rsid w:val="00284273"/>
    <w:rsid w:val="002842E0"/>
    <w:rsid w:val="00284383"/>
    <w:rsid w:val="0028459C"/>
    <w:rsid w:val="002847FD"/>
    <w:rsid w:val="00284968"/>
    <w:rsid w:val="002849DE"/>
    <w:rsid w:val="00284A67"/>
    <w:rsid w:val="00284BD7"/>
    <w:rsid w:val="00284DBA"/>
    <w:rsid w:val="00285180"/>
    <w:rsid w:val="002851C3"/>
    <w:rsid w:val="002851F4"/>
    <w:rsid w:val="002852A9"/>
    <w:rsid w:val="002852CE"/>
    <w:rsid w:val="0028546D"/>
    <w:rsid w:val="00285683"/>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124"/>
    <w:rsid w:val="0029131D"/>
    <w:rsid w:val="0029142D"/>
    <w:rsid w:val="00291531"/>
    <w:rsid w:val="00291604"/>
    <w:rsid w:val="0029170B"/>
    <w:rsid w:val="002917B8"/>
    <w:rsid w:val="002917BF"/>
    <w:rsid w:val="00291914"/>
    <w:rsid w:val="00291BFF"/>
    <w:rsid w:val="00291CE7"/>
    <w:rsid w:val="00291E3B"/>
    <w:rsid w:val="00291E3E"/>
    <w:rsid w:val="00291EBE"/>
    <w:rsid w:val="00291EF6"/>
    <w:rsid w:val="00291FF4"/>
    <w:rsid w:val="0029227E"/>
    <w:rsid w:val="0029244A"/>
    <w:rsid w:val="00292525"/>
    <w:rsid w:val="00292610"/>
    <w:rsid w:val="00292A36"/>
    <w:rsid w:val="00292AFE"/>
    <w:rsid w:val="00292C0A"/>
    <w:rsid w:val="00292C43"/>
    <w:rsid w:val="00292F5E"/>
    <w:rsid w:val="002930C8"/>
    <w:rsid w:val="00293175"/>
    <w:rsid w:val="00293571"/>
    <w:rsid w:val="00293592"/>
    <w:rsid w:val="00293971"/>
    <w:rsid w:val="00293A64"/>
    <w:rsid w:val="00293B46"/>
    <w:rsid w:val="00293E2A"/>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1CD"/>
    <w:rsid w:val="0029636A"/>
    <w:rsid w:val="00296388"/>
    <w:rsid w:val="002965FF"/>
    <w:rsid w:val="00296889"/>
    <w:rsid w:val="00296C1E"/>
    <w:rsid w:val="00296C4C"/>
    <w:rsid w:val="00296CA2"/>
    <w:rsid w:val="00296E6E"/>
    <w:rsid w:val="00296EA0"/>
    <w:rsid w:val="00297033"/>
    <w:rsid w:val="00297302"/>
    <w:rsid w:val="002977AC"/>
    <w:rsid w:val="002978F2"/>
    <w:rsid w:val="00297D04"/>
    <w:rsid w:val="00297E1D"/>
    <w:rsid w:val="002A032A"/>
    <w:rsid w:val="002A03BE"/>
    <w:rsid w:val="002A0469"/>
    <w:rsid w:val="002A06D1"/>
    <w:rsid w:val="002A07EF"/>
    <w:rsid w:val="002A08A7"/>
    <w:rsid w:val="002A0A2D"/>
    <w:rsid w:val="002A0AA6"/>
    <w:rsid w:val="002A0D1A"/>
    <w:rsid w:val="002A0D2E"/>
    <w:rsid w:val="002A0EFE"/>
    <w:rsid w:val="002A0FB6"/>
    <w:rsid w:val="002A10C7"/>
    <w:rsid w:val="002A1159"/>
    <w:rsid w:val="002A15BE"/>
    <w:rsid w:val="002A1AAF"/>
    <w:rsid w:val="002A1D93"/>
    <w:rsid w:val="002A1E8A"/>
    <w:rsid w:val="002A1EB3"/>
    <w:rsid w:val="002A1F1E"/>
    <w:rsid w:val="002A211C"/>
    <w:rsid w:val="002A25B9"/>
    <w:rsid w:val="002A25CE"/>
    <w:rsid w:val="002A261E"/>
    <w:rsid w:val="002A26BC"/>
    <w:rsid w:val="002A2746"/>
    <w:rsid w:val="002A2764"/>
    <w:rsid w:val="002A2B8C"/>
    <w:rsid w:val="002A2B98"/>
    <w:rsid w:val="002A31B3"/>
    <w:rsid w:val="002A34E6"/>
    <w:rsid w:val="002A3514"/>
    <w:rsid w:val="002A36A5"/>
    <w:rsid w:val="002A3906"/>
    <w:rsid w:val="002A39D0"/>
    <w:rsid w:val="002A3E35"/>
    <w:rsid w:val="002A407E"/>
    <w:rsid w:val="002A4130"/>
    <w:rsid w:val="002A42D8"/>
    <w:rsid w:val="002A42DF"/>
    <w:rsid w:val="002A4336"/>
    <w:rsid w:val="002A44B9"/>
    <w:rsid w:val="002A4574"/>
    <w:rsid w:val="002A46C5"/>
    <w:rsid w:val="002A49B7"/>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2D8"/>
    <w:rsid w:val="002A7614"/>
    <w:rsid w:val="002A767F"/>
    <w:rsid w:val="002A7C97"/>
    <w:rsid w:val="002A7CD3"/>
    <w:rsid w:val="002A7E00"/>
    <w:rsid w:val="002B0221"/>
    <w:rsid w:val="002B0234"/>
    <w:rsid w:val="002B023A"/>
    <w:rsid w:val="002B03D4"/>
    <w:rsid w:val="002B0573"/>
    <w:rsid w:val="002B0784"/>
    <w:rsid w:val="002B090A"/>
    <w:rsid w:val="002B0A77"/>
    <w:rsid w:val="002B0AAC"/>
    <w:rsid w:val="002B0BE5"/>
    <w:rsid w:val="002B0F00"/>
    <w:rsid w:val="002B1011"/>
    <w:rsid w:val="002B12BE"/>
    <w:rsid w:val="002B16ED"/>
    <w:rsid w:val="002B16EE"/>
    <w:rsid w:val="002B17D3"/>
    <w:rsid w:val="002B1947"/>
    <w:rsid w:val="002B19C4"/>
    <w:rsid w:val="002B1AF2"/>
    <w:rsid w:val="002B1F0B"/>
    <w:rsid w:val="002B2039"/>
    <w:rsid w:val="002B22E1"/>
    <w:rsid w:val="002B2417"/>
    <w:rsid w:val="002B2458"/>
    <w:rsid w:val="002B25D5"/>
    <w:rsid w:val="002B273D"/>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5F3"/>
    <w:rsid w:val="002B466D"/>
    <w:rsid w:val="002B47F5"/>
    <w:rsid w:val="002B4845"/>
    <w:rsid w:val="002B4EAA"/>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88F"/>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18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7EE"/>
    <w:rsid w:val="002C1958"/>
    <w:rsid w:val="002C196A"/>
    <w:rsid w:val="002C1994"/>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0DD"/>
    <w:rsid w:val="002C44D1"/>
    <w:rsid w:val="002C44D2"/>
    <w:rsid w:val="002C44D9"/>
    <w:rsid w:val="002C4705"/>
    <w:rsid w:val="002C470C"/>
    <w:rsid w:val="002C476B"/>
    <w:rsid w:val="002C4926"/>
    <w:rsid w:val="002C4E22"/>
    <w:rsid w:val="002C4F1E"/>
    <w:rsid w:val="002C51A2"/>
    <w:rsid w:val="002C51C6"/>
    <w:rsid w:val="002C5262"/>
    <w:rsid w:val="002C558F"/>
    <w:rsid w:val="002C560C"/>
    <w:rsid w:val="002C579E"/>
    <w:rsid w:val="002C58D6"/>
    <w:rsid w:val="002C59C0"/>
    <w:rsid w:val="002C5FD5"/>
    <w:rsid w:val="002C611F"/>
    <w:rsid w:val="002C612C"/>
    <w:rsid w:val="002C6294"/>
    <w:rsid w:val="002C62CF"/>
    <w:rsid w:val="002C635F"/>
    <w:rsid w:val="002C63DE"/>
    <w:rsid w:val="002C6849"/>
    <w:rsid w:val="002C6ABE"/>
    <w:rsid w:val="002C6C42"/>
    <w:rsid w:val="002C6EE0"/>
    <w:rsid w:val="002C707B"/>
    <w:rsid w:val="002C713A"/>
    <w:rsid w:val="002C7205"/>
    <w:rsid w:val="002C764C"/>
    <w:rsid w:val="002C7A9D"/>
    <w:rsid w:val="002C7AE2"/>
    <w:rsid w:val="002C7DAE"/>
    <w:rsid w:val="002C7E6A"/>
    <w:rsid w:val="002D00F5"/>
    <w:rsid w:val="002D01A0"/>
    <w:rsid w:val="002D028A"/>
    <w:rsid w:val="002D05F4"/>
    <w:rsid w:val="002D0600"/>
    <w:rsid w:val="002D0614"/>
    <w:rsid w:val="002D0739"/>
    <w:rsid w:val="002D07C2"/>
    <w:rsid w:val="002D07E6"/>
    <w:rsid w:val="002D0850"/>
    <w:rsid w:val="002D08E0"/>
    <w:rsid w:val="002D098E"/>
    <w:rsid w:val="002D099C"/>
    <w:rsid w:val="002D0BC7"/>
    <w:rsid w:val="002D0C58"/>
    <w:rsid w:val="002D0CB4"/>
    <w:rsid w:val="002D0DEB"/>
    <w:rsid w:val="002D0F08"/>
    <w:rsid w:val="002D0FA6"/>
    <w:rsid w:val="002D1068"/>
    <w:rsid w:val="002D10DF"/>
    <w:rsid w:val="002D1607"/>
    <w:rsid w:val="002D16D3"/>
    <w:rsid w:val="002D1A4F"/>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DDF"/>
    <w:rsid w:val="002D3E5C"/>
    <w:rsid w:val="002D3F73"/>
    <w:rsid w:val="002D42A8"/>
    <w:rsid w:val="002D4519"/>
    <w:rsid w:val="002D45A2"/>
    <w:rsid w:val="002D4737"/>
    <w:rsid w:val="002D4781"/>
    <w:rsid w:val="002D47B6"/>
    <w:rsid w:val="002D47B8"/>
    <w:rsid w:val="002D4938"/>
    <w:rsid w:val="002D49B0"/>
    <w:rsid w:val="002D4B2C"/>
    <w:rsid w:val="002D4BDE"/>
    <w:rsid w:val="002D4C3C"/>
    <w:rsid w:val="002D4E11"/>
    <w:rsid w:val="002D4F9C"/>
    <w:rsid w:val="002D4FCD"/>
    <w:rsid w:val="002D5178"/>
    <w:rsid w:val="002D51C5"/>
    <w:rsid w:val="002D5564"/>
    <w:rsid w:val="002D5634"/>
    <w:rsid w:val="002D581C"/>
    <w:rsid w:val="002D5A7F"/>
    <w:rsid w:val="002D5A94"/>
    <w:rsid w:val="002D5BBC"/>
    <w:rsid w:val="002D5D35"/>
    <w:rsid w:val="002D61C4"/>
    <w:rsid w:val="002D6401"/>
    <w:rsid w:val="002D673B"/>
    <w:rsid w:val="002D69EE"/>
    <w:rsid w:val="002D6B02"/>
    <w:rsid w:val="002D6B97"/>
    <w:rsid w:val="002D6C50"/>
    <w:rsid w:val="002D6F1E"/>
    <w:rsid w:val="002D6F7D"/>
    <w:rsid w:val="002D7079"/>
    <w:rsid w:val="002D718C"/>
    <w:rsid w:val="002D71B4"/>
    <w:rsid w:val="002D7255"/>
    <w:rsid w:val="002D7499"/>
    <w:rsid w:val="002D75B4"/>
    <w:rsid w:val="002D7949"/>
    <w:rsid w:val="002D7E26"/>
    <w:rsid w:val="002D7E3A"/>
    <w:rsid w:val="002D7E65"/>
    <w:rsid w:val="002D7F9F"/>
    <w:rsid w:val="002E0131"/>
    <w:rsid w:val="002E024E"/>
    <w:rsid w:val="002E026F"/>
    <w:rsid w:val="002E053B"/>
    <w:rsid w:val="002E054E"/>
    <w:rsid w:val="002E05F8"/>
    <w:rsid w:val="002E0667"/>
    <w:rsid w:val="002E0893"/>
    <w:rsid w:val="002E09C6"/>
    <w:rsid w:val="002E0BAC"/>
    <w:rsid w:val="002E0D3A"/>
    <w:rsid w:val="002E0FFB"/>
    <w:rsid w:val="002E1181"/>
    <w:rsid w:val="002E1228"/>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4A"/>
    <w:rsid w:val="002E26A6"/>
    <w:rsid w:val="002E2859"/>
    <w:rsid w:val="002E28B3"/>
    <w:rsid w:val="002E28EA"/>
    <w:rsid w:val="002E2BA6"/>
    <w:rsid w:val="002E2FF2"/>
    <w:rsid w:val="002E32D3"/>
    <w:rsid w:val="002E330E"/>
    <w:rsid w:val="002E335C"/>
    <w:rsid w:val="002E3508"/>
    <w:rsid w:val="002E351A"/>
    <w:rsid w:val="002E3736"/>
    <w:rsid w:val="002E37EF"/>
    <w:rsid w:val="002E3A14"/>
    <w:rsid w:val="002E3A78"/>
    <w:rsid w:val="002E3BEC"/>
    <w:rsid w:val="002E3DE5"/>
    <w:rsid w:val="002E3EFD"/>
    <w:rsid w:val="002E3F1E"/>
    <w:rsid w:val="002E3FA2"/>
    <w:rsid w:val="002E42D3"/>
    <w:rsid w:val="002E4381"/>
    <w:rsid w:val="002E453E"/>
    <w:rsid w:val="002E460F"/>
    <w:rsid w:val="002E4896"/>
    <w:rsid w:val="002E4C32"/>
    <w:rsid w:val="002E4EAC"/>
    <w:rsid w:val="002E4F65"/>
    <w:rsid w:val="002E50BE"/>
    <w:rsid w:val="002E51A7"/>
    <w:rsid w:val="002E536D"/>
    <w:rsid w:val="002E5789"/>
    <w:rsid w:val="002E584B"/>
    <w:rsid w:val="002E5897"/>
    <w:rsid w:val="002E5902"/>
    <w:rsid w:val="002E5978"/>
    <w:rsid w:val="002E59DE"/>
    <w:rsid w:val="002E5BBC"/>
    <w:rsid w:val="002E5E6F"/>
    <w:rsid w:val="002E5EC0"/>
    <w:rsid w:val="002E60E4"/>
    <w:rsid w:val="002E6114"/>
    <w:rsid w:val="002E62A0"/>
    <w:rsid w:val="002E62AE"/>
    <w:rsid w:val="002E6396"/>
    <w:rsid w:val="002E63EE"/>
    <w:rsid w:val="002E64DB"/>
    <w:rsid w:val="002E670D"/>
    <w:rsid w:val="002E69B7"/>
    <w:rsid w:val="002E6E6A"/>
    <w:rsid w:val="002E761F"/>
    <w:rsid w:val="002E7683"/>
    <w:rsid w:val="002E77D6"/>
    <w:rsid w:val="002E7F16"/>
    <w:rsid w:val="002F0022"/>
    <w:rsid w:val="002F0179"/>
    <w:rsid w:val="002F017C"/>
    <w:rsid w:val="002F01CB"/>
    <w:rsid w:val="002F05C7"/>
    <w:rsid w:val="002F065C"/>
    <w:rsid w:val="002F094A"/>
    <w:rsid w:val="002F0980"/>
    <w:rsid w:val="002F0D24"/>
    <w:rsid w:val="002F0D2A"/>
    <w:rsid w:val="002F0DCF"/>
    <w:rsid w:val="002F1020"/>
    <w:rsid w:val="002F10B1"/>
    <w:rsid w:val="002F151A"/>
    <w:rsid w:val="002F1539"/>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3F9E"/>
    <w:rsid w:val="002F466D"/>
    <w:rsid w:val="002F4716"/>
    <w:rsid w:val="002F482F"/>
    <w:rsid w:val="002F4847"/>
    <w:rsid w:val="002F487F"/>
    <w:rsid w:val="002F4A96"/>
    <w:rsid w:val="002F4B21"/>
    <w:rsid w:val="002F4D11"/>
    <w:rsid w:val="002F4D3A"/>
    <w:rsid w:val="002F4D5B"/>
    <w:rsid w:val="002F4E45"/>
    <w:rsid w:val="002F4F16"/>
    <w:rsid w:val="002F4FBB"/>
    <w:rsid w:val="002F5303"/>
    <w:rsid w:val="002F535D"/>
    <w:rsid w:val="002F5382"/>
    <w:rsid w:val="002F5390"/>
    <w:rsid w:val="002F55E3"/>
    <w:rsid w:val="002F583F"/>
    <w:rsid w:val="002F59B6"/>
    <w:rsid w:val="002F59E7"/>
    <w:rsid w:val="002F5D0F"/>
    <w:rsid w:val="002F64D2"/>
    <w:rsid w:val="002F64DD"/>
    <w:rsid w:val="002F65B4"/>
    <w:rsid w:val="002F6610"/>
    <w:rsid w:val="002F66A7"/>
    <w:rsid w:val="002F6C3A"/>
    <w:rsid w:val="002F6C42"/>
    <w:rsid w:val="002F6D66"/>
    <w:rsid w:val="002F6E9F"/>
    <w:rsid w:val="002F714A"/>
    <w:rsid w:val="002F720D"/>
    <w:rsid w:val="002F73C7"/>
    <w:rsid w:val="002F74F0"/>
    <w:rsid w:val="002F77C6"/>
    <w:rsid w:val="002F77E4"/>
    <w:rsid w:val="002F7809"/>
    <w:rsid w:val="002F795B"/>
    <w:rsid w:val="002F7A79"/>
    <w:rsid w:val="002F7BB0"/>
    <w:rsid w:val="002F7D08"/>
    <w:rsid w:val="00300441"/>
    <w:rsid w:val="00300447"/>
    <w:rsid w:val="003004CC"/>
    <w:rsid w:val="003005C8"/>
    <w:rsid w:val="00300BD2"/>
    <w:rsid w:val="00300D70"/>
    <w:rsid w:val="00300E44"/>
    <w:rsid w:val="00300F02"/>
    <w:rsid w:val="00300F90"/>
    <w:rsid w:val="003010C1"/>
    <w:rsid w:val="003010CC"/>
    <w:rsid w:val="00301364"/>
    <w:rsid w:val="00301929"/>
    <w:rsid w:val="003019EC"/>
    <w:rsid w:val="00301BA7"/>
    <w:rsid w:val="00301F04"/>
    <w:rsid w:val="00301F43"/>
    <w:rsid w:val="00301FB9"/>
    <w:rsid w:val="00301FBB"/>
    <w:rsid w:val="00301FCE"/>
    <w:rsid w:val="00302060"/>
    <w:rsid w:val="00302453"/>
    <w:rsid w:val="003024DC"/>
    <w:rsid w:val="00302762"/>
    <w:rsid w:val="003027A3"/>
    <w:rsid w:val="0030281F"/>
    <w:rsid w:val="00302826"/>
    <w:rsid w:val="00302861"/>
    <w:rsid w:val="00302936"/>
    <w:rsid w:val="00302A59"/>
    <w:rsid w:val="00302B5B"/>
    <w:rsid w:val="00302DF9"/>
    <w:rsid w:val="0030302D"/>
    <w:rsid w:val="0030350C"/>
    <w:rsid w:val="00303651"/>
    <w:rsid w:val="003036DF"/>
    <w:rsid w:val="003036EB"/>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2"/>
    <w:rsid w:val="0030547C"/>
    <w:rsid w:val="00305482"/>
    <w:rsid w:val="00305BFE"/>
    <w:rsid w:val="00305D2F"/>
    <w:rsid w:val="0030600E"/>
    <w:rsid w:val="00306077"/>
    <w:rsid w:val="003062BA"/>
    <w:rsid w:val="003063D9"/>
    <w:rsid w:val="00306610"/>
    <w:rsid w:val="0030663C"/>
    <w:rsid w:val="00306720"/>
    <w:rsid w:val="00306744"/>
    <w:rsid w:val="003067BB"/>
    <w:rsid w:val="00306888"/>
    <w:rsid w:val="00306A42"/>
    <w:rsid w:val="00306C25"/>
    <w:rsid w:val="00306C88"/>
    <w:rsid w:val="00306D08"/>
    <w:rsid w:val="00306D19"/>
    <w:rsid w:val="00306DA6"/>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520"/>
    <w:rsid w:val="00311632"/>
    <w:rsid w:val="003116CB"/>
    <w:rsid w:val="00311794"/>
    <w:rsid w:val="00311828"/>
    <w:rsid w:val="003120F7"/>
    <w:rsid w:val="003121D1"/>
    <w:rsid w:val="003121D4"/>
    <w:rsid w:val="0031245F"/>
    <w:rsid w:val="003125A8"/>
    <w:rsid w:val="0031260E"/>
    <w:rsid w:val="00312768"/>
    <w:rsid w:val="00312849"/>
    <w:rsid w:val="003128AC"/>
    <w:rsid w:val="00312997"/>
    <w:rsid w:val="00313272"/>
    <w:rsid w:val="0031335A"/>
    <w:rsid w:val="003135BF"/>
    <w:rsid w:val="00313620"/>
    <w:rsid w:val="00313681"/>
    <w:rsid w:val="003136F5"/>
    <w:rsid w:val="00313751"/>
    <w:rsid w:val="00313788"/>
    <w:rsid w:val="003137AA"/>
    <w:rsid w:val="00313819"/>
    <w:rsid w:val="00313A1D"/>
    <w:rsid w:val="00313A2E"/>
    <w:rsid w:val="00313DF1"/>
    <w:rsid w:val="0031409A"/>
    <w:rsid w:val="003141E4"/>
    <w:rsid w:val="00314204"/>
    <w:rsid w:val="00314611"/>
    <w:rsid w:val="0031464D"/>
    <w:rsid w:val="00314827"/>
    <w:rsid w:val="003149B2"/>
    <w:rsid w:val="00314ADF"/>
    <w:rsid w:val="00314B81"/>
    <w:rsid w:val="00314C97"/>
    <w:rsid w:val="00314CAE"/>
    <w:rsid w:val="00314EC3"/>
    <w:rsid w:val="00314FC9"/>
    <w:rsid w:val="00315007"/>
    <w:rsid w:val="00315328"/>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1BC"/>
    <w:rsid w:val="003172AD"/>
    <w:rsid w:val="00317348"/>
    <w:rsid w:val="003177BD"/>
    <w:rsid w:val="00317812"/>
    <w:rsid w:val="0031791D"/>
    <w:rsid w:val="00317930"/>
    <w:rsid w:val="00317992"/>
    <w:rsid w:val="00317ACC"/>
    <w:rsid w:val="00317C01"/>
    <w:rsid w:val="00317D12"/>
    <w:rsid w:val="00317EDB"/>
    <w:rsid w:val="00320016"/>
    <w:rsid w:val="003203CC"/>
    <w:rsid w:val="0032042F"/>
    <w:rsid w:val="00320694"/>
    <w:rsid w:val="003206B5"/>
    <w:rsid w:val="0032075F"/>
    <w:rsid w:val="00320787"/>
    <w:rsid w:val="003208AD"/>
    <w:rsid w:val="003208FA"/>
    <w:rsid w:val="003209AC"/>
    <w:rsid w:val="00320AD3"/>
    <w:rsid w:val="00320B4D"/>
    <w:rsid w:val="00320B79"/>
    <w:rsid w:val="00320B7A"/>
    <w:rsid w:val="00320BD5"/>
    <w:rsid w:val="00320C07"/>
    <w:rsid w:val="00320C38"/>
    <w:rsid w:val="00320EEB"/>
    <w:rsid w:val="00320FAD"/>
    <w:rsid w:val="00321192"/>
    <w:rsid w:val="00321465"/>
    <w:rsid w:val="003216A5"/>
    <w:rsid w:val="003219D3"/>
    <w:rsid w:val="00321B5E"/>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210"/>
    <w:rsid w:val="003234E6"/>
    <w:rsid w:val="003234FB"/>
    <w:rsid w:val="003235D6"/>
    <w:rsid w:val="00323741"/>
    <w:rsid w:val="0032386E"/>
    <w:rsid w:val="003239A7"/>
    <w:rsid w:val="00323A1B"/>
    <w:rsid w:val="00323C28"/>
    <w:rsid w:val="00323D59"/>
    <w:rsid w:val="00323E43"/>
    <w:rsid w:val="00323ED8"/>
    <w:rsid w:val="00323F77"/>
    <w:rsid w:val="00323FB0"/>
    <w:rsid w:val="00323FBC"/>
    <w:rsid w:val="003242A5"/>
    <w:rsid w:val="00324670"/>
    <w:rsid w:val="0032490E"/>
    <w:rsid w:val="00324A75"/>
    <w:rsid w:val="00324A88"/>
    <w:rsid w:val="00324B9C"/>
    <w:rsid w:val="003250A9"/>
    <w:rsid w:val="0032514D"/>
    <w:rsid w:val="00325151"/>
    <w:rsid w:val="00325349"/>
    <w:rsid w:val="003258CC"/>
    <w:rsid w:val="00325B79"/>
    <w:rsid w:val="00325EF5"/>
    <w:rsid w:val="003261E8"/>
    <w:rsid w:val="0032635E"/>
    <w:rsid w:val="00326760"/>
    <w:rsid w:val="00326848"/>
    <w:rsid w:val="003268D6"/>
    <w:rsid w:val="00326B44"/>
    <w:rsid w:val="00326BBD"/>
    <w:rsid w:val="00326C09"/>
    <w:rsid w:val="00326C59"/>
    <w:rsid w:val="00326C7B"/>
    <w:rsid w:val="00326CD6"/>
    <w:rsid w:val="00326E4E"/>
    <w:rsid w:val="00327010"/>
    <w:rsid w:val="00327097"/>
    <w:rsid w:val="0032729A"/>
    <w:rsid w:val="00327394"/>
    <w:rsid w:val="00327415"/>
    <w:rsid w:val="0032754B"/>
    <w:rsid w:val="0032767F"/>
    <w:rsid w:val="0032792F"/>
    <w:rsid w:val="00327A76"/>
    <w:rsid w:val="00327B67"/>
    <w:rsid w:val="00327DAF"/>
    <w:rsid w:val="0033009E"/>
    <w:rsid w:val="003300D5"/>
    <w:rsid w:val="003301A9"/>
    <w:rsid w:val="0033022A"/>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B6"/>
    <w:rsid w:val="00331ECB"/>
    <w:rsid w:val="0033215F"/>
    <w:rsid w:val="00332329"/>
    <w:rsid w:val="003323E5"/>
    <w:rsid w:val="00332442"/>
    <w:rsid w:val="003324D8"/>
    <w:rsid w:val="00332626"/>
    <w:rsid w:val="003328CB"/>
    <w:rsid w:val="00332B91"/>
    <w:rsid w:val="00332BBA"/>
    <w:rsid w:val="00332D83"/>
    <w:rsid w:val="00332E1E"/>
    <w:rsid w:val="0033302D"/>
    <w:rsid w:val="00333123"/>
    <w:rsid w:val="0033341A"/>
    <w:rsid w:val="00333478"/>
    <w:rsid w:val="003335EF"/>
    <w:rsid w:val="0033381E"/>
    <w:rsid w:val="00333A48"/>
    <w:rsid w:val="00333B3B"/>
    <w:rsid w:val="00334139"/>
    <w:rsid w:val="003341F6"/>
    <w:rsid w:val="0033425F"/>
    <w:rsid w:val="003349C4"/>
    <w:rsid w:val="003349CF"/>
    <w:rsid w:val="003349F7"/>
    <w:rsid w:val="00334C0D"/>
    <w:rsid w:val="00334E4E"/>
    <w:rsid w:val="003351DC"/>
    <w:rsid w:val="003351F0"/>
    <w:rsid w:val="00335451"/>
    <w:rsid w:val="0033563C"/>
    <w:rsid w:val="003357F4"/>
    <w:rsid w:val="00335AE8"/>
    <w:rsid w:val="00335DC8"/>
    <w:rsid w:val="0033608F"/>
    <w:rsid w:val="00336224"/>
    <w:rsid w:val="00336537"/>
    <w:rsid w:val="00336628"/>
    <w:rsid w:val="003367D0"/>
    <w:rsid w:val="003367EE"/>
    <w:rsid w:val="00336875"/>
    <w:rsid w:val="0033695A"/>
    <w:rsid w:val="00336E3F"/>
    <w:rsid w:val="00336ED5"/>
    <w:rsid w:val="00337017"/>
    <w:rsid w:val="003370AE"/>
    <w:rsid w:val="0033725B"/>
    <w:rsid w:val="003372D0"/>
    <w:rsid w:val="00337415"/>
    <w:rsid w:val="00337417"/>
    <w:rsid w:val="003377A5"/>
    <w:rsid w:val="003377B7"/>
    <w:rsid w:val="00337808"/>
    <w:rsid w:val="00337A41"/>
    <w:rsid w:val="00337CC6"/>
    <w:rsid w:val="00337DAC"/>
    <w:rsid w:val="00337EFC"/>
    <w:rsid w:val="00337F5D"/>
    <w:rsid w:val="00340359"/>
    <w:rsid w:val="003403A9"/>
    <w:rsid w:val="00340727"/>
    <w:rsid w:val="00340735"/>
    <w:rsid w:val="0034079A"/>
    <w:rsid w:val="00340889"/>
    <w:rsid w:val="003409FE"/>
    <w:rsid w:val="00340A20"/>
    <w:rsid w:val="00340A58"/>
    <w:rsid w:val="00340ADE"/>
    <w:rsid w:val="00340AF7"/>
    <w:rsid w:val="00340BE2"/>
    <w:rsid w:val="00340EF9"/>
    <w:rsid w:val="0034128C"/>
    <w:rsid w:val="00341404"/>
    <w:rsid w:val="00341569"/>
    <w:rsid w:val="00341732"/>
    <w:rsid w:val="00341A26"/>
    <w:rsid w:val="00341B10"/>
    <w:rsid w:val="00341BC9"/>
    <w:rsid w:val="00341D45"/>
    <w:rsid w:val="00341DCD"/>
    <w:rsid w:val="00341FD4"/>
    <w:rsid w:val="00342004"/>
    <w:rsid w:val="003420C6"/>
    <w:rsid w:val="00342545"/>
    <w:rsid w:val="003426A5"/>
    <w:rsid w:val="003427A1"/>
    <w:rsid w:val="003428D4"/>
    <w:rsid w:val="00342931"/>
    <w:rsid w:val="00342A4A"/>
    <w:rsid w:val="00342ACC"/>
    <w:rsid w:val="00342E11"/>
    <w:rsid w:val="00342E3D"/>
    <w:rsid w:val="0034334E"/>
    <w:rsid w:val="0034343C"/>
    <w:rsid w:val="00343489"/>
    <w:rsid w:val="003435B9"/>
    <w:rsid w:val="00343622"/>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EB"/>
    <w:rsid w:val="00344FFD"/>
    <w:rsid w:val="0034529E"/>
    <w:rsid w:val="00345408"/>
    <w:rsid w:val="003454F6"/>
    <w:rsid w:val="003459AE"/>
    <w:rsid w:val="00345B9E"/>
    <w:rsid w:val="00345CC4"/>
    <w:rsid w:val="00345CCC"/>
    <w:rsid w:val="00346014"/>
    <w:rsid w:val="00346046"/>
    <w:rsid w:val="003461AA"/>
    <w:rsid w:val="003461EC"/>
    <w:rsid w:val="003463EF"/>
    <w:rsid w:val="00346781"/>
    <w:rsid w:val="0034685D"/>
    <w:rsid w:val="00347031"/>
    <w:rsid w:val="003470B9"/>
    <w:rsid w:val="0034716C"/>
    <w:rsid w:val="003471F5"/>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0F28"/>
    <w:rsid w:val="00351003"/>
    <w:rsid w:val="00351058"/>
    <w:rsid w:val="00351068"/>
    <w:rsid w:val="00351194"/>
    <w:rsid w:val="003514C3"/>
    <w:rsid w:val="00351580"/>
    <w:rsid w:val="003515E9"/>
    <w:rsid w:val="00351625"/>
    <w:rsid w:val="00351650"/>
    <w:rsid w:val="003517F1"/>
    <w:rsid w:val="00351931"/>
    <w:rsid w:val="00351A77"/>
    <w:rsid w:val="00351C5D"/>
    <w:rsid w:val="00351D99"/>
    <w:rsid w:val="00351FD8"/>
    <w:rsid w:val="003520DA"/>
    <w:rsid w:val="003524DE"/>
    <w:rsid w:val="003525A5"/>
    <w:rsid w:val="003525AE"/>
    <w:rsid w:val="00352600"/>
    <w:rsid w:val="003527E4"/>
    <w:rsid w:val="00352AD5"/>
    <w:rsid w:val="00352CA3"/>
    <w:rsid w:val="00353009"/>
    <w:rsid w:val="003532F0"/>
    <w:rsid w:val="00353502"/>
    <w:rsid w:val="00353533"/>
    <w:rsid w:val="0035376E"/>
    <w:rsid w:val="0035384D"/>
    <w:rsid w:val="003538E6"/>
    <w:rsid w:val="00353BEA"/>
    <w:rsid w:val="00353DE0"/>
    <w:rsid w:val="00354209"/>
    <w:rsid w:val="003544BD"/>
    <w:rsid w:val="003546A1"/>
    <w:rsid w:val="003546D1"/>
    <w:rsid w:val="003547CD"/>
    <w:rsid w:val="00354816"/>
    <w:rsid w:val="00354835"/>
    <w:rsid w:val="00354887"/>
    <w:rsid w:val="003548FA"/>
    <w:rsid w:val="00354BEF"/>
    <w:rsid w:val="00354C19"/>
    <w:rsid w:val="00354CFA"/>
    <w:rsid w:val="00354DE1"/>
    <w:rsid w:val="00354E43"/>
    <w:rsid w:val="0035516B"/>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2E7"/>
    <w:rsid w:val="003573BF"/>
    <w:rsid w:val="003573E9"/>
    <w:rsid w:val="003575D4"/>
    <w:rsid w:val="003576F6"/>
    <w:rsid w:val="003576FE"/>
    <w:rsid w:val="003578D6"/>
    <w:rsid w:val="00357A91"/>
    <w:rsid w:val="00357D38"/>
    <w:rsid w:val="00357F8D"/>
    <w:rsid w:val="0036016B"/>
    <w:rsid w:val="00360309"/>
    <w:rsid w:val="00360420"/>
    <w:rsid w:val="003604D9"/>
    <w:rsid w:val="00360B82"/>
    <w:rsid w:val="00360C1E"/>
    <w:rsid w:val="00360DDD"/>
    <w:rsid w:val="003612B5"/>
    <w:rsid w:val="00361347"/>
    <w:rsid w:val="0036144C"/>
    <w:rsid w:val="00361563"/>
    <w:rsid w:val="003615BD"/>
    <w:rsid w:val="00361746"/>
    <w:rsid w:val="00361884"/>
    <w:rsid w:val="003618AC"/>
    <w:rsid w:val="00361B3D"/>
    <w:rsid w:val="00361D70"/>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AB7"/>
    <w:rsid w:val="00365B8C"/>
    <w:rsid w:val="00365DAB"/>
    <w:rsid w:val="00365EF2"/>
    <w:rsid w:val="00365FA9"/>
    <w:rsid w:val="0036628F"/>
    <w:rsid w:val="003667D0"/>
    <w:rsid w:val="00366830"/>
    <w:rsid w:val="00366858"/>
    <w:rsid w:val="00366AAD"/>
    <w:rsid w:val="00366B75"/>
    <w:rsid w:val="00366CE3"/>
    <w:rsid w:val="00366FE0"/>
    <w:rsid w:val="0036715C"/>
    <w:rsid w:val="00367471"/>
    <w:rsid w:val="0036750B"/>
    <w:rsid w:val="0036763C"/>
    <w:rsid w:val="00367661"/>
    <w:rsid w:val="0036780B"/>
    <w:rsid w:val="003679D1"/>
    <w:rsid w:val="003679D6"/>
    <w:rsid w:val="00367CD5"/>
    <w:rsid w:val="00367E1E"/>
    <w:rsid w:val="00367E60"/>
    <w:rsid w:val="00367F75"/>
    <w:rsid w:val="00370268"/>
    <w:rsid w:val="0037043D"/>
    <w:rsid w:val="003705B3"/>
    <w:rsid w:val="003708B8"/>
    <w:rsid w:val="00370B9E"/>
    <w:rsid w:val="00370BC5"/>
    <w:rsid w:val="00370C60"/>
    <w:rsid w:val="00370E00"/>
    <w:rsid w:val="00370E1D"/>
    <w:rsid w:val="00370F50"/>
    <w:rsid w:val="003713EA"/>
    <w:rsid w:val="00371CC2"/>
    <w:rsid w:val="00371F08"/>
    <w:rsid w:val="00371FAC"/>
    <w:rsid w:val="0037225D"/>
    <w:rsid w:val="00372552"/>
    <w:rsid w:val="00372659"/>
    <w:rsid w:val="00372851"/>
    <w:rsid w:val="00372AE4"/>
    <w:rsid w:val="00372BEC"/>
    <w:rsid w:val="00372C13"/>
    <w:rsid w:val="00372E3E"/>
    <w:rsid w:val="00373297"/>
    <w:rsid w:val="00373396"/>
    <w:rsid w:val="00373AB5"/>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0DB"/>
    <w:rsid w:val="00377931"/>
    <w:rsid w:val="00377BAB"/>
    <w:rsid w:val="00380025"/>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0E1"/>
    <w:rsid w:val="003822FF"/>
    <w:rsid w:val="0038230A"/>
    <w:rsid w:val="0038242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3C3"/>
    <w:rsid w:val="00385495"/>
    <w:rsid w:val="00385742"/>
    <w:rsid w:val="003859DC"/>
    <w:rsid w:val="00385A1A"/>
    <w:rsid w:val="00385C29"/>
    <w:rsid w:val="00385E80"/>
    <w:rsid w:val="00386130"/>
    <w:rsid w:val="00386167"/>
    <w:rsid w:val="00386290"/>
    <w:rsid w:val="00386319"/>
    <w:rsid w:val="00386650"/>
    <w:rsid w:val="003866C0"/>
    <w:rsid w:val="003867F8"/>
    <w:rsid w:val="00386B03"/>
    <w:rsid w:val="00386B62"/>
    <w:rsid w:val="00386C2A"/>
    <w:rsid w:val="00386C5B"/>
    <w:rsid w:val="00386FBB"/>
    <w:rsid w:val="003872ED"/>
    <w:rsid w:val="003873E6"/>
    <w:rsid w:val="00387443"/>
    <w:rsid w:val="00387555"/>
    <w:rsid w:val="003876C2"/>
    <w:rsid w:val="00387833"/>
    <w:rsid w:val="0038788D"/>
    <w:rsid w:val="003878D0"/>
    <w:rsid w:val="00387DED"/>
    <w:rsid w:val="00387E51"/>
    <w:rsid w:val="00387E5D"/>
    <w:rsid w:val="00387F9E"/>
    <w:rsid w:val="00390199"/>
    <w:rsid w:val="003901DD"/>
    <w:rsid w:val="00390339"/>
    <w:rsid w:val="0039036D"/>
    <w:rsid w:val="00390465"/>
    <w:rsid w:val="0039048E"/>
    <w:rsid w:val="00390572"/>
    <w:rsid w:val="00390594"/>
    <w:rsid w:val="003906B0"/>
    <w:rsid w:val="003907F1"/>
    <w:rsid w:val="0039089A"/>
    <w:rsid w:val="00390999"/>
    <w:rsid w:val="00390FFE"/>
    <w:rsid w:val="00391026"/>
    <w:rsid w:val="00391054"/>
    <w:rsid w:val="0039126F"/>
    <w:rsid w:val="003912D8"/>
    <w:rsid w:val="003912FE"/>
    <w:rsid w:val="00391308"/>
    <w:rsid w:val="00391379"/>
    <w:rsid w:val="00391472"/>
    <w:rsid w:val="00391530"/>
    <w:rsid w:val="003915AE"/>
    <w:rsid w:val="0039163A"/>
    <w:rsid w:val="003916BD"/>
    <w:rsid w:val="00391702"/>
    <w:rsid w:val="00391B6A"/>
    <w:rsid w:val="00391DBB"/>
    <w:rsid w:val="00391EB0"/>
    <w:rsid w:val="00391F3F"/>
    <w:rsid w:val="00392120"/>
    <w:rsid w:val="0039227C"/>
    <w:rsid w:val="0039248E"/>
    <w:rsid w:val="003924B0"/>
    <w:rsid w:val="00392524"/>
    <w:rsid w:val="00392550"/>
    <w:rsid w:val="00392553"/>
    <w:rsid w:val="00392B54"/>
    <w:rsid w:val="00392D1B"/>
    <w:rsid w:val="00392EA7"/>
    <w:rsid w:val="00392F85"/>
    <w:rsid w:val="0039301B"/>
    <w:rsid w:val="00393220"/>
    <w:rsid w:val="0039325D"/>
    <w:rsid w:val="00393490"/>
    <w:rsid w:val="00393574"/>
    <w:rsid w:val="00393C58"/>
    <w:rsid w:val="00394027"/>
    <w:rsid w:val="00394083"/>
    <w:rsid w:val="003940D7"/>
    <w:rsid w:val="00394141"/>
    <w:rsid w:val="0039420E"/>
    <w:rsid w:val="00394217"/>
    <w:rsid w:val="00394222"/>
    <w:rsid w:val="003943F4"/>
    <w:rsid w:val="003944D3"/>
    <w:rsid w:val="0039472D"/>
    <w:rsid w:val="003948CD"/>
    <w:rsid w:val="003949F6"/>
    <w:rsid w:val="00394A57"/>
    <w:rsid w:val="00394A88"/>
    <w:rsid w:val="00394CE1"/>
    <w:rsid w:val="00394D32"/>
    <w:rsid w:val="00394EEF"/>
    <w:rsid w:val="003952A1"/>
    <w:rsid w:val="00395471"/>
    <w:rsid w:val="00395515"/>
    <w:rsid w:val="0039553C"/>
    <w:rsid w:val="003956B3"/>
    <w:rsid w:val="003956E4"/>
    <w:rsid w:val="003958F9"/>
    <w:rsid w:val="00395A54"/>
    <w:rsid w:val="00395B15"/>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C2E"/>
    <w:rsid w:val="00397E83"/>
    <w:rsid w:val="00397F03"/>
    <w:rsid w:val="003A0091"/>
    <w:rsid w:val="003A0530"/>
    <w:rsid w:val="003A0542"/>
    <w:rsid w:val="003A07C8"/>
    <w:rsid w:val="003A0829"/>
    <w:rsid w:val="003A0C2E"/>
    <w:rsid w:val="003A0C32"/>
    <w:rsid w:val="003A0D7A"/>
    <w:rsid w:val="003A0F1F"/>
    <w:rsid w:val="003A0F25"/>
    <w:rsid w:val="003A1011"/>
    <w:rsid w:val="003A1322"/>
    <w:rsid w:val="003A153C"/>
    <w:rsid w:val="003A1564"/>
    <w:rsid w:val="003A1663"/>
    <w:rsid w:val="003A1665"/>
    <w:rsid w:val="003A1698"/>
    <w:rsid w:val="003A170C"/>
    <w:rsid w:val="003A1772"/>
    <w:rsid w:val="003A17CD"/>
    <w:rsid w:val="003A1B9D"/>
    <w:rsid w:val="003A1DEA"/>
    <w:rsid w:val="003A1FBC"/>
    <w:rsid w:val="003A2076"/>
    <w:rsid w:val="003A21F8"/>
    <w:rsid w:val="003A22EF"/>
    <w:rsid w:val="003A2511"/>
    <w:rsid w:val="003A26D5"/>
    <w:rsid w:val="003A2797"/>
    <w:rsid w:val="003A2A1A"/>
    <w:rsid w:val="003A2B4D"/>
    <w:rsid w:val="003A2C13"/>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2BD"/>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466"/>
    <w:rsid w:val="003B0649"/>
    <w:rsid w:val="003B0A5B"/>
    <w:rsid w:val="003B0CF0"/>
    <w:rsid w:val="003B0FD6"/>
    <w:rsid w:val="003B1083"/>
    <w:rsid w:val="003B11B9"/>
    <w:rsid w:val="003B11C2"/>
    <w:rsid w:val="003B1213"/>
    <w:rsid w:val="003B1245"/>
    <w:rsid w:val="003B126E"/>
    <w:rsid w:val="003B129F"/>
    <w:rsid w:val="003B1443"/>
    <w:rsid w:val="003B1E43"/>
    <w:rsid w:val="003B20E5"/>
    <w:rsid w:val="003B217A"/>
    <w:rsid w:val="003B229D"/>
    <w:rsid w:val="003B23F4"/>
    <w:rsid w:val="003B24AF"/>
    <w:rsid w:val="003B2717"/>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B9B"/>
    <w:rsid w:val="003B6CBF"/>
    <w:rsid w:val="003B6CE9"/>
    <w:rsid w:val="003B6F5F"/>
    <w:rsid w:val="003B6F75"/>
    <w:rsid w:val="003B7262"/>
    <w:rsid w:val="003B75E0"/>
    <w:rsid w:val="003B7682"/>
    <w:rsid w:val="003B79C2"/>
    <w:rsid w:val="003B79EA"/>
    <w:rsid w:val="003B79EC"/>
    <w:rsid w:val="003B7A3B"/>
    <w:rsid w:val="003B7A80"/>
    <w:rsid w:val="003B7C16"/>
    <w:rsid w:val="003B7C24"/>
    <w:rsid w:val="003B7CD1"/>
    <w:rsid w:val="003B7DA7"/>
    <w:rsid w:val="003B7DA8"/>
    <w:rsid w:val="003B7F39"/>
    <w:rsid w:val="003B7F8E"/>
    <w:rsid w:val="003C0148"/>
    <w:rsid w:val="003C02ED"/>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4AA"/>
    <w:rsid w:val="003C35EF"/>
    <w:rsid w:val="003C3899"/>
    <w:rsid w:val="003C38D7"/>
    <w:rsid w:val="003C3A24"/>
    <w:rsid w:val="003C3A90"/>
    <w:rsid w:val="003C3B30"/>
    <w:rsid w:val="003C3BEB"/>
    <w:rsid w:val="003C3F33"/>
    <w:rsid w:val="003C3FD1"/>
    <w:rsid w:val="003C4057"/>
    <w:rsid w:val="003C41E7"/>
    <w:rsid w:val="003C4296"/>
    <w:rsid w:val="003C42EB"/>
    <w:rsid w:val="003C436B"/>
    <w:rsid w:val="003C4512"/>
    <w:rsid w:val="003C4610"/>
    <w:rsid w:val="003C46DF"/>
    <w:rsid w:val="003C482F"/>
    <w:rsid w:val="003C49DC"/>
    <w:rsid w:val="003C4B67"/>
    <w:rsid w:val="003C4B9D"/>
    <w:rsid w:val="003C4CDE"/>
    <w:rsid w:val="003C4E38"/>
    <w:rsid w:val="003C500F"/>
    <w:rsid w:val="003C52F5"/>
    <w:rsid w:val="003C5545"/>
    <w:rsid w:val="003C5636"/>
    <w:rsid w:val="003C5CE0"/>
    <w:rsid w:val="003C5E30"/>
    <w:rsid w:val="003C5E77"/>
    <w:rsid w:val="003C5EB9"/>
    <w:rsid w:val="003C621D"/>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26"/>
    <w:rsid w:val="003D0237"/>
    <w:rsid w:val="003D03B4"/>
    <w:rsid w:val="003D05CA"/>
    <w:rsid w:val="003D0644"/>
    <w:rsid w:val="003D06DA"/>
    <w:rsid w:val="003D06E2"/>
    <w:rsid w:val="003D077B"/>
    <w:rsid w:val="003D0A29"/>
    <w:rsid w:val="003D0A95"/>
    <w:rsid w:val="003D0C3A"/>
    <w:rsid w:val="003D0D26"/>
    <w:rsid w:val="003D0D7A"/>
    <w:rsid w:val="003D0EED"/>
    <w:rsid w:val="003D0F41"/>
    <w:rsid w:val="003D14E3"/>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07F"/>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392"/>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21"/>
    <w:rsid w:val="003D5DD2"/>
    <w:rsid w:val="003D5DF2"/>
    <w:rsid w:val="003D5F11"/>
    <w:rsid w:val="003D5F36"/>
    <w:rsid w:val="003D62B4"/>
    <w:rsid w:val="003D6644"/>
    <w:rsid w:val="003D6657"/>
    <w:rsid w:val="003D6688"/>
    <w:rsid w:val="003D6781"/>
    <w:rsid w:val="003D67BE"/>
    <w:rsid w:val="003D6A53"/>
    <w:rsid w:val="003D6A89"/>
    <w:rsid w:val="003D6ADD"/>
    <w:rsid w:val="003D6AF5"/>
    <w:rsid w:val="003D6B79"/>
    <w:rsid w:val="003D6BC2"/>
    <w:rsid w:val="003D6E38"/>
    <w:rsid w:val="003D7119"/>
    <w:rsid w:val="003D71D3"/>
    <w:rsid w:val="003D74EF"/>
    <w:rsid w:val="003D774F"/>
    <w:rsid w:val="003D7800"/>
    <w:rsid w:val="003D782F"/>
    <w:rsid w:val="003D784F"/>
    <w:rsid w:val="003D795E"/>
    <w:rsid w:val="003D7B3A"/>
    <w:rsid w:val="003D7C84"/>
    <w:rsid w:val="003E0136"/>
    <w:rsid w:val="003E023C"/>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2DF"/>
    <w:rsid w:val="003E2608"/>
    <w:rsid w:val="003E283B"/>
    <w:rsid w:val="003E2D0F"/>
    <w:rsid w:val="003E3282"/>
    <w:rsid w:val="003E3337"/>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7F6"/>
    <w:rsid w:val="003E5938"/>
    <w:rsid w:val="003E593B"/>
    <w:rsid w:val="003E59CF"/>
    <w:rsid w:val="003E5D84"/>
    <w:rsid w:val="003E5E21"/>
    <w:rsid w:val="003E602D"/>
    <w:rsid w:val="003E60AD"/>
    <w:rsid w:val="003E625C"/>
    <w:rsid w:val="003E6294"/>
    <w:rsid w:val="003E63C4"/>
    <w:rsid w:val="003E6483"/>
    <w:rsid w:val="003E669A"/>
    <w:rsid w:val="003E670C"/>
    <w:rsid w:val="003E6AF6"/>
    <w:rsid w:val="003E6B68"/>
    <w:rsid w:val="003E6C4E"/>
    <w:rsid w:val="003E6D5B"/>
    <w:rsid w:val="003E6FEB"/>
    <w:rsid w:val="003E72C2"/>
    <w:rsid w:val="003E72CD"/>
    <w:rsid w:val="003E7911"/>
    <w:rsid w:val="003E7959"/>
    <w:rsid w:val="003E79A6"/>
    <w:rsid w:val="003E7AFE"/>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448"/>
    <w:rsid w:val="003F25D9"/>
    <w:rsid w:val="003F2724"/>
    <w:rsid w:val="003F2A92"/>
    <w:rsid w:val="003F2AFC"/>
    <w:rsid w:val="003F2CE2"/>
    <w:rsid w:val="003F2DB4"/>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4488"/>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00"/>
    <w:rsid w:val="003F72A3"/>
    <w:rsid w:val="003F74E3"/>
    <w:rsid w:val="003F74E7"/>
    <w:rsid w:val="003F766D"/>
    <w:rsid w:val="003F78DC"/>
    <w:rsid w:val="003F795F"/>
    <w:rsid w:val="003F7998"/>
    <w:rsid w:val="003F7AC5"/>
    <w:rsid w:val="003F7B13"/>
    <w:rsid w:val="003F7E7F"/>
    <w:rsid w:val="00400029"/>
    <w:rsid w:val="0040005E"/>
    <w:rsid w:val="0040026E"/>
    <w:rsid w:val="004002A2"/>
    <w:rsid w:val="00400417"/>
    <w:rsid w:val="0040057A"/>
    <w:rsid w:val="0040062F"/>
    <w:rsid w:val="00400972"/>
    <w:rsid w:val="00400A54"/>
    <w:rsid w:val="00400C0F"/>
    <w:rsid w:val="00400CBC"/>
    <w:rsid w:val="00400D5A"/>
    <w:rsid w:val="00400E7B"/>
    <w:rsid w:val="00400E8D"/>
    <w:rsid w:val="00401179"/>
    <w:rsid w:val="0040124C"/>
    <w:rsid w:val="00401282"/>
    <w:rsid w:val="004014B3"/>
    <w:rsid w:val="0040151D"/>
    <w:rsid w:val="00401917"/>
    <w:rsid w:val="0040195B"/>
    <w:rsid w:val="00401A18"/>
    <w:rsid w:val="00401C4E"/>
    <w:rsid w:val="00401DF5"/>
    <w:rsid w:val="00401F9C"/>
    <w:rsid w:val="0040204C"/>
    <w:rsid w:val="004020BE"/>
    <w:rsid w:val="004021E4"/>
    <w:rsid w:val="004022D0"/>
    <w:rsid w:val="0040235A"/>
    <w:rsid w:val="0040250B"/>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61B"/>
    <w:rsid w:val="00405B30"/>
    <w:rsid w:val="00405C08"/>
    <w:rsid w:val="00405D13"/>
    <w:rsid w:val="00405E3D"/>
    <w:rsid w:val="00405E61"/>
    <w:rsid w:val="004060A5"/>
    <w:rsid w:val="004061A0"/>
    <w:rsid w:val="0040635A"/>
    <w:rsid w:val="00406482"/>
    <w:rsid w:val="00406855"/>
    <w:rsid w:val="00406A7C"/>
    <w:rsid w:val="00406AC4"/>
    <w:rsid w:val="00406D7C"/>
    <w:rsid w:val="00406D89"/>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6CA"/>
    <w:rsid w:val="004108A7"/>
    <w:rsid w:val="00410921"/>
    <w:rsid w:val="00410AFB"/>
    <w:rsid w:val="00410B97"/>
    <w:rsid w:val="00410C22"/>
    <w:rsid w:val="00410F7F"/>
    <w:rsid w:val="00410FBA"/>
    <w:rsid w:val="0041103A"/>
    <w:rsid w:val="004114F6"/>
    <w:rsid w:val="004116BD"/>
    <w:rsid w:val="004117F8"/>
    <w:rsid w:val="004119D4"/>
    <w:rsid w:val="00411BC0"/>
    <w:rsid w:val="00411C5B"/>
    <w:rsid w:val="00411C7B"/>
    <w:rsid w:val="00411E82"/>
    <w:rsid w:val="00411EAA"/>
    <w:rsid w:val="0041205D"/>
    <w:rsid w:val="004122B0"/>
    <w:rsid w:val="0041238A"/>
    <w:rsid w:val="0041246B"/>
    <w:rsid w:val="0041277F"/>
    <w:rsid w:val="0041282C"/>
    <w:rsid w:val="00412874"/>
    <w:rsid w:val="00412A40"/>
    <w:rsid w:val="00412C25"/>
    <w:rsid w:val="00412C2C"/>
    <w:rsid w:val="00412D44"/>
    <w:rsid w:val="00412DD0"/>
    <w:rsid w:val="00412F36"/>
    <w:rsid w:val="00413085"/>
    <w:rsid w:val="00413442"/>
    <w:rsid w:val="004134A9"/>
    <w:rsid w:val="0041373B"/>
    <w:rsid w:val="00413984"/>
    <w:rsid w:val="00413A1B"/>
    <w:rsid w:val="00413BCD"/>
    <w:rsid w:val="00413DD5"/>
    <w:rsid w:val="00413DD9"/>
    <w:rsid w:val="004140F2"/>
    <w:rsid w:val="00414173"/>
    <w:rsid w:val="00414527"/>
    <w:rsid w:val="00414552"/>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2D4"/>
    <w:rsid w:val="00416842"/>
    <w:rsid w:val="004168F7"/>
    <w:rsid w:val="00416A44"/>
    <w:rsid w:val="00416BD2"/>
    <w:rsid w:val="00416E48"/>
    <w:rsid w:val="0041742A"/>
    <w:rsid w:val="00417583"/>
    <w:rsid w:val="004175DE"/>
    <w:rsid w:val="004176C7"/>
    <w:rsid w:val="004177AD"/>
    <w:rsid w:val="004179CA"/>
    <w:rsid w:val="00417C02"/>
    <w:rsid w:val="00417FEF"/>
    <w:rsid w:val="004200B9"/>
    <w:rsid w:val="004200D1"/>
    <w:rsid w:val="004201DC"/>
    <w:rsid w:val="0042047C"/>
    <w:rsid w:val="004204E3"/>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85B"/>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4A"/>
    <w:rsid w:val="00424D99"/>
    <w:rsid w:val="00424F95"/>
    <w:rsid w:val="00425028"/>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38E"/>
    <w:rsid w:val="004273F8"/>
    <w:rsid w:val="00427806"/>
    <w:rsid w:val="00427812"/>
    <w:rsid w:val="00427C3C"/>
    <w:rsid w:val="00427E54"/>
    <w:rsid w:val="00427ED6"/>
    <w:rsid w:val="00430092"/>
    <w:rsid w:val="004300D0"/>
    <w:rsid w:val="004302F7"/>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80"/>
    <w:rsid w:val="00431BD0"/>
    <w:rsid w:val="00431E2A"/>
    <w:rsid w:val="004324F0"/>
    <w:rsid w:val="00432BC8"/>
    <w:rsid w:val="00432CB9"/>
    <w:rsid w:val="00432E58"/>
    <w:rsid w:val="00432FC2"/>
    <w:rsid w:val="004334DF"/>
    <w:rsid w:val="004336A1"/>
    <w:rsid w:val="0043398B"/>
    <w:rsid w:val="00433A6F"/>
    <w:rsid w:val="00433B08"/>
    <w:rsid w:val="00433CDB"/>
    <w:rsid w:val="00433F1C"/>
    <w:rsid w:val="004341AD"/>
    <w:rsid w:val="00434531"/>
    <w:rsid w:val="00434591"/>
    <w:rsid w:val="00434739"/>
    <w:rsid w:val="00434C45"/>
    <w:rsid w:val="00434F85"/>
    <w:rsid w:val="00435590"/>
    <w:rsid w:val="0043576B"/>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50F"/>
    <w:rsid w:val="004417DD"/>
    <w:rsid w:val="0044192A"/>
    <w:rsid w:val="00441C66"/>
    <w:rsid w:val="00441CEE"/>
    <w:rsid w:val="00441E1F"/>
    <w:rsid w:val="00441EC9"/>
    <w:rsid w:val="00442058"/>
    <w:rsid w:val="00442162"/>
    <w:rsid w:val="00442315"/>
    <w:rsid w:val="004426E4"/>
    <w:rsid w:val="00442AE9"/>
    <w:rsid w:val="00442DE1"/>
    <w:rsid w:val="004432AF"/>
    <w:rsid w:val="00443384"/>
    <w:rsid w:val="004433AB"/>
    <w:rsid w:val="0044388E"/>
    <w:rsid w:val="00443957"/>
    <w:rsid w:val="0044396E"/>
    <w:rsid w:val="00443A3D"/>
    <w:rsid w:val="00443D0B"/>
    <w:rsid w:val="00443FC7"/>
    <w:rsid w:val="004441A9"/>
    <w:rsid w:val="004442BA"/>
    <w:rsid w:val="004443C6"/>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858"/>
    <w:rsid w:val="00445AF5"/>
    <w:rsid w:val="00445E26"/>
    <w:rsid w:val="004461E2"/>
    <w:rsid w:val="00446532"/>
    <w:rsid w:val="004467B7"/>
    <w:rsid w:val="00446962"/>
    <w:rsid w:val="00446BDC"/>
    <w:rsid w:val="00446DAD"/>
    <w:rsid w:val="0044702B"/>
    <w:rsid w:val="004471E3"/>
    <w:rsid w:val="004475BD"/>
    <w:rsid w:val="0044760F"/>
    <w:rsid w:val="00447810"/>
    <w:rsid w:val="004478D5"/>
    <w:rsid w:val="004479FC"/>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1"/>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294"/>
    <w:rsid w:val="004525C3"/>
    <w:rsid w:val="00452628"/>
    <w:rsid w:val="004526AD"/>
    <w:rsid w:val="004526D4"/>
    <w:rsid w:val="004528C5"/>
    <w:rsid w:val="00452B22"/>
    <w:rsid w:val="00452CF3"/>
    <w:rsid w:val="00452D66"/>
    <w:rsid w:val="00452E46"/>
    <w:rsid w:val="00452EBD"/>
    <w:rsid w:val="004531DA"/>
    <w:rsid w:val="004531ED"/>
    <w:rsid w:val="0045328E"/>
    <w:rsid w:val="004534EF"/>
    <w:rsid w:val="00453549"/>
    <w:rsid w:val="004535B2"/>
    <w:rsid w:val="0045378A"/>
    <w:rsid w:val="0045379C"/>
    <w:rsid w:val="0045393D"/>
    <w:rsid w:val="00453EF0"/>
    <w:rsid w:val="00453F13"/>
    <w:rsid w:val="00453F5F"/>
    <w:rsid w:val="004541E8"/>
    <w:rsid w:val="004541FD"/>
    <w:rsid w:val="004546E8"/>
    <w:rsid w:val="0045490F"/>
    <w:rsid w:val="00454DB4"/>
    <w:rsid w:val="00454FF8"/>
    <w:rsid w:val="00455351"/>
    <w:rsid w:val="00455374"/>
    <w:rsid w:val="004553F2"/>
    <w:rsid w:val="004556F0"/>
    <w:rsid w:val="00455809"/>
    <w:rsid w:val="0045583E"/>
    <w:rsid w:val="004559A1"/>
    <w:rsid w:val="004559FE"/>
    <w:rsid w:val="00455E53"/>
    <w:rsid w:val="00455EC8"/>
    <w:rsid w:val="0045603C"/>
    <w:rsid w:val="00456057"/>
    <w:rsid w:val="00456085"/>
    <w:rsid w:val="004561E9"/>
    <w:rsid w:val="0045627C"/>
    <w:rsid w:val="00456390"/>
    <w:rsid w:val="00456449"/>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0F"/>
    <w:rsid w:val="004611A9"/>
    <w:rsid w:val="004611CF"/>
    <w:rsid w:val="00461257"/>
    <w:rsid w:val="004613E7"/>
    <w:rsid w:val="00461627"/>
    <w:rsid w:val="00461707"/>
    <w:rsid w:val="004617AB"/>
    <w:rsid w:val="00461A28"/>
    <w:rsid w:val="00461AE9"/>
    <w:rsid w:val="00461D4A"/>
    <w:rsid w:val="00461D76"/>
    <w:rsid w:val="0046222F"/>
    <w:rsid w:val="00462311"/>
    <w:rsid w:val="0046233C"/>
    <w:rsid w:val="004624A1"/>
    <w:rsid w:val="004624F4"/>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2F"/>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CEA"/>
    <w:rsid w:val="00470E9D"/>
    <w:rsid w:val="00470ECC"/>
    <w:rsid w:val="00470EF4"/>
    <w:rsid w:val="0047126F"/>
    <w:rsid w:val="00471357"/>
    <w:rsid w:val="004715A2"/>
    <w:rsid w:val="0047169F"/>
    <w:rsid w:val="0047181A"/>
    <w:rsid w:val="004718E4"/>
    <w:rsid w:val="00471B73"/>
    <w:rsid w:val="00471C67"/>
    <w:rsid w:val="00471CA4"/>
    <w:rsid w:val="00471F51"/>
    <w:rsid w:val="0047201E"/>
    <w:rsid w:val="004721DF"/>
    <w:rsid w:val="004723ED"/>
    <w:rsid w:val="004724AD"/>
    <w:rsid w:val="0047252B"/>
    <w:rsid w:val="0047272B"/>
    <w:rsid w:val="004728BB"/>
    <w:rsid w:val="004729A4"/>
    <w:rsid w:val="00473128"/>
    <w:rsid w:val="0047320F"/>
    <w:rsid w:val="00473217"/>
    <w:rsid w:val="004732C7"/>
    <w:rsid w:val="004732D5"/>
    <w:rsid w:val="00473422"/>
    <w:rsid w:val="00473631"/>
    <w:rsid w:val="00473A01"/>
    <w:rsid w:val="00473C1C"/>
    <w:rsid w:val="00473E7E"/>
    <w:rsid w:val="00473E91"/>
    <w:rsid w:val="00473ED7"/>
    <w:rsid w:val="0047407F"/>
    <w:rsid w:val="004743AB"/>
    <w:rsid w:val="00474509"/>
    <w:rsid w:val="00474684"/>
    <w:rsid w:val="00474DC7"/>
    <w:rsid w:val="0047528F"/>
    <w:rsid w:val="004753B9"/>
    <w:rsid w:val="00475917"/>
    <w:rsid w:val="004759B9"/>
    <w:rsid w:val="00475A22"/>
    <w:rsid w:val="00475BB6"/>
    <w:rsid w:val="00475BF1"/>
    <w:rsid w:val="00475CD1"/>
    <w:rsid w:val="00475E95"/>
    <w:rsid w:val="00476104"/>
    <w:rsid w:val="0047614D"/>
    <w:rsid w:val="004761CF"/>
    <w:rsid w:val="00476591"/>
    <w:rsid w:val="00476952"/>
    <w:rsid w:val="004769E3"/>
    <w:rsid w:val="00476B9A"/>
    <w:rsid w:val="00476C2D"/>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2F2A"/>
    <w:rsid w:val="00483165"/>
    <w:rsid w:val="00483321"/>
    <w:rsid w:val="004833FF"/>
    <w:rsid w:val="00483593"/>
    <w:rsid w:val="00483A44"/>
    <w:rsid w:val="00483D74"/>
    <w:rsid w:val="00483DF8"/>
    <w:rsid w:val="00483F25"/>
    <w:rsid w:val="00483FA7"/>
    <w:rsid w:val="0048404E"/>
    <w:rsid w:val="0048420C"/>
    <w:rsid w:val="004842B0"/>
    <w:rsid w:val="004843DE"/>
    <w:rsid w:val="00484562"/>
    <w:rsid w:val="004845A7"/>
    <w:rsid w:val="004845B7"/>
    <w:rsid w:val="004845FD"/>
    <w:rsid w:val="0048460A"/>
    <w:rsid w:val="004847EF"/>
    <w:rsid w:val="00484821"/>
    <w:rsid w:val="00484842"/>
    <w:rsid w:val="004849C0"/>
    <w:rsid w:val="00484A36"/>
    <w:rsid w:val="00484D20"/>
    <w:rsid w:val="00484D73"/>
    <w:rsid w:val="00484F9C"/>
    <w:rsid w:val="00484FC9"/>
    <w:rsid w:val="00485066"/>
    <w:rsid w:val="004852B8"/>
    <w:rsid w:val="0048530E"/>
    <w:rsid w:val="00485324"/>
    <w:rsid w:val="00485489"/>
    <w:rsid w:val="00485591"/>
    <w:rsid w:val="0048562A"/>
    <w:rsid w:val="00485AB6"/>
    <w:rsid w:val="00485CE9"/>
    <w:rsid w:val="00485D06"/>
    <w:rsid w:val="0048646C"/>
    <w:rsid w:val="00486655"/>
    <w:rsid w:val="0048676A"/>
    <w:rsid w:val="00486982"/>
    <w:rsid w:val="00486D10"/>
    <w:rsid w:val="00486FAB"/>
    <w:rsid w:val="00486FCC"/>
    <w:rsid w:val="00487227"/>
    <w:rsid w:val="004873D1"/>
    <w:rsid w:val="00487529"/>
    <w:rsid w:val="004875AB"/>
    <w:rsid w:val="00487689"/>
    <w:rsid w:val="004876CC"/>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44"/>
    <w:rsid w:val="00490E97"/>
    <w:rsid w:val="004911B6"/>
    <w:rsid w:val="00491536"/>
    <w:rsid w:val="00491700"/>
    <w:rsid w:val="00491744"/>
    <w:rsid w:val="00491840"/>
    <w:rsid w:val="004918E1"/>
    <w:rsid w:val="004919A9"/>
    <w:rsid w:val="00491A0E"/>
    <w:rsid w:val="00491AA0"/>
    <w:rsid w:val="00491C89"/>
    <w:rsid w:val="00491E82"/>
    <w:rsid w:val="00491F7F"/>
    <w:rsid w:val="0049204E"/>
    <w:rsid w:val="00492490"/>
    <w:rsid w:val="004926B1"/>
    <w:rsid w:val="004929B6"/>
    <w:rsid w:val="00492A98"/>
    <w:rsid w:val="00492B70"/>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60"/>
    <w:rsid w:val="00494DEF"/>
    <w:rsid w:val="00494E62"/>
    <w:rsid w:val="00494F08"/>
    <w:rsid w:val="004951C1"/>
    <w:rsid w:val="004952B9"/>
    <w:rsid w:val="004954E1"/>
    <w:rsid w:val="00495502"/>
    <w:rsid w:val="004956A9"/>
    <w:rsid w:val="0049571D"/>
    <w:rsid w:val="00495801"/>
    <w:rsid w:val="00495883"/>
    <w:rsid w:val="0049589C"/>
    <w:rsid w:val="00495A0F"/>
    <w:rsid w:val="00495C9B"/>
    <w:rsid w:val="004960E6"/>
    <w:rsid w:val="004960EB"/>
    <w:rsid w:val="004964C4"/>
    <w:rsid w:val="00496577"/>
    <w:rsid w:val="00496915"/>
    <w:rsid w:val="00496A61"/>
    <w:rsid w:val="00496B8A"/>
    <w:rsid w:val="00496C59"/>
    <w:rsid w:val="00497547"/>
    <w:rsid w:val="004976D8"/>
    <w:rsid w:val="0049771A"/>
    <w:rsid w:val="0049777F"/>
    <w:rsid w:val="00497C3E"/>
    <w:rsid w:val="00497CC8"/>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925"/>
    <w:rsid w:val="004A2B8B"/>
    <w:rsid w:val="004A2B96"/>
    <w:rsid w:val="004A2BB7"/>
    <w:rsid w:val="004A2E87"/>
    <w:rsid w:val="004A2F01"/>
    <w:rsid w:val="004A30F0"/>
    <w:rsid w:val="004A3108"/>
    <w:rsid w:val="004A3214"/>
    <w:rsid w:val="004A35B8"/>
    <w:rsid w:val="004A3902"/>
    <w:rsid w:val="004A3A7E"/>
    <w:rsid w:val="004A3C0B"/>
    <w:rsid w:val="004A3C80"/>
    <w:rsid w:val="004A3ED1"/>
    <w:rsid w:val="004A3F9E"/>
    <w:rsid w:val="004A40B0"/>
    <w:rsid w:val="004A444C"/>
    <w:rsid w:val="004A44AA"/>
    <w:rsid w:val="004A46CB"/>
    <w:rsid w:val="004A4759"/>
    <w:rsid w:val="004A4765"/>
    <w:rsid w:val="004A47E9"/>
    <w:rsid w:val="004A4816"/>
    <w:rsid w:val="004A49DD"/>
    <w:rsid w:val="004A4AA7"/>
    <w:rsid w:val="004A4BEA"/>
    <w:rsid w:val="004A4BFB"/>
    <w:rsid w:val="004A4C3D"/>
    <w:rsid w:val="004A4C3F"/>
    <w:rsid w:val="004A4E4A"/>
    <w:rsid w:val="004A4F3C"/>
    <w:rsid w:val="004A4FE5"/>
    <w:rsid w:val="004A52DF"/>
    <w:rsid w:val="004A5386"/>
    <w:rsid w:val="004A539F"/>
    <w:rsid w:val="004A5513"/>
    <w:rsid w:val="004A55DF"/>
    <w:rsid w:val="004A560C"/>
    <w:rsid w:val="004A5653"/>
    <w:rsid w:val="004A57C0"/>
    <w:rsid w:val="004A589C"/>
    <w:rsid w:val="004A58E6"/>
    <w:rsid w:val="004A5CD5"/>
    <w:rsid w:val="004A5EBF"/>
    <w:rsid w:val="004A5F75"/>
    <w:rsid w:val="004A608C"/>
    <w:rsid w:val="004A638A"/>
    <w:rsid w:val="004A64EC"/>
    <w:rsid w:val="004A6810"/>
    <w:rsid w:val="004A6B4B"/>
    <w:rsid w:val="004A6BA4"/>
    <w:rsid w:val="004A6D45"/>
    <w:rsid w:val="004A6E1F"/>
    <w:rsid w:val="004A6E45"/>
    <w:rsid w:val="004A6E5A"/>
    <w:rsid w:val="004A6E67"/>
    <w:rsid w:val="004A704A"/>
    <w:rsid w:val="004A7069"/>
    <w:rsid w:val="004A70B2"/>
    <w:rsid w:val="004A7247"/>
    <w:rsid w:val="004A7248"/>
    <w:rsid w:val="004A7289"/>
    <w:rsid w:val="004A72FF"/>
    <w:rsid w:val="004A737B"/>
    <w:rsid w:val="004A74A2"/>
    <w:rsid w:val="004A7550"/>
    <w:rsid w:val="004A7808"/>
    <w:rsid w:val="004A7961"/>
    <w:rsid w:val="004A7B4E"/>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895"/>
    <w:rsid w:val="004B1AA4"/>
    <w:rsid w:val="004B1C0B"/>
    <w:rsid w:val="004B1D6A"/>
    <w:rsid w:val="004B1E78"/>
    <w:rsid w:val="004B22B6"/>
    <w:rsid w:val="004B2415"/>
    <w:rsid w:val="004B2461"/>
    <w:rsid w:val="004B2548"/>
    <w:rsid w:val="004B2570"/>
    <w:rsid w:val="004B2733"/>
    <w:rsid w:val="004B2880"/>
    <w:rsid w:val="004B289A"/>
    <w:rsid w:val="004B2BA1"/>
    <w:rsid w:val="004B2C43"/>
    <w:rsid w:val="004B2D2E"/>
    <w:rsid w:val="004B2E1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16"/>
    <w:rsid w:val="004B3F81"/>
    <w:rsid w:val="004B4040"/>
    <w:rsid w:val="004B430F"/>
    <w:rsid w:val="004B44F0"/>
    <w:rsid w:val="004B4995"/>
    <w:rsid w:val="004B4B7C"/>
    <w:rsid w:val="004B4BA3"/>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706"/>
    <w:rsid w:val="004C28A3"/>
    <w:rsid w:val="004C2B99"/>
    <w:rsid w:val="004C2D40"/>
    <w:rsid w:val="004C2D52"/>
    <w:rsid w:val="004C33A5"/>
    <w:rsid w:val="004C33D2"/>
    <w:rsid w:val="004C360E"/>
    <w:rsid w:val="004C36A5"/>
    <w:rsid w:val="004C3800"/>
    <w:rsid w:val="004C382D"/>
    <w:rsid w:val="004C3866"/>
    <w:rsid w:val="004C395B"/>
    <w:rsid w:val="004C399B"/>
    <w:rsid w:val="004C3A6E"/>
    <w:rsid w:val="004C3B18"/>
    <w:rsid w:val="004C3FCB"/>
    <w:rsid w:val="004C4440"/>
    <w:rsid w:val="004C46DE"/>
    <w:rsid w:val="004C4768"/>
    <w:rsid w:val="004C480B"/>
    <w:rsid w:val="004C4A21"/>
    <w:rsid w:val="004C4D2E"/>
    <w:rsid w:val="004C4D53"/>
    <w:rsid w:val="004C5018"/>
    <w:rsid w:val="004C527C"/>
    <w:rsid w:val="004C537B"/>
    <w:rsid w:val="004C56B4"/>
    <w:rsid w:val="004C5A50"/>
    <w:rsid w:val="004C5AF4"/>
    <w:rsid w:val="004C5C3B"/>
    <w:rsid w:val="004C5CF1"/>
    <w:rsid w:val="004C5CF7"/>
    <w:rsid w:val="004C6085"/>
    <w:rsid w:val="004C62DB"/>
    <w:rsid w:val="004C67D9"/>
    <w:rsid w:val="004C68AD"/>
    <w:rsid w:val="004C6922"/>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9D1"/>
    <w:rsid w:val="004D0AF9"/>
    <w:rsid w:val="004D0B94"/>
    <w:rsid w:val="004D0BD0"/>
    <w:rsid w:val="004D0C1A"/>
    <w:rsid w:val="004D0D4A"/>
    <w:rsid w:val="004D0D65"/>
    <w:rsid w:val="004D0DD7"/>
    <w:rsid w:val="004D0E77"/>
    <w:rsid w:val="004D0F66"/>
    <w:rsid w:val="004D1061"/>
    <w:rsid w:val="004D12EF"/>
    <w:rsid w:val="004D12F5"/>
    <w:rsid w:val="004D13EE"/>
    <w:rsid w:val="004D1505"/>
    <w:rsid w:val="004D1590"/>
    <w:rsid w:val="004D16ED"/>
    <w:rsid w:val="004D18FF"/>
    <w:rsid w:val="004D191B"/>
    <w:rsid w:val="004D1BCB"/>
    <w:rsid w:val="004D1C40"/>
    <w:rsid w:val="004D1C84"/>
    <w:rsid w:val="004D1F5B"/>
    <w:rsid w:val="004D2171"/>
    <w:rsid w:val="004D242C"/>
    <w:rsid w:val="004D24E9"/>
    <w:rsid w:val="004D251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D8"/>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538"/>
    <w:rsid w:val="004D57F1"/>
    <w:rsid w:val="004D5A0F"/>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295"/>
    <w:rsid w:val="004D73AE"/>
    <w:rsid w:val="004D7543"/>
    <w:rsid w:val="004D764C"/>
    <w:rsid w:val="004D77E0"/>
    <w:rsid w:val="004D781E"/>
    <w:rsid w:val="004D7890"/>
    <w:rsid w:val="004D78F9"/>
    <w:rsid w:val="004D7C32"/>
    <w:rsid w:val="004D7FEF"/>
    <w:rsid w:val="004D7FF9"/>
    <w:rsid w:val="004E017D"/>
    <w:rsid w:val="004E020E"/>
    <w:rsid w:val="004E0346"/>
    <w:rsid w:val="004E038C"/>
    <w:rsid w:val="004E0390"/>
    <w:rsid w:val="004E05CD"/>
    <w:rsid w:val="004E06BA"/>
    <w:rsid w:val="004E0ABF"/>
    <w:rsid w:val="004E0E4D"/>
    <w:rsid w:val="004E1010"/>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52"/>
    <w:rsid w:val="004E3C7A"/>
    <w:rsid w:val="004E3E0D"/>
    <w:rsid w:val="004E3E90"/>
    <w:rsid w:val="004E3EFF"/>
    <w:rsid w:val="004E4000"/>
    <w:rsid w:val="004E400D"/>
    <w:rsid w:val="004E42EA"/>
    <w:rsid w:val="004E432E"/>
    <w:rsid w:val="004E4A17"/>
    <w:rsid w:val="004E4B32"/>
    <w:rsid w:val="004E4C35"/>
    <w:rsid w:val="004E4D06"/>
    <w:rsid w:val="004E4D31"/>
    <w:rsid w:val="004E4DFF"/>
    <w:rsid w:val="004E5088"/>
    <w:rsid w:val="004E5443"/>
    <w:rsid w:val="004E544E"/>
    <w:rsid w:val="004E56AB"/>
    <w:rsid w:val="004E5733"/>
    <w:rsid w:val="004E5741"/>
    <w:rsid w:val="004E577B"/>
    <w:rsid w:val="004E5961"/>
    <w:rsid w:val="004E5C1B"/>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33C"/>
    <w:rsid w:val="004F14CD"/>
    <w:rsid w:val="004F1514"/>
    <w:rsid w:val="004F17C9"/>
    <w:rsid w:val="004F180D"/>
    <w:rsid w:val="004F18D9"/>
    <w:rsid w:val="004F193A"/>
    <w:rsid w:val="004F19BE"/>
    <w:rsid w:val="004F2357"/>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3BEA"/>
    <w:rsid w:val="004F4004"/>
    <w:rsid w:val="004F4139"/>
    <w:rsid w:val="004F419E"/>
    <w:rsid w:val="004F425A"/>
    <w:rsid w:val="004F442B"/>
    <w:rsid w:val="004F4650"/>
    <w:rsid w:val="004F4715"/>
    <w:rsid w:val="004F4749"/>
    <w:rsid w:val="004F485F"/>
    <w:rsid w:val="004F490C"/>
    <w:rsid w:val="004F4B2B"/>
    <w:rsid w:val="004F4C18"/>
    <w:rsid w:val="004F504C"/>
    <w:rsid w:val="004F510A"/>
    <w:rsid w:val="004F53BE"/>
    <w:rsid w:val="004F562F"/>
    <w:rsid w:val="004F5A63"/>
    <w:rsid w:val="004F5B2B"/>
    <w:rsid w:val="004F5C33"/>
    <w:rsid w:val="004F5C54"/>
    <w:rsid w:val="004F5CC4"/>
    <w:rsid w:val="004F5FDA"/>
    <w:rsid w:val="004F616F"/>
    <w:rsid w:val="004F62BB"/>
    <w:rsid w:val="004F66B9"/>
    <w:rsid w:val="004F681C"/>
    <w:rsid w:val="004F689C"/>
    <w:rsid w:val="004F68FD"/>
    <w:rsid w:val="004F69D4"/>
    <w:rsid w:val="004F6ADC"/>
    <w:rsid w:val="004F6B2D"/>
    <w:rsid w:val="004F6BDC"/>
    <w:rsid w:val="004F6F82"/>
    <w:rsid w:val="004F700D"/>
    <w:rsid w:val="004F7185"/>
    <w:rsid w:val="004F7247"/>
    <w:rsid w:val="004F7282"/>
    <w:rsid w:val="004F72CE"/>
    <w:rsid w:val="004F759B"/>
    <w:rsid w:val="004F7621"/>
    <w:rsid w:val="004F7755"/>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E5F"/>
    <w:rsid w:val="00500FD1"/>
    <w:rsid w:val="00501009"/>
    <w:rsid w:val="00501017"/>
    <w:rsid w:val="00501071"/>
    <w:rsid w:val="005014F1"/>
    <w:rsid w:val="005017AC"/>
    <w:rsid w:val="00501885"/>
    <w:rsid w:val="00501E3E"/>
    <w:rsid w:val="00502027"/>
    <w:rsid w:val="00502140"/>
    <w:rsid w:val="00502232"/>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9"/>
    <w:rsid w:val="00504E4E"/>
    <w:rsid w:val="00504EE9"/>
    <w:rsid w:val="00504EFA"/>
    <w:rsid w:val="00504F13"/>
    <w:rsid w:val="0050501F"/>
    <w:rsid w:val="00505183"/>
    <w:rsid w:val="00505287"/>
    <w:rsid w:val="0050542A"/>
    <w:rsid w:val="00505438"/>
    <w:rsid w:val="0050543E"/>
    <w:rsid w:val="00505661"/>
    <w:rsid w:val="0050576C"/>
    <w:rsid w:val="00505904"/>
    <w:rsid w:val="00505D7C"/>
    <w:rsid w:val="00505FBA"/>
    <w:rsid w:val="005060CC"/>
    <w:rsid w:val="005061A8"/>
    <w:rsid w:val="00506401"/>
    <w:rsid w:val="0050669D"/>
    <w:rsid w:val="005067B9"/>
    <w:rsid w:val="00506A84"/>
    <w:rsid w:val="00506AD7"/>
    <w:rsid w:val="00506D0F"/>
    <w:rsid w:val="00506D6D"/>
    <w:rsid w:val="0050708E"/>
    <w:rsid w:val="005070EB"/>
    <w:rsid w:val="0050731D"/>
    <w:rsid w:val="00507524"/>
    <w:rsid w:val="00507527"/>
    <w:rsid w:val="005076FF"/>
    <w:rsid w:val="00507961"/>
    <w:rsid w:val="0050799E"/>
    <w:rsid w:val="00507A7A"/>
    <w:rsid w:val="00507E8A"/>
    <w:rsid w:val="00510247"/>
    <w:rsid w:val="00510271"/>
    <w:rsid w:val="00510316"/>
    <w:rsid w:val="005105B0"/>
    <w:rsid w:val="005106B3"/>
    <w:rsid w:val="005106C5"/>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BF9"/>
    <w:rsid w:val="00511DE3"/>
    <w:rsid w:val="00511E6E"/>
    <w:rsid w:val="00511EB3"/>
    <w:rsid w:val="00511F3A"/>
    <w:rsid w:val="00511F46"/>
    <w:rsid w:val="005120FD"/>
    <w:rsid w:val="00512183"/>
    <w:rsid w:val="00512300"/>
    <w:rsid w:val="005124E0"/>
    <w:rsid w:val="0051255A"/>
    <w:rsid w:val="005125D8"/>
    <w:rsid w:val="005127EC"/>
    <w:rsid w:val="0051288C"/>
    <w:rsid w:val="00512985"/>
    <w:rsid w:val="005129F7"/>
    <w:rsid w:val="00512C81"/>
    <w:rsid w:val="00512D56"/>
    <w:rsid w:val="00512EFC"/>
    <w:rsid w:val="00512F6E"/>
    <w:rsid w:val="00512FBD"/>
    <w:rsid w:val="0051301F"/>
    <w:rsid w:val="00513187"/>
    <w:rsid w:val="0051367A"/>
    <w:rsid w:val="005136BC"/>
    <w:rsid w:val="005137FC"/>
    <w:rsid w:val="00513978"/>
    <w:rsid w:val="005139E0"/>
    <w:rsid w:val="00513AF9"/>
    <w:rsid w:val="00513B81"/>
    <w:rsid w:val="00513D60"/>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C1"/>
    <w:rsid w:val="005160ED"/>
    <w:rsid w:val="005161FD"/>
    <w:rsid w:val="0051628E"/>
    <w:rsid w:val="005168CF"/>
    <w:rsid w:val="00516922"/>
    <w:rsid w:val="005169F9"/>
    <w:rsid w:val="00517014"/>
    <w:rsid w:val="00517827"/>
    <w:rsid w:val="00517980"/>
    <w:rsid w:val="00517CB1"/>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63"/>
    <w:rsid w:val="00521B72"/>
    <w:rsid w:val="00521C27"/>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61"/>
    <w:rsid w:val="005262C2"/>
    <w:rsid w:val="00526444"/>
    <w:rsid w:val="00526528"/>
    <w:rsid w:val="00526592"/>
    <w:rsid w:val="005265F7"/>
    <w:rsid w:val="005267D1"/>
    <w:rsid w:val="00526925"/>
    <w:rsid w:val="00526BCB"/>
    <w:rsid w:val="00526CA8"/>
    <w:rsid w:val="00526F45"/>
    <w:rsid w:val="00526F9D"/>
    <w:rsid w:val="00527072"/>
    <w:rsid w:val="00527614"/>
    <w:rsid w:val="005276A0"/>
    <w:rsid w:val="005278B6"/>
    <w:rsid w:val="00527A6C"/>
    <w:rsid w:val="00527AA6"/>
    <w:rsid w:val="00527B47"/>
    <w:rsid w:val="00527BC0"/>
    <w:rsid w:val="00527D2D"/>
    <w:rsid w:val="00527D31"/>
    <w:rsid w:val="00527EAC"/>
    <w:rsid w:val="00527EDB"/>
    <w:rsid w:val="00530293"/>
    <w:rsid w:val="00530310"/>
    <w:rsid w:val="00530313"/>
    <w:rsid w:val="0053043B"/>
    <w:rsid w:val="00530456"/>
    <w:rsid w:val="00530516"/>
    <w:rsid w:val="00530880"/>
    <w:rsid w:val="00530BC8"/>
    <w:rsid w:val="00530D84"/>
    <w:rsid w:val="00530EEB"/>
    <w:rsid w:val="005312C3"/>
    <w:rsid w:val="005317B1"/>
    <w:rsid w:val="005318AD"/>
    <w:rsid w:val="0053198F"/>
    <w:rsid w:val="00531B58"/>
    <w:rsid w:val="00531C34"/>
    <w:rsid w:val="00531C3B"/>
    <w:rsid w:val="00531C9A"/>
    <w:rsid w:val="00532020"/>
    <w:rsid w:val="005320D1"/>
    <w:rsid w:val="00532105"/>
    <w:rsid w:val="005322BD"/>
    <w:rsid w:val="00532377"/>
    <w:rsid w:val="005328AC"/>
    <w:rsid w:val="00532960"/>
    <w:rsid w:val="00532969"/>
    <w:rsid w:val="00532A46"/>
    <w:rsid w:val="00532A5F"/>
    <w:rsid w:val="00532A95"/>
    <w:rsid w:val="00532AAA"/>
    <w:rsid w:val="00532DCE"/>
    <w:rsid w:val="005331D9"/>
    <w:rsid w:val="00533326"/>
    <w:rsid w:val="00533424"/>
    <w:rsid w:val="00533466"/>
    <w:rsid w:val="005334A5"/>
    <w:rsid w:val="00533709"/>
    <w:rsid w:val="0053384E"/>
    <w:rsid w:val="00533C14"/>
    <w:rsid w:val="00533E60"/>
    <w:rsid w:val="00533EE8"/>
    <w:rsid w:val="00534121"/>
    <w:rsid w:val="0053435B"/>
    <w:rsid w:val="005343F2"/>
    <w:rsid w:val="00534443"/>
    <w:rsid w:val="005347A7"/>
    <w:rsid w:val="005347B3"/>
    <w:rsid w:val="00534815"/>
    <w:rsid w:val="00534880"/>
    <w:rsid w:val="00534B1F"/>
    <w:rsid w:val="00534D2D"/>
    <w:rsid w:val="00534DA2"/>
    <w:rsid w:val="00534E14"/>
    <w:rsid w:val="00535234"/>
    <w:rsid w:val="00535365"/>
    <w:rsid w:val="005355B3"/>
    <w:rsid w:val="00535930"/>
    <w:rsid w:val="00535988"/>
    <w:rsid w:val="00535A07"/>
    <w:rsid w:val="00535CAA"/>
    <w:rsid w:val="00535CD3"/>
    <w:rsid w:val="00536327"/>
    <w:rsid w:val="00536542"/>
    <w:rsid w:val="00536779"/>
    <w:rsid w:val="00536DEE"/>
    <w:rsid w:val="00536E87"/>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3D7"/>
    <w:rsid w:val="005414EF"/>
    <w:rsid w:val="005415DA"/>
    <w:rsid w:val="0054189B"/>
    <w:rsid w:val="00541A81"/>
    <w:rsid w:val="00541C84"/>
    <w:rsid w:val="00541F49"/>
    <w:rsid w:val="00542117"/>
    <w:rsid w:val="00542137"/>
    <w:rsid w:val="0054218B"/>
    <w:rsid w:val="0054220F"/>
    <w:rsid w:val="00542394"/>
    <w:rsid w:val="005423B3"/>
    <w:rsid w:val="005425CA"/>
    <w:rsid w:val="0054266C"/>
    <w:rsid w:val="005426A0"/>
    <w:rsid w:val="0054271B"/>
    <w:rsid w:val="0054279E"/>
    <w:rsid w:val="005428F1"/>
    <w:rsid w:val="00542947"/>
    <w:rsid w:val="00542DA7"/>
    <w:rsid w:val="00542DD9"/>
    <w:rsid w:val="00542F72"/>
    <w:rsid w:val="005431A7"/>
    <w:rsid w:val="0054331E"/>
    <w:rsid w:val="005434CF"/>
    <w:rsid w:val="005437DF"/>
    <w:rsid w:val="00543AFA"/>
    <w:rsid w:val="00543C55"/>
    <w:rsid w:val="00543CFD"/>
    <w:rsid w:val="00543F18"/>
    <w:rsid w:val="0054441E"/>
    <w:rsid w:val="005444A8"/>
    <w:rsid w:val="0054452D"/>
    <w:rsid w:val="00544652"/>
    <w:rsid w:val="00544780"/>
    <w:rsid w:val="005448EE"/>
    <w:rsid w:val="00544BB2"/>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5E"/>
    <w:rsid w:val="00546892"/>
    <w:rsid w:val="005469E6"/>
    <w:rsid w:val="00546CD4"/>
    <w:rsid w:val="00546D11"/>
    <w:rsid w:val="00546DED"/>
    <w:rsid w:val="00546E5C"/>
    <w:rsid w:val="00547057"/>
    <w:rsid w:val="005471D2"/>
    <w:rsid w:val="005471D8"/>
    <w:rsid w:val="00547244"/>
    <w:rsid w:val="0054756A"/>
    <w:rsid w:val="005476AD"/>
    <w:rsid w:val="00547739"/>
    <w:rsid w:val="00547A12"/>
    <w:rsid w:val="00547AE3"/>
    <w:rsid w:val="00547C95"/>
    <w:rsid w:val="00547DFA"/>
    <w:rsid w:val="00547F11"/>
    <w:rsid w:val="00550219"/>
    <w:rsid w:val="0055041D"/>
    <w:rsid w:val="00550684"/>
    <w:rsid w:val="005508EC"/>
    <w:rsid w:val="00550915"/>
    <w:rsid w:val="00550941"/>
    <w:rsid w:val="00550A14"/>
    <w:rsid w:val="00550B07"/>
    <w:rsid w:val="00550C84"/>
    <w:rsid w:val="00550CE6"/>
    <w:rsid w:val="00550D67"/>
    <w:rsid w:val="00550DA9"/>
    <w:rsid w:val="00550F02"/>
    <w:rsid w:val="00550F08"/>
    <w:rsid w:val="00550FC0"/>
    <w:rsid w:val="00551135"/>
    <w:rsid w:val="00551256"/>
    <w:rsid w:val="005512FC"/>
    <w:rsid w:val="0055173D"/>
    <w:rsid w:val="00551858"/>
    <w:rsid w:val="00551890"/>
    <w:rsid w:val="00551A7E"/>
    <w:rsid w:val="00551DF1"/>
    <w:rsid w:val="00551E05"/>
    <w:rsid w:val="005523AD"/>
    <w:rsid w:val="00552613"/>
    <w:rsid w:val="005526F3"/>
    <w:rsid w:val="005527F0"/>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80"/>
    <w:rsid w:val="005559A1"/>
    <w:rsid w:val="00555A07"/>
    <w:rsid w:val="00555B79"/>
    <w:rsid w:val="00555D10"/>
    <w:rsid w:val="00555EFB"/>
    <w:rsid w:val="005561C0"/>
    <w:rsid w:val="00556399"/>
    <w:rsid w:val="00556568"/>
    <w:rsid w:val="00556582"/>
    <w:rsid w:val="0055695F"/>
    <w:rsid w:val="00556AA7"/>
    <w:rsid w:val="00556D14"/>
    <w:rsid w:val="00556FE1"/>
    <w:rsid w:val="00557688"/>
    <w:rsid w:val="00557ACC"/>
    <w:rsid w:val="00557D7E"/>
    <w:rsid w:val="00557DAD"/>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CF1"/>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16"/>
    <w:rsid w:val="005637B9"/>
    <w:rsid w:val="00563858"/>
    <w:rsid w:val="00563B06"/>
    <w:rsid w:val="00563C0B"/>
    <w:rsid w:val="00563CDD"/>
    <w:rsid w:val="00563F5A"/>
    <w:rsid w:val="00563FA3"/>
    <w:rsid w:val="0056426D"/>
    <w:rsid w:val="005642DA"/>
    <w:rsid w:val="005643A1"/>
    <w:rsid w:val="00564676"/>
    <w:rsid w:val="00564713"/>
    <w:rsid w:val="00564831"/>
    <w:rsid w:val="00564A9A"/>
    <w:rsid w:val="00564B85"/>
    <w:rsid w:val="0056538F"/>
    <w:rsid w:val="005653D8"/>
    <w:rsid w:val="00565463"/>
    <w:rsid w:val="0056597E"/>
    <w:rsid w:val="00565A29"/>
    <w:rsid w:val="00565D7A"/>
    <w:rsid w:val="00565EAE"/>
    <w:rsid w:val="005660CB"/>
    <w:rsid w:val="00566614"/>
    <w:rsid w:val="0056679B"/>
    <w:rsid w:val="0056684C"/>
    <w:rsid w:val="0056689F"/>
    <w:rsid w:val="005668F9"/>
    <w:rsid w:val="005669EE"/>
    <w:rsid w:val="00566B3D"/>
    <w:rsid w:val="00566F04"/>
    <w:rsid w:val="0056705E"/>
    <w:rsid w:val="00567226"/>
    <w:rsid w:val="005672FA"/>
    <w:rsid w:val="0056746B"/>
    <w:rsid w:val="0056750E"/>
    <w:rsid w:val="00567591"/>
    <w:rsid w:val="005675D4"/>
    <w:rsid w:val="00567C4E"/>
    <w:rsid w:val="00567C70"/>
    <w:rsid w:val="00567F56"/>
    <w:rsid w:val="00570010"/>
    <w:rsid w:val="00570011"/>
    <w:rsid w:val="005702A7"/>
    <w:rsid w:val="00570303"/>
    <w:rsid w:val="0057038E"/>
    <w:rsid w:val="005707A8"/>
    <w:rsid w:val="005708CB"/>
    <w:rsid w:val="00570A51"/>
    <w:rsid w:val="00570AE4"/>
    <w:rsid w:val="00570AFF"/>
    <w:rsid w:val="00570E79"/>
    <w:rsid w:val="00571005"/>
    <w:rsid w:val="0057152F"/>
    <w:rsid w:val="00571681"/>
    <w:rsid w:val="0057178C"/>
    <w:rsid w:val="00571BBF"/>
    <w:rsid w:val="00571E11"/>
    <w:rsid w:val="00571F6A"/>
    <w:rsid w:val="0057206D"/>
    <w:rsid w:val="005720F9"/>
    <w:rsid w:val="005721B9"/>
    <w:rsid w:val="0057229E"/>
    <w:rsid w:val="00572416"/>
    <w:rsid w:val="00572437"/>
    <w:rsid w:val="00572440"/>
    <w:rsid w:val="00572736"/>
    <w:rsid w:val="005729C6"/>
    <w:rsid w:val="00572B1A"/>
    <w:rsid w:val="00572F7E"/>
    <w:rsid w:val="00572F83"/>
    <w:rsid w:val="00573062"/>
    <w:rsid w:val="0057311C"/>
    <w:rsid w:val="00573236"/>
    <w:rsid w:val="0057356A"/>
    <w:rsid w:val="005735F7"/>
    <w:rsid w:val="00573869"/>
    <w:rsid w:val="0057397E"/>
    <w:rsid w:val="005739C5"/>
    <w:rsid w:val="00573B46"/>
    <w:rsid w:val="00573D21"/>
    <w:rsid w:val="00573F9B"/>
    <w:rsid w:val="005742F7"/>
    <w:rsid w:val="0057459F"/>
    <w:rsid w:val="00574774"/>
    <w:rsid w:val="005748C7"/>
    <w:rsid w:val="0057496C"/>
    <w:rsid w:val="00574AB8"/>
    <w:rsid w:val="00574BBC"/>
    <w:rsid w:val="00574C6A"/>
    <w:rsid w:val="00574D0C"/>
    <w:rsid w:val="005750B3"/>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4C8"/>
    <w:rsid w:val="00577513"/>
    <w:rsid w:val="00577524"/>
    <w:rsid w:val="00577758"/>
    <w:rsid w:val="0057776F"/>
    <w:rsid w:val="005777FF"/>
    <w:rsid w:val="00577982"/>
    <w:rsid w:val="00577CA0"/>
    <w:rsid w:val="00577CBB"/>
    <w:rsid w:val="00577DA4"/>
    <w:rsid w:val="00577DAF"/>
    <w:rsid w:val="00580489"/>
    <w:rsid w:val="005804E8"/>
    <w:rsid w:val="0058068E"/>
    <w:rsid w:val="0058080B"/>
    <w:rsid w:val="0058083A"/>
    <w:rsid w:val="005809AE"/>
    <w:rsid w:val="005809EC"/>
    <w:rsid w:val="00580A2D"/>
    <w:rsid w:val="00580A7A"/>
    <w:rsid w:val="00580B25"/>
    <w:rsid w:val="00580B3C"/>
    <w:rsid w:val="00580E5E"/>
    <w:rsid w:val="00580E93"/>
    <w:rsid w:val="00580FD1"/>
    <w:rsid w:val="00581051"/>
    <w:rsid w:val="005810D3"/>
    <w:rsid w:val="0058111E"/>
    <w:rsid w:val="00581576"/>
    <w:rsid w:val="0058166B"/>
    <w:rsid w:val="00581722"/>
    <w:rsid w:val="00581799"/>
    <w:rsid w:val="00581B20"/>
    <w:rsid w:val="00581CF3"/>
    <w:rsid w:val="00581F76"/>
    <w:rsid w:val="00582182"/>
    <w:rsid w:val="0058242F"/>
    <w:rsid w:val="00582570"/>
    <w:rsid w:val="0058299A"/>
    <w:rsid w:val="005829B6"/>
    <w:rsid w:val="00582BCD"/>
    <w:rsid w:val="00582C5F"/>
    <w:rsid w:val="00582D18"/>
    <w:rsid w:val="00582DBF"/>
    <w:rsid w:val="00582DCC"/>
    <w:rsid w:val="00582E18"/>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0"/>
    <w:rsid w:val="00584F0E"/>
    <w:rsid w:val="00584FB8"/>
    <w:rsid w:val="00585355"/>
    <w:rsid w:val="005853CB"/>
    <w:rsid w:val="005854DA"/>
    <w:rsid w:val="005854FE"/>
    <w:rsid w:val="0058551B"/>
    <w:rsid w:val="005858B2"/>
    <w:rsid w:val="005859A5"/>
    <w:rsid w:val="00585A64"/>
    <w:rsid w:val="00585B0C"/>
    <w:rsid w:val="005860AE"/>
    <w:rsid w:val="00586226"/>
    <w:rsid w:val="005862ED"/>
    <w:rsid w:val="0058632F"/>
    <w:rsid w:val="00586446"/>
    <w:rsid w:val="0058654B"/>
    <w:rsid w:val="00586622"/>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44F"/>
    <w:rsid w:val="0059084A"/>
    <w:rsid w:val="00590CD5"/>
    <w:rsid w:val="00590DCF"/>
    <w:rsid w:val="00590E69"/>
    <w:rsid w:val="00591055"/>
    <w:rsid w:val="005910F9"/>
    <w:rsid w:val="005912B7"/>
    <w:rsid w:val="005915D0"/>
    <w:rsid w:val="00591663"/>
    <w:rsid w:val="00591669"/>
    <w:rsid w:val="0059171C"/>
    <w:rsid w:val="00591A4D"/>
    <w:rsid w:val="00591C91"/>
    <w:rsid w:val="00591E81"/>
    <w:rsid w:val="00592049"/>
    <w:rsid w:val="00592288"/>
    <w:rsid w:val="005922D1"/>
    <w:rsid w:val="00592585"/>
    <w:rsid w:val="00592773"/>
    <w:rsid w:val="005928C6"/>
    <w:rsid w:val="00592B46"/>
    <w:rsid w:val="00592BC4"/>
    <w:rsid w:val="00592D3E"/>
    <w:rsid w:val="00592D67"/>
    <w:rsid w:val="00592DAB"/>
    <w:rsid w:val="00592E5E"/>
    <w:rsid w:val="00592ECA"/>
    <w:rsid w:val="00592F11"/>
    <w:rsid w:val="00592F90"/>
    <w:rsid w:val="00592FA5"/>
    <w:rsid w:val="00593062"/>
    <w:rsid w:val="005930AD"/>
    <w:rsid w:val="005930C2"/>
    <w:rsid w:val="00593442"/>
    <w:rsid w:val="00593583"/>
    <w:rsid w:val="005935BD"/>
    <w:rsid w:val="00593604"/>
    <w:rsid w:val="005936AE"/>
    <w:rsid w:val="00593AE7"/>
    <w:rsid w:val="00593F78"/>
    <w:rsid w:val="0059407F"/>
    <w:rsid w:val="0059429D"/>
    <w:rsid w:val="00594362"/>
    <w:rsid w:val="005947F3"/>
    <w:rsid w:val="00594840"/>
    <w:rsid w:val="0059485D"/>
    <w:rsid w:val="00594907"/>
    <w:rsid w:val="00594A2E"/>
    <w:rsid w:val="00594C1A"/>
    <w:rsid w:val="00594DF9"/>
    <w:rsid w:val="00594F69"/>
    <w:rsid w:val="0059505B"/>
    <w:rsid w:val="00595095"/>
    <w:rsid w:val="0059511B"/>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C2"/>
    <w:rsid w:val="005971FE"/>
    <w:rsid w:val="0059726B"/>
    <w:rsid w:val="0059729C"/>
    <w:rsid w:val="005972C9"/>
    <w:rsid w:val="005972D8"/>
    <w:rsid w:val="0059733A"/>
    <w:rsid w:val="00597597"/>
    <w:rsid w:val="00597AE9"/>
    <w:rsid w:val="00597C1B"/>
    <w:rsid w:val="005A0144"/>
    <w:rsid w:val="005A034D"/>
    <w:rsid w:val="005A040C"/>
    <w:rsid w:val="005A0671"/>
    <w:rsid w:val="005A06EE"/>
    <w:rsid w:val="005A077E"/>
    <w:rsid w:val="005A07E7"/>
    <w:rsid w:val="005A0857"/>
    <w:rsid w:val="005A08CA"/>
    <w:rsid w:val="005A0BDD"/>
    <w:rsid w:val="005A0CF2"/>
    <w:rsid w:val="005A0E73"/>
    <w:rsid w:val="005A0F90"/>
    <w:rsid w:val="005A0FD4"/>
    <w:rsid w:val="005A1220"/>
    <w:rsid w:val="005A17A6"/>
    <w:rsid w:val="005A17D3"/>
    <w:rsid w:val="005A1B48"/>
    <w:rsid w:val="005A1D91"/>
    <w:rsid w:val="005A1DFD"/>
    <w:rsid w:val="005A2263"/>
    <w:rsid w:val="005A22C3"/>
    <w:rsid w:val="005A241B"/>
    <w:rsid w:val="005A2955"/>
    <w:rsid w:val="005A2C1F"/>
    <w:rsid w:val="005A2E87"/>
    <w:rsid w:val="005A2FFE"/>
    <w:rsid w:val="005A3123"/>
    <w:rsid w:val="005A33AA"/>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36"/>
    <w:rsid w:val="005A56A4"/>
    <w:rsid w:val="005A591D"/>
    <w:rsid w:val="005A5CE7"/>
    <w:rsid w:val="005A5D75"/>
    <w:rsid w:val="005A5EA5"/>
    <w:rsid w:val="005A5ECC"/>
    <w:rsid w:val="005A5F4D"/>
    <w:rsid w:val="005A6081"/>
    <w:rsid w:val="005A647C"/>
    <w:rsid w:val="005A6760"/>
    <w:rsid w:val="005A6922"/>
    <w:rsid w:val="005A6B32"/>
    <w:rsid w:val="005A6B50"/>
    <w:rsid w:val="005A6E00"/>
    <w:rsid w:val="005A7263"/>
    <w:rsid w:val="005A7396"/>
    <w:rsid w:val="005A74D4"/>
    <w:rsid w:val="005A76A9"/>
    <w:rsid w:val="005A7A2C"/>
    <w:rsid w:val="005A7B19"/>
    <w:rsid w:val="005A7FE8"/>
    <w:rsid w:val="005B0040"/>
    <w:rsid w:val="005B007A"/>
    <w:rsid w:val="005B011C"/>
    <w:rsid w:val="005B013D"/>
    <w:rsid w:val="005B01D9"/>
    <w:rsid w:val="005B02DD"/>
    <w:rsid w:val="005B0418"/>
    <w:rsid w:val="005B0684"/>
    <w:rsid w:val="005B0844"/>
    <w:rsid w:val="005B085F"/>
    <w:rsid w:val="005B09AC"/>
    <w:rsid w:val="005B0AB7"/>
    <w:rsid w:val="005B1002"/>
    <w:rsid w:val="005B1D5C"/>
    <w:rsid w:val="005B1DFD"/>
    <w:rsid w:val="005B1ECF"/>
    <w:rsid w:val="005B1F06"/>
    <w:rsid w:val="005B2349"/>
    <w:rsid w:val="005B2962"/>
    <w:rsid w:val="005B2A96"/>
    <w:rsid w:val="005B2ACC"/>
    <w:rsid w:val="005B2BE5"/>
    <w:rsid w:val="005B2E22"/>
    <w:rsid w:val="005B2EF0"/>
    <w:rsid w:val="005B2F56"/>
    <w:rsid w:val="005B3057"/>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23D"/>
    <w:rsid w:val="005C05B9"/>
    <w:rsid w:val="005C07AF"/>
    <w:rsid w:val="005C0837"/>
    <w:rsid w:val="005C08A0"/>
    <w:rsid w:val="005C0A89"/>
    <w:rsid w:val="005C0B5B"/>
    <w:rsid w:val="005C0B99"/>
    <w:rsid w:val="005C0D35"/>
    <w:rsid w:val="005C0F67"/>
    <w:rsid w:val="005C0FC5"/>
    <w:rsid w:val="005C121A"/>
    <w:rsid w:val="005C1453"/>
    <w:rsid w:val="005C152D"/>
    <w:rsid w:val="005C1571"/>
    <w:rsid w:val="005C15C7"/>
    <w:rsid w:val="005C1683"/>
    <w:rsid w:val="005C171E"/>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AA"/>
    <w:rsid w:val="005C3FF8"/>
    <w:rsid w:val="005C4448"/>
    <w:rsid w:val="005C46CC"/>
    <w:rsid w:val="005C48E4"/>
    <w:rsid w:val="005C4946"/>
    <w:rsid w:val="005C4A79"/>
    <w:rsid w:val="005C4AEB"/>
    <w:rsid w:val="005C4BEC"/>
    <w:rsid w:val="005C4C4C"/>
    <w:rsid w:val="005C4D02"/>
    <w:rsid w:val="005C518A"/>
    <w:rsid w:val="005C534E"/>
    <w:rsid w:val="005C542E"/>
    <w:rsid w:val="005C5B23"/>
    <w:rsid w:val="005C5DFD"/>
    <w:rsid w:val="005C5E86"/>
    <w:rsid w:val="005C5F1B"/>
    <w:rsid w:val="005C623A"/>
    <w:rsid w:val="005C6292"/>
    <w:rsid w:val="005C6313"/>
    <w:rsid w:val="005C637A"/>
    <w:rsid w:val="005C643F"/>
    <w:rsid w:val="005C65B5"/>
    <w:rsid w:val="005C65F1"/>
    <w:rsid w:val="005C6690"/>
    <w:rsid w:val="005C670D"/>
    <w:rsid w:val="005C6919"/>
    <w:rsid w:val="005C6962"/>
    <w:rsid w:val="005C6AD7"/>
    <w:rsid w:val="005C6CB9"/>
    <w:rsid w:val="005C6D0B"/>
    <w:rsid w:val="005C6F44"/>
    <w:rsid w:val="005C72A8"/>
    <w:rsid w:val="005C7956"/>
    <w:rsid w:val="005C79C5"/>
    <w:rsid w:val="005C7A27"/>
    <w:rsid w:val="005C7AE3"/>
    <w:rsid w:val="005C7CD4"/>
    <w:rsid w:val="005C7ECB"/>
    <w:rsid w:val="005C7F57"/>
    <w:rsid w:val="005D027C"/>
    <w:rsid w:val="005D027D"/>
    <w:rsid w:val="005D0374"/>
    <w:rsid w:val="005D03D7"/>
    <w:rsid w:val="005D04BF"/>
    <w:rsid w:val="005D0573"/>
    <w:rsid w:val="005D0856"/>
    <w:rsid w:val="005D0889"/>
    <w:rsid w:val="005D08C5"/>
    <w:rsid w:val="005D09F7"/>
    <w:rsid w:val="005D0B20"/>
    <w:rsid w:val="005D0C84"/>
    <w:rsid w:val="005D10AE"/>
    <w:rsid w:val="005D1270"/>
    <w:rsid w:val="005D1328"/>
    <w:rsid w:val="005D1408"/>
    <w:rsid w:val="005D140E"/>
    <w:rsid w:val="005D1562"/>
    <w:rsid w:val="005D159A"/>
    <w:rsid w:val="005D17F8"/>
    <w:rsid w:val="005D1889"/>
    <w:rsid w:val="005D1916"/>
    <w:rsid w:val="005D19C2"/>
    <w:rsid w:val="005D2034"/>
    <w:rsid w:val="005D2068"/>
    <w:rsid w:val="005D214F"/>
    <w:rsid w:val="005D218A"/>
    <w:rsid w:val="005D2328"/>
    <w:rsid w:val="005D2365"/>
    <w:rsid w:val="005D27A4"/>
    <w:rsid w:val="005D2AD7"/>
    <w:rsid w:val="005D2C54"/>
    <w:rsid w:val="005D2E14"/>
    <w:rsid w:val="005D2F31"/>
    <w:rsid w:val="005D3138"/>
    <w:rsid w:val="005D3292"/>
    <w:rsid w:val="005D3346"/>
    <w:rsid w:val="005D33A7"/>
    <w:rsid w:val="005D37E4"/>
    <w:rsid w:val="005D39E1"/>
    <w:rsid w:val="005D3A13"/>
    <w:rsid w:val="005D3B31"/>
    <w:rsid w:val="005D3DFF"/>
    <w:rsid w:val="005D3ECC"/>
    <w:rsid w:val="005D3F82"/>
    <w:rsid w:val="005D4000"/>
    <w:rsid w:val="005D40ED"/>
    <w:rsid w:val="005D418F"/>
    <w:rsid w:val="005D41F6"/>
    <w:rsid w:val="005D43D5"/>
    <w:rsid w:val="005D4451"/>
    <w:rsid w:val="005D47F2"/>
    <w:rsid w:val="005D487D"/>
    <w:rsid w:val="005D48B7"/>
    <w:rsid w:val="005D4C8F"/>
    <w:rsid w:val="005D4C93"/>
    <w:rsid w:val="005D4D51"/>
    <w:rsid w:val="005D4DC4"/>
    <w:rsid w:val="005D4DFF"/>
    <w:rsid w:val="005D4F0E"/>
    <w:rsid w:val="005D4FBC"/>
    <w:rsid w:val="005D50BE"/>
    <w:rsid w:val="005D524F"/>
    <w:rsid w:val="005D53FC"/>
    <w:rsid w:val="005D557A"/>
    <w:rsid w:val="005D55CC"/>
    <w:rsid w:val="005D5615"/>
    <w:rsid w:val="005D585E"/>
    <w:rsid w:val="005D5B8F"/>
    <w:rsid w:val="005D5ED5"/>
    <w:rsid w:val="005D62AC"/>
    <w:rsid w:val="005D62C0"/>
    <w:rsid w:val="005D62F9"/>
    <w:rsid w:val="005D6374"/>
    <w:rsid w:val="005D63A6"/>
    <w:rsid w:val="005D63B8"/>
    <w:rsid w:val="005D65BF"/>
    <w:rsid w:val="005D65C5"/>
    <w:rsid w:val="005D6A9F"/>
    <w:rsid w:val="005D7313"/>
    <w:rsid w:val="005D734B"/>
    <w:rsid w:val="005D7379"/>
    <w:rsid w:val="005D73BE"/>
    <w:rsid w:val="005D76E7"/>
    <w:rsid w:val="005D787E"/>
    <w:rsid w:val="005D793E"/>
    <w:rsid w:val="005D7991"/>
    <w:rsid w:val="005D7A74"/>
    <w:rsid w:val="005D7EC9"/>
    <w:rsid w:val="005D7FB0"/>
    <w:rsid w:val="005E0054"/>
    <w:rsid w:val="005E0345"/>
    <w:rsid w:val="005E03FB"/>
    <w:rsid w:val="005E04E4"/>
    <w:rsid w:val="005E05C9"/>
    <w:rsid w:val="005E05DE"/>
    <w:rsid w:val="005E05FF"/>
    <w:rsid w:val="005E0638"/>
    <w:rsid w:val="005E0944"/>
    <w:rsid w:val="005E0A36"/>
    <w:rsid w:val="005E0C97"/>
    <w:rsid w:val="005E0D7C"/>
    <w:rsid w:val="005E0E93"/>
    <w:rsid w:val="005E10D9"/>
    <w:rsid w:val="005E11FC"/>
    <w:rsid w:val="005E1252"/>
    <w:rsid w:val="005E1A68"/>
    <w:rsid w:val="005E1C71"/>
    <w:rsid w:val="005E1CE3"/>
    <w:rsid w:val="005E1D92"/>
    <w:rsid w:val="005E2023"/>
    <w:rsid w:val="005E2159"/>
    <w:rsid w:val="005E2208"/>
    <w:rsid w:val="005E236E"/>
    <w:rsid w:val="005E24C5"/>
    <w:rsid w:val="005E26A6"/>
    <w:rsid w:val="005E290E"/>
    <w:rsid w:val="005E2A34"/>
    <w:rsid w:val="005E2BBB"/>
    <w:rsid w:val="005E2E9E"/>
    <w:rsid w:val="005E2FA2"/>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4EE8"/>
    <w:rsid w:val="005E50BC"/>
    <w:rsid w:val="005E51A8"/>
    <w:rsid w:val="005E520B"/>
    <w:rsid w:val="005E5216"/>
    <w:rsid w:val="005E537F"/>
    <w:rsid w:val="005E53EC"/>
    <w:rsid w:val="005E5735"/>
    <w:rsid w:val="005E573F"/>
    <w:rsid w:val="005E5843"/>
    <w:rsid w:val="005E588D"/>
    <w:rsid w:val="005E5A91"/>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DEE"/>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0E3"/>
    <w:rsid w:val="005F1197"/>
    <w:rsid w:val="005F14EE"/>
    <w:rsid w:val="005F1614"/>
    <w:rsid w:val="005F176A"/>
    <w:rsid w:val="005F17B7"/>
    <w:rsid w:val="005F1B38"/>
    <w:rsid w:val="005F1E7F"/>
    <w:rsid w:val="005F1F16"/>
    <w:rsid w:val="005F1F7A"/>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1A0"/>
    <w:rsid w:val="005F5444"/>
    <w:rsid w:val="005F5518"/>
    <w:rsid w:val="005F5563"/>
    <w:rsid w:val="005F55C9"/>
    <w:rsid w:val="005F580B"/>
    <w:rsid w:val="005F58B2"/>
    <w:rsid w:val="005F58DB"/>
    <w:rsid w:val="005F5B83"/>
    <w:rsid w:val="005F5DDF"/>
    <w:rsid w:val="005F5F6F"/>
    <w:rsid w:val="005F614E"/>
    <w:rsid w:val="005F61A9"/>
    <w:rsid w:val="005F639D"/>
    <w:rsid w:val="005F63C1"/>
    <w:rsid w:val="005F64BB"/>
    <w:rsid w:val="005F6520"/>
    <w:rsid w:val="005F66EE"/>
    <w:rsid w:val="005F671F"/>
    <w:rsid w:val="005F67EC"/>
    <w:rsid w:val="005F6882"/>
    <w:rsid w:val="005F68CD"/>
    <w:rsid w:val="005F6AC9"/>
    <w:rsid w:val="005F6CD8"/>
    <w:rsid w:val="005F6FF7"/>
    <w:rsid w:val="005F700B"/>
    <w:rsid w:val="005F747D"/>
    <w:rsid w:val="005F7608"/>
    <w:rsid w:val="005F76F4"/>
    <w:rsid w:val="005F78B3"/>
    <w:rsid w:val="005F78EE"/>
    <w:rsid w:val="005F79D3"/>
    <w:rsid w:val="005F7EA9"/>
    <w:rsid w:val="005F7F56"/>
    <w:rsid w:val="0060005A"/>
    <w:rsid w:val="006001F3"/>
    <w:rsid w:val="006002F6"/>
    <w:rsid w:val="00600365"/>
    <w:rsid w:val="0060042D"/>
    <w:rsid w:val="0060049E"/>
    <w:rsid w:val="006004AD"/>
    <w:rsid w:val="0060070D"/>
    <w:rsid w:val="006008A4"/>
    <w:rsid w:val="00600AD1"/>
    <w:rsid w:val="00600BF2"/>
    <w:rsid w:val="00600CB3"/>
    <w:rsid w:val="00600CE2"/>
    <w:rsid w:val="00600D51"/>
    <w:rsid w:val="00600E57"/>
    <w:rsid w:val="00600EBD"/>
    <w:rsid w:val="00601266"/>
    <w:rsid w:val="00601916"/>
    <w:rsid w:val="00601923"/>
    <w:rsid w:val="006019DC"/>
    <w:rsid w:val="00601AFB"/>
    <w:rsid w:val="00601D09"/>
    <w:rsid w:val="00601D3C"/>
    <w:rsid w:val="00601E22"/>
    <w:rsid w:val="00602120"/>
    <w:rsid w:val="0060220B"/>
    <w:rsid w:val="006024DB"/>
    <w:rsid w:val="00602661"/>
    <w:rsid w:val="00602A6A"/>
    <w:rsid w:val="00602A6C"/>
    <w:rsid w:val="00602D17"/>
    <w:rsid w:val="00602DC4"/>
    <w:rsid w:val="00602FD9"/>
    <w:rsid w:val="006030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4EA0"/>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367"/>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80"/>
    <w:rsid w:val="00607FDA"/>
    <w:rsid w:val="006101B7"/>
    <w:rsid w:val="0061023D"/>
    <w:rsid w:val="00610291"/>
    <w:rsid w:val="00610396"/>
    <w:rsid w:val="00610581"/>
    <w:rsid w:val="006105C1"/>
    <w:rsid w:val="006105C4"/>
    <w:rsid w:val="00610661"/>
    <w:rsid w:val="006106D8"/>
    <w:rsid w:val="006107A6"/>
    <w:rsid w:val="00610C0E"/>
    <w:rsid w:val="00610CCD"/>
    <w:rsid w:val="006110A6"/>
    <w:rsid w:val="00611123"/>
    <w:rsid w:val="006111D5"/>
    <w:rsid w:val="006114D8"/>
    <w:rsid w:val="00611651"/>
    <w:rsid w:val="006116C8"/>
    <w:rsid w:val="00611BA5"/>
    <w:rsid w:val="00611BBC"/>
    <w:rsid w:val="00611F7F"/>
    <w:rsid w:val="006120F1"/>
    <w:rsid w:val="006122C6"/>
    <w:rsid w:val="006124B3"/>
    <w:rsid w:val="0061266B"/>
    <w:rsid w:val="00612801"/>
    <w:rsid w:val="006129DB"/>
    <w:rsid w:val="00612B0A"/>
    <w:rsid w:val="00612B72"/>
    <w:rsid w:val="00612BE8"/>
    <w:rsid w:val="00613463"/>
    <w:rsid w:val="00613526"/>
    <w:rsid w:val="006135F5"/>
    <w:rsid w:val="0061360C"/>
    <w:rsid w:val="006136B3"/>
    <w:rsid w:val="006137A4"/>
    <w:rsid w:val="0061382B"/>
    <w:rsid w:val="0061383F"/>
    <w:rsid w:val="00613A35"/>
    <w:rsid w:val="00613E5B"/>
    <w:rsid w:val="00613F3B"/>
    <w:rsid w:val="00613F75"/>
    <w:rsid w:val="00613F7C"/>
    <w:rsid w:val="006141AB"/>
    <w:rsid w:val="0061458D"/>
    <w:rsid w:val="0061494D"/>
    <w:rsid w:val="00614966"/>
    <w:rsid w:val="00614B13"/>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7D"/>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A6F"/>
    <w:rsid w:val="00617C15"/>
    <w:rsid w:val="00617F4D"/>
    <w:rsid w:val="00617F54"/>
    <w:rsid w:val="00617F5B"/>
    <w:rsid w:val="00620087"/>
    <w:rsid w:val="006201AE"/>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14"/>
    <w:rsid w:val="0062423B"/>
    <w:rsid w:val="0062442E"/>
    <w:rsid w:val="00624970"/>
    <w:rsid w:val="006249B1"/>
    <w:rsid w:val="006249BD"/>
    <w:rsid w:val="00624B17"/>
    <w:rsid w:val="00624B41"/>
    <w:rsid w:val="00624E7A"/>
    <w:rsid w:val="006250AA"/>
    <w:rsid w:val="006250E0"/>
    <w:rsid w:val="00625151"/>
    <w:rsid w:val="00625324"/>
    <w:rsid w:val="0062548A"/>
    <w:rsid w:val="00625622"/>
    <w:rsid w:val="00625832"/>
    <w:rsid w:val="00625A63"/>
    <w:rsid w:val="00625C12"/>
    <w:rsid w:val="00625C32"/>
    <w:rsid w:val="00625D78"/>
    <w:rsid w:val="006260EB"/>
    <w:rsid w:val="00626241"/>
    <w:rsid w:val="00626542"/>
    <w:rsid w:val="00626642"/>
    <w:rsid w:val="006266BD"/>
    <w:rsid w:val="006268FC"/>
    <w:rsid w:val="0062696D"/>
    <w:rsid w:val="00626AA6"/>
    <w:rsid w:val="00626B33"/>
    <w:rsid w:val="00626C9B"/>
    <w:rsid w:val="00626EAD"/>
    <w:rsid w:val="00626EF8"/>
    <w:rsid w:val="00626FBE"/>
    <w:rsid w:val="006271D2"/>
    <w:rsid w:val="00627214"/>
    <w:rsid w:val="006274AE"/>
    <w:rsid w:val="0062777F"/>
    <w:rsid w:val="006278EA"/>
    <w:rsid w:val="00627B0E"/>
    <w:rsid w:val="00627DA5"/>
    <w:rsid w:val="00630162"/>
    <w:rsid w:val="006302DA"/>
    <w:rsid w:val="006302ED"/>
    <w:rsid w:val="0063036B"/>
    <w:rsid w:val="006303B4"/>
    <w:rsid w:val="006303E8"/>
    <w:rsid w:val="0063042B"/>
    <w:rsid w:val="00630992"/>
    <w:rsid w:val="00630A9D"/>
    <w:rsid w:val="00630B7D"/>
    <w:rsid w:val="00630C12"/>
    <w:rsid w:val="00630E70"/>
    <w:rsid w:val="00631239"/>
    <w:rsid w:val="00631298"/>
    <w:rsid w:val="006314AC"/>
    <w:rsid w:val="00631516"/>
    <w:rsid w:val="0063165E"/>
    <w:rsid w:val="00631964"/>
    <w:rsid w:val="00631974"/>
    <w:rsid w:val="00631B6A"/>
    <w:rsid w:val="00631B71"/>
    <w:rsid w:val="00631B9B"/>
    <w:rsid w:val="00631BA9"/>
    <w:rsid w:val="00631C3D"/>
    <w:rsid w:val="00631C5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3E02"/>
    <w:rsid w:val="00634025"/>
    <w:rsid w:val="0063403D"/>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109"/>
    <w:rsid w:val="00637399"/>
    <w:rsid w:val="006373A3"/>
    <w:rsid w:val="00637747"/>
    <w:rsid w:val="0063780E"/>
    <w:rsid w:val="0063785A"/>
    <w:rsid w:val="00637B97"/>
    <w:rsid w:val="00637CEF"/>
    <w:rsid w:val="00637FDD"/>
    <w:rsid w:val="00637FED"/>
    <w:rsid w:val="0064012A"/>
    <w:rsid w:val="0064032C"/>
    <w:rsid w:val="00640367"/>
    <w:rsid w:val="00640465"/>
    <w:rsid w:val="006404E3"/>
    <w:rsid w:val="006405E7"/>
    <w:rsid w:val="00640606"/>
    <w:rsid w:val="0064077C"/>
    <w:rsid w:val="00640C0F"/>
    <w:rsid w:val="00640ECE"/>
    <w:rsid w:val="00640F11"/>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E09"/>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5F93"/>
    <w:rsid w:val="00646223"/>
    <w:rsid w:val="0064658A"/>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02D"/>
    <w:rsid w:val="00650214"/>
    <w:rsid w:val="006506C7"/>
    <w:rsid w:val="006508B0"/>
    <w:rsid w:val="0065090F"/>
    <w:rsid w:val="00650AEA"/>
    <w:rsid w:val="00650B36"/>
    <w:rsid w:val="00650C2B"/>
    <w:rsid w:val="00650C7A"/>
    <w:rsid w:val="00650E32"/>
    <w:rsid w:val="00650E93"/>
    <w:rsid w:val="0065108D"/>
    <w:rsid w:val="00651509"/>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B1"/>
    <w:rsid w:val="006551F0"/>
    <w:rsid w:val="006554C6"/>
    <w:rsid w:val="006554E1"/>
    <w:rsid w:val="0065559A"/>
    <w:rsid w:val="006556BB"/>
    <w:rsid w:val="006556BF"/>
    <w:rsid w:val="006558E8"/>
    <w:rsid w:val="006559A7"/>
    <w:rsid w:val="006559CE"/>
    <w:rsid w:val="00655B72"/>
    <w:rsid w:val="00655C32"/>
    <w:rsid w:val="00655C42"/>
    <w:rsid w:val="00655DCB"/>
    <w:rsid w:val="00655F41"/>
    <w:rsid w:val="00655F4E"/>
    <w:rsid w:val="00655FF3"/>
    <w:rsid w:val="00656146"/>
    <w:rsid w:val="006562F1"/>
    <w:rsid w:val="00656362"/>
    <w:rsid w:val="006563B0"/>
    <w:rsid w:val="00656A79"/>
    <w:rsid w:val="00656FA3"/>
    <w:rsid w:val="00656FDE"/>
    <w:rsid w:val="006572CA"/>
    <w:rsid w:val="0065737F"/>
    <w:rsid w:val="00657410"/>
    <w:rsid w:val="00657678"/>
    <w:rsid w:val="006576CC"/>
    <w:rsid w:val="00657740"/>
    <w:rsid w:val="0065780C"/>
    <w:rsid w:val="00657991"/>
    <w:rsid w:val="00657B29"/>
    <w:rsid w:val="00657CC8"/>
    <w:rsid w:val="00657DE4"/>
    <w:rsid w:val="00657FD8"/>
    <w:rsid w:val="00660183"/>
    <w:rsid w:val="006604F2"/>
    <w:rsid w:val="006606AF"/>
    <w:rsid w:val="00660865"/>
    <w:rsid w:val="00660869"/>
    <w:rsid w:val="006609F6"/>
    <w:rsid w:val="00660D54"/>
    <w:rsid w:val="00660DBE"/>
    <w:rsid w:val="0066101B"/>
    <w:rsid w:val="006612B0"/>
    <w:rsid w:val="00661434"/>
    <w:rsid w:val="006614BC"/>
    <w:rsid w:val="0066179E"/>
    <w:rsid w:val="00661807"/>
    <w:rsid w:val="00661A0C"/>
    <w:rsid w:val="00661C1B"/>
    <w:rsid w:val="00661E88"/>
    <w:rsid w:val="00661EC8"/>
    <w:rsid w:val="00661FF9"/>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B74"/>
    <w:rsid w:val="00663D4B"/>
    <w:rsid w:val="00663E89"/>
    <w:rsid w:val="006640DD"/>
    <w:rsid w:val="0066437F"/>
    <w:rsid w:val="006646EC"/>
    <w:rsid w:val="00664733"/>
    <w:rsid w:val="006648D8"/>
    <w:rsid w:val="00664B0F"/>
    <w:rsid w:val="00664DB9"/>
    <w:rsid w:val="00664E08"/>
    <w:rsid w:val="00664E3E"/>
    <w:rsid w:val="00664F40"/>
    <w:rsid w:val="00664F59"/>
    <w:rsid w:val="00665237"/>
    <w:rsid w:val="00665427"/>
    <w:rsid w:val="00665480"/>
    <w:rsid w:val="006655A5"/>
    <w:rsid w:val="00665797"/>
    <w:rsid w:val="006659F7"/>
    <w:rsid w:val="00665B95"/>
    <w:rsid w:val="00665C9C"/>
    <w:rsid w:val="00665F2B"/>
    <w:rsid w:val="00666107"/>
    <w:rsid w:val="0066629F"/>
    <w:rsid w:val="006662A1"/>
    <w:rsid w:val="006662F0"/>
    <w:rsid w:val="00666520"/>
    <w:rsid w:val="00666524"/>
    <w:rsid w:val="006666A9"/>
    <w:rsid w:val="006666E4"/>
    <w:rsid w:val="006666F1"/>
    <w:rsid w:val="00666A6D"/>
    <w:rsid w:val="00666F16"/>
    <w:rsid w:val="0066714F"/>
    <w:rsid w:val="006671D0"/>
    <w:rsid w:val="0066736F"/>
    <w:rsid w:val="00667857"/>
    <w:rsid w:val="00667A38"/>
    <w:rsid w:val="00667E45"/>
    <w:rsid w:val="00670050"/>
    <w:rsid w:val="0067009A"/>
    <w:rsid w:val="006700E1"/>
    <w:rsid w:val="00670455"/>
    <w:rsid w:val="0067058A"/>
    <w:rsid w:val="00670879"/>
    <w:rsid w:val="006709A3"/>
    <w:rsid w:val="00670A92"/>
    <w:rsid w:val="00670DD0"/>
    <w:rsid w:val="00670E5D"/>
    <w:rsid w:val="00670E77"/>
    <w:rsid w:val="00670FD5"/>
    <w:rsid w:val="0067107C"/>
    <w:rsid w:val="006710E9"/>
    <w:rsid w:val="00671152"/>
    <w:rsid w:val="00671215"/>
    <w:rsid w:val="00671380"/>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BDF"/>
    <w:rsid w:val="00673D9C"/>
    <w:rsid w:val="00673DD1"/>
    <w:rsid w:val="00673E8E"/>
    <w:rsid w:val="00673F83"/>
    <w:rsid w:val="00674177"/>
    <w:rsid w:val="00674623"/>
    <w:rsid w:val="00674703"/>
    <w:rsid w:val="006749BA"/>
    <w:rsid w:val="00674A0F"/>
    <w:rsid w:val="00674A9E"/>
    <w:rsid w:val="00674AD2"/>
    <w:rsid w:val="00674BE1"/>
    <w:rsid w:val="00674FA1"/>
    <w:rsid w:val="00675025"/>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15"/>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27"/>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23C"/>
    <w:rsid w:val="00683314"/>
    <w:rsid w:val="00683D97"/>
    <w:rsid w:val="00683E66"/>
    <w:rsid w:val="00683F70"/>
    <w:rsid w:val="00684168"/>
    <w:rsid w:val="006842DC"/>
    <w:rsid w:val="006843D4"/>
    <w:rsid w:val="00684400"/>
    <w:rsid w:val="006844C6"/>
    <w:rsid w:val="006845B2"/>
    <w:rsid w:val="0068470B"/>
    <w:rsid w:val="00684A99"/>
    <w:rsid w:val="00684ADB"/>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172"/>
    <w:rsid w:val="00687290"/>
    <w:rsid w:val="006873EF"/>
    <w:rsid w:val="00687496"/>
    <w:rsid w:val="006877DB"/>
    <w:rsid w:val="0068791E"/>
    <w:rsid w:val="006879EC"/>
    <w:rsid w:val="00687A95"/>
    <w:rsid w:val="00687CDC"/>
    <w:rsid w:val="00687DB6"/>
    <w:rsid w:val="00687EF5"/>
    <w:rsid w:val="006900B3"/>
    <w:rsid w:val="00690635"/>
    <w:rsid w:val="00690777"/>
    <w:rsid w:val="006908DF"/>
    <w:rsid w:val="00690A68"/>
    <w:rsid w:val="00690B7E"/>
    <w:rsid w:val="00690F15"/>
    <w:rsid w:val="006910AF"/>
    <w:rsid w:val="00691512"/>
    <w:rsid w:val="00691872"/>
    <w:rsid w:val="00691BBF"/>
    <w:rsid w:val="00691EFD"/>
    <w:rsid w:val="00691F22"/>
    <w:rsid w:val="00691FE8"/>
    <w:rsid w:val="006923E5"/>
    <w:rsid w:val="006923ED"/>
    <w:rsid w:val="0069281A"/>
    <w:rsid w:val="006928AC"/>
    <w:rsid w:val="00692C91"/>
    <w:rsid w:val="00692F69"/>
    <w:rsid w:val="00692FCA"/>
    <w:rsid w:val="006930E2"/>
    <w:rsid w:val="006933B5"/>
    <w:rsid w:val="0069368D"/>
    <w:rsid w:val="00693917"/>
    <w:rsid w:val="006939DD"/>
    <w:rsid w:val="00693ABB"/>
    <w:rsid w:val="00693AE2"/>
    <w:rsid w:val="00693E13"/>
    <w:rsid w:val="00693FD1"/>
    <w:rsid w:val="006940BE"/>
    <w:rsid w:val="0069412C"/>
    <w:rsid w:val="006941C3"/>
    <w:rsid w:val="006943BC"/>
    <w:rsid w:val="0069444C"/>
    <w:rsid w:val="006948E2"/>
    <w:rsid w:val="00694C73"/>
    <w:rsid w:val="00694F2C"/>
    <w:rsid w:val="006952C3"/>
    <w:rsid w:val="006953BC"/>
    <w:rsid w:val="006958C1"/>
    <w:rsid w:val="00695987"/>
    <w:rsid w:val="006959E9"/>
    <w:rsid w:val="00695D9C"/>
    <w:rsid w:val="00695DB3"/>
    <w:rsid w:val="00695E8E"/>
    <w:rsid w:val="006962CA"/>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367"/>
    <w:rsid w:val="006973E8"/>
    <w:rsid w:val="00697575"/>
    <w:rsid w:val="00697915"/>
    <w:rsid w:val="00697A1D"/>
    <w:rsid w:val="00697B29"/>
    <w:rsid w:val="00697EE7"/>
    <w:rsid w:val="00697F0D"/>
    <w:rsid w:val="006A01E0"/>
    <w:rsid w:val="006A0386"/>
    <w:rsid w:val="006A07D4"/>
    <w:rsid w:val="006A087B"/>
    <w:rsid w:val="006A0936"/>
    <w:rsid w:val="006A0B47"/>
    <w:rsid w:val="006A0CA4"/>
    <w:rsid w:val="006A0E0F"/>
    <w:rsid w:val="006A0E2F"/>
    <w:rsid w:val="006A0FF4"/>
    <w:rsid w:val="006A1068"/>
    <w:rsid w:val="006A13B6"/>
    <w:rsid w:val="006A1439"/>
    <w:rsid w:val="006A17A3"/>
    <w:rsid w:val="006A1A34"/>
    <w:rsid w:val="006A1C70"/>
    <w:rsid w:val="006A1D61"/>
    <w:rsid w:val="006A20B3"/>
    <w:rsid w:val="006A2510"/>
    <w:rsid w:val="006A25D8"/>
    <w:rsid w:val="006A2711"/>
    <w:rsid w:val="006A27A1"/>
    <w:rsid w:val="006A2A22"/>
    <w:rsid w:val="006A2A5F"/>
    <w:rsid w:val="006A2A99"/>
    <w:rsid w:val="006A2CC3"/>
    <w:rsid w:val="006A2F61"/>
    <w:rsid w:val="006A3018"/>
    <w:rsid w:val="006A302A"/>
    <w:rsid w:val="006A3059"/>
    <w:rsid w:val="006A3240"/>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8A1"/>
    <w:rsid w:val="006A5A07"/>
    <w:rsid w:val="006A5BD6"/>
    <w:rsid w:val="006A60B5"/>
    <w:rsid w:val="006A614D"/>
    <w:rsid w:val="006A61DF"/>
    <w:rsid w:val="006A62E0"/>
    <w:rsid w:val="006A6544"/>
    <w:rsid w:val="006A6893"/>
    <w:rsid w:val="006A69AF"/>
    <w:rsid w:val="006A6B0A"/>
    <w:rsid w:val="006A74B2"/>
    <w:rsid w:val="006A777C"/>
    <w:rsid w:val="006A77C8"/>
    <w:rsid w:val="006A7931"/>
    <w:rsid w:val="006A79AC"/>
    <w:rsid w:val="006A7A87"/>
    <w:rsid w:val="006A7ACD"/>
    <w:rsid w:val="006A7E15"/>
    <w:rsid w:val="006A7E28"/>
    <w:rsid w:val="006A7F53"/>
    <w:rsid w:val="006A7F93"/>
    <w:rsid w:val="006A7FF3"/>
    <w:rsid w:val="006B0589"/>
    <w:rsid w:val="006B0763"/>
    <w:rsid w:val="006B07CF"/>
    <w:rsid w:val="006B0BD3"/>
    <w:rsid w:val="006B0CD2"/>
    <w:rsid w:val="006B0E72"/>
    <w:rsid w:val="006B0EAA"/>
    <w:rsid w:val="006B0EB3"/>
    <w:rsid w:val="006B0EEB"/>
    <w:rsid w:val="006B1063"/>
    <w:rsid w:val="006B10CE"/>
    <w:rsid w:val="006B111A"/>
    <w:rsid w:val="006B15D3"/>
    <w:rsid w:val="006B16C0"/>
    <w:rsid w:val="006B1A5C"/>
    <w:rsid w:val="006B1C99"/>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4D2"/>
    <w:rsid w:val="006B357A"/>
    <w:rsid w:val="006B3648"/>
    <w:rsid w:val="006B36ED"/>
    <w:rsid w:val="006B3C57"/>
    <w:rsid w:val="006B3CE4"/>
    <w:rsid w:val="006B3D12"/>
    <w:rsid w:val="006B3E08"/>
    <w:rsid w:val="006B3E1B"/>
    <w:rsid w:val="006B3F00"/>
    <w:rsid w:val="006B43B1"/>
    <w:rsid w:val="006B45CB"/>
    <w:rsid w:val="006B4648"/>
    <w:rsid w:val="006B465A"/>
    <w:rsid w:val="006B4773"/>
    <w:rsid w:val="006B47A9"/>
    <w:rsid w:val="006B4810"/>
    <w:rsid w:val="006B4883"/>
    <w:rsid w:val="006B4AE7"/>
    <w:rsid w:val="006B4F7F"/>
    <w:rsid w:val="006B4F81"/>
    <w:rsid w:val="006B529D"/>
    <w:rsid w:val="006B53A7"/>
    <w:rsid w:val="006B540E"/>
    <w:rsid w:val="006B5454"/>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5B6"/>
    <w:rsid w:val="006B675B"/>
    <w:rsid w:val="006B6830"/>
    <w:rsid w:val="006B68B6"/>
    <w:rsid w:val="006B68E8"/>
    <w:rsid w:val="006B6ADE"/>
    <w:rsid w:val="006B6DAA"/>
    <w:rsid w:val="006B71F2"/>
    <w:rsid w:val="006B729E"/>
    <w:rsid w:val="006B72E7"/>
    <w:rsid w:val="006B7434"/>
    <w:rsid w:val="006B750A"/>
    <w:rsid w:val="006B7549"/>
    <w:rsid w:val="006B75AC"/>
    <w:rsid w:val="006B7712"/>
    <w:rsid w:val="006B7796"/>
    <w:rsid w:val="006B782C"/>
    <w:rsid w:val="006B7833"/>
    <w:rsid w:val="006B7BDA"/>
    <w:rsid w:val="006B7DA3"/>
    <w:rsid w:val="006B7E3F"/>
    <w:rsid w:val="006B7EDD"/>
    <w:rsid w:val="006C0221"/>
    <w:rsid w:val="006C03D3"/>
    <w:rsid w:val="006C04FD"/>
    <w:rsid w:val="006C070D"/>
    <w:rsid w:val="006C0746"/>
    <w:rsid w:val="006C07A0"/>
    <w:rsid w:val="006C0A70"/>
    <w:rsid w:val="006C0B71"/>
    <w:rsid w:val="006C0CA7"/>
    <w:rsid w:val="006C0DF7"/>
    <w:rsid w:val="006C10A1"/>
    <w:rsid w:val="006C10A7"/>
    <w:rsid w:val="006C1240"/>
    <w:rsid w:val="006C129A"/>
    <w:rsid w:val="006C12B7"/>
    <w:rsid w:val="006C1356"/>
    <w:rsid w:val="006C1392"/>
    <w:rsid w:val="006C1523"/>
    <w:rsid w:val="006C1960"/>
    <w:rsid w:val="006C1963"/>
    <w:rsid w:val="006C1A38"/>
    <w:rsid w:val="006C1C8C"/>
    <w:rsid w:val="006C1DA1"/>
    <w:rsid w:val="006C206A"/>
    <w:rsid w:val="006C20C2"/>
    <w:rsid w:val="006C20D0"/>
    <w:rsid w:val="006C23C7"/>
    <w:rsid w:val="006C23ED"/>
    <w:rsid w:val="006C257B"/>
    <w:rsid w:val="006C2693"/>
    <w:rsid w:val="006C277A"/>
    <w:rsid w:val="006C2846"/>
    <w:rsid w:val="006C29C4"/>
    <w:rsid w:val="006C2B80"/>
    <w:rsid w:val="006C2BD5"/>
    <w:rsid w:val="006C2E0E"/>
    <w:rsid w:val="006C2EFA"/>
    <w:rsid w:val="006C3058"/>
    <w:rsid w:val="006C313A"/>
    <w:rsid w:val="006C3201"/>
    <w:rsid w:val="006C320A"/>
    <w:rsid w:val="006C32DC"/>
    <w:rsid w:val="006C33F4"/>
    <w:rsid w:val="006C34BA"/>
    <w:rsid w:val="006C3563"/>
    <w:rsid w:val="006C3604"/>
    <w:rsid w:val="006C377F"/>
    <w:rsid w:val="006C3851"/>
    <w:rsid w:val="006C3AF8"/>
    <w:rsid w:val="006C3B91"/>
    <w:rsid w:val="006C3CC9"/>
    <w:rsid w:val="006C3EF0"/>
    <w:rsid w:val="006C4735"/>
    <w:rsid w:val="006C483B"/>
    <w:rsid w:val="006C48AF"/>
    <w:rsid w:val="006C49F1"/>
    <w:rsid w:val="006C4A5F"/>
    <w:rsid w:val="006C4A95"/>
    <w:rsid w:val="006C4AC3"/>
    <w:rsid w:val="006C4CAC"/>
    <w:rsid w:val="006C515F"/>
    <w:rsid w:val="006C51B3"/>
    <w:rsid w:val="006C52F9"/>
    <w:rsid w:val="006C535D"/>
    <w:rsid w:val="006C5391"/>
    <w:rsid w:val="006C5816"/>
    <w:rsid w:val="006C5888"/>
    <w:rsid w:val="006C595D"/>
    <w:rsid w:val="006C59AA"/>
    <w:rsid w:val="006C5CB3"/>
    <w:rsid w:val="006C5E28"/>
    <w:rsid w:val="006C6150"/>
    <w:rsid w:val="006C63EE"/>
    <w:rsid w:val="006C6541"/>
    <w:rsid w:val="006C655B"/>
    <w:rsid w:val="006C6799"/>
    <w:rsid w:val="006C68ED"/>
    <w:rsid w:val="006C6AC9"/>
    <w:rsid w:val="006C6CF5"/>
    <w:rsid w:val="006C6E0F"/>
    <w:rsid w:val="006C7087"/>
    <w:rsid w:val="006C72C9"/>
    <w:rsid w:val="006C748A"/>
    <w:rsid w:val="006C74C3"/>
    <w:rsid w:val="006C74D4"/>
    <w:rsid w:val="006C7544"/>
    <w:rsid w:val="006C7AAA"/>
    <w:rsid w:val="006C7AE7"/>
    <w:rsid w:val="006C7B5C"/>
    <w:rsid w:val="006C7CFA"/>
    <w:rsid w:val="006C7D39"/>
    <w:rsid w:val="006C7E28"/>
    <w:rsid w:val="006C7EDC"/>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D69"/>
    <w:rsid w:val="006D1F05"/>
    <w:rsid w:val="006D1F9E"/>
    <w:rsid w:val="006D1FA7"/>
    <w:rsid w:val="006D202D"/>
    <w:rsid w:val="006D2099"/>
    <w:rsid w:val="006D2194"/>
    <w:rsid w:val="006D21B9"/>
    <w:rsid w:val="006D228F"/>
    <w:rsid w:val="006D2356"/>
    <w:rsid w:val="006D2553"/>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370"/>
    <w:rsid w:val="006D45B1"/>
    <w:rsid w:val="006D476F"/>
    <w:rsid w:val="006D49C2"/>
    <w:rsid w:val="006D4A18"/>
    <w:rsid w:val="006D4C17"/>
    <w:rsid w:val="006D4D6E"/>
    <w:rsid w:val="006D4D7A"/>
    <w:rsid w:val="006D4DB1"/>
    <w:rsid w:val="006D4E33"/>
    <w:rsid w:val="006D4E74"/>
    <w:rsid w:val="006D5101"/>
    <w:rsid w:val="006D5151"/>
    <w:rsid w:val="006D53C5"/>
    <w:rsid w:val="006D5680"/>
    <w:rsid w:val="006D57A5"/>
    <w:rsid w:val="006D5A3A"/>
    <w:rsid w:val="006D5FF3"/>
    <w:rsid w:val="006D60D9"/>
    <w:rsid w:val="006D63A4"/>
    <w:rsid w:val="006D63D0"/>
    <w:rsid w:val="006D649E"/>
    <w:rsid w:val="006D6501"/>
    <w:rsid w:val="006D6B59"/>
    <w:rsid w:val="006D6C27"/>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28"/>
    <w:rsid w:val="006E1A42"/>
    <w:rsid w:val="006E1B11"/>
    <w:rsid w:val="006E1EFB"/>
    <w:rsid w:val="006E1FA0"/>
    <w:rsid w:val="006E2040"/>
    <w:rsid w:val="006E2133"/>
    <w:rsid w:val="006E21CC"/>
    <w:rsid w:val="006E23AA"/>
    <w:rsid w:val="006E2712"/>
    <w:rsid w:val="006E2742"/>
    <w:rsid w:val="006E27DA"/>
    <w:rsid w:val="006E282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1F2"/>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143"/>
    <w:rsid w:val="006E67A0"/>
    <w:rsid w:val="006E69F2"/>
    <w:rsid w:val="006E6A25"/>
    <w:rsid w:val="006E6AE7"/>
    <w:rsid w:val="006E6CB3"/>
    <w:rsid w:val="006E6FD2"/>
    <w:rsid w:val="006E7129"/>
    <w:rsid w:val="006E7214"/>
    <w:rsid w:val="006E7438"/>
    <w:rsid w:val="006E7490"/>
    <w:rsid w:val="006E74AD"/>
    <w:rsid w:val="006E769B"/>
    <w:rsid w:val="006E76AA"/>
    <w:rsid w:val="006E77B9"/>
    <w:rsid w:val="006E797C"/>
    <w:rsid w:val="006F022D"/>
    <w:rsid w:val="006F0764"/>
    <w:rsid w:val="006F0D77"/>
    <w:rsid w:val="006F0E2D"/>
    <w:rsid w:val="006F107D"/>
    <w:rsid w:val="006F11C3"/>
    <w:rsid w:val="006F138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49A"/>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D1"/>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0F8A"/>
    <w:rsid w:val="00701301"/>
    <w:rsid w:val="0070152C"/>
    <w:rsid w:val="007015F3"/>
    <w:rsid w:val="00701A0D"/>
    <w:rsid w:val="00701B47"/>
    <w:rsid w:val="00701BD0"/>
    <w:rsid w:val="00701E16"/>
    <w:rsid w:val="00701F44"/>
    <w:rsid w:val="00702066"/>
    <w:rsid w:val="00702283"/>
    <w:rsid w:val="00702543"/>
    <w:rsid w:val="007027CA"/>
    <w:rsid w:val="007027D7"/>
    <w:rsid w:val="0070280C"/>
    <w:rsid w:val="00702891"/>
    <w:rsid w:val="007029C8"/>
    <w:rsid w:val="00702B04"/>
    <w:rsid w:val="00702B27"/>
    <w:rsid w:val="00702EEB"/>
    <w:rsid w:val="00702F61"/>
    <w:rsid w:val="00702FF0"/>
    <w:rsid w:val="00703022"/>
    <w:rsid w:val="007030C3"/>
    <w:rsid w:val="00703208"/>
    <w:rsid w:val="0070322F"/>
    <w:rsid w:val="0070335D"/>
    <w:rsid w:val="007034FE"/>
    <w:rsid w:val="00703521"/>
    <w:rsid w:val="007035DA"/>
    <w:rsid w:val="0070362A"/>
    <w:rsid w:val="00703C30"/>
    <w:rsid w:val="00703CDC"/>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DE7"/>
    <w:rsid w:val="00705E45"/>
    <w:rsid w:val="00705EDC"/>
    <w:rsid w:val="00706273"/>
    <w:rsid w:val="00706306"/>
    <w:rsid w:val="00706324"/>
    <w:rsid w:val="00706337"/>
    <w:rsid w:val="0070667D"/>
    <w:rsid w:val="00706A01"/>
    <w:rsid w:val="00706DF8"/>
    <w:rsid w:val="0070703F"/>
    <w:rsid w:val="007071E5"/>
    <w:rsid w:val="007071EF"/>
    <w:rsid w:val="007072B0"/>
    <w:rsid w:val="00707521"/>
    <w:rsid w:val="0070791D"/>
    <w:rsid w:val="00707BB3"/>
    <w:rsid w:val="00707BC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2819"/>
    <w:rsid w:val="00712A5B"/>
    <w:rsid w:val="00713176"/>
    <w:rsid w:val="00713229"/>
    <w:rsid w:val="0071329B"/>
    <w:rsid w:val="007133BA"/>
    <w:rsid w:val="00713418"/>
    <w:rsid w:val="0071351F"/>
    <w:rsid w:val="00713564"/>
    <w:rsid w:val="0071365C"/>
    <w:rsid w:val="0071375B"/>
    <w:rsid w:val="00713799"/>
    <w:rsid w:val="00713C09"/>
    <w:rsid w:val="00713C0F"/>
    <w:rsid w:val="00713DE0"/>
    <w:rsid w:val="00713F90"/>
    <w:rsid w:val="00714161"/>
    <w:rsid w:val="007141FD"/>
    <w:rsid w:val="007143EA"/>
    <w:rsid w:val="007143FD"/>
    <w:rsid w:val="007146D2"/>
    <w:rsid w:val="00714841"/>
    <w:rsid w:val="00714916"/>
    <w:rsid w:val="00714C4A"/>
    <w:rsid w:val="00714FC0"/>
    <w:rsid w:val="007154C4"/>
    <w:rsid w:val="0071578E"/>
    <w:rsid w:val="00715901"/>
    <w:rsid w:val="00715934"/>
    <w:rsid w:val="0071597A"/>
    <w:rsid w:val="00715A33"/>
    <w:rsid w:val="0071666C"/>
    <w:rsid w:val="007167FA"/>
    <w:rsid w:val="00716A00"/>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2"/>
    <w:rsid w:val="00717E7B"/>
    <w:rsid w:val="00717FF7"/>
    <w:rsid w:val="00720424"/>
    <w:rsid w:val="007204EA"/>
    <w:rsid w:val="007205D0"/>
    <w:rsid w:val="00720655"/>
    <w:rsid w:val="007209BE"/>
    <w:rsid w:val="00720A37"/>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D98"/>
    <w:rsid w:val="00721F31"/>
    <w:rsid w:val="00721F86"/>
    <w:rsid w:val="0072218B"/>
    <w:rsid w:val="00722370"/>
    <w:rsid w:val="00722386"/>
    <w:rsid w:val="007223B6"/>
    <w:rsid w:val="00722507"/>
    <w:rsid w:val="007225B0"/>
    <w:rsid w:val="00722829"/>
    <w:rsid w:val="00722831"/>
    <w:rsid w:val="00722907"/>
    <w:rsid w:val="00722E25"/>
    <w:rsid w:val="007233A7"/>
    <w:rsid w:val="00723630"/>
    <w:rsid w:val="00723649"/>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C8F"/>
    <w:rsid w:val="00726D7D"/>
    <w:rsid w:val="00726D9F"/>
    <w:rsid w:val="00726E0C"/>
    <w:rsid w:val="00726E27"/>
    <w:rsid w:val="00726FE7"/>
    <w:rsid w:val="00727120"/>
    <w:rsid w:val="00727130"/>
    <w:rsid w:val="0072733F"/>
    <w:rsid w:val="007273C3"/>
    <w:rsid w:val="007274D7"/>
    <w:rsid w:val="007274F6"/>
    <w:rsid w:val="0072774D"/>
    <w:rsid w:val="00727815"/>
    <w:rsid w:val="00727B99"/>
    <w:rsid w:val="00727CAB"/>
    <w:rsid w:val="00727E09"/>
    <w:rsid w:val="007300E3"/>
    <w:rsid w:val="00730195"/>
    <w:rsid w:val="007301FB"/>
    <w:rsid w:val="007304C5"/>
    <w:rsid w:val="007308FE"/>
    <w:rsid w:val="00730909"/>
    <w:rsid w:val="00730974"/>
    <w:rsid w:val="00730C40"/>
    <w:rsid w:val="00730E16"/>
    <w:rsid w:val="00730E62"/>
    <w:rsid w:val="00731005"/>
    <w:rsid w:val="00731448"/>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3FBF"/>
    <w:rsid w:val="0073426A"/>
    <w:rsid w:val="007342C0"/>
    <w:rsid w:val="007343BA"/>
    <w:rsid w:val="00734616"/>
    <w:rsid w:val="0073484A"/>
    <w:rsid w:val="00734906"/>
    <w:rsid w:val="00734A96"/>
    <w:rsid w:val="00734B71"/>
    <w:rsid w:val="00734C86"/>
    <w:rsid w:val="00734D17"/>
    <w:rsid w:val="00734E97"/>
    <w:rsid w:val="00734F55"/>
    <w:rsid w:val="0073504A"/>
    <w:rsid w:val="007350BE"/>
    <w:rsid w:val="007350E7"/>
    <w:rsid w:val="007351A7"/>
    <w:rsid w:val="007351E2"/>
    <w:rsid w:val="0073546C"/>
    <w:rsid w:val="0073552B"/>
    <w:rsid w:val="00735556"/>
    <w:rsid w:val="00735649"/>
    <w:rsid w:val="007356C0"/>
    <w:rsid w:val="00735957"/>
    <w:rsid w:val="00735F66"/>
    <w:rsid w:val="00735FEB"/>
    <w:rsid w:val="007360D7"/>
    <w:rsid w:val="00736158"/>
    <w:rsid w:val="007365D3"/>
    <w:rsid w:val="00736705"/>
    <w:rsid w:val="00736816"/>
    <w:rsid w:val="0073683D"/>
    <w:rsid w:val="007368C7"/>
    <w:rsid w:val="0073691F"/>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7C"/>
    <w:rsid w:val="007409F2"/>
    <w:rsid w:val="00740A63"/>
    <w:rsid w:val="00740B14"/>
    <w:rsid w:val="00740D95"/>
    <w:rsid w:val="00740E3A"/>
    <w:rsid w:val="00740F29"/>
    <w:rsid w:val="0074115C"/>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501"/>
    <w:rsid w:val="007428D3"/>
    <w:rsid w:val="00742943"/>
    <w:rsid w:val="00742AD9"/>
    <w:rsid w:val="00742FB3"/>
    <w:rsid w:val="00742FE8"/>
    <w:rsid w:val="00743035"/>
    <w:rsid w:val="00743115"/>
    <w:rsid w:val="00743198"/>
    <w:rsid w:val="007431A9"/>
    <w:rsid w:val="00743354"/>
    <w:rsid w:val="007434C3"/>
    <w:rsid w:val="007434E1"/>
    <w:rsid w:val="00743AD0"/>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6E"/>
    <w:rsid w:val="007469EA"/>
    <w:rsid w:val="00746AC2"/>
    <w:rsid w:val="00746D13"/>
    <w:rsid w:val="00746EA3"/>
    <w:rsid w:val="00746F82"/>
    <w:rsid w:val="00747006"/>
    <w:rsid w:val="0074729B"/>
    <w:rsid w:val="007472F8"/>
    <w:rsid w:val="0074744E"/>
    <w:rsid w:val="00747793"/>
    <w:rsid w:val="00747944"/>
    <w:rsid w:val="00747973"/>
    <w:rsid w:val="00747C05"/>
    <w:rsid w:val="00747CC0"/>
    <w:rsid w:val="00747E47"/>
    <w:rsid w:val="00750182"/>
    <w:rsid w:val="00750BE4"/>
    <w:rsid w:val="00750DAB"/>
    <w:rsid w:val="00750F64"/>
    <w:rsid w:val="00750F79"/>
    <w:rsid w:val="00750F86"/>
    <w:rsid w:val="0075102E"/>
    <w:rsid w:val="007510FC"/>
    <w:rsid w:val="007512A0"/>
    <w:rsid w:val="00751739"/>
    <w:rsid w:val="007519C2"/>
    <w:rsid w:val="007519DF"/>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98F"/>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4D8"/>
    <w:rsid w:val="00756542"/>
    <w:rsid w:val="007565D9"/>
    <w:rsid w:val="00756712"/>
    <w:rsid w:val="0075689C"/>
    <w:rsid w:val="007568B9"/>
    <w:rsid w:val="00756AD1"/>
    <w:rsid w:val="00756B45"/>
    <w:rsid w:val="00756EAC"/>
    <w:rsid w:val="007570A5"/>
    <w:rsid w:val="0075734E"/>
    <w:rsid w:val="00757621"/>
    <w:rsid w:val="00757795"/>
    <w:rsid w:val="00757905"/>
    <w:rsid w:val="00757B25"/>
    <w:rsid w:val="00757CE2"/>
    <w:rsid w:val="00757DCC"/>
    <w:rsid w:val="00757F0C"/>
    <w:rsid w:val="00760022"/>
    <w:rsid w:val="00760029"/>
    <w:rsid w:val="0076019A"/>
    <w:rsid w:val="007601D0"/>
    <w:rsid w:val="0076086F"/>
    <w:rsid w:val="00760BCB"/>
    <w:rsid w:val="00760BED"/>
    <w:rsid w:val="00760C63"/>
    <w:rsid w:val="00760DAD"/>
    <w:rsid w:val="00760DCC"/>
    <w:rsid w:val="00760F6E"/>
    <w:rsid w:val="007615C1"/>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781"/>
    <w:rsid w:val="00762D18"/>
    <w:rsid w:val="0076324E"/>
    <w:rsid w:val="007633AA"/>
    <w:rsid w:val="00763494"/>
    <w:rsid w:val="007635A1"/>
    <w:rsid w:val="00763980"/>
    <w:rsid w:val="007639F1"/>
    <w:rsid w:val="00763A91"/>
    <w:rsid w:val="00763A93"/>
    <w:rsid w:val="00763BD2"/>
    <w:rsid w:val="00763EEC"/>
    <w:rsid w:val="00763FBA"/>
    <w:rsid w:val="007641FF"/>
    <w:rsid w:val="007642BC"/>
    <w:rsid w:val="007643A4"/>
    <w:rsid w:val="00764425"/>
    <w:rsid w:val="0076447E"/>
    <w:rsid w:val="00764513"/>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3CC"/>
    <w:rsid w:val="0076666E"/>
    <w:rsid w:val="0076685D"/>
    <w:rsid w:val="00766965"/>
    <w:rsid w:val="00766A77"/>
    <w:rsid w:val="00766D79"/>
    <w:rsid w:val="00766D8C"/>
    <w:rsid w:val="00767377"/>
    <w:rsid w:val="007674E7"/>
    <w:rsid w:val="007675EF"/>
    <w:rsid w:val="0076772A"/>
    <w:rsid w:val="00767D3B"/>
    <w:rsid w:val="00767D79"/>
    <w:rsid w:val="00767F12"/>
    <w:rsid w:val="00767FC5"/>
    <w:rsid w:val="00770259"/>
    <w:rsid w:val="0077031F"/>
    <w:rsid w:val="0077037B"/>
    <w:rsid w:val="0077040A"/>
    <w:rsid w:val="007705FF"/>
    <w:rsid w:val="007708B4"/>
    <w:rsid w:val="007708F3"/>
    <w:rsid w:val="007709BD"/>
    <w:rsid w:val="00770E3D"/>
    <w:rsid w:val="00771136"/>
    <w:rsid w:val="00771B14"/>
    <w:rsid w:val="00771C5E"/>
    <w:rsid w:val="00771F5B"/>
    <w:rsid w:val="00771FA1"/>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5D28"/>
    <w:rsid w:val="00776011"/>
    <w:rsid w:val="00776099"/>
    <w:rsid w:val="007762FA"/>
    <w:rsid w:val="00776300"/>
    <w:rsid w:val="00776380"/>
    <w:rsid w:val="00776553"/>
    <w:rsid w:val="007769E5"/>
    <w:rsid w:val="00776AAD"/>
    <w:rsid w:val="00776B04"/>
    <w:rsid w:val="00776B4B"/>
    <w:rsid w:val="00776C18"/>
    <w:rsid w:val="00776C40"/>
    <w:rsid w:val="00776CCC"/>
    <w:rsid w:val="00776D83"/>
    <w:rsid w:val="00776DFD"/>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CBB"/>
    <w:rsid w:val="00780FBE"/>
    <w:rsid w:val="0078107E"/>
    <w:rsid w:val="00781192"/>
    <w:rsid w:val="007813EE"/>
    <w:rsid w:val="00781636"/>
    <w:rsid w:val="007818F5"/>
    <w:rsid w:val="0078194E"/>
    <w:rsid w:val="00781ABC"/>
    <w:rsid w:val="00781D9A"/>
    <w:rsid w:val="00781EBC"/>
    <w:rsid w:val="007820EE"/>
    <w:rsid w:val="00782123"/>
    <w:rsid w:val="00782156"/>
    <w:rsid w:val="0078218B"/>
    <w:rsid w:val="00782427"/>
    <w:rsid w:val="00782638"/>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1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AAA"/>
    <w:rsid w:val="00786B06"/>
    <w:rsid w:val="00786C06"/>
    <w:rsid w:val="00787089"/>
    <w:rsid w:val="0078710E"/>
    <w:rsid w:val="00787591"/>
    <w:rsid w:val="00787708"/>
    <w:rsid w:val="00787738"/>
    <w:rsid w:val="007877FE"/>
    <w:rsid w:val="0078783B"/>
    <w:rsid w:val="00787ED5"/>
    <w:rsid w:val="00787F2F"/>
    <w:rsid w:val="00790065"/>
    <w:rsid w:val="007900A4"/>
    <w:rsid w:val="0079039F"/>
    <w:rsid w:val="007904F7"/>
    <w:rsid w:val="0079060B"/>
    <w:rsid w:val="007906C2"/>
    <w:rsid w:val="00790BCD"/>
    <w:rsid w:val="00790C8F"/>
    <w:rsid w:val="00790CC5"/>
    <w:rsid w:val="00791181"/>
    <w:rsid w:val="00791520"/>
    <w:rsid w:val="00791779"/>
    <w:rsid w:val="0079189A"/>
    <w:rsid w:val="00791924"/>
    <w:rsid w:val="007919A9"/>
    <w:rsid w:val="00791AE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6E"/>
    <w:rsid w:val="00793CA5"/>
    <w:rsid w:val="00793D4D"/>
    <w:rsid w:val="00794109"/>
    <w:rsid w:val="00794278"/>
    <w:rsid w:val="00794658"/>
    <w:rsid w:val="007949EF"/>
    <w:rsid w:val="00794AE8"/>
    <w:rsid w:val="00794B69"/>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6A8"/>
    <w:rsid w:val="007966FD"/>
    <w:rsid w:val="0079670A"/>
    <w:rsid w:val="007968D2"/>
    <w:rsid w:val="00796B1F"/>
    <w:rsid w:val="00796FAF"/>
    <w:rsid w:val="00797171"/>
    <w:rsid w:val="0079725C"/>
    <w:rsid w:val="007972BF"/>
    <w:rsid w:val="0079732C"/>
    <w:rsid w:val="0079760C"/>
    <w:rsid w:val="007976F5"/>
    <w:rsid w:val="00797713"/>
    <w:rsid w:val="00797756"/>
    <w:rsid w:val="00797900"/>
    <w:rsid w:val="00797995"/>
    <w:rsid w:val="00797C05"/>
    <w:rsid w:val="00797F6F"/>
    <w:rsid w:val="00797FC1"/>
    <w:rsid w:val="007A0134"/>
    <w:rsid w:val="007A023D"/>
    <w:rsid w:val="007A0507"/>
    <w:rsid w:val="007A0900"/>
    <w:rsid w:val="007A0984"/>
    <w:rsid w:val="007A0A77"/>
    <w:rsid w:val="007A0AE2"/>
    <w:rsid w:val="007A0DB6"/>
    <w:rsid w:val="007A0E04"/>
    <w:rsid w:val="007A0E95"/>
    <w:rsid w:val="007A11FA"/>
    <w:rsid w:val="007A164D"/>
    <w:rsid w:val="007A196E"/>
    <w:rsid w:val="007A1B1A"/>
    <w:rsid w:val="007A1C1F"/>
    <w:rsid w:val="007A1DF3"/>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3CAE"/>
    <w:rsid w:val="007A4242"/>
    <w:rsid w:val="007A43D1"/>
    <w:rsid w:val="007A43F1"/>
    <w:rsid w:val="007A4533"/>
    <w:rsid w:val="007A471A"/>
    <w:rsid w:val="007A47FC"/>
    <w:rsid w:val="007A48CC"/>
    <w:rsid w:val="007A4BAD"/>
    <w:rsid w:val="007A4D8E"/>
    <w:rsid w:val="007A4ECB"/>
    <w:rsid w:val="007A5083"/>
    <w:rsid w:val="007A50F3"/>
    <w:rsid w:val="007A5105"/>
    <w:rsid w:val="007A520E"/>
    <w:rsid w:val="007A52DB"/>
    <w:rsid w:val="007A5337"/>
    <w:rsid w:val="007A567A"/>
    <w:rsid w:val="007A59A6"/>
    <w:rsid w:val="007A5A4B"/>
    <w:rsid w:val="007A5B78"/>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0A2"/>
    <w:rsid w:val="007A74F9"/>
    <w:rsid w:val="007A76BF"/>
    <w:rsid w:val="007A791D"/>
    <w:rsid w:val="007A7A6A"/>
    <w:rsid w:val="007A7B64"/>
    <w:rsid w:val="007A7C42"/>
    <w:rsid w:val="007A7C97"/>
    <w:rsid w:val="007A7D54"/>
    <w:rsid w:val="007B0202"/>
    <w:rsid w:val="007B038D"/>
    <w:rsid w:val="007B0852"/>
    <w:rsid w:val="007B0A64"/>
    <w:rsid w:val="007B0DBD"/>
    <w:rsid w:val="007B0FE2"/>
    <w:rsid w:val="007B1036"/>
    <w:rsid w:val="007B16D1"/>
    <w:rsid w:val="007B1719"/>
    <w:rsid w:val="007B1875"/>
    <w:rsid w:val="007B1ABA"/>
    <w:rsid w:val="007B1C33"/>
    <w:rsid w:val="007B1EC4"/>
    <w:rsid w:val="007B1F87"/>
    <w:rsid w:val="007B2212"/>
    <w:rsid w:val="007B2400"/>
    <w:rsid w:val="007B25EB"/>
    <w:rsid w:val="007B293E"/>
    <w:rsid w:val="007B2D21"/>
    <w:rsid w:val="007B2F2F"/>
    <w:rsid w:val="007B2F8D"/>
    <w:rsid w:val="007B3097"/>
    <w:rsid w:val="007B30B2"/>
    <w:rsid w:val="007B3168"/>
    <w:rsid w:val="007B32BB"/>
    <w:rsid w:val="007B3481"/>
    <w:rsid w:val="007B39BF"/>
    <w:rsid w:val="007B3B61"/>
    <w:rsid w:val="007B3CBD"/>
    <w:rsid w:val="007B3D5E"/>
    <w:rsid w:val="007B3ED2"/>
    <w:rsid w:val="007B3FFD"/>
    <w:rsid w:val="007B42AC"/>
    <w:rsid w:val="007B4381"/>
    <w:rsid w:val="007B43D0"/>
    <w:rsid w:val="007B43D9"/>
    <w:rsid w:val="007B443C"/>
    <w:rsid w:val="007B4699"/>
    <w:rsid w:val="007B474F"/>
    <w:rsid w:val="007B47F5"/>
    <w:rsid w:val="007B4AF7"/>
    <w:rsid w:val="007B4CEF"/>
    <w:rsid w:val="007B5262"/>
    <w:rsid w:val="007B548D"/>
    <w:rsid w:val="007B5538"/>
    <w:rsid w:val="007B57A2"/>
    <w:rsid w:val="007B5858"/>
    <w:rsid w:val="007B5962"/>
    <w:rsid w:val="007B5A6A"/>
    <w:rsid w:val="007B5B05"/>
    <w:rsid w:val="007B5FB7"/>
    <w:rsid w:val="007B6042"/>
    <w:rsid w:val="007B60B1"/>
    <w:rsid w:val="007B60D0"/>
    <w:rsid w:val="007B622B"/>
    <w:rsid w:val="007B64BE"/>
    <w:rsid w:val="007B664A"/>
    <w:rsid w:val="007B66A6"/>
    <w:rsid w:val="007B683C"/>
    <w:rsid w:val="007B68AD"/>
    <w:rsid w:val="007B697D"/>
    <w:rsid w:val="007B6A6E"/>
    <w:rsid w:val="007B6CB8"/>
    <w:rsid w:val="007B6F63"/>
    <w:rsid w:val="007B7044"/>
    <w:rsid w:val="007B74DD"/>
    <w:rsid w:val="007B75BC"/>
    <w:rsid w:val="007B7A66"/>
    <w:rsid w:val="007B7FC0"/>
    <w:rsid w:val="007B7FF4"/>
    <w:rsid w:val="007C000E"/>
    <w:rsid w:val="007C005B"/>
    <w:rsid w:val="007C02E6"/>
    <w:rsid w:val="007C046D"/>
    <w:rsid w:val="007C0494"/>
    <w:rsid w:val="007C052F"/>
    <w:rsid w:val="007C071A"/>
    <w:rsid w:val="007C079F"/>
    <w:rsid w:val="007C118E"/>
    <w:rsid w:val="007C127A"/>
    <w:rsid w:val="007C13D3"/>
    <w:rsid w:val="007C1444"/>
    <w:rsid w:val="007C1504"/>
    <w:rsid w:val="007C185D"/>
    <w:rsid w:val="007C18B8"/>
    <w:rsid w:val="007C1987"/>
    <w:rsid w:val="007C19C8"/>
    <w:rsid w:val="007C1F4E"/>
    <w:rsid w:val="007C20FA"/>
    <w:rsid w:val="007C21C1"/>
    <w:rsid w:val="007C21F5"/>
    <w:rsid w:val="007C2261"/>
    <w:rsid w:val="007C2445"/>
    <w:rsid w:val="007C27AC"/>
    <w:rsid w:val="007C29A5"/>
    <w:rsid w:val="007C29FB"/>
    <w:rsid w:val="007C2ACC"/>
    <w:rsid w:val="007C2B23"/>
    <w:rsid w:val="007C2CD7"/>
    <w:rsid w:val="007C2ED0"/>
    <w:rsid w:val="007C321B"/>
    <w:rsid w:val="007C34DC"/>
    <w:rsid w:val="007C356C"/>
    <w:rsid w:val="007C35AF"/>
    <w:rsid w:val="007C35BA"/>
    <w:rsid w:val="007C3607"/>
    <w:rsid w:val="007C3A52"/>
    <w:rsid w:val="007C3A94"/>
    <w:rsid w:val="007C3DCB"/>
    <w:rsid w:val="007C3EA0"/>
    <w:rsid w:val="007C3FE5"/>
    <w:rsid w:val="007C40AC"/>
    <w:rsid w:val="007C4318"/>
    <w:rsid w:val="007C441F"/>
    <w:rsid w:val="007C45C4"/>
    <w:rsid w:val="007C46C3"/>
    <w:rsid w:val="007C4AF6"/>
    <w:rsid w:val="007C4B36"/>
    <w:rsid w:val="007C4C7B"/>
    <w:rsid w:val="007C4D32"/>
    <w:rsid w:val="007C4E93"/>
    <w:rsid w:val="007C567C"/>
    <w:rsid w:val="007C576B"/>
    <w:rsid w:val="007C57C5"/>
    <w:rsid w:val="007C581C"/>
    <w:rsid w:val="007C5828"/>
    <w:rsid w:val="007C59B5"/>
    <w:rsid w:val="007C5A17"/>
    <w:rsid w:val="007C5B37"/>
    <w:rsid w:val="007C5C21"/>
    <w:rsid w:val="007C5E9A"/>
    <w:rsid w:val="007C6148"/>
    <w:rsid w:val="007C679A"/>
    <w:rsid w:val="007C6841"/>
    <w:rsid w:val="007C689B"/>
    <w:rsid w:val="007C696A"/>
    <w:rsid w:val="007C6A6C"/>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CE7"/>
    <w:rsid w:val="007D2D0F"/>
    <w:rsid w:val="007D2EE9"/>
    <w:rsid w:val="007D3332"/>
    <w:rsid w:val="007D33D1"/>
    <w:rsid w:val="007D3400"/>
    <w:rsid w:val="007D35BF"/>
    <w:rsid w:val="007D38BD"/>
    <w:rsid w:val="007D3A64"/>
    <w:rsid w:val="007D3AE8"/>
    <w:rsid w:val="007D3BD2"/>
    <w:rsid w:val="007D3CE1"/>
    <w:rsid w:val="007D3E66"/>
    <w:rsid w:val="007D3FCB"/>
    <w:rsid w:val="007D4182"/>
    <w:rsid w:val="007D42E5"/>
    <w:rsid w:val="007D4A36"/>
    <w:rsid w:val="007D4E29"/>
    <w:rsid w:val="007D4F56"/>
    <w:rsid w:val="007D4F65"/>
    <w:rsid w:val="007D503D"/>
    <w:rsid w:val="007D5338"/>
    <w:rsid w:val="007D5417"/>
    <w:rsid w:val="007D545D"/>
    <w:rsid w:val="007D5B0D"/>
    <w:rsid w:val="007D5C7B"/>
    <w:rsid w:val="007D5CCF"/>
    <w:rsid w:val="007D5D62"/>
    <w:rsid w:val="007D5D6F"/>
    <w:rsid w:val="007D5DBC"/>
    <w:rsid w:val="007D5DDA"/>
    <w:rsid w:val="007D5DDC"/>
    <w:rsid w:val="007D5F06"/>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2F"/>
    <w:rsid w:val="007E01D6"/>
    <w:rsid w:val="007E02F9"/>
    <w:rsid w:val="007E0572"/>
    <w:rsid w:val="007E0589"/>
    <w:rsid w:val="007E05D3"/>
    <w:rsid w:val="007E0665"/>
    <w:rsid w:val="007E07BC"/>
    <w:rsid w:val="007E0952"/>
    <w:rsid w:val="007E0A77"/>
    <w:rsid w:val="007E0B08"/>
    <w:rsid w:val="007E0C21"/>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7A"/>
    <w:rsid w:val="007E28AF"/>
    <w:rsid w:val="007E2B6F"/>
    <w:rsid w:val="007E2CCE"/>
    <w:rsid w:val="007E2DAD"/>
    <w:rsid w:val="007E3017"/>
    <w:rsid w:val="007E3067"/>
    <w:rsid w:val="007E309D"/>
    <w:rsid w:val="007E30E1"/>
    <w:rsid w:val="007E3125"/>
    <w:rsid w:val="007E322E"/>
    <w:rsid w:val="007E3342"/>
    <w:rsid w:val="007E36FF"/>
    <w:rsid w:val="007E37CB"/>
    <w:rsid w:val="007E39A6"/>
    <w:rsid w:val="007E3BAF"/>
    <w:rsid w:val="007E3BD3"/>
    <w:rsid w:val="007E3E97"/>
    <w:rsid w:val="007E427F"/>
    <w:rsid w:val="007E478C"/>
    <w:rsid w:val="007E4B00"/>
    <w:rsid w:val="007E4B12"/>
    <w:rsid w:val="007E4F22"/>
    <w:rsid w:val="007E5175"/>
    <w:rsid w:val="007E51CA"/>
    <w:rsid w:val="007E53A4"/>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606"/>
    <w:rsid w:val="007F163D"/>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B29"/>
    <w:rsid w:val="007F3FA3"/>
    <w:rsid w:val="007F42B0"/>
    <w:rsid w:val="007F4494"/>
    <w:rsid w:val="007F48A6"/>
    <w:rsid w:val="007F48C7"/>
    <w:rsid w:val="007F499C"/>
    <w:rsid w:val="007F4AAC"/>
    <w:rsid w:val="007F4BBD"/>
    <w:rsid w:val="007F4FAD"/>
    <w:rsid w:val="007F5102"/>
    <w:rsid w:val="007F5238"/>
    <w:rsid w:val="007F54C1"/>
    <w:rsid w:val="007F572F"/>
    <w:rsid w:val="007F58EC"/>
    <w:rsid w:val="007F5DF1"/>
    <w:rsid w:val="007F5FA4"/>
    <w:rsid w:val="007F6122"/>
    <w:rsid w:val="007F62EC"/>
    <w:rsid w:val="007F6419"/>
    <w:rsid w:val="007F6651"/>
    <w:rsid w:val="007F6707"/>
    <w:rsid w:val="007F689E"/>
    <w:rsid w:val="007F6953"/>
    <w:rsid w:val="007F6C35"/>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8F1"/>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5F6A"/>
    <w:rsid w:val="008061A0"/>
    <w:rsid w:val="008063EC"/>
    <w:rsid w:val="0080657E"/>
    <w:rsid w:val="00806640"/>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330"/>
    <w:rsid w:val="0081090B"/>
    <w:rsid w:val="00810E69"/>
    <w:rsid w:val="00810F33"/>
    <w:rsid w:val="00810F76"/>
    <w:rsid w:val="00811245"/>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AE3"/>
    <w:rsid w:val="00813DD6"/>
    <w:rsid w:val="00813DDB"/>
    <w:rsid w:val="00813E11"/>
    <w:rsid w:val="00813FBE"/>
    <w:rsid w:val="0081407B"/>
    <w:rsid w:val="00814234"/>
    <w:rsid w:val="00814482"/>
    <w:rsid w:val="00814558"/>
    <w:rsid w:val="008145AF"/>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C28"/>
    <w:rsid w:val="00816DA4"/>
    <w:rsid w:val="00816FC1"/>
    <w:rsid w:val="0081708B"/>
    <w:rsid w:val="008170F9"/>
    <w:rsid w:val="00817225"/>
    <w:rsid w:val="00817280"/>
    <w:rsid w:val="008173CA"/>
    <w:rsid w:val="00817781"/>
    <w:rsid w:val="00817B6C"/>
    <w:rsid w:val="00817D4B"/>
    <w:rsid w:val="00817F23"/>
    <w:rsid w:val="00817FE5"/>
    <w:rsid w:val="00820348"/>
    <w:rsid w:val="008204E1"/>
    <w:rsid w:val="0082056C"/>
    <w:rsid w:val="00820689"/>
    <w:rsid w:val="0082073C"/>
    <w:rsid w:val="00820780"/>
    <w:rsid w:val="0082083E"/>
    <w:rsid w:val="00820A2F"/>
    <w:rsid w:val="00820D85"/>
    <w:rsid w:val="008210EC"/>
    <w:rsid w:val="00821121"/>
    <w:rsid w:val="00821209"/>
    <w:rsid w:val="00821275"/>
    <w:rsid w:val="00821481"/>
    <w:rsid w:val="008214D6"/>
    <w:rsid w:val="0082154A"/>
    <w:rsid w:val="00821643"/>
    <w:rsid w:val="0082175A"/>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852"/>
    <w:rsid w:val="00823951"/>
    <w:rsid w:val="00823BE5"/>
    <w:rsid w:val="00823CA8"/>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9D3"/>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8D0"/>
    <w:rsid w:val="00827BE5"/>
    <w:rsid w:val="00827C83"/>
    <w:rsid w:val="00827CE9"/>
    <w:rsid w:val="00830054"/>
    <w:rsid w:val="00830200"/>
    <w:rsid w:val="00830781"/>
    <w:rsid w:val="008307DD"/>
    <w:rsid w:val="00830849"/>
    <w:rsid w:val="0083086C"/>
    <w:rsid w:val="0083091E"/>
    <w:rsid w:val="00830C46"/>
    <w:rsid w:val="00830C9F"/>
    <w:rsid w:val="00830CB2"/>
    <w:rsid w:val="0083109C"/>
    <w:rsid w:val="008313E1"/>
    <w:rsid w:val="008313FB"/>
    <w:rsid w:val="0083168E"/>
    <w:rsid w:val="00831808"/>
    <w:rsid w:val="008319C0"/>
    <w:rsid w:val="008319C3"/>
    <w:rsid w:val="00831C20"/>
    <w:rsid w:val="00831CBE"/>
    <w:rsid w:val="008320FE"/>
    <w:rsid w:val="00832129"/>
    <w:rsid w:val="008322BE"/>
    <w:rsid w:val="00832367"/>
    <w:rsid w:val="00832628"/>
    <w:rsid w:val="008326ED"/>
    <w:rsid w:val="008327A8"/>
    <w:rsid w:val="008327BB"/>
    <w:rsid w:val="00832895"/>
    <w:rsid w:val="00832BDB"/>
    <w:rsid w:val="00832BF9"/>
    <w:rsid w:val="00832C14"/>
    <w:rsid w:val="00832FFE"/>
    <w:rsid w:val="00833012"/>
    <w:rsid w:val="008330BB"/>
    <w:rsid w:val="008330E0"/>
    <w:rsid w:val="00833151"/>
    <w:rsid w:val="00833154"/>
    <w:rsid w:val="00833359"/>
    <w:rsid w:val="0083349F"/>
    <w:rsid w:val="008334E2"/>
    <w:rsid w:val="00833508"/>
    <w:rsid w:val="008335AB"/>
    <w:rsid w:val="008336D8"/>
    <w:rsid w:val="0083375E"/>
    <w:rsid w:val="0083384D"/>
    <w:rsid w:val="008338F4"/>
    <w:rsid w:val="00833BC4"/>
    <w:rsid w:val="00833C06"/>
    <w:rsid w:val="00833C3E"/>
    <w:rsid w:val="00834196"/>
    <w:rsid w:val="008341DF"/>
    <w:rsid w:val="00834736"/>
    <w:rsid w:val="00834821"/>
    <w:rsid w:val="00834A51"/>
    <w:rsid w:val="00834AD5"/>
    <w:rsid w:val="00834C5B"/>
    <w:rsid w:val="00834CC0"/>
    <w:rsid w:val="00834E53"/>
    <w:rsid w:val="00834F03"/>
    <w:rsid w:val="00834F5A"/>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938"/>
    <w:rsid w:val="00837A5A"/>
    <w:rsid w:val="00837CB6"/>
    <w:rsid w:val="00837F15"/>
    <w:rsid w:val="00837F86"/>
    <w:rsid w:val="00840429"/>
    <w:rsid w:val="00840618"/>
    <w:rsid w:val="008406C1"/>
    <w:rsid w:val="008407EE"/>
    <w:rsid w:val="00840905"/>
    <w:rsid w:val="00840E79"/>
    <w:rsid w:val="00840F14"/>
    <w:rsid w:val="00840F50"/>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965"/>
    <w:rsid w:val="008429B8"/>
    <w:rsid w:val="00842C81"/>
    <w:rsid w:val="00842DD5"/>
    <w:rsid w:val="00842FF9"/>
    <w:rsid w:val="00843071"/>
    <w:rsid w:val="008431DA"/>
    <w:rsid w:val="00843236"/>
    <w:rsid w:val="0084341D"/>
    <w:rsid w:val="008435A6"/>
    <w:rsid w:val="00843776"/>
    <w:rsid w:val="0084388A"/>
    <w:rsid w:val="0084396C"/>
    <w:rsid w:val="00843C0B"/>
    <w:rsid w:val="00843C50"/>
    <w:rsid w:val="008440F1"/>
    <w:rsid w:val="0084419F"/>
    <w:rsid w:val="008441CD"/>
    <w:rsid w:val="008443B7"/>
    <w:rsid w:val="0084443F"/>
    <w:rsid w:val="00844662"/>
    <w:rsid w:val="008447D9"/>
    <w:rsid w:val="00844951"/>
    <w:rsid w:val="00844A11"/>
    <w:rsid w:val="00844E54"/>
    <w:rsid w:val="00844E5E"/>
    <w:rsid w:val="00845317"/>
    <w:rsid w:val="0084536F"/>
    <w:rsid w:val="00845558"/>
    <w:rsid w:val="0084561E"/>
    <w:rsid w:val="00845AC5"/>
    <w:rsid w:val="00845AE7"/>
    <w:rsid w:val="00845B62"/>
    <w:rsid w:val="00845F2B"/>
    <w:rsid w:val="00845F64"/>
    <w:rsid w:val="00846102"/>
    <w:rsid w:val="00846176"/>
    <w:rsid w:val="008461AA"/>
    <w:rsid w:val="00846529"/>
    <w:rsid w:val="0084667F"/>
    <w:rsid w:val="00846734"/>
    <w:rsid w:val="0084678B"/>
    <w:rsid w:val="00846B99"/>
    <w:rsid w:val="00846C65"/>
    <w:rsid w:val="00846CFD"/>
    <w:rsid w:val="00846D75"/>
    <w:rsid w:val="00846E28"/>
    <w:rsid w:val="00846F04"/>
    <w:rsid w:val="00846F4A"/>
    <w:rsid w:val="00846FA8"/>
    <w:rsid w:val="008470DD"/>
    <w:rsid w:val="00847381"/>
    <w:rsid w:val="008473C8"/>
    <w:rsid w:val="008473FE"/>
    <w:rsid w:val="0084759D"/>
    <w:rsid w:val="00847CFE"/>
    <w:rsid w:val="00847D18"/>
    <w:rsid w:val="00847D7B"/>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2D3"/>
    <w:rsid w:val="008512E3"/>
    <w:rsid w:val="00851325"/>
    <w:rsid w:val="00851426"/>
    <w:rsid w:val="0085151E"/>
    <w:rsid w:val="008516E8"/>
    <w:rsid w:val="00851807"/>
    <w:rsid w:val="00851F76"/>
    <w:rsid w:val="00852092"/>
    <w:rsid w:val="008522F3"/>
    <w:rsid w:val="0085231E"/>
    <w:rsid w:val="008524DF"/>
    <w:rsid w:val="008526DE"/>
    <w:rsid w:val="00852A0A"/>
    <w:rsid w:val="00852BAE"/>
    <w:rsid w:val="008531CC"/>
    <w:rsid w:val="008531FF"/>
    <w:rsid w:val="00853219"/>
    <w:rsid w:val="008532C9"/>
    <w:rsid w:val="0085338C"/>
    <w:rsid w:val="00853474"/>
    <w:rsid w:val="00853493"/>
    <w:rsid w:val="008535AB"/>
    <w:rsid w:val="0085366F"/>
    <w:rsid w:val="00853672"/>
    <w:rsid w:val="0085393F"/>
    <w:rsid w:val="0085395F"/>
    <w:rsid w:val="008539D7"/>
    <w:rsid w:val="00853A3F"/>
    <w:rsid w:val="00853BA5"/>
    <w:rsid w:val="00853F98"/>
    <w:rsid w:val="0085400E"/>
    <w:rsid w:val="008542A2"/>
    <w:rsid w:val="008544F5"/>
    <w:rsid w:val="00854964"/>
    <w:rsid w:val="00854A99"/>
    <w:rsid w:val="00854C75"/>
    <w:rsid w:val="00854F94"/>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AB0"/>
    <w:rsid w:val="00856BA8"/>
    <w:rsid w:val="00856D63"/>
    <w:rsid w:val="00856DB0"/>
    <w:rsid w:val="00856FDB"/>
    <w:rsid w:val="00856FEE"/>
    <w:rsid w:val="008570A7"/>
    <w:rsid w:val="00857313"/>
    <w:rsid w:val="00857424"/>
    <w:rsid w:val="008574CD"/>
    <w:rsid w:val="00857573"/>
    <w:rsid w:val="00857AA7"/>
    <w:rsid w:val="00857AB5"/>
    <w:rsid w:val="00857BF2"/>
    <w:rsid w:val="00857E30"/>
    <w:rsid w:val="00857F96"/>
    <w:rsid w:val="0086017E"/>
    <w:rsid w:val="0086027E"/>
    <w:rsid w:val="0086029F"/>
    <w:rsid w:val="00860462"/>
    <w:rsid w:val="0086055D"/>
    <w:rsid w:val="008606B4"/>
    <w:rsid w:val="00860A9D"/>
    <w:rsid w:val="00860D63"/>
    <w:rsid w:val="00860DDE"/>
    <w:rsid w:val="00860E35"/>
    <w:rsid w:val="00860E81"/>
    <w:rsid w:val="00860FD5"/>
    <w:rsid w:val="008610AD"/>
    <w:rsid w:val="00861222"/>
    <w:rsid w:val="00861452"/>
    <w:rsid w:val="00861675"/>
    <w:rsid w:val="008618A5"/>
    <w:rsid w:val="00861A6D"/>
    <w:rsid w:val="00861C2F"/>
    <w:rsid w:val="00861DF6"/>
    <w:rsid w:val="00861E6B"/>
    <w:rsid w:val="00861F71"/>
    <w:rsid w:val="008620A5"/>
    <w:rsid w:val="008622A2"/>
    <w:rsid w:val="00862317"/>
    <w:rsid w:val="00862374"/>
    <w:rsid w:val="008625C1"/>
    <w:rsid w:val="008625CB"/>
    <w:rsid w:val="008626C8"/>
    <w:rsid w:val="008628E4"/>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7A7"/>
    <w:rsid w:val="0086496A"/>
    <w:rsid w:val="008649C2"/>
    <w:rsid w:val="00864AA4"/>
    <w:rsid w:val="00864C69"/>
    <w:rsid w:val="00864E57"/>
    <w:rsid w:val="00864F6F"/>
    <w:rsid w:val="00864FB6"/>
    <w:rsid w:val="0086506B"/>
    <w:rsid w:val="0086535C"/>
    <w:rsid w:val="008653AD"/>
    <w:rsid w:val="0086564E"/>
    <w:rsid w:val="008657BA"/>
    <w:rsid w:val="00865C42"/>
    <w:rsid w:val="00865D00"/>
    <w:rsid w:val="00865F16"/>
    <w:rsid w:val="00866150"/>
    <w:rsid w:val="00866243"/>
    <w:rsid w:val="00866293"/>
    <w:rsid w:val="00866302"/>
    <w:rsid w:val="00866759"/>
    <w:rsid w:val="00866767"/>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CF1"/>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A3"/>
    <w:rsid w:val="00872CED"/>
    <w:rsid w:val="00872F22"/>
    <w:rsid w:val="00872FFE"/>
    <w:rsid w:val="00873354"/>
    <w:rsid w:val="00873376"/>
    <w:rsid w:val="0087365F"/>
    <w:rsid w:val="008737E8"/>
    <w:rsid w:val="00873810"/>
    <w:rsid w:val="00873878"/>
    <w:rsid w:val="00873C42"/>
    <w:rsid w:val="00873C66"/>
    <w:rsid w:val="00873F0E"/>
    <w:rsid w:val="0087437D"/>
    <w:rsid w:val="0087437E"/>
    <w:rsid w:val="008744BF"/>
    <w:rsid w:val="00874568"/>
    <w:rsid w:val="00874569"/>
    <w:rsid w:val="008745BA"/>
    <w:rsid w:val="00874622"/>
    <w:rsid w:val="008747B3"/>
    <w:rsid w:val="00874A43"/>
    <w:rsid w:val="00874C3B"/>
    <w:rsid w:val="00874D10"/>
    <w:rsid w:val="00874F54"/>
    <w:rsid w:val="00875137"/>
    <w:rsid w:val="008751B2"/>
    <w:rsid w:val="00875232"/>
    <w:rsid w:val="008752BF"/>
    <w:rsid w:val="008753F9"/>
    <w:rsid w:val="008753FC"/>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79"/>
    <w:rsid w:val="00876C94"/>
    <w:rsid w:val="00876D3A"/>
    <w:rsid w:val="00876D80"/>
    <w:rsid w:val="00876DE7"/>
    <w:rsid w:val="00876EFB"/>
    <w:rsid w:val="0087700B"/>
    <w:rsid w:val="00877141"/>
    <w:rsid w:val="00877974"/>
    <w:rsid w:val="0087799F"/>
    <w:rsid w:val="00877B00"/>
    <w:rsid w:val="00877C43"/>
    <w:rsid w:val="00877D9C"/>
    <w:rsid w:val="00877F20"/>
    <w:rsid w:val="00880380"/>
    <w:rsid w:val="00880624"/>
    <w:rsid w:val="0088074C"/>
    <w:rsid w:val="00880BBA"/>
    <w:rsid w:val="00880BF9"/>
    <w:rsid w:val="00880CA5"/>
    <w:rsid w:val="00880DE8"/>
    <w:rsid w:val="00880E7A"/>
    <w:rsid w:val="008812B3"/>
    <w:rsid w:val="0088145C"/>
    <w:rsid w:val="00881760"/>
    <w:rsid w:val="00881BD4"/>
    <w:rsid w:val="00881C37"/>
    <w:rsid w:val="00881C73"/>
    <w:rsid w:val="00881DE4"/>
    <w:rsid w:val="00881E5B"/>
    <w:rsid w:val="00881F52"/>
    <w:rsid w:val="00881FED"/>
    <w:rsid w:val="00882017"/>
    <w:rsid w:val="0088206F"/>
    <w:rsid w:val="0088215A"/>
    <w:rsid w:val="0088223A"/>
    <w:rsid w:val="008822F4"/>
    <w:rsid w:val="008824CF"/>
    <w:rsid w:val="00882784"/>
    <w:rsid w:val="0088286E"/>
    <w:rsid w:val="00882DBD"/>
    <w:rsid w:val="00882E97"/>
    <w:rsid w:val="00882F13"/>
    <w:rsid w:val="0088301C"/>
    <w:rsid w:val="00883039"/>
    <w:rsid w:val="00883158"/>
    <w:rsid w:val="008831AB"/>
    <w:rsid w:val="0088325A"/>
    <w:rsid w:val="008833FF"/>
    <w:rsid w:val="00883421"/>
    <w:rsid w:val="00883704"/>
    <w:rsid w:val="00883709"/>
    <w:rsid w:val="00883767"/>
    <w:rsid w:val="00883806"/>
    <w:rsid w:val="008838DD"/>
    <w:rsid w:val="00883D46"/>
    <w:rsid w:val="008846D1"/>
    <w:rsid w:val="00884985"/>
    <w:rsid w:val="008849C9"/>
    <w:rsid w:val="00884BC2"/>
    <w:rsid w:val="00884F80"/>
    <w:rsid w:val="00884FB0"/>
    <w:rsid w:val="0088508A"/>
    <w:rsid w:val="008851BC"/>
    <w:rsid w:val="008853A2"/>
    <w:rsid w:val="008853BE"/>
    <w:rsid w:val="00885400"/>
    <w:rsid w:val="008854C2"/>
    <w:rsid w:val="008855A6"/>
    <w:rsid w:val="0088571B"/>
    <w:rsid w:val="0088579E"/>
    <w:rsid w:val="00885865"/>
    <w:rsid w:val="008858B3"/>
    <w:rsid w:val="00885E55"/>
    <w:rsid w:val="00885F17"/>
    <w:rsid w:val="00886183"/>
    <w:rsid w:val="00886246"/>
    <w:rsid w:val="008864BC"/>
    <w:rsid w:val="00886569"/>
    <w:rsid w:val="008865D1"/>
    <w:rsid w:val="008865FD"/>
    <w:rsid w:val="008867E0"/>
    <w:rsid w:val="008869F2"/>
    <w:rsid w:val="00886C42"/>
    <w:rsid w:val="00887016"/>
    <w:rsid w:val="008872E4"/>
    <w:rsid w:val="00887476"/>
    <w:rsid w:val="0088761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BA4"/>
    <w:rsid w:val="00890D1D"/>
    <w:rsid w:val="00890D57"/>
    <w:rsid w:val="00891025"/>
    <w:rsid w:val="00891376"/>
    <w:rsid w:val="008913F8"/>
    <w:rsid w:val="0089142B"/>
    <w:rsid w:val="00891497"/>
    <w:rsid w:val="00891674"/>
    <w:rsid w:val="008917EA"/>
    <w:rsid w:val="00891883"/>
    <w:rsid w:val="008919BB"/>
    <w:rsid w:val="00891DAA"/>
    <w:rsid w:val="00891DCA"/>
    <w:rsid w:val="00891E4B"/>
    <w:rsid w:val="00891E9F"/>
    <w:rsid w:val="00891EF4"/>
    <w:rsid w:val="00891F63"/>
    <w:rsid w:val="008922E6"/>
    <w:rsid w:val="008925CB"/>
    <w:rsid w:val="008927D3"/>
    <w:rsid w:val="00892AFA"/>
    <w:rsid w:val="00892D1A"/>
    <w:rsid w:val="008930F9"/>
    <w:rsid w:val="008932EB"/>
    <w:rsid w:val="0089332C"/>
    <w:rsid w:val="00893475"/>
    <w:rsid w:val="0089347C"/>
    <w:rsid w:val="00893558"/>
    <w:rsid w:val="00893623"/>
    <w:rsid w:val="0089367A"/>
    <w:rsid w:val="00893711"/>
    <w:rsid w:val="0089375C"/>
    <w:rsid w:val="008937ED"/>
    <w:rsid w:val="00893817"/>
    <w:rsid w:val="0089381B"/>
    <w:rsid w:val="00893850"/>
    <w:rsid w:val="0089388D"/>
    <w:rsid w:val="00893A01"/>
    <w:rsid w:val="00893B4E"/>
    <w:rsid w:val="00893EDB"/>
    <w:rsid w:val="00893F8A"/>
    <w:rsid w:val="00893FB1"/>
    <w:rsid w:val="00894112"/>
    <w:rsid w:val="008945DB"/>
    <w:rsid w:val="008946A3"/>
    <w:rsid w:val="008947C3"/>
    <w:rsid w:val="008947E6"/>
    <w:rsid w:val="0089488C"/>
    <w:rsid w:val="0089491B"/>
    <w:rsid w:val="00894CD6"/>
    <w:rsid w:val="00894D30"/>
    <w:rsid w:val="00894D6E"/>
    <w:rsid w:val="00895086"/>
    <w:rsid w:val="0089517C"/>
    <w:rsid w:val="008953A8"/>
    <w:rsid w:val="00895C61"/>
    <w:rsid w:val="00895D5E"/>
    <w:rsid w:val="00895DE7"/>
    <w:rsid w:val="008960BA"/>
    <w:rsid w:val="0089614A"/>
    <w:rsid w:val="008961D5"/>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4D3"/>
    <w:rsid w:val="00897652"/>
    <w:rsid w:val="00897673"/>
    <w:rsid w:val="00897692"/>
    <w:rsid w:val="0089779E"/>
    <w:rsid w:val="0089783F"/>
    <w:rsid w:val="00897871"/>
    <w:rsid w:val="00897AB6"/>
    <w:rsid w:val="00897B9F"/>
    <w:rsid w:val="00897C63"/>
    <w:rsid w:val="00897D2F"/>
    <w:rsid w:val="00897FBA"/>
    <w:rsid w:val="008A00DA"/>
    <w:rsid w:val="008A0118"/>
    <w:rsid w:val="008A0165"/>
    <w:rsid w:val="008A0249"/>
    <w:rsid w:val="008A029F"/>
    <w:rsid w:val="008A0462"/>
    <w:rsid w:val="008A0B0E"/>
    <w:rsid w:val="008A0B57"/>
    <w:rsid w:val="008A0BBF"/>
    <w:rsid w:val="008A0CA5"/>
    <w:rsid w:val="008A0D55"/>
    <w:rsid w:val="008A0E76"/>
    <w:rsid w:val="008A0F0E"/>
    <w:rsid w:val="008A1076"/>
    <w:rsid w:val="008A147A"/>
    <w:rsid w:val="008A16D0"/>
    <w:rsid w:val="008A1A20"/>
    <w:rsid w:val="008A1D2D"/>
    <w:rsid w:val="008A1D74"/>
    <w:rsid w:val="008A1E72"/>
    <w:rsid w:val="008A1E77"/>
    <w:rsid w:val="008A1EAC"/>
    <w:rsid w:val="008A2053"/>
    <w:rsid w:val="008A24A3"/>
    <w:rsid w:val="008A2505"/>
    <w:rsid w:val="008A275C"/>
    <w:rsid w:val="008A2BE0"/>
    <w:rsid w:val="008A2D06"/>
    <w:rsid w:val="008A2D36"/>
    <w:rsid w:val="008A2F40"/>
    <w:rsid w:val="008A2F95"/>
    <w:rsid w:val="008A2FE6"/>
    <w:rsid w:val="008A30FE"/>
    <w:rsid w:val="008A3757"/>
    <w:rsid w:val="008A37BE"/>
    <w:rsid w:val="008A3924"/>
    <w:rsid w:val="008A3987"/>
    <w:rsid w:val="008A39CA"/>
    <w:rsid w:val="008A3B06"/>
    <w:rsid w:val="008A3EFF"/>
    <w:rsid w:val="008A3F86"/>
    <w:rsid w:val="008A4050"/>
    <w:rsid w:val="008A407B"/>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BE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399"/>
    <w:rsid w:val="008B04A6"/>
    <w:rsid w:val="008B05A7"/>
    <w:rsid w:val="008B07C1"/>
    <w:rsid w:val="008B089A"/>
    <w:rsid w:val="008B0C59"/>
    <w:rsid w:val="008B0E6A"/>
    <w:rsid w:val="008B1388"/>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26D"/>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79F"/>
    <w:rsid w:val="008B791C"/>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AD8"/>
    <w:rsid w:val="008C0B1F"/>
    <w:rsid w:val="008C0BF5"/>
    <w:rsid w:val="008C0C0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147"/>
    <w:rsid w:val="008C3385"/>
    <w:rsid w:val="008C3429"/>
    <w:rsid w:val="008C36BA"/>
    <w:rsid w:val="008C381A"/>
    <w:rsid w:val="008C38B3"/>
    <w:rsid w:val="008C3988"/>
    <w:rsid w:val="008C3EBA"/>
    <w:rsid w:val="008C4093"/>
    <w:rsid w:val="008C40BC"/>
    <w:rsid w:val="008C4130"/>
    <w:rsid w:val="008C427E"/>
    <w:rsid w:val="008C42EB"/>
    <w:rsid w:val="008C42F1"/>
    <w:rsid w:val="008C440C"/>
    <w:rsid w:val="008C48E4"/>
    <w:rsid w:val="008C4A52"/>
    <w:rsid w:val="008C5A54"/>
    <w:rsid w:val="008C5B34"/>
    <w:rsid w:val="008C5DBD"/>
    <w:rsid w:val="008C5F71"/>
    <w:rsid w:val="008C6017"/>
    <w:rsid w:val="008C60AD"/>
    <w:rsid w:val="008C626A"/>
    <w:rsid w:val="008C643A"/>
    <w:rsid w:val="008C65A7"/>
    <w:rsid w:val="008C6908"/>
    <w:rsid w:val="008C694C"/>
    <w:rsid w:val="008C699D"/>
    <w:rsid w:val="008C6A33"/>
    <w:rsid w:val="008C6D36"/>
    <w:rsid w:val="008C6FE0"/>
    <w:rsid w:val="008C705A"/>
    <w:rsid w:val="008C7255"/>
    <w:rsid w:val="008C73B4"/>
    <w:rsid w:val="008C74C7"/>
    <w:rsid w:val="008C74E9"/>
    <w:rsid w:val="008C74EC"/>
    <w:rsid w:val="008C761B"/>
    <w:rsid w:val="008C763B"/>
    <w:rsid w:val="008C76B4"/>
    <w:rsid w:val="008C7911"/>
    <w:rsid w:val="008C7E2B"/>
    <w:rsid w:val="008C7ECC"/>
    <w:rsid w:val="008C7FB5"/>
    <w:rsid w:val="008D006E"/>
    <w:rsid w:val="008D00F9"/>
    <w:rsid w:val="008D018F"/>
    <w:rsid w:val="008D0333"/>
    <w:rsid w:val="008D03F2"/>
    <w:rsid w:val="008D04F7"/>
    <w:rsid w:val="008D0720"/>
    <w:rsid w:val="008D0903"/>
    <w:rsid w:val="008D0E6E"/>
    <w:rsid w:val="008D0E81"/>
    <w:rsid w:val="008D0E95"/>
    <w:rsid w:val="008D1127"/>
    <w:rsid w:val="008D12F1"/>
    <w:rsid w:val="008D1407"/>
    <w:rsid w:val="008D1699"/>
    <w:rsid w:val="008D1989"/>
    <w:rsid w:val="008D19F3"/>
    <w:rsid w:val="008D1BAA"/>
    <w:rsid w:val="008D1D29"/>
    <w:rsid w:val="008D1D9C"/>
    <w:rsid w:val="008D1DC3"/>
    <w:rsid w:val="008D1DC6"/>
    <w:rsid w:val="008D1F11"/>
    <w:rsid w:val="008D1F5B"/>
    <w:rsid w:val="008D1F88"/>
    <w:rsid w:val="008D1FE1"/>
    <w:rsid w:val="008D2202"/>
    <w:rsid w:val="008D26B9"/>
    <w:rsid w:val="008D2725"/>
    <w:rsid w:val="008D28FB"/>
    <w:rsid w:val="008D2A20"/>
    <w:rsid w:val="008D2A80"/>
    <w:rsid w:val="008D2BD3"/>
    <w:rsid w:val="008D2C8D"/>
    <w:rsid w:val="008D2DE3"/>
    <w:rsid w:val="008D335E"/>
    <w:rsid w:val="008D356C"/>
    <w:rsid w:val="008D37AD"/>
    <w:rsid w:val="008D3922"/>
    <w:rsid w:val="008D3A3A"/>
    <w:rsid w:val="008D3AE5"/>
    <w:rsid w:val="008D3D04"/>
    <w:rsid w:val="008D3FAF"/>
    <w:rsid w:val="008D41AA"/>
    <w:rsid w:val="008D4383"/>
    <w:rsid w:val="008D44F7"/>
    <w:rsid w:val="008D45C5"/>
    <w:rsid w:val="008D4615"/>
    <w:rsid w:val="008D4682"/>
    <w:rsid w:val="008D4A26"/>
    <w:rsid w:val="008D4C68"/>
    <w:rsid w:val="008D4DB3"/>
    <w:rsid w:val="008D4DD7"/>
    <w:rsid w:val="008D4E71"/>
    <w:rsid w:val="008D5237"/>
    <w:rsid w:val="008D52E3"/>
    <w:rsid w:val="008D5626"/>
    <w:rsid w:val="008D5638"/>
    <w:rsid w:val="008D5806"/>
    <w:rsid w:val="008D587D"/>
    <w:rsid w:val="008D593D"/>
    <w:rsid w:val="008D5A98"/>
    <w:rsid w:val="008D5D36"/>
    <w:rsid w:val="008D5F44"/>
    <w:rsid w:val="008D64A2"/>
    <w:rsid w:val="008D64F4"/>
    <w:rsid w:val="008D66DF"/>
    <w:rsid w:val="008D6795"/>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3E"/>
    <w:rsid w:val="008E0A6F"/>
    <w:rsid w:val="008E0BD5"/>
    <w:rsid w:val="008E0DCF"/>
    <w:rsid w:val="008E1227"/>
    <w:rsid w:val="008E13DD"/>
    <w:rsid w:val="008E150E"/>
    <w:rsid w:val="008E159C"/>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A80"/>
    <w:rsid w:val="008E4B62"/>
    <w:rsid w:val="008E4B8E"/>
    <w:rsid w:val="008E4BB2"/>
    <w:rsid w:val="008E4BD6"/>
    <w:rsid w:val="008E4BF8"/>
    <w:rsid w:val="008E4CE7"/>
    <w:rsid w:val="008E4D51"/>
    <w:rsid w:val="008E4D86"/>
    <w:rsid w:val="008E4DFA"/>
    <w:rsid w:val="008E4E62"/>
    <w:rsid w:val="008E4ECE"/>
    <w:rsid w:val="008E5245"/>
    <w:rsid w:val="008E5422"/>
    <w:rsid w:val="008E54E8"/>
    <w:rsid w:val="008E552C"/>
    <w:rsid w:val="008E5593"/>
    <w:rsid w:val="008E56A4"/>
    <w:rsid w:val="008E5868"/>
    <w:rsid w:val="008E5961"/>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7EF"/>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9BD"/>
    <w:rsid w:val="008F0A5A"/>
    <w:rsid w:val="008F0BD5"/>
    <w:rsid w:val="008F0C27"/>
    <w:rsid w:val="008F0D32"/>
    <w:rsid w:val="008F0E8E"/>
    <w:rsid w:val="008F1132"/>
    <w:rsid w:val="008F14C7"/>
    <w:rsid w:val="008F14FF"/>
    <w:rsid w:val="008F164F"/>
    <w:rsid w:val="008F19EA"/>
    <w:rsid w:val="008F1BB7"/>
    <w:rsid w:val="008F1BE1"/>
    <w:rsid w:val="008F1CE6"/>
    <w:rsid w:val="008F1D83"/>
    <w:rsid w:val="008F1E6B"/>
    <w:rsid w:val="008F1F31"/>
    <w:rsid w:val="008F20C9"/>
    <w:rsid w:val="008F20D3"/>
    <w:rsid w:val="008F222B"/>
    <w:rsid w:val="008F23A8"/>
    <w:rsid w:val="008F2B16"/>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CBF"/>
    <w:rsid w:val="008F3D0B"/>
    <w:rsid w:val="008F3D83"/>
    <w:rsid w:val="008F40BD"/>
    <w:rsid w:val="008F41D2"/>
    <w:rsid w:val="008F444F"/>
    <w:rsid w:val="008F45DD"/>
    <w:rsid w:val="008F47A1"/>
    <w:rsid w:val="008F48FD"/>
    <w:rsid w:val="008F4915"/>
    <w:rsid w:val="008F4C78"/>
    <w:rsid w:val="008F4D74"/>
    <w:rsid w:val="008F4DB3"/>
    <w:rsid w:val="008F4E8F"/>
    <w:rsid w:val="008F4F57"/>
    <w:rsid w:val="008F4F95"/>
    <w:rsid w:val="008F4FDB"/>
    <w:rsid w:val="008F509C"/>
    <w:rsid w:val="008F525C"/>
    <w:rsid w:val="008F53BB"/>
    <w:rsid w:val="008F54C1"/>
    <w:rsid w:val="008F55F7"/>
    <w:rsid w:val="008F5B02"/>
    <w:rsid w:val="008F5F67"/>
    <w:rsid w:val="008F60B1"/>
    <w:rsid w:val="008F6377"/>
    <w:rsid w:val="008F63ED"/>
    <w:rsid w:val="008F65E2"/>
    <w:rsid w:val="008F6721"/>
    <w:rsid w:val="008F67BB"/>
    <w:rsid w:val="008F684B"/>
    <w:rsid w:val="008F696A"/>
    <w:rsid w:val="008F6A4F"/>
    <w:rsid w:val="008F6C2A"/>
    <w:rsid w:val="008F6CAD"/>
    <w:rsid w:val="008F6FDC"/>
    <w:rsid w:val="008F7147"/>
    <w:rsid w:val="008F715D"/>
    <w:rsid w:val="008F731F"/>
    <w:rsid w:val="008F738A"/>
    <w:rsid w:val="008F78B9"/>
    <w:rsid w:val="008F7969"/>
    <w:rsid w:val="008F7C03"/>
    <w:rsid w:val="0090032F"/>
    <w:rsid w:val="009007AF"/>
    <w:rsid w:val="009008C0"/>
    <w:rsid w:val="009009C1"/>
    <w:rsid w:val="00900A64"/>
    <w:rsid w:val="00900AEE"/>
    <w:rsid w:val="00900D59"/>
    <w:rsid w:val="00900E24"/>
    <w:rsid w:val="00900E4F"/>
    <w:rsid w:val="00900F7F"/>
    <w:rsid w:val="00901147"/>
    <w:rsid w:val="009011EE"/>
    <w:rsid w:val="00901358"/>
    <w:rsid w:val="0090136D"/>
    <w:rsid w:val="009013E3"/>
    <w:rsid w:val="009015A0"/>
    <w:rsid w:val="00901829"/>
    <w:rsid w:val="00901948"/>
    <w:rsid w:val="00901A9C"/>
    <w:rsid w:val="00901B25"/>
    <w:rsid w:val="00901B4B"/>
    <w:rsid w:val="00901BB8"/>
    <w:rsid w:val="00901CE4"/>
    <w:rsid w:val="00901E86"/>
    <w:rsid w:val="00902162"/>
    <w:rsid w:val="009021E8"/>
    <w:rsid w:val="009023A2"/>
    <w:rsid w:val="009024DE"/>
    <w:rsid w:val="00902540"/>
    <w:rsid w:val="009027E1"/>
    <w:rsid w:val="00902885"/>
    <w:rsid w:val="009029F5"/>
    <w:rsid w:val="00902A2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400"/>
    <w:rsid w:val="0090452B"/>
    <w:rsid w:val="0090458D"/>
    <w:rsid w:val="009047C1"/>
    <w:rsid w:val="009048F0"/>
    <w:rsid w:val="00904A7C"/>
    <w:rsid w:val="00904CDB"/>
    <w:rsid w:val="0090563A"/>
    <w:rsid w:val="009056AF"/>
    <w:rsid w:val="009058D6"/>
    <w:rsid w:val="00905A8E"/>
    <w:rsid w:val="00905B4F"/>
    <w:rsid w:val="00905D40"/>
    <w:rsid w:val="00905D4D"/>
    <w:rsid w:val="00905DEE"/>
    <w:rsid w:val="00905F47"/>
    <w:rsid w:val="009060BE"/>
    <w:rsid w:val="00906265"/>
    <w:rsid w:val="00906281"/>
    <w:rsid w:val="0090634E"/>
    <w:rsid w:val="009064C3"/>
    <w:rsid w:val="00906B27"/>
    <w:rsid w:val="00906B61"/>
    <w:rsid w:val="00906D97"/>
    <w:rsid w:val="00906EEC"/>
    <w:rsid w:val="00906FC0"/>
    <w:rsid w:val="00906FF0"/>
    <w:rsid w:val="0090702E"/>
    <w:rsid w:val="0090706A"/>
    <w:rsid w:val="0090721D"/>
    <w:rsid w:val="00907359"/>
    <w:rsid w:val="0090738F"/>
    <w:rsid w:val="00907422"/>
    <w:rsid w:val="009075BD"/>
    <w:rsid w:val="009075E2"/>
    <w:rsid w:val="009075E6"/>
    <w:rsid w:val="009077B3"/>
    <w:rsid w:val="00907812"/>
    <w:rsid w:val="00907820"/>
    <w:rsid w:val="00907A27"/>
    <w:rsid w:val="00907BAE"/>
    <w:rsid w:val="00907C57"/>
    <w:rsid w:val="00907C76"/>
    <w:rsid w:val="00907CC4"/>
    <w:rsid w:val="00907E62"/>
    <w:rsid w:val="00907FA1"/>
    <w:rsid w:val="00907FC9"/>
    <w:rsid w:val="009100DA"/>
    <w:rsid w:val="00910156"/>
    <w:rsid w:val="009101A7"/>
    <w:rsid w:val="009109DB"/>
    <w:rsid w:val="00910B4C"/>
    <w:rsid w:val="00910D20"/>
    <w:rsid w:val="00910D6C"/>
    <w:rsid w:val="00910DE0"/>
    <w:rsid w:val="00910FF9"/>
    <w:rsid w:val="009110AF"/>
    <w:rsid w:val="009114F5"/>
    <w:rsid w:val="00911894"/>
    <w:rsid w:val="0091190D"/>
    <w:rsid w:val="00911B45"/>
    <w:rsid w:val="00911C38"/>
    <w:rsid w:val="00911DF3"/>
    <w:rsid w:val="00911DFD"/>
    <w:rsid w:val="00911EDE"/>
    <w:rsid w:val="0091205F"/>
    <w:rsid w:val="0091217A"/>
    <w:rsid w:val="00912287"/>
    <w:rsid w:val="00912910"/>
    <w:rsid w:val="00912928"/>
    <w:rsid w:val="0091296F"/>
    <w:rsid w:val="0091298E"/>
    <w:rsid w:val="00912BB1"/>
    <w:rsid w:val="00912CCA"/>
    <w:rsid w:val="00912F45"/>
    <w:rsid w:val="0091364F"/>
    <w:rsid w:val="00913717"/>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A66"/>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27"/>
    <w:rsid w:val="00921B98"/>
    <w:rsid w:val="00921E7E"/>
    <w:rsid w:val="00922230"/>
    <w:rsid w:val="00922236"/>
    <w:rsid w:val="00922265"/>
    <w:rsid w:val="009223DD"/>
    <w:rsid w:val="009224C6"/>
    <w:rsid w:val="00922703"/>
    <w:rsid w:val="00922A06"/>
    <w:rsid w:val="00922AE1"/>
    <w:rsid w:val="00922F3D"/>
    <w:rsid w:val="00923154"/>
    <w:rsid w:val="0092325A"/>
    <w:rsid w:val="00923289"/>
    <w:rsid w:val="009238A1"/>
    <w:rsid w:val="0092397C"/>
    <w:rsid w:val="00923B2D"/>
    <w:rsid w:val="00923BC6"/>
    <w:rsid w:val="00923C6F"/>
    <w:rsid w:val="00924555"/>
    <w:rsid w:val="0092455D"/>
    <w:rsid w:val="00924669"/>
    <w:rsid w:val="00924B7A"/>
    <w:rsid w:val="00924B9A"/>
    <w:rsid w:val="00924BEA"/>
    <w:rsid w:val="00924C51"/>
    <w:rsid w:val="00924CF0"/>
    <w:rsid w:val="00924F73"/>
    <w:rsid w:val="009250D4"/>
    <w:rsid w:val="00925182"/>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320"/>
    <w:rsid w:val="0092754B"/>
    <w:rsid w:val="009276DB"/>
    <w:rsid w:val="00927815"/>
    <w:rsid w:val="00927A84"/>
    <w:rsid w:val="00927B8E"/>
    <w:rsid w:val="00927C2D"/>
    <w:rsid w:val="00927E2E"/>
    <w:rsid w:val="00930154"/>
    <w:rsid w:val="0093018B"/>
    <w:rsid w:val="0093021F"/>
    <w:rsid w:val="009305DF"/>
    <w:rsid w:val="00930654"/>
    <w:rsid w:val="0093079A"/>
    <w:rsid w:val="00930957"/>
    <w:rsid w:val="00930E3E"/>
    <w:rsid w:val="00931028"/>
    <w:rsid w:val="0093121C"/>
    <w:rsid w:val="0093161B"/>
    <w:rsid w:val="00931628"/>
    <w:rsid w:val="0093169C"/>
    <w:rsid w:val="00931833"/>
    <w:rsid w:val="00931945"/>
    <w:rsid w:val="00931977"/>
    <w:rsid w:val="009319E7"/>
    <w:rsid w:val="00931CA4"/>
    <w:rsid w:val="00931D2A"/>
    <w:rsid w:val="00931FF1"/>
    <w:rsid w:val="009320C1"/>
    <w:rsid w:val="009321B3"/>
    <w:rsid w:val="009323C1"/>
    <w:rsid w:val="00932687"/>
    <w:rsid w:val="00932C14"/>
    <w:rsid w:val="00932CE7"/>
    <w:rsid w:val="00932D67"/>
    <w:rsid w:val="00932E6D"/>
    <w:rsid w:val="00932F03"/>
    <w:rsid w:val="00933279"/>
    <w:rsid w:val="009332D6"/>
    <w:rsid w:val="00933538"/>
    <w:rsid w:val="00933B35"/>
    <w:rsid w:val="0093414F"/>
    <w:rsid w:val="009343B7"/>
    <w:rsid w:val="0093455D"/>
    <w:rsid w:val="0093490C"/>
    <w:rsid w:val="009349FE"/>
    <w:rsid w:val="00934BD5"/>
    <w:rsid w:val="00934D76"/>
    <w:rsid w:val="009354D1"/>
    <w:rsid w:val="009354D2"/>
    <w:rsid w:val="00935F45"/>
    <w:rsid w:val="00935FF7"/>
    <w:rsid w:val="0093648B"/>
    <w:rsid w:val="0093655D"/>
    <w:rsid w:val="0093690A"/>
    <w:rsid w:val="00936A4A"/>
    <w:rsid w:val="00936F4D"/>
    <w:rsid w:val="0093722D"/>
    <w:rsid w:val="009373A7"/>
    <w:rsid w:val="009374B9"/>
    <w:rsid w:val="009376DA"/>
    <w:rsid w:val="0093788E"/>
    <w:rsid w:val="009378E3"/>
    <w:rsid w:val="009379D0"/>
    <w:rsid w:val="00937A3A"/>
    <w:rsid w:val="00937D98"/>
    <w:rsid w:val="00937EC2"/>
    <w:rsid w:val="00937F5B"/>
    <w:rsid w:val="00937F65"/>
    <w:rsid w:val="0094001A"/>
    <w:rsid w:val="009400BB"/>
    <w:rsid w:val="0094068A"/>
    <w:rsid w:val="009406D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892"/>
    <w:rsid w:val="00942B61"/>
    <w:rsid w:val="00942D69"/>
    <w:rsid w:val="00942F00"/>
    <w:rsid w:val="0094303C"/>
    <w:rsid w:val="00943139"/>
    <w:rsid w:val="0094319D"/>
    <w:rsid w:val="009431A9"/>
    <w:rsid w:val="0094399F"/>
    <w:rsid w:val="00943A03"/>
    <w:rsid w:val="00943D52"/>
    <w:rsid w:val="00943D93"/>
    <w:rsid w:val="00943EE7"/>
    <w:rsid w:val="00943F03"/>
    <w:rsid w:val="00943F58"/>
    <w:rsid w:val="00943F64"/>
    <w:rsid w:val="00944189"/>
    <w:rsid w:val="009442EC"/>
    <w:rsid w:val="009443E1"/>
    <w:rsid w:val="00944854"/>
    <w:rsid w:val="00944973"/>
    <w:rsid w:val="00944AF2"/>
    <w:rsid w:val="00944C45"/>
    <w:rsid w:val="00944EBB"/>
    <w:rsid w:val="00944F5A"/>
    <w:rsid w:val="00945086"/>
    <w:rsid w:val="009450B9"/>
    <w:rsid w:val="0094516E"/>
    <w:rsid w:val="00945188"/>
    <w:rsid w:val="00945386"/>
    <w:rsid w:val="009453E1"/>
    <w:rsid w:val="0094548D"/>
    <w:rsid w:val="009455A6"/>
    <w:rsid w:val="00945849"/>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BFE"/>
    <w:rsid w:val="00947D1A"/>
    <w:rsid w:val="00947DE7"/>
    <w:rsid w:val="00947E78"/>
    <w:rsid w:val="00950061"/>
    <w:rsid w:val="009502C9"/>
    <w:rsid w:val="009503A6"/>
    <w:rsid w:val="0095089A"/>
    <w:rsid w:val="009509AC"/>
    <w:rsid w:val="00950D08"/>
    <w:rsid w:val="00950D46"/>
    <w:rsid w:val="00951071"/>
    <w:rsid w:val="0095118A"/>
    <w:rsid w:val="009511A7"/>
    <w:rsid w:val="009512B4"/>
    <w:rsid w:val="0095136F"/>
    <w:rsid w:val="00951BC9"/>
    <w:rsid w:val="00951CCE"/>
    <w:rsid w:val="00951E30"/>
    <w:rsid w:val="0095219E"/>
    <w:rsid w:val="009522DF"/>
    <w:rsid w:val="009524DE"/>
    <w:rsid w:val="0095258C"/>
    <w:rsid w:val="00952633"/>
    <w:rsid w:val="0095269C"/>
    <w:rsid w:val="00952814"/>
    <w:rsid w:val="009528E5"/>
    <w:rsid w:val="00952ABB"/>
    <w:rsid w:val="00952C19"/>
    <w:rsid w:val="00952CAD"/>
    <w:rsid w:val="00952D0F"/>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6C6"/>
    <w:rsid w:val="00954AE7"/>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157"/>
    <w:rsid w:val="00956192"/>
    <w:rsid w:val="009563B6"/>
    <w:rsid w:val="009563CC"/>
    <w:rsid w:val="0095654F"/>
    <w:rsid w:val="00956932"/>
    <w:rsid w:val="00956AC2"/>
    <w:rsid w:val="00956AE5"/>
    <w:rsid w:val="00956D1A"/>
    <w:rsid w:val="00956D85"/>
    <w:rsid w:val="00956E26"/>
    <w:rsid w:val="00956E8A"/>
    <w:rsid w:val="00956F36"/>
    <w:rsid w:val="00956FB0"/>
    <w:rsid w:val="00956FD3"/>
    <w:rsid w:val="009571A4"/>
    <w:rsid w:val="009572A9"/>
    <w:rsid w:val="009573F5"/>
    <w:rsid w:val="00957783"/>
    <w:rsid w:val="009579DD"/>
    <w:rsid w:val="00957CB8"/>
    <w:rsid w:val="00957D16"/>
    <w:rsid w:val="00957E1B"/>
    <w:rsid w:val="009600EE"/>
    <w:rsid w:val="009603ED"/>
    <w:rsid w:val="00960998"/>
    <w:rsid w:val="00960A81"/>
    <w:rsid w:val="00960B39"/>
    <w:rsid w:val="00960B6E"/>
    <w:rsid w:val="00960C09"/>
    <w:rsid w:val="00960C91"/>
    <w:rsid w:val="00960DC6"/>
    <w:rsid w:val="00960EF4"/>
    <w:rsid w:val="009612D1"/>
    <w:rsid w:val="00961380"/>
    <w:rsid w:val="009615A3"/>
    <w:rsid w:val="00961808"/>
    <w:rsid w:val="009619D1"/>
    <w:rsid w:val="00961D1E"/>
    <w:rsid w:val="00961DD5"/>
    <w:rsid w:val="0096208A"/>
    <w:rsid w:val="009622FD"/>
    <w:rsid w:val="0096273F"/>
    <w:rsid w:val="00962833"/>
    <w:rsid w:val="009629FC"/>
    <w:rsid w:val="00962A36"/>
    <w:rsid w:val="00962B45"/>
    <w:rsid w:val="00962C62"/>
    <w:rsid w:val="00962D96"/>
    <w:rsid w:val="00962F76"/>
    <w:rsid w:val="0096314A"/>
    <w:rsid w:val="00963505"/>
    <w:rsid w:val="00963747"/>
    <w:rsid w:val="009637CA"/>
    <w:rsid w:val="009638C2"/>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6EE"/>
    <w:rsid w:val="0096471F"/>
    <w:rsid w:val="00964AD1"/>
    <w:rsid w:val="00964AFC"/>
    <w:rsid w:val="00964C5B"/>
    <w:rsid w:val="00964C79"/>
    <w:rsid w:val="00964D32"/>
    <w:rsid w:val="00964ECF"/>
    <w:rsid w:val="009651C3"/>
    <w:rsid w:val="009651F0"/>
    <w:rsid w:val="0096520F"/>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E7"/>
    <w:rsid w:val="009667FD"/>
    <w:rsid w:val="009668A4"/>
    <w:rsid w:val="00966ABC"/>
    <w:rsid w:val="00966B83"/>
    <w:rsid w:val="00966B9B"/>
    <w:rsid w:val="00966CF3"/>
    <w:rsid w:val="009671F7"/>
    <w:rsid w:val="00967294"/>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385"/>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5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8E4"/>
    <w:rsid w:val="009769BC"/>
    <w:rsid w:val="00976C1A"/>
    <w:rsid w:val="00976C7B"/>
    <w:rsid w:val="00976CEA"/>
    <w:rsid w:val="00976D04"/>
    <w:rsid w:val="00976D7C"/>
    <w:rsid w:val="0097719E"/>
    <w:rsid w:val="009771C1"/>
    <w:rsid w:val="009771F2"/>
    <w:rsid w:val="00977215"/>
    <w:rsid w:val="009773F0"/>
    <w:rsid w:val="00977407"/>
    <w:rsid w:val="0097762F"/>
    <w:rsid w:val="00977669"/>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632"/>
    <w:rsid w:val="00982889"/>
    <w:rsid w:val="00982A45"/>
    <w:rsid w:val="00982AC9"/>
    <w:rsid w:val="00982C40"/>
    <w:rsid w:val="00982D16"/>
    <w:rsid w:val="00982D6A"/>
    <w:rsid w:val="00982E03"/>
    <w:rsid w:val="00983112"/>
    <w:rsid w:val="0098363F"/>
    <w:rsid w:val="0098382C"/>
    <w:rsid w:val="009839DD"/>
    <w:rsid w:val="00983D18"/>
    <w:rsid w:val="009843A0"/>
    <w:rsid w:val="009846F9"/>
    <w:rsid w:val="00984743"/>
    <w:rsid w:val="009847D1"/>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BDC"/>
    <w:rsid w:val="00986C9B"/>
    <w:rsid w:val="00987067"/>
    <w:rsid w:val="00987184"/>
    <w:rsid w:val="00987273"/>
    <w:rsid w:val="0098730E"/>
    <w:rsid w:val="00987552"/>
    <w:rsid w:val="00987562"/>
    <w:rsid w:val="00987583"/>
    <w:rsid w:val="00987753"/>
    <w:rsid w:val="009878C9"/>
    <w:rsid w:val="00987914"/>
    <w:rsid w:val="00987986"/>
    <w:rsid w:val="00987A3E"/>
    <w:rsid w:val="00987BC4"/>
    <w:rsid w:val="00987C1B"/>
    <w:rsid w:val="00987C4F"/>
    <w:rsid w:val="00987DF2"/>
    <w:rsid w:val="0099033F"/>
    <w:rsid w:val="00990398"/>
    <w:rsid w:val="0099041A"/>
    <w:rsid w:val="00990492"/>
    <w:rsid w:val="009904BA"/>
    <w:rsid w:val="00990513"/>
    <w:rsid w:val="00990B73"/>
    <w:rsid w:val="00990BE3"/>
    <w:rsid w:val="00990CB4"/>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62"/>
    <w:rsid w:val="009921D4"/>
    <w:rsid w:val="009928D1"/>
    <w:rsid w:val="00992944"/>
    <w:rsid w:val="009929A4"/>
    <w:rsid w:val="009929E1"/>
    <w:rsid w:val="00992CE6"/>
    <w:rsid w:val="0099303C"/>
    <w:rsid w:val="009930B1"/>
    <w:rsid w:val="00993406"/>
    <w:rsid w:val="00993AE8"/>
    <w:rsid w:val="00994180"/>
    <w:rsid w:val="009942FF"/>
    <w:rsid w:val="0099448E"/>
    <w:rsid w:val="00994585"/>
    <w:rsid w:val="0099466F"/>
    <w:rsid w:val="009946BA"/>
    <w:rsid w:val="009949B1"/>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9C1"/>
    <w:rsid w:val="00996A1C"/>
    <w:rsid w:val="00996A21"/>
    <w:rsid w:val="00996A49"/>
    <w:rsid w:val="00996E31"/>
    <w:rsid w:val="00996FC2"/>
    <w:rsid w:val="00997181"/>
    <w:rsid w:val="0099721D"/>
    <w:rsid w:val="0099741B"/>
    <w:rsid w:val="00997862"/>
    <w:rsid w:val="0099796D"/>
    <w:rsid w:val="00997A6E"/>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4E5"/>
    <w:rsid w:val="009A15CC"/>
    <w:rsid w:val="009A163A"/>
    <w:rsid w:val="009A194D"/>
    <w:rsid w:val="009A1A9C"/>
    <w:rsid w:val="009A1D1A"/>
    <w:rsid w:val="009A1EA8"/>
    <w:rsid w:val="009A1F80"/>
    <w:rsid w:val="009A2229"/>
    <w:rsid w:val="009A237C"/>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94"/>
    <w:rsid w:val="009A3EF7"/>
    <w:rsid w:val="009A4435"/>
    <w:rsid w:val="009A4756"/>
    <w:rsid w:val="009A4B26"/>
    <w:rsid w:val="009A4B48"/>
    <w:rsid w:val="009A4C75"/>
    <w:rsid w:val="009A4FCF"/>
    <w:rsid w:val="009A52B1"/>
    <w:rsid w:val="009A5311"/>
    <w:rsid w:val="009A53D4"/>
    <w:rsid w:val="009A5434"/>
    <w:rsid w:val="009A5481"/>
    <w:rsid w:val="009A59C5"/>
    <w:rsid w:val="009A5A4C"/>
    <w:rsid w:val="009A5A8A"/>
    <w:rsid w:val="009A5B87"/>
    <w:rsid w:val="009A5CA4"/>
    <w:rsid w:val="009A5D96"/>
    <w:rsid w:val="009A6275"/>
    <w:rsid w:val="009A646E"/>
    <w:rsid w:val="009A652D"/>
    <w:rsid w:val="009A68C1"/>
    <w:rsid w:val="009A6AAD"/>
    <w:rsid w:val="009A6BA8"/>
    <w:rsid w:val="009A6C59"/>
    <w:rsid w:val="009A6C7C"/>
    <w:rsid w:val="009A6D0D"/>
    <w:rsid w:val="009A6E8E"/>
    <w:rsid w:val="009A6EB0"/>
    <w:rsid w:val="009A6F9A"/>
    <w:rsid w:val="009A70A2"/>
    <w:rsid w:val="009A7A12"/>
    <w:rsid w:val="009A7A4D"/>
    <w:rsid w:val="009A7AEB"/>
    <w:rsid w:val="009A7DBD"/>
    <w:rsid w:val="009A7F01"/>
    <w:rsid w:val="009B009A"/>
    <w:rsid w:val="009B00C1"/>
    <w:rsid w:val="009B02A0"/>
    <w:rsid w:val="009B0390"/>
    <w:rsid w:val="009B044F"/>
    <w:rsid w:val="009B045D"/>
    <w:rsid w:val="009B04A6"/>
    <w:rsid w:val="009B05AE"/>
    <w:rsid w:val="009B0699"/>
    <w:rsid w:val="009B078A"/>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EBC"/>
    <w:rsid w:val="009B2FCE"/>
    <w:rsid w:val="009B2FEE"/>
    <w:rsid w:val="009B310E"/>
    <w:rsid w:val="009B317B"/>
    <w:rsid w:val="009B3601"/>
    <w:rsid w:val="009B3646"/>
    <w:rsid w:val="009B3E13"/>
    <w:rsid w:val="009B43A4"/>
    <w:rsid w:val="009B43ED"/>
    <w:rsid w:val="009B44E7"/>
    <w:rsid w:val="009B4560"/>
    <w:rsid w:val="009B488C"/>
    <w:rsid w:val="009B4B67"/>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362"/>
    <w:rsid w:val="009B65D7"/>
    <w:rsid w:val="009B65FC"/>
    <w:rsid w:val="009B671B"/>
    <w:rsid w:val="009B69D9"/>
    <w:rsid w:val="009B6C3F"/>
    <w:rsid w:val="009B6D8B"/>
    <w:rsid w:val="009B6E06"/>
    <w:rsid w:val="009B6E84"/>
    <w:rsid w:val="009B71A2"/>
    <w:rsid w:val="009B7344"/>
    <w:rsid w:val="009B73BE"/>
    <w:rsid w:val="009B754E"/>
    <w:rsid w:val="009B779F"/>
    <w:rsid w:val="009B7904"/>
    <w:rsid w:val="009B7E08"/>
    <w:rsid w:val="009B7FFA"/>
    <w:rsid w:val="009C01D3"/>
    <w:rsid w:val="009C04A3"/>
    <w:rsid w:val="009C0504"/>
    <w:rsid w:val="009C091A"/>
    <w:rsid w:val="009C0929"/>
    <w:rsid w:val="009C0AD7"/>
    <w:rsid w:val="009C0B9E"/>
    <w:rsid w:val="009C0C0E"/>
    <w:rsid w:val="009C0D1A"/>
    <w:rsid w:val="009C0DA3"/>
    <w:rsid w:val="009C0EDA"/>
    <w:rsid w:val="009C0FB6"/>
    <w:rsid w:val="009C1039"/>
    <w:rsid w:val="009C1062"/>
    <w:rsid w:val="009C1104"/>
    <w:rsid w:val="009C127D"/>
    <w:rsid w:val="009C1976"/>
    <w:rsid w:val="009C1A8A"/>
    <w:rsid w:val="009C1AA3"/>
    <w:rsid w:val="009C1BAF"/>
    <w:rsid w:val="009C20B7"/>
    <w:rsid w:val="009C2419"/>
    <w:rsid w:val="009C25EB"/>
    <w:rsid w:val="009C26C3"/>
    <w:rsid w:val="009C2855"/>
    <w:rsid w:val="009C28D9"/>
    <w:rsid w:val="009C2AA4"/>
    <w:rsid w:val="009C2B61"/>
    <w:rsid w:val="009C2B78"/>
    <w:rsid w:val="009C2B98"/>
    <w:rsid w:val="009C2BD1"/>
    <w:rsid w:val="009C2D0D"/>
    <w:rsid w:val="009C2D48"/>
    <w:rsid w:val="009C2D7A"/>
    <w:rsid w:val="009C2F21"/>
    <w:rsid w:val="009C3004"/>
    <w:rsid w:val="009C327F"/>
    <w:rsid w:val="009C33CF"/>
    <w:rsid w:val="009C3531"/>
    <w:rsid w:val="009C379C"/>
    <w:rsid w:val="009C3838"/>
    <w:rsid w:val="009C3AD9"/>
    <w:rsid w:val="009C3C2C"/>
    <w:rsid w:val="009C3E1D"/>
    <w:rsid w:val="009C3E43"/>
    <w:rsid w:val="009C3FFE"/>
    <w:rsid w:val="009C4319"/>
    <w:rsid w:val="009C45B1"/>
    <w:rsid w:val="009C4820"/>
    <w:rsid w:val="009C4A4F"/>
    <w:rsid w:val="009C4D11"/>
    <w:rsid w:val="009C4EA9"/>
    <w:rsid w:val="009C4FAE"/>
    <w:rsid w:val="009C50E2"/>
    <w:rsid w:val="009C53A7"/>
    <w:rsid w:val="009C5428"/>
    <w:rsid w:val="009C5640"/>
    <w:rsid w:val="009C5815"/>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6FA9"/>
    <w:rsid w:val="009C7089"/>
    <w:rsid w:val="009C727F"/>
    <w:rsid w:val="009C73A2"/>
    <w:rsid w:val="009C749B"/>
    <w:rsid w:val="009C74CB"/>
    <w:rsid w:val="009C75D4"/>
    <w:rsid w:val="009C7609"/>
    <w:rsid w:val="009C7810"/>
    <w:rsid w:val="009C7857"/>
    <w:rsid w:val="009C7DF6"/>
    <w:rsid w:val="009D0002"/>
    <w:rsid w:val="009D0511"/>
    <w:rsid w:val="009D063F"/>
    <w:rsid w:val="009D08B7"/>
    <w:rsid w:val="009D0A6A"/>
    <w:rsid w:val="009D0C5B"/>
    <w:rsid w:val="009D0FBD"/>
    <w:rsid w:val="009D127F"/>
    <w:rsid w:val="009D12A3"/>
    <w:rsid w:val="009D17B3"/>
    <w:rsid w:val="009D17BB"/>
    <w:rsid w:val="009D1A2F"/>
    <w:rsid w:val="009D1CA2"/>
    <w:rsid w:val="009D1D32"/>
    <w:rsid w:val="009D1DF4"/>
    <w:rsid w:val="009D23E6"/>
    <w:rsid w:val="009D24EF"/>
    <w:rsid w:val="009D25C0"/>
    <w:rsid w:val="009D269C"/>
    <w:rsid w:val="009D2806"/>
    <w:rsid w:val="009D2B03"/>
    <w:rsid w:val="009D2B4D"/>
    <w:rsid w:val="009D2C3A"/>
    <w:rsid w:val="009D2D26"/>
    <w:rsid w:val="009D2E96"/>
    <w:rsid w:val="009D2F0E"/>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08"/>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5E85"/>
    <w:rsid w:val="009D5E9D"/>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334"/>
    <w:rsid w:val="009D7401"/>
    <w:rsid w:val="009D757E"/>
    <w:rsid w:val="009D766F"/>
    <w:rsid w:val="009D7687"/>
    <w:rsid w:val="009D7695"/>
    <w:rsid w:val="009D76A6"/>
    <w:rsid w:val="009D7796"/>
    <w:rsid w:val="009D79FE"/>
    <w:rsid w:val="009D7B7F"/>
    <w:rsid w:val="009D7D12"/>
    <w:rsid w:val="009D7E20"/>
    <w:rsid w:val="009D7E8C"/>
    <w:rsid w:val="009E00F0"/>
    <w:rsid w:val="009E02F2"/>
    <w:rsid w:val="009E03B0"/>
    <w:rsid w:val="009E0BA5"/>
    <w:rsid w:val="009E0C05"/>
    <w:rsid w:val="009E0E63"/>
    <w:rsid w:val="009E0FED"/>
    <w:rsid w:val="009E1267"/>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C53"/>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9E6"/>
    <w:rsid w:val="009E5BF7"/>
    <w:rsid w:val="009E5C32"/>
    <w:rsid w:val="009E5CB1"/>
    <w:rsid w:val="009E5F6D"/>
    <w:rsid w:val="009E618A"/>
    <w:rsid w:val="009E62A7"/>
    <w:rsid w:val="009E6388"/>
    <w:rsid w:val="009E6549"/>
    <w:rsid w:val="009E662C"/>
    <w:rsid w:val="009E6679"/>
    <w:rsid w:val="009E697F"/>
    <w:rsid w:val="009E6AB3"/>
    <w:rsid w:val="009E6B78"/>
    <w:rsid w:val="009E6C14"/>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B7A"/>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99A"/>
    <w:rsid w:val="009F2A97"/>
    <w:rsid w:val="009F2AB3"/>
    <w:rsid w:val="009F2AB9"/>
    <w:rsid w:val="009F2C75"/>
    <w:rsid w:val="009F2D7C"/>
    <w:rsid w:val="009F2F6B"/>
    <w:rsid w:val="009F3207"/>
    <w:rsid w:val="009F3299"/>
    <w:rsid w:val="009F37F5"/>
    <w:rsid w:val="009F38AF"/>
    <w:rsid w:val="009F3A08"/>
    <w:rsid w:val="009F3CE7"/>
    <w:rsid w:val="009F3D21"/>
    <w:rsid w:val="009F3E60"/>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CB7"/>
    <w:rsid w:val="009F5F48"/>
    <w:rsid w:val="009F5FF1"/>
    <w:rsid w:val="009F62E8"/>
    <w:rsid w:val="009F6610"/>
    <w:rsid w:val="009F696F"/>
    <w:rsid w:val="009F6B12"/>
    <w:rsid w:val="009F6C30"/>
    <w:rsid w:val="009F6F4C"/>
    <w:rsid w:val="009F6F65"/>
    <w:rsid w:val="009F708C"/>
    <w:rsid w:val="009F7288"/>
    <w:rsid w:val="009F73E0"/>
    <w:rsid w:val="009F7489"/>
    <w:rsid w:val="009F74E4"/>
    <w:rsid w:val="009F75BD"/>
    <w:rsid w:val="009F7812"/>
    <w:rsid w:val="009F782C"/>
    <w:rsid w:val="009F7889"/>
    <w:rsid w:val="009F7AB5"/>
    <w:rsid w:val="009F7D16"/>
    <w:rsid w:val="009F7E16"/>
    <w:rsid w:val="009F7EC3"/>
    <w:rsid w:val="00A00132"/>
    <w:rsid w:val="00A00449"/>
    <w:rsid w:val="00A0083B"/>
    <w:rsid w:val="00A00959"/>
    <w:rsid w:val="00A00DCB"/>
    <w:rsid w:val="00A00F12"/>
    <w:rsid w:val="00A00F55"/>
    <w:rsid w:val="00A0100B"/>
    <w:rsid w:val="00A01079"/>
    <w:rsid w:val="00A011DD"/>
    <w:rsid w:val="00A0139A"/>
    <w:rsid w:val="00A01539"/>
    <w:rsid w:val="00A015AB"/>
    <w:rsid w:val="00A015BD"/>
    <w:rsid w:val="00A0189E"/>
    <w:rsid w:val="00A01CD5"/>
    <w:rsid w:val="00A01DD2"/>
    <w:rsid w:val="00A01EFC"/>
    <w:rsid w:val="00A01F25"/>
    <w:rsid w:val="00A0224E"/>
    <w:rsid w:val="00A0225A"/>
    <w:rsid w:val="00A02299"/>
    <w:rsid w:val="00A022AF"/>
    <w:rsid w:val="00A022FE"/>
    <w:rsid w:val="00A024A3"/>
    <w:rsid w:val="00A0268C"/>
    <w:rsid w:val="00A02897"/>
    <w:rsid w:val="00A028D9"/>
    <w:rsid w:val="00A0296F"/>
    <w:rsid w:val="00A02BB8"/>
    <w:rsid w:val="00A02F19"/>
    <w:rsid w:val="00A0306B"/>
    <w:rsid w:val="00A03478"/>
    <w:rsid w:val="00A0382F"/>
    <w:rsid w:val="00A039C2"/>
    <w:rsid w:val="00A03B41"/>
    <w:rsid w:val="00A03C3A"/>
    <w:rsid w:val="00A03DFD"/>
    <w:rsid w:val="00A03E3B"/>
    <w:rsid w:val="00A03ECA"/>
    <w:rsid w:val="00A03FA6"/>
    <w:rsid w:val="00A04386"/>
    <w:rsid w:val="00A04417"/>
    <w:rsid w:val="00A04685"/>
    <w:rsid w:val="00A049FB"/>
    <w:rsid w:val="00A050FC"/>
    <w:rsid w:val="00A051FD"/>
    <w:rsid w:val="00A0544B"/>
    <w:rsid w:val="00A0560A"/>
    <w:rsid w:val="00A05630"/>
    <w:rsid w:val="00A058C1"/>
    <w:rsid w:val="00A059B4"/>
    <w:rsid w:val="00A05AAF"/>
    <w:rsid w:val="00A05B8F"/>
    <w:rsid w:val="00A05F60"/>
    <w:rsid w:val="00A0615E"/>
    <w:rsid w:val="00A061BF"/>
    <w:rsid w:val="00A06206"/>
    <w:rsid w:val="00A06311"/>
    <w:rsid w:val="00A06520"/>
    <w:rsid w:val="00A0666D"/>
    <w:rsid w:val="00A06830"/>
    <w:rsid w:val="00A068C6"/>
    <w:rsid w:val="00A06953"/>
    <w:rsid w:val="00A06A33"/>
    <w:rsid w:val="00A06A9F"/>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31B"/>
    <w:rsid w:val="00A10546"/>
    <w:rsid w:val="00A105BC"/>
    <w:rsid w:val="00A1067C"/>
    <w:rsid w:val="00A106B0"/>
    <w:rsid w:val="00A106DF"/>
    <w:rsid w:val="00A107CF"/>
    <w:rsid w:val="00A10C21"/>
    <w:rsid w:val="00A10C9E"/>
    <w:rsid w:val="00A10FDE"/>
    <w:rsid w:val="00A11108"/>
    <w:rsid w:val="00A1112C"/>
    <w:rsid w:val="00A11238"/>
    <w:rsid w:val="00A11334"/>
    <w:rsid w:val="00A1143D"/>
    <w:rsid w:val="00A11962"/>
    <w:rsid w:val="00A11CAD"/>
    <w:rsid w:val="00A11DE6"/>
    <w:rsid w:val="00A12043"/>
    <w:rsid w:val="00A1255C"/>
    <w:rsid w:val="00A12737"/>
    <w:rsid w:val="00A1274B"/>
    <w:rsid w:val="00A12790"/>
    <w:rsid w:val="00A1284D"/>
    <w:rsid w:val="00A12962"/>
    <w:rsid w:val="00A12A61"/>
    <w:rsid w:val="00A12A76"/>
    <w:rsid w:val="00A12C0B"/>
    <w:rsid w:val="00A12D2F"/>
    <w:rsid w:val="00A12D8A"/>
    <w:rsid w:val="00A12DF2"/>
    <w:rsid w:val="00A12DFF"/>
    <w:rsid w:val="00A12E8A"/>
    <w:rsid w:val="00A131AC"/>
    <w:rsid w:val="00A131FB"/>
    <w:rsid w:val="00A1320D"/>
    <w:rsid w:val="00A13268"/>
    <w:rsid w:val="00A132A9"/>
    <w:rsid w:val="00A132B8"/>
    <w:rsid w:val="00A13549"/>
    <w:rsid w:val="00A13564"/>
    <w:rsid w:val="00A135F7"/>
    <w:rsid w:val="00A13A2B"/>
    <w:rsid w:val="00A13B02"/>
    <w:rsid w:val="00A13B2D"/>
    <w:rsid w:val="00A13C8F"/>
    <w:rsid w:val="00A13D89"/>
    <w:rsid w:val="00A13D9E"/>
    <w:rsid w:val="00A13F71"/>
    <w:rsid w:val="00A140B2"/>
    <w:rsid w:val="00A14285"/>
    <w:rsid w:val="00A14434"/>
    <w:rsid w:val="00A144B4"/>
    <w:rsid w:val="00A14805"/>
    <w:rsid w:val="00A14932"/>
    <w:rsid w:val="00A149B0"/>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62"/>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9C3"/>
    <w:rsid w:val="00A20AA0"/>
    <w:rsid w:val="00A20E6A"/>
    <w:rsid w:val="00A20E77"/>
    <w:rsid w:val="00A20E9F"/>
    <w:rsid w:val="00A211DB"/>
    <w:rsid w:val="00A213D1"/>
    <w:rsid w:val="00A21483"/>
    <w:rsid w:val="00A214FF"/>
    <w:rsid w:val="00A2162E"/>
    <w:rsid w:val="00A21750"/>
    <w:rsid w:val="00A219A8"/>
    <w:rsid w:val="00A21E80"/>
    <w:rsid w:val="00A21FE8"/>
    <w:rsid w:val="00A22042"/>
    <w:rsid w:val="00A22695"/>
    <w:rsid w:val="00A2272C"/>
    <w:rsid w:val="00A22BA9"/>
    <w:rsid w:val="00A22C62"/>
    <w:rsid w:val="00A22F69"/>
    <w:rsid w:val="00A230BD"/>
    <w:rsid w:val="00A23112"/>
    <w:rsid w:val="00A232EB"/>
    <w:rsid w:val="00A23354"/>
    <w:rsid w:val="00A2344B"/>
    <w:rsid w:val="00A2379B"/>
    <w:rsid w:val="00A239A8"/>
    <w:rsid w:val="00A23B96"/>
    <w:rsid w:val="00A23CE9"/>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8A4"/>
    <w:rsid w:val="00A24996"/>
    <w:rsid w:val="00A24CA4"/>
    <w:rsid w:val="00A24D9C"/>
    <w:rsid w:val="00A24E87"/>
    <w:rsid w:val="00A24F31"/>
    <w:rsid w:val="00A255B6"/>
    <w:rsid w:val="00A25623"/>
    <w:rsid w:val="00A25690"/>
    <w:rsid w:val="00A25735"/>
    <w:rsid w:val="00A257CA"/>
    <w:rsid w:val="00A25928"/>
    <w:rsid w:val="00A25A29"/>
    <w:rsid w:val="00A25C43"/>
    <w:rsid w:val="00A25D3D"/>
    <w:rsid w:val="00A25DCF"/>
    <w:rsid w:val="00A26156"/>
    <w:rsid w:val="00A261AF"/>
    <w:rsid w:val="00A265D8"/>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1"/>
    <w:rsid w:val="00A30A6C"/>
    <w:rsid w:val="00A30C69"/>
    <w:rsid w:val="00A30CB0"/>
    <w:rsid w:val="00A30CC3"/>
    <w:rsid w:val="00A30EB8"/>
    <w:rsid w:val="00A3100E"/>
    <w:rsid w:val="00A31059"/>
    <w:rsid w:val="00A3105D"/>
    <w:rsid w:val="00A310BA"/>
    <w:rsid w:val="00A3149B"/>
    <w:rsid w:val="00A315EC"/>
    <w:rsid w:val="00A3167D"/>
    <w:rsid w:val="00A3180A"/>
    <w:rsid w:val="00A318C3"/>
    <w:rsid w:val="00A31A1A"/>
    <w:rsid w:val="00A31ADF"/>
    <w:rsid w:val="00A31B39"/>
    <w:rsid w:val="00A31B52"/>
    <w:rsid w:val="00A320DB"/>
    <w:rsid w:val="00A32178"/>
    <w:rsid w:val="00A32335"/>
    <w:rsid w:val="00A323A8"/>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17"/>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92B"/>
    <w:rsid w:val="00A35A78"/>
    <w:rsid w:val="00A35CE3"/>
    <w:rsid w:val="00A35EB7"/>
    <w:rsid w:val="00A361A5"/>
    <w:rsid w:val="00A36424"/>
    <w:rsid w:val="00A364C1"/>
    <w:rsid w:val="00A366C0"/>
    <w:rsid w:val="00A366C4"/>
    <w:rsid w:val="00A36796"/>
    <w:rsid w:val="00A3683E"/>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810"/>
    <w:rsid w:val="00A41E83"/>
    <w:rsid w:val="00A41F4E"/>
    <w:rsid w:val="00A41FEC"/>
    <w:rsid w:val="00A42219"/>
    <w:rsid w:val="00A42292"/>
    <w:rsid w:val="00A42381"/>
    <w:rsid w:val="00A424C8"/>
    <w:rsid w:val="00A42684"/>
    <w:rsid w:val="00A426B0"/>
    <w:rsid w:val="00A42766"/>
    <w:rsid w:val="00A4281C"/>
    <w:rsid w:val="00A42920"/>
    <w:rsid w:val="00A42AE4"/>
    <w:rsid w:val="00A42CD4"/>
    <w:rsid w:val="00A42DD7"/>
    <w:rsid w:val="00A4339F"/>
    <w:rsid w:val="00A43820"/>
    <w:rsid w:val="00A43C0F"/>
    <w:rsid w:val="00A43D0D"/>
    <w:rsid w:val="00A43DBE"/>
    <w:rsid w:val="00A43E6C"/>
    <w:rsid w:val="00A43E82"/>
    <w:rsid w:val="00A43F47"/>
    <w:rsid w:val="00A43F7F"/>
    <w:rsid w:val="00A443CE"/>
    <w:rsid w:val="00A445E1"/>
    <w:rsid w:val="00A4492D"/>
    <w:rsid w:val="00A44D39"/>
    <w:rsid w:val="00A44D75"/>
    <w:rsid w:val="00A44E06"/>
    <w:rsid w:val="00A44E50"/>
    <w:rsid w:val="00A4500B"/>
    <w:rsid w:val="00A45068"/>
    <w:rsid w:val="00A4521B"/>
    <w:rsid w:val="00A4528A"/>
    <w:rsid w:val="00A45370"/>
    <w:rsid w:val="00A454B2"/>
    <w:rsid w:val="00A456E8"/>
    <w:rsid w:val="00A456F8"/>
    <w:rsid w:val="00A45753"/>
    <w:rsid w:val="00A4594C"/>
    <w:rsid w:val="00A459A4"/>
    <w:rsid w:val="00A45B62"/>
    <w:rsid w:val="00A45BF7"/>
    <w:rsid w:val="00A45C8E"/>
    <w:rsid w:val="00A46081"/>
    <w:rsid w:val="00A4629C"/>
    <w:rsid w:val="00A4629E"/>
    <w:rsid w:val="00A464B7"/>
    <w:rsid w:val="00A4655B"/>
    <w:rsid w:val="00A465C2"/>
    <w:rsid w:val="00A468E5"/>
    <w:rsid w:val="00A46E5A"/>
    <w:rsid w:val="00A46F56"/>
    <w:rsid w:val="00A46FFD"/>
    <w:rsid w:val="00A47173"/>
    <w:rsid w:val="00A473BC"/>
    <w:rsid w:val="00A475D6"/>
    <w:rsid w:val="00A47C44"/>
    <w:rsid w:val="00A47E36"/>
    <w:rsid w:val="00A47FF0"/>
    <w:rsid w:val="00A50188"/>
    <w:rsid w:val="00A50214"/>
    <w:rsid w:val="00A50245"/>
    <w:rsid w:val="00A50302"/>
    <w:rsid w:val="00A50422"/>
    <w:rsid w:val="00A50643"/>
    <w:rsid w:val="00A50781"/>
    <w:rsid w:val="00A50811"/>
    <w:rsid w:val="00A508EE"/>
    <w:rsid w:val="00A50B2E"/>
    <w:rsid w:val="00A50C48"/>
    <w:rsid w:val="00A50C61"/>
    <w:rsid w:val="00A50E42"/>
    <w:rsid w:val="00A510A8"/>
    <w:rsid w:val="00A51209"/>
    <w:rsid w:val="00A51227"/>
    <w:rsid w:val="00A512BB"/>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2BB2"/>
    <w:rsid w:val="00A5309E"/>
    <w:rsid w:val="00A53331"/>
    <w:rsid w:val="00A533A9"/>
    <w:rsid w:val="00A533D9"/>
    <w:rsid w:val="00A5384D"/>
    <w:rsid w:val="00A53F15"/>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548"/>
    <w:rsid w:val="00A56B5C"/>
    <w:rsid w:val="00A56B69"/>
    <w:rsid w:val="00A56C59"/>
    <w:rsid w:val="00A56CBF"/>
    <w:rsid w:val="00A56D73"/>
    <w:rsid w:val="00A5701F"/>
    <w:rsid w:val="00A570A1"/>
    <w:rsid w:val="00A57531"/>
    <w:rsid w:val="00A577F2"/>
    <w:rsid w:val="00A577F5"/>
    <w:rsid w:val="00A57910"/>
    <w:rsid w:val="00A57969"/>
    <w:rsid w:val="00A57AF2"/>
    <w:rsid w:val="00A57BBD"/>
    <w:rsid w:val="00A57D11"/>
    <w:rsid w:val="00A57D7D"/>
    <w:rsid w:val="00A57DFC"/>
    <w:rsid w:val="00A57F1E"/>
    <w:rsid w:val="00A57FD6"/>
    <w:rsid w:val="00A600AE"/>
    <w:rsid w:val="00A6013C"/>
    <w:rsid w:val="00A6042C"/>
    <w:rsid w:val="00A60519"/>
    <w:rsid w:val="00A60527"/>
    <w:rsid w:val="00A60624"/>
    <w:rsid w:val="00A60632"/>
    <w:rsid w:val="00A60AF8"/>
    <w:rsid w:val="00A60BA3"/>
    <w:rsid w:val="00A60C27"/>
    <w:rsid w:val="00A60CF5"/>
    <w:rsid w:val="00A60D4D"/>
    <w:rsid w:val="00A60D60"/>
    <w:rsid w:val="00A60D96"/>
    <w:rsid w:val="00A60FFE"/>
    <w:rsid w:val="00A6125A"/>
    <w:rsid w:val="00A61446"/>
    <w:rsid w:val="00A6153B"/>
    <w:rsid w:val="00A6154E"/>
    <w:rsid w:val="00A6158F"/>
    <w:rsid w:val="00A61720"/>
    <w:rsid w:val="00A61859"/>
    <w:rsid w:val="00A61AF2"/>
    <w:rsid w:val="00A61B17"/>
    <w:rsid w:val="00A61E0D"/>
    <w:rsid w:val="00A62513"/>
    <w:rsid w:val="00A62520"/>
    <w:rsid w:val="00A62551"/>
    <w:rsid w:val="00A6256E"/>
    <w:rsid w:val="00A62667"/>
    <w:rsid w:val="00A628D5"/>
    <w:rsid w:val="00A62BB6"/>
    <w:rsid w:val="00A62C24"/>
    <w:rsid w:val="00A62C69"/>
    <w:rsid w:val="00A62CEF"/>
    <w:rsid w:val="00A62D40"/>
    <w:rsid w:val="00A62D9C"/>
    <w:rsid w:val="00A62EB3"/>
    <w:rsid w:val="00A62FE8"/>
    <w:rsid w:val="00A63221"/>
    <w:rsid w:val="00A6325E"/>
    <w:rsid w:val="00A6326F"/>
    <w:rsid w:val="00A63395"/>
    <w:rsid w:val="00A636CC"/>
    <w:rsid w:val="00A63946"/>
    <w:rsid w:val="00A63A5A"/>
    <w:rsid w:val="00A63F83"/>
    <w:rsid w:val="00A64278"/>
    <w:rsid w:val="00A642A1"/>
    <w:rsid w:val="00A64409"/>
    <w:rsid w:val="00A64487"/>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DF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66D"/>
    <w:rsid w:val="00A7174A"/>
    <w:rsid w:val="00A718F1"/>
    <w:rsid w:val="00A71AB3"/>
    <w:rsid w:val="00A71B31"/>
    <w:rsid w:val="00A71D17"/>
    <w:rsid w:val="00A7233B"/>
    <w:rsid w:val="00A72556"/>
    <w:rsid w:val="00A725D5"/>
    <w:rsid w:val="00A725E9"/>
    <w:rsid w:val="00A726DB"/>
    <w:rsid w:val="00A726F2"/>
    <w:rsid w:val="00A72BF5"/>
    <w:rsid w:val="00A72C75"/>
    <w:rsid w:val="00A72E9A"/>
    <w:rsid w:val="00A731FA"/>
    <w:rsid w:val="00A732BB"/>
    <w:rsid w:val="00A733FF"/>
    <w:rsid w:val="00A7399F"/>
    <w:rsid w:val="00A739C2"/>
    <w:rsid w:val="00A73FD1"/>
    <w:rsid w:val="00A74026"/>
    <w:rsid w:val="00A74816"/>
    <w:rsid w:val="00A74A43"/>
    <w:rsid w:val="00A74A50"/>
    <w:rsid w:val="00A74D4D"/>
    <w:rsid w:val="00A74DCC"/>
    <w:rsid w:val="00A74E0A"/>
    <w:rsid w:val="00A74F7A"/>
    <w:rsid w:val="00A7515D"/>
    <w:rsid w:val="00A75469"/>
    <w:rsid w:val="00A754FE"/>
    <w:rsid w:val="00A75534"/>
    <w:rsid w:val="00A75563"/>
    <w:rsid w:val="00A75838"/>
    <w:rsid w:val="00A7583E"/>
    <w:rsid w:val="00A75942"/>
    <w:rsid w:val="00A75A01"/>
    <w:rsid w:val="00A75A38"/>
    <w:rsid w:val="00A75A54"/>
    <w:rsid w:val="00A75A81"/>
    <w:rsid w:val="00A75B6E"/>
    <w:rsid w:val="00A75D1E"/>
    <w:rsid w:val="00A75E1A"/>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B0"/>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9A8"/>
    <w:rsid w:val="00A84B91"/>
    <w:rsid w:val="00A84C78"/>
    <w:rsid w:val="00A84C94"/>
    <w:rsid w:val="00A84DF3"/>
    <w:rsid w:val="00A84E3E"/>
    <w:rsid w:val="00A85107"/>
    <w:rsid w:val="00A85227"/>
    <w:rsid w:val="00A8525B"/>
    <w:rsid w:val="00A852BE"/>
    <w:rsid w:val="00A852EF"/>
    <w:rsid w:val="00A85301"/>
    <w:rsid w:val="00A85447"/>
    <w:rsid w:val="00A856A0"/>
    <w:rsid w:val="00A85ABB"/>
    <w:rsid w:val="00A85B96"/>
    <w:rsid w:val="00A85D30"/>
    <w:rsid w:val="00A8602C"/>
    <w:rsid w:val="00A8610C"/>
    <w:rsid w:val="00A86215"/>
    <w:rsid w:val="00A8638E"/>
    <w:rsid w:val="00A8650C"/>
    <w:rsid w:val="00A8656D"/>
    <w:rsid w:val="00A865F1"/>
    <w:rsid w:val="00A86798"/>
    <w:rsid w:val="00A86985"/>
    <w:rsid w:val="00A86C70"/>
    <w:rsid w:val="00A86D9A"/>
    <w:rsid w:val="00A86DF4"/>
    <w:rsid w:val="00A86F66"/>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0FDD"/>
    <w:rsid w:val="00A91472"/>
    <w:rsid w:val="00A915D7"/>
    <w:rsid w:val="00A9167B"/>
    <w:rsid w:val="00A919E5"/>
    <w:rsid w:val="00A91B4C"/>
    <w:rsid w:val="00A91B94"/>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46C"/>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7B"/>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CA5"/>
    <w:rsid w:val="00A96E4E"/>
    <w:rsid w:val="00A970D7"/>
    <w:rsid w:val="00A971C5"/>
    <w:rsid w:val="00A974FB"/>
    <w:rsid w:val="00A97669"/>
    <w:rsid w:val="00A97778"/>
    <w:rsid w:val="00A978EA"/>
    <w:rsid w:val="00A979CE"/>
    <w:rsid w:val="00A97A01"/>
    <w:rsid w:val="00A97A58"/>
    <w:rsid w:val="00A97A8C"/>
    <w:rsid w:val="00A97DD2"/>
    <w:rsid w:val="00A97FB1"/>
    <w:rsid w:val="00A97FB7"/>
    <w:rsid w:val="00AA01BB"/>
    <w:rsid w:val="00AA023A"/>
    <w:rsid w:val="00AA0545"/>
    <w:rsid w:val="00AA05FB"/>
    <w:rsid w:val="00AA0788"/>
    <w:rsid w:val="00AA0BF1"/>
    <w:rsid w:val="00AA0CD7"/>
    <w:rsid w:val="00AA0E52"/>
    <w:rsid w:val="00AA1230"/>
    <w:rsid w:val="00AA1291"/>
    <w:rsid w:val="00AA14E3"/>
    <w:rsid w:val="00AA1763"/>
    <w:rsid w:val="00AA17BB"/>
    <w:rsid w:val="00AA226A"/>
    <w:rsid w:val="00AA251B"/>
    <w:rsid w:val="00AA2C06"/>
    <w:rsid w:val="00AA2D54"/>
    <w:rsid w:val="00AA2DF0"/>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5F3D"/>
    <w:rsid w:val="00AA6036"/>
    <w:rsid w:val="00AA68F2"/>
    <w:rsid w:val="00AA6996"/>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A73"/>
    <w:rsid w:val="00AB0BEE"/>
    <w:rsid w:val="00AB0CA3"/>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AF4"/>
    <w:rsid w:val="00AB2E3B"/>
    <w:rsid w:val="00AB3026"/>
    <w:rsid w:val="00AB310B"/>
    <w:rsid w:val="00AB3202"/>
    <w:rsid w:val="00AB342D"/>
    <w:rsid w:val="00AB36EE"/>
    <w:rsid w:val="00AB38F2"/>
    <w:rsid w:val="00AB39E5"/>
    <w:rsid w:val="00AB3A47"/>
    <w:rsid w:val="00AB3AEA"/>
    <w:rsid w:val="00AB3C5E"/>
    <w:rsid w:val="00AB3CA4"/>
    <w:rsid w:val="00AB3EF6"/>
    <w:rsid w:val="00AB3EFE"/>
    <w:rsid w:val="00AB3F46"/>
    <w:rsid w:val="00AB3FBD"/>
    <w:rsid w:val="00AB4081"/>
    <w:rsid w:val="00AB421E"/>
    <w:rsid w:val="00AB433E"/>
    <w:rsid w:val="00AB440A"/>
    <w:rsid w:val="00AB441F"/>
    <w:rsid w:val="00AB4605"/>
    <w:rsid w:val="00AB4889"/>
    <w:rsid w:val="00AB4903"/>
    <w:rsid w:val="00AB4946"/>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979"/>
    <w:rsid w:val="00AB6A49"/>
    <w:rsid w:val="00AB6B6C"/>
    <w:rsid w:val="00AB6BC8"/>
    <w:rsid w:val="00AB6BE8"/>
    <w:rsid w:val="00AB6E9C"/>
    <w:rsid w:val="00AB6EB2"/>
    <w:rsid w:val="00AB6EE5"/>
    <w:rsid w:val="00AB7067"/>
    <w:rsid w:val="00AB70A8"/>
    <w:rsid w:val="00AB7401"/>
    <w:rsid w:val="00AB74FB"/>
    <w:rsid w:val="00AB76C7"/>
    <w:rsid w:val="00AB77D3"/>
    <w:rsid w:val="00AB7CB4"/>
    <w:rsid w:val="00AB7D4D"/>
    <w:rsid w:val="00AC0073"/>
    <w:rsid w:val="00AC009C"/>
    <w:rsid w:val="00AC012C"/>
    <w:rsid w:val="00AC0667"/>
    <w:rsid w:val="00AC06B0"/>
    <w:rsid w:val="00AC0724"/>
    <w:rsid w:val="00AC07C8"/>
    <w:rsid w:val="00AC0889"/>
    <w:rsid w:val="00AC0913"/>
    <w:rsid w:val="00AC0DFD"/>
    <w:rsid w:val="00AC0E08"/>
    <w:rsid w:val="00AC0EAA"/>
    <w:rsid w:val="00AC140A"/>
    <w:rsid w:val="00AC14D6"/>
    <w:rsid w:val="00AC1593"/>
    <w:rsid w:val="00AC15D7"/>
    <w:rsid w:val="00AC1D43"/>
    <w:rsid w:val="00AC1F72"/>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75C"/>
    <w:rsid w:val="00AC38F0"/>
    <w:rsid w:val="00AC3AC1"/>
    <w:rsid w:val="00AC3F49"/>
    <w:rsid w:val="00AC409C"/>
    <w:rsid w:val="00AC40A4"/>
    <w:rsid w:val="00AC4318"/>
    <w:rsid w:val="00AC47E7"/>
    <w:rsid w:val="00AC4848"/>
    <w:rsid w:val="00AC48B0"/>
    <w:rsid w:val="00AC492E"/>
    <w:rsid w:val="00AC4AE7"/>
    <w:rsid w:val="00AC4C73"/>
    <w:rsid w:val="00AC4CD4"/>
    <w:rsid w:val="00AC4E5B"/>
    <w:rsid w:val="00AC528E"/>
    <w:rsid w:val="00AC5340"/>
    <w:rsid w:val="00AC582E"/>
    <w:rsid w:val="00AC5844"/>
    <w:rsid w:val="00AC590E"/>
    <w:rsid w:val="00AC5A43"/>
    <w:rsid w:val="00AC5A63"/>
    <w:rsid w:val="00AC5FA3"/>
    <w:rsid w:val="00AC6216"/>
    <w:rsid w:val="00AC628D"/>
    <w:rsid w:val="00AC62F1"/>
    <w:rsid w:val="00AC6828"/>
    <w:rsid w:val="00AC6B51"/>
    <w:rsid w:val="00AC6CA7"/>
    <w:rsid w:val="00AC6D60"/>
    <w:rsid w:val="00AC6F38"/>
    <w:rsid w:val="00AC706A"/>
    <w:rsid w:val="00AC72A2"/>
    <w:rsid w:val="00AC745A"/>
    <w:rsid w:val="00AC74FC"/>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9B"/>
    <w:rsid w:val="00AD16F1"/>
    <w:rsid w:val="00AD16F2"/>
    <w:rsid w:val="00AD177C"/>
    <w:rsid w:val="00AD1AA7"/>
    <w:rsid w:val="00AD2428"/>
    <w:rsid w:val="00AD2794"/>
    <w:rsid w:val="00AD2883"/>
    <w:rsid w:val="00AD2EAE"/>
    <w:rsid w:val="00AD2EE9"/>
    <w:rsid w:val="00AD30A1"/>
    <w:rsid w:val="00AD34C1"/>
    <w:rsid w:val="00AD36EF"/>
    <w:rsid w:val="00AD373E"/>
    <w:rsid w:val="00AD392E"/>
    <w:rsid w:val="00AD3A63"/>
    <w:rsid w:val="00AD3C03"/>
    <w:rsid w:val="00AD4019"/>
    <w:rsid w:val="00AD4177"/>
    <w:rsid w:val="00AD4338"/>
    <w:rsid w:val="00AD4496"/>
    <w:rsid w:val="00AD44EA"/>
    <w:rsid w:val="00AD4716"/>
    <w:rsid w:val="00AD47A9"/>
    <w:rsid w:val="00AD4F86"/>
    <w:rsid w:val="00AD529F"/>
    <w:rsid w:val="00AD5591"/>
    <w:rsid w:val="00AD56F1"/>
    <w:rsid w:val="00AD5872"/>
    <w:rsid w:val="00AD5D9D"/>
    <w:rsid w:val="00AD5EE7"/>
    <w:rsid w:val="00AD5F7E"/>
    <w:rsid w:val="00AD5F92"/>
    <w:rsid w:val="00AD5FEB"/>
    <w:rsid w:val="00AD64AB"/>
    <w:rsid w:val="00AD67AE"/>
    <w:rsid w:val="00AD6969"/>
    <w:rsid w:val="00AD6AF8"/>
    <w:rsid w:val="00AD6C48"/>
    <w:rsid w:val="00AD6E1B"/>
    <w:rsid w:val="00AD7018"/>
    <w:rsid w:val="00AD76FC"/>
    <w:rsid w:val="00AD777C"/>
    <w:rsid w:val="00AD79CA"/>
    <w:rsid w:val="00AD7BC5"/>
    <w:rsid w:val="00AD7C76"/>
    <w:rsid w:val="00AD7C99"/>
    <w:rsid w:val="00AE0018"/>
    <w:rsid w:val="00AE0038"/>
    <w:rsid w:val="00AE031E"/>
    <w:rsid w:val="00AE0381"/>
    <w:rsid w:val="00AE03AB"/>
    <w:rsid w:val="00AE03D3"/>
    <w:rsid w:val="00AE0403"/>
    <w:rsid w:val="00AE0624"/>
    <w:rsid w:val="00AE06AE"/>
    <w:rsid w:val="00AE082D"/>
    <w:rsid w:val="00AE0BFE"/>
    <w:rsid w:val="00AE0D2C"/>
    <w:rsid w:val="00AE0D8F"/>
    <w:rsid w:val="00AE0EEF"/>
    <w:rsid w:val="00AE0F04"/>
    <w:rsid w:val="00AE1002"/>
    <w:rsid w:val="00AE1102"/>
    <w:rsid w:val="00AE11F4"/>
    <w:rsid w:val="00AE12C5"/>
    <w:rsid w:val="00AE1710"/>
    <w:rsid w:val="00AE19E0"/>
    <w:rsid w:val="00AE1CB9"/>
    <w:rsid w:val="00AE1FE7"/>
    <w:rsid w:val="00AE1FFC"/>
    <w:rsid w:val="00AE2081"/>
    <w:rsid w:val="00AE2218"/>
    <w:rsid w:val="00AE224C"/>
    <w:rsid w:val="00AE2496"/>
    <w:rsid w:val="00AE2634"/>
    <w:rsid w:val="00AE28F4"/>
    <w:rsid w:val="00AE28FD"/>
    <w:rsid w:val="00AE2C93"/>
    <w:rsid w:val="00AE2CC9"/>
    <w:rsid w:val="00AE2F11"/>
    <w:rsid w:val="00AE302F"/>
    <w:rsid w:val="00AE318C"/>
    <w:rsid w:val="00AE3204"/>
    <w:rsid w:val="00AE33CD"/>
    <w:rsid w:val="00AE349E"/>
    <w:rsid w:val="00AE35C3"/>
    <w:rsid w:val="00AE3752"/>
    <w:rsid w:val="00AE3B1F"/>
    <w:rsid w:val="00AE3B26"/>
    <w:rsid w:val="00AE3BA8"/>
    <w:rsid w:val="00AE3EFD"/>
    <w:rsid w:val="00AE40FD"/>
    <w:rsid w:val="00AE4607"/>
    <w:rsid w:val="00AE4747"/>
    <w:rsid w:val="00AE4A0B"/>
    <w:rsid w:val="00AE4A4A"/>
    <w:rsid w:val="00AE4A5D"/>
    <w:rsid w:val="00AE4ACC"/>
    <w:rsid w:val="00AE4C1C"/>
    <w:rsid w:val="00AE4E24"/>
    <w:rsid w:val="00AE4E5E"/>
    <w:rsid w:val="00AE52AB"/>
    <w:rsid w:val="00AE5395"/>
    <w:rsid w:val="00AE5441"/>
    <w:rsid w:val="00AE5527"/>
    <w:rsid w:val="00AE5889"/>
    <w:rsid w:val="00AE596D"/>
    <w:rsid w:val="00AE59A8"/>
    <w:rsid w:val="00AE5A57"/>
    <w:rsid w:val="00AE5C5C"/>
    <w:rsid w:val="00AE6036"/>
    <w:rsid w:val="00AE61E1"/>
    <w:rsid w:val="00AE6242"/>
    <w:rsid w:val="00AE6425"/>
    <w:rsid w:val="00AE643B"/>
    <w:rsid w:val="00AE69DC"/>
    <w:rsid w:val="00AE6B0A"/>
    <w:rsid w:val="00AE6CE5"/>
    <w:rsid w:val="00AE6E56"/>
    <w:rsid w:val="00AE6F40"/>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3D4"/>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8DF"/>
    <w:rsid w:val="00AF293A"/>
    <w:rsid w:val="00AF2962"/>
    <w:rsid w:val="00AF2982"/>
    <w:rsid w:val="00AF2A4F"/>
    <w:rsid w:val="00AF2A6A"/>
    <w:rsid w:val="00AF2B14"/>
    <w:rsid w:val="00AF2F80"/>
    <w:rsid w:val="00AF30C5"/>
    <w:rsid w:val="00AF35D0"/>
    <w:rsid w:val="00AF370D"/>
    <w:rsid w:val="00AF3775"/>
    <w:rsid w:val="00AF38C5"/>
    <w:rsid w:val="00AF39DD"/>
    <w:rsid w:val="00AF3B54"/>
    <w:rsid w:val="00AF3D21"/>
    <w:rsid w:val="00AF3DA8"/>
    <w:rsid w:val="00AF44B7"/>
    <w:rsid w:val="00AF4540"/>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AC"/>
    <w:rsid w:val="00AF58FC"/>
    <w:rsid w:val="00AF5B30"/>
    <w:rsid w:val="00AF5BCE"/>
    <w:rsid w:val="00AF5D8B"/>
    <w:rsid w:val="00AF5DCA"/>
    <w:rsid w:val="00AF5DCE"/>
    <w:rsid w:val="00AF60ED"/>
    <w:rsid w:val="00AF6150"/>
    <w:rsid w:val="00AF6764"/>
    <w:rsid w:val="00AF67B8"/>
    <w:rsid w:val="00AF67F1"/>
    <w:rsid w:val="00AF6E79"/>
    <w:rsid w:val="00AF6EA3"/>
    <w:rsid w:val="00AF6EF1"/>
    <w:rsid w:val="00AF6F65"/>
    <w:rsid w:val="00AF717F"/>
    <w:rsid w:val="00AF72DA"/>
    <w:rsid w:val="00AF7399"/>
    <w:rsid w:val="00AF743F"/>
    <w:rsid w:val="00AF770E"/>
    <w:rsid w:val="00AF7715"/>
    <w:rsid w:val="00AF77DC"/>
    <w:rsid w:val="00AF7999"/>
    <w:rsid w:val="00AF7B65"/>
    <w:rsid w:val="00AF7D91"/>
    <w:rsid w:val="00AF7E05"/>
    <w:rsid w:val="00AF7E94"/>
    <w:rsid w:val="00AF7EBD"/>
    <w:rsid w:val="00B000DF"/>
    <w:rsid w:val="00B0012C"/>
    <w:rsid w:val="00B00258"/>
    <w:rsid w:val="00B002AA"/>
    <w:rsid w:val="00B00430"/>
    <w:rsid w:val="00B00704"/>
    <w:rsid w:val="00B00749"/>
    <w:rsid w:val="00B00ABB"/>
    <w:rsid w:val="00B00CB7"/>
    <w:rsid w:val="00B00D54"/>
    <w:rsid w:val="00B00DCF"/>
    <w:rsid w:val="00B00FB2"/>
    <w:rsid w:val="00B00FCB"/>
    <w:rsid w:val="00B01090"/>
    <w:rsid w:val="00B010C0"/>
    <w:rsid w:val="00B0122D"/>
    <w:rsid w:val="00B012A3"/>
    <w:rsid w:val="00B01401"/>
    <w:rsid w:val="00B01508"/>
    <w:rsid w:val="00B0182E"/>
    <w:rsid w:val="00B0189F"/>
    <w:rsid w:val="00B01AEA"/>
    <w:rsid w:val="00B01BEB"/>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76E"/>
    <w:rsid w:val="00B03E1B"/>
    <w:rsid w:val="00B03FCA"/>
    <w:rsid w:val="00B044F0"/>
    <w:rsid w:val="00B045C8"/>
    <w:rsid w:val="00B045CF"/>
    <w:rsid w:val="00B046A6"/>
    <w:rsid w:val="00B04AE5"/>
    <w:rsid w:val="00B04DA1"/>
    <w:rsid w:val="00B04DD7"/>
    <w:rsid w:val="00B04F49"/>
    <w:rsid w:val="00B04F97"/>
    <w:rsid w:val="00B05220"/>
    <w:rsid w:val="00B0538E"/>
    <w:rsid w:val="00B05446"/>
    <w:rsid w:val="00B05514"/>
    <w:rsid w:val="00B0552F"/>
    <w:rsid w:val="00B05634"/>
    <w:rsid w:val="00B0582C"/>
    <w:rsid w:val="00B05862"/>
    <w:rsid w:val="00B05A60"/>
    <w:rsid w:val="00B05AE4"/>
    <w:rsid w:val="00B05B0F"/>
    <w:rsid w:val="00B05C5A"/>
    <w:rsid w:val="00B05C5D"/>
    <w:rsid w:val="00B060A2"/>
    <w:rsid w:val="00B061C6"/>
    <w:rsid w:val="00B06399"/>
    <w:rsid w:val="00B065F2"/>
    <w:rsid w:val="00B06B9F"/>
    <w:rsid w:val="00B06BD1"/>
    <w:rsid w:val="00B06D7B"/>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C57"/>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481"/>
    <w:rsid w:val="00B125EE"/>
    <w:rsid w:val="00B126B9"/>
    <w:rsid w:val="00B1280B"/>
    <w:rsid w:val="00B12929"/>
    <w:rsid w:val="00B129F5"/>
    <w:rsid w:val="00B12B5D"/>
    <w:rsid w:val="00B12BB1"/>
    <w:rsid w:val="00B12C51"/>
    <w:rsid w:val="00B12C63"/>
    <w:rsid w:val="00B12D6E"/>
    <w:rsid w:val="00B12E9D"/>
    <w:rsid w:val="00B13224"/>
    <w:rsid w:val="00B13714"/>
    <w:rsid w:val="00B13782"/>
    <w:rsid w:val="00B1383D"/>
    <w:rsid w:val="00B13A1B"/>
    <w:rsid w:val="00B13A24"/>
    <w:rsid w:val="00B13AD4"/>
    <w:rsid w:val="00B13C9B"/>
    <w:rsid w:val="00B13CB4"/>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EA5"/>
    <w:rsid w:val="00B15FEE"/>
    <w:rsid w:val="00B1614E"/>
    <w:rsid w:val="00B1625D"/>
    <w:rsid w:val="00B164FF"/>
    <w:rsid w:val="00B1658B"/>
    <w:rsid w:val="00B16F6B"/>
    <w:rsid w:val="00B16FA6"/>
    <w:rsid w:val="00B16FCF"/>
    <w:rsid w:val="00B16FF1"/>
    <w:rsid w:val="00B1701B"/>
    <w:rsid w:val="00B1715B"/>
    <w:rsid w:val="00B1723C"/>
    <w:rsid w:val="00B17438"/>
    <w:rsid w:val="00B17622"/>
    <w:rsid w:val="00B176FF"/>
    <w:rsid w:val="00B178BC"/>
    <w:rsid w:val="00B17900"/>
    <w:rsid w:val="00B17920"/>
    <w:rsid w:val="00B179E6"/>
    <w:rsid w:val="00B17A51"/>
    <w:rsid w:val="00B17B0E"/>
    <w:rsid w:val="00B17BB7"/>
    <w:rsid w:val="00B17DDB"/>
    <w:rsid w:val="00B20085"/>
    <w:rsid w:val="00B200B8"/>
    <w:rsid w:val="00B20282"/>
    <w:rsid w:val="00B202E5"/>
    <w:rsid w:val="00B2040B"/>
    <w:rsid w:val="00B2078E"/>
    <w:rsid w:val="00B2089D"/>
    <w:rsid w:val="00B20A4C"/>
    <w:rsid w:val="00B20B72"/>
    <w:rsid w:val="00B20DB8"/>
    <w:rsid w:val="00B2106A"/>
    <w:rsid w:val="00B2125E"/>
    <w:rsid w:val="00B213EF"/>
    <w:rsid w:val="00B21583"/>
    <w:rsid w:val="00B21640"/>
    <w:rsid w:val="00B216D9"/>
    <w:rsid w:val="00B217A0"/>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BF6"/>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939"/>
    <w:rsid w:val="00B25A45"/>
    <w:rsid w:val="00B25B28"/>
    <w:rsid w:val="00B25C74"/>
    <w:rsid w:val="00B25D2B"/>
    <w:rsid w:val="00B25EDF"/>
    <w:rsid w:val="00B25F55"/>
    <w:rsid w:val="00B260D7"/>
    <w:rsid w:val="00B2611C"/>
    <w:rsid w:val="00B2619F"/>
    <w:rsid w:val="00B2639F"/>
    <w:rsid w:val="00B264EB"/>
    <w:rsid w:val="00B26574"/>
    <w:rsid w:val="00B265E5"/>
    <w:rsid w:val="00B26910"/>
    <w:rsid w:val="00B26F2D"/>
    <w:rsid w:val="00B270C1"/>
    <w:rsid w:val="00B2755A"/>
    <w:rsid w:val="00B277F8"/>
    <w:rsid w:val="00B27883"/>
    <w:rsid w:val="00B27E32"/>
    <w:rsid w:val="00B27E8D"/>
    <w:rsid w:val="00B3019F"/>
    <w:rsid w:val="00B30417"/>
    <w:rsid w:val="00B30501"/>
    <w:rsid w:val="00B3056F"/>
    <w:rsid w:val="00B30C59"/>
    <w:rsid w:val="00B30FA5"/>
    <w:rsid w:val="00B31142"/>
    <w:rsid w:val="00B312B3"/>
    <w:rsid w:val="00B316B4"/>
    <w:rsid w:val="00B3196B"/>
    <w:rsid w:val="00B31AEE"/>
    <w:rsid w:val="00B31CA3"/>
    <w:rsid w:val="00B321AB"/>
    <w:rsid w:val="00B3266F"/>
    <w:rsid w:val="00B3275E"/>
    <w:rsid w:val="00B3298B"/>
    <w:rsid w:val="00B32A00"/>
    <w:rsid w:val="00B32C6A"/>
    <w:rsid w:val="00B32FB9"/>
    <w:rsid w:val="00B33083"/>
    <w:rsid w:val="00B33194"/>
    <w:rsid w:val="00B333D5"/>
    <w:rsid w:val="00B33A22"/>
    <w:rsid w:val="00B33BCA"/>
    <w:rsid w:val="00B33C19"/>
    <w:rsid w:val="00B33D44"/>
    <w:rsid w:val="00B341BA"/>
    <w:rsid w:val="00B342B6"/>
    <w:rsid w:val="00B344B4"/>
    <w:rsid w:val="00B344FC"/>
    <w:rsid w:val="00B348A0"/>
    <w:rsid w:val="00B349C5"/>
    <w:rsid w:val="00B34A29"/>
    <w:rsid w:val="00B34A2F"/>
    <w:rsid w:val="00B34AAA"/>
    <w:rsid w:val="00B34C39"/>
    <w:rsid w:val="00B34D04"/>
    <w:rsid w:val="00B34EA6"/>
    <w:rsid w:val="00B34FF4"/>
    <w:rsid w:val="00B351FB"/>
    <w:rsid w:val="00B35210"/>
    <w:rsid w:val="00B352FE"/>
    <w:rsid w:val="00B3536A"/>
    <w:rsid w:val="00B35A2B"/>
    <w:rsid w:val="00B35AEE"/>
    <w:rsid w:val="00B35B36"/>
    <w:rsid w:val="00B35EA8"/>
    <w:rsid w:val="00B36223"/>
    <w:rsid w:val="00B362CE"/>
    <w:rsid w:val="00B36338"/>
    <w:rsid w:val="00B366BD"/>
    <w:rsid w:val="00B366E5"/>
    <w:rsid w:val="00B36DAE"/>
    <w:rsid w:val="00B36DD5"/>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0ECB"/>
    <w:rsid w:val="00B40FB9"/>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89F"/>
    <w:rsid w:val="00B429A8"/>
    <w:rsid w:val="00B42AB6"/>
    <w:rsid w:val="00B42B08"/>
    <w:rsid w:val="00B431B0"/>
    <w:rsid w:val="00B431C8"/>
    <w:rsid w:val="00B43206"/>
    <w:rsid w:val="00B4326A"/>
    <w:rsid w:val="00B43277"/>
    <w:rsid w:val="00B433F2"/>
    <w:rsid w:val="00B43619"/>
    <w:rsid w:val="00B436E2"/>
    <w:rsid w:val="00B4370A"/>
    <w:rsid w:val="00B43732"/>
    <w:rsid w:val="00B43AD6"/>
    <w:rsid w:val="00B43B1A"/>
    <w:rsid w:val="00B43B77"/>
    <w:rsid w:val="00B43B97"/>
    <w:rsid w:val="00B43CA5"/>
    <w:rsid w:val="00B43D7E"/>
    <w:rsid w:val="00B43D8E"/>
    <w:rsid w:val="00B43E2C"/>
    <w:rsid w:val="00B43EC8"/>
    <w:rsid w:val="00B43F9A"/>
    <w:rsid w:val="00B43FF8"/>
    <w:rsid w:val="00B44366"/>
    <w:rsid w:val="00B444EC"/>
    <w:rsid w:val="00B446C4"/>
    <w:rsid w:val="00B4482A"/>
    <w:rsid w:val="00B44A13"/>
    <w:rsid w:val="00B44A7F"/>
    <w:rsid w:val="00B44B16"/>
    <w:rsid w:val="00B44D29"/>
    <w:rsid w:val="00B44D84"/>
    <w:rsid w:val="00B44D9B"/>
    <w:rsid w:val="00B44E0F"/>
    <w:rsid w:val="00B44FF5"/>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807"/>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48"/>
    <w:rsid w:val="00B47B93"/>
    <w:rsid w:val="00B47BEB"/>
    <w:rsid w:val="00B47D99"/>
    <w:rsid w:val="00B47DEB"/>
    <w:rsid w:val="00B47FD4"/>
    <w:rsid w:val="00B500C1"/>
    <w:rsid w:val="00B500D0"/>
    <w:rsid w:val="00B502F6"/>
    <w:rsid w:val="00B5035F"/>
    <w:rsid w:val="00B507BB"/>
    <w:rsid w:val="00B50849"/>
    <w:rsid w:val="00B509CD"/>
    <w:rsid w:val="00B50A31"/>
    <w:rsid w:val="00B50B1B"/>
    <w:rsid w:val="00B50B2D"/>
    <w:rsid w:val="00B50DB0"/>
    <w:rsid w:val="00B51181"/>
    <w:rsid w:val="00B51939"/>
    <w:rsid w:val="00B519EA"/>
    <w:rsid w:val="00B51AA4"/>
    <w:rsid w:val="00B51C2A"/>
    <w:rsid w:val="00B51CDF"/>
    <w:rsid w:val="00B51E2D"/>
    <w:rsid w:val="00B51F0C"/>
    <w:rsid w:val="00B51FC2"/>
    <w:rsid w:val="00B523B4"/>
    <w:rsid w:val="00B52513"/>
    <w:rsid w:val="00B5280C"/>
    <w:rsid w:val="00B52A72"/>
    <w:rsid w:val="00B52AF5"/>
    <w:rsid w:val="00B52F92"/>
    <w:rsid w:val="00B531E3"/>
    <w:rsid w:val="00B531E5"/>
    <w:rsid w:val="00B532C4"/>
    <w:rsid w:val="00B535AC"/>
    <w:rsid w:val="00B535DF"/>
    <w:rsid w:val="00B53637"/>
    <w:rsid w:val="00B536C1"/>
    <w:rsid w:val="00B536F9"/>
    <w:rsid w:val="00B53D65"/>
    <w:rsid w:val="00B53E68"/>
    <w:rsid w:val="00B53EE7"/>
    <w:rsid w:val="00B53FE5"/>
    <w:rsid w:val="00B541B4"/>
    <w:rsid w:val="00B5440F"/>
    <w:rsid w:val="00B54458"/>
    <w:rsid w:val="00B5453C"/>
    <w:rsid w:val="00B54653"/>
    <w:rsid w:val="00B5467E"/>
    <w:rsid w:val="00B548BD"/>
    <w:rsid w:val="00B5493C"/>
    <w:rsid w:val="00B54948"/>
    <w:rsid w:val="00B549E0"/>
    <w:rsid w:val="00B54AE6"/>
    <w:rsid w:val="00B54E97"/>
    <w:rsid w:val="00B5500D"/>
    <w:rsid w:val="00B55116"/>
    <w:rsid w:val="00B55363"/>
    <w:rsid w:val="00B556FF"/>
    <w:rsid w:val="00B5580C"/>
    <w:rsid w:val="00B558E7"/>
    <w:rsid w:val="00B55904"/>
    <w:rsid w:val="00B559F8"/>
    <w:rsid w:val="00B55BDC"/>
    <w:rsid w:val="00B55CC0"/>
    <w:rsid w:val="00B55CE1"/>
    <w:rsid w:val="00B56049"/>
    <w:rsid w:val="00B56179"/>
    <w:rsid w:val="00B5631E"/>
    <w:rsid w:val="00B564FF"/>
    <w:rsid w:val="00B568F3"/>
    <w:rsid w:val="00B56939"/>
    <w:rsid w:val="00B56A27"/>
    <w:rsid w:val="00B56A65"/>
    <w:rsid w:val="00B56D09"/>
    <w:rsid w:val="00B56D24"/>
    <w:rsid w:val="00B570CF"/>
    <w:rsid w:val="00B57492"/>
    <w:rsid w:val="00B5769C"/>
    <w:rsid w:val="00B577B2"/>
    <w:rsid w:val="00B578EB"/>
    <w:rsid w:val="00B57A3C"/>
    <w:rsid w:val="00B57A60"/>
    <w:rsid w:val="00B57E9F"/>
    <w:rsid w:val="00B57F73"/>
    <w:rsid w:val="00B603C1"/>
    <w:rsid w:val="00B604A3"/>
    <w:rsid w:val="00B604ED"/>
    <w:rsid w:val="00B6050F"/>
    <w:rsid w:val="00B60542"/>
    <w:rsid w:val="00B605B0"/>
    <w:rsid w:val="00B605D0"/>
    <w:rsid w:val="00B60654"/>
    <w:rsid w:val="00B6071D"/>
    <w:rsid w:val="00B6079F"/>
    <w:rsid w:val="00B60F8D"/>
    <w:rsid w:val="00B60F9F"/>
    <w:rsid w:val="00B61184"/>
    <w:rsid w:val="00B61189"/>
    <w:rsid w:val="00B6125D"/>
    <w:rsid w:val="00B61265"/>
    <w:rsid w:val="00B61385"/>
    <w:rsid w:val="00B614BB"/>
    <w:rsid w:val="00B614D1"/>
    <w:rsid w:val="00B6184F"/>
    <w:rsid w:val="00B619D7"/>
    <w:rsid w:val="00B619DD"/>
    <w:rsid w:val="00B61B73"/>
    <w:rsid w:val="00B61E87"/>
    <w:rsid w:val="00B61F70"/>
    <w:rsid w:val="00B6205B"/>
    <w:rsid w:val="00B6265D"/>
    <w:rsid w:val="00B62779"/>
    <w:rsid w:val="00B62808"/>
    <w:rsid w:val="00B628C1"/>
    <w:rsid w:val="00B62AB1"/>
    <w:rsid w:val="00B62B64"/>
    <w:rsid w:val="00B62C04"/>
    <w:rsid w:val="00B62CAD"/>
    <w:rsid w:val="00B62E5D"/>
    <w:rsid w:val="00B62F4E"/>
    <w:rsid w:val="00B62F7A"/>
    <w:rsid w:val="00B63233"/>
    <w:rsid w:val="00B63492"/>
    <w:rsid w:val="00B63520"/>
    <w:rsid w:val="00B6366C"/>
    <w:rsid w:val="00B639F6"/>
    <w:rsid w:val="00B63DC4"/>
    <w:rsid w:val="00B63E0B"/>
    <w:rsid w:val="00B63E0F"/>
    <w:rsid w:val="00B64246"/>
    <w:rsid w:val="00B644F8"/>
    <w:rsid w:val="00B646AE"/>
    <w:rsid w:val="00B64765"/>
    <w:rsid w:val="00B649BC"/>
    <w:rsid w:val="00B64C08"/>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1CE"/>
    <w:rsid w:val="00B66259"/>
    <w:rsid w:val="00B66641"/>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A97"/>
    <w:rsid w:val="00B71B56"/>
    <w:rsid w:val="00B71CC8"/>
    <w:rsid w:val="00B71D1B"/>
    <w:rsid w:val="00B71D60"/>
    <w:rsid w:val="00B71F2E"/>
    <w:rsid w:val="00B7239A"/>
    <w:rsid w:val="00B723DA"/>
    <w:rsid w:val="00B726E5"/>
    <w:rsid w:val="00B728CC"/>
    <w:rsid w:val="00B7299D"/>
    <w:rsid w:val="00B72C40"/>
    <w:rsid w:val="00B72C6D"/>
    <w:rsid w:val="00B72DD3"/>
    <w:rsid w:val="00B72E1E"/>
    <w:rsid w:val="00B732D9"/>
    <w:rsid w:val="00B73487"/>
    <w:rsid w:val="00B735CC"/>
    <w:rsid w:val="00B73A8E"/>
    <w:rsid w:val="00B73AB7"/>
    <w:rsid w:val="00B73CFD"/>
    <w:rsid w:val="00B73D00"/>
    <w:rsid w:val="00B73D4A"/>
    <w:rsid w:val="00B7410B"/>
    <w:rsid w:val="00B74148"/>
    <w:rsid w:val="00B7426F"/>
    <w:rsid w:val="00B74406"/>
    <w:rsid w:val="00B74445"/>
    <w:rsid w:val="00B7460B"/>
    <w:rsid w:val="00B747F3"/>
    <w:rsid w:val="00B74893"/>
    <w:rsid w:val="00B749D0"/>
    <w:rsid w:val="00B74E11"/>
    <w:rsid w:val="00B7501E"/>
    <w:rsid w:val="00B75063"/>
    <w:rsid w:val="00B75152"/>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A20"/>
    <w:rsid w:val="00B76C87"/>
    <w:rsid w:val="00B76D7C"/>
    <w:rsid w:val="00B76F8F"/>
    <w:rsid w:val="00B77340"/>
    <w:rsid w:val="00B77762"/>
    <w:rsid w:val="00B777F8"/>
    <w:rsid w:val="00B77C8B"/>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86"/>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3A"/>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D6"/>
    <w:rsid w:val="00B873F4"/>
    <w:rsid w:val="00B874D9"/>
    <w:rsid w:val="00B87515"/>
    <w:rsid w:val="00B87638"/>
    <w:rsid w:val="00B87751"/>
    <w:rsid w:val="00B877EC"/>
    <w:rsid w:val="00B87A9A"/>
    <w:rsid w:val="00B87EB6"/>
    <w:rsid w:val="00B87F3B"/>
    <w:rsid w:val="00B903DD"/>
    <w:rsid w:val="00B90533"/>
    <w:rsid w:val="00B90817"/>
    <w:rsid w:val="00B90BBE"/>
    <w:rsid w:val="00B90D51"/>
    <w:rsid w:val="00B90DAF"/>
    <w:rsid w:val="00B90FBB"/>
    <w:rsid w:val="00B910EE"/>
    <w:rsid w:val="00B913C3"/>
    <w:rsid w:val="00B9150A"/>
    <w:rsid w:val="00B91563"/>
    <w:rsid w:val="00B915F0"/>
    <w:rsid w:val="00B9162B"/>
    <w:rsid w:val="00B9175C"/>
    <w:rsid w:val="00B9178A"/>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8C9"/>
    <w:rsid w:val="00B93A46"/>
    <w:rsid w:val="00B93C84"/>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094"/>
    <w:rsid w:val="00B973A8"/>
    <w:rsid w:val="00B975C6"/>
    <w:rsid w:val="00B9774A"/>
    <w:rsid w:val="00B97A54"/>
    <w:rsid w:val="00B97BEC"/>
    <w:rsid w:val="00B97CBC"/>
    <w:rsid w:val="00B97CCB"/>
    <w:rsid w:val="00B97E5D"/>
    <w:rsid w:val="00B97F16"/>
    <w:rsid w:val="00BA0102"/>
    <w:rsid w:val="00BA043D"/>
    <w:rsid w:val="00BA06A1"/>
    <w:rsid w:val="00BA07EC"/>
    <w:rsid w:val="00BA07F5"/>
    <w:rsid w:val="00BA08E7"/>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767"/>
    <w:rsid w:val="00BA190F"/>
    <w:rsid w:val="00BA1D12"/>
    <w:rsid w:val="00BA1D90"/>
    <w:rsid w:val="00BA1E2E"/>
    <w:rsid w:val="00BA21A8"/>
    <w:rsid w:val="00BA23E4"/>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99"/>
    <w:rsid w:val="00BA43BA"/>
    <w:rsid w:val="00BA4427"/>
    <w:rsid w:val="00BA44CA"/>
    <w:rsid w:val="00BA487D"/>
    <w:rsid w:val="00BA49E9"/>
    <w:rsid w:val="00BA4B98"/>
    <w:rsid w:val="00BA4DF4"/>
    <w:rsid w:val="00BA52CA"/>
    <w:rsid w:val="00BA5334"/>
    <w:rsid w:val="00BA5451"/>
    <w:rsid w:val="00BA561C"/>
    <w:rsid w:val="00BA56DD"/>
    <w:rsid w:val="00BA586B"/>
    <w:rsid w:val="00BA58CE"/>
    <w:rsid w:val="00BA5965"/>
    <w:rsid w:val="00BA5B6D"/>
    <w:rsid w:val="00BA5D57"/>
    <w:rsid w:val="00BA60C0"/>
    <w:rsid w:val="00BA6235"/>
    <w:rsid w:val="00BA63FE"/>
    <w:rsid w:val="00BA6579"/>
    <w:rsid w:val="00BA6644"/>
    <w:rsid w:val="00BA6A58"/>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35B"/>
    <w:rsid w:val="00BB059C"/>
    <w:rsid w:val="00BB05D4"/>
    <w:rsid w:val="00BB0684"/>
    <w:rsid w:val="00BB06FE"/>
    <w:rsid w:val="00BB070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7A3"/>
    <w:rsid w:val="00BB284D"/>
    <w:rsid w:val="00BB2AB9"/>
    <w:rsid w:val="00BB2AF8"/>
    <w:rsid w:val="00BB2E83"/>
    <w:rsid w:val="00BB3066"/>
    <w:rsid w:val="00BB313E"/>
    <w:rsid w:val="00BB317F"/>
    <w:rsid w:val="00BB31CB"/>
    <w:rsid w:val="00BB3236"/>
    <w:rsid w:val="00BB33B1"/>
    <w:rsid w:val="00BB33EB"/>
    <w:rsid w:val="00BB34E0"/>
    <w:rsid w:val="00BB34E3"/>
    <w:rsid w:val="00BB36C0"/>
    <w:rsid w:val="00BB3835"/>
    <w:rsid w:val="00BB3878"/>
    <w:rsid w:val="00BB3921"/>
    <w:rsid w:val="00BB3C52"/>
    <w:rsid w:val="00BB3E50"/>
    <w:rsid w:val="00BB3FA7"/>
    <w:rsid w:val="00BB3FF8"/>
    <w:rsid w:val="00BB3FFC"/>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76"/>
    <w:rsid w:val="00BB5585"/>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16E"/>
    <w:rsid w:val="00BB73C6"/>
    <w:rsid w:val="00BB7660"/>
    <w:rsid w:val="00BB76EE"/>
    <w:rsid w:val="00BB7956"/>
    <w:rsid w:val="00BB7AF9"/>
    <w:rsid w:val="00BB7C75"/>
    <w:rsid w:val="00BB7E5B"/>
    <w:rsid w:val="00BB7ECC"/>
    <w:rsid w:val="00BB7EE7"/>
    <w:rsid w:val="00BB7F66"/>
    <w:rsid w:val="00BB7FD0"/>
    <w:rsid w:val="00BC01E2"/>
    <w:rsid w:val="00BC0234"/>
    <w:rsid w:val="00BC03A5"/>
    <w:rsid w:val="00BC0758"/>
    <w:rsid w:val="00BC0944"/>
    <w:rsid w:val="00BC09E6"/>
    <w:rsid w:val="00BC0F86"/>
    <w:rsid w:val="00BC10F8"/>
    <w:rsid w:val="00BC1350"/>
    <w:rsid w:val="00BC14B4"/>
    <w:rsid w:val="00BC1798"/>
    <w:rsid w:val="00BC180F"/>
    <w:rsid w:val="00BC189E"/>
    <w:rsid w:val="00BC19D0"/>
    <w:rsid w:val="00BC1A98"/>
    <w:rsid w:val="00BC1C49"/>
    <w:rsid w:val="00BC1D42"/>
    <w:rsid w:val="00BC1D6F"/>
    <w:rsid w:val="00BC20C0"/>
    <w:rsid w:val="00BC20E2"/>
    <w:rsid w:val="00BC22A0"/>
    <w:rsid w:val="00BC256E"/>
    <w:rsid w:val="00BC2610"/>
    <w:rsid w:val="00BC2679"/>
    <w:rsid w:val="00BC26F6"/>
    <w:rsid w:val="00BC2792"/>
    <w:rsid w:val="00BC2802"/>
    <w:rsid w:val="00BC2939"/>
    <w:rsid w:val="00BC29A8"/>
    <w:rsid w:val="00BC2B60"/>
    <w:rsid w:val="00BC2E97"/>
    <w:rsid w:val="00BC2F34"/>
    <w:rsid w:val="00BC3356"/>
    <w:rsid w:val="00BC35EA"/>
    <w:rsid w:val="00BC3621"/>
    <w:rsid w:val="00BC373E"/>
    <w:rsid w:val="00BC3A25"/>
    <w:rsid w:val="00BC3B1E"/>
    <w:rsid w:val="00BC3B3D"/>
    <w:rsid w:val="00BC3C75"/>
    <w:rsid w:val="00BC3C99"/>
    <w:rsid w:val="00BC3D37"/>
    <w:rsid w:val="00BC3E01"/>
    <w:rsid w:val="00BC42A7"/>
    <w:rsid w:val="00BC436E"/>
    <w:rsid w:val="00BC4828"/>
    <w:rsid w:val="00BC4847"/>
    <w:rsid w:val="00BC4B6C"/>
    <w:rsid w:val="00BC4C4C"/>
    <w:rsid w:val="00BC4C5E"/>
    <w:rsid w:val="00BC4DFB"/>
    <w:rsid w:val="00BC4F00"/>
    <w:rsid w:val="00BC4F50"/>
    <w:rsid w:val="00BC5213"/>
    <w:rsid w:val="00BC5370"/>
    <w:rsid w:val="00BC557D"/>
    <w:rsid w:val="00BC56FA"/>
    <w:rsid w:val="00BC56FB"/>
    <w:rsid w:val="00BC5740"/>
    <w:rsid w:val="00BC5965"/>
    <w:rsid w:val="00BC5B50"/>
    <w:rsid w:val="00BC5C30"/>
    <w:rsid w:val="00BC5C39"/>
    <w:rsid w:val="00BC5EE7"/>
    <w:rsid w:val="00BC65D0"/>
    <w:rsid w:val="00BC6647"/>
    <w:rsid w:val="00BC67DA"/>
    <w:rsid w:val="00BC6BCB"/>
    <w:rsid w:val="00BC6C96"/>
    <w:rsid w:val="00BC6E75"/>
    <w:rsid w:val="00BC7019"/>
    <w:rsid w:val="00BC70A2"/>
    <w:rsid w:val="00BC721C"/>
    <w:rsid w:val="00BC7287"/>
    <w:rsid w:val="00BC72B5"/>
    <w:rsid w:val="00BC765B"/>
    <w:rsid w:val="00BC7A7F"/>
    <w:rsid w:val="00BC7B9E"/>
    <w:rsid w:val="00BC7C5E"/>
    <w:rsid w:val="00BC7CB9"/>
    <w:rsid w:val="00BC7F0C"/>
    <w:rsid w:val="00BD0291"/>
    <w:rsid w:val="00BD03DC"/>
    <w:rsid w:val="00BD05FD"/>
    <w:rsid w:val="00BD0772"/>
    <w:rsid w:val="00BD0840"/>
    <w:rsid w:val="00BD09E3"/>
    <w:rsid w:val="00BD0E7F"/>
    <w:rsid w:val="00BD118F"/>
    <w:rsid w:val="00BD1539"/>
    <w:rsid w:val="00BD15A7"/>
    <w:rsid w:val="00BD163B"/>
    <w:rsid w:val="00BD1839"/>
    <w:rsid w:val="00BD1955"/>
    <w:rsid w:val="00BD19CA"/>
    <w:rsid w:val="00BD1F1E"/>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7B0"/>
    <w:rsid w:val="00BD680C"/>
    <w:rsid w:val="00BD6A36"/>
    <w:rsid w:val="00BD6A77"/>
    <w:rsid w:val="00BD6C32"/>
    <w:rsid w:val="00BD6C60"/>
    <w:rsid w:val="00BD6E53"/>
    <w:rsid w:val="00BD6F7B"/>
    <w:rsid w:val="00BD7278"/>
    <w:rsid w:val="00BD752E"/>
    <w:rsid w:val="00BD775D"/>
    <w:rsid w:val="00BD77F6"/>
    <w:rsid w:val="00BD7906"/>
    <w:rsid w:val="00BD796B"/>
    <w:rsid w:val="00BD7CB4"/>
    <w:rsid w:val="00BD7EB3"/>
    <w:rsid w:val="00BD7EC1"/>
    <w:rsid w:val="00BE015D"/>
    <w:rsid w:val="00BE0280"/>
    <w:rsid w:val="00BE059A"/>
    <w:rsid w:val="00BE06BB"/>
    <w:rsid w:val="00BE090A"/>
    <w:rsid w:val="00BE094C"/>
    <w:rsid w:val="00BE0972"/>
    <w:rsid w:val="00BE0B08"/>
    <w:rsid w:val="00BE0D35"/>
    <w:rsid w:val="00BE0EBF"/>
    <w:rsid w:val="00BE0FBE"/>
    <w:rsid w:val="00BE1184"/>
    <w:rsid w:val="00BE11A0"/>
    <w:rsid w:val="00BE11AB"/>
    <w:rsid w:val="00BE134A"/>
    <w:rsid w:val="00BE142D"/>
    <w:rsid w:val="00BE154E"/>
    <w:rsid w:val="00BE1772"/>
    <w:rsid w:val="00BE186A"/>
    <w:rsid w:val="00BE1A9B"/>
    <w:rsid w:val="00BE1B34"/>
    <w:rsid w:val="00BE1F58"/>
    <w:rsid w:val="00BE21AD"/>
    <w:rsid w:val="00BE21BC"/>
    <w:rsid w:val="00BE221E"/>
    <w:rsid w:val="00BE25A7"/>
    <w:rsid w:val="00BE27E1"/>
    <w:rsid w:val="00BE28FF"/>
    <w:rsid w:val="00BE2B95"/>
    <w:rsid w:val="00BE2C45"/>
    <w:rsid w:val="00BE3047"/>
    <w:rsid w:val="00BE305A"/>
    <w:rsid w:val="00BE30A9"/>
    <w:rsid w:val="00BE33AB"/>
    <w:rsid w:val="00BE33D6"/>
    <w:rsid w:val="00BE35A7"/>
    <w:rsid w:val="00BE35CB"/>
    <w:rsid w:val="00BE3949"/>
    <w:rsid w:val="00BE3C2E"/>
    <w:rsid w:val="00BE3C3F"/>
    <w:rsid w:val="00BE3E58"/>
    <w:rsid w:val="00BE42FC"/>
    <w:rsid w:val="00BE43A5"/>
    <w:rsid w:val="00BE46C8"/>
    <w:rsid w:val="00BE47F6"/>
    <w:rsid w:val="00BE4BF9"/>
    <w:rsid w:val="00BE4CD4"/>
    <w:rsid w:val="00BE5006"/>
    <w:rsid w:val="00BE5079"/>
    <w:rsid w:val="00BE52F8"/>
    <w:rsid w:val="00BE5369"/>
    <w:rsid w:val="00BE555F"/>
    <w:rsid w:val="00BE55F6"/>
    <w:rsid w:val="00BE5774"/>
    <w:rsid w:val="00BE5CF3"/>
    <w:rsid w:val="00BE5E1B"/>
    <w:rsid w:val="00BE6099"/>
    <w:rsid w:val="00BE6120"/>
    <w:rsid w:val="00BE62D7"/>
    <w:rsid w:val="00BE678D"/>
    <w:rsid w:val="00BE6A31"/>
    <w:rsid w:val="00BE6B68"/>
    <w:rsid w:val="00BE6C3F"/>
    <w:rsid w:val="00BE6FEA"/>
    <w:rsid w:val="00BE7137"/>
    <w:rsid w:val="00BE71C8"/>
    <w:rsid w:val="00BE7450"/>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72C"/>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5B2"/>
    <w:rsid w:val="00BF265E"/>
    <w:rsid w:val="00BF2760"/>
    <w:rsid w:val="00BF2D5C"/>
    <w:rsid w:val="00BF2E57"/>
    <w:rsid w:val="00BF2F95"/>
    <w:rsid w:val="00BF313A"/>
    <w:rsid w:val="00BF3290"/>
    <w:rsid w:val="00BF33A7"/>
    <w:rsid w:val="00BF34F6"/>
    <w:rsid w:val="00BF3651"/>
    <w:rsid w:val="00BF3809"/>
    <w:rsid w:val="00BF39F3"/>
    <w:rsid w:val="00BF3BD9"/>
    <w:rsid w:val="00BF3C63"/>
    <w:rsid w:val="00BF3CD7"/>
    <w:rsid w:val="00BF3E1D"/>
    <w:rsid w:val="00BF3E43"/>
    <w:rsid w:val="00BF3E6C"/>
    <w:rsid w:val="00BF3FE1"/>
    <w:rsid w:val="00BF443B"/>
    <w:rsid w:val="00BF44F9"/>
    <w:rsid w:val="00BF4834"/>
    <w:rsid w:val="00BF48CE"/>
    <w:rsid w:val="00BF48D4"/>
    <w:rsid w:val="00BF4A87"/>
    <w:rsid w:val="00BF4B0C"/>
    <w:rsid w:val="00BF4BF2"/>
    <w:rsid w:val="00BF4D28"/>
    <w:rsid w:val="00BF4EAE"/>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EE9"/>
    <w:rsid w:val="00BF5FFB"/>
    <w:rsid w:val="00BF6441"/>
    <w:rsid w:val="00BF6881"/>
    <w:rsid w:val="00BF6A92"/>
    <w:rsid w:val="00BF7090"/>
    <w:rsid w:val="00BF7205"/>
    <w:rsid w:val="00BF756A"/>
    <w:rsid w:val="00BF76D5"/>
    <w:rsid w:val="00BF78E7"/>
    <w:rsid w:val="00BF7B1C"/>
    <w:rsid w:val="00C0019E"/>
    <w:rsid w:val="00C002E9"/>
    <w:rsid w:val="00C002F1"/>
    <w:rsid w:val="00C002FA"/>
    <w:rsid w:val="00C004C6"/>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85A"/>
    <w:rsid w:val="00C05B71"/>
    <w:rsid w:val="00C05C2A"/>
    <w:rsid w:val="00C0602B"/>
    <w:rsid w:val="00C06116"/>
    <w:rsid w:val="00C06243"/>
    <w:rsid w:val="00C064C5"/>
    <w:rsid w:val="00C0679B"/>
    <w:rsid w:val="00C06E14"/>
    <w:rsid w:val="00C06E32"/>
    <w:rsid w:val="00C070E1"/>
    <w:rsid w:val="00C07102"/>
    <w:rsid w:val="00C071AB"/>
    <w:rsid w:val="00C0728C"/>
    <w:rsid w:val="00C073DE"/>
    <w:rsid w:val="00C07638"/>
    <w:rsid w:val="00C07676"/>
    <w:rsid w:val="00C0771D"/>
    <w:rsid w:val="00C077C0"/>
    <w:rsid w:val="00C07806"/>
    <w:rsid w:val="00C078EF"/>
    <w:rsid w:val="00C079D2"/>
    <w:rsid w:val="00C079EB"/>
    <w:rsid w:val="00C07AA9"/>
    <w:rsid w:val="00C07C7E"/>
    <w:rsid w:val="00C07D61"/>
    <w:rsid w:val="00C07EB3"/>
    <w:rsid w:val="00C10275"/>
    <w:rsid w:val="00C10612"/>
    <w:rsid w:val="00C10696"/>
    <w:rsid w:val="00C107B5"/>
    <w:rsid w:val="00C10B00"/>
    <w:rsid w:val="00C10D98"/>
    <w:rsid w:val="00C10EBC"/>
    <w:rsid w:val="00C112ED"/>
    <w:rsid w:val="00C115AA"/>
    <w:rsid w:val="00C115F5"/>
    <w:rsid w:val="00C115FD"/>
    <w:rsid w:val="00C118CB"/>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7A8"/>
    <w:rsid w:val="00C15828"/>
    <w:rsid w:val="00C158B3"/>
    <w:rsid w:val="00C158BB"/>
    <w:rsid w:val="00C15A44"/>
    <w:rsid w:val="00C15B3B"/>
    <w:rsid w:val="00C15C17"/>
    <w:rsid w:val="00C15C65"/>
    <w:rsid w:val="00C15C88"/>
    <w:rsid w:val="00C15CCD"/>
    <w:rsid w:val="00C15D02"/>
    <w:rsid w:val="00C15EFE"/>
    <w:rsid w:val="00C15F43"/>
    <w:rsid w:val="00C15FFA"/>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0E4"/>
    <w:rsid w:val="00C20270"/>
    <w:rsid w:val="00C20306"/>
    <w:rsid w:val="00C204AA"/>
    <w:rsid w:val="00C20586"/>
    <w:rsid w:val="00C20737"/>
    <w:rsid w:val="00C208EF"/>
    <w:rsid w:val="00C209AF"/>
    <w:rsid w:val="00C209C6"/>
    <w:rsid w:val="00C20AD9"/>
    <w:rsid w:val="00C20B1B"/>
    <w:rsid w:val="00C20CAA"/>
    <w:rsid w:val="00C20DB3"/>
    <w:rsid w:val="00C20F97"/>
    <w:rsid w:val="00C20FCC"/>
    <w:rsid w:val="00C212B0"/>
    <w:rsid w:val="00C214A7"/>
    <w:rsid w:val="00C216AF"/>
    <w:rsid w:val="00C21827"/>
    <w:rsid w:val="00C219A3"/>
    <w:rsid w:val="00C21A15"/>
    <w:rsid w:val="00C21B0F"/>
    <w:rsid w:val="00C21B10"/>
    <w:rsid w:val="00C21B69"/>
    <w:rsid w:val="00C21C56"/>
    <w:rsid w:val="00C21EF1"/>
    <w:rsid w:val="00C21F1F"/>
    <w:rsid w:val="00C21F9B"/>
    <w:rsid w:val="00C22474"/>
    <w:rsid w:val="00C2254B"/>
    <w:rsid w:val="00C226C5"/>
    <w:rsid w:val="00C22832"/>
    <w:rsid w:val="00C22A67"/>
    <w:rsid w:val="00C22C70"/>
    <w:rsid w:val="00C22CD9"/>
    <w:rsid w:val="00C22F07"/>
    <w:rsid w:val="00C22FB9"/>
    <w:rsid w:val="00C23096"/>
    <w:rsid w:val="00C230BE"/>
    <w:rsid w:val="00C236A0"/>
    <w:rsid w:val="00C23841"/>
    <w:rsid w:val="00C23B14"/>
    <w:rsid w:val="00C23B1C"/>
    <w:rsid w:val="00C23B6B"/>
    <w:rsid w:val="00C23DA5"/>
    <w:rsid w:val="00C23E03"/>
    <w:rsid w:val="00C23F43"/>
    <w:rsid w:val="00C23FF1"/>
    <w:rsid w:val="00C240DA"/>
    <w:rsid w:val="00C24160"/>
    <w:rsid w:val="00C24290"/>
    <w:rsid w:val="00C2430E"/>
    <w:rsid w:val="00C2435D"/>
    <w:rsid w:val="00C24493"/>
    <w:rsid w:val="00C244A3"/>
    <w:rsid w:val="00C245B0"/>
    <w:rsid w:val="00C24712"/>
    <w:rsid w:val="00C2483B"/>
    <w:rsid w:val="00C24ADD"/>
    <w:rsid w:val="00C24AEE"/>
    <w:rsid w:val="00C24B1C"/>
    <w:rsid w:val="00C24B90"/>
    <w:rsid w:val="00C25061"/>
    <w:rsid w:val="00C25263"/>
    <w:rsid w:val="00C25416"/>
    <w:rsid w:val="00C254E5"/>
    <w:rsid w:val="00C25500"/>
    <w:rsid w:val="00C25705"/>
    <w:rsid w:val="00C257D2"/>
    <w:rsid w:val="00C257E1"/>
    <w:rsid w:val="00C258C6"/>
    <w:rsid w:val="00C259D8"/>
    <w:rsid w:val="00C25A96"/>
    <w:rsid w:val="00C25AE1"/>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0DB"/>
    <w:rsid w:val="00C274F9"/>
    <w:rsid w:val="00C27572"/>
    <w:rsid w:val="00C27677"/>
    <w:rsid w:val="00C27D54"/>
    <w:rsid w:val="00C27E68"/>
    <w:rsid w:val="00C30154"/>
    <w:rsid w:val="00C30222"/>
    <w:rsid w:val="00C30380"/>
    <w:rsid w:val="00C30390"/>
    <w:rsid w:val="00C30485"/>
    <w:rsid w:val="00C309D4"/>
    <w:rsid w:val="00C30BBF"/>
    <w:rsid w:val="00C30BD6"/>
    <w:rsid w:val="00C30D1A"/>
    <w:rsid w:val="00C30F03"/>
    <w:rsid w:val="00C3100C"/>
    <w:rsid w:val="00C31143"/>
    <w:rsid w:val="00C3121E"/>
    <w:rsid w:val="00C31279"/>
    <w:rsid w:val="00C31643"/>
    <w:rsid w:val="00C316FD"/>
    <w:rsid w:val="00C3176F"/>
    <w:rsid w:val="00C3191A"/>
    <w:rsid w:val="00C31A57"/>
    <w:rsid w:val="00C32054"/>
    <w:rsid w:val="00C32325"/>
    <w:rsid w:val="00C3260D"/>
    <w:rsid w:val="00C326DD"/>
    <w:rsid w:val="00C3281F"/>
    <w:rsid w:val="00C328EC"/>
    <w:rsid w:val="00C32C4F"/>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930"/>
    <w:rsid w:val="00C349EA"/>
    <w:rsid w:val="00C34ACB"/>
    <w:rsid w:val="00C34B0D"/>
    <w:rsid w:val="00C34C7D"/>
    <w:rsid w:val="00C34CC9"/>
    <w:rsid w:val="00C34DB4"/>
    <w:rsid w:val="00C34FBD"/>
    <w:rsid w:val="00C35091"/>
    <w:rsid w:val="00C3541B"/>
    <w:rsid w:val="00C3569D"/>
    <w:rsid w:val="00C35990"/>
    <w:rsid w:val="00C35AAF"/>
    <w:rsid w:val="00C35F4D"/>
    <w:rsid w:val="00C36107"/>
    <w:rsid w:val="00C362C5"/>
    <w:rsid w:val="00C362D0"/>
    <w:rsid w:val="00C3643A"/>
    <w:rsid w:val="00C364E9"/>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C0A"/>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277"/>
    <w:rsid w:val="00C43306"/>
    <w:rsid w:val="00C434B3"/>
    <w:rsid w:val="00C435AD"/>
    <w:rsid w:val="00C435B0"/>
    <w:rsid w:val="00C43854"/>
    <w:rsid w:val="00C4385A"/>
    <w:rsid w:val="00C43A31"/>
    <w:rsid w:val="00C43A97"/>
    <w:rsid w:val="00C43CC1"/>
    <w:rsid w:val="00C43DC1"/>
    <w:rsid w:val="00C43EC1"/>
    <w:rsid w:val="00C440A6"/>
    <w:rsid w:val="00C440D0"/>
    <w:rsid w:val="00C44143"/>
    <w:rsid w:val="00C44209"/>
    <w:rsid w:val="00C4422B"/>
    <w:rsid w:val="00C442DB"/>
    <w:rsid w:val="00C4442D"/>
    <w:rsid w:val="00C4466A"/>
    <w:rsid w:val="00C446EA"/>
    <w:rsid w:val="00C44982"/>
    <w:rsid w:val="00C44A88"/>
    <w:rsid w:val="00C44C70"/>
    <w:rsid w:val="00C44D1E"/>
    <w:rsid w:val="00C44F9E"/>
    <w:rsid w:val="00C4502D"/>
    <w:rsid w:val="00C4505B"/>
    <w:rsid w:val="00C451BF"/>
    <w:rsid w:val="00C456DB"/>
    <w:rsid w:val="00C45716"/>
    <w:rsid w:val="00C45A7A"/>
    <w:rsid w:val="00C45B05"/>
    <w:rsid w:val="00C46AF1"/>
    <w:rsid w:val="00C46B24"/>
    <w:rsid w:val="00C46CBF"/>
    <w:rsid w:val="00C46DA7"/>
    <w:rsid w:val="00C46DF4"/>
    <w:rsid w:val="00C4734F"/>
    <w:rsid w:val="00C473D3"/>
    <w:rsid w:val="00C47416"/>
    <w:rsid w:val="00C476F1"/>
    <w:rsid w:val="00C4771A"/>
    <w:rsid w:val="00C47782"/>
    <w:rsid w:val="00C47C48"/>
    <w:rsid w:val="00C47D3E"/>
    <w:rsid w:val="00C5008E"/>
    <w:rsid w:val="00C5011D"/>
    <w:rsid w:val="00C50143"/>
    <w:rsid w:val="00C50219"/>
    <w:rsid w:val="00C50252"/>
    <w:rsid w:val="00C50794"/>
    <w:rsid w:val="00C50B9A"/>
    <w:rsid w:val="00C50C0E"/>
    <w:rsid w:val="00C50CCB"/>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2FDC"/>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18"/>
    <w:rsid w:val="00C54B88"/>
    <w:rsid w:val="00C54DC4"/>
    <w:rsid w:val="00C54E53"/>
    <w:rsid w:val="00C54F1C"/>
    <w:rsid w:val="00C54F91"/>
    <w:rsid w:val="00C55039"/>
    <w:rsid w:val="00C55059"/>
    <w:rsid w:val="00C550CA"/>
    <w:rsid w:val="00C551EC"/>
    <w:rsid w:val="00C5542F"/>
    <w:rsid w:val="00C556A7"/>
    <w:rsid w:val="00C55731"/>
    <w:rsid w:val="00C5575A"/>
    <w:rsid w:val="00C5578A"/>
    <w:rsid w:val="00C55A89"/>
    <w:rsid w:val="00C55EC4"/>
    <w:rsid w:val="00C5605F"/>
    <w:rsid w:val="00C560A1"/>
    <w:rsid w:val="00C560D5"/>
    <w:rsid w:val="00C56174"/>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B1A"/>
    <w:rsid w:val="00C57C2D"/>
    <w:rsid w:val="00C57DA1"/>
    <w:rsid w:val="00C57DB5"/>
    <w:rsid w:val="00C57FC9"/>
    <w:rsid w:val="00C60126"/>
    <w:rsid w:val="00C601B5"/>
    <w:rsid w:val="00C6030E"/>
    <w:rsid w:val="00C6034E"/>
    <w:rsid w:val="00C604FF"/>
    <w:rsid w:val="00C605C2"/>
    <w:rsid w:val="00C608DB"/>
    <w:rsid w:val="00C60914"/>
    <w:rsid w:val="00C609F8"/>
    <w:rsid w:val="00C60B30"/>
    <w:rsid w:val="00C60B73"/>
    <w:rsid w:val="00C60BAC"/>
    <w:rsid w:val="00C60CB2"/>
    <w:rsid w:val="00C60CF6"/>
    <w:rsid w:val="00C60E5C"/>
    <w:rsid w:val="00C60F25"/>
    <w:rsid w:val="00C6145A"/>
    <w:rsid w:val="00C6169C"/>
    <w:rsid w:val="00C616B2"/>
    <w:rsid w:val="00C617AF"/>
    <w:rsid w:val="00C61807"/>
    <w:rsid w:val="00C61A44"/>
    <w:rsid w:val="00C61ABC"/>
    <w:rsid w:val="00C61BE3"/>
    <w:rsid w:val="00C61D27"/>
    <w:rsid w:val="00C61DE2"/>
    <w:rsid w:val="00C61F2F"/>
    <w:rsid w:val="00C61F83"/>
    <w:rsid w:val="00C621AF"/>
    <w:rsid w:val="00C622A9"/>
    <w:rsid w:val="00C626EA"/>
    <w:rsid w:val="00C62813"/>
    <w:rsid w:val="00C62911"/>
    <w:rsid w:val="00C62A3A"/>
    <w:rsid w:val="00C62CA1"/>
    <w:rsid w:val="00C62E53"/>
    <w:rsid w:val="00C63254"/>
    <w:rsid w:val="00C63297"/>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B9F"/>
    <w:rsid w:val="00C64CD8"/>
    <w:rsid w:val="00C64D76"/>
    <w:rsid w:val="00C64F08"/>
    <w:rsid w:val="00C65033"/>
    <w:rsid w:val="00C651C3"/>
    <w:rsid w:val="00C651E0"/>
    <w:rsid w:val="00C65241"/>
    <w:rsid w:val="00C653B6"/>
    <w:rsid w:val="00C653E0"/>
    <w:rsid w:val="00C65541"/>
    <w:rsid w:val="00C655BC"/>
    <w:rsid w:val="00C65744"/>
    <w:rsid w:val="00C6575F"/>
    <w:rsid w:val="00C657CB"/>
    <w:rsid w:val="00C65857"/>
    <w:rsid w:val="00C658A6"/>
    <w:rsid w:val="00C65BE3"/>
    <w:rsid w:val="00C65CC2"/>
    <w:rsid w:val="00C65CCE"/>
    <w:rsid w:val="00C65EB3"/>
    <w:rsid w:val="00C6624F"/>
    <w:rsid w:val="00C6642F"/>
    <w:rsid w:val="00C664B2"/>
    <w:rsid w:val="00C668D2"/>
    <w:rsid w:val="00C6695E"/>
    <w:rsid w:val="00C6697C"/>
    <w:rsid w:val="00C66ADC"/>
    <w:rsid w:val="00C66CEF"/>
    <w:rsid w:val="00C66DB6"/>
    <w:rsid w:val="00C66DE8"/>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9B"/>
    <w:rsid w:val="00C726FC"/>
    <w:rsid w:val="00C727BC"/>
    <w:rsid w:val="00C72941"/>
    <w:rsid w:val="00C729CE"/>
    <w:rsid w:val="00C729DB"/>
    <w:rsid w:val="00C72A87"/>
    <w:rsid w:val="00C72C35"/>
    <w:rsid w:val="00C72CE3"/>
    <w:rsid w:val="00C72DD5"/>
    <w:rsid w:val="00C72E29"/>
    <w:rsid w:val="00C73086"/>
    <w:rsid w:val="00C73263"/>
    <w:rsid w:val="00C73499"/>
    <w:rsid w:val="00C734C8"/>
    <w:rsid w:val="00C73577"/>
    <w:rsid w:val="00C7364D"/>
    <w:rsid w:val="00C73796"/>
    <w:rsid w:val="00C737CF"/>
    <w:rsid w:val="00C73858"/>
    <w:rsid w:val="00C739B6"/>
    <w:rsid w:val="00C73A2C"/>
    <w:rsid w:val="00C73B5D"/>
    <w:rsid w:val="00C740CE"/>
    <w:rsid w:val="00C740D2"/>
    <w:rsid w:val="00C74176"/>
    <w:rsid w:val="00C741DC"/>
    <w:rsid w:val="00C7428B"/>
    <w:rsid w:val="00C742A9"/>
    <w:rsid w:val="00C746B9"/>
    <w:rsid w:val="00C74B83"/>
    <w:rsid w:val="00C74C5E"/>
    <w:rsid w:val="00C74C81"/>
    <w:rsid w:val="00C74C93"/>
    <w:rsid w:val="00C74F03"/>
    <w:rsid w:val="00C75097"/>
    <w:rsid w:val="00C750BF"/>
    <w:rsid w:val="00C75175"/>
    <w:rsid w:val="00C75196"/>
    <w:rsid w:val="00C751CF"/>
    <w:rsid w:val="00C752D7"/>
    <w:rsid w:val="00C755DF"/>
    <w:rsid w:val="00C756A6"/>
    <w:rsid w:val="00C75724"/>
    <w:rsid w:val="00C75894"/>
    <w:rsid w:val="00C75A70"/>
    <w:rsid w:val="00C75B28"/>
    <w:rsid w:val="00C75BD0"/>
    <w:rsid w:val="00C75F36"/>
    <w:rsid w:val="00C760BD"/>
    <w:rsid w:val="00C7612F"/>
    <w:rsid w:val="00C761ED"/>
    <w:rsid w:val="00C762F6"/>
    <w:rsid w:val="00C7638F"/>
    <w:rsid w:val="00C763B9"/>
    <w:rsid w:val="00C763C0"/>
    <w:rsid w:val="00C763E7"/>
    <w:rsid w:val="00C76578"/>
    <w:rsid w:val="00C765C1"/>
    <w:rsid w:val="00C765E7"/>
    <w:rsid w:val="00C766A7"/>
    <w:rsid w:val="00C766E6"/>
    <w:rsid w:val="00C767BB"/>
    <w:rsid w:val="00C76832"/>
    <w:rsid w:val="00C768F7"/>
    <w:rsid w:val="00C76B0F"/>
    <w:rsid w:val="00C76C85"/>
    <w:rsid w:val="00C76C86"/>
    <w:rsid w:val="00C76E2C"/>
    <w:rsid w:val="00C76EE5"/>
    <w:rsid w:val="00C77079"/>
    <w:rsid w:val="00C77603"/>
    <w:rsid w:val="00C7778A"/>
    <w:rsid w:val="00C77839"/>
    <w:rsid w:val="00C77942"/>
    <w:rsid w:val="00C77C40"/>
    <w:rsid w:val="00C77D20"/>
    <w:rsid w:val="00C77D7F"/>
    <w:rsid w:val="00C77F45"/>
    <w:rsid w:val="00C800E6"/>
    <w:rsid w:val="00C801AF"/>
    <w:rsid w:val="00C80261"/>
    <w:rsid w:val="00C80615"/>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5"/>
    <w:rsid w:val="00C81F27"/>
    <w:rsid w:val="00C81F9A"/>
    <w:rsid w:val="00C821D8"/>
    <w:rsid w:val="00C8227C"/>
    <w:rsid w:val="00C82281"/>
    <w:rsid w:val="00C823EC"/>
    <w:rsid w:val="00C827BD"/>
    <w:rsid w:val="00C8291C"/>
    <w:rsid w:val="00C82A12"/>
    <w:rsid w:val="00C82B5D"/>
    <w:rsid w:val="00C82C88"/>
    <w:rsid w:val="00C83078"/>
    <w:rsid w:val="00C830AC"/>
    <w:rsid w:val="00C83185"/>
    <w:rsid w:val="00C83452"/>
    <w:rsid w:val="00C83532"/>
    <w:rsid w:val="00C839DF"/>
    <w:rsid w:val="00C83D16"/>
    <w:rsid w:val="00C83FE8"/>
    <w:rsid w:val="00C84113"/>
    <w:rsid w:val="00C84121"/>
    <w:rsid w:val="00C841CF"/>
    <w:rsid w:val="00C8451A"/>
    <w:rsid w:val="00C8451B"/>
    <w:rsid w:val="00C846E1"/>
    <w:rsid w:val="00C84B88"/>
    <w:rsid w:val="00C84FF8"/>
    <w:rsid w:val="00C852F0"/>
    <w:rsid w:val="00C856A5"/>
    <w:rsid w:val="00C85718"/>
    <w:rsid w:val="00C8583E"/>
    <w:rsid w:val="00C8598C"/>
    <w:rsid w:val="00C85B04"/>
    <w:rsid w:val="00C85BE7"/>
    <w:rsid w:val="00C85C2C"/>
    <w:rsid w:val="00C85D67"/>
    <w:rsid w:val="00C86337"/>
    <w:rsid w:val="00C863EF"/>
    <w:rsid w:val="00C864D4"/>
    <w:rsid w:val="00C8660B"/>
    <w:rsid w:val="00C8679C"/>
    <w:rsid w:val="00C86822"/>
    <w:rsid w:val="00C86A5E"/>
    <w:rsid w:val="00C86C2B"/>
    <w:rsid w:val="00C86F98"/>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54"/>
    <w:rsid w:val="00C92594"/>
    <w:rsid w:val="00C925D5"/>
    <w:rsid w:val="00C928FE"/>
    <w:rsid w:val="00C92BD3"/>
    <w:rsid w:val="00C93202"/>
    <w:rsid w:val="00C93343"/>
    <w:rsid w:val="00C939BC"/>
    <w:rsid w:val="00C93A21"/>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115"/>
    <w:rsid w:val="00C958CD"/>
    <w:rsid w:val="00C95EAC"/>
    <w:rsid w:val="00C9633F"/>
    <w:rsid w:val="00C9640E"/>
    <w:rsid w:val="00C964D4"/>
    <w:rsid w:val="00C96835"/>
    <w:rsid w:val="00C96A0B"/>
    <w:rsid w:val="00C96AD5"/>
    <w:rsid w:val="00C96C75"/>
    <w:rsid w:val="00C96CC7"/>
    <w:rsid w:val="00C96D88"/>
    <w:rsid w:val="00C96F68"/>
    <w:rsid w:val="00C96FEC"/>
    <w:rsid w:val="00C971E8"/>
    <w:rsid w:val="00C9776D"/>
    <w:rsid w:val="00C9781A"/>
    <w:rsid w:val="00C979ED"/>
    <w:rsid w:val="00C97C26"/>
    <w:rsid w:val="00C97C5E"/>
    <w:rsid w:val="00CA0168"/>
    <w:rsid w:val="00CA033A"/>
    <w:rsid w:val="00CA0949"/>
    <w:rsid w:val="00CA0A20"/>
    <w:rsid w:val="00CA0A47"/>
    <w:rsid w:val="00CA0C42"/>
    <w:rsid w:val="00CA0CEB"/>
    <w:rsid w:val="00CA10CD"/>
    <w:rsid w:val="00CA1488"/>
    <w:rsid w:val="00CA17BD"/>
    <w:rsid w:val="00CA17BE"/>
    <w:rsid w:val="00CA17E3"/>
    <w:rsid w:val="00CA18CE"/>
    <w:rsid w:val="00CA196A"/>
    <w:rsid w:val="00CA1BA5"/>
    <w:rsid w:val="00CA1C37"/>
    <w:rsid w:val="00CA1D89"/>
    <w:rsid w:val="00CA1F7B"/>
    <w:rsid w:val="00CA2027"/>
    <w:rsid w:val="00CA2110"/>
    <w:rsid w:val="00CA22BA"/>
    <w:rsid w:val="00CA2489"/>
    <w:rsid w:val="00CA27AC"/>
    <w:rsid w:val="00CA299D"/>
    <w:rsid w:val="00CA2CA5"/>
    <w:rsid w:val="00CA2EB3"/>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5C"/>
    <w:rsid w:val="00CA44AA"/>
    <w:rsid w:val="00CA4759"/>
    <w:rsid w:val="00CA486F"/>
    <w:rsid w:val="00CA48D1"/>
    <w:rsid w:val="00CA4AA7"/>
    <w:rsid w:val="00CA4AC2"/>
    <w:rsid w:val="00CA4B2D"/>
    <w:rsid w:val="00CA4B66"/>
    <w:rsid w:val="00CA4BD7"/>
    <w:rsid w:val="00CA4DD2"/>
    <w:rsid w:val="00CA4DF7"/>
    <w:rsid w:val="00CA4E32"/>
    <w:rsid w:val="00CA4F83"/>
    <w:rsid w:val="00CA5136"/>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A9E"/>
    <w:rsid w:val="00CA6BA1"/>
    <w:rsid w:val="00CA6C93"/>
    <w:rsid w:val="00CA6D1E"/>
    <w:rsid w:val="00CA7734"/>
    <w:rsid w:val="00CA7849"/>
    <w:rsid w:val="00CA7916"/>
    <w:rsid w:val="00CA7AC1"/>
    <w:rsid w:val="00CA7B75"/>
    <w:rsid w:val="00CA7C3B"/>
    <w:rsid w:val="00CA7CC5"/>
    <w:rsid w:val="00CA7D23"/>
    <w:rsid w:val="00CA7E8E"/>
    <w:rsid w:val="00CA7F3B"/>
    <w:rsid w:val="00CB0026"/>
    <w:rsid w:val="00CB003F"/>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1CFC"/>
    <w:rsid w:val="00CB20B8"/>
    <w:rsid w:val="00CB20CD"/>
    <w:rsid w:val="00CB20F3"/>
    <w:rsid w:val="00CB21AC"/>
    <w:rsid w:val="00CB228D"/>
    <w:rsid w:val="00CB2293"/>
    <w:rsid w:val="00CB22D9"/>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463"/>
    <w:rsid w:val="00CB4535"/>
    <w:rsid w:val="00CB4630"/>
    <w:rsid w:val="00CB4656"/>
    <w:rsid w:val="00CB4660"/>
    <w:rsid w:val="00CB46C1"/>
    <w:rsid w:val="00CB46F8"/>
    <w:rsid w:val="00CB49A4"/>
    <w:rsid w:val="00CB4B47"/>
    <w:rsid w:val="00CB4B4F"/>
    <w:rsid w:val="00CB4C39"/>
    <w:rsid w:val="00CB4C4E"/>
    <w:rsid w:val="00CB50C7"/>
    <w:rsid w:val="00CB52C5"/>
    <w:rsid w:val="00CB54E6"/>
    <w:rsid w:val="00CB54FF"/>
    <w:rsid w:val="00CB5770"/>
    <w:rsid w:val="00CB5ABA"/>
    <w:rsid w:val="00CB5BEE"/>
    <w:rsid w:val="00CB60EE"/>
    <w:rsid w:val="00CB61BE"/>
    <w:rsid w:val="00CB6264"/>
    <w:rsid w:val="00CB68D1"/>
    <w:rsid w:val="00CB6CDB"/>
    <w:rsid w:val="00CB72F0"/>
    <w:rsid w:val="00CB7582"/>
    <w:rsid w:val="00CB7E01"/>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338"/>
    <w:rsid w:val="00CC2408"/>
    <w:rsid w:val="00CC253E"/>
    <w:rsid w:val="00CC273F"/>
    <w:rsid w:val="00CC2754"/>
    <w:rsid w:val="00CC2821"/>
    <w:rsid w:val="00CC2870"/>
    <w:rsid w:val="00CC296F"/>
    <w:rsid w:val="00CC2A82"/>
    <w:rsid w:val="00CC2E19"/>
    <w:rsid w:val="00CC30FA"/>
    <w:rsid w:val="00CC3377"/>
    <w:rsid w:val="00CC3469"/>
    <w:rsid w:val="00CC3584"/>
    <w:rsid w:val="00CC3593"/>
    <w:rsid w:val="00CC35EE"/>
    <w:rsid w:val="00CC3793"/>
    <w:rsid w:val="00CC3AEC"/>
    <w:rsid w:val="00CC3B8F"/>
    <w:rsid w:val="00CC3CB5"/>
    <w:rsid w:val="00CC3E80"/>
    <w:rsid w:val="00CC3F16"/>
    <w:rsid w:val="00CC4186"/>
    <w:rsid w:val="00CC4395"/>
    <w:rsid w:val="00CC444A"/>
    <w:rsid w:val="00CC478A"/>
    <w:rsid w:val="00CC4994"/>
    <w:rsid w:val="00CC4A4E"/>
    <w:rsid w:val="00CC4A87"/>
    <w:rsid w:val="00CC4B60"/>
    <w:rsid w:val="00CC4C98"/>
    <w:rsid w:val="00CC4CB5"/>
    <w:rsid w:val="00CC4F36"/>
    <w:rsid w:val="00CC5AC6"/>
    <w:rsid w:val="00CC5BDD"/>
    <w:rsid w:val="00CC5C4E"/>
    <w:rsid w:val="00CC5FC3"/>
    <w:rsid w:val="00CC61E4"/>
    <w:rsid w:val="00CC634B"/>
    <w:rsid w:val="00CC63B1"/>
    <w:rsid w:val="00CC65D3"/>
    <w:rsid w:val="00CC6653"/>
    <w:rsid w:val="00CC6A9C"/>
    <w:rsid w:val="00CC6C57"/>
    <w:rsid w:val="00CC6DF0"/>
    <w:rsid w:val="00CC72F1"/>
    <w:rsid w:val="00CC76E5"/>
    <w:rsid w:val="00CC78FE"/>
    <w:rsid w:val="00CC79C1"/>
    <w:rsid w:val="00CC7A59"/>
    <w:rsid w:val="00CC7B7C"/>
    <w:rsid w:val="00CC7CC5"/>
    <w:rsid w:val="00CC7CE2"/>
    <w:rsid w:val="00CC7F47"/>
    <w:rsid w:val="00CD08B3"/>
    <w:rsid w:val="00CD0CA3"/>
    <w:rsid w:val="00CD0F69"/>
    <w:rsid w:val="00CD14B8"/>
    <w:rsid w:val="00CD151C"/>
    <w:rsid w:val="00CD1584"/>
    <w:rsid w:val="00CD15B3"/>
    <w:rsid w:val="00CD1947"/>
    <w:rsid w:val="00CD1A9C"/>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4A"/>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0CD"/>
    <w:rsid w:val="00CD610C"/>
    <w:rsid w:val="00CD6238"/>
    <w:rsid w:val="00CD62C3"/>
    <w:rsid w:val="00CD6427"/>
    <w:rsid w:val="00CD68BE"/>
    <w:rsid w:val="00CD69EF"/>
    <w:rsid w:val="00CD6AFD"/>
    <w:rsid w:val="00CD6BB1"/>
    <w:rsid w:val="00CD6DE3"/>
    <w:rsid w:val="00CD7150"/>
    <w:rsid w:val="00CD7520"/>
    <w:rsid w:val="00CD7524"/>
    <w:rsid w:val="00CD77C9"/>
    <w:rsid w:val="00CD7904"/>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8F9"/>
    <w:rsid w:val="00CE1E73"/>
    <w:rsid w:val="00CE1F3F"/>
    <w:rsid w:val="00CE21E9"/>
    <w:rsid w:val="00CE2234"/>
    <w:rsid w:val="00CE2445"/>
    <w:rsid w:val="00CE2518"/>
    <w:rsid w:val="00CE27AB"/>
    <w:rsid w:val="00CE286C"/>
    <w:rsid w:val="00CE2A8C"/>
    <w:rsid w:val="00CE2C5E"/>
    <w:rsid w:val="00CE2C76"/>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7B"/>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59F"/>
    <w:rsid w:val="00CF0785"/>
    <w:rsid w:val="00CF084E"/>
    <w:rsid w:val="00CF08E7"/>
    <w:rsid w:val="00CF0B4D"/>
    <w:rsid w:val="00CF0CB9"/>
    <w:rsid w:val="00CF0DBD"/>
    <w:rsid w:val="00CF0F13"/>
    <w:rsid w:val="00CF0F75"/>
    <w:rsid w:val="00CF0F94"/>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A3"/>
    <w:rsid w:val="00CF30B5"/>
    <w:rsid w:val="00CF30FC"/>
    <w:rsid w:val="00CF31F6"/>
    <w:rsid w:val="00CF34A5"/>
    <w:rsid w:val="00CF3566"/>
    <w:rsid w:val="00CF3780"/>
    <w:rsid w:val="00CF382C"/>
    <w:rsid w:val="00CF3844"/>
    <w:rsid w:val="00CF3B00"/>
    <w:rsid w:val="00CF3B31"/>
    <w:rsid w:val="00CF3E89"/>
    <w:rsid w:val="00CF4127"/>
    <w:rsid w:val="00CF44DC"/>
    <w:rsid w:val="00CF4563"/>
    <w:rsid w:val="00CF459F"/>
    <w:rsid w:val="00CF464E"/>
    <w:rsid w:val="00CF4720"/>
    <w:rsid w:val="00CF472F"/>
    <w:rsid w:val="00CF47BD"/>
    <w:rsid w:val="00CF49E4"/>
    <w:rsid w:val="00CF4AA5"/>
    <w:rsid w:val="00CF4BDA"/>
    <w:rsid w:val="00CF4D22"/>
    <w:rsid w:val="00CF4DC7"/>
    <w:rsid w:val="00CF5014"/>
    <w:rsid w:val="00CF511B"/>
    <w:rsid w:val="00CF519A"/>
    <w:rsid w:val="00CF52A7"/>
    <w:rsid w:val="00CF5620"/>
    <w:rsid w:val="00CF5683"/>
    <w:rsid w:val="00CF569C"/>
    <w:rsid w:val="00CF56B6"/>
    <w:rsid w:val="00CF571B"/>
    <w:rsid w:val="00CF5801"/>
    <w:rsid w:val="00CF5CB3"/>
    <w:rsid w:val="00CF5CD2"/>
    <w:rsid w:val="00CF6139"/>
    <w:rsid w:val="00CF6160"/>
    <w:rsid w:val="00CF62E7"/>
    <w:rsid w:val="00CF6352"/>
    <w:rsid w:val="00CF65D5"/>
    <w:rsid w:val="00CF66A9"/>
    <w:rsid w:val="00CF66EB"/>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01"/>
    <w:rsid w:val="00D00A3A"/>
    <w:rsid w:val="00D00B6B"/>
    <w:rsid w:val="00D00C02"/>
    <w:rsid w:val="00D00DA5"/>
    <w:rsid w:val="00D0109A"/>
    <w:rsid w:val="00D0118C"/>
    <w:rsid w:val="00D013BA"/>
    <w:rsid w:val="00D014D6"/>
    <w:rsid w:val="00D01617"/>
    <w:rsid w:val="00D0185C"/>
    <w:rsid w:val="00D0194B"/>
    <w:rsid w:val="00D01A4E"/>
    <w:rsid w:val="00D01CDA"/>
    <w:rsid w:val="00D01CE4"/>
    <w:rsid w:val="00D02081"/>
    <w:rsid w:val="00D0214C"/>
    <w:rsid w:val="00D023D3"/>
    <w:rsid w:val="00D0253B"/>
    <w:rsid w:val="00D02670"/>
    <w:rsid w:val="00D0283F"/>
    <w:rsid w:val="00D0297D"/>
    <w:rsid w:val="00D029C3"/>
    <w:rsid w:val="00D02A80"/>
    <w:rsid w:val="00D02AD4"/>
    <w:rsid w:val="00D02AEB"/>
    <w:rsid w:val="00D02B14"/>
    <w:rsid w:val="00D02BF6"/>
    <w:rsid w:val="00D02DAE"/>
    <w:rsid w:val="00D03047"/>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4EF3"/>
    <w:rsid w:val="00D05134"/>
    <w:rsid w:val="00D05285"/>
    <w:rsid w:val="00D055C7"/>
    <w:rsid w:val="00D05A71"/>
    <w:rsid w:val="00D05C35"/>
    <w:rsid w:val="00D05CB7"/>
    <w:rsid w:val="00D05F6F"/>
    <w:rsid w:val="00D06068"/>
    <w:rsid w:val="00D06514"/>
    <w:rsid w:val="00D0657B"/>
    <w:rsid w:val="00D0659A"/>
    <w:rsid w:val="00D06884"/>
    <w:rsid w:val="00D06929"/>
    <w:rsid w:val="00D069AD"/>
    <w:rsid w:val="00D06E77"/>
    <w:rsid w:val="00D07511"/>
    <w:rsid w:val="00D07622"/>
    <w:rsid w:val="00D0766E"/>
    <w:rsid w:val="00D07A80"/>
    <w:rsid w:val="00D07AE3"/>
    <w:rsid w:val="00D07B32"/>
    <w:rsid w:val="00D07C28"/>
    <w:rsid w:val="00D07E67"/>
    <w:rsid w:val="00D07EAA"/>
    <w:rsid w:val="00D1013E"/>
    <w:rsid w:val="00D10438"/>
    <w:rsid w:val="00D1054A"/>
    <w:rsid w:val="00D10635"/>
    <w:rsid w:val="00D106B2"/>
    <w:rsid w:val="00D108B9"/>
    <w:rsid w:val="00D10BCF"/>
    <w:rsid w:val="00D10FB3"/>
    <w:rsid w:val="00D1120C"/>
    <w:rsid w:val="00D112FC"/>
    <w:rsid w:val="00D1130A"/>
    <w:rsid w:val="00D1157A"/>
    <w:rsid w:val="00D11640"/>
    <w:rsid w:val="00D1176D"/>
    <w:rsid w:val="00D1178E"/>
    <w:rsid w:val="00D1199D"/>
    <w:rsid w:val="00D11A37"/>
    <w:rsid w:val="00D11F66"/>
    <w:rsid w:val="00D12003"/>
    <w:rsid w:val="00D1225A"/>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78B"/>
    <w:rsid w:val="00D169EA"/>
    <w:rsid w:val="00D16B84"/>
    <w:rsid w:val="00D16CE5"/>
    <w:rsid w:val="00D16E7E"/>
    <w:rsid w:val="00D170F7"/>
    <w:rsid w:val="00D17106"/>
    <w:rsid w:val="00D17399"/>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9C6"/>
    <w:rsid w:val="00D23A0C"/>
    <w:rsid w:val="00D23AE3"/>
    <w:rsid w:val="00D23C21"/>
    <w:rsid w:val="00D23CD7"/>
    <w:rsid w:val="00D23E91"/>
    <w:rsid w:val="00D2419C"/>
    <w:rsid w:val="00D2432D"/>
    <w:rsid w:val="00D24498"/>
    <w:rsid w:val="00D2450E"/>
    <w:rsid w:val="00D24585"/>
    <w:rsid w:val="00D245C4"/>
    <w:rsid w:val="00D2462B"/>
    <w:rsid w:val="00D246B9"/>
    <w:rsid w:val="00D24730"/>
    <w:rsid w:val="00D24733"/>
    <w:rsid w:val="00D247F3"/>
    <w:rsid w:val="00D24A33"/>
    <w:rsid w:val="00D24B95"/>
    <w:rsid w:val="00D24D2F"/>
    <w:rsid w:val="00D24FED"/>
    <w:rsid w:val="00D252D6"/>
    <w:rsid w:val="00D256D5"/>
    <w:rsid w:val="00D257F4"/>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3019F"/>
    <w:rsid w:val="00D3026D"/>
    <w:rsid w:val="00D30351"/>
    <w:rsid w:val="00D30515"/>
    <w:rsid w:val="00D305C4"/>
    <w:rsid w:val="00D3072A"/>
    <w:rsid w:val="00D30CBE"/>
    <w:rsid w:val="00D30D6E"/>
    <w:rsid w:val="00D30DEA"/>
    <w:rsid w:val="00D30EA4"/>
    <w:rsid w:val="00D30F35"/>
    <w:rsid w:val="00D311C7"/>
    <w:rsid w:val="00D312F4"/>
    <w:rsid w:val="00D3138C"/>
    <w:rsid w:val="00D318FF"/>
    <w:rsid w:val="00D31981"/>
    <w:rsid w:val="00D31BEC"/>
    <w:rsid w:val="00D31C42"/>
    <w:rsid w:val="00D31C4E"/>
    <w:rsid w:val="00D31CBA"/>
    <w:rsid w:val="00D31D74"/>
    <w:rsid w:val="00D31EB4"/>
    <w:rsid w:val="00D31ECD"/>
    <w:rsid w:val="00D320C2"/>
    <w:rsid w:val="00D32242"/>
    <w:rsid w:val="00D323F2"/>
    <w:rsid w:val="00D32426"/>
    <w:rsid w:val="00D32482"/>
    <w:rsid w:val="00D3251D"/>
    <w:rsid w:val="00D32586"/>
    <w:rsid w:val="00D325D1"/>
    <w:rsid w:val="00D3263A"/>
    <w:rsid w:val="00D326E5"/>
    <w:rsid w:val="00D3280F"/>
    <w:rsid w:val="00D32839"/>
    <w:rsid w:val="00D32986"/>
    <w:rsid w:val="00D32E89"/>
    <w:rsid w:val="00D32EA9"/>
    <w:rsid w:val="00D33132"/>
    <w:rsid w:val="00D33220"/>
    <w:rsid w:val="00D335CA"/>
    <w:rsid w:val="00D3373B"/>
    <w:rsid w:val="00D337A0"/>
    <w:rsid w:val="00D33952"/>
    <w:rsid w:val="00D33A4A"/>
    <w:rsid w:val="00D33ABC"/>
    <w:rsid w:val="00D33BCB"/>
    <w:rsid w:val="00D33C82"/>
    <w:rsid w:val="00D33E81"/>
    <w:rsid w:val="00D33F6E"/>
    <w:rsid w:val="00D340A3"/>
    <w:rsid w:val="00D343EE"/>
    <w:rsid w:val="00D34470"/>
    <w:rsid w:val="00D344B4"/>
    <w:rsid w:val="00D347BA"/>
    <w:rsid w:val="00D347F5"/>
    <w:rsid w:val="00D3481B"/>
    <w:rsid w:val="00D3498A"/>
    <w:rsid w:val="00D34AAB"/>
    <w:rsid w:val="00D34C9E"/>
    <w:rsid w:val="00D34CC4"/>
    <w:rsid w:val="00D34EAD"/>
    <w:rsid w:val="00D34F7C"/>
    <w:rsid w:val="00D352FF"/>
    <w:rsid w:val="00D3536E"/>
    <w:rsid w:val="00D3539F"/>
    <w:rsid w:val="00D35582"/>
    <w:rsid w:val="00D3565D"/>
    <w:rsid w:val="00D358BF"/>
    <w:rsid w:val="00D35919"/>
    <w:rsid w:val="00D35A88"/>
    <w:rsid w:val="00D35BF5"/>
    <w:rsid w:val="00D35FD0"/>
    <w:rsid w:val="00D361B3"/>
    <w:rsid w:val="00D36229"/>
    <w:rsid w:val="00D368A9"/>
    <w:rsid w:val="00D36BD2"/>
    <w:rsid w:val="00D3702F"/>
    <w:rsid w:val="00D370DC"/>
    <w:rsid w:val="00D372C8"/>
    <w:rsid w:val="00D37A32"/>
    <w:rsid w:val="00D37DD0"/>
    <w:rsid w:val="00D37E23"/>
    <w:rsid w:val="00D37E5D"/>
    <w:rsid w:val="00D40028"/>
    <w:rsid w:val="00D40125"/>
    <w:rsid w:val="00D4025C"/>
    <w:rsid w:val="00D40644"/>
    <w:rsid w:val="00D40708"/>
    <w:rsid w:val="00D40804"/>
    <w:rsid w:val="00D408BA"/>
    <w:rsid w:val="00D4091C"/>
    <w:rsid w:val="00D409EC"/>
    <w:rsid w:val="00D40AA1"/>
    <w:rsid w:val="00D40C04"/>
    <w:rsid w:val="00D40E01"/>
    <w:rsid w:val="00D40E64"/>
    <w:rsid w:val="00D40F0C"/>
    <w:rsid w:val="00D4100C"/>
    <w:rsid w:val="00D410FE"/>
    <w:rsid w:val="00D41134"/>
    <w:rsid w:val="00D412E3"/>
    <w:rsid w:val="00D41570"/>
    <w:rsid w:val="00D415A5"/>
    <w:rsid w:val="00D41677"/>
    <w:rsid w:val="00D4178A"/>
    <w:rsid w:val="00D41929"/>
    <w:rsid w:val="00D41BFA"/>
    <w:rsid w:val="00D41EE2"/>
    <w:rsid w:val="00D421B3"/>
    <w:rsid w:val="00D4224E"/>
    <w:rsid w:val="00D42441"/>
    <w:rsid w:val="00D4258F"/>
    <w:rsid w:val="00D425E8"/>
    <w:rsid w:val="00D4268F"/>
    <w:rsid w:val="00D4284F"/>
    <w:rsid w:val="00D428FE"/>
    <w:rsid w:val="00D42C97"/>
    <w:rsid w:val="00D42E01"/>
    <w:rsid w:val="00D42E51"/>
    <w:rsid w:val="00D42E6E"/>
    <w:rsid w:val="00D42E8E"/>
    <w:rsid w:val="00D42F5D"/>
    <w:rsid w:val="00D42F72"/>
    <w:rsid w:val="00D43356"/>
    <w:rsid w:val="00D435E4"/>
    <w:rsid w:val="00D43628"/>
    <w:rsid w:val="00D43756"/>
    <w:rsid w:val="00D43841"/>
    <w:rsid w:val="00D43877"/>
    <w:rsid w:val="00D4387E"/>
    <w:rsid w:val="00D43A0F"/>
    <w:rsid w:val="00D43B16"/>
    <w:rsid w:val="00D43C0C"/>
    <w:rsid w:val="00D43CBF"/>
    <w:rsid w:val="00D43F1B"/>
    <w:rsid w:val="00D44286"/>
    <w:rsid w:val="00D443DD"/>
    <w:rsid w:val="00D44483"/>
    <w:rsid w:val="00D444E3"/>
    <w:rsid w:val="00D4468C"/>
    <w:rsid w:val="00D44762"/>
    <w:rsid w:val="00D447EA"/>
    <w:rsid w:val="00D4483F"/>
    <w:rsid w:val="00D448A3"/>
    <w:rsid w:val="00D44AC7"/>
    <w:rsid w:val="00D44AF5"/>
    <w:rsid w:val="00D44B5E"/>
    <w:rsid w:val="00D45174"/>
    <w:rsid w:val="00D453B4"/>
    <w:rsid w:val="00D454E2"/>
    <w:rsid w:val="00D45531"/>
    <w:rsid w:val="00D45753"/>
    <w:rsid w:val="00D459F4"/>
    <w:rsid w:val="00D45A0E"/>
    <w:rsid w:val="00D45A34"/>
    <w:rsid w:val="00D45A86"/>
    <w:rsid w:val="00D45BD9"/>
    <w:rsid w:val="00D45DED"/>
    <w:rsid w:val="00D45FAE"/>
    <w:rsid w:val="00D46002"/>
    <w:rsid w:val="00D46275"/>
    <w:rsid w:val="00D4627D"/>
    <w:rsid w:val="00D463CE"/>
    <w:rsid w:val="00D46498"/>
    <w:rsid w:val="00D46848"/>
    <w:rsid w:val="00D46EF7"/>
    <w:rsid w:val="00D47067"/>
    <w:rsid w:val="00D471FA"/>
    <w:rsid w:val="00D4739F"/>
    <w:rsid w:val="00D47812"/>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C05"/>
    <w:rsid w:val="00D50D6C"/>
    <w:rsid w:val="00D50DFE"/>
    <w:rsid w:val="00D50E56"/>
    <w:rsid w:val="00D50EB0"/>
    <w:rsid w:val="00D50F82"/>
    <w:rsid w:val="00D51010"/>
    <w:rsid w:val="00D5117E"/>
    <w:rsid w:val="00D5138B"/>
    <w:rsid w:val="00D51478"/>
    <w:rsid w:val="00D51657"/>
    <w:rsid w:val="00D517A2"/>
    <w:rsid w:val="00D517DA"/>
    <w:rsid w:val="00D5194B"/>
    <w:rsid w:val="00D51A18"/>
    <w:rsid w:val="00D51F3C"/>
    <w:rsid w:val="00D51FA5"/>
    <w:rsid w:val="00D5215A"/>
    <w:rsid w:val="00D5230A"/>
    <w:rsid w:val="00D52366"/>
    <w:rsid w:val="00D5245F"/>
    <w:rsid w:val="00D525CA"/>
    <w:rsid w:val="00D526A7"/>
    <w:rsid w:val="00D527A9"/>
    <w:rsid w:val="00D527CD"/>
    <w:rsid w:val="00D52821"/>
    <w:rsid w:val="00D52A67"/>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0D5"/>
    <w:rsid w:val="00D54180"/>
    <w:rsid w:val="00D544AA"/>
    <w:rsid w:val="00D5456B"/>
    <w:rsid w:val="00D54779"/>
    <w:rsid w:val="00D54A17"/>
    <w:rsid w:val="00D54B04"/>
    <w:rsid w:val="00D54C05"/>
    <w:rsid w:val="00D5533E"/>
    <w:rsid w:val="00D55346"/>
    <w:rsid w:val="00D55407"/>
    <w:rsid w:val="00D554ED"/>
    <w:rsid w:val="00D55532"/>
    <w:rsid w:val="00D555B7"/>
    <w:rsid w:val="00D556E7"/>
    <w:rsid w:val="00D55805"/>
    <w:rsid w:val="00D558E5"/>
    <w:rsid w:val="00D55A4E"/>
    <w:rsid w:val="00D55C74"/>
    <w:rsid w:val="00D55E06"/>
    <w:rsid w:val="00D56233"/>
    <w:rsid w:val="00D5686F"/>
    <w:rsid w:val="00D56A60"/>
    <w:rsid w:val="00D56B0C"/>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184"/>
    <w:rsid w:val="00D616EE"/>
    <w:rsid w:val="00D61754"/>
    <w:rsid w:val="00D6178B"/>
    <w:rsid w:val="00D61968"/>
    <w:rsid w:val="00D61979"/>
    <w:rsid w:val="00D619FA"/>
    <w:rsid w:val="00D61C60"/>
    <w:rsid w:val="00D61C9E"/>
    <w:rsid w:val="00D61D40"/>
    <w:rsid w:val="00D61E6D"/>
    <w:rsid w:val="00D61EB1"/>
    <w:rsid w:val="00D620A4"/>
    <w:rsid w:val="00D6221B"/>
    <w:rsid w:val="00D6234E"/>
    <w:rsid w:val="00D624ED"/>
    <w:rsid w:val="00D62811"/>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E59"/>
    <w:rsid w:val="00D65FA7"/>
    <w:rsid w:val="00D661D2"/>
    <w:rsid w:val="00D6659D"/>
    <w:rsid w:val="00D6678D"/>
    <w:rsid w:val="00D669F8"/>
    <w:rsid w:val="00D66B7B"/>
    <w:rsid w:val="00D66BA7"/>
    <w:rsid w:val="00D66DEE"/>
    <w:rsid w:val="00D66E9D"/>
    <w:rsid w:val="00D66F81"/>
    <w:rsid w:val="00D67052"/>
    <w:rsid w:val="00D670EC"/>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0B8"/>
    <w:rsid w:val="00D714BA"/>
    <w:rsid w:val="00D715B3"/>
    <w:rsid w:val="00D715E1"/>
    <w:rsid w:val="00D7166A"/>
    <w:rsid w:val="00D71B46"/>
    <w:rsid w:val="00D71C1F"/>
    <w:rsid w:val="00D72287"/>
    <w:rsid w:val="00D7230F"/>
    <w:rsid w:val="00D7263D"/>
    <w:rsid w:val="00D7297B"/>
    <w:rsid w:val="00D72B71"/>
    <w:rsid w:val="00D72D9D"/>
    <w:rsid w:val="00D72DD3"/>
    <w:rsid w:val="00D72F95"/>
    <w:rsid w:val="00D730DB"/>
    <w:rsid w:val="00D73123"/>
    <w:rsid w:val="00D73227"/>
    <w:rsid w:val="00D7368D"/>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1"/>
    <w:rsid w:val="00D75666"/>
    <w:rsid w:val="00D7574E"/>
    <w:rsid w:val="00D75817"/>
    <w:rsid w:val="00D75BB1"/>
    <w:rsid w:val="00D75C34"/>
    <w:rsid w:val="00D75C7A"/>
    <w:rsid w:val="00D75EF9"/>
    <w:rsid w:val="00D76187"/>
    <w:rsid w:val="00D763CA"/>
    <w:rsid w:val="00D76498"/>
    <w:rsid w:val="00D7660D"/>
    <w:rsid w:val="00D7677B"/>
    <w:rsid w:val="00D77079"/>
    <w:rsid w:val="00D770B5"/>
    <w:rsid w:val="00D771F0"/>
    <w:rsid w:val="00D77647"/>
    <w:rsid w:val="00D77BC9"/>
    <w:rsid w:val="00D77C7D"/>
    <w:rsid w:val="00D77CB5"/>
    <w:rsid w:val="00D80072"/>
    <w:rsid w:val="00D80271"/>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894"/>
    <w:rsid w:val="00D819A0"/>
    <w:rsid w:val="00D81AD8"/>
    <w:rsid w:val="00D81B42"/>
    <w:rsid w:val="00D81CCC"/>
    <w:rsid w:val="00D81FE6"/>
    <w:rsid w:val="00D820D0"/>
    <w:rsid w:val="00D82268"/>
    <w:rsid w:val="00D822A3"/>
    <w:rsid w:val="00D82430"/>
    <w:rsid w:val="00D82650"/>
    <w:rsid w:val="00D82FE8"/>
    <w:rsid w:val="00D830EE"/>
    <w:rsid w:val="00D8324E"/>
    <w:rsid w:val="00D832D0"/>
    <w:rsid w:val="00D83361"/>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8C"/>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5F57"/>
    <w:rsid w:val="00D86146"/>
    <w:rsid w:val="00D86150"/>
    <w:rsid w:val="00D8659F"/>
    <w:rsid w:val="00D8662A"/>
    <w:rsid w:val="00D867BC"/>
    <w:rsid w:val="00D867DB"/>
    <w:rsid w:val="00D867E0"/>
    <w:rsid w:val="00D86808"/>
    <w:rsid w:val="00D86919"/>
    <w:rsid w:val="00D86BD3"/>
    <w:rsid w:val="00D86DD5"/>
    <w:rsid w:val="00D86E45"/>
    <w:rsid w:val="00D86E86"/>
    <w:rsid w:val="00D86EFC"/>
    <w:rsid w:val="00D8718A"/>
    <w:rsid w:val="00D87221"/>
    <w:rsid w:val="00D87357"/>
    <w:rsid w:val="00D87485"/>
    <w:rsid w:val="00D87521"/>
    <w:rsid w:val="00D87680"/>
    <w:rsid w:val="00D876A6"/>
    <w:rsid w:val="00D87718"/>
    <w:rsid w:val="00D87758"/>
    <w:rsid w:val="00D8776E"/>
    <w:rsid w:val="00D87841"/>
    <w:rsid w:val="00D87C19"/>
    <w:rsid w:val="00D87E84"/>
    <w:rsid w:val="00D9001F"/>
    <w:rsid w:val="00D90070"/>
    <w:rsid w:val="00D90240"/>
    <w:rsid w:val="00D9049A"/>
    <w:rsid w:val="00D909A5"/>
    <w:rsid w:val="00D90BA9"/>
    <w:rsid w:val="00D90BEA"/>
    <w:rsid w:val="00D90D77"/>
    <w:rsid w:val="00D90E66"/>
    <w:rsid w:val="00D90F40"/>
    <w:rsid w:val="00D90F43"/>
    <w:rsid w:val="00D911FF"/>
    <w:rsid w:val="00D913B0"/>
    <w:rsid w:val="00D91796"/>
    <w:rsid w:val="00D91914"/>
    <w:rsid w:val="00D91D6A"/>
    <w:rsid w:val="00D91D94"/>
    <w:rsid w:val="00D91E3D"/>
    <w:rsid w:val="00D92046"/>
    <w:rsid w:val="00D920DE"/>
    <w:rsid w:val="00D921F7"/>
    <w:rsid w:val="00D9264A"/>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0B6"/>
    <w:rsid w:val="00D9510D"/>
    <w:rsid w:val="00D951E2"/>
    <w:rsid w:val="00D9569F"/>
    <w:rsid w:val="00D95821"/>
    <w:rsid w:val="00D9595C"/>
    <w:rsid w:val="00D959D1"/>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96E"/>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1F80"/>
    <w:rsid w:val="00DA21D7"/>
    <w:rsid w:val="00DA26D5"/>
    <w:rsid w:val="00DA2899"/>
    <w:rsid w:val="00DA2BA5"/>
    <w:rsid w:val="00DA2D70"/>
    <w:rsid w:val="00DA2E4F"/>
    <w:rsid w:val="00DA2EDD"/>
    <w:rsid w:val="00DA3143"/>
    <w:rsid w:val="00DA34DF"/>
    <w:rsid w:val="00DA3719"/>
    <w:rsid w:val="00DA389B"/>
    <w:rsid w:val="00DA3956"/>
    <w:rsid w:val="00DA3AD8"/>
    <w:rsid w:val="00DA3B2D"/>
    <w:rsid w:val="00DA3D3C"/>
    <w:rsid w:val="00DA3EB3"/>
    <w:rsid w:val="00DA4383"/>
    <w:rsid w:val="00DA4942"/>
    <w:rsid w:val="00DA4D5D"/>
    <w:rsid w:val="00DA5286"/>
    <w:rsid w:val="00DA592C"/>
    <w:rsid w:val="00DA5A39"/>
    <w:rsid w:val="00DA5B44"/>
    <w:rsid w:val="00DA5B91"/>
    <w:rsid w:val="00DA5D1F"/>
    <w:rsid w:val="00DA5E6D"/>
    <w:rsid w:val="00DA5E8B"/>
    <w:rsid w:val="00DA5F4B"/>
    <w:rsid w:val="00DA6328"/>
    <w:rsid w:val="00DA638D"/>
    <w:rsid w:val="00DA66A8"/>
    <w:rsid w:val="00DA680F"/>
    <w:rsid w:val="00DA6904"/>
    <w:rsid w:val="00DA6A1A"/>
    <w:rsid w:val="00DA6A65"/>
    <w:rsid w:val="00DA6AB4"/>
    <w:rsid w:val="00DA6D5B"/>
    <w:rsid w:val="00DA6EF4"/>
    <w:rsid w:val="00DA6F8F"/>
    <w:rsid w:val="00DA70C1"/>
    <w:rsid w:val="00DA70ED"/>
    <w:rsid w:val="00DA7215"/>
    <w:rsid w:val="00DA7366"/>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0FE1"/>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635"/>
    <w:rsid w:val="00DB298A"/>
    <w:rsid w:val="00DB2A6A"/>
    <w:rsid w:val="00DB2B00"/>
    <w:rsid w:val="00DB2CA5"/>
    <w:rsid w:val="00DB2E27"/>
    <w:rsid w:val="00DB32EF"/>
    <w:rsid w:val="00DB35D5"/>
    <w:rsid w:val="00DB3626"/>
    <w:rsid w:val="00DB39E8"/>
    <w:rsid w:val="00DB3A4C"/>
    <w:rsid w:val="00DB3C8B"/>
    <w:rsid w:val="00DB3E34"/>
    <w:rsid w:val="00DB4044"/>
    <w:rsid w:val="00DB40A0"/>
    <w:rsid w:val="00DB42F7"/>
    <w:rsid w:val="00DB430C"/>
    <w:rsid w:val="00DB43A5"/>
    <w:rsid w:val="00DB43A8"/>
    <w:rsid w:val="00DB4624"/>
    <w:rsid w:val="00DB4837"/>
    <w:rsid w:val="00DB486E"/>
    <w:rsid w:val="00DB4A7A"/>
    <w:rsid w:val="00DB4D64"/>
    <w:rsid w:val="00DB4F58"/>
    <w:rsid w:val="00DB5172"/>
    <w:rsid w:val="00DB51EE"/>
    <w:rsid w:val="00DB529F"/>
    <w:rsid w:val="00DB54A4"/>
    <w:rsid w:val="00DB54B2"/>
    <w:rsid w:val="00DB54E7"/>
    <w:rsid w:val="00DB54F6"/>
    <w:rsid w:val="00DB5667"/>
    <w:rsid w:val="00DB56DB"/>
    <w:rsid w:val="00DB5951"/>
    <w:rsid w:val="00DB5C39"/>
    <w:rsid w:val="00DB5C66"/>
    <w:rsid w:val="00DB5CFA"/>
    <w:rsid w:val="00DB5ECD"/>
    <w:rsid w:val="00DB5FF0"/>
    <w:rsid w:val="00DB62E5"/>
    <w:rsid w:val="00DB641D"/>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24"/>
    <w:rsid w:val="00DC077C"/>
    <w:rsid w:val="00DC0897"/>
    <w:rsid w:val="00DC0940"/>
    <w:rsid w:val="00DC09B1"/>
    <w:rsid w:val="00DC0ADF"/>
    <w:rsid w:val="00DC0F11"/>
    <w:rsid w:val="00DC0F96"/>
    <w:rsid w:val="00DC0FF8"/>
    <w:rsid w:val="00DC1100"/>
    <w:rsid w:val="00DC127C"/>
    <w:rsid w:val="00DC13B5"/>
    <w:rsid w:val="00DC18B1"/>
    <w:rsid w:val="00DC1AAB"/>
    <w:rsid w:val="00DC1B23"/>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9A"/>
    <w:rsid w:val="00DC31D5"/>
    <w:rsid w:val="00DC3B51"/>
    <w:rsid w:val="00DC3B9E"/>
    <w:rsid w:val="00DC3D6A"/>
    <w:rsid w:val="00DC3F68"/>
    <w:rsid w:val="00DC40F5"/>
    <w:rsid w:val="00DC417B"/>
    <w:rsid w:val="00DC427F"/>
    <w:rsid w:val="00DC43FC"/>
    <w:rsid w:val="00DC442B"/>
    <w:rsid w:val="00DC4610"/>
    <w:rsid w:val="00DC4A50"/>
    <w:rsid w:val="00DC4C55"/>
    <w:rsid w:val="00DC4D8C"/>
    <w:rsid w:val="00DC4EA8"/>
    <w:rsid w:val="00DC4EE7"/>
    <w:rsid w:val="00DC52A9"/>
    <w:rsid w:val="00DC566A"/>
    <w:rsid w:val="00DC5695"/>
    <w:rsid w:val="00DC5CDD"/>
    <w:rsid w:val="00DC6045"/>
    <w:rsid w:val="00DC6251"/>
    <w:rsid w:val="00DC6456"/>
    <w:rsid w:val="00DC6875"/>
    <w:rsid w:val="00DC68C9"/>
    <w:rsid w:val="00DC6A55"/>
    <w:rsid w:val="00DC6B70"/>
    <w:rsid w:val="00DC6BA7"/>
    <w:rsid w:val="00DC6FB5"/>
    <w:rsid w:val="00DC709B"/>
    <w:rsid w:val="00DC73E7"/>
    <w:rsid w:val="00DC7466"/>
    <w:rsid w:val="00DC76A7"/>
    <w:rsid w:val="00DC77B0"/>
    <w:rsid w:val="00DC780C"/>
    <w:rsid w:val="00DC7887"/>
    <w:rsid w:val="00DC7971"/>
    <w:rsid w:val="00DC7C35"/>
    <w:rsid w:val="00DC7E1C"/>
    <w:rsid w:val="00DD033D"/>
    <w:rsid w:val="00DD088E"/>
    <w:rsid w:val="00DD0CEF"/>
    <w:rsid w:val="00DD0DC3"/>
    <w:rsid w:val="00DD0E12"/>
    <w:rsid w:val="00DD0E50"/>
    <w:rsid w:val="00DD0FB7"/>
    <w:rsid w:val="00DD1067"/>
    <w:rsid w:val="00DD1463"/>
    <w:rsid w:val="00DD15D9"/>
    <w:rsid w:val="00DD1B94"/>
    <w:rsid w:val="00DD1D55"/>
    <w:rsid w:val="00DD215E"/>
    <w:rsid w:val="00DD2188"/>
    <w:rsid w:val="00DD235F"/>
    <w:rsid w:val="00DD293A"/>
    <w:rsid w:val="00DD2AA1"/>
    <w:rsid w:val="00DD2BC8"/>
    <w:rsid w:val="00DD2BFD"/>
    <w:rsid w:val="00DD30A5"/>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35"/>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7B9"/>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4D"/>
    <w:rsid w:val="00DE1D57"/>
    <w:rsid w:val="00DE2210"/>
    <w:rsid w:val="00DE230C"/>
    <w:rsid w:val="00DE2395"/>
    <w:rsid w:val="00DE23A6"/>
    <w:rsid w:val="00DE2437"/>
    <w:rsid w:val="00DE2459"/>
    <w:rsid w:val="00DE24D9"/>
    <w:rsid w:val="00DE253E"/>
    <w:rsid w:val="00DE282E"/>
    <w:rsid w:val="00DE29F5"/>
    <w:rsid w:val="00DE2A78"/>
    <w:rsid w:val="00DE2C34"/>
    <w:rsid w:val="00DE2C52"/>
    <w:rsid w:val="00DE2CF2"/>
    <w:rsid w:val="00DE2D6A"/>
    <w:rsid w:val="00DE2DF2"/>
    <w:rsid w:val="00DE36FF"/>
    <w:rsid w:val="00DE3C24"/>
    <w:rsid w:val="00DE4131"/>
    <w:rsid w:val="00DE41B2"/>
    <w:rsid w:val="00DE43CE"/>
    <w:rsid w:val="00DE488F"/>
    <w:rsid w:val="00DE4983"/>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1AF"/>
    <w:rsid w:val="00DE730C"/>
    <w:rsid w:val="00DE7591"/>
    <w:rsid w:val="00DE7756"/>
    <w:rsid w:val="00DE788C"/>
    <w:rsid w:val="00DF01B8"/>
    <w:rsid w:val="00DF038E"/>
    <w:rsid w:val="00DF042B"/>
    <w:rsid w:val="00DF05EC"/>
    <w:rsid w:val="00DF06F6"/>
    <w:rsid w:val="00DF092E"/>
    <w:rsid w:val="00DF094C"/>
    <w:rsid w:val="00DF095D"/>
    <w:rsid w:val="00DF0988"/>
    <w:rsid w:val="00DF09C4"/>
    <w:rsid w:val="00DF09D0"/>
    <w:rsid w:val="00DF0C86"/>
    <w:rsid w:val="00DF122D"/>
    <w:rsid w:val="00DF15FD"/>
    <w:rsid w:val="00DF1765"/>
    <w:rsid w:val="00DF180C"/>
    <w:rsid w:val="00DF1CBA"/>
    <w:rsid w:val="00DF1EC7"/>
    <w:rsid w:val="00DF1F50"/>
    <w:rsid w:val="00DF2251"/>
    <w:rsid w:val="00DF2297"/>
    <w:rsid w:val="00DF22A5"/>
    <w:rsid w:val="00DF233F"/>
    <w:rsid w:val="00DF24F7"/>
    <w:rsid w:val="00DF2894"/>
    <w:rsid w:val="00DF2A0A"/>
    <w:rsid w:val="00DF2A21"/>
    <w:rsid w:val="00DF2A23"/>
    <w:rsid w:val="00DF2A43"/>
    <w:rsid w:val="00DF2A4D"/>
    <w:rsid w:val="00DF2B2E"/>
    <w:rsid w:val="00DF2C1C"/>
    <w:rsid w:val="00DF2D89"/>
    <w:rsid w:val="00DF308C"/>
    <w:rsid w:val="00DF31CF"/>
    <w:rsid w:val="00DF32A5"/>
    <w:rsid w:val="00DF3465"/>
    <w:rsid w:val="00DF36B4"/>
    <w:rsid w:val="00DF3791"/>
    <w:rsid w:val="00DF3794"/>
    <w:rsid w:val="00DF3905"/>
    <w:rsid w:val="00DF3ACD"/>
    <w:rsid w:val="00DF3CDC"/>
    <w:rsid w:val="00DF3F83"/>
    <w:rsid w:val="00DF40B0"/>
    <w:rsid w:val="00DF41AA"/>
    <w:rsid w:val="00DF453B"/>
    <w:rsid w:val="00DF4686"/>
    <w:rsid w:val="00DF46FE"/>
    <w:rsid w:val="00DF47F4"/>
    <w:rsid w:val="00DF4899"/>
    <w:rsid w:val="00DF48BC"/>
    <w:rsid w:val="00DF4D62"/>
    <w:rsid w:val="00DF4EA6"/>
    <w:rsid w:val="00DF4F40"/>
    <w:rsid w:val="00DF4F9E"/>
    <w:rsid w:val="00DF53CF"/>
    <w:rsid w:val="00DF55D1"/>
    <w:rsid w:val="00DF5677"/>
    <w:rsid w:val="00DF57B6"/>
    <w:rsid w:val="00DF5917"/>
    <w:rsid w:val="00DF59C0"/>
    <w:rsid w:val="00DF5D45"/>
    <w:rsid w:val="00DF5F87"/>
    <w:rsid w:val="00DF6615"/>
    <w:rsid w:val="00DF6651"/>
    <w:rsid w:val="00DF67C7"/>
    <w:rsid w:val="00DF68A8"/>
    <w:rsid w:val="00DF68C6"/>
    <w:rsid w:val="00DF6945"/>
    <w:rsid w:val="00DF6A77"/>
    <w:rsid w:val="00DF731A"/>
    <w:rsid w:val="00DF732F"/>
    <w:rsid w:val="00DF736D"/>
    <w:rsid w:val="00DF73BE"/>
    <w:rsid w:val="00DF7412"/>
    <w:rsid w:val="00DF7484"/>
    <w:rsid w:val="00DF776D"/>
    <w:rsid w:val="00DF78F0"/>
    <w:rsid w:val="00DF79F7"/>
    <w:rsid w:val="00DF7DFF"/>
    <w:rsid w:val="00DF7E41"/>
    <w:rsid w:val="00DF7E46"/>
    <w:rsid w:val="00E0007C"/>
    <w:rsid w:val="00E002A0"/>
    <w:rsid w:val="00E002A4"/>
    <w:rsid w:val="00E0033D"/>
    <w:rsid w:val="00E005E9"/>
    <w:rsid w:val="00E005FB"/>
    <w:rsid w:val="00E00793"/>
    <w:rsid w:val="00E00CD7"/>
    <w:rsid w:val="00E00D07"/>
    <w:rsid w:val="00E00D5E"/>
    <w:rsid w:val="00E00E7F"/>
    <w:rsid w:val="00E0116C"/>
    <w:rsid w:val="00E011DD"/>
    <w:rsid w:val="00E0128C"/>
    <w:rsid w:val="00E012A1"/>
    <w:rsid w:val="00E01649"/>
    <w:rsid w:val="00E01703"/>
    <w:rsid w:val="00E01800"/>
    <w:rsid w:val="00E01853"/>
    <w:rsid w:val="00E01B93"/>
    <w:rsid w:val="00E01BF0"/>
    <w:rsid w:val="00E01D94"/>
    <w:rsid w:val="00E01E55"/>
    <w:rsid w:val="00E01E57"/>
    <w:rsid w:val="00E02279"/>
    <w:rsid w:val="00E0229A"/>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383"/>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5D1"/>
    <w:rsid w:val="00E06808"/>
    <w:rsid w:val="00E069DC"/>
    <w:rsid w:val="00E06A35"/>
    <w:rsid w:val="00E06AA5"/>
    <w:rsid w:val="00E06B20"/>
    <w:rsid w:val="00E06B65"/>
    <w:rsid w:val="00E07134"/>
    <w:rsid w:val="00E073A0"/>
    <w:rsid w:val="00E0753A"/>
    <w:rsid w:val="00E0767C"/>
    <w:rsid w:val="00E076FC"/>
    <w:rsid w:val="00E07B98"/>
    <w:rsid w:val="00E07CB5"/>
    <w:rsid w:val="00E1011B"/>
    <w:rsid w:val="00E10152"/>
    <w:rsid w:val="00E10390"/>
    <w:rsid w:val="00E10CC7"/>
    <w:rsid w:val="00E10D35"/>
    <w:rsid w:val="00E1134A"/>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8ED"/>
    <w:rsid w:val="00E15ABB"/>
    <w:rsid w:val="00E15CD6"/>
    <w:rsid w:val="00E15D4C"/>
    <w:rsid w:val="00E15DD7"/>
    <w:rsid w:val="00E15E92"/>
    <w:rsid w:val="00E15EA3"/>
    <w:rsid w:val="00E15F3E"/>
    <w:rsid w:val="00E15F77"/>
    <w:rsid w:val="00E15F84"/>
    <w:rsid w:val="00E16016"/>
    <w:rsid w:val="00E16288"/>
    <w:rsid w:val="00E165B5"/>
    <w:rsid w:val="00E167F1"/>
    <w:rsid w:val="00E16811"/>
    <w:rsid w:val="00E16954"/>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7A4"/>
    <w:rsid w:val="00E20882"/>
    <w:rsid w:val="00E20B40"/>
    <w:rsid w:val="00E20B58"/>
    <w:rsid w:val="00E20B76"/>
    <w:rsid w:val="00E20C66"/>
    <w:rsid w:val="00E20CA0"/>
    <w:rsid w:val="00E20CC7"/>
    <w:rsid w:val="00E20CDF"/>
    <w:rsid w:val="00E20D0E"/>
    <w:rsid w:val="00E20D27"/>
    <w:rsid w:val="00E20D9A"/>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CD1"/>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958"/>
    <w:rsid w:val="00E23B39"/>
    <w:rsid w:val="00E23C03"/>
    <w:rsid w:val="00E23C6E"/>
    <w:rsid w:val="00E241DA"/>
    <w:rsid w:val="00E24247"/>
    <w:rsid w:val="00E242D5"/>
    <w:rsid w:val="00E24450"/>
    <w:rsid w:val="00E24539"/>
    <w:rsid w:val="00E245A3"/>
    <w:rsid w:val="00E24727"/>
    <w:rsid w:val="00E24BBC"/>
    <w:rsid w:val="00E24C65"/>
    <w:rsid w:val="00E24D99"/>
    <w:rsid w:val="00E24FD9"/>
    <w:rsid w:val="00E252A6"/>
    <w:rsid w:val="00E25327"/>
    <w:rsid w:val="00E2534F"/>
    <w:rsid w:val="00E25438"/>
    <w:rsid w:val="00E25737"/>
    <w:rsid w:val="00E2580F"/>
    <w:rsid w:val="00E25BFB"/>
    <w:rsid w:val="00E25E6A"/>
    <w:rsid w:val="00E25F8D"/>
    <w:rsid w:val="00E2602F"/>
    <w:rsid w:val="00E2635A"/>
    <w:rsid w:val="00E26430"/>
    <w:rsid w:val="00E2644E"/>
    <w:rsid w:val="00E2647C"/>
    <w:rsid w:val="00E265BD"/>
    <w:rsid w:val="00E26946"/>
    <w:rsid w:val="00E269E4"/>
    <w:rsid w:val="00E26ABD"/>
    <w:rsid w:val="00E26C62"/>
    <w:rsid w:val="00E26CAF"/>
    <w:rsid w:val="00E26EDC"/>
    <w:rsid w:val="00E26F07"/>
    <w:rsid w:val="00E26FBE"/>
    <w:rsid w:val="00E274AA"/>
    <w:rsid w:val="00E27500"/>
    <w:rsid w:val="00E2757B"/>
    <w:rsid w:val="00E2760D"/>
    <w:rsid w:val="00E27624"/>
    <w:rsid w:val="00E276A6"/>
    <w:rsid w:val="00E27973"/>
    <w:rsid w:val="00E27996"/>
    <w:rsid w:val="00E27A75"/>
    <w:rsid w:val="00E27AC9"/>
    <w:rsid w:val="00E27AF0"/>
    <w:rsid w:val="00E300E5"/>
    <w:rsid w:val="00E301BA"/>
    <w:rsid w:val="00E30488"/>
    <w:rsid w:val="00E307C0"/>
    <w:rsid w:val="00E30891"/>
    <w:rsid w:val="00E30A6B"/>
    <w:rsid w:val="00E30CEB"/>
    <w:rsid w:val="00E30E56"/>
    <w:rsid w:val="00E3111E"/>
    <w:rsid w:val="00E31291"/>
    <w:rsid w:val="00E31614"/>
    <w:rsid w:val="00E319FC"/>
    <w:rsid w:val="00E31AB7"/>
    <w:rsid w:val="00E31DA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636"/>
    <w:rsid w:val="00E337E4"/>
    <w:rsid w:val="00E33900"/>
    <w:rsid w:val="00E339CE"/>
    <w:rsid w:val="00E33D32"/>
    <w:rsid w:val="00E33EDF"/>
    <w:rsid w:val="00E3401B"/>
    <w:rsid w:val="00E34128"/>
    <w:rsid w:val="00E3412F"/>
    <w:rsid w:val="00E344FA"/>
    <w:rsid w:val="00E348C3"/>
    <w:rsid w:val="00E34B53"/>
    <w:rsid w:val="00E352DA"/>
    <w:rsid w:val="00E35433"/>
    <w:rsid w:val="00E3543F"/>
    <w:rsid w:val="00E355C6"/>
    <w:rsid w:val="00E357B8"/>
    <w:rsid w:val="00E35905"/>
    <w:rsid w:val="00E3595E"/>
    <w:rsid w:val="00E35BA3"/>
    <w:rsid w:val="00E35CBD"/>
    <w:rsid w:val="00E35D2F"/>
    <w:rsid w:val="00E35E8D"/>
    <w:rsid w:val="00E35EFC"/>
    <w:rsid w:val="00E35FFE"/>
    <w:rsid w:val="00E3647B"/>
    <w:rsid w:val="00E36668"/>
    <w:rsid w:val="00E36756"/>
    <w:rsid w:val="00E367D7"/>
    <w:rsid w:val="00E368D3"/>
    <w:rsid w:val="00E36ACC"/>
    <w:rsid w:val="00E36AF1"/>
    <w:rsid w:val="00E36BE0"/>
    <w:rsid w:val="00E37023"/>
    <w:rsid w:val="00E37087"/>
    <w:rsid w:val="00E37642"/>
    <w:rsid w:val="00E377B8"/>
    <w:rsid w:val="00E37B13"/>
    <w:rsid w:val="00E37B71"/>
    <w:rsid w:val="00E37BA6"/>
    <w:rsid w:val="00E37C07"/>
    <w:rsid w:val="00E37D5A"/>
    <w:rsid w:val="00E37E17"/>
    <w:rsid w:val="00E37E87"/>
    <w:rsid w:val="00E401B5"/>
    <w:rsid w:val="00E40379"/>
    <w:rsid w:val="00E4047B"/>
    <w:rsid w:val="00E40CF8"/>
    <w:rsid w:val="00E40D83"/>
    <w:rsid w:val="00E40F92"/>
    <w:rsid w:val="00E4107D"/>
    <w:rsid w:val="00E4107E"/>
    <w:rsid w:val="00E41443"/>
    <w:rsid w:val="00E41463"/>
    <w:rsid w:val="00E414AD"/>
    <w:rsid w:val="00E41601"/>
    <w:rsid w:val="00E4168E"/>
    <w:rsid w:val="00E41816"/>
    <w:rsid w:val="00E419E8"/>
    <w:rsid w:val="00E41DD4"/>
    <w:rsid w:val="00E41F01"/>
    <w:rsid w:val="00E41FB8"/>
    <w:rsid w:val="00E41FFC"/>
    <w:rsid w:val="00E42018"/>
    <w:rsid w:val="00E4201A"/>
    <w:rsid w:val="00E42558"/>
    <w:rsid w:val="00E425BD"/>
    <w:rsid w:val="00E42665"/>
    <w:rsid w:val="00E427EA"/>
    <w:rsid w:val="00E427F0"/>
    <w:rsid w:val="00E428DB"/>
    <w:rsid w:val="00E42991"/>
    <w:rsid w:val="00E42B2B"/>
    <w:rsid w:val="00E42C03"/>
    <w:rsid w:val="00E42C2C"/>
    <w:rsid w:val="00E42D84"/>
    <w:rsid w:val="00E430BC"/>
    <w:rsid w:val="00E43119"/>
    <w:rsid w:val="00E4347A"/>
    <w:rsid w:val="00E435AB"/>
    <w:rsid w:val="00E437C4"/>
    <w:rsid w:val="00E43830"/>
    <w:rsid w:val="00E438B1"/>
    <w:rsid w:val="00E4397B"/>
    <w:rsid w:val="00E43A2E"/>
    <w:rsid w:val="00E43D42"/>
    <w:rsid w:val="00E43E5D"/>
    <w:rsid w:val="00E4406C"/>
    <w:rsid w:val="00E4427B"/>
    <w:rsid w:val="00E44367"/>
    <w:rsid w:val="00E446B0"/>
    <w:rsid w:val="00E4471B"/>
    <w:rsid w:val="00E44807"/>
    <w:rsid w:val="00E44947"/>
    <w:rsid w:val="00E4498C"/>
    <w:rsid w:val="00E44B95"/>
    <w:rsid w:val="00E44BE2"/>
    <w:rsid w:val="00E44DCF"/>
    <w:rsid w:val="00E4518E"/>
    <w:rsid w:val="00E45242"/>
    <w:rsid w:val="00E4524C"/>
    <w:rsid w:val="00E453EB"/>
    <w:rsid w:val="00E45425"/>
    <w:rsid w:val="00E4552C"/>
    <w:rsid w:val="00E4554D"/>
    <w:rsid w:val="00E4558A"/>
    <w:rsid w:val="00E4559F"/>
    <w:rsid w:val="00E455BD"/>
    <w:rsid w:val="00E45645"/>
    <w:rsid w:val="00E457B6"/>
    <w:rsid w:val="00E458A5"/>
    <w:rsid w:val="00E45C5F"/>
    <w:rsid w:val="00E45DC2"/>
    <w:rsid w:val="00E45F23"/>
    <w:rsid w:val="00E4616B"/>
    <w:rsid w:val="00E461EC"/>
    <w:rsid w:val="00E462D2"/>
    <w:rsid w:val="00E464D9"/>
    <w:rsid w:val="00E46713"/>
    <w:rsid w:val="00E468EC"/>
    <w:rsid w:val="00E468F4"/>
    <w:rsid w:val="00E46903"/>
    <w:rsid w:val="00E46A92"/>
    <w:rsid w:val="00E46D5D"/>
    <w:rsid w:val="00E46E58"/>
    <w:rsid w:val="00E46EF7"/>
    <w:rsid w:val="00E46FAD"/>
    <w:rsid w:val="00E46FE1"/>
    <w:rsid w:val="00E47125"/>
    <w:rsid w:val="00E47283"/>
    <w:rsid w:val="00E472FB"/>
    <w:rsid w:val="00E473E5"/>
    <w:rsid w:val="00E477CC"/>
    <w:rsid w:val="00E47A28"/>
    <w:rsid w:val="00E47A9F"/>
    <w:rsid w:val="00E47C64"/>
    <w:rsid w:val="00E47CAD"/>
    <w:rsid w:val="00E47FD0"/>
    <w:rsid w:val="00E50175"/>
    <w:rsid w:val="00E502E1"/>
    <w:rsid w:val="00E50456"/>
    <w:rsid w:val="00E504EF"/>
    <w:rsid w:val="00E5067A"/>
    <w:rsid w:val="00E50D0D"/>
    <w:rsid w:val="00E50DA1"/>
    <w:rsid w:val="00E50FF8"/>
    <w:rsid w:val="00E51010"/>
    <w:rsid w:val="00E51520"/>
    <w:rsid w:val="00E5194B"/>
    <w:rsid w:val="00E51A1C"/>
    <w:rsid w:val="00E51AAE"/>
    <w:rsid w:val="00E51CC2"/>
    <w:rsid w:val="00E51DCB"/>
    <w:rsid w:val="00E51DD7"/>
    <w:rsid w:val="00E521ED"/>
    <w:rsid w:val="00E5220D"/>
    <w:rsid w:val="00E52304"/>
    <w:rsid w:val="00E5252A"/>
    <w:rsid w:val="00E52806"/>
    <w:rsid w:val="00E52873"/>
    <w:rsid w:val="00E52A11"/>
    <w:rsid w:val="00E52B2F"/>
    <w:rsid w:val="00E52E1C"/>
    <w:rsid w:val="00E52F8F"/>
    <w:rsid w:val="00E533EF"/>
    <w:rsid w:val="00E53565"/>
    <w:rsid w:val="00E536FB"/>
    <w:rsid w:val="00E53792"/>
    <w:rsid w:val="00E5380E"/>
    <w:rsid w:val="00E538F3"/>
    <w:rsid w:val="00E53A60"/>
    <w:rsid w:val="00E53AAC"/>
    <w:rsid w:val="00E53B5A"/>
    <w:rsid w:val="00E54149"/>
    <w:rsid w:val="00E54191"/>
    <w:rsid w:val="00E54344"/>
    <w:rsid w:val="00E543A9"/>
    <w:rsid w:val="00E543E9"/>
    <w:rsid w:val="00E54622"/>
    <w:rsid w:val="00E54714"/>
    <w:rsid w:val="00E5495D"/>
    <w:rsid w:val="00E54A46"/>
    <w:rsid w:val="00E54BDE"/>
    <w:rsid w:val="00E54C23"/>
    <w:rsid w:val="00E54D62"/>
    <w:rsid w:val="00E54E95"/>
    <w:rsid w:val="00E54FFB"/>
    <w:rsid w:val="00E55145"/>
    <w:rsid w:val="00E55163"/>
    <w:rsid w:val="00E556BD"/>
    <w:rsid w:val="00E556D6"/>
    <w:rsid w:val="00E55737"/>
    <w:rsid w:val="00E558F2"/>
    <w:rsid w:val="00E55941"/>
    <w:rsid w:val="00E5599D"/>
    <w:rsid w:val="00E55B42"/>
    <w:rsid w:val="00E55E2C"/>
    <w:rsid w:val="00E55EAE"/>
    <w:rsid w:val="00E55F50"/>
    <w:rsid w:val="00E55FA6"/>
    <w:rsid w:val="00E55FAC"/>
    <w:rsid w:val="00E560C7"/>
    <w:rsid w:val="00E560EB"/>
    <w:rsid w:val="00E56493"/>
    <w:rsid w:val="00E56691"/>
    <w:rsid w:val="00E5681B"/>
    <w:rsid w:val="00E56981"/>
    <w:rsid w:val="00E56B9B"/>
    <w:rsid w:val="00E573AC"/>
    <w:rsid w:val="00E575EB"/>
    <w:rsid w:val="00E577EB"/>
    <w:rsid w:val="00E57A25"/>
    <w:rsid w:val="00E57B0A"/>
    <w:rsid w:val="00E60103"/>
    <w:rsid w:val="00E603E1"/>
    <w:rsid w:val="00E60419"/>
    <w:rsid w:val="00E6061A"/>
    <w:rsid w:val="00E60698"/>
    <w:rsid w:val="00E60AEE"/>
    <w:rsid w:val="00E60BFA"/>
    <w:rsid w:val="00E60CA3"/>
    <w:rsid w:val="00E60EC7"/>
    <w:rsid w:val="00E60ED6"/>
    <w:rsid w:val="00E60F38"/>
    <w:rsid w:val="00E61052"/>
    <w:rsid w:val="00E61353"/>
    <w:rsid w:val="00E61672"/>
    <w:rsid w:val="00E61771"/>
    <w:rsid w:val="00E617C1"/>
    <w:rsid w:val="00E618A9"/>
    <w:rsid w:val="00E61915"/>
    <w:rsid w:val="00E61D71"/>
    <w:rsid w:val="00E61E62"/>
    <w:rsid w:val="00E61FE9"/>
    <w:rsid w:val="00E622D1"/>
    <w:rsid w:val="00E623F2"/>
    <w:rsid w:val="00E62402"/>
    <w:rsid w:val="00E6280E"/>
    <w:rsid w:val="00E62895"/>
    <w:rsid w:val="00E62A57"/>
    <w:rsid w:val="00E62C1E"/>
    <w:rsid w:val="00E63108"/>
    <w:rsid w:val="00E632A5"/>
    <w:rsid w:val="00E63508"/>
    <w:rsid w:val="00E637EB"/>
    <w:rsid w:val="00E6394C"/>
    <w:rsid w:val="00E63987"/>
    <w:rsid w:val="00E63B32"/>
    <w:rsid w:val="00E6423E"/>
    <w:rsid w:val="00E6431D"/>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938"/>
    <w:rsid w:val="00E66A2D"/>
    <w:rsid w:val="00E66A89"/>
    <w:rsid w:val="00E66AD5"/>
    <w:rsid w:val="00E66B15"/>
    <w:rsid w:val="00E66EE6"/>
    <w:rsid w:val="00E66F15"/>
    <w:rsid w:val="00E6706B"/>
    <w:rsid w:val="00E671A7"/>
    <w:rsid w:val="00E6738A"/>
    <w:rsid w:val="00E67621"/>
    <w:rsid w:val="00E67663"/>
    <w:rsid w:val="00E6777D"/>
    <w:rsid w:val="00E678A3"/>
    <w:rsid w:val="00E67DF6"/>
    <w:rsid w:val="00E700CD"/>
    <w:rsid w:val="00E7010E"/>
    <w:rsid w:val="00E70126"/>
    <w:rsid w:val="00E7046E"/>
    <w:rsid w:val="00E7061D"/>
    <w:rsid w:val="00E70837"/>
    <w:rsid w:val="00E7085F"/>
    <w:rsid w:val="00E708B1"/>
    <w:rsid w:val="00E7096D"/>
    <w:rsid w:val="00E70B7A"/>
    <w:rsid w:val="00E70E45"/>
    <w:rsid w:val="00E70E6A"/>
    <w:rsid w:val="00E70F41"/>
    <w:rsid w:val="00E71132"/>
    <w:rsid w:val="00E71336"/>
    <w:rsid w:val="00E713B2"/>
    <w:rsid w:val="00E7145B"/>
    <w:rsid w:val="00E71884"/>
    <w:rsid w:val="00E718C1"/>
    <w:rsid w:val="00E718CB"/>
    <w:rsid w:val="00E71985"/>
    <w:rsid w:val="00E71A25"/>
    <w:rsid w:val="00E71AAB"/>
    <w:rsid w:val="00E71DA8"/>
    <w:rsid w:val="00E721FA"/>
    <w:rsid w:val="00E7280A"/>
    <w:rsid w:val="00E72AF0"/>
    <w:rsid w:val="00E72B31"/>
    <w:rsid w:val="00E72B3A"/>
    <w:rsid w:val="00E72BDC"/>
    <w:rsid w:val="00E72DB5"/>
    <w:rsid w:val="00E72E2B"/>
    <w:rsid w:val="00E72EE6"/>
    <w:rsid w:val="00E7303F"/>
    <w:rsid w:val="00E731B2"/>
    <w:rsid w:val="00E731B9"/>
    <w:rsid w:val="00E733C8"/>
    <w:rsid w:val="00E73694"/>
    <w:rsid w:val="00E73736"/>
    <w:rsid w:val="00E73753"/>
    <w:rsid w:val="00E738D0"/>
    <w:rsid w:val="00E73A1D"/>
    <w:rsid w:val="00E73B42"/>
    <w:rsid w:val="00E73B6E"/>
    <w:rsid w:val="00E73C25"/>
    <w:rsid w:val="00E73E2E"/>
    <w:rsid w:val="00E73E70"/>
    <w:rsid w:val="00E73E86"/>
    <w:rsid w:val="00E73E8B"/>
    <w:rsid w:val="00E73FF5"/>
    <w:rsid w:val="00E74170"/>
    <w:rsid w:val="00E74452"/>
    <w:rsid w:val="00E74465"/>
    <w:rsid w:val="00E7459D"/>
    <w:rsid w:val="00E74681"/>
    <w:rsid w:val="00E746F3"/>
    <w:rsid w:val="00E7488B"/>
    <w:rsid w:val="00E74D52"/>
    <w:rsid w:val="00E74D70"/>
    <w:rsid w:val="00E74E49"/>
    <w:rsid w:val="00E7502D"/>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09"/>
    <w:rsid w:val="00E76F4F"/>
    <w:rsid w:val="00E771F2"/>
    <w:rsid w:val="00E77843"/>
    <w:rsid w:val="00E77CF3"/>
    <w:rsid w:val="00E77E90"/>
    <w:rsid w:val="00E77E98"/>
    <w:rsid w:val="00E80244"/>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AD2"/>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22C"/>
    <w:rsid w:val="00E86304"/>
    <w:rsid w:val="00E86322"/>
    <w:rsid w:val="00E86450"/>
    <w:rsid w:val="00E86530"/>
    <w:rsid w:val="00E8659B"/>
    <w:rsid w:val="00E86A26"/>
    <w:rsid w:val="00E86ABC"/>
    <w:rsid w:val="00E86EC6"/>
    <w:rsid w:val="00E86F62"/>
    <w:rsid w:val="00E8701B"/>
    <w:rsid w:val="00E87218"/>
    <w:rsid w:val="00E87230"/>
    <w:rsid w:val="00E87458"/>
    <w:rsid w:val="00E87600"/>
    <w:rsid w:val="00E87752"/>
    <w:rsid w:val="00E878F6"/>
    <w:rsid w:val="00E879A8"/>
    <w:rsid w:val="00E87AE2"/>
    <w:rsid w:val="00E87CF7"/>
    <w:rsid w:val="00E87D17"/>
    <w:rsid w:val="00E87D21"/>
    <w:rsid w:val="00E87FA8"/>
    <w:rsid w:val="00E87FD4"/>
    <w:rsid w:val="00E901A3"/>
    <w:rsid w:val="00E903D9"/>
    <w:rsid w:val="00E906F9"/>
    <w:rsid w:val="00E90B72"/>
    <w:rsid w:val="00E90CE5"/>
    <w:rsid w:val="00E90F43"/>
    <w:rsid w:val="00E90F69"/>
    <w:rsid w:val="00E911AF"/>
    <w:rsid w:val="00E915CF"/>
    <w:rsid w:val="00E91663"/>
    <w:rsid w:val="00E9170B"/>
    <w:rsid w:val="00E91C96"/>
    <w:rsid w:val="00E92115"/>
    <w:rsid w:val="00E92602"/>
    <w:rsid w:val="00E929B6"/>
    <w:rsid w:val="00E92AE5"/>
    <w:rsid w:val="00E92B61"/>
    <w:rsid w:val="00E92C91"/>
    <w:rsid w:val="00E92F61"/>
    <w:rsid w:val="00E92FF4"/>
    <w:rsid w:val="00E93228"/>
    <w:rsid w:val="00E932B7"/>
    <w:rsid w:val="00E93486"/>
    <w:rsid w:val="00E93515"/>
    <w:rsid w:val="00E935AD"/>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15"/>
    <w:rsid w:val="00E95894"/>
    <w:rsid w:val="00E95A50"/>
    <w:rsid w:val="00E95D11"/>
    <w:rsid w:val="00E95EEB"/>
    <w:rsid w:val="00E95EF3"/>
    <w:rsid w:val="00E961AD"/>
    <w:rsid w:val="00E963E2"/>
    <w:rsid w:val="00E96446"/>
    <w:rsid w:val="00E965F7"/>
    <w:rsid w:val="00E96667"/>
    <w:rsid w:val="00E967D8"/>
    <w:rsid w:val="00E969AF"/>
    <w:rsid w:val="00E96B53"/>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E9"/>
    <w:rsid w:val="00EA06FC"/>
    <w:rsid w:val="00EA0801"/>
    <w:rsid w:val="00EA0B20"/>
    <w:rsid w:val="00EA0B29"/>
    <w:rsid w:val="00EA0C02"/>
    <w:rsid w:val="00EA0DD3"/>
    <w:rsid w:val="00EA0F89"/>
    <w:rsid w:val="00EA0FCB"/>
    <w:rsid w:val="00EA1078"/>
    <w:rsid w:val="00EA108F"/>
    <w:rsid w:val="00EA1101"/>
    <w:rsid w:val="00EA14A2"/>
    <w:rsid w:val="00EA14E1"/>
    <w:rsid w:val="00EA16A5"/>
    <w:rsid w:val="00EA1960"/>
    <w:rsid w:val="00EA19D2"/>
    <w:rsid w:val="00EA1DFF"/>
    <w:rsid w:val="00EA1FE0"/>
    <w:rsid w:val="00EA210C"/>
    <w:rsid w:val="00EA2157"/>
    <w:rsid w:val="00EA22B2"/>
    <w:rsid w:val="00EA2390"/>
    <w:rsid w:val="00EA2571"/>
    <w:rsid w:val="00EA2602"/>
    <w:rsid w:val="00EA281E"/>
    <w:rsid w:val="00EA2898"/>
    <w:rsid w:val="00EA2C00"/>
    <w:rsid w:val="00EA2D34"/>
    <w:rsid w:val="00EA2D48"/>
    <w:rsid w:val="00EA2D70"/>
    <w:rsid w:val="00EA2E72"/>
    <w:rsid w:val="00EA3001"/>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43F"/>
    <w:rsid w:val="00EA453F"/>
    <w:rsid w:val="00EA45BE"/>
    <w:rsid w:val="00EA46C2"/>
    <w:rsid w:val="00EA473A"/>
    <w:rsid w:val="00EA477F"/>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14"/>
    <w:rsid w:val="00EA6BC9"/>
    <w:rsid w:val="00EA6BD8"/>
    <w:rsid w:val="00EA6C46"/>
    <w:rsid w:val="00EA6CA5"/>
    <w:rsid w:val="00EA70D9"/>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2BD"/>
    <w:rsid w:val="00EB050F"/>
    <w:rsid w:val="00EB070D"/>
    <w:rsid w:val="00EB079F"/>
    <w:rsid w:val="00EB07EA"/>
    <w:rsid w:val="00EB0ACE"/>
    <w:rsid w:val="00EB0ADD"/>
    <w:rsid w:val="00EB0C54"/>
    <w:rsid w:val="00EB0D1A"/>
    <w:rsid w:val="00EB0F80"/>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95E"/>
    <w:rsid w:val="00EB2A1B"/>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BFF"/>
    <w:rsid w:val="00EB4D1B"/>
    <w:rsid w:val="00EB4E67"/>
    <w:rsid w:val="00EB50B2"/>
    <w:rsid w:val="00EB51EE"/>
    <w:rsid w:val="00EB5290"/>
    <w:rsid w:val="00EB5566"/>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263"/>
    <w:rsid w:val="00EB73CD"/>
    <w:rsid w:val="00EB7456"/>
    <w:rsid w:val="00EB750A"/>
    <w:rsid w:val="00EB7598"/>
    <w:rsid w:val="00EB7611"/>
    <w:rsid w:val="00EB76C1"/>
    <w:rsid w:val="00EB7DEE"/>
    <w:rsid w:val="00EC008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6C"/>
    <w:rsid w:val="00EC258F"/>
    <w:rsid w:val="00EC2640"/>
    <w:rsid w:val="00EC26B2"/>
    <w:rsid w:val="00EC26FB"/>
    <w:rsid w:val="00EC27B8"/>
    <w:rsid w:val="00EC2829"/>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0D6"/>
    <w:rsid w:val="00EC41E2"/>
    <w:rsid w:val="00EC4345"/>
    <w:rsid w:val="00EC4438"/>
    <w:rsid w:val="00EC47A8"/>
    <w:rsid w:val="00EC49FC"/>
    <w:rsid w:val="00EC4A33"/>
    <w:rsid w:val="00EC4D7D"/>
    <w:rsid w:val="00EC4F72"/>
    <w:rsid w:val="00EC504E"/>
    <w:rsid w:val="00EC512C"/>
    <w:rsid w:val="00EC5273"/>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6F9E"/>
    <w:rsid w:val="00EC70A7"/>
    <w:rsid w:val="00EC70DF"/>
    <w:rsid w:val="00EC7578"/>
    <w:rsid w:val="00EC7952"/>
    <w:rsid w:val="00EC7A7B"/>
    <w:rsid w:val="00EC7C9B"/>
    <w:rsid w:val="00ED009A"/>
    <w:rsid w:val="00ED0425"/>
    <w:rsid w:val="00ED06C2"/>
    <w:rsid w:val="00ED0849"/>
    <w:rsid w:val="00ED08B3"/>
    <w:rsid w:val="00ED0C7A"/>
    <w:rsid w:val="00ED0EAA"/>
    <w:rsid w:val="00ED1074"/>
    <w:rsid w:val="00ED108B"/>
    <w:rsid w:val="00ED112C"/>
    <w:rsid w:val="00ED13DF"/>
    <w:rsid w:val="00ED1547"/>
    <w:rsid w:val="00ED1765"/>
    <w:rsid w:val="00ED1861"/>
    <w:rsid w:val="00ED18E9"/>
    <w:rsid w:val="00ED1D6C"/>
    <w:rsid w:val="00ED1EBB"/>
    <w:rsid w:val="00ED1FB2"/>
    <w:rsid w:val="00ED22C7"/>
    <w:rsid w:val="00ED2351"/>
    <w:rsid w:val="00ED24AC"/>
    <w:rsid w:val="00ED24F1"/>
    <w:rsid w:val="00ED2538"/>
    <w:rsid w:val="00ED2706"/>
    <w:rsid w:val="00ED2C41"/>
    <w:rsid w:val="00ED2EFB"/>
    <w:rsid w:val="00ED2EFD"/>
    <w:rsid w:val="00ED32D7"/>
    <w:rsid w:val="00ED33A2"/>
    <w:rsid w:val="00ED33F2"/>
    <w:rsid w:val="00ED33FC"/>
    <w:rsid w:val="00ED3437"/>
    <w:rsid w:val="00ED35F3"/>
    <w:rsid w:val="00ED3926"/>
    <w:rsid w:val="00ED3A64"/>
    <w:rsid w:val="00ED3D8C"/>
    <w:rsid w:val="00ED3E4D"/>
    <w:rsid w:val="00ED40F6"/>
    <w:rsid w:val="00ED4108"/>
    <w:rsid w:val="00ED4269"/>
    <w:rsid w:val="00ED42D4"/>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6EA"/>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9E0"/>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298"/>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13"/>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9EF"/>
    <w:rsid w:val="00EE7E94"/>
    <w:rsid w:val="00EE7F62"/>
    <w:rsid w:val="00EF00AB"/>
    <w:rsid w:val="00EF02C8"/>
    <w:rsid w:val="00EF058B"/>
    <w:rsid w:val="00EF0733"/>
    <w:rsid w:val="00EF09D2"/>
    <w:rsid w:val="00EF0B9B"/>
    <w:rsid w:val="00EF0C5E"/>
    <w:rsid w:val="00EF0DE9"/>
    <w:rsid w:val="00EF0F29"/>
    <w:rsid w:val="00EF0FF9"/>
    <w:rsid w:val="00EF1147"/>
    <w:rsid w:val="00EF116A"/>
    <w:rsid w:val="00EF1173"/>
    <w:rsid w:val="00EF11AF"/>
    <w:rsid w:val="00EF11D6"/>
    <w:rsid w:val="00EF1213"/>
    <w:rsid w:val="00EF1232"/>
    <w:rsid w:val="00EF145D"/>
    <w:rsid w:val="00EF15BE"/>
    <w:rsid w:val="00EF1609"/>
    <w:rsid w:val="00EF1743"/>
    <w:rsid w:val="00EF182E"/>
    <w:rsid w:val="00EF1A50"/>
    <w:rsid w:val="00EF1B34"/>
    <w:rsid w:val="00EF1EC1"/>
    <w:rsid w:val="00EF1EED"/>
    <w:rsid w:val="00EF21B6"/>
    <w:rsid w:val="00EF2272"/>
    <w:rsid w:val="00EF24C1"/>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385"/>
    <w:rsid w:val="00EF445F"/>
    <w:rsid w:val="00EF4579"/>
    <w:rsid w:val="00EF47D7"/>
    <w:rsid w:val="00EF48FC"/>
    <w:rsid w:val="00EF4D77"/>
    <w:rsid w:val="00EF4DA4"/>
    <w:rsid w:val="00EF4E57"/>
    <w:rsid w:val="00EF522C"/>
    <w:rsid w:val="00EF5363"/>
    <w:rsid w:val="00EF5427"/>
    <w:rsid w:val="00EF5436"/>
    <w:rsid w:val="00EF5450"/>
    <w:rsid w:val="00EF5512"/>
    <w:rsid w:val="00EF5562"/>
    <w:rsid w:val="00EF560B"/>
    <w:rsid w:val="00EF5754"/>
    <w:rsid w:val="00EF58AD"/>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4A"/>
    <w:rsid w:val="00EF76A9"/>
    <w:rsid w:val="00EF7851"/>
    <w:rsid w:val="00EF7909"/>
    <w:rsid w:val="00EF793E"/>
    <w:rsid w:val="00EF7E30"/>
    <w:rsid w:val="00EF7E6C"/>
    <w:rsid w:val="00EF7F48"/>
    <w:rsid w:val="00F0000B"/>
    <w:rsid w:val="00F0001E"/>
    <w:rsid w:val="00F0027F"/>
    <w:rsid w:val="00F003BD"/>
    <w:rsid w:val="00F004C4"/>
    <w:rsid w:val="00F0057E"/>
    <w:rsid w:val="00F00822"/>
    <w:rsid w:val="00F00874"/>
    <w:rsid w:val="00F00BF2"/>
    <w:rsid w:val="00F00C67"/>
    <w:rsid w:val="00F011A2"/>
    <w:rsid w:val="00F0124A"/>
    <w:rsid w:val="00F013B0"/>
    <w:rsid w:val="00F01514"/>
    <w:rsid w:val="00F016E9"/>
    <w:rsid w:val="00F0180E"/>
    <w:rsid w:val="00F01893"/>
    <w:rsid w:val="00F01B96"/>
    <w:rsid w:val="00F01C0D"/>
    <w:rsid w:val="00F01CAC"/>
    <w:rsid w:val="00F01DA0"/>
    <w:rsid w:val="00F01F0A"/>
    <w:rsid w:val="00F02028"/>
    <w:rsid w:val="00F0225E"/>
    <w:rsid w:val="00F022C8"/>
    <w:rsid w:val="00F025C4"/>
    <w:rsid w:val="00F02B52"/>
    <w:rsid w:val="00F0303B"/>
    <w:rsid w:val="00F0314B"/>
    <w:rsid w:val="00F03236"/>
    <w:rsid w:val="00F033B8"/>
    <w:rsid w:val="00F034CE"/>
    <w:rsid w:val="00F0377A"/>
    <w:rsid w:val="00F039F1"/>
    <w:rsid w:val="00F03ACD"/>
    <w:rsid w:val="00F03D30"/>
    <w:rsid w:val="00F04007"/>
    <w:rsid w:val="00F0402E"/>
    <w:rsid w:val="00F0403D"/>
    <w:rsid w:val="00F041A1"/>
    <w:rsid w:val="00F045CA"/>
    <w:rsid w:val="00F0468E"/>
    <w:rsid w:val="00F046AF"/>
    <w:rsid w:val="00F047BA"/>
    <w:rsid w:val="00F04903"/>
    <w:rsid w:val="00F04A14"/>
    <w:rsid w:val="00F04A17"/>
    <w:rsid w:val="00F04C4C"/>
    <w:rsid w:val="00F0558A"/>
    <w:rsid w:val="00F05AE0"/>
    <w:rsid w:val="00F05D01"/>
    <w:rsid w:val="00F05D3D"/>
    <w:rsid w:val="00F0625C"/>
    <w:rsid w:val="00F06662"/>
    <w:rsid w:val="00F0671A"/>
    <w:rsid w:val="00F06883"/>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C96"/>
    <w:rsid w:val="00F07DAE"/>
    <w:rsid w:val="00F102BD"/>
    <w:rsid w:val="00F1055E"/>
    <w:rsid w:val="00F10619"/>
    <w:rsid w:val="00F10652"/>
    <w:rsid w:val="00F10970"/>
    <w:rsid w:val="00F10C7C"/>
    <w:rsid w:val="00F10EA5"/>
    <w:rsid w:val="00F10EBD"/>
    <w:rsid w:val="00F10F54"/>
    <w:rsid w:val="00F11281"/>
    <w:rsid w:val="00F113D8"/>
    <w:rsid w:val="00F1149E"/>
    <w:rsid w:val="00F114CC"/>
    <w:rsid w:val="00F114E5"/>
    <w:rsid w:val="00F1154E"/>
    <w:rsid w:val="00F115DE"/>
    <w:rsid w:val="00F1166A"/>
    <w:rsid w:val="00F116EF"/>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EA6"/>
    <w:rsid w:val="00F15FB6"/>
    <w:rsid w:val="00F162C9"/>
    <w:rsid w:val="00F164AB"/>
    <w:rsid w:val="00F164DA"/>
    <w:rsid w:val="00F16858"/>
    <w:rsid w:val="00F1690D"/>
    <w:rsid w:val="00F169CB"/>
    <w:rsid w:val="00F16A5A"/>
    <w:rsid w:val="00F16B8A"/>
    <w:rsid w:val="00F16C80"/>
    <w:rsid w:val="00F16D08"/>
    <w:rsid w:val="00F16D0C"/>
    <w:rsid w:val="00F16D82"/>
    <w:rsid w:val="00F16DA1"/>
    <w:rsid w:val="00F16DC1"/>
    <w:rsid w:val="00F16F96"/>
    <w:rsid w:val="00F16FD6"/>
    <w:rsid w:val="00F16FF2"/>
    <w:rsid w:val="00F17203"/>
    <w:rsid w:val="00F1722C"/>
    <w:rsid w:val="00F172D1"/>
    <w:rsid w:val="00F17487"/>
    <w:rsid w:val="00F174CE"/>
    <w:rsid w:val="00F1763D"/>
    <w:rsid w:val="00F176FE"/>
    <w:rsid w:val="00F17DA4"/>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19F"/>
    <w:rsid w:val="00F212BF"/>
    <w:rsid w:val="00F216A7"/>
    <w:rsid w:val="00F21923"/>
    <w:rsid w:val="00F219A2"/>
    <w:rsid w:val="00F21C8F"/>
    <w:rsid w:val="00F21DF5"/>
    <w:rsid w:val="00F21E74"/>
    <w:rsid w:val="00F22046"/>
    <w:rsid w:val="00F22166"/>
    <w:rsid w:val="00F22769"/>
    <w:rsid w:val="00F22D07"/>
    <w:rsid w:val="00F22E56"/>
    <w:rsid w:val="00F22E67"/>
    <w:rsid w:val="00F232D7"/>
    <w:rsid w:val="00F23359"/>
    <w:rsid w:val="00F2354E"/>
    <w:rsid w:val="00F23553"/>
    <w:rsid w:val="00F2379B"/>
    <w:rsid w:val="00F237F9"/>
    <w:rsid w:val="00F23992"/>
    <w:rsid w:val="00F239BC"/>
    <w:rsid w:val="00F23C3C"/>
    <w:rsid w:val="00F23C97"/>
    <w:rsid w:val="00F23D95"/>
    <w:rsid w:val="00F23ED4"/>
    <w:rsid w:val="00F24260"/>
    <w:rsid w:val="00F24333"/>
    <w:rsid w:val="00F24407"/>
    <w:rsid w:val="00F24698"/>
    <w:rsid w:val="00F24892"/>
    <w:rsid w:val="00F2497C"/>
    <w:rsid w:val="00F24996"/>
    <w:rsid w:val="00F24B85"/>
    <w:rsid w:val="00F24E33"/>
    <w:rsid w:val="00F24E55"/>
    <w:rsid w:val="00F24EAA"/>
    <w:rsid w:val="00F25061"/>
    <w:rsid w:val="00F25454"/>
    <w:rsid w:val="00F255B5"/>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9E1"/>
    <w:rsid w:val="00F26B3E"/>
    <w:rsid w:val="00F26EEF"/>
    <w:rsid w:val="00F2706F"/>
    <w:rsid w:val="00F2747D"/>
    <w:rsid w:val="00F27917"/>
    <w:rsid w:val="00F27B14"/>
    <w:rsid w:val="00F27BB7"/>
    <w:rsid w:val="00F27CDF"/>
    <w:rsid w:val="00F27CF0"/>
    <w:rsid w:val="00F27DBE"/>
    <w:rsid w:val="00F27EDB"/>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1F2A"/>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2D7"/>
    <w:rsid w:val="00F342E9"/>
    <w:rsid w:val="00F343EF"/>
    <w:rsid w:val="00F347B0"/>
    <w:rsid w:val="00F34BD4"/>
    <w:rsid w:val="00F35046"/>
    <w:rsid w:val="00F350A4"/>
    <w:rsid w:val="00F35110"/>
    <w:rsid w:val="00F353CE"/>
    <w:rsid w:val="00F357F1"/>
    <w:rsid w:val="00F35F88"/>
    <w:rsid w:val="00F36107"/>
    <w:rsid w:val="00F3619C"/>
    <w:rsid w:val="00F36211"/>
    <w:rsid w:val="00F363B7"/>
    <w:rsid w:val="00F363CE"/>
    <w:rsid w:val="00F367BC"/>
    <w:rsid w:val="00F36B09"/>
    <w:rsid w:val="00F36D47"/>
    <w:rsid w:val="00F36E96"/>
    <w:rsid w:val="00F36EAE"/>
    <w:rsid w:val="00F371C7"/>
    <w:rsid w:val="00F37203"/>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83B"/>
    <w:rsid w:val="00F419A2"/>
    <w:rsid w:val="00F41B1C"/>
    <w:rsid w:val="00F41B1E"/>
    <w:rsid w:val="00F41BCE"/>
    <w:rsid w:val="00F41BD4"/>
    <w:rsid w:val="00F41D17"/>
    <w:rsid w:val="00F41D5B"/>
    <w:rsid w:val="00F41FDE"/>
    <w:rsid w:val="00F4206D"/>
    <w:rsid w:val="00F42079"/>
    <w:rsid w:val="00F4210B"/>
    <w:rsid w:val="00F42132"/>
    <w:rsid w:val="00F4217B"/>
    <w:rsid w:val="00F4236B"/>
    <w:rsid w:val="00F4238E"/>
    <w:rsid w:val="00F423BD"/>
    <w:rsid w:val="00F42467"/>
    <w:rsid w:val="00F4264D"/>
    <w:rsid w:val="00F42755"/>
    <w:rsid w:val="00F427D1"/>
    <w:rsid w:val="00F427F8"/>
    <w:rsid w:val="00F4288A"/>
    <w:rsid w:val="00F428C2"/>
    <w:rsid w:val="00F42A08"/>
    <w:rsid w:val="00F42AAF"/>
    <w:rsid w:val="00F42B23"/>
    <w:rsid w:val="00F42D2B"/>
    <w:rsid w:val="00F42D37"/>
    <w:rsid w:val="00F42DD3"/>
    <w:rsid w:val="00F42DF9"/>
    <w:rsid w:val="00F42E7C"/>
    <w:rsid w:val="00F42EAF"/>
    <w:rsid w:val="00F42EEC"/>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5EC"/>
    <w:rsid w:val="00F458EE"/>
    <w:rsid w:val="00F45973"/>
    <w:rsid w:val="00F45A3C"/>
    <w:rsid w:val="00F45AB5"/>
    <w:rsid w:val="00F45AB8"/>
    <w:rsid w:val="00F45DA5"/>
    <w:rsid w:val="00F45F5B"/>
    <w:rsid w:val="00F45FD3"/>
    <w:rsid w:val="00F4629C"/>
    <w:rsid w:val="00F464E6"/>
    <w:rsid w:val="00F46528"/>
    <w:rsid w:val="00F46738"/>
    <w:rsid w:val="00F4693E"/>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56"/>
    <w:rsid w:val="00F500CD"/>
    <w:rsid w:val="00F501E1"/>
    <w:rsid w:val="00F501FF"/>
    <w:rsid w:val="00F50207"/>
    <w:rsid w:val="00F505B2"/>
    <w:rsid w:val="00F5067E"/>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AC1"/>
    <w:rsid w:val="00F51B22"/>
    <w:rsid w:val="00F51C4C"/>
    <w:rsid w:val="00F51E5B"/>
    <w:rsid w:val="00F51E7D"/>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563"/>
    <w:rsid w:val="00F547BE"/>
    <w:rsid w:val="00F547CD"/>
    <w:rsid w:val="00F54854"/>
    <w:rsid w:val="00F548FD"/>
    <w:rsid w:val="00F54902"/>
    <w:rsid w:val="00F54BFE"/>
    <w:rsid w:val="00F54C55"/>
    <w:rsid w:val="00F54F5E"/>
    <w:rsid w:val="00F55250"/>
    <w:rsid w:val="00F55254"/>
    <w:rsid w:val="00F552D7"/>
    <w:rsid w:val="00F553F1"/>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6A7"/>
    <w:rsid w:val="00F57748"/>
    <w:rsid w:val="00F57A13"/>
    <w:rsid w:val="00F57AC8"/>
    <w:rsid w:val="00F57E95"/>
    <w:rsid w:val="00F601F4"/>
    <w:rsid w:val="00F602BE"/>
    <w:rsid w:val="00F6043A"/>
    <w:rsid w:val="00F6047D"/>
    <w:rsid w:val="00F60662"/>
    <w:rsid w:val="00F60708"/>
    <w:rsid w:val="00F60939"/>
    <w:rsid w:val="00F60A8C"/>
    <w:rsid w:val="00F60AC5"/>
    <w:rsid w:val="00F60D79"/>
    <w:rsid w:val="00F60E8A"/>
    <w:rsid w:val="00F610F6"/>
    <w:rsid w:val="00F61194"/>
    <w:rsid w:val="00F611EB"/>
    <w:rsid w:val="00F612B8"/>
    <w:rsid w:val="00F612F3"/>
    <w:rsid w:val="00F61342"/>
    <w:rsid w:val="00F61867"/>
    <w:rsid w:val="00F618CC"/>
    <w:rsid w:val="00F61A2A"/>
    <w:rsid w:val="00F61CE3"/>
    <w:rsid w:val="00F61D8A"/>
    <w:rsid w:val="00F61E2D"/>
    <w:rsid w:val="00F61E2F"/>
    <w:rsid w:val="00F621C4"/>
    <w:rsid w:val="00F623CF"/>
    <w:rsid w:val="00F623F6"/>
    <w:rsid w:val="00F626B3"/>
    <w:rsid w:val="00F626F3"/>
    <w:rsid w:val="00F6273D"/>
    <w:rsid w:val="00F62B98"/>
    <w:rsid w:val="00F63030"/>
    <w:rsid w:val="00F63408"/>
    <w:rsid w:val="00F6347B"/>
    <w:rsid w:val="00F63784"/>
    <w:rsid w:val="00F6389D"/>
    <w:rsid w:val="00F6391E"/>
    <w:rsid w:val="00F641AA"/>
    <w:rsid w:val="00F64320"/>
    <w:rsid w:val="00F64429"/>
    <w:rsid w:val="00F64554"/>
    <w:rsid w:val="00F64956"/>
    <w:rsid w:val="00F64D67"/>
    <w:rsid w:val="00F64F79"/>
    <w:rsid w:val="00F64FB2"/>
    <w:rsid w:val="00F65041"/>
    <w:rsid w:val="00F651E1"/>
    <w:rsid w:val="00F65422"/>
    <w:rsid w:val="00F654ED"/>
    <w:rsid w:val="00F65545"/>
    <w:rsid w:val="00F656AF"/>
    <w:rsid w:val="00F65A36"/>
    <w:rsid w:val="00F65BC4"/>
    <w:rsid w:val="00F65BF4"/>
    <w:rsid w:val="00F65E31"/>
    <w:rsid w:val="00F65F13"/>
    <w:rsid w:val="00F65F28"/>
    <w:rsid w:val="00F66332"/>
    <w:rsid w:val="00F664E2"/>
    <w:rsid w:val="00F669D0"/>
    <w:rsid w:val="00F66B46"/>
    <w:rsid w:val="00F66B59"/>
    <w:rsid w:val="00F66E80"/>
    <w:rsid w:val="00F6707D"/>
    <w:rsid w:val="00F670B4"/>
    <w:rsid w:val="00F672EF"/>
    <w:rsid w:val="00F673D2"/>
    <w:rsid w:val="00F67448"/>
    <w:rsid w:val="00F6745F"/>
    <w:rsid w:val="00F67528"/>
    <w:rsid w:val="00F675BE"/>
    <w:rsid w:val="00F676FA"/>
    <w:rsid w:val="00F67787"/>
    <w:rsid w:val="00F677F4"/>
    <w:rsid w:val="00F67B91"/>
    <w:rsid w:val="00F67E30"/>
    <w:rsid w:val="00F7006C"/>
    <w:rsid w:val="00F7022C"/>
    <w:rsid w:val="00F7059C"/>
    <w:rsid w:val="00F7063A"/>
    <w:rsid w:val="00F708FB"/>
    <w:rsid w:val="00F709C3"/>
    <w:rsid w:val="00F709EB"/>
    <w:rsid w:val="00F70A9B"/>
    <w:rsid w:val="00F70B2B"/>
    <w:rsid w:val="00F70C31"/>
    <w:rsid w:val="00F70CBC"/>
    <w:rsid w:val="00F71023"/>
    <w:rsid w:val="00F710B0"/>
    <w:rsid w:val="00F71193"/>
    <w:rsid w:val="00F712E9"/>
    <w:rsid w:val="00F7130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AE3"/>
    <w:rsid w:val="00F72B70"/>
    <w:rsid w:val="00F72C98"/>
    <w:rsid w:val="00F730A8"/>
    <w:rsid w:val="00F730AC"/>
    <w:rsid w:val="00F733E3"/>
    <w:rsid w:val="00F734C5"/>
    <w:rsid w:val="00F734E4"/>
    <w:rsid w:val="00F73953"/>
    <w:rsid w:val="00F7396E"/>
    <w:rsid w:val="00F73972"/>
    <w:rsid w:val="00F73A8E"/>
    <w:rsid w:val="00F73B39"/>
    <w:rsid w:val="00F73BF5"/>
    <w:rsid w:val="00F73CE5"/>
    <w:rsid w:val="00F73DAA"/>
    <w:rsid w:val="00F73EB5"/>
    <w:rsid w:val="00F73ECA"/>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2"/>
    <w:rsid w:val="00F7532D"/>
    <w:rsid w:val="00F7538F"/>
    <w:rsid w:val="00F7541F"/>
    <w:rsid w:val="00F75578"/>
    <w:rsid w:val="00F755F8"/>
    <w:rsid w:val="00F756B4"/>
    <w:rsid w:val="00F7580E"/>
    <w:rsid w:val="00F7599A"/>
    <w:rsid w:val="00F759A6"/>
    <w:rsid w:val="00F75A87"/>
    <w:rsid w:val="00F75AD2"/>
    <w:rsid w:val="00F75BAE"/>
    <w:rsid w:val="00F75D7F"/>
    <w:rsid w:val="00F75D8E"/>
    <w:rsid w:val="00F75FEF"/>
    <w:rsid w:val="00F764B0"/>
    <w:rsid w:val="00F76784"/>
    <w:rsid w:val="00F76ABD"/>
    <w:rsid w:val="00F76E50"/>
    <w:rsid w:val="00F76EA1"/>
    <w:rsid w:val="00F76EC8"/>
    <w:rsid w:val="00F76FDA"/>
    <w:rsid w:val="00F771A1"/>
    <w:rsid w:val="00F772DB"/>
    <w:rsid w:val="00F775F4"/>
    <w:rsid w:val="00F77624"/>
    <w:rsid w:val="00F7763E"/>
    <w:rsid w:val="00F7766C"/>
    <w:rsid w:val="00F77673"/>
    <w:rsid w:val="00F777DA"/>
    <w:rsid w:val="00F779F6"/>
    <w:rsid w:val="00F77A19"/>
    <w:rsid w:val="00F77A83"/>
    <w:rsid w:val="00F77C71"/>
    <w:rsid w:val="00F77C80"/>
    <w:rsid w:val="00F77C8E"/>
    <w:rsid w:val="00F77F2E"/>
    <w:rsid w:val="00F77F60"/>
    <w:rsid w:val="00F803FB"/>
    <w:rsid w:val="00F8042C"/>
    <w:rsid w:val="00F804AC"/>
    <w:rsid w:val="00F808D9"/>
    <w:rsid w:val="00F80907"/>
    <w:rsid w:val="00F80BB2"/>
    <w:rsid w:val="00F80C3B"/>
    <w:rsid w:val="00F80C80"/>
    <w:rsid w:val="00F80DC7"/>
    <w:rsid w:val="00F80DCE"/>
    <w:rsid w:val="00F80EF7"/>
    <w:rsid w:val="00F80F0D"/>
    <w:rsid w:val="00F81163"/>
    <w:rsid w:val="00F81217"/>
    <w:rsid w:val="00F81420"/>
    <w:rsid w:val="00F8152A"/>
    <w:rsid w:val="00F81530"/>
    <w:rsid w:val="00F8199F"/>
    <w:rsid w:val="00F81AE7"/>
    <w:rsid w:val="00F81AF1"/>
    <w:rsid w:val="00F821C1"/>
    <w:rsid w:val="00F8244D"/>
    <w:rsid w:val="00F829E6"/>
    <w:rsid w:val="00F82A55"/>
    <w:rsid w:val="00F82C1C"/>
    <w:rsid w:val="00F82C44"/>
    <w:rsid w:val="00F82CDA"/>
    <w:rsid w:val="00F82CFB"/>
    <w:rsid w:val="00F83099"/>
    <w:rsid w:val="00F83147"/>
    <w:rsid w:val="00F83213"/>
    <w:rsid w:val="00F83214"/>
    <w:rsid w:val="00F8334E"/>
    <w:rsid w:val="00F83432"/>
    <w:rsid w:val="00F835E0"/>
    <w:rsid w:val="00F837DA"/>
    <w:rsid w:val="00F837EA"/>
    <w:rsid w:val="00F83AF8"/>
    <w:rsid w:val="00F83F74"/>
    <w:rsid w:val="00F84094"/>
    <w:rsid w:val="00F84098"/>
    <w:rsid w:val="00F8417A"/>
    <w:rsid w:val="00F8422D"/>
    <w:rsid w:val="00F8448B"/>
    <w:rsid w:val="00F844BC"/>
    <w:rsid w:val="00F84699"/>
    <w:rsid w:val="00F847AA"/>
    <w:rsid w:val="00F847FA"/>
    <w:rsid w:val="00F8489E"/>
    <w:rsid w:val="00F84AFF"/>
    <w:rsid w:val="00F84DD0"/>
    <w:rsid w:val="00F84E52"/>
    <w:rsid w:val="00F84E77"/>
    <w:rsid w:val="00F85367"/>
    <w:rsid w:val="00F854F0"/>
    <w:rsid w:val="00F858D8"/>
    <w:rsid w:val="00F85B45"/>
    <w:rsid w:val="00F85E6F"/>
    <w:rsid w:val="00F85F2D"/>
    <w:rsid w:val="00F860D1"/>
    <w:rsid w:val="00F862A8"/>
    <w:rsid w:val="00F863F0"/>
    <w:rsid w:val="00F86628"/>
    <w:rsid w:val="00F8669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2DE"/>
    <w:rsid w:val="00F9234F"/>
    <w:rsid w:val="00F923FA"/>
    <w:rsid w:val="00F92540"/>
    <w:rsid w:val="00F9258E"/>
    <w:rsid w:val="00F925EB"/>
    <w:rsid w:val="00F926A8"/>
    <w:rsid w:val="00F928B4"/>
    <w:rsid w:val="00F929FD"/>
    <w:rsid w:val="00F92AAF"/>
    <w:rsid w:val="00F92B0C"/>
    <w:rsid w:val="00F92B97"/>
    <w:rsid w:val="00F92C13"/>
    <w:rsid w:val="00F92C8E"/>
    <w:rsid w:val="00F92D23"/>
    <w:rsid w:val="00F93227"/>
    <w:rsid w:val="00F93284"/>
    <w:rsid w:val="00F932F6"/>
    <w:rsid w:val="00F93428"/>
    <w:rsid w:val="00F93794"/>
    <w:rsid w:val="00F9389A"/>
    <w:rsid w:val="00F939B5"/>
    <w:rsid w:val="00F93A5B"/>
    <w:rsid w:val="00F93CCA"/>
    <w:rsid w:val="00F94092"/>
    <w:rsid w:val="00F94142"/>
    <w:rsid w:val="00F943C9"/>
    <w:rsid w:val="00F947FB"/>
    <w:rsid w:val="00F948A0"/>
    <w:rsid w:val="00F949DB"/>
    <w:rsid w:val="00F94AA2"/>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69"/>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97F48"/>
    <w:rsid w:val="00F97F4E"/>
    <w:rsid w:val="00FA032F"/>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66"/>
    <w:rsid w:val="00FA34DF"/>
    <w:rsid w:val="00FA34E6"/>
    <w:rsid w:val="00FA35B7"/>
    <w:rsid w:val="00FA35FB"/>
    <w:rsid w:val="00FA375E"/>
    <w:rsid w:val="00FA376D"/>
    <w:rsid w:val="00FA3C39"/>
    <w:rsid w:val="00FA3DBC"/>
    <w:rsid w:val="00FA4143"/>
    <w:rsid w:val="00FA4270"/>
    <w:rsid w:val="00FA4343"/>
    <w:rsid w:val="00FA4522"/>
    <w:rsid w:val="00FA4614"/>
    <w:rsid w:val="00FA4621"/>
    <w:rsid w:val="00FA4747"/>
    <w:rsid w:val="00FA48A0"/>
    <w:rsid w:val="00FA496C"/>
    <w:rsid w:val="00FA4C63"/>
    <w:rsid w:val="00FA4C83"/>
    <w:rsid w:val="00FA4FF4"/>
    <w:rsid w:val="00FA516E"/>
    <w:rsid w:val="00FA520B"/>
    <w:rsid w:val="00FA525B"/>
    <w:rsid w:val="00FA5301"/>
    <w:rsid w:val="00FA5305"/>
    <w:rsid w:val="00FA5430"/>
    <w:rsid w:val="00FA5615"/>
    <w:rsid w:val="00FA569C"/>
    <w:rsid w:val="00FA56A3"/>
    <w:rsid w:val="00FA56BF"/>
    <w:rsid w:val="00FA56F1"/>
    <w:rsid w:val="00FA5747"/>
    <w:rsid w:val="00FA59E3"/>
    <w:rsid w:val="00FA5D3D"/>
    <w:rsid w:val="00FA5EE5"/>
    <w:rsid w:val="00FA6005"/>
    <w:rsid w:val="00FA6048"/>
    <w:rsid w:val="00FA60AB"/>
    <w:rsid w:val="00FA627B"/>
    <w:rsid w:val="00FA62CD"/>
    <w:rsid w:val="00FA655B"/>
    <w:rsid w:val="00FA65C6"/>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CC"/>
    <w:rsid w:val="00FB04D5"/>
    <w:rsid w:val="00FB05B7"/>
    <w:rsid w:val="00FB089D"/>
    <w:rsid w:val="00FB0B08"/>
    <w:rsid w:val="00FB0B29"/>
    <w:rsid w:val="00FB0B48"/>
    <w:rsid w:val="00FB0CDD"/>
    <w:rsid w:val="00FB0D1E"/>
    <w:rsid w:val="00FB1051"/>
    <w:rsid w:val="00FB123E"/>
    <w:rsid w:val="00FB1406"/>
    <w:rsid w:val="00FB1550"/>
    <w:rsid w:val="00FB15A8"/>
    <w:rsid w:val="00FB1713"/>
    <w:rsid w:val="00FB1920"/>
    <w:rsid w:val="00FB19ED"/>
    <w:rsid w:val="00FB1BF5"/>
    <w:rsid w:val="00FB1CB3"/>
    <w:rsid w:val="00FB1CFB"/>
    <w:rsid w:val="00FB1E5F"/>
    <w:rsid w:val="00FB1EB2"/>
    <w:rsid w:val="00FB2211"/>
    <w:rsid w:val="00FB2381"/>
    <w:rsid w:val="00FB2394"/>
    <w:rsid w:val="00FB23DC"/>
    <w:rsid w:val="00FB244C"/>
    <w:rsid w:val="00FB2484"/>
    <w:rsid w:val="00FB249F"/>
    <w:rsid w:val="00FB2AB4"/>
    <w:rsid w:val="00FB2BC5"/>
    <w:rsid w:val="00FB2C8D"/>
    <w:rsid w:val="00FB2D91"/>
    <w:rsid w:val="00FB2D9F"/>
    <w:rsid w:val="00FB304F"/>
    <w:rsid w:val="00FB347F"/>
    <w:rsid w:val="00FB3498"/>
    <w:rsid w:val="00FB35DB"/>
    <w:rsid w:val="00FB3754"/>
    <w:rsid w:val="00FB37AF"/>
    <w:rsid w:val="00FB37CB"/>
    <w:rsid w:val="00FB3A68"/>
    <w:rsid w:val="00FB3BAF"/>
    <w:rsid w:val="00FB3CBD"/>
    <w:rsid w:val="00FB3D31"/>
    <w:rsid w:val="00FB3E20"/>
    <w:rsid w:val="00FB3E3C"/>
    <w:rsid w:val="00FB408A"/>
    <w:rsid w:val="00FB41AF"/>
    <w:rsid w:val="00FB41D5"/>
    <w:rsid w:val="00FB4313"/>
    <w:rsid w:val="00FB435B"/>
    <w:rsid w:val="00FB44BB"/>
    <w:rsid w:val="00FB4821"/>
    <w:rsid w:val="00FB4994"/>
    <w:rsid w:val="00FB4BEF"/>
    <w:rsid w:val="00FB4CD3"/>
    <w:rsid w:val="00FB4CE4"/>
    <w:rsid w:val="00FB4E8E"/>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388"/>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7E2"/>
    <w:rsid w:val="00FC0A20"/>
    <w:rsid w:val="00FC0B78"/>
    <w:rsid w:val="00FC0C89"/>
    <w:rsid w:val="00FC0D08"/>
    <w:rsid w:val="00FC0EB5"/>
    <w:rsid w:val="00FC0F68"/>
    <w:rsid w:val="00FC0F6D"/>
    <w:rsid w:val="00FC12D6"/>
    <w:rsid w:val="00FC13C2"/>
    <w:rsid w:val="00FC1601"/>
    <w:rsid w:val="00FC168F"/>
    <w:rsid w:val="00FC169D"/>
    <w:rsid w:val="00FC1726"/>
    <w:rsid w:val="00FC1B10"/>
    <w:rsid w:val="00FC1BB4"/>
    <w:rsid w:val="00FC1C2F"/>
    <w:rsid w:val="00FC1D18"/>
    <w:rsid w:val="00FC1DA1"/>
    <w:rsid w:val="00FC1E54"/>
    <w:rsid w:val="00FC1F25"/>
    <w:rsid w:val="00FC205D"/>
    <w:rsid w:val="00FC2087"/>
    <w:rsid w:val="00FC2107"/>
    <w:rsid w:val="00FC223F"/>
    <w:rsid w:val="00FC2297"/>
    <w:rsid w:val="00FC233A"/>
    <w:rsid w:val="00FC24A8"/>
    <w:rsid w:val="00FC263A"/>
    <w:rsid w:val="00FC27BF"/>
    <w:rsid w:val="00FC2AC6"/>
    <w:rsid w:val="00FC2AF8"/>
    <w:rsid w:val="00FC3105"/>
    <w:rsid w:val="00FC311D"/>
    <w:rsid w:val="00FC3310"/>
    <w:rsid w:val="00FC333E"/>
    <w:rsid w:val="00FC335C"/>
    <w:rsid w:val="00FC338E"/>
    <w:rsid w:val="00FC3795"/>
    <w:rsid w:val="00FC39B8"/>
    <w:rsid w:val="00FC3ACC"/>
    <w:rsid w:val="00FC3BDB"/>
    <w:rsid w:val="00FC3F13"/>
    <w:rsid w:val="00FC3FA8"/>
    <w:rsid w:val="00FC40EA"/>
    <w:rsid w:val="00FC413B"/>
    <w:rsid w:val="00FC41EE"/>
    <w:rsid w:val="00FC42C5"/>
    <w:rsid w:val="00FC434A"/>
    <w:rsid w:val="00FC457D"/>
    <w:rsid w:val="00FC45C0"/>
    <w:rsid w:val="00FC4742"/>
    <w:rsid w:val="00FC478C"/>
    <w:rsid w:val="00FC4791"/>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E80"/>
    <w:rsid w:val="00FC6F81"/>
    <w:rsid w:val="00FC7021"/>
    <w:rsid w:val="00FC71C7"/>
    <w:rsid w:val="00FC71F5"/>
    <w:rsid w:val="00FC72A4"/>
    <w:rsid w:val="00FC7343"/>
    <w:rsid w:val="00FC734F"/>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1D1"/>
    <w:rsid w:val="00FD123D"/>
    <w:rsid w:val="00FD166D"/>
    <w:rsid w:val="00FD1BAA"/>
    <w:rsid w:val="00FD1BF9"/>
    <w:rsid w:val="00FD1CA9"/>
    <w:rsid w:val="00FD1EAD"/>
    <w:rsid w:val="00FD20E3"/>
    <w:rsid w:val="00FD21DE"/>
    <w:rsid w:val="00FD2293"/>
    <w:rsid w:val="00FD23EE"/>
    <w:rsid w:val="00FD265C"/>
    <w:rsid w:val="00FD28A7"/>
    <w:rsid w:val="00FD2AEE"/>
    <w:rsid w:val="00FD2D59"/>
    <w:rsid w:val="00FD2E91"/>
    <w:rsid w:val="00FD2ECA"/>
    <w:rsid w:val="00FD2FCE"/>
    <w:rsid w:val="00FD33B6"/>
    <w:rsid w:val="00FD33B8"/>
    <w:rsid w:val="00FD35EE"/>
    <w:rsid w:val="00FD36EC"/>
    <w:rsid w:val="00FD386D"/>
    <w:rsid w:val="00FD3880"/>
    <w:rsid w:val="00FD399B"/>
    <w:rsid w:val="00FD3DE6"/>
    <w:rsid w:val="00FD422D"/>
    <w:rsid w:val="00FD4496"/>
    <w:rsid w:val="00FD47C8"/>
    <w:rsid w:val="00FD4892"/>
    <w:rsid w:val="00FD48B2"/>
    <w:rsid w:val="00FD48BD"/>
    <w:rsid w:val="00FD49B4"/>
    <w:rsid w:val="00FD4A44"/>
    <w:rsid w:val="00FD4AD8"/>
    <w:rsid w:val="00FD4BB4"/>
    <w:rsid w:val="00FD4CDD"/>
    <w:rsid w:val="00FD4D60"/>
    <w:rsid w:val="00FD4D7E"/>
    <w:rsid w:val="00FD4E06"/>
    <w:rsid w:val="00FD4FA3"/>
    <w:rsid w:val="00FD533D"/>
    <w:rsid w:val="00FD546C"/>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70E"/>
    <w:rsid w:val="00FE296C"/>
    <w:rsid w:val="00FE2FCA"/>
    <w:rsid w:val="00FE2FFE"/>
    <w:rsid w:val="00FE31AB"/>
    <w:rsid w:val="00FE345B"/>
    <w:rsid w:val="00FE34F7"/>
    <w:rsid w:val="00FE35CE"/>
    <w:rsid w:val="00FE39A0"/>
    <w:rsid w:val="00FE39C0"/>
    <w:rsid w:val="00FE39E3"/>
    <w:rsid w:val="00FE3B8F"/>
    <w:rsid w:val="00FE3C63"/>
    <w:rsid w:val="00FE3D0C"/>
    <w:rsid w:val="00FE4148"/>
    <w:rsid w:val="00FE4197"/>
    <w:rsid w:val="00FE4389"/>
    <w:rsid w:val="00FE448B"/>
    <w:rsid w:val="00FE4616"/>
    <w:rsid w:val="00FE46A3"/>
    <w:rsid w:val="00FE4752"/>
    <w:rsid w:val="00FE47C8"/>
    <w:rsid w:val="00FE49B3"/>
    <w:rsid w:val="00FE4C20"/>
    <w:rsid w:val="00FE4E91"/>
    <w:rsid w:val="00FE4F2E"/>
    <w:rsid w:val="00FE527C"/>
    <w:rsid w:val="00FE54B2"/>
    <w:rsid w:val="00FE598D"/>
    <w:rsid w:val="00FE59D1"/>
    <w:rsid w:val="00FE5CAB"/>
    <w:rsid w:val="00FE5E29"/>
    <w:rsid w:val="00FE6024"/>
    <w:rsid w:val="00FE628A"/>
    <w:rsid w:val="00FE650E"/>
    <w:rsid w:val="00FE65BF"/>
    <w:rsid w:val="00FE677D"/>
    <w:rsid w:val="00FE687C"/>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233"/>
    <w:rsid w:val="00FF1467"/>
    <w:rsid w:val="00FF1540"/>
    <w:rsid w:val="00FF1695"/>
    <w:rsid w:val="00FF1808"/>
    <w:rsid w:val="00FF1F8A"/>
    <w:rsid w:val="00FF2200"/>
    <w:rsid w:val="00FF2270"/>
    <w:rsid w:val="00FF2322"/>
    <w:rsid w:val="00FF2477"/>
    <w:rsid w:val="00FF24CE"/>
    <w:rsid w:val="00FF25CB"/>
    <w:rsid w:val="00FF278E"/>
    <w:rsid w:val="00FF27C9"/>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AF1"/>
    <w:rsid w:val="00FF4B2C"/>
    <w:rsid w:val="00FF4CC2"/>
    <w:rsid w:val="00FF4E67"/>
    <w:rsid w:val="00FF4E7F"/>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396"/>
    <w:rsid w:val="00FF641D"/>
    <w:rsid w:val="00FF6496"/>
    <w:rsid w:val="00FF6546"/>
    <w:rsid w:val="00FF65B6"/>
    <w:rsid w:val="00FF6651"/>
    <w:rsid w:val="00FF668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 w:val="025C86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71ADA"/>
  <w15:chartTrackingRefBased/>
  <w15:docId w15:val="{09FF73D5-7F26-42ED-846A-890D35922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5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24"/>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25"/>
      </w:numPr>
    </w:pPr>
  </w:style>
  <w:style w:type="numbering" w:customStyle="1" w:styleId="CurrentList1">
    <w:name w:val="Current List1"/>
    <w:rsid w:val="00CE3F6F"/>
    <w:pPr>
      <w:numPr>
        <w:numId w:val="26"/>
      </w:numPr>
    </w:pPr>
  </w:style>
  <w:style w:type="numbering" w:styleId="111111">
    <w:name w:val="Outline List 2"/>
    <w:aliases w:val="24 / 24.1"/>
    <w:basedOn w:val="NoList"/>
    <w:rsid w:val="00CE3F6F"/>
    <w:pPr>
      <w:numPr>
        <w:numId w:val="27"/>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 w:type="character" w:customStyle="1" w:styleId="ui-provider">
    <w:name w:val="ui-provider"/>
    <w:basedOn w:val="DefaultParagraphFont"/>
    <w:rsid w:val="00D40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48264268">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5991172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74980646">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74617646">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6581880">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1091085">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1538211">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45882942">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05700757">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57265582">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27844554">
      <w:bodyDiv w:val="1"/>
      <w:marLeft w:val="0"/>
      <w:marRight w:val="0"/>
      <w:marTop w:val="0"/>
      <w:marBottom w:val="0"/>
      <w:divBdr>
        <w:top w:val="none" w:sz="0" w:space="0" w:color="auto"/>
        <w:left w:val="none" w:sz="0" w:space="0" w:color="auto"/>
        <w:bottom w:val="none" w:sz="0" w:space="0" w:color="auto"/>
        <w:right w:val="none" w:sz="0" w:space="0" w:color="auto"/>
      </w:divBdr>
      <w:divsChild>
        <w:div w:id="1199079304">
          <w:marLeft w:val="0"/>
          <w:marRight w:val="0"/>
          <w:marTop w:val="0"/>
          <w:marBottom w:val="0"/>
          <w:divBdr>
            <w:top w:val="none" w:sz="0" w:space="0" w:color="auto"/>
            <w:left w:val="none" w:sz="0" w:space="0" w:color="auto"/>
            <w:bottom w:val="none" w:sz="0" w:space="0" w:color="auto"/>
            <w:right w:val="none" w:sz="0" w:space="0" w:color="auto"/>
          </w:divBdr>
          <w:divsChild>
            <w:div w:id="2080014110">
              <w:marLeft w:val="0"/>
              <w:marRight w:val="0"/>
              <w:marTop w:val="0"/>
              <w:marBottom w:val="0"/>
              <w:divBdr>
                <w:top w:val="none" w:sz="0" w:space="0" w:color="auto"/>
                <w:left w:val="none" w:sz="0" w:space="0" w:color="auto"/>
                <w:bottom w:val="none" w:sz="0" w:space="0" w:color="auto"/>
                <w:right w:val="none" w:sz="0" w:space="0" w:color="auto"/>
              </w:divBdr>
            </w:div>
          </w:divsChild>
        </w:div>
        <w:div w:id="2088989196">
          <w:marLeft w:val="0"/>
          <w:marRight w:val="0"/>
          <w:marTop w:val="0"/>
          <w:marBottom w:val="0"/>
          <w:divBdr>
            <w:top w:val="none" w:sz="0" w:space="0" w:color="auto"/>
            <w:left w:val="none" w:sz="0" w:space="0" w:color="auto"/>
            <w:bottom w:val="none" w:sz="0" w:space="0" w:color="auto"/>
            <w:right w:val="none" w:sz="0" w:space="0" w:color="auto"/>
          </w:divBdr>
          <w:divsChild>
            <w:div w:id="95448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52">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38157684">
      <w:bodyDiv w:val="1"/>
      <w:marLeft w:val="0"/>
      <w:marRight w:val="0"/>
      <w:marTop w:val="0"/>
      <w:marBottom w:val="0"/>
      <w:divBdr>
        <w:top w:val="none" w:sz="0" w:space="0" w:color="auto"/>
        <w:left w:val="none" w:sz="0" w:space="0" w:color="auto"/>
        <w:bottom w:val="none" w:sz="0" w:space="0" w:color="auto"/>
        <w:right w:val="none" w:sz="0" w:space="0" w:color="auto"/>
      </w:divBdr>
    </w:div>
    <w:div w:id="1565724864">
      <w:bodyDiv w:val="1"/>
      <w:marLeft w:val="0"/>
      <w:marRight w:val="0"/>
      <w:marTop w:val="0"/>
      <w:marBottom w:val="0"/>
      <w:divBdr>
        <w:top w:val="none" w:sz="0" w:space="0" w:color="auto"/>
        <w:left w:val="none" w:sz="0" w:space="0" w:color="auto"/>
        <w:bottom w:val="none" w:sz="0" w:space="0" w:color="auto"/>
        <w:right w:val="none" w:sz="0" w:space="0" w:color="auto"/>
      </w:divBdr>
      <w:divsChild>
        <w:div w:id="337077255">
          <w:marLeft w:val="0"/>
          <w:marRight w:val="0"/>
          <w:marTop w:val="0"/>
          <w:marBottom w:val="0"/>
          <w:divBdr>
            <w:top w:val="none" w:sz="0" w:space="0" w:color="auto"/>
            <w:left w:val="none" w:sz="0" w:space="0" w:color="auto"/>
            <w:bottom w:val="none" w:sz="0" w:space="0" w:color="auto"/>
            <w:right w:val="none" w:sz="0" w:space="0" w:color="auto"/>
          </w:divBdr>
          <w:divsChild>
            <w:div w:id="246234947">
              <w:marLeft w:val="0"/>
              <w:marRight w:val="0"/>
              <w:marTop w:val="0"/>
              <w:marBottom w:val="0"/>
              <w:divBdr>
                <w:top w:val="none" w:sz="0" w:space="0" w:color="auto"/>
                <w:left w:val="none" w:sz="0" w:space="0" w:color="auto"/>
                <w:bottom w:val="none" w:sz="0" w:space="0" w:color="auto"/>
                <w:right w:val="none" w:sz="0" w:space="0" w:color="auto"/>
              </w:divBdr>
            </w:div>
          </w:divsChild>
        </w:div>
        <w:div w:id="711879622">
          <w:marLeft w:val="0"/>
          <w:marRight w:val="0"/>
          <w:marTop w:val="0"/>
          <w:marBottom w:val="0"/>
          <w:divBdr>
            <w:top w:val="none" w:sz="0" w:space="0" w:color="auto"/>
            <w:left w:val="none" w:sz="0" w:space="0" w:color="auto"/>
            <w:bottom w:val="none" w:sz="0" w:space="0" w:color="auto"/>
            <w:right w:val="none" w:sz="0" w:space="0" w:color="auto"/>
          </w:divBdr>
          <w:divsChild>
            <w:div w:id="427578014">
              <w:marLeft w:val="0"/>
              <w:marRight w:val="0"/>
              <w:marTop w:val="0"/>
              <w:marBottom w:val="0"/>
              <w:divBdr>
                <w:top w:val="none" w:sz="0" w:space="0" w:color="auto"/>
                <w:left w:val="none" w:sz="0" w:space="0" w:color="auto"/>
                <w:bottom w:val="none" w:sz="0" w:space="0" w:color="auto"/>
                <w:right w:val="none" w:sz="0" w:space="0" w:color="auto"/>
              </w:divBdr>
            </w:div>
          </w:divsChild>
        </w:div>
        <w:div w:id="1084112421">
          <w:marLeft w:val="0"/>
          <w:marRight w:val="0"/>
          <w:marTop w:val="0"/>
          <w:marBottom w:val="0"/>
          <w:divBdr>
            <w:top w:val="none" w:sz="0" w:space="0" w:color="auto"/>
            <w:left w:val="none" w:sz="0" w:space="0" w:color="auto"/>
            <w:bottom w:val="none" w:sz="0" w:space="0" w:color="auto"/>
            <w:right w:val="none" w:sz="0" w:space="0" w:color="auto"/>
          </w:divBdr>
          <w:divsChild>
            <w:div w:id="679819693">
              <w:marLeft w:val="0"/>
              <w:marRight w:val="0"/>
              <w:marTop w:val="0"/>
              <w:marBottom w:val="0"/>
              <w:divBdr>
                <w:top w:val="none" w:sz="0" w:space="0" w:color="auto"/>
                <w:left w:val="none" w:sz="0" w:space="0" w:color="auto"/>
                <w:bottom w:val="none" w:sz="0" w:space="0" w:color="auto"/>
                <w:right w:val="none" w:sz="0" w:space="0" w:color="auto"/>
              </w:divBdr>
            </w:div>
          </w:divsChild>
        </w:div>
        <w:div w:id="1181819477">
          <w:marLeft w:val="0"/>
          <w:marRight w:val="0"/>
          <w:marTop w:val="0"/>
          <w:marBottom w:val="0"/>
          <w:divBdr>
            <w:top w:val="none" w:sz="0" w:space="0" w:color="auto"/>
            <w:left w:val="none" w:sz="0" w:space="0" w:color="auto"/>
            <w:bottom w:val="none" w:sz="0" w:space="0" w:color="auto"/>
            <w:right w:val="none" w:sz="0" w:space="0" w:color="auto"/>
          </w:divBdr>
          <w:divsChild>
            <w:div w:id="1044867294">
              <w:marLeft w:val="0"/>
              <w:marRight w:val="0"/>
              <w:marTop w:val="0"/>
              <w:marBottom w:val="0"/>
              <w:divBdr>
                <w:top w:val="none" w:sz="0" w:space="0" w:color="auto"/>
                <w:left w:val="none" w:sz="0" w:space="0" w:color="auto"/>
                <w:bottom w:val="none" w:sz="0" w:space="0" w:color="auto"/>
                <w:right w:val="none" w:sz="0" w:space="0" w:color="auto"/>
              </w:divBdr>
            </w:div>
          </w:divsChild>
        </w:div>
        <w:div w:id="1267033386">
          <w:marLeft w:val="0"/>
          <w:marRight w:val="0"/>
          <w:marTop w:val="0"/>
          <w:marBottom w:val="0"/>
          <w:divBdr>
            <w:top w:val="none" w:sz="0" w:space="0" w:color="auto"/>
            <w:left w:val="none" w:sz="0" w:space="0" w:color="auto"/>
            <w:bottom w:val="none" w:sz="0" w:space="0" w:color="auto"/>
            <w:right w:val="none" w:sz="0" w:space="0" w:color="auto"/>
          </w:divBdr>
          <w:divsChild>
            <w:div w:id="719325427">
              <w:marLeft w:val="0"/>
              <w:marRight w:val="0"/>
              <w:marTop w:val="0"/>
              <w:marBottom w:val="0"/>
              <w:divBdr>
                <w:top w:val="none" w:sz="0" w:space="0" w:color="auto"/>
                <w:left w:val="none" w:sz="0" w:space="0" w:color="auto"/>
                <w:bottom w:val="none" w:sz="0" w:space="0" w:color="auto"/>
                <w:right w:val="none" w:sz="0" w:space="0" w:color="auto"/>
              </w:divBdr>
            </w:div>
          </w:divsChild>
        </w:div>
        <w:div w:id="1987010447">
          <w:marLeft w:val="0"/>
          <w:marRight w:val="0"/>
          <w:marTop w:val="0"/>
          <w:marBottom w:val="0"/>
          <w:divBdr>
            <w:top w:val="none" w:sz="0" w:space="0" w:color="auto"/>
            <w:left w:val="none" w:sz="0" w:space="0" w:color="auto"/>
            <w:bottom w:val="none" w:sz="0" w:space="0" w:color="auto"/>
            <w:right w:val="none" w:sz="0" w:space="0" w:color="auto"/>
          </w:divBdr>
          <w:divsChild>
            <w:div w:id="1620061904">
              <w:marLeft w:val="0"/>
              <w:marRight w:val="0"/>
              <w:marTop w:val="0"/>
              <w:marBottom w:val="0"/>
              <w:divBdr>
                <w:top w:val="none" w:sz="0" w:space="0" w:color="auto"/>
                <w:left w:val="none" w:sz="0" w:space="0" w:color="auto"/>
                <w:bottom w:val="none" w:sz="0" w:space="0" w:color="auto"/>
                <w:right w:val="none" w:sz="0" w:space="0" w:color="auto"/>
              </w:divBdr>
            </w:div>
          </w:divsChild>
        </w:div>
        <w:div w:id="2134321206">
          <w:marLeft w:val="0"/>
          <w:marRight w:val="0"/>
          <w:marTop w:val="0"/>
          <w:marBottom w:val="0"/>
          <w:divBdr>
            <w:top w:val="none" w:sz="0" w:space="0" w:color="auto"/>
            <w:left w:val="none" w:sz="0" w:space="0" w:color="auto"/>
            <w:bottom w:val="none" w:sz="0" w:space="0" w:color="auto"/>
            <w:right w:val="none" w:sz="0" w:space="0" w:color="auto"/>
          </w:divBdr>
          <w:divsChild>
            <w:div w:id="3566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01911663">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33233938">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8155726">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0718507">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504E64AA7E3A47910C1607C07C69DD" ma:contentTypeVersion="12" ma:contentTypeDescription="Create a new document." ma:contentTypeScope="" ma:versionID="a321a6bf7fac97b2fb864100f000b151">
  <xsd:schema xmlns:xsd="http://www.w3.org/2001/XMLSchema" xmlns:xs="http://www.w3.org/2001/XMLSchema" xmlns:p="http://schemas.microsoft.com/office/2006/metadata/properties" xmlns:ns3="a2cae483-1d02-46f3-bc1c-0f8ed45293e1" xmlns:ns4="4fa2ffcd-d0f2-4ed1-8df7-3b57656193c2" targetNamespace="http://schemas.microsoft.com/office/2006/metadata/properties" ma:root="true" ma:fieldsID="014493518a20b1e9c6585a7c3f62b240" ns3:_="" ns4:_="">
    <xsd:import namespace="a2cae483-1d02-46f3-bc1c-0f8ed45293e1"/>
    <xsd:import namespace="4fa2ffcd-d0f2-4ed1-8df7-3b57656193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e483-1d02-46f3-bc1c-0f8ed4529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a2ffcd-d0f2-4ed1-8df7-3b57656193c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40676-F0FB-4575-B5F7-7C51A3566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e483-1d02-46f3-bc1c-0f8ed45293e1"/>
    <ds:schemaRef ds:uri="4fa2ffcd-d0f2-4ed1-8df7-3b5765619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AFB10-15A3-4FA7-8DBF-A68B14D1D6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5F6E24-D45B-4FB1-B84F-3242A2C3AA1E}">
  <ds:schemaRefs>
    <ds:schemaRef ds:uri="http://schemas.openxmlformats.org/officeDocument/2006/bibliography"/>
  </ds:schemaRefs>
</ds:datastoreItem>
</file>

<file path=customXml/itemProps4.xml><?xml version="1.0" encoding="utf-8"?>
<ds:datastoreItem xmlns:ds="http://schemas.openxmlformats.org/officeDocument/2006/customXml" ds:itemID="{C54E1468-7925-4086-8226-1473E416DB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3093</TotalTime>
  <Pages>34</Pages>
  <Words>10604</Words>
  <Characters>61118</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TMB</dc:creator>
  <cp:keywords/>
  <cp:lastModifiedBy>Vrintorn Tranantasin</cp:lastModifiedBy>
  <cp:revision>274</cp:revision>
  <cp:lastPrinted>2023-09-12T07:20:00Z</cp:lastPrinted>
  <dcterms:created xsi:type="dcterms:W3CDTF">2023-09-11T06:39:00Z</dcterms:created>
  <dcterms:modified xsi:type="dcterms:W3CDTF">2023-11-03T06:03:00Z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ContentTypeId">
    <vt:lpwstr>0x0101008B504E64AA7E3A47910C1607C07C69DD</vt:lpwstr>
  </property>
  <property fmtid="{D5CDD505-2E9C-101B-9397-08002B2CF9AE}" pid="34" name="_ReviewingToolsShownOnce">
    <vt:lpwstr/>
  </property>
</Properties>
</file>