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CC9E9" w14:textId="6EDC04C5" w:rsidR="00462BD5" w:rsidRPr="009453E1" w:rsidRDefault="00462BD5" w:rsidP="00462BD5">
      <w:pPr>
        <w:spacing w:line="240" w:lineRule="atLeast"/>
        <w:rPr>
          <w:rFonts w:cs="Cordia New"/>
          <w:cs/>
          <w:lang w:val="en-US" w:bidi="th-TH"/>
        </w:rPr>
      </w:pPr>
    </w:p>
    <w:p w14:paraId="411AB9C0" w14:textId="77777777" w:rsidR="00462BD5" w:rsidRPr="00A0792C" w:rsidRDefault="00462BD5" w:rsidP="00462BD5">
      <w:pPr>
        <w:spacing w:line="240" w:lineRule="atLeast"/>
        <w:rPr>
          <w:rFonts w:cstheme="minorBidi"/>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C60706" w:rsidRDefault="00462BD5" w:rsidP="00462BD5">
      <w:pPr>
        <w:spacing w:line="240" w:lineRule="atLeast"/>
        <w:rPr>
          <w:rFonts w:cstheme="minorBidi"/>
          <w:lang w:val="en-US"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0D93C6FF" w:rsidR="00462BD5" w:rsidRPr="002E0137" w:rsidRDefault="00462BD5" w:rsidP="00162447">
      <w:pPr>
        <w:pStyle w:val="CoverClientName"/>
        <w:spacing w:before="0" w:after="0" w:line="240" w:lineRule="atLeast"/>
        <w:jc w:val="center"/>
        <w:rPr>
          <w:rFonts w:ascii="CordiaUPC" w:hAnsi="CordiaUPC" w:cs="CordiaUPC"/>
          <w:sz w:val="40"/>
          <w:szCs w:val="50"/>
          <w:cs/>
          <w:lang w:bidi="th-TH"/>
        </w:rPr>
      </w:pPr>
      <w:proofErr w:type="spellStart"/>
      <w:r w:rsidRPr="002E0137">
        <w:rPr>
          <w:rFonts w:ascii="CordiaUPC" w:hAnsi="CordiaUPC" w:cs="CordiaUPC" w:hint="cs"/>
          <w:sz w:val="40"/>
          <w:szCs w:val="40"/>
        </w:rPr>
        <w:t>TMB</w:t>
      </w:r>
      <w:r w:rsidR="005301F5" w:rsidRPr="002E0137">
        <w:rPr>
          <w:rFonts w:ascii="CordiaUPC" w:hAnsi="CordiaUPC" w:cs="CordiaUPC"/>
          <w:sz w:val="40"/>
          <w:szCs w:val="40"/>
        </w:rPr>
        <w:t>Thanachart</w:t>
      </w:r>
      <w:proofErr w:type="spellEnd"/>
      <w:r w:rsidR="005301F5" w:rsidRPr="002E0137">
        <w:rPr>
          <w:rFonts w:ascii="CordiaUPC" w:hAnsi="CordiaUPC" w:cs="CordiaUPC"/>
          <w:sz w:val="40"/>
          <w:szCs w:val="40"/>
        </w:rPr>
        <w:t xml:space="preserve"> Bank </w:t>
      </w:r>
      <w:r w:rsidRPr="002E0137">
        <w:rPr>
          <w:rFonts w:ascii="CordiaUPC" w:hAnsi="CordiaUPC" w:cs="CordiaUPC" w:hint="cs"/>
          <w:sz w:val="40"/>
          <w:szCs w:val="40"/>
        </w:rPr>
        <w:t>Public Company Limited</w:t>
      </w:r>
    </w:p>
    <w:p w14:paraId="5319F05D" w14:textId="7DC83F2B" w:rsidR="00462BD5" w:rsidRPr="002E0137" w:rsidRDefault="00462BD5" w:rsidP="00162447">
      <w:pPr>
        <w:pStyle w:val="CoverClientName"/>
        <w:spacing w:before="0" w:after="0" w:line="240" w:lineRule="atLeast"/>
        <w:jc w:val="center"/>
        <w:rPr>
          <w:rFonts w:ascii="CordiaUPC" w:hAnsi="CordiaUPC" w:cs="CordiaUPC"/>
          <w:sz w:val="40"/>
          <w:szCs w:val="40"/>
        </w:rPr>
      </w:pPr>
      <w:r w:rsidRPr="002E0137">
        <w:rPr>
          <w:rFonts w:ascii="CordiaUPC" w:hAnsi="CordiaUPC" w:cs="CordiaUPC" w:hint="cs"/>
          <w:sz w:val="40"/>
          <w:szCs w:val="40"/>
        </w:rPr>
        <w:t>and its Subsidiaries</w:t>
      </w:r>
    </w:p>
    <w:p w14:paraId="2526FD4C" w14:textId="614AD3CD" w:rsidR="00462BD5" w:rsidRPr="002E0137" w:rsidRDefault="00E40051" w:rsidP="00E40051">
      <w:pPr>
        <w:pStyle w:val="CoverClientName"/>
        <w:tabs>
          <w:tab w:val="left" w:pos="3710"/>
        </w:tabs>
        <w:spacing w:before="0" w:after="0" w:line="240" w:lineRule="atLeast"/>
        <w:jc w:val="left"/>
        <w:rPr>
          <w:rFonts w:ascii="CordiaUPC" w:hAnsi="CordiaUPC" w:cs="CordiaUPC"/>
          <w:sz w:val="40"/>
          <w:szCs w:val="40"/>
          <w:cs/>
          <w:lang w:val="en-US" w:bidi="th-TH"/>
        </w:rPr>
      </w:pPr>
      <w:r w:rsidRPr="002E0137">
        <w:rPr>
          <w:rFonts w:ascii="CordiaUPC" w:hAnsi="CordiaUPC" w:cs="CordiaUPC"/>
          <w:sz w:val="40"/>
          <w:szCs w:val="40"/>
          <w:lang w:bidi="th-TH"/>
        </w:rPr>
        <w:tab/>
      </w:r>
    </w:p>
    <w:p w14:paraId="4FB47ED6" w14:textId="77777777" w:rsidR="002915B6" w:rsidRPr="007F079E" w:rsidRDefault="002915B6" w:rsidP="002915B6">
      <w:pPr>
        <w:spacing w:line="240" w:lineRule="atLeast"/>
        <w:jc w:val="center"/>
        <w:rPr>
          <w:rFonts w:ascii="CordiaUPC" w:hAnsi="CordiaUPC" w:cs="CordiaUPC"/>
          <w:sz w:val="36"/>
          <w:szCs w:val="36"/>
        </w:rPr>
      </w:pPr>
      <w:r w:rsidRPr="007F079E">
        <w:rPr>
          <w:rFonts w:ascii="CordiaUPC" w:hAnsi="CordiaUPC" w:cs="CordiaUPC" w:hint="cs"/>
          <w:sz w:val="36"/>
          <w:szCs w:val="36"/>
        </w:rPr>
        <w:t>Financial statements for the</w:t>
      </w:r>
      <w:r w:rsidRPr="007F079E">
        <w:rPr>
          <w:rFonts w:ascii="CordiaUPC" w:hAnsi="CordiaUPC" w:cs="CordiaUPC" w:hint="cs"/>
          <w:sz w:val="36"/>
          <w:szCs w:val="36"/>
          <w:rtl/>
          <w:cs/>
        </w:rPr>
        <w:t xml:space="preserve"> </w:t>
      </w:r>
      <w:r w:rsidRPr="007F079E">
        <w:rPr>
          <w:rFonts w:ascii="CordiaUPC" w:hAnsi="CordiaUPC" w:cs="CordiaUPC" w:hint="cs"/>
          <w:sz w:val="36"/>
          <w:szCs w:val="36"/>
        </w:rPr>
        <w:t xml:space="preserve">year </w:t>
      </w:r>
      <w:proofErr w:type="gramStart"/>
      <w:r w:rsidRPr="007F079E">
        <w:rPr>
          <w:rFonts w:ascii="CordiaUPC" w:hAnsi="CordiaUPC" w:cs="CordiaUPC" w:hint="cs"/>
          <w:sz w:val="36"/>
          <w:szCs w:val="36"/>
        </w:rPr>
        <w:t>ended</w:t>
      </w:r>
      <w:proofErr w:type="gramEnd"/>
    </w:p>
    <w:p w14:paraId="5A72A7C4" w14:textId="405E3992"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7F079E">
        <w:rPr>
          <w:rFonts w:ascii="CordiaUPC" w:hAnsi="CordiaUPC" w:cs="CordiaUPC" w:hint="cs"/>
          <w:sz w:val="36"/>
          <w:szCs w:val="36"/>
        </w:rPr>
        <w:t>31 December</w:t>
      </w:r>
      <w:r w:rsidRPr="007F079E">
        <w:rPr>
          <w:rFonts w:ascii="CordiaUPC" w:eastAsia="Times New Roman" w:hAnsi="CordiaUPC" w:cs="CordiaUPC" w:hint="cs"/>
          <w:sz w:val="36"/>
          <w:szCs w:val="36"/>
          <w:lang w:val="en-US" w:eastAsia="en-GB" w:bidi="th-TH"/>
        </w:rPr>
        <w:t xml:space="preserve"> 202</w:t>
      </w:r>
      <w:r>
        <w:rPr>
          <w:rFonts w:ascii="CordiaUPC" w:eastAsia="Times New Roman" w:hAnsi="CordiaUPC" w:cs="CordiaUPC"/>
          <w:sz w:val="36"/>
          <w:szCs w:val="36"/>
          <w:lang w:val="en-US" w:eastAsia="en-GB" w:bidi="th-TH"/>
        </w:rPr>
        <w:t>3</w:t>
      </w:r>
    </w:p>
    <w:p w14:paraId="7B9AE3BD" w14:textId="77777777"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7F079E">
        <w:rPr>
          <w:rFonts w:ascii="CordiaUPC" w:eastAsia="Times New Roman" w:hAnsi="CordiaUPC" w:cs="CordiaUPC" w:hint="cs"/>
          <w:sz w:val="36"/>
          <w:szCs w:val="36"/>
          <w:lang w:val="en-US" w:eastAsia="en-GB" w:bidi="th-TH"/>
        </w:rPr>
        <w:t>and</w:t>
      </w:r>
    </w:p>
    <w:p w14:paraId="001FCC31" w14:textId="77777777" w:rsidR="002915B6" w:rsidRPr="007F079E" w:rsidRDefault="002915B6" w:rsidP="002915B6">
      <w:pPr>
        <w:spacing w:line="240" w:lineRule="atLeast"/>
        <w:jc w:val="center"/>
        <w:rPr>
          <w:rFonts w:ascii="CordiaUPC" w:hAnsi="CordiaUPC" w:cs="CordiaUPC"/>
          <w:b/>
          <w:bCs/>
          <w:sz w:val="36"/>
          <w:szCs w:val="36"/>
        </w:rPr>
      </w:pPr>
      <w:r w:rsidRPr="007F079E">
        <w:rPr>
          <w:rFonts w:ascii="CordiaUPC" w:eastAsia="Times New Roman" w:hAnsi="CordiaUPC" w:cs="CordiaUPC" w:hint="cs"/>
          <w:sz w:val="36"/>
          <w:szCs w:val="36"/>
          <w:lang w:val="en-US" w:eastAsia="en-GB" w:bidi="th-TH"/>
        </w:rPr>
        <w:t>Independent Auditor’s Report</w:t>
      </w:r>
    </w:p>
    <w:p w14:paraId="08155C8D" w14:textId="77777777" w:rsidR="00462BD5" w:rsidRPr="002E0137" w:rsidRDefault="00462BD5" w:rsidP="00462BD5">
      <w:pPr>
        <w:rPr>
          <w:rFonts w:cs="Times New Roman"/>
          <w:b/>
          <w:bCs/>
          <w:sz w:val="28"/>
          <w:szCs w:val="28"/>
          <w:lang w:val="en-US"/>
        </w:rPr>
      </w:pPr>
    </w:p>
    <w:p w14:paraId="368C3084" w14:textId="77777777" w:rsidR="00462BD5" w:rsidRPr="002E0137" w:rsidRDefault="00462BD5" w:rsidP="00462BD5">
      <w:pPr>
        <w:rPr>
          <w:rFonts w:cs="Times New Roman"/>
          <w:b/>
          <w:bCs/>
          <w:sz w:val="28"/>
          <w:szCs w:val="28"/>
          <w:lang w:val="en-US"/>
        </w:rPr>
      </w:pPr>
    </w:p>
    <w:p w14:paraId="3B2E00A2" w14:textId="77777777" w:rsidR="00462BD5" w:rsidRPr="002E0137" w:rsidRDefault="00462BD5" w:rsidP="00462BD5">
      <w:pPr>
        <w:rPr>
          <w:rFonts w:cs="Times New Roman"/>
          <w:b/>
          <w:bCs/>
          <w:sz w:val="28"/>
          <w:szCs w:val="28"/>
          <w:lang w:val="en-US"/>
        </w:rPr>
      </w:pPr>
    </w:p>
    <w:p w14:paraId="6EDB2808" w14:textId="77777777" w:rsidR="00462BD5" w:rsidRPr="002E0137" w:rsidRDefault="00462BD5" w:rsidP="00462BD5">
      <w:pPr>
        <w:rPr>
          <w:rFonts w:cstheme="minorBidi"/>
          <w:b/>
          <w:bCs/>
          <w:sz w:val="28"/>
          <w:szCs w:val="35"/>
          <w:cs/>
          <w:lang w:val="en-US" w:bidi="th-TH"/>
        </w:rPr>
      </w:pPr>
    </w:p>
    <w:p w14:paraId="689BAB4C" w14:textId="77777777" w:rsidR="00462BD5" w:rsidRPr="002E0137" w:rsidRDefault="00462BD5" w:rsidP="00462BD5">
      <w:pPr>
        <w:rPr>
          <w:rFonts w:cs="Times New Roman"/>
          <w:b/>
          <w:bCs/>
          <w:sz w:val="28"/>
          <w:szCs w:val="28"/>
          <w:lang w:val="en-US"/>
        </w:rPr>
      </w:pPr>
    </w:p>
    <w:p w14:paraId="37076E22" w14:textId="77777777" w:rsidR="00462BD5" w:rsidRPr="002E0137" w:rsidRDefault="00462BD5" w:rsidP="00462BD5">
      <w:pPr>
        <w:rPr>
          <w:rFonts w:cs="Times New Roman"/>
          <w:b/>
          <w:bCs/>
          <w:sz w:val="28"/>
          <w:szCs w:val="28"/>
          <w:lang w:val="en-US"/>
        </w:rPr>
        <w:sectPr w:rsidR="00462BD5" w:rsidRPr="002E0137" w:rsidSect="00EF6D31">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docGrid w:linePitch="299"/>
        </w:sectPr>
      </w:pPr>
    </w:p>
    <w:p w14:paraId="2A858DFD" w14:textId="77777777" w:rsidR="00A02A65" w:rsidRPr="007F079E" w:rsidRDefault="00A02A65" w:rsidP="00A02A65">
      <w:pPr>
        <w:rPr>
          <w:rFonts w:ascii="CordiaUPC" w:hAnsi="CordiaUPC" w:cs="CordiaUPC"/>
          <w:b/>
          <w:bCs/>
          <w:sz w:val="24"/>
          <w:szCs w:val="24"/>
          <w:lang w:val="en-US"/>
        </w:rPr>
      </w:pPr>
    </w:p>
    <w:p w14:paraId="60A4EF8F" w14:textId="77777777" w:rsidR="00A02A65" w:rsidRPr="007F079E" w:rsidRDefault="00A02A65" w:rsidP="00A02A65">
      <w:pPr>
        <w:rPr>
          <w:rFonts w:ascii="CordiaUPC" w:hAnsi="CordiaUPC" w:cs="CordiaUPC"/>
          <w:b/>
          <w:bCs/>
          <w:sz w:val="24"/>
          <w:szCs w:val="24"/>
        </w:rPr>
      </w:pPr>
    </w:p>
    <w:p w14:paraId="32873A2F" w14:textId="77777777" w:rsidR="00A02A65" w:rsidRPr="007F079E" w:rsidRDefault="00A02A65" w:rsidP="00A02A65">
      <w:pPr>
        <w:spacing w:line="240" w:lineRule="auto"/>
        <w:rPr>
          <w:rFonts w:ascii="CordiaUPC" w:hAnsi="CordiaUPC" w:cs="CordiaUPC"/>
          <w:b/>
          <w:bCs/>
          <w:sz w:val="24"/>
          <w:szCs w:val="24"/>
          <w:lang w:val="en-US"/>
        </w:rPr>
      </w:pPr>
    </w:p>
    <w:p w14:paraId="08CFF2DF" w14:textId="77777777" w:rsidR="00A02A65" w:rsidRPr="007F079E" w:rsidRDefault="00A02A65" w:rsidP="00A02A65">
      <w:pPr>
        <w:spacing w:line="260" w:lineRule="exact"/>
        <w:rPr>
          <w:rFonts w:ascii="CordiaUPC" w:hAnsi="CordiaUPC" w:cs="CordiaUPC"/>
          <w:b/>
          <w:bCs/>
          <w:sz w:val="28"/>
          <w:szCs w:val="28"/>
          <w:lang w:val="en-US"/>
        </w:rPr>
      </w:pPr>
    </w:p>
    <w:p w14:paraId="2CA507AA" w14:textId="77777777" w:rsidR="00A02A65" w:rsidRPr="007F079E" w:rsidRDefault="00A02A65" w:rsidP="00A02A65">
      <w:pPr>
        <w:spacing w:line="260" w:lineRule="exact"/>
        <w:rPr>
          <w:rFonts w:ascii="CordiaUPC" w:hAnsi="CordiaUPC" w:cs="CordiaUPC"/>
          <w:b/>
          <w:bCs/>
          <w:sz w:val="28"/>
          <w:szCs w:val="28"/>
          <w:lang w:val="en-US"/>
        </w:rPr>
      </w:pPr>
    </w:p>
    <w:p w14:paraId="5223D681" w14:textId="77777777" w:rsidR="00A02A65" w:rsidRPr="007F079E" w:rsidRDefault="00A02A65" w:rsidP="00A02A65">
      <w:pPr>
        <w:spacing w:line="300" w:lineRule="exact"/>
        <w:rPr>
          <w:rFonts w:ascii="CordiaUPC" w:hAnsi="CordiaUPC" w:cs="CordiaUPC"/>
          <w:b/>
          <w:bCs/>
          <w:sz w:val="28"/>
          <w:szCs w:val="28"/>
          <w:lang w:val="en-US"/>
        </w:rPr>
      </w:pPr>
      <w:r w:rsidRPr="007F079E">
        <w:rPr>
          <w:rFonts w:ascii="CordiaUPC" w:hAnsi="CordiaUPC" w:cs="CordiaUPC" w:hint="cs"/>
          <w:b/>
          <w:bCs/>
          <w:sz w:val="28"/>
          <w:szCs w:val="28"/>
          <w:lang w:val="en-US"/>
        </w:rPr>
        <w:t>Independent Auditor’s Report</w:t>
      </w:r>
    </w:p>
    <w:p w14:paraId="43E8F339" w14:textId="77777777" w:rsidR="00A02A65" w:rsidRPr="007F079E" w:rsidRDefault="00A02A65" w:rsidP="00A02A65">
      <w:pPr>
        <w:spacing w:line="300" w:lineRule="exact"/>
        <w:jc w:val="both"/>
        <w:rPr>
          <w:rFonts w:ascii="CordiaUPC" w:hAnsi="CordiaUPC" w:cs="CordiaUPC"/>
          <w:sz w:val="16"/>
          <w:szCs w:val="16"/>
          <w:lang w:val="en-US"/>
        </w:rPr>
      </w:pPr>
    </w:p>
    <w:p w14:paraId="5AC79BCF" w14:textId="77777777" w:rsidR="00A02A65" w:rsidRPr="007F079E" w:rsidRDefault="00A02A65" w:rsidP="00A02A65">
      <w:pPr>
        <w:spacing w:line="300" w:lineRule="exact"/>
        <w:jc w:val="both"/>
        <w:rPr>
          <w:rFonts w:ascii="CordiaUPC" w:hAnsi="CordiaUPC" w:cs="CordiaUPC"/>
          <w:b/>
          <w:bCs/>
          <w:sz w:val="16"/>
          <w:szCs w:val="16"/>
          <w:lang w:val="en-US"/>
        </w:rPr>
      </w:pPr>
    </w:p>
    <w:p w14:paraId="36B146B1" w14:textId="77777777" w:rsidR="00A02A65" w:rsidRPr="007F079E" w:rsidRDefault="00A02A65" w:rsidP="00A02A65">
      <w:pPr>
        <w:spacing w:line="300" w:lineRule="exact"/>
        <w:jc w:val="both"/>
        <w:rPr>
          <w:rFonts w:ascii="CordiaUPC" w:hAnsi="CordiaUPC" w:cs="CordiaUPC"/>
          <w:b/>
          <w:bCs/>
          <w:sz w:val="26"/>
          <w:szCs w:val="26"/>
          <w:lang w:val="en-US"/>
        </w:rPr>
      </w:pPr>
      <w:r w:rsidRPr="007F079E">
        <w:rPr>
          <w:rFonts w:ascii="CordiaUPC" w:hAnsi="CordiaUPC" w:cs="CordiaUPC" w:hint="cs"/>
          <w:b/>
          <w:bCs/>
          <w:sz w:val="26"/>
          <w:szCs w:val="26"/>
          <w:lang w:val="en-US"/>
        </w:rPr>
        <w:t>To the</w:t>
      </w:r>
      <w:r w:rsidRPr="007F079E">
        <w:rPr>
          <w:rFonts w:ascii="CordiaUPC" w:hAnsi="CordiaUPC" w:cs="CordiaUPC"/>
          <w:b/>
          <w:bCs/>
          <w:sz w:val="26"/>
          <w:szCs w:val="26"/>
          <w:lang w:val="en-US"/>
        </w:rPr>
        <w:t xml:space="preserve"> shareholders of </w:t>
      </w:r>
      <w:proofErr w:type="spellStart"/>
      <w:r w:rsidRPr="007F079E">
        <w:rPr>
          <w:rFonts w:ascii="CordiaUPC" w:hAnsi="CordiaUPC" w:cs="CordiaUPC"/>
          <w:b/>
          <w:bCs/>
          <w:sz w:val="26"/>
          <w:szCs w:val="26"/>
          <w:lang w:val="en-US"/>
        </w:rPr>
        <w:t>TMBThanachart</w:t>
      </w:r>
      <w:proofErr w:type="spellEnd"/>
      <w:r w:rsidRPr="007F079E">
        <w:rPr>
          <w:rFonts w:ascii="CordiaUPC" w:hAnsi="CordiaUPC" w:cs="CordiaUPC"/>
          <w:b/>
          <w:bCs/>
          <w:sz w:val="26"/>
          <w:szCs w:val="26"/>
          <w:lang w:val="en-US"/>
        </w:rPr>
        <w:t xml:space="preserve"> Bank Public Company Limited</w:t>
      </w:r>
    </w:p>
    <w:p w14:paraId="49F1BCC2" w14:textId="77777777" w:rsidR="00A02A65" w:rsidRPr="007F079E" w:rsidRDefault="00A02A65" w:rsidP="00A02A65">
      <w:pPr>
        <w:spacing w:line="300" w:lineRule="exact"/>
        <w:jc w:val="both"/>
        <w:rPr>
          <w:rFonts w:ascii="CordiaUPC" w:hAnsi="CordiaUPC" w:cs="CordiaUPC"/>
          <w:b/>
          <w:bCs/>
          <w:sz w:val="26"/>
          <w:szCs w:val="26"/>
          <w:lang w:val="en-US"/>
        </w:rPr>
      </w:pPr>
    </w:p>
    <w:p w14:paraId="59E32AC1" w14:textId="77777777" w:rsidR="00A02A65" w:rsidRPr="007F079E" w:rsidRDefault="00A02A65" w:rsidP="00A02A65">
      <w:pPr>
        <w:spacing w:line="300" w:lineRule="exact"/>
        <w:jc w:val="both"/>
        <w:outlineLvl w:val="0"/>
        <w:rPr>
          <w:rFonts w:ascii="CordiaUPC" w:hAnsi="CordiaUPC" w:cs="CordiaUPC"/>
          <w:i/>
          <w:iCs/>
          <w:sz w:val="26"/>
          <w:szCs w:val="26"/>
          <w:lang w:val="en-US"/>
        </w:rPr>
      </w:pPr>
      <w:r w:rsidRPr="007F079E">
        <w:rPr>
          <w:rFonts w:ascii="CordiaUPC" w:hAnsi="CordiaUPC" w:cs="CordiaUPC" w:hint="cs"/>
          <w:i/>
          <w:iCs/>
          <w:sz w:val="26"/>
          <w:szCs w:val="26"/>
          <w:lang w:val="en-US"/>
        </w:rPr>
        <w:t>Opinion</w:t>
      </w:r>
    </w:p>
    <w:p w14:paraId="7AEC0481" w14:textId="77777777" w:rsidR="00A02A65" w:rsidRPr="007F079E" w:rsidRDefault="00A02A65" w:rsidP="00A02A65">
      <w:pPr>
        <w:spacing w:line="300" w:lineRule="exact"/>
        <w:jc w:val="both"/>
        <w:outlineLvl w:val="0"/>
        <w:rPr>
          <w:rFonts w:ascii="CordiaUPC" w:hAnsi="CordiaUPC" w:cs="CordiaUPC"/>
          <w:i/>
          <w:iCs/>
          <w:sz w:val="26"/>
          <w:szCs w:val="26"/>
          <w:lang w:val="en-US" w:bidi="th-TH"/>
        </w:rPr>
      </w:pPr>
    </w:p>
    <w:p w14:paraId="4B75B343" w14:textId="18AB9FA1" w:rsidR="00A02A65" w:rsidRPr="007F079E" w:rsidRDefault="00A02A65" w:rsidP="00A02A65">
      <w:pPr>
        <w:spacing w:line="300" w:lineRule="exact"/>
        <w:jc w:val="both"/>
        <w:rPr>
          <w:rFonts w:ascii="CordiaUPC" w:eastAsia="Times New Roman" w:hAnsi="CordiaUPC" w:cs="CordiaUPC"/>
          <w:i/>
          <w:iCs/>
          <w:sz w:val="26"/>
          <w:szCs w:val="26"/>
          <w:lang w:val="en-US" w:bidi="th-TH"/>
        </w:rPr>
      </w:pPr>
      <w:r w:rsidRPr="007F079E">
        <w:rPr>
          <w:rFonts w:ascii="CordiaUPC" w:eastAsia="Times New Roman" w:hAnsi="CordiaUPC" w:cs="CordiaUPC" w:hint="cs"/>
          <w:sz w:val="26"/>
          <w:szCs w:val="26"/>
          <w:lang w:val="en-US" w:bidi="th-TH"/>
        </w:rPr>
        <w:t>I have audited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financial statements of </w:t>
      </w:r>
      <w:proofErr w:type="spellStart"/>
      <w:r w:rsidRPr="007F079E">
        <w:rPr>
          <w:rFonts w:ascii="CordiaUPC" w:eastAsia="Times New Roman" w:hAnsi="CordiaUPC" w:cs="CordiaUPC" w:hint="cs"/>
          <w:sz w:val="26"/>
          <w:szCs w:val="26"/>
          <w:lang w:val="en-US" w:bidi="th-TH"/>
        </w:rPr>
        <w:t>TMB</w:t>
      </w:r>
      <w:r w:rsidRPr="007F079E">
        <w:rPr>
          <w:rFonts w:ascii="CordiaUPC" w:eastAsia="Times New Roman" w:hAnsi="CordiaUPC" w:cs="CordiaUPC"/>
          <w:sz w:val="26"/>
          <w:szCs w:val="26"/>
          <w:lang w:val="en-US" w:bidi="th-TH"/>
        </w:rPr>
        <w:t>Thanachart</w:t>
      </w:r>
      <w:proofErr w:type="spellEnd"/>
      <w:r w:rsidRPr="007F079E">
        <w:rPr>
          <w:rFonts w:ascii="CordiaUPC" w:eastAsia="Times New Roman" w:hAnsi="CordiaUPC" w:cs="CordiaUPC" w:hint="cs"/>
          <w:sz w:val="26"/>
          <w:szCs w:val="26"/>
          <w:lang w:val="en-US" w:bidi="th-TH"/>
        </w:rPr>
        <w:t xml:space="preserve"> Bank Public Company Limited and its subsidiaries (the “Group”), and of </w:t>
      </w:r>
      <w:proofErr w:type="spellStart"/>
      <w:r w:rsidRPr="007F079E">
        <w:rPr>
          <w:rFonts w:ascii="CordiaUPC" w:eastAsia="Times New Roman" w:hAnsi="CordiaUPC" w:cs="CordiaUPC" w:hint="cs"/>
          <w:sz w:val="26"/>
          <w:szCs w:val="26"/>
          <w:lang w:val="en-US" w:bidi="th-TH"/>
        </w:rPr>
        <w:t>TMB</w:t>
      </w:r>
      <w:r w:rsidRPr="007F079E">
        <w:rPr>
          <w:rFonts w:ascii="CordiaUPC" w:eastAsia="Times New Roman" w:hAnsi="CordiaUPC" w:cs="CordiaUPC"/>
          <w:sz w:val="26"/>
          <w:szCs w:val="26"/>
          <w:lang w:val="en-US" w:bidi="th-TH"/>
        </w:rPr>
        <w:t>Thanachart</w:t>
      </w:r>
      <w:proofErr w:type="spellEnd"/>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Bank Public Company Limited</w:t>
      </w:r>
      <w:r w:rsidRPr="007F079E">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(the “Bank”), respectively, which comprise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financial position as at 3</w:t>
      </w:r>
      <w:r w:rsidRPr="007F079E">
        <w:rPr>
          <w:rFonts w:ascii="CordiaUPC" w:eastAsia="Times New Roman" w:hAnsi="CordiaUPC" w:cs="CordiaUPC"/>
          <w:sz w:val="26"/>
          <w:szCs w:val="26"/>
          <w:lang w:val="en-US" w:bidi="th-TH"/>
        </w:rPr>
        <w:t>1 December 202</w:t>
      </w:r>
      <w:r w:rsidR="00FA4913">
        <w:rPr>
          <w:rFonts w:ascii="CordiaUPC" w:eastAsia="Times New Roman" w:hAnsi="CordiaUPC" w:cs="CordiaUPC"/>
          <w:sz w:val="26"/>
          <w:szCs w:val="26"/>
          <w:lang w:val="en-US" w:bidi="th-TH"/>
        </w:rPr>
        <w:t>3</w:t>
      </w:r>
      <w:r w:rsidRPr="007F079E">
        <w:rPr>
          <w:rFonts w:ascii="CordiaUPC" w:eastAsia="Times New Roman" w:hAnsi="CordiaUPC" w:cs="CordiaUPC" w:hint="cs"/>
          <w:sz w:val="26"/>
          <w:szCs w:val="26"/>
          <w:lang w:val="en-US" w:bidi="th-TH"/>
        </w:rPr>
        <w:t>, the</w:t>
      </w:r>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profit or loss and other comprehensive income, changes in equity and cash flows for the </w:t>
      </w:r>
      <w:r w:rsidRPr="007F079E">
        <w:rPr>
          <w:rFonts w:ascii="CordiaUPC" w:eastAsia="Times New Roman" w:hAnsi="CordiaUPC" w:cs="CordiaUPC"/>
          <w:sz w:val="26"/>
          <w:szCs w:val="26"/>
          <w:lang w:val="en-US" w:bidi="th-TH"/>
        </w:rPr>
        <w:t>year</w:t>
      </w:r>
      <w:r w:rsidRPr="007F079E">
        <w:rPr>
          <w:rFonts w:ascii="CordiaUPC" w:eastAsia="Times New Roman" w:hAnsi="CordiaUPC" w:cs="CordiaUPC" w:hint="cs"/>
          <w:sz w:val="26"/>
          <w:szCs w:val="26"/>
          <w:lang w:val="en-US" w:bidi="th-TH"/>
        </w:rPr>
        <w:t xml:space="preserve"> then ended and notes, comprising a summary of significant accounting policies and other explanatory information.</w:t>
      </w:r>
    </w:p>
    <w:p w14:paraId="7D6AE87A" w14:textId="77777777" w:rsidR="00A02A65" w:rsidRPr="007F079E" w:rsidRDefault="00A02A65" w:rsidP="00A02A65">
      <w:pPr>
        <w:spacing w:line="300" w:lineRule="exact"/>
        <w:jc w:val="both"/>
        <w:rPr>
          <w:rFonts w:ascii="CordiaUPC" w:hAnsi="CordiaUPC" w:cs="CordiaUPC"/>
          <w:i/>
          <w:iCs/>
          <w:sz w:val="26"/>
          <w:szCs w:val="26"/>
          <w:lang w:val="en-US" w:bidi="th-TH"/>
        </w:rPr>
      </w:pPr>
    </w:p>
    <w:p w14:paraId="09659A0B" w14:textId="2346908F" w:rsidR="00A02A65" w:rsidRPr="007F079E" w:rsidRDefault="00A02A65" w:rsidP="00A02A65">
      <w:pPr>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my opinion, the accompanying consolidated and the Bank</w:t>
      </w:r>
      <w:r w:rsidRPr="007F079E">
        <w:rPr>
          <w:rFonts w:ascii="CordiaUPC" w:eastAsia="Times New Roman" w:hAnsi="CordiaUPC" w:cs="CordiaUPC"/>
          <w:sz w:val="26"/>
          <w:szCs w:val="26"/>
          <w:lang w:val="en-US"/>
        </w:rPr>
        <w:t xml:space="preserve">’s </w:t>
      </w:r>
      <w:r w:rsidRPr="007F079E">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w:t>
      </w:r>
      <w:proofErr w:type="gramStart"/>
      <w:r w:rsidRPr="007F079E">
        <w:rPr>
          <w:rFonts w:ascii="CordiaUPC" w:eastAsia="Times New Roman" w:hAnsi="CordiaUPC" w:cs="CordiaUPC" w:hint="cs"/>
          <w:sz w:val="26"/>
          <w:szCs w:val="26"/>
          <w:lang w:val="en-US"/>
        </w:rPr>
        <w:t>at</w:t>
      </w:r>
      <w:proofErr w:type="gramEnd"/>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sz w:val="26"/>
          <w:szCs w:val="26"/>
          <w:lang w:val="en-US"/>
        </w:rPr>
        <w:t>31 December 202</w:t>
      </w:r>
      <w:r w:rsidR="00FA4913">
        <w:rPr>
          <w:rFonts w:ascii="CordiaUPC" w:eastAsia="Times New Roman" w:hAnsi="CordiaUPC" w:cs="CordiaUPC"/>
          <w:sz w:val="26"/>
          <w:szCs w:val="26"/>
          <w:lang w:val="en-US"/>
        </w:rPr>
        <w:t>3</w:t>
      </w:r>
      <w:r w:rsidRPr="007F079E">
        <w:rPr>
          <w:rFonts w:ascii="CordiaUPC" w:eastAsia="Times New Roman" w:hAnsi="CordiaUPC" w:cs="CordiaUPC" w:hint="cs"/>
          <w:sz w:val="26"/>
          <w:szCs w:val="26"/>
          <w:lang w:val="en-US"/>
        </w:rPr>
        <w:t xml:space="preserve"> and their financial performance and cash flows for the</w:t>
      </w:r>
      <w:r w:rsidRPr="007F079E">
        <w:rPr>
          <w:rFonts w:ascii="CordiaUPC" w:eastAsia="Times New Roman" w:hAnsi="CordiaUPC" w:cs="CordiaUPC"/>
          <w:sz w:val="26"/>
          <w:szCs w:val="26"/>
          <w:lang w:val="en-US"/>
        </w:rPr>
        <w:t xml:space="preserve"> year then ended</w:t>
      </w:r>
      <w:r w:rsidRPr="007F079E">
        <w:rPr>
          <w:rFonts w:ascii="CordiaUPC" w:eastAsia="Times New Roman" w:hAnsi="CordiaUPC" w:cs="CordiaUPC" w:hint="cs"/>
          <w:sz w:val="26"/>
          <w:szCs w:val="26"/>
          <w:lang w:val="en-US"/>
        </w:rPr>
        <w:t xml:space="preserve"> in accordance with Thai Financial Reporting Standards (TFRSs) and the regulations of Bank of Thailand. </w:t>
      </w:r>
    </w:p>
    <w:p w14:paraId="19D34614" w14:textId="77777777" w:rsidR="00A02A65" w:rsidRPr="007F079E" w:rsidRDefault="00A02A65" w:rsidP="00A02A65">
      <w:pPr>
        <w:shd w:val="clear" w:color="auto" w:fill="FFFFFF"/>
        <w:spacing w:line="300" w:lineRule="exact"/>
        <w:jc w:val="both"/>
        <w:rPr>
          <w:rFonts w:ascii="CordiaUPC" w:hAnsi="CordiaUPC" w:cs="CordiaUPC"/>
          <w:sz w:val="26"/>
          <w:szCs w:val="26"/>
          <w:lang w:val="en-US"/>
        </w:rPr>
      </w:pPr>
    </w:p>
    <w:p w14:paraId="59343BF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 xml:space="preserve">Basis for Opinion </w:t>
      </w:r>
    </w:p>
    <w:p w14:paraId="43EC5BC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p>
    <w:p w14:paraId="5F9608EA" w14:textId="7081FE91" w:rsidR="00A02A65" w:rsidRPr="00C84F78" w:rsidRDefault="00A02A65" w:rsidP="00C84F78">
      <w:pPr>
        <w:autoSpaceDE w:val="0"/>
        <w:autoSpaceDN w:val="0"/>
        <w:adjustRightInd w:val="0"/>
        <w:spacing w:line="300" w:lineRule="exact"/>
        <w:jc w:val="thaiDistribute"/>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7F079E">
        <w:rPr>
          <w:rFonts w:ascii="CordiaUPC" w:eastAsia="Times New Roman" w:hAnsi="CordiaUPC" w:cs="CordiaUPC" w:hint="cs"/>
          <w:i/>
          <w:iCs/>
          <w:sz w:val="26"/>
          <w:szCs w:val="26"/>
          <w:lang w:val="en-US"/>
        </w:rPr>
        <w:t>Auditor’s Responsibilities for the Audit of the Consolidated and the Bank only</w:t>
      </w:r>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hint="cs"/>
          <w:i/>
          <w:iCs/>
          <w:sz w:val="26"/>
          <w:szCs w:val="26"/>
          <w:lang w:val="en-US"/>
        </w:rPr>
        <w:t xml:space="preserve">Financial Statements </w:t>
      </w:r>
      <w:r w:rsidRPr="007F079E">
        <w:rPr>
          <w:rFonts w:ascii="CordiaUPC" w:eastAsia="Times New Roman" w:hAnsi="CordiaUPC" w:cs="CordiaUPC" w:hint="cs"/>
          <w:sz w:val="26"/>
          <w:szCs w:val="26"/>
          <w:lang w:val="en-US"/>
        </w:rPr>
        <w:t xml:space="preserve">section of my report. I am independent of the Group and the Bank in </w:t>
      </w:r>
      <w:r w:rsidRPr="007F079E">
        <w:rPr>
          <w:rFonts w:ascii="CordiaUPC" w:eastAsia="Times New Roman" w:hAnsi="CordiaUPC" w:cs="CordiaUPC"/>
          <w:sz w:val="26"/>
          <w:szCs w:val="26"/>
          <w:lang w:val="en-US"/>
        </w:rPr>
        <w:t xml:space="preserve">accordance with the </w:t>
      </w:r>
      <w:bookmarkStart w:id="0" w:name="_Hlk118362063"/>
      <w:r w:rsidRPr="007F079E">
        <w:rPr>
          <w:rFonts w:ascii="CordiaUPC" w:hAnsi="CordiaUPC" w:cs="CordiaUPC"/>
          <w:i/>
          <w:iCs/>
          <w:sz w:val="26"/>
          <w:szCs w:val="26"/>
        </w:rPr>
        <w:t>Code of Ethics for Professional Accountants including Independence Standards</w:t>
      </w:r>
      <w:r w:rsidRPr="007F079E">
        <w:rPr>
          <w:rFonts w:ascii="CordiaUPC" w:hAnsi="CordiaUPC" w:cs="CordiaUPC"/>
          <w:sz w:val="26"/>
          <w:szCs w:val="26"/>
        </w:rPr>
        <w:t xml:space="preserve"> issued by the Federation of Accounting Professions (Code of Ethics for Professional Accountants)</w:t>
      </w:r>
      <w:bookmarkEnd w:id="0"/>
      <w:r w:rsidRPr="007F079E">
        <w:rPr>
          <w:rFonts w:ascii="CordiaUPC" w:hAnsi="CordiaUPC" w:cs="CordiaUPC"/>
          <w:sz w:val="26"/>
          <w:szCs w:val="26"/>
        </w:rPr>
        <w:t xml:space="preserve"> </w:t>
      </w:r>
      <w:r w:rsidRPr="007F079E">
        <w:rPr>
          <w:rFonts w:ascii="CordiaUPC" w:eastAsia="Times New Roman" w:hAnsi="CordiaUPC" w:cs="CordiaUPC"/>
          <w:sz w:val="26"/>
          <w:szCs w:val="26"/>
        </w:rPr>
        <w:t>that</w:t>
      </w:r>
      <w:r w:rsidRPr="007F079E">
        <w:rPr>
          <w:rFonts w:ascii="CordiaUPC" w:eastAsia="Times New Roman" w:hAnsi="CordiaUPC" w:cs="CordiaUPC"/>
          <w:sz w:val="26"/>
          <w:szCs w:val="26"/>
          <w:cs/>
          <w:lang w:bidi="th-TH"/>
        </w:rPr>
        <w:t xml:space="preserve"> </w:t>
      </w:r>
      <w:r w:rsidRPr="007F079E">
        <w:rPr>
          <w:rFonts w:ascii="CordiaUPC" w:eastAsia="Times New Roman" w:hAnsi="CordiaUPC" w:cs="CordiaUPC"/>
          <w:sz w:val="26"/>
          <w:szCs w:val="26"/>
          <w:lang w:val="en-US" w:bidi="th-TH"/>
        </w:rPr>
        <w:t>is</w:t>
      </w:r>
      <w:r w:rsidRPr="007F079E">
        <w:rPr>
          <w:rFonts w:ascii="CordiaUPC" w:eastAsia="Times New Roman" w:hAnsi="CordiaUPC" w:cs="CordiaUPC"/>
          <w:sz w:val="26"/>
          <w:szCs w:val="26"/>
          <w:lang w:val="en-US"/>
        </w:rPr>
        <w:t xml:space="preserve"> relevant to my audit of the consolidated and the Bank only financial statements, and I have fulfilled my other ethical responsibilities in accordance with </w:t>
      </w:r>
      <w:bookmarkStart w:id="1" w:name="_Hlk118362077"/>
      <w:r w:rsidRPr="007F079E">
        <w:rPr>
          <w:rFonts w:ascii="CordiaUPC" w:hAnsi="CordiaUPC" w:cs="CordiaUPC"/>
          <w:sz w:val="26"/>
          <w:szCs w:val="26"/>
        </w:rPr>
        <w:t>the Code of Ethics for Professional Accountants</w:t>
      </w:r>
      <w:bookmarkEnd w:id="1"/>
      <w:r w:rsidRPr="007F079E">
        <w:rPr>
          <w:rFonts w:ascii="CordiaUPC" w:hAnsi="CordiaUPC" w:cs="CordiaUPC"/>
          <w:sz w:val="26"/>
          <w:szCs w:val="26"/>
        </w:rPr>
        <w:t xml:space="preserve">. </w:t>
      </w:r>
      <w:r w:rsidRPr="007F079E">
        <w:rPr>
          <w:rFonts w:ascii="CordiaUPC" w:eastAsia="Times New Roman" w:hAnsi="CordiaUPC" w:cs="CordiaUPC"/>
          <w:sz w:val="26"/>
          <w:szCs w:val="26"/>
          <w:lang w:val="en-US"/>
        </w:rPr>
        <w:t>I believe that the audit evidence I have obtained is sufficient and appropriate to provide a basis for my opinion.</w:t>
      </w:r>
    </w:p>
    <w:p w14:paraId="5601A1DD" w14:textId="77777777" w:rsidR="00FE7645" w:rsidRPr="007F079E" w:rsidRDefault="00FE7645" w:rsidP="00A02A65">
      <w:pPr>
        <w:autoSpaceDE w:val="0"/>
        <w:autoSpaceDN w:val="0"/>
        <w:adjustRightInd w:val="0"/>
        <w:spacing w:line="300" w:lineRule="exact"/>
        <w:rPr>
          <w:rFonts w:ascii="CordiaUPC" w:hAnsi="CordiaUPC" w:cs="CordiaUPC"/>
          <w:i/>
          <w:iCs/>
          <w:sz w:val="26"/>
          <w:szCs w:val="26"/>
          <w:lang w:val="en-US"/>
        </w:rPr>
      </w:pPr>
    </w:p>
    <w:p w14:paraId="19E0DEC3"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Key Audit Matters</w:t>
      </w:r>
    </w:p>
    <w:p w14:paraId="6EE102F3" w14:textId="77777777" w:rsidR="00197A0C" w:rsidRDefault="00197A0C" w:rsidP="00A02A65">
      <w:pPr>
        <w:autoSpaceDE w:val="0"/>
        <w:autoSpaceDN w:val="0"/>
        <w:adjustRightInd w:val="0"/>
        <w:spacing w:line="300" w:lineRule="exact"/>
        <w:rPr>
          <w:rFonts w:ascii="CordiaUPC" w:hAnsi="CordiaUPC" w:cs="CordiaUPC"/>
          <w:b/>
          <w:bCs/>
          <w:sz w:val="26"/>
          <w:szCs w:val="26"/>
          <w:lang w:val="en-US"/>
        </w:rPr>
      </w:pPr>
    </w:p>
    <w:p w14:paraId="20FCC5E6" w14:textId="77777777" w:rsidR="0072729E" w:rsidRPr="007F079E" w:rsidRDefault="0072729E" w:rsidP="0072729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Key audit matters are those matters that, in my professional judgment, were of most significance in my audit of the consolidated and the Bank only financial statements of the current </w:t>
      </w:r>
      <w:r w:rsidRPr="007F079E">
        <w:rPr>
          <w:rFonts w:ascii="CordiaUPC" w:eastAsia="Times New Roman" w:hAnsi="CordiaUPC" w:cs="CordiaUPC"/>
          <w:sz w:val="26"/>
          <w:szCs w:val="26"/>
          <w:lang w:val="en-US"/>
        </w:rPr>
        <w:t>year</w:t>
      </w:r>
      <w:r w:rsidRPr="007F079E">
        <w:rPr>
          <w:rFonts w:ascii="CordiaUPC" w:eastAsia="Times New Roman" w:hAnsi="CordiaUPC" w:cs="CordiaUPC" w:hint="cs"/>
          <w:sz w:val="26"/>
          <w:szCs w:val="26"/>
          <w:lang w:val="en-US"/>
        </w:rPr>
        <w:t xml:space="preserve">. These matters were addressed in the context of my audit of the consolidated and the Bank only financial </w:t>
      </w:r>
      <w:proofErr w:type="gramStart"/>
      <w:r w:rsidRPr="007F079E">
        <w:rPr>
          <w:rFonts w:ascii="CordiaUPC" w:eastAsia="Times New Roman" w:hAnsi="CordiaUPC" w:cs="CordiaUPC" w:hint="cs"/>
          <w:sz w:val="26"/>
          <w:szCs w:val="26"/>
          <w:lang w:val="en-US"/>
        </w:rPr>
        <w:t>statements as a whole, and</w:t>
      </w:r>
      <w:proofErr w:type="gramEnd"/>
      <w:r w:rsidRPr="007F079E">
        <w:rPr>
          <w:rFonts w:ascii="CordiaUPC" w:eastAsia="Times New Roman" w:hAnsi="CordiaUPC" w:cs="CordiaUPC" w:hint="cs"/>
          <w:sz w:val="26"/>
          <w:szCs w:val="26"/>
          <w:lang w:val="en-US"/>
        </w:rPr>
        <w:t xml:space="preserve"> in forming my opinion thereon, and I do not provide a separate opinion on these matters.</w:t>
      </w:r>
    </w:p>
    <w:p w14:paraId="62CEABF0" w14:textId="20B8DC1D" w:rsidR="00A02A65" w:rsidRPr="007F079E" w:rsidRDefault="00A02A65" w:rsidP="00A02A65">
      <w:pPr>
        <w:autoSpaceDE w:val="0"/>
        <w:autoSpaceDN w:val="0"/>
        <w:adjustRightInd w:val="0"/>
        <w:spacing w:line="300" w:lineRule="exact"/>
        <w:rPr>
          <w:rFonts w:ascii="CordiaUPC" w:hAnsi="CordiaUPC" w:cs="CordiaUPC"/>
          <w:sz w:val="26"/>
          <w:szCs w:val="26"/>
          <w:lang w:val="en-US"/>
        </w:rPr>
      </w:pPr>
      <w:r w:rsidRPr="007F079E">
        <w:rPr>
          <w:rFonts w:ascii="CordiaUPC" w:hAnsi="CordiaUPC" w:cs="CordiaUPC" w:hint="cs"/>
          <w:b/>
          <w:bCs/>
          <w:sz w:val="26"/>
          <w:szCs w:val="26"/>
          <w:lang w:val="en-US"/>
        </w:rPr>
        <w:t xml:space="preserve"> </w:t>
      </w:r>
    </w:p>
    <w:p w14:paraId="2DA712DF" w14:textId="4FFFBB14" w:rsidR="00A02A65" w:rsidRPr="007F079E" w:rsidRDefault="00A02A65" w:rsidP="00034355">
      <w:pPr>
        <w:autoSpaceDE w:val="0"/>
        <w:autoSpaceDN w:val="0"/>
        <w:adjustRightInd w:val="0"/>
        <w:spacing w:line="300" w:lineRule="exact"/>
        <w:rPr>
          <w:rFonts w:ascii="CordiaUPC" w:eastAsia="Times New Roman" w:hAnsi="CordiaUPC" w:cs="CordiaUPC"/>
          <w:sz w:val="26"/>
          <w:szCs w:val="26"/>
          <w:lang w:val="en-US" w:bidi="th-TH"/>
        </w:rPr>
        <w:sectPr w:rsidR="00A02A65" w:rsidRPr="007F079E" w:rsidSect="00FE6D5D">
          <w:footerReference w:type="default" r:id="rId12"/>
          <w:footerReference w:type="first" r:id="rId13"/>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A02A65" w:rsidRPr="007F079E" w14:paraId="733B8487" w14:textId="77777777" w:rsidTr="00A47089">
        <w:tc>
          <w:tcPr>
            <w:tcW w:w="9828" w:type="dxa"/>
            <w:gridSpan w:val="2"/>
            <w:shd w:val="clear" w:color="auto" w:fill="FFFFFF" w:themeFill="background1"/>
          </w:tcPr>
          <w:p w14:paraId="7D8BB213" w14:textId="77777777" w:rsidR="00A02A65" w:rsidRPr="007F079E" w:rsidRDefault="00A02A65" w:rsidP="00A47089">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Allowance for expected credit loss for loans to customers</w:t>
            </w:r>
          </w:p>
        </w:tc>
      </w:tr>
      <w:tr w:rsidR="00A02A65" w:rsidRPr="007F079E" w14:paraId="46BE07D0" w14:textId="77777777" w:rsidTr="00A47089">
        <w:tc>
          <w:tcPr>
            <w:tcW w:w="9828" w:type="dxa"/>
            <w:gridSpan w:val="2"/>
            <w:shd w:val="clear" w:color="auto" w:fill="FFFFFF" w:themeFill="background1"/>
          </w:tcPr>
          <w:p w14:paraId="4D58122C"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disclosures related to credit risk, loans to customers and allowance for expected credit loss for loans to customers, refer to </w:t>
            </w:r>
            <w:r w:rsidRPr="00314D4E">
              <w:rPr>
                <w:rFonts w:ascii="CordiaUPC" w:eastAsia="Calibri" w:hAnsi="CordiaUPC" w:cs="CordiaUPC" w:hint="cs"/>
                <w:sz w:val="26"/>
                <w:szCs w:val="26"/>
                <w:lang w:val="en-US"/>
              </w:rPr>
              <w:t>notes</w:t>
            </w:r>
            <w:r w:rsidRPr="00314D4E">
              <w:rPr>
                <w:rFonts w:ascii="CordiaUPC" w:eastAsia="Calibri" w:hAnsi="CordiaUPC" w:cs="CordiaUPC"/>
                <w:sz w:val="26"/>
                <w:szCs w:val="26"/>
                <w:lang w:val="en-US"/>
              </w:rPr>
              <w:t xml:space="preserve"> 4</w:t>
            </w:r>
            <w:r w:rsidRPr="00314D4E">
              <w:rPr>
                <w:rFonts w:ascii="CordiaUPC" w:eastAsia="Calibri" w:hAnsi="CordiaUPC" w:cs="CordiaUPC" w:hint="cs"/>
                <w:sz w:val="26"/>
                <w:szCs w:val="26"/>
                <w:lang w:val="en-US"/>
              </w:rPr>
              <w:t xml:space="preserve">, </w:t>
            </w:r>
            <w:r w:rsidRPr="00314D4E">
              <w:rPr>
                <w:rFonts w:ascii="CordiaUPC" w:eastAsia="Calibri" w:hAnsi="CordiaUPC" w:cs="CordiaUPC"/>
                <w:sz w:val="26"/>
                <w:szCs w:val="26"/>
                <w:lang w:val="en-US"/>
              </w:rPr>
              <w:t>1</w:t>
            </w:r>
            <w:r w:rsidRPr="00314D4E">
              <w:rPr>
                <w:rFonts w:ascii="CordiaUPC" w:eastAsia="Calibri" w:hAnsi="CordiaUPC" w:cs="CordiaUPC" w:hint="cs"/>
                <w:sz w:val="26"/>
                <w:szCs w:val="26"/>
                <w:cs/>
                <w:lang w:val="en-US" w:bidi="th-TH"/>
              </w:rPr>
              <w:t>3</w:t>
            </w:r>
            <w:r w:rsidRPr="00314D4E">
              <w:rPr>
                <w:rFonts w:ascii="CordiaUPC" w:eastAsia="Calibri" w:hAnsi="CordiaUPC" w:cs="CordiaUPC" w:hint="cs"/>
                <w:sz w:val="26"/>
                <w:szCs w:val="26"/>
                <w:lang w:val="en-US"/>
              </w:rPr>
              <w:t xml:space="preserve"> and 1</w:t>
            </w:r>
            <w:r w:rsidRPr="00314D4E">
              <w:rPr>
                <w:rFonts w:ascii="CordiaUPC" w:eastAsia="Calibri" w:hAnsi="CordiaUPC" w:cs="CordiaUPC" w:hint="cs"/>
                <w:sz w:val="26"/>
                <w:szCs w:val="26"/>
                <w:cs/>
                <w:lang w:val="en-US" w:bidi="th-TH"/>
              </w:rPr>
              <w:t>4</w:t>
            </w:r>
            <w:r w:rsidRPr="00314D4E">
              <w:rPr>
                <w:rFonts w:ascii="CordiaUPC" w:eastAsia="Calibri" w:hAnsi="CordiaUPC" w:cs="CordiaUPC" w:hint="cs"/>
                <w:sz w:val="26"/>
                <w:szCs w:val="26"/>
                <w:lang w:val="en-US"/>
              </w:rPr>
              <w:t xml:space="preserve"> the</w:t>
            </w:r>
            <w:r w:rsidRPr="007F079E">
              <w:rPr>
                <w:rFonts w:ascii="CordiaUPC" w:eastAsia="Calibri" w:hAnsi="CordiaUPC" w:cs="CordiaUPC" w:hint="cs"/>
                <w:sz w:val="26"/>
                <w:szCs w:val="26"/>
                <w:lang w:val="en-US"/>
              </w:rPr>
              <w:t xml:space="preserve"> financial statements.</w:t>
            </w:r>
          </w:p>
        </w:tc>
      </w:tr>
      <w:tr w:rsidR="00A02A65" w:rsidRPr="007F079E" w14:paraId="273B1F2B" w14:textId="77777777" w:rsidTr="00A47089">
        <w:tc>
          <w:tcPr>
            <w:tcW w:w="4675" w:type="dxa"/>
            <w:shd w:val="clear" w:color="auto" w:fill="FFFFFF" w:themeFill="background1"/>
          </w:tcPr>
          <w:p w14:paraId="033E8AA3"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11593B0D"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A02A65" w:rsidRPr="007F079E" w14:paraId="056F99C9" w14:textId="77777777" w:rsidTr="00A47089">
        <w:tc>
          <w:tcPr>
            <w:tcW w:w="4675" w:type="dxa"/>
            <w:shd w:val="clear" w:color="auto" w:fill="auto"/>
          </w:tcPr>
          <w:p w14:paraId="22277D01" w14:textId="257E7F28"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As </w:t>
            </w:r>
            <w:proofErr w:type="gramStart"/>
            <w:r w:rsidRPr="007F079E">
              <w:rPr>
                <w:rFonts w:ascii="CordiaUPC" w:eastAsia="Calibri" w:hAnsi="CordiaUPC" w:cs="CordiaUPC" w:hint="cs"/>
                <w:sz w:val="26"/>
                <w:szCs w:val="26"/>
                <w:lang w:val="en-US"/>
              </w:rPr>
              <w:t>at</w:t>
            </w:r>
            <w:proofErr w:type="gramEnd"/>
            <w:r w:rsidRPr="007F079E">
              <w:rPr>
                <w:rFonts w:ascii="CordiaUPC" w:eastAsia="Calibri" w:hAnsi="CordiaUPC" w:cs="CordiaUPC" w:hint="cs"/>
                <w:sz w:val="26"/>
                <w:szCs w:val="26"/>
                <w:lang w:val="en-US"/>
              </w:rPr>
              <w:t xml:space="preserve"> </w:t>
            </w:r>
            <w:r w:rsidRPr="007F079E">
              <w:rPr>
                <w:rFonts w:ascii="CordiaUPC" w:eastAsia="Calibri" w:hAnsi="CordiaUPC" w:cs="CordiaUPC"/>
                <w:sz w:val="26"/>
                <w:szCs w:val="26"/>
                <w:lang w:val="en-US"/>
              </w:rPr>
              <w:t>31 December</w:t>
            </w:r>
            <w:r w:rsidRPr="007F079E">
              <w:rPr>
                <w:rFonts w:ascii="CordiaUPC" w:eastAsia="Calibri" w:hAnsi="CordiaUPC" w:cs="CordiaUPC" w:hint="cs"/>
                <w:sz w:val="26"/>
                <w:szCs w:val="26"/>
                <w:lang w:val="en-US"/>
              </w:rPr>
              <w:t xml:space="preserve"> 202</w:t>
            </w:r>
            <w:r w:rsidR="00550AA4">
              <w:rPr>
                <w:rFonts w:ascii="CordiaUPC" w:eastAsia="Calibri" w:hAnsi="CordiaUPC" w:cs="CordiaUPC"/>
                <w:sz w:val="26"/>
                <w:szCs w:val="26"/>
                <w:lang w:val="en-US"/>
              </w:rPr>
              <w:t>3</w:t>
            </w:r>
            <w:r w:rsidRPr="007F079E">
              <w:rPr>
                <w:rFonts w:ascii="CordiaUPC" w:eastAsia="Calibri" w:hAnsi="CordiaUPC" w:cs="CordiaUPC" w:hint="cs"/>
                <w:sz w:val="26"/>
                <w:szCs w:val="26"/>
                <w:lang w:val="en-US"/>
              </w:rPr>
              <w:t xml:space="preserve">, loans to customers represented </w:t>
            </w:r>
            <w:r w:rsidRPr="00853B44">
              <w:rPr>
                <w:rFonts w:ascii="CordiaUPC" w:eastAsia="Calibri" w:hAnsi="CordiaUPC" w:cs="CordiaUPC"/>
                <w:sz w:val="26"/>
                <w:szCs w:val="26"/>
                <w:lang w:val="en-US"/>
              </w:rPr>
              <w:t>7</w:t>
            </w:r>
            <w:r w:rsidR="000C295C" w:rsidRPr="00853B44">
              <w:rPr>
                <w:rFonts w:ascii="CordiaUPC" w:eastAsia="Calibri" w:hAnsi="CordiaUPC" w:cs="CordiaUPC"/>
                <w:sz w:val="26"/>
                <w:szCs w:val="26"/>
                <w:lang w:val="en-US"/>
              </w:rPr>
              <w:t>2.79</w:t>
            </w:r>
            <w:r w:rsidRPr="00853B44">
              <w:rPr>
                <w:rFonts w:ascii="CordiaUPC" w:eastAsia="Calibri" w:hAnsi="CordiaUPC" w:cs="CordiaUPC" w:hint="cs"/>
                <w:sz w:val="26"/>
                <w:szCs w:val="26"/>
                <w:lang w:val="en-US"/>
              </w:rPr>
              <w:t xml:space="preserve">% and </w:t>
            </w:r>
            <w:r w:rsidRPr="00853B44">
              <w:rPr>
                <w:rFonts w:ascii="CordiaUPC" w:eastAsia="Calibri" w:hAnsi="CordiaUPC" w:cs="CordiaUPC"/>
                <w:sz w:val="26"/>
                <w:szCs w:val="26"/>
                <w:lang w:val="en-US"/>
              </w:rPr>
              <w:t>7</w:t>
            </w:r>
            <w:r w:rsidR="000C295C" w:rsidRPr="00853B44">
              <w:rPr>
                <w:rFonts w:ascii="CordiaUPC" w:eastAsia="Calibri" w:hAnsi="CordiaUPC" w:cs="CordiaUPC"/>
                <w:sz w:val="26"/>
                <w:szCs w:val="26"/>
                <w:lang w:val="en-US"/>
              </w:rPr>
              <w:t>2.88</w:t>
            </w:r>
            <w:r w:rsidRPr="00853B44">
              <w:rPr>
                <w:rFonts w:ascii="CordiaUPC" w:eastAsia="Calibri" w:hAnsi="CordiaUPC" w:cs="CordiaUPC" w:hint="cs"/>
                <w:sz w:val="26"/>
                <w:szCs w:val="26"/>
                <w:lang w:val="en-US"/>
              </w:rPr>
              <w:t>% of the total assets of consolidated and the Bank only</w:t>
            </w:r>
            <w:r w:rsidRPr="00853B44">
              <w:rPr>
                <w:rFonts w:ascii="CordiaUPC" w:eastAsia="Calibri" w:hAnsi="CordiaUPC" w:cs="CordiaUPC" w:hint="cs"/>
                <w:sz w:val="26"/>
                <w:szCs w:val="26"/>
                <w:cs/>
                <w:lang w:val="en-US" w:bidi="th-TH"/>
              </w:rPr>
              <w:t xml:space="preserve"> </w:t>
            </w:r>
            <w:r w:rsidRPr="00853B44">
              <w:rPr>
                <w:rFonts w:ascii="CordiaUPC" w:eastAsia="Calibri" w:hAnsi="CordiaUPC" w:cs="CordiaUPC"/>
                <w:sz w:val="26"/>
                <w:szCs w:val="26"/>
                <w:lang w:val="en-US" w:bidi="th-TH"/>
              </w:rPr>
              <w:t>financial statements</w:t>
            </w:r>
            <w:r w:rsidRPr="00853B44">
              <w:rPr>
                <w:rFonts w:ascii="CordiaUPC" w:eastAsia="Calibri" w:hAnsi="CordiaUPC" w:cs="CordiaUPC" w:hint="cs"/>
                <w:sz w:val="26"/>
                <w:szCs w:val="26"/>
                <w:lang w:val="en-US"/>
              </w:rPr>
              <w:t>, respectively,</w:t>
            </w:r>
            <w:r w:rsidRPr="00853B44" w:rsidDel="00AA6CB2">
              <w:rPr>
                <w:rFonts w:ascii="CordiaUPC" w:eastAsia="Calibri" w:hAnsi="CordiaUPC" w:cs="CordiaUPC" w:hint="cs"/>
                <w:sz w:val="26"/>
                <w:szCs w:val="26"/>
                <w:lang w:val="en-US"/>
              </w:rPr>
              <w:t xml:space="preserve"> </w:t>
            </w:r>
            <w:r w:rsidRPr="00853B44">
              <w:rPr>
                <w:rFonts w:ascii="CordiaUPC" w:eastAsia="Calibri" w:hAnsi="CordiaUPC" w:cs="CordiaUPC" w:hint="cs"/>
                <w:sz w:val="26"/>
                <w:szCs w:val="26"/>
                <w:lang w:val="en-US"/>
              </w:rPr>
              <w:t xml:space="preserve">against which an allowance for expected credit loss (“ECL”) of Baht </w:t>
            </w:r>
            <w:r w:rsidR="00853B44" w:rsidRPr="00853B44">
              <w:rPr>
                <w:rFonts w:ascii="CordiaUPC" w:eastAsia="Calibri" w:hAnsi="CordiaUPC" w:cs="CordiaUPC"/>
                <w:sz w:val="26"/>
                <w:szCs w:val="26"/>
                <w:lang w:val="en-US"/>
              </w:rPr>
              <w:t>63,502</w:t>
            </w:r>
            <w:r w:rsidRPr="00853B44" w:rsidDel="00B150E3">
              <w:rPr>
                <w:rFonts w:ascii="CordiaUPC" w:eastAsia="Calibri" w:hAnsi="CordiaUPC" w:cs="CordiaUPC" w:hint="cs"/>
                <w:sz w:val="26"/>
                <w:szCs w:val="26"/>
                <w:lang w:val="en-US"/>
              </w:rPr>
              <w:t xml:space="preserve"> </w:t>
            </w:r>
            <w:r w:rsidRPr="00853B44">
              <w:rPr>
                <w:rFonts w:ascii="CordiaUPC" w:eastAsia="Calibri" w:hAnsi="CordiaUPC" w:cs="CordiaUPC" w:hint="cs"/>
                <w:sz w:val="26"/>
                <w:szCs w:val="26"/>
                <w:lang w:val="en-US"/>
              </w:rPr>
              <w:t xml:space="preserve">million and Baht </w:t>
            </w:r>
            <w:r w:rsidR="00853B44" w:rsidRPr="00853B44">
              <w:rPr>
                <w:rFonts w:ascii="CordiaUPC" w:eastAsia="Calibri" w:hAnsi="CordiaUPC" w:cs="CordiaUPC"/>
                <w:sz w:val="26"/>
                <w:szCs w:val="26"/>
                <w:lang w:val="en-US"/>
              </w:rPr>
              <w:t>61,423</w:t>
            </w:r>
            <w:r w:rsidRPr="00853B44">
              <w:rPr>
                <w:rFonts w:ascii="CordiaUPC" w:eastAsia="Calibri" w:hAnsi="CordiaUPC" w:cs="CordiaUPC" w:hint="cs"/>
                <w:sz w:val="26"/>
                <w:szCs w:val="26"/>
                <w:lang w:val="en-US"/>
              </w:rPr>
              <w:t xml:space="preserve"> million, respectively were provided.</w:t>
            </w:r>
            <w:r w:rsidRPr="007F079E">
              <w:rPr>
                <w:rFonts w:ascii="CordiaUPC" w:eastAsia="Calibri" w:hAnsi="CordiaUPC" w:cs="CordiaUPC" w:hint="cs"/>
                <w:sz w:val="26"/>
                <w:szCs w:val="26"/>
                <w:lang w:val="en-US"/>
              </w:rPr>
              <w:t xml:space="preserve"> </w:t>
            </w:r>
          </w:p>
          <w:p w14:paraId="5FF354AC" w14:textId="77777777" w:rsidR="00A02A65" w:rsidRPr="007F079E" w:rsidRDefault="00A02A65" w:rsidP="00A47089">
            <w:pPr>
              <w:spacing w:line="300" w:lineRule="exact"/>
              <w:jc w:val="both"/>
              <w:rPr>
                <w:rFonts w:ascii="CordiaUPC" w:eastAsia="Calibri" w:hAnsi="CordiaUPC" w:cs="CordiaUPC"/>
                <w:sz w:val="16"/>
                <w:szCs w:val="16"/>
                <w:lang w:val="en-US"/>
              </w:rPr>
            </w:pPr>
          </w:p>
          <w:p w14:paraId="15042500"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Management’s estimation of ECL on loans to customers measured at </w:t>
            </w:r>
            <w:proofErr w:type="spellStart"/>
            <w:r w:rsidRPr="007F079E">
              <w:rPr>
                <w:rFonts w:ascii="CordiaUPC" w:eastAsia="Calibri" w:hAnsi="CordiaUPC" w:cs="CordiaUPC" w:hint="cs"/>
                <w:sz w:val="26"/>
                <w:szCs w:val="26"/>
                <w:lang w:val="en-US"/>
              </w:rPr>
              <w:t>amortised</w:t>
            </w:r>
            <w:proofErr w:type="spellEnd"/>
            <w:r w:rsidRPr="007F079E">
              <w:rPr>
                <w:rFonts w:ascii="CordiaUPC" w:eastAsia="Calibri" w:hAnsi="CordiaUPC" w:cs="CordiaUPC" w:hint="cs"/>
                <w:sz w:val="26"/>
                <w:szCs w:val="26"/>
                <w:lang w:val="en-US"/>
              </w:rPr>
              <w:t xml:space="preserve"> cost is based on credit models which are dependent on significant management judgements and estimates including</w:t>
            </w:r>
            <w:r w:rsidRPr="007F079E">
              <w:rPr>
                <w:rFonts w:ascii="CordiaUPC" w:eastAsia="Calibri" w:hAnsi="CordiaUPC" w:cs="CordiaUPC"/>
                <w:sz w:val="26"/>
                <w:szCs w:val="26"/>
                <w:lang w:val="en-US"/>
              </w:rPr>
              <w:t xml:space="preserve"> selection of model, the use of forward-looking macroeconomic forecast,</w:t>
            </w:r>
            <w:r w:rsidRPr="007F079E">
              <w:rPr>
                <w:rFonts w:ascii="CordiaUPC" w:eastAsia="Calibri" w:hAnsi="CordiaUPC" w:cs="CordiaUPC" w:hint="cs"/>
                <w:sz w:val="26"/>
                <w:szCs w:val="26"/>
                <w:lang w:val="en-US"/>
              </w:rPr>
              <w:t xml:space="preserve"> establishing the criteria for determining whether credit risk has increased significantly since initial recognition, </w:t>
            </w:r>
            <w:r w:rsidRPr="007F079E">
              <w:rPr>
                <w:rFonts w:ascii="CordiaUPC" w:eastAsia="Calibri" w:hAnsi="CordiaUPC" w:cs="CordiaUPC"/>
                <w:sz w:val="26"/>
                <w:szCs w:val="26"/>
                <w:lang w:val="en-US"/>
              </w:rPr>
              <w:t>qualitative assessment of significant increase in credit risk and credit impaired,</w:t>
            </w:r>
            <w:r w:rsidRPr="007F079E">
              <w:rPr>
                <w:rFonts w:ascii="CordiaUPC" w:eastAsia="Calibri" w:hAnsi="CordiaUPC" w:cs="CordiaUPC" w:hint="cs"/>
                <w:sz w:val="26"/>
                <w:szCs w:val="26"/>
                <w:lang w:val="en-US"/>
              </w:rPr>
              <w:t xml:space="preserve"> and consideration for post model adjustments. In particular, the ongoing economic situation and relief program provided to the customer </w:t>
            </w:r>
            <w:r w:rsidRPr="007F079E">
              <w:rPr>
                <w:rFonts w:ascii="CordiaUPC" w:eastAsia="Calibri" w:hAnsi="CordiaUPC" w:cs="CordiaUPC"/>
                <w:sz w:val="26"/>
                <w:szCs w:val="26"/>
                <w:lang w:val="en-US"/>
              </w:rPr>
              <w:t>resulting from COVID-19 adds further complexity to management’s estimation process especially for consideration of post model adjustments</w:t>
            </w:r>
            <w:r w:rsidRPr="007F079E">
              <w:rPr>
                <w:rFonts w:ascii="CordiaUPC" w:eastAsia="Calibri" w:hAnsi="CordiaUPC" w:cs="CordiaUPC" w:hint="cs"/>
                <w:sz w:val="26"/>
                <w:szCs w:val="26"/>
                <w:lang w:val="en-US"/>
              </w:rPr>
              <w:t>.</w:t>
            </w:r>
          </w:p>
          <w:p w14:paraId="5B0C34A9" w14:textId="77777777" w:rsidR="00A02A65" w:rsidRPr="007F079E" w:rsidRDefault="00A02A65" w:rsidP="00A47089">
            <w:pPr>
              <w:spacing w:line="300" w:lineRule="exact"/>
              <w:jc w:val="both"/>
              <w:rPr>
                <w:rFonts w:ascii="CordiaUPC" w:eastAsia="Calibri" w:hAnsi="CordiaUPC" w:cs="CordiaUPC"/>
                <w:sz w:val="26"/>
                <w:szCs w:val="26"/>
                <w:lang w:val="en-US"/>
              </w:rPr>
            </w:pPr>
          </w:p>
          <w:p w14:paraId="7E4D120E"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Accordingly, it is considered a Key Audit Matter.</w:t>
            </w:r>
          </w:p>
          <w:p w14:paraId="6DBA9B0B" w14:textId="77777777" w:rsidR="00A02A65" w:rsidRPr="007F079E" w:rsidRDefault="00A02A65" w:rsidP="00A47089">
            <w:pPr>
              <w:autoSpaceDE w:val="0"/>
              <w:autoSpaceDN w:val="0"/>
              <w:adjustRightInd w:val="0"/>
              <w:spacing w:line="300" w:lineRule="exact"/>
              <w:rPr>
                <w:rFonts w:ascii="CordiaUPC" w:eastAsia="Calibri" w:hAnsi="CordiaUPC" w:cs="CordiaUPC"/>
                <w:sz w:val="26"/>
                <w:szCs w:val="26"/>
                <w:lang w:val="en-US"/>
              </w:rPr>
            </w:pPr>
          </w:p>
        </w:tc>
        <w:tc>
          <w:tcPr>
            <w:tcW w:w="5153" w:type="dxa"/>
            <w:shd w:val="clear" w:color="auto" w:fill="auto"/>
          </w:tcPr>
          <w:p w14:paraId="2ADAEDDB"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In planning my audit procedures</w:t>
            </w:r>
            <w:r w:rsidRPr="007F079E">
              <w:rPr>
                <w:rFonts w:ascii="CordiaUPC" w:eastAsia="Calibri" w:hAnsi="CordiaUPC" w:cs="CordiaUPC"/>
                <w:sz w:val="26"/>
                <w:szCs w:val="26"/>
                <w:lang w:val="en-US"/>
              </w:rPr>
              <w:t>,</w:t>
            </w:r>
            <w:r w:rsidRPr="007F079E">
              <w:rPr>
                <w:rFonts w:ascii="CordiaUPC" w:eastAsia="Calibri" w:hAnsi="CordiaUPC" w:cs="CordiaUPC" w:hint="cs"/>
                <w:sz w:val="26"/>
                <w:szCs w:val="26"/>
                <w:lang w:val="en-US"/>
              </w:rPr>
              <w:t xml:space="preserve"> I performed a risk assessment by considering internal and external factors which could affect the performance of individual customers, industry sectors or customer segments, or other factors which could influence the judgments and estimates. </w:t>
            </w:r>
          </w:p>
          <w:p w14:paraId="2BE3C3F3" w14:textId="77777777" w:rsidR="00A02A65" w:rsidRPr="007F079E" w:rsidRDefault="00A02A65" w:rsidP="00A47089">
            <w:pPr>
              <w:spacing w:line="300" w:lineRule="exact"/>
              <w:jc w:val="both"/>
              <w:rPr>
                <w:rFonts w:ascii="CordiaUPC" w:eastAsia="Calibri" w:hAnsi="CordiaUPC" w:cs="CordiaUPC"/>
                <w:sz w:val="16"/>
                <w:szCs w:val="16"/>
                <w:lang w:val="en-US"/>
              </w:rPr>
            </w:pPr>
          </w:p>
          <w:p w14:paraId="5BE10F80"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inspected of the Group and the Bank accounting policies</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641C939D" w14:textId="77777777" w:rsidR="00A02A65" w:rsidRPr="007F079E" w:rsidRDefault="00A02A65" w:rsidP="00A47089">
            <w:pPr>
              <w:spacing w:line="300" w:lineRule="exact"/>
              <w:jc w:val="both"/>
              <w:rPr>
                <w:rFonts w:ascii="CordiaUPC" w:eastAsia="Calibri" w:hAnsi="CordiaUPC" w:cs="CordiaUPC"/>
                <w:sz w:val="16"/>
                <w:szCs w:val="16"/>
                <w:lang w:val="en-US"/>
              </w:rPr>
            </w:pPr>
          </w:p>
          <w:p w14:paraId="3757E060" w14:textId="77777777" w:rsidR="00A02A65" w:rsidRPr="007F079E" w:rsidRDefault="00A02A65" w:rsidP="00A47089">
            <w:pPr>
              <w:spacing w:line="300" w:lineRule="exact"/>
              <w:jc w:val="both"/>
              <w:rPr>
                <w:rFonts w:ascii="CordiaUPC" w:eastAsia="Calibri" w:hAnsi="CordiaUPC" w:cs="CordiaUPC"/>
                <w:sz w:val="26"/>
                <w:szCs w:val="26"/>
                <w:cs/>
                <w:lang w:val="en-US" w:bidi="th-TH"/>
              </w:rPr>
            </w:pPr>
            <w:r w:rsidRPr="007F079E">
              <w:rPr>
                <w:rFonts w:ascii="CordiaUPC" w:eastAsia="Calibri" w:hAnsi="CordiaUPC" w:cs="CordiaUPC" w:hint="cs"/>
                <w:sz w:val="26"/>
                <w:szCs w:val="26"/>
                <w:lang w:val="en-US"/>
              </w:rPr>
              <w:t>My audit procedures included testing the design and operating effectiveness of controls over</w:t>
            </w:r>
            <w:r w:rsidRPr="007F079E">
              <w:rPr>
                <w:rFonts w:ascii="CordiaUPC" w:eastAsia="Calibri" w:hAnsi="CordiaUPC" w:cs="CordiaUPC"/>
                <w:sz w:val="26"/>
                <w:szCs w:val="26"/>
                <w:lang w:val="en-US"/>
              </w:rPr>
              <w:t xml:space="preserve"> credit review,</w:t>
            </w:r>
            <w:r w:rsidRPr="007F079E">
              <w:rPr>
                <w:rFonts w:ascii="CordiaUPC" w:eastAsia="Calibri" w:hAnsi="CordiaUPC" w:cs="CordiaUPC" w:hint="cs"/>
                <w:sz w:val="26"/>
                <w:szCs w:val="26"/>
                <w:lang w:val="en-US"/>
              </w:rPr>
              <w:t xml:space="preserve"> model monitoring</w:t>
            </w:r>
            <w:r w:rsidRPr="007F079E">
              <w:rPr>
                <w:rFonts w:ascii="CordiaUPC" w:eastAsia="Calibri" w:hAnsi="CordiaUPC" w:cs="CordiaUPC"/>
                <w:sz w:val="26"/>
                <w:szCs w:val="26"/>
                <w:lang w:val="en-US"/>
              </w:rPr>
              <w:t xml:space="preserve">, forward-looking macro-economic </w:t>
            </w:r>
            <w:proofErr w:type="gramStart"/>
            <w:r w:rsidRPr="007F079E">
              <w:rPr>
                <w:rFonts w:ascii="CordiaUPC" w:eastAsia="Calibri" w:hAnsi="CordiaUPC" w:cs="CordiaUPC"/>
                <w:sz w:val="26"/>
                <w:szCs w:val="26"/>
                <w:lang w:val="en-US"/>
              </w:rPr>
              <w:t>factors</w:t>
            </w:r>
            <w:proofErr w:type="gramEnd"/>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post model adjustments.</w:t>
            </w:r>
          </w:p>
          <w:p w14:paraId="4147A3C2" w14:textId="77777777" w:rsidR="00A02A65" w:rsidRPr="007F079E" w:rsidRDefault="00A02A65" w:rsidP="00A47089">
            <w:pPr>
              <w:spacing w:line="300" w:lineRule="exact"/>
              <w:jc w:val="both"/>
              <w:rPr>
                <w:rFonts w:ascii="CordiaUPC" w:eastAsia="Calibri" w:hAnsi="CordiaUPC" w:cs="CordiaUPC"/>
                <w:sz w:val="16"/>
                <w:szCs w:val="16"/>
                <w:lang w:val="en-US"/>
              </w:rPr>
            </w:pPr>
          </w:p>
          <w:p w14:paraId="74621DFE"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73259547" w14:textId="77777777" w:rsidR="00A02A65" w:rsidRPr="007F079E" w:rsidRDefault="00A02A65" w:rsidP="00A47089">
            <w:pPr>
              <w:spacing w:line="300" w:lineRule="exact"/>
              <w:jc w:val="both"/>
              <w:rPr>
                <w:rFonts w:ascii="CordiaUPC" w:eastAsia="Calibri" w:hAnsi="CordiaUPC" w:cs="CordiaUPC"/>
                <w:sz w:val="16"/>
                <w:szCs w:val="16"/>
                <w:lang w:val="en-US"/>
              </w:rPr>
            </w:pPr>
          </w:p>
          <w:p w14:paraId="03DCB650"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Selected key technical decisions, assumptions and model methodologies were tested, where appropriate, including involvement of my own credit risk specialists to inspect model documentation, model validation report performed by expert engaged by the Group and the Bank’s management and back-testing</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results.</w:t>
            </w:r>
          </w:p>
          <w:p w14:paraId="454AD5BB" w14:textId="77777777" w:rsidR="00A02A65" w:rsidRPr="007F079E" w:rsidRDefault="00A02A65" w:rsidP="00A47089">
            <w:pPr>
              <w:spacing w:line="300" w:lineRule="exact"/>
              <w:jc w:val="both"/>
              <w:rPr>
                <w:rFonts w:ascii="CordiaUPC" w:eastAsia="Calibri" w:hAnsi="CordiaUPC" w:cs="CordiaUPC"/>
                <w:sz w:val="16"/>
                <w:szCs w:val="16"/>
                <w:lang w:val="en-US"/>
              </w:rPr>
            </w:pPr>
          </w:p>
          <w:p w14:paraId="62F64963"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I and my credit specialist assessed assumptions and methodology used by the management in the identification and estimation of post model adjustments.  </w:t>
            </w:r>
          </w:p>
          <w:p w14:paraId="1D6A4EBB" w14:textId="77777777" w:rsidR="00A02A65" w:rsidRPr="007F079E" w:rsidRDefault="00A02A65" w:rsidP="00A47089">
            <w:pPr>
              <w:spacing w:line="300" w:lineRule="exact"/>
              <w:jc w:val="both"/>
              <w:rPr>
                <w:rFonts w:ascii="CordiaUPC" w:eastAsia="Calibri" w:hAnsi="CordiaUPC" w:cs="CordiaUPC"/>
                <w:sz w:val="16"/>
                <w:szCs w:val="16"/>
                <w:lang w:val="en-US"/>
              </w:rPr>
            </w:pPr>
          </w:p>
          <w:p w14:paraId="125B27C4"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4E1136C9" w14:textId="77777777" w:rsidR="00A02A65" w:rsidRPr="007F079E" w:rsidRDefault="00A02A65" w:rsidP="00A47089">
            <w:pPr>
              <w:spacing w:line="300" w:lineRule="exact"/>
              <w:jc w:val="both"/>
              <w:rPr>
                <w:rFonts w:ascii="CordiaUPC" w:eastAsia="Calibri" w:hAnsi="CordiaUPC" w:cs="CordiaUPC"/>
                <w:sz w:val="16"/>
                <w:szCs w:val="16"/>
                <w:lang w:val="en-US"/>
              </w:rPr>
            </w:pPr>
          </w:p>
        </w:tc>
      </w:tr>
    </w:tbl>
    <w:p w14:paraId="256B628D" w14:textId="77777777" w:rsidR="00A02A65" w:rsidRPr="007F079E" w:rsidRDefault="00A02A65" w:rsidP="00A02A65">
      <w:pPr>
        <w:spacing w:line="300" w:lineRule="exact"/>
        <w:rPr>
          <w:rFonts w:ascii="CordiaUPC" w:eastAsia="Times New Roman" w:hAnsi="CordiaUPC" w:cs="CordiaUPC"/>
          <w:i/>
          <w:iCs/>
          <w:sz w:val="26"/>
          <w:szCs w:val="26"/>
          <w:cs/>
          <w:lang w:val="en-US" w:bidi="th-TH"/>
        </w:rPr>
      </w:pPr>
      <w:r w:rsidRPr="007F079E">
        <w:rPr>
          <w:rFonts w:ascii="CordiaUPC" w:eastAsia="Times New Roman" w:hAnsi="CordiaUPC" w:cs="CordiaUPC" w:hint="cs"/>
          <w:i/>
          <w:iCs/>
          <w:sz w:val="26"/>
          <w:szCs w:val="26"/>
          <w:lang w:val="en-US"/>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A02A65" w:rsidRPr="007F079E" w14:paraId="472B45CE" w14:textId="77777777" w:rsidTr="00A47089">
        <w:tc>
          <w:tcPr>
            <w:tcW w:w="9837" w:type="dxa"/>
            <w:gridSpan w:val="2"/>
            <w:shd w:val="clear" w:color="auto" w:fill="FFFFFF" w:themeFill="background1"/>
          </w:tcPr>
          <w:p w14:paraId="23B08D59" w14:textId="77777777" w:rsidR="00A02A65" w:rsidRPr="007F079E" w:rsidRDefault="00A02A65" w:rsidP="00A47089">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Valuation of financial instruments in the statements of financial position</w:t>
            </w:r>
          </w:p>
        </w:tc>
      </w:tr>
      <w:tr w:rsidR="00A02A65" w:rsidRPr="007F079E" w14:paraId="45906007" w14:textId="77777777" w:rsidTr="00A47089">
        <w:tc>
          <w:tcPr>
            <w:tcW w:w="9837" w:type="dxa"/>
            <w:gridSpan w:val="2"/>
            <w:shd w:val="clear" w:color="auto" w:fill="FFFFFF" w:themeFill="background1"/>
          </w:tcPr>
          <w:p w14:paraId="6221CBB2" w14:textId="77777777" w:rsidR="00A02A65" w:rsidRPr="007F079E" w:rsidRDefault="00A02A65" w:rsidP="00A47089">
            <w:pPr>
              <w:autoSpaceDE w:val="0"/>
              <w:autoSpaceDN w:val="0"/>
              <w:adjustRightInd w:val="0"/>
              <w:spacing w:line="300" w:lineRule="exact"/>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disclosures related to financial instruments and fair values, refer to notes </w:t>
            </w:r>
            <w:r w:rsidRPr="007F079E">
              <w:rPr>
                <w:rFonts w:ascii="CordiaUPC" w:eastAsia="Calibri" w:hAnsi="CordiaUPC" w:cs="CordiaUPC" w:hint="cs"/>
                <w:sz w:val="26"/>
                <w:szCs w:val="26"/>
                <w:cs/>
                <w:lang w:val="en-US" w:bidi="th-TH"/>
              </w:rPr>
              <w:t>5</w:t>
            </w:r>
            <w:r w:rsidRPr="007F079E">
              <w:rPr>
                <w:rFonts w:ascii="CordiaUPC" w:eastAsia="Calibri" w:hAnsi="CordiaUPC" w:cs="CordiaUPC" w:hint="cs"/>
                <w:sz w:val="26"/>
                <w:szCs w:val="26"/>
                <w:lang w:val="en-US"/>
              </w:rPr>
              <w:t xml:space="preserve"> to the financial statements.</w:t>
            </w:r>
          </w:p>
        </w:tc>
      </w:tr>
      <w:tr w:rsidR="00A02A65" w:rsidRPr="007F079E" w14:paraId="4D2546E6" w14:textId="77777777" w:rsidTr="00A47089">
        <w:tc>
          <w:tcPr>
            <w:tcW w:w="4675" w:type="dxa"/>
            <w:shd w:val="clear" w:color="auto" w:fill="FFFFFF" w:themeFill="background1"/>
          </w:tcPr>
          <w:p w14:paraId="4EC0C9C1"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5508C974"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A02A65" w:rsidRPr="007F079E" w14:paraId="070C88DD" w14:textId="77777777" w:rsidTr="00A47089">
        <w:tc>
          <w:tcPr>
            <w:tcW w:w="4675" w:type="dxa"/>
            <w:shd w:val="clear" w:color="auto" w:fill="auto"/>
          </w:tcPr>
          <w:p w14:paraId="2A1DC4A4" w14:textId="3B0941DD" w:rsidR="00A02A65" w:rsidRPr="007F079E" w:rsidRDefault="00A02A65" w:rsidP="00A47089">
            <w:pPr>
              <w:spacing w:line="300" w:lineRule="exact"/>
              <w:jc w:val="thaiDistribute"/>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As </w:t>
            </w:r>
            <w:proofErr w:type="gramStart"/>
            <w:r w:rsidRPr="007F079E">
              <w:rPr>
                <w:rFonts w:ascii="CordiaUPC" w:eastAsia="Calibri" w:hAnsi="CordiaUPC" w:cs="CordiaUPC" w:hint="cs"/>
                <w:sz w:val="26"/>
                <w:szCs w:val="26"/>
                <w:lang w:val="en-US"/>
              </w:rPr>
              <w:t>at</w:t>
            </w:r>
            <w:proofErr w:type="gramEnd"/>
            <w:r w:rsidRPr="007F079E">
              <w:rPr>
                <w:rFonts w:ascii="CordiaUPC" w:eastAsia="Calibri" w:hAnsi="CordiaUPC" w:cs="CordiaUPC" w:hint="cs"/>
                <w:sz w:val="26"/>
                <w:szCs w:val="26"/>
                <w:lang w:val="en-US"/>
              </w:rPr>
              <w:t xml:space="preserve"> </w:t>
            </w:r>
            <w:r w:rsidRPr="00550AA4">
              <w:rPr>
                <w:rFonts w:ascii="CordiaUPC" w:eastAsia="Calibri" w:hAnsi="CordiaUPC" w:cs="CordiaUPC"/>
                <w:sz w:val="26"/>
                <w:szCs w:val="26"/>
                <w:lang w:val="en-US"/>
              </w:rPr>
              <w:t>31 December</w:t>
            </w:r>
            <w:r w:rsidRPr="00550AA4">
              <w:rPr>
                <w:rFonts w:ascii="CordiaUPC" w:eastAsia="Calibri" w:hAnsi="CordiaUPC" w:cs="CordiaUPC" w:hint="cs"/>
                <w:sz w:val="26"/>
                <w:szCs w:val="26"/>
                <w:lang w:val="en-US"/>
              </w:rPr>
              <w:t xml:space="preserve"> 202</w:t>
            </w:r>
            <w:r w:rsidR="00550AA4" w:rsidRPr="00550AA4">
              <w:rPr>
                <w:rFonts w:ascii="CordiaUPC" w:eastAsia="Calibri" w:hAnsi="CordiaUPC" w:cs="CordiaUPC"/>
                <w:sz w:val="26"/>
                <w:szCs w:val="26"/>
                <w:lang w:val="en-US"/>
              </w:rPr>
              <w:t>3</w:t>
            </w:r>
            <w:r w:rsidRPr="00550AA4">
              <w:rPr>
                <w:rFonts w:ascii="CordiaUPC" w:eastAsia="Calibri" w:hAnsi="CordiaUPC" w:cs="CordiaUPC" w:hint="cs"/>
                <w:sz w:val="26"/>
                <w:szCs w:val="26"/>
                <w:lang w:val="en-US"/>
              </w:rPr>
              <w:t>,</w:t>
            </w:r>
            <w:r w:rsidRPr="007F079E">
              <w:rPr>
                <w:rFonts w:ascii="CordiaUPC" w:eastAsia="Calibri" w:hAnsi="CordiaUPC" w:cs="CordiaUPC" w:hint="cs"/>
                <w:sz w:val="26"/>
                <w:szCs w:val="26"/>
                <w:lang w:val="en-US"/>
              </w:rPr>
              <w:t xml:space="preserve"> financial assets measured at fair value in the</w:t>
            </w:r>
            <w:r w:rsidRPr="007F079E">
              <w:rPr>
                <w:rFonts w:ascii="CordiaUPC" w:eastAsia="Calibri" w:hAnsi="CordiaUPC" w:cs="CordiaUPC"/>
                <w:sz w:val="26"/>
                <w:szCs w:val="26"/>
                <w:lang w:val="en-US"/>
              </w:rPr>
              <w:t xml:space="preserve"> </w:t>
            </w:r>
            <w:r w:rsidRPr="007F079E">
              <w:rPr>
                <w:rFonts w:ascii="CordiaUPC" w:eastAsia="Calibri" w:hAnsi="CordiaUPC" w:cs="CordiaUPC" w:hint="cs"/>
                <w:sz w:val="26"/>
                <w:szCs w:val="26"/>
                <w:lang w:val="en-US"/>
              </w:rPr>
              <w:t>consolidated and the Ban</w:t>
            </w:r>
            <w:r w:rsidRPr="007F079E">
              <w:rPr>
                <w:rFonts w:ascii="CordiaUPC" w:eastAsia="Calibri" w:hAnsi="CordiaUPC" w:cs="CordiaUPC"/>
                <w:sz w:val="26"/>
                <w:szCs w:val="26"/>
                <w:lang w:val="en-US"/>
              </w:rPr>
              <w:t>k’s</w:t>
            </w:r>
            <w:r w:rsidRPr="007F079E">
              <w:rPr>
                <w:rFonts w:ascii="CordiaUPC" w:eastAsia="Calibri" w:hAnsi="CordiaUPC" w:cs="CordiaUPC" w:hint="cs"/>
                <w:sz w:val="26"/>
                <w:szCs w:val="26"/>
                <w:lang w:val="en-US"/>
              </w:rPr>
              <w:t xml:space="preserve"> financial statements amounted to Baht</w:t>
            </w:r>
            <w:r w:rsidRPr="007F079E">
              <w:rPr>
                <w:rFonts w:ascii="CordiaUPC" w:eastAsia="Calibri" w:hAnsi="CordiaUPC" w:cs="CordiaUPC"/>
                <w:sz w:val="26"/>
                <w:szCs w:val="26"/>
                <w:lang w:val="en-US"/>
              </w:rPr>
              <w:t xml:space="preserve"> </w:t>
            </w:r>
            <w:r w:rsidR="003631E6">
              <w:rPr>
                <w:rFonts w:ascii="CordiaUPC" w:eastAsia="Calibri" w:hAnsi="CordiaUPC" w:cs="CordiaUPC"/>
                <w:sz w:val="26"/>
                <w:szCs w:val="26"/>
                <w:lang w:val="en-US"/>
              </w:rPr>
              <w:t>132,90</w:t>
            </w:r>
            <w:r w:rsidR="008008CA">
              <w:rPr>
                <w:rFonts w:ascii="CordiaUPC" w:eastAsia="Calibri" w:hAnsi="CordiaUPC" w:cs="CordiaUPC"/>
                <w:sz w:val="26"/>
                <w:szCs w:val="26"/>
                <w:lang w:val="en-US"/>
              </w:rPr>
              <w:t>3</w:t>
            </w:r>
            <w:r w:rsidRPr="007F079E">
              <w:rPr>
                <w:rFonts w:ascii="CordiaUPC" w:eastAsia="Calibri" w:hAnsi="CordiaUPC" w:cs="CordiaUPC" w:hint="cs"/>
                <w:sz w:val="26"/>
                <w:szCs w:val="26"/>
                <w:lang w:val="en-US"/>
              </w:rPr>
              <w:t xml:space="preserve"> million. Financial liabilities measured at fair value in the</w:t>
            </w:r>
            <w:r w:rsidRPr="007F079E">
              <w:rPr>
                <w:rFonts w:ascii="CordiaUPC" w:eastAsia="Calibri" w:hAnsi="CordiaUPC" w:cs="CordiaUPC"/>
                <w:sz w:val="26"/>
                <w:szCs w:val="26"/>
                <w:lang w:val="en-US"/>
              </w:rPr>
              <w:t xml:space="preserve"> </w:t>
            </w:r>
            <w:r w:rsidRPr="007F079E">
              <w:rPr>
                <w:rFonts w:ascii="CordiaUPC" w:eastAsia="Calibri" w:hAnsi="CordiaUPC" w:cs="CordiaUPC" w:hint="cs"/>
                <w:sz w:val="26"/>
                <w:szCs w:val="26"/>
                <w:lang w:val="en-US"/>
              </w:rPr>
              <w:t>consolidated and the Bank</w:t>
            </w:r>
            <w:r w:rsidRPr="007F079E">
              <w:rPr>
                <w:rFonts w:ascii="CordiaUPC" w:eastAsia="Calibri" w:hAnsi="CordiaUPC" w:cs="CordiaUPC"/>
                <w:sz w:val="26"/>
                <w:szCs w:val="26"/>
                <w:lang w:val="en-US"/>
              </w:rPr>
              <w:t>’s</w:t>
            </w:r>
            <w:r w:rsidRPr="007F079E">
              <w:rPr>
                <w:rFonts w:ascii="CordiaUPC" w:eastAsia="Calibri" w:hAnsi="CordiaUPC" w:cs="CordiaUPC" w:hint="cs"/>
                <w:sz w:val="26"/>
                <w:szCs w:val="26"/>
                <w:lang w:val="en-US"/>
              </w:rPr>
              <w:t xml:space="preserve"> financial statements amounted to </w:t>
            </w:r>
            <w:r w:rsidRPr="00314D4E">
              <w:rPr>
                <w:rFonts w:ascii="CordiaUPC" w:eastAsia="Calibri" w:hAnsi="CordiaUPC" w:cs="CordiaUPC" w:hint="cs"/>
                <w:sz w:val="26"/>
                <w:szCs w:val="26"/>
                <w:lang w:val="en-US"/>
              </w:rPr>
              <w:t>Baht</w:t>
            </w:r>
            <w:r w:rsidRPr="00314D4E">
              <w:rPr>
                <w:rFonts w:ascii="CordiaUPC" w:eastAsia="Calibri" w:hAnsi="CordiaUPC" w:cs="CordiaUPC"/>
                <w:sz w:val="26"/>
                <w:szCs w:val="26"/>
                <w:lang w:val="en-US"/>
              </w:rPr>
              <w:t xml:space="preserve"> </w:t>
            </w:r>
            <w:r w:rsidR="00550F34">
              <w:rPr>
                <w:rFonts w:ascii="CordiaUPC" w:eastAsia="Calibri" w:hAnsi="CordiaUPC" w:cs="CordiaUPC"/>
                <w:sz w:val="26"/>
                <w:szCs w:val="26"/>
                <w:lang w:val="en-US"/>
              </w:rPr>
              <w:t>7,523</w:t>
            </w:r>
            <w:r w:rsidRPr="007F079E">
              <w:rPr>
                <w:rFonts w:ascii="CordiaUPC" w:eastAsia="Calibri" w:hAnsi="CordiaUPC" w:cs="CordiaUPC" w:hint="cs"/>
                <w:sz w:val="26"/>
                <w:szCs w:val="26"/>
                <w:lang w:val="en-US"/>
              </w:rPr>
              <w:t xml:space="preserve"> million. </w:t>
            </w:r>
          </w:p>
          <w:p w14:paraId="530D8E4F" w14:textId="77777777" w:rsidR="00A02A65" w:rsidRPr="007F079E" w:rsidRDefault="00A02A65" w:rsidP="00A47089">
            <w:pPr>
              <w:spacing w:line="300" w:lineRule="exact"/>
              <w:jc w:val="both"/>
              <w:rPr>
                <w:rFonts w:ascii="CordiaUPC" w:eastAsia="Calibri" w:hAnsi="CordiaUPC" w:cs="CordiaUPC"/>
                <w:sz w:val="26"/>
                <w:szCs w:val="26"/>
                <w:lang w:val="en-US"/>
              </w:rPr>
            </w:pPr>
          </w:p>
          <w:p w14:paraId="4A195885" w14:textId="7C9655A1"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Of these amounts, as </w:t>
            </w:r>
            <w:proofErr w:type="gramStart"/>
            <w:r w:rsidRPr="007F079E">
              <w:rPr>
                <w:rFonts w:ascii="CordiaUPC" w:eastAsia="Calibri" w:hAnsi="CordiaUPC" w:cs="CordiaUPC" w:hint="cs"/>
                <w:sz w:val="26"/>
                <w:szCs w:val="26"/>
                <w:lang w:val="en-US"/>
              </w:rPr>
              <w:t>at</w:t>
            </w:r>
            <w:proofErr w:type="gramEnd"/>
            <w:r w:rsidRPr="007F079E">
              <w:rPr>
                <w:rFonts w:ascii="CordiaUPC" w:eastAsia="Calibri" w:hAnsi="CordiaUPC" w:cs="CordiaUPC" w:hint="cs"/>
                <w:sz w:val="26"/>
                <w:szCs w:val="26"/>
                <w:lang w:val="en-US"/>
              </w:rPr>
              <w:t xml:space="preserve"> </w:t>
            </w:r>
            <w:r w:rsidRPr="007F079E">
              <w:rPr>
                <w:rFonts w:ascii="CordiaUPC" w:eastAsia="Calibri" w:hAnsi="CordiaUPC" w:cs="CordiaUPC"/>
                <w:sz w:val="26"/>
                <w:szCs w:val="26"/>
                <w:lang w:val="en-US"/>
              </w:rPr>
              <w:t>31 December</w:t>
            </w:r>
            <w:r w:rsidRPr="007F079E">
              <w:rPr>
                <w:rFonts w:ascii="CordiaUPC" w:eastAsia="Calibri" w:hAnsi="CordiaUPC" w:cs="CordiaUPC" w:hint="cs"/>
                <w:sz w:val="26"/>
                <w:szCs w:val="26"/>
                <w:lang w:val="en-US"/>
              </w:rPr>
              <w:t xml:space="preserve"> 202</w:t>
            </w:r>
            <w:r w:rsidR="00550AA4">
              <w:rPr>
                <w:rFonts w:ascii="CordiaUPC" w:eastAsia="Calibri" w:hAnsi="CordiaUPC" w:cs="CordiaUPC"/>
                <w:sz w:val="26"/>
                <w:szCs w:val="26"/>
                <w:lang w:val="en-US"/>
              </w:rPr>
              <w:t>3</w:t>
            </w:r>
            <w:r w:rsidRPr="007F079E">
              <w:rPr>
                <w:rFonts w:ascii="CordiaUPC" w:eastAsia="Calibri" w:hAnsi="CordiaUPC" w:cs="CordiaUPC" w:hint="cs"/>
                <w:sz w:val="26"/>
                <w:szCs w:val="26"/>
                <w:lang w:val="en-US"/>
              </w:rPr>
              <w:t>, financial assets and liabilities designated at level 2</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3 fair value amounted to Baht</w:t>
            </w:r>
            <w:r w:rsidRPr="007F079E">
              <w:rPr>
                <w:rFonts w:ascii="CordiaUPC" w:eastAsia="Calibri" w:hAnsi="CordiaUPC" w:cs="CordiaUPC"/>
                <w:sz w:val="26"/>
                <w:szCs w:val="26"/>
                <w:lang w:val="en-US"/>
              </w:rPr>
              <w:t xml:space="preserve"> </w:t>
            </w:r>
            <w:r w:rsidR="00FA17D3">
              <w:rPr>
                <w:rFonts w:ascii="CordiaUPC" w:eastAsia="Calibri" w:hAnsi="CordiaUPC" w:cs="CordiaUPC"/>
                <w:sz w:val="26"/>
                <w:szCs w:val="26"/>
                <w:lang w:val="en-US"/>
              </w:rPr>
              <w:t>132,74</w:t>
            </w:r>
            <w:r w:rsidR="008008CA">
              <w:rPr>
                <w:rFonts w:ascii="CordiaUPC" w:eastAsia="Calibri" w:hAnsi="CordiaUPC" w:cs="CordiaUPC"/>
                <w:sz w:val="26"/>
                <w:szCs w:val="26"/>
                <w:lang w:val="en-US"/>
              </w:rPr>
              <w:t>8</w:t>
            </w:r>
            <w:r w:rsidRPr="007F079E" w:rsidDel="00B150E3">
              <w:rPr>
                <w:rFonts w:ascii="CordiaUPC" w:eastAsia="Calibri" w:hAnsi="CordiaUPC" w:cs="CordiaUPC" w:hint="cs"/>
                <w:sz w:val="26"/>
                <w:szCs w:val="26"/>
                <w:lang w:val="en-US"/>
              </w:rPr>
              <w:t xml:space="preserve"> </w:t>
            </w:r>
            <w:r w:rsidRPr="007F079E">
              <w:rPr>
                <w:rFonts w:ascii="CordiaUPC" w:eastAsia="Calibri" w:hAnsi="CordiaUPC" w:cs="CordiaUPC" w:hint="cs"/>
                <w:sz w:val="26"/>
                <w:szCs w:val="26"/>
                <w:lang w:val="en-US"/>
              </w:rPr>
              <w:t>million and Baht</w:t>
            </w:r>
            <w:r w:rsidRPr="007F079E">
              <w:rPr>
                <w:rFonts w:ascii="CordiaUPC" w:eastAsia="Calibri" w:hAnsi="CordiaUPC" w:cs="CordiaUPC"/>
                <w:sz w:val="26"/>
                <w:szCs w:val="26"/>
                <w:lang w:val="en-US"/>
              </w:rPr>
              <w:t xml:space="preserve"> </w:t>
            </w:r>
            <w:r w:rsidR="00FA17D3">
              <w:rPr>
                <w:rFonts w:ascii="CordiaUPC" w:eastAsia="Calibri" w:hAnsi="CordiaUPC" w:cs="CordiaUPC"/>
                <w:sz w:val="26"/>
                <w:szCs w:val="26"/>
                <w:lang w:val="en-US"/>
              </w:rPr>
              <w:t>7,523</w:t>
            </w:r>
            <w:r w:rsidRPr="007F079E">
              <w:rPr>
                <w:rFonts w:ascii="CordiaUPC" w:eastAsia="Calibri" w:hAnsi="CordiaUPC" w:cs="CordiaUPC" w:hint="cs"/>
                <w:sz w:val="26"/>
                <w:szCs w:val="26"/>
                <w:lang w:val="en-US"/>
              </w:rPr>
              <w:t xml:space="preserve"> million</w:t>
            </w:r>
            <w:r w:rsidR="000D1422">
              <w:rPr>
                <w:rFonts w:ascii="CordiaUPC" w:eastAsia="Calibri" w:hAnsi="CordiaUPC" w:cs="CordiaUPC"/>
                <w:sz w:val="26"/>
                <w:szCs w:val="26"/>
                <w:lang w:val="en-US"/>
              </w:rPr>
              <w:t xml:space="preserve"> in consolidated and the Bank’s financial statement</w:t>
            </w:r>
            <w:r w:rsidR="00ED2280">
              <w:rPr>
                <w:rFonts w:ascii="CordiaUPC" w:eastAsia="Calibri" w:hAnsi="CordiaUPC" w:cs="CordiaUPC"/>
                <w:sz w:val="26"/>
                <w:szCs w:val="26"/>
                <w:lang w:val="en-US"/>
              </w:rPr>
              <w:t>s</w:t>
            </w:r>
            <w:r w:rsidR="000F28DB">
              <w:rPr>
                <w:rFonts w:ascii="CordiaUPC" w:eastAsia="Calibri" w:hAnsi="CordiaUPC" w:cs="CordiaUPC"/>
                <w:sz w:val="26"/>
                <w:szCs w:val="26"/>
                <w:lang w:val="en-US"/>
              </w:rPr>
              <w:t xml:space="preserve"> respectively</w:t>
            </w:r>
            <w:r w:rsidRPr="007F079E">
              <w:rPr>
                <w:rFonts w:ascii="CordiaUPC" w:eastAsia="Calibri" w:hAnsi="CordiaUPC" w:cs="CordiaUPC" w:hint="cs"/>
                <w:sz w:val="26"/>
                <w:szCs w:val="26"/>
                <w:lang w:val="en-US"/>
              </w:rPr>
              <w:t>, for</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 xml:space="preserve">which the fair value is based upon inputs other than quoted prices in active markets or valuation techniques incorporating those inputs. The use of different valuation techniques and assumptions could produce different estimates of fair </w:t>
            </w:r>
            <w:r w:rsidRPr="00C96A08">
              <w:rPr>
                <w:rFonts w:ascii="CordiaUPC" w:eastAsia="Calibri" w:hAnsi="CordiaUPC" w:cs="CordiaUPC" w:hint="cs"/>
                <w:sz w:val="26"/>
                <w:szCs w:val="26"/>
                <w:lang w:val="en-US"/>
              </w:rPr>
              <w:t>value.</w:t>
            </w:r>
            <w:r w:rsidRPr="007F079E">
              <w:rPr>
                <w:rFonts w:ascii="CordiaUPC" w:eastAsia="Calibri" w:hAnsi="CordiaUPC" w:cs="CordiaUPC" w:hint="cs"/>
                <w:sz w:val="26"/>
                <w:szCs w:val="26"/>
                <w:lang w:val="en-US"/>
              </w:rPr>
              <w:t xml:space="preserve">  </w:t>
            </w:r>
          </w:p>
          <w:p w14:paraId="4965CEC4" w14:textId="77777777" w:rsidR="00A02A65" w:rsidRPr="007F079E" w:rsidRDefault="00A02A65" w:rsidP="00A47089">
            <w:pPr>
              <w:spacing w:line="300" w:lineRule="exact"/>
              <w:jc w:val="both"/>
              <w:rPr>
                <w:rFonts w:ascii="CordiaUPC" w:eastAsia="Calibri" w:hAnsi="CordiaUPC" w:cs="CordiaUPC"/>
                <w:sz w:val="26"/>
                <w:szCs w:val="26"/>
                <w:lang w:val="en-US"/>
              </w:rPr>
            </w:pPr>
          </w:p>
          <w:p w14:paraId="61BA16FC"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Accordingly, it is considered a Key Audit Matter.</w:t>
            </w:r>
          </w:p>
          <w:p w14:paraId="3B109CF6" w14:textId="77777777" w:rsidR="00A02A65" w:rsidRPr="007F079E" w:rsidRDefault="00A02A65" w:rsidP="00A47089">
            <w:pPr>
              <w:spacing w:line="300" w:lineRule="exact"/>
              <w:jc w:val="both"/>
              <w:rPr>
                <w:rFonts w:ascii="CordiaUPC" w:eastAsia="Calibri" w:hAnsi="CordiaUPC" w:cs="CordiaUPC"/>
                <w:sz w:val="26"/>
                <w:szCs w:val="26"/>
                <w:lang w:val="en-US"/>
              </w:rPr>
            </w:pPr>
          </w:p>
        </w:tc>
        <w:tc>
          <w:tcPr>
            <w:tcW w:w="5162" w:type="dxa"/>
            <w:shd w:val="clear" w:color="auto" w:fill="auto"/>
          </w:tcPr>
          <w:p w14:paraId="076253ED"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In planning my audit procedures</w:t>
            </w:r>
            <w:r w:rsidRPr="007F079E">
              <w:rPr>
                <w:rFonts w:ascii="CordiaUPC" w:eastAsia="Calibri" w:hAnsi="CordiaUPC" w:cs="CordiaUPC"/>
                <w:sz w:val="26"/>
                <w:szCs w:val="26"/>
                <w:lang w:val="en-US"/>
              </w:rPr>
              <w:t>,</w:t>
            </w:r>
            <w:r w:rsidRPr="007F079E">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623A544E"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72C130CA" w14:textId="643A4841" w:rsidR="00A02A65"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financial instruments, I </w:t>
            </w:r>
            <w:r w:rsidR="00B5210B">
              <w:rPr>
                <w:rFonts w:ascii="CordiaUPC" w:eastAsia="Calibri" w:hAnsi="CordiaUPC" w:cs="CordiaUPC"/>
                <w:sz w:val="26"/>
                <w:szCs w:val="26"/>
                <w:lang w:val="en-US"/>
              </w:rPr>
              <w:t>and my own valuation special</w:t>
            </w:r>
            <w:r w:rsidR="001A51B4">
              <w:rPr>
                <w:rFonts w:ascii="CordiaUPC" w:eastAsia="Calibri" w:hAnsi="CordiaUPC" w:cs="CordiaUPC"/>
                <w:sz w:val="26"/>
                <w:szCs w:val="26"/>
                <w:lang w:val="en-US"/>
              </w:rPr>
              <w:t xml:space="preserve">ist valued </w:t>
            </w:r>
            <w:r w:rsidR="00080F2E">
              <w:rPr>
                <w:rFonts w:ascii="CordiaUPC" w:eastAsia="Calibri" w:hAnsi="CordiaUPC" w:cs="CordiaUPC"/>
                <w:sz w:val="26"/>
                <w:szCs w:val="26"/>
                <w:lang w:val="en-US"/>
              </w:rPr>
              <w:t xml:space="preserve">a selection of Group’s and the Bank’s derivative positions </w:t>
            </w:r>
            <w:r w:rsidR="00DA20BB">
              <w:rPr>
                <w:rFonts w:ascii="CordiaUPC" w:eastAsia="Calibri" w:hAnsi="CordiaUPC" w:cs="CordiaUPC"/>
                <w:sz w:val="26"/>
                <w:szCs w:val="26"/>
                <w:lang w:val="en-US"/>
              </w:rPr>
              <w:t xml:space="preserve">independently and </w:t>
            </w:r>
            <w:r w:rsidRPr="007F079E">
              <w:rPr>
                <w:rFonts w:ascii="CordiaUPC" w:eastAsia="Calibri" w:hAnsi="CordiaUPC" w:cs="CordiaUPC" w:hint="cs"/>
                <w:sz w:val="26"/>
                <w:szCs w:val="26"/>
                <w:lang w:val="en-US"/>
              </w:rPr>
              <w:t>sampled to check</w:t>
            </w:r>
            <w:r w:rsidR="00DA20BB">
              <w:rPr>
                <w:rFonts w:ascii="CordiaUPC" w:eastAsia="Calibri" w:hAnsi="CordiaUPC" w:cs="CordiaUPC"/>
                <w:sz w:val="26"/>
                <w:szCs w:val="26"/>
                <w:lang w:val="en-US"/>
              </w:rPr>
              <w:t xml:space="preserve"> </w:t>
            </w:r>
            <w:r w:rsidRPr="007F079E">
              <w:rPr>
                <w:rFonts w:ascii="CordiaUPC" w:eastAsia="Calibri" w:hAnsi="CordiaUPC" w:cs="CordiaUPC" w:hint="cs"/>
                <w:sz w:val="26"/>
                <w:szCs w:val="26"/>
                <w:lang w:val="en-US"/>
              </w:rPr>
              <w:t xml:space="preserve">selected pricing inputs that were externally sourced and were correctly input into pricing models. I </w:t>
            </w:r>
            <w:r w:rsidR="00910B93">
              <w:rPr>
                <w:rFonts w:ascii="CordiaUPC" w:eastAsia="Calibri" w:hAnsi="CordiaUPC" w:cs="CordiaUPC"/>
                <w:sz w:val="26"/>
                <w:szCs w:val="26"/>
                <w:lang w:val="en-US"/>
              </w:rPr>
              <w:t xml:space="preserve">also </w:t>
            </w:r>
            <w:r w:rsidRPr="007F079E">
              <w:rPr>
                <w:rFonts w:ascii="CordiaUPC" w:eastAsia="Calibri" w:hAnsi="CordiaUPC" w:cs="CordiaUPC" w:hint="cs"/>
                <w:sz w:val="26"/>
                <w:szCs w:val="26"/>
                <w:lang w:val="en-US"/>
              </w:rPr>
              <w:t>assessed that the</w:t>
            </w:r>
            <w:r w:rsidRPr="007F079E">
              <w:rPr>
                <w:rFonts w:ascii="CordiaUPC" w:eastAsia="Calibri" w:hAnsi="CordiaUPC" w:cs="CordiaUPC"/>
                <w:sz w:val="26"/>
                <w:szCs w:val="26"/>
                <w:lang w:val="en-US"/>
              </w:rPr>
              <w:t xml:space="preserve"> selected</w:t>
            </w:r>
            <w:r w:rsidRPr="007F079E">
              <w:rPr>
                <w:rFonts w:ascii="CordiaUPC" w:eastAsia="Calibri" w:hAnsi="CordiaUPC" w:cs="CordiaUPC" w:hint="cs"/>
                <w:sz w:val="26"/>
                <w:szCs w:val="26"/>
                <w:lang w:val="en-US"/>
              </w:rPr>
              <w:t xml:space="preserve"> models and assumptions were appropriate and valued a selection of the Group’s and the Bank’s equity securities, debt securities, and compared the valuation to the Group’s and the Bank’s valuation</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on a sample basis.</w:t>
            </w:r>
          </w:p>
          <w:p w14:paraId="7879AA45"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6E8600B1"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assessed the adequacy of the disclosure in accordance with Thai Financial Reporting Standards.</w:t>
            </w:r>
          </w:p>
          <w:p w14:paraId="25D5683C" w14:textId="77777777" w:rsidR="00A02A65" w:rsidRPr="007F079E" w:rsidRDefault="00A02A65" w:rsidP="00A47089">
            <w:pPr>
              <w:spacing w:line="300" w:lineRule="exact"/>
              <w:rPr>
                <w:rFonts w:ascii="CordiaUPC" w:eastAsia="Calibri" w:hAnsi="CordiaUPC" w:cs="CordiaUPC"/>
                <w:sz w:val="26"/>
                <w:szCs w:val="26"/>
                <w:cs/>
                <w:lang w:val="en-US" w:bidi="th-TH"/>
              </w:rPr>
            </w:pPr>
          </w:p>
        </w:tc>
      </w:tr>
    </w:tbl>
    <w:p w14:paraId="06EB2935" w14:textId="77777777"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p>
    <w:p w14:paraId="06987C19" w14:textId="77777777" w:rsidR="00A02A65" w:rsidRPr="007F079E" w:rsidRDefault="00A02A65" w:rsidP="00A02A65">
      <w:pPr>
        <w:autoSpaceDE w:val="0"/>
        <w:autoSpaceDN w:val="0"/>
        <w:adjustRightInd w:val="0"/>
        <w:spacing w:line="240" w:lineRule="auto"/>
        <w:rPr>
          <w:rFonts w:ascii="CordiaUPC" w:eastAsia="Calibri" w:hAnsi="CordiaUPC" w:cs="CordiaUPC"/>
          <w:i/>
          <w:iCs/>
          <w:sz w:val="26"/>
          <w:szCs w:val="26"/>
          <w:lang w:val="en-US" w:bidi="th-TH"/>
        </w:rPr>
      </w:pPr>
      <w:r w:rsidRPr="007F079E">
        <w:rPr>
          <w:rFonts w:ascii="CordiaUPC" w:eastAsia="Calibri" w:hAnsi="CordiaUPC" w:cs="CordiaUPC" w:hint="cs"/>
          <w:i/>
          <w:iCs/>
          <w:sz w:val="26"/>
          <w:szCs w:val="26"/>
          <w:lang w:val="en-US" w:bidi="th-TH"/>
        </w:rPr>
        <w:t>Other Information</w:t>
      </w:r>
    </w:p>
    <w:p w14:paraId="22DD7425" w14:textId="77777777" w:rsidR="00A02A65" w:rsidRPr="007F079E" w:rsidRDefault="00A02A65" w:rsidP="00A02A65">
      <w:pPr>
        <w:autoSpaceDE w:val="0"/>
        <w:autoSpaceDN w:val="0"/>
        <w:adjustRightInd w:val="0"/>
        <w:spacing w:line="240" w:lineRule="auto"/>
        <w:rPr>
          <w:rFonts w:ascii="CordiaUPC" w:eastAsia="Calibri" w:hAnsi="CordiaUPC" w:cs="CordiaUPC"/>
          <w:i/>
          <w:iCs/>
          <w:sz w:val="26"/>
          <w:szCs w:val="26"/>
          <w:lang w:val="en-US" w:bidi="th-TH"/>
        </w:rPr>
      </w:pPr>
    </w:p>
    <w:p w14:paraId="24BD7799" w14:textId="77777777" w:rsidR="00A02A65" w:rsidRPr="007F079E" w:rsidRDefault="00A02A65" w:rsidP="00A02A65">
      <w:pPr>
        <w:autoSpaceDE w:val="0"/>
        <w:autoSpaceDN w:val="0"/>
        <w:adjustRightInd w:val="0"/>
        <w:spacing w:line="240" w:lineRule="exact"/>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Management is responsible for the other information. The other information comprises the information included in the annual </w:t>
      </w:r>
      <w:proofErr w:type="gramStart"/>
      <w:r w:rsidRPr="007F079E">
        <w:rPr>
          <w:rFonts w:ascii="CordiaUPC" w:eastAsia="Calibri" w:hAnsi="CordiaUPC" w:cs="CordiaUPC" w:hint="cs"/>
          <w:sz w:val="26"/>
          <w:szCs w:val="26"/>
          <w:lang w:val="en-US" w:bidi="th-TH"/>
        </w:rPr>
        <w:t>report, but</w:t>
      </w:r>
      <w:proofErr w:type="gramEnd"/>
      <w:r w:rsidRPr="007F079E">
        <w:rPr>
          <w:rFonts w:ascii="CordiaUPC" w:eastAsia="Calibri" w:hAnsi="CordiaUPC" w:cs="CordiaUPC" w:hint="cs"/>
          <w:sz w:val="26"/>
          <w:szCs w:val="26"/>
          <w:lang w:val="en-US" w:bidi="th-TH"/>
        </w:rPr>
        <w:t xml:space="preserve"> does not include the consolidated and the Bank only financial statements and my auditor’s report thereon. The annual report is expected to be made available to me after the date of this auditor's report. </w:t>
      </w:r>
    </w:p>
    <w:p w14:paraId="13A1FF5A" w14:textId="77777777" w:rsidR="00A02A65" w:rsidRPr="007F079E" w:rsidRDefault="00A02A65" w:rsidP="00A02A65">
      <w:pPr>
        <w:autoSpaceDE w:val="0"/>
        <w:autoSpaceDN w:val="0"/>
        <w:adjustRightInd w:val="0"/>
        <w:spacing w:line="240" w:lineRule="auto"/>
        <w:rPr>
          <w:rFonts w:ascii="CordiaUPC" w:eastAsia="Calibri" w:hAnsi="CordiaUPC" w:cs="CordiaUPC"/>
          <w:sz w:val="26"/>
          <w:szCs w:val="26"/>
          <w:lang w:val="en-US" w:bidi="th-TH"/>
        </w:rPr>
      </w:pPr>
    </w:p>
    <w:p w14:paraId="48CDE035" w14:textId="77777777" w:rsidR="00A02A65" w:rsidRPr="007F079E" w:rsidRDefault="00A02A65" w:rsidP="00A02A65">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My opinion on the consolidated and the Bank only financial statements does not cover the other information and I will not express any form of assurance conclusion thereon. </w:t>
      </w:r>
    </w:p>
    <w:p w14:paraId="1D1F3A28" w14:textId="77777777" w:rsidR="00A02A65" w:rsidRPr="007F079E" w:rsidRDefault="00A02A65" w:rsidP="00A02A65">
      <w:pPr>
        <w:autoSpaceDE w:val="0"/>
        <w:autoSpaceDN w:val="0"/>
        <w:adjustRightInd w:val="0"/>
        <w:spacing w:line="240" w:lineRule="auto"/>
        <w:rPr>
          <w:rFonts w:ascii="CordiaUPC" w:hAnsi="CordiaUPC" w:cs="CordiaUPC"/>
          <w:sz w:val="26"/>
          <w:szCs w:val="26"/>
          <w:lang w:val="en-US"/>
        </w:rPr>
      </w:pPr>
    </w:p>
    <w:p w14:paraId="5206CF65" w14:textId="77777777" w:rsidR="00A02A65" w:rsidRPr="007F079E" w:rsidRDefault="00A02A65" w:rsidP="00A02A65">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In connection with my audit of the consolidated and the Bank only financial statements, my responsibility is to read the other information identified above when it becomes available and, in doing so, consider whether the other information is materially inconsistent with the consolidated and the Bank only financial statements or my knowledge obtained in the audit, or otherwise appears to be materially misstated. </w:t>
      </w:r>
    </w:p>
    <w:p w14:paraId="6A4F3EBD" w14:textId="77777777"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p>
    <w:p w14:paraId="7D26CBD2" w14:textId="77777777" w:rsidR="00A02A65" w:rsidRPr="007F079E" w:rsidRDefault="00A02A65" w:rsidP="00A02A65">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When I read the annual report, if I conclude that there is a material misstatement therein, I am required to communicate the matter to those charged with governance and request that the correction be made.</w:t>
      </w:r>
    </w:p>
    <w:p w14:paraId="54663E75" w14:textId="77777777" w:rsidR="00A02A65" w:rsidRPr="007F079E" w:rsidRDefault="00A02A65" w:rsidP="00A02A65">
      <w:pPr>
        <w:autoSpaceDE w:val="0"/>
        <w:autoSpaceDN w:val="0"/>
        <w:adjustRightInd w:val="0"/>
        <w:spacing w:line="240" w:lineRule="exact"/>
        <w:jc w:val="thaiDistribute"/>
        <w:rPr>
          <w:rFonts w:ascii="CordiaUPC" w:hAnsi="CordiaUPC" w:cs="CordiaUPC"/>
          <w:i/>
          <w:iCs/>
          <w:sz w:val="26"/>
          <w:szCs w:val="26"/>
          <w:lang w:val="en-US"/>
        </w:rPr>
      </w:pPr>
    </w:p>
    <w:p w14:paraId="7177026A" w14:textId="77777777" w:rsidR="00A02A65" w:rsidRPr="007F079E" w:rsidRDefault="00A02A65" w:rsidP="00A02A65">
      <w:pPr>
        <w:autoSpaceDE w:val="0"/>
        <w:autoSpaceDN w:val="0"/>
        <w:adjustRightInd w:val="0"/>
        <w:spacing w:line="240" w:lineRule="auto"/>
        <w:rPr>
          <w:rFonts w:ascii="CordiaUPC" w:hAnsi="CordiaUPC" w:cs="CordiaUPC"/>
          <w:sz w:val="26"/>
          <w:szCs w:val="26"/>
          <w:lang w:val="en-US"/>
        </w:rPr>
      </w:pPr>
    </w:p>
    <w:p w14:paraId="268E61FA" w14:textId="3F518B69" w:rsidR="00A02A65" w:rsidRPr="007F079E" w:rsidRDefault="00550AA4" w:rsidP="00550AA4">
      <w:pPr>
        <w:spacing w:line="240" w:lineRule="auto"/>
        <w:rPr>
          <w:rFonts w:ascii="CordiaUPC" w:eastAsia="Times New Roman" w:hAnsi="CordiaUPC" w:cs="CordiaUPC"/>
          <w:i/>
          <w:iCs/>
          <w:sz w:val="26"/>
          <w:szCs w:val="26"/>
          <w:lang w:val="en-US"/>
        </w:rPr>
      </w:pPr>
      <w:r>
        <w:rPr>
          <w:rFonts w:ascii="CordiaUPC" w:eastAsia="Times New Roman" w:hAnsi="CordiaUPC" w:cs="CordiaUPC"/>
          <w:i/>
          <w:iCs/>
          <w:sz w:val="26"/>
          <w:szCs w:val="26"/>
          <w:lang w:val="en-US"/>
        </w:rPr>
        <w:br w:type="page"/>
      </w:r>
    </w:p>
    <w:p w14:paraId="2F19E412" w14:textId="77777777"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lastRenderedPageBreak/>
        <w:t>Responsibilities of Management and Those Charged with Governance for the Consolidated and the Bank only Financial Statements</w:t>
      </w:r>
    </w:p>
    <w:p w14:paraId="0F4F4BB4"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7017DE9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Management is responsible for the preparation and fair presentation of the consolidated and the Bank only financial statements in accordance with TFRSs</w:t>
      </w:r>
      <w:r w:rsidRPr="007F079E">
        <w:rPr>
          <w:rFonts w:ascii="CordiaUPC" w:eastAsia="Times New Roman" w:hAnsi="CordiaUPC" w:cs="CordiaUPC"/>
          <w:sz w:val="26"/>
          <w:szCs w:val="26"/>
          <w:lang w:val="en-US"/>
        </w:rPr>
        <w:t xml:space="preserve"> and the regulations of the Bank of Thailand</w:t>
      </w:r>
      <w:r w:rsidRPr="007F079E">
        <w:rPr>
          <w:rFonts w:ascii="CordiaUPC" w:eastAsia="Times New Roman" w:hAnsi="CordiaUPC" w:cs="CordiaUPC" w:hint="cs"/>
          <w:sz w:val="26"/>
          <w:szCs w:val="26"/>
          <w:lang w:val="en-US"/>
        </w:rPr>
        <w:t xml:space="preserve">, and for such internal control as management determines is necessary to enable the preparation of consolidated and the Bank only financial statements that are free from material misstatement, whether due to fraud or error. </w:t>
      </w:r>
    </w:p>
    <w:p w14:paraId="5EC3AC36"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13B26D9C"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In preparing the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F23B2EB"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5793B284"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5834674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6D6B6CF4" w14:textId="77777777" w:rsidR="00A02A65" w:rsidRPr="007F079E" w:rsidRDefault="00A02A65" w:rsidP="00A02A65">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 xml:space="preserve">Auditor’s Responsibilities for the Audit of the Consolidated and the Bank only Financial Statements </w:t>
      </w:r>
    </w:p>
    <w:p w14:paraId="4D3FBC22"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212148FC"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My objectives are to obtain reasonable assurance about whether the consolidated and the Bank only financial statements </w:t>
      </w:r>
      <w:proofErr w:type="gramStart"/>
      <w:r w:rsidRPr="007F079E">
        <w:rPr>
          <w:rFonts w:ascii="CordiaUPC" w:eastAsia="Times New Roman" w:hAnsi="CordiaUPC" w:cs="CordiaUPC" w:hint="cs"/>
          <w:sz w:val="26"/>
          <w:szCs w:val="26"/>
          <w:lang w:val="en-US"/>
        </w:rPr>
        <w:t>as a whole are</w:t>
      </w:r>
      <w:proofErr w:type="gramEnd"/>
      <w:r w:rsidRPr="007F079E">
        <w:rPr>
          <w:rFonts w:ascii="CordiaUPC" w:eastAsia="Times New Roman" w:hAnsi="CordiaUPC" w:cs="CordiaUPC" w:hint="cs"/>
          <w:sz w:val="26"/>
          <w:szCs w:val="26"/>
          <w:lang w:val="en-US"/>
        </w:rPr>
        <w:t xml:space="preserve"> free from material misstatement, whether due to fraud or error, and to issue an auditor’s report that includes my opinion. Reasonable assurance is a high level of </w:t>
      </w:r>
      <w:proofErr w:type="gramStart"/>
      <w:r w:rsidRPr="007F079E">
        <w:rPr>
          <w:rFonts w:ascii="CordiaUPC" w:eastAsia="Times New Roman" w:hAnsi="CordiaUPC" w:cs="CordiaUPC" w:hint="cs"/>
          <w:sz w:val="26"/>
          <w:szCs w:val="26"/>
          <w:lang w:val="en-US"/>
        </w:rPr>
        <w:t>assurance, but</w:t>
      </w:r>
      <w:proofErr w:type="gramEnd"/>
      <w:r w:rsidRPr="007F079E">
        <w:rPr>
          <w:rFonts w:ascii="CordiaUPC" w:eastAsia="Times New Roman" w:hAnsi="CordiaUPC" w:cs="CordiaUPC" w:hint="cs"/>
          <w:sz w:val="26"/>
          <w:szCs w:val="26"/>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F079E">
        <w:rPr>
          <w:rFonts w:ascii="CordiaUPC" w:eastAsia="Times New Roman" w:hAnsi="CordiaUPC" w:cs="CordiaUPC" w:hint="cs"/>
          <w:sz w:val="26"/>
          <w:szCs w:val="26"/>
          <w:lang w:val="en-US"/>
        </w:rPr>
        <w:t>on the basis of</w:t>
      </w:r>
      <w:proofErr w:type="gramEnd"/>
      <w:r w:rsidRPr="007F079E">
        <w:rPr>
          <w:rFonts w:ascii="CordiaUPC" w:eastAsia="Times New Roman" w:hAnsi="CordiaUPC" w:cs="CordiaUPC" w:hint="cs"/>
          <w:sz w:val="26"/>
          <w:szCs w:val="26"/>
          <w:lang w:val="en-US"/>
        </w:rPr>
        <w:t xml:space="preserve"> these consolidated and the Bank only financial statements. </w:t>
      </w:r>
    </w:p>
    <w:p w14:paraId="14F99CD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47031E9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5DB9D7C1"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3D96F0D6"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Identify and assess the risks of material misstatement of the consolidated and the Bank 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A226E5"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01BB0147"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an understanding of internal control relevant to the audit </w:t>
      </w:r>
      <w:proofErr w:type="gramStart"/>
      <w:r w:rsidRPr="007F079E">
        <w:rPr>
          <w:rFonts w:ascii="CordiaUPC" w:eastAsia="Calibri" w:hAnsi="CordiaUPC" w:cs="CordiaUPC" w:hint="cs"/>
          <w:sz w:val="26"/>
          <w:szCs w:val="26"/>
          <w:lang w:val="en-US" w:bidi="th-TH"/>
        </w:rPr>
        <w:t>in order to</w:t>
      </w:r>
      <w:proofErr w:type="gramEnd"/>
      <w:r w:rsidRPr="007F079E">
        <w:rPr>
          <w:rFonts w:ascii="CordiaUPC" w:eastAsia="Calibri" w:hAnsi="CordiaUPC" w:cs="CordiaUPC" w:hint="cs"/>
          <w:sz w:val="26"/>
          <w:szCs w:val="26"/>
          <w:lang w:val="en-US" w:bidi="th-TH"/>
        </w:rPr>
        <w:t xml:space="preserve"> design audit procedures that are appropriate in the circumstances, but not for the purpose of expressing an opinion on the effectiveness of the Group’s and the Bank’s internal control.</w:t>
      </w:r>
    </w:p>
    <w:p w14:paraId="7E2CAB59"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12B67C22"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7DC4E60F" w14:textId="77777777" w:rsidR="00A02A65" w:rsidRPr="007F079E" w:rsidRDefault="00A02A65" w:rsidP="00A02A65">
      <w:pPr>
        <w:spacing w:line="240" w:lineRule="auto"/>
        <w:rPr>
          <w:rFonts w:ascii="CordiaUPC" w:eastAsia="Calibri" w:hAnsi="CordiaUPC" w:cs="CordiaUPC"/>
          <w:sz w:val="26"/>
          <w:szCs w:val="26"/>
          <w:lang w:val="en-US" w:bidi="th-TH"/>
        </w:rPr>
      </w:pPr>
      <w:r w:rsidRPr="007F079E">
        <w:rPr>
          <w:rFonts w:ascii="CordiaUPC" w:eastAsia="Calibri" w:hAnsi="CordiaUPC" w:cs="CordiaUPC"/>
          <w:sz w:val="26"/>
          <w:szCs w:val="26"/>
          <w:lang w:val="en-US" w:bidi="th-TH"/>
        </w:rPr>
        <w:br w:type="page"/>
      </w:r>
    </w:p>
    <w:p w14:paraId="05BAD91F"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C281D8D" w14:textId="77777777" w:rsidR="00A02A65" w:rsidRPr="007F079E" w:rsidRDefault="00A02A65" w:rsidP="00A02A65">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5A029944" w14:textId="77777777"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overall presentation, </w:t>
      </w:r>
      <w:proofErr w:type="gramStart"/>
      <w:r w:rsidRPr="007F079E">
        <w:rPr>
          <w:rFonts w:ascii="CordiaUPC" w:eastAsia="Calibri" w:hAnsi="CordiaUPC" w:cs="CordiaUPC" w:hint="cs"/>
          <w:sz w:val="26"/>
          <w:szCs w:val="26"/>
          <w:lang w:val="en-US" w:bidi="th-TH"/>
        </w:rPr>
        <w:t>structure</w:t>
      </w:r>
      <w:proofErr w:type="gramEnd"/>
      <w:r w:rsidRPr="007F079E">
        <w:rPr>
          <w:rFonts w:ascii="CordiaUPC" w:eastAsia="Calibri" w:hAnsi="CordiaUPC" w:cs="CordiaUPC" w:hint="cs"/>
          <w:sz w:val="26"/>
          <w:szCs w:val="26"/>
          <w:lang w:val="en-US" w:bidi="th-TH"/>
        </w:rPr>
        <w:t xml:space="preserve"> and content of the consolidated and the Bank only financial statements, including the disclosures, and whether the consolidated and the Bank only financial statements represent the underlying transactions and events in a manner that achieves fair presentation. </w:t>
      </w:r>
    </w:p>
    <w:p w14:paraId="30BEA709" w14:textId="77777777" w:rsidR="00A02A65" w:rsidRPr="007F079E" w:rsidRDefault="00A02A65" w:rsidP="00A02A65">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1D1ADC3D" w14:textId="77777777"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F079E">
        <w:rPr>
          <w:rFonts w:ascii="CordiaUPC" w:eastAsia="Calibri" w:hAnsi="CordiaUPC" w:cs="CordiaUPC" w:hint="cs"/>
          <w:sz w:val="26"/>
          <w:szCs w:val="26"/>
          <w:lang w:val="en-US" w:bidi="th-TH"/>
        </w:rPr>
        <w:t>supervision</w:t>
      </w:r>
      <w:proofErr w:type="gramEnd"/>
      <w:r w:rsidRPr="007F079E">
        <w:rPr>
          <w:rFonts w:ascii="CordiaUPC" w:eastAsia="Calibri" w:hAnsi="CordiaUPC" w:cs="CordiaUPC" w:hint="cs"/>
          <w:sz w:val="26"/>
          <w:szCs w:val="26"/>
          <w:lang w:val="en-US" w:bidi="th-TH"/>
        </w:rPr>
        <w:t xml:space="preserve"> and performance of the group audit. I remain solely responsible for my audit opinion. </w:t>
      </w:r>
    </w:p>
    <w:p w14:paraId="2A7FCD14" w14:textId="77777777" w:rsidR="00A02A65" w:rsidRPr="007F079E" w:rsidRDefault="00A02A65" w:rsidP="00A02A65">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03EB4598"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D99D13"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7E6BDF54" w14:textId="497E4095"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E6A90" w:rsidRPr="00AE6A90">
        <w:rPr>
          <w:rFonts w:ascii="CordiaUPC" w:hAnsi="CordiaUPC" w:cs="CordiaUPC"/>
          <w:sz w:val="26"/>
          <w:szCs w:val="26"/>
          <w:lang w:bidi="th-TH"/>
        </w:rPr>
        <w:t>related safeguards</w:t>
      </w:r>
      <w:r w:rsidRPr="007F079E">
        <w:rPr>
          <w:rFonts w:ascii="CordiaUPC" w:hAnsi="CordiaUPC" w:cs="CordiaUPC"/>
          <w:sz w:val="26"/>
          <w:szCs w:val="26"/>
        </w:rPr>
        <w:t>.</w:t>
      </w:r>
    </w:p>
    <w:p w14:paraId="0B639C6B"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p>
    <w:p w14:paraId="077474F0"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From the matters communicated with those charged with governance, I determine those matters that were of most significance in the audit of the consolidated and the Bank 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9B6DA48"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16E0AD63" w14:textId="77777777" w:rsidR="00A02A65" w:rsidRPr="007F079E" w:rsidRDefault="00A02A65" w:rsidP="00A02A65">
      <w:pPr>
        <w:spacing w:line="250" w:lineRule="exact"/>
        <w:jc w:val="both"/>
        <w:rPr>
          <w:rFonts w:ascii="CordiaUPC" w:hAnsi="CordiaUPC" w:cs="CordiaUPC"/>
          <w:sz w:val="26"/>
          <w:szCs w:val="26"/>
          <w:lang w:val="en-US"/>
        </w:rPr>
      </w:pPr>
    </w:p>
    <w:p w14:paraId="44686F67" w14:textId="77777777" w:rsidR="00A02A65" w:rsidRPr="007F079E" w:rsidRDefault="00A02A65" w:rsidP="00A02A65">
      <w:pPr>
        <w:spacing w:line="250" w:lineRule="exact"/>
        <w:jc w:val="both"/>
        <w:rPr>
          <w:rFonts w:ascii="CordiaUPC" w:hAnsi="CordiaUPC" w:cs="CordiaUPC"/>
          <w:sz w:val="26"/>
          <w:szCs w:val="26"/>
          <w:lang w:val="en-US"/>
        </w:rPr>
      </w:pPr>
    </w:p>
    <w:p w14:paraId="7586A459" w14:textId="77777777" w:rsidR="00A02A65" w:rsidRPr="007F079E" w:rsidRDefault="00A02A65" w:rsidP="00A02A65">
      <w:pPr>
        <w:spacing w:line="250" w:lineRule="exact"/>
        <w:jc w:val="both"/>
        <w:rPr>
          <w:rFonts w:ascii="CordiaUPC" w:hAnsi="CordiaUPC" w:cs="CordiaUPC"/>
          <w:sz w:val="26"/>
          <w:szCs w:val="26"/>
          <w:lang w:val="en-US"/>
        </w:rPr>
      </w:pPr>
    </w:p>
    <w:p w14:paraId="495BD3AE" w14:textId="77777777" w:rsidR="00A02A65" w:rsidRPr="007F079E" w:rsidRDefault="00A02A65" w:rsidP="00A02A65">
      <w:pPr>
        <w:spacing w:line="250" w:lineRule="exact"/>
        <w:jc w:val="both"/>
        <w:rPr>
          <w:rFonts w:ascii="CordiaUPC" w:hAnsi="CordiaUPC" w:cs="CordiaUPC"/>
          <w:sz w:val="26"/>
          <w:szCs w:val="26"/>
          <w:lang w:val="en-US"/>
        </w:rPr>
      </w:pPr>
    </w:p>
    <w:p w14:paraId="62D4A309" w14:textId="77777777" w:rsidR="00A02A65" w:rsidRPr="007F079E" w:rsidRDefault="00A02A65" w:rsidP="00A02A65">
      <w:pPr>
        <w:spacing w:line="250" w:lineRule="exact"/>
        <w:jc w:val="both"/>
        <w:rPr>
          <w:rFonts w:ascii="CordiaUPC" w:hAnsi="CordiaUPC" w:cs="CordiaUPC"/>
          <w:sz w:val="26"/>
          <w:szCs w:val="26"/>
          <w:lang w:val="en-US"/>
        </w:rPr>
      </w:pPr>
    </w:p>
    <w:p w14:paraId="127F6E88"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sz w:val="26"/>
          <w:szCs w:val="26"/>
          <w:lang w:val="en-US"/>
        </w:rPr>
        <w:t>(Chokechai Ngamwutikul)</w:t>
      </w:r>
    </w:p>
    <w:p w14:paraId="3DC01E3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Certified Public Accountant</w:t>
      </w:r>
    </w:p>
    <w:p w14:paraId="0E53F069" w14:textId="77777777" w:rsidR="00A02A65" w:rsidRPr="007F079E" w:rsidRDefault="00A02A65" w:rsidP="00A02A65">
      <w:pPr>
        <w:spacing w:line="250" w:lineRule="exact"/>
        <w:jc w:val="both"/>
        <w:rPr>
          <w:rFonts w:ascii="CordiaUPC" w:hAnsi="CordiaUPC" w:cs="CordiaUPC"/>
          <w:sz w:val="26"/>
          <w:szCs w:val="26"/>
          <w:lang w:val="en-US" w:bidi="th-TH"/>
        </w:rPr>
      </w:pPr>
      <w:r w:rsidRPr="007F079E">
        <w:rPr>
          <w:rFonts w:ascii="CordiaUPC" w:hAnsi="CordiaUPC" w:cs="CordiaUPC" w:hint="cs"/>
          <w:sz w:val="26"/>
          <w:szCs w:val="26"/>
          <w:lang w:val="en-US"/>
        </w:rPr>
        <w:t xml:space="preserve">Registration No. </w:t>
      </w:r>
      <w:r w:rsidRPr="007F079E">
        <w:rPr>
          <w:rFonts w:ascii="CordiaUPC" w:hAnsi="CordiaUPC" w:cs="CordiaUPC"/>
          <w:sz w:val="26"/>
          <w:szCs w:val="26"/>
          <w:lang w:val="en-US" w:bidi="th-TH"/>
        </w:rPr>
        <w:t>9728</w:t>
      </w:r>
    </w:p>
    <w:p w14:paraId="453AAA1C" w14:textId="77777777" w:rsidR="00A02A65" w:rsidRPr="007F079E" w:rsidRDefault="00A02A65" w:rsidP="00A02A65">
      <w:pPr>
        <w:spacing w:line="250" w:lineRule="exact"/>
        <w:jc w:val="both"/>
        <w:rPr>
          <w:rFonts w:ascii="CordiaUPC" w:hAnsi="CordiaUPC" w:cs="CordiaUPC"/>
          <w:sz w:val="26"/>
          <w:szCs w:val="26"/>
          <w:lang w:val="en-US"/>
        </w:rPr>
      </w:pPr>
    </w:p>
    <w:p w14:paraId="769CD653"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KPMG </w:t>
      </w:r>
      <w:proofErr w:type="spellStart"/>
      <w:r w:rsidRPr="007F079E">
        <w:rPr>
          <w:rFonts w:ascii="CordiaUPC" w:hAnsi="CordiaUPC" w:cs="CordiaUPC" w:hint="cs"/>
          <w:sz w:val="26"/>
          <w:szCs w:val="26"/>
          <w:lang w:val="en-US"/>
        </w:rPr>
        <w:t>Phoomchai</w:t>
      </w:r>
      <w:proofErr w:type="spellEnd"/>
      <w:r w:rsidRPr="007F079E">
        <w:rPr>
          <w:rFonts w:ascii="CordiaUPC" w:hAnsi="CordiaUPC" w:cs="CordiaUPC" w:hint="cs"/>
          <w:sz w:val="26"/>
          <w:szCs w:val="26"/>
          <w:lang w:val="en-US"/>
        </w:rPr>
        <w:t xml:space="preserve"> Audit Ltd.</w:t>
      </w:r>
      <w:r w:rsidRPr="007F079E">
        <w:rPr>
          <w:rFonts w:ascii="CordiaUPC" w:hAnsi="CordiaUPC" w:cs="CordiaUPC"/>
          <w:sz w:val="26"/>
          <w:szCs w:val="26"/>
          <w:lang w:val="en-US"/>
        </w:rPr>
        <w:t xml:space="preserve"> </w:t>
      </w:r>
    </w:p>
    <w:p w14:paraId="79D72C6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Bangkok</w:t>
      </w:r>
    </w:p>
    <w:p w14:paraId="4ECF6E2B" w14:textId="03CF833D" w:rsidR="00A02A65" w:rsidRPr="00D10041" w:rsidRDefault="00EE36A4" w:rsidP="00A02A65">
      <w:pPr>
        <w:spacing w:line="250" w:lineRule="exact"/>
        <w:jc w:val="both"/>
        <w:rPr>
          <w:rFonts w:ascii="CordiaUPC" w:hAnsi="CordiaUPC" w:cs="CordiaUPC"/>
          <w:b/>
          <w:bCs/>
          <w:sz w:val="26"/>
          <w:szCs w:val="26"/>
          <w:cs/>
          <w:lang w:bidi="th-TH"/>
        </w:rPr>
      </w:pPr>
      <w:r>
        <w:rPr>
          <w:rFonts w:ascii="CordiaUPC" w:hAnsi="CordiaUPC" w:cs="CordiaUPC"/>
          <w:sz w:val="26"/>
          <w:szCs w:val="26"/>
          <w:lang w:val="en-US" w:bidi="th-TH"/>
        </w:rPr>
        <w:t>20</w:t>
      </w:r>
      <w:r w:rsidR="00A02A65" w:rsidRPr="007F079E">
        <w:rPr>
          <w:rFonts w:ascii="CordiaUPC" w:hAnsi="CordiaUPC" w:cs="CordiaUPC"/>
          <w:sz w:val="26"/>
          <w:szCs w:val="26"/>
          <w:lang w:val="en-US" w:bidi="th-TH"/>
        </w:rPr>
        <w:t xml:space="preserve"> February </w:t>
      </w:r>
      <w:r w:rsidR="00A02A65" w:rsidRPr="007F079E">
        <w:rPr>
          <w:rFonts w:ascii="CordiaUPC" w:hAnsi="CordiaUPC" w:cs="CordiaUPC"/>
          <w:sz w:val="26"/>
          <w:szCs w:val="26"/>
          <w:lang w:val="en-US"/>
        </w:rPr>
        <w:t>202</w:t>
      </w:r>
      <w:r w:rsidR="00550AA4">
        <w:rPr>
          <w:rFonts w:ascii="CordiaUPC" w:hAnsi="CordiaUPC" w:cs="CordiaUPC"/>
          <w:sz w:val="26"/>
          <w:szCs w:val="26"/>
          <w:lang w:val="en-US"/>
        </w:rPr>
        <w:t>4</w:t>
      </w: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4"/>
      <w:footerReference w:type="default" r:id="rId15"/>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1719" w14:textId="77777777" w:rsidR="00D94DA0" w:rsidRDefault="00D94DA0">
      <w:r>
        <w:separator/>
      </w:r>
    </w:p>
  </w:endnote>
  <w:endnote w:type="continuationSeparator" w:id="0">
    <w:p w14:paraId="5348E642" w14:textId="77777777" w:rsidR="00D94DA0" w:rsidRDefault="00D94DA0">
      <w:r>
        <w:continuationSeparator/>
      </w:r>
    </w:p>
  </w:endnote>
  <w:endnote w:type="continuationNotice" w:id="1">
    <w:p w14:paraId="21007430" w14:textId="77777777" w:rsidR="00D94DA0" w:rsidRDefault="00D94D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Leelawadee UI"/>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5F8AD495"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B13F65">
      <w:rPr>
        <w:i/>
        <w:iCs/>
        <w:noProof/>
        <w:sz w:val="22"/>
        <w:szCs w:val="22"/>
      </w:rPr>
      <w:t>TTB_FS YE23 (EN)</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2401D" w14:textId="77777777" w:rsidR="00A02A65" w:rsidRPr="00B27BEB" w:rsidRDefault="00A02A65"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5225FDD" w14:textId="77777777" w:rsidR="00A02A65" w:rsidRPr="00443957" w:rsidRDefault="00A02A65"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0F40" w14:textId="77777777" w:rsidR="00A02A65" w:rsidRPr="009D75F2" w:rsidRDefault="00A02A65"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1D39A" w14:textId="77777777" w:rsidR="00D94DA0" w:rsidRDefault="00D94DA0">
      <w:r>
        <w:separator/>
      </w:r>
    </w:p>
  </w:footnote>
  <w:footnote w:type="continuationSeparator" w:id="0">
    <w:p w14:paraId="0F99EEB0" w14:textId="77777777" w:rsidR="00D94DA0" w:rsidRDefault="00D94DA0">
      <w:r>
        <w:continuationSeparator/>
      </w:r>
    </w:p>
  </w:footnote>
  <w:footnote w:type="continuationNotice" w:id="1">
    <w:p w14:paraId="3F0B12A4" w14:textId="77777777" w:rsidR="00D94DA0" w:rsidRDefault="00D94D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104C" w14:textId="77777777" w:rsidR="00616379" w:rsidRDefault="00616379">
    <w:pPr>
      <w:pStyle w:val="Header"/>
    </w:pPr>
  </w:p>
  <w:p w14:paraId="10BC062F" w14:textId="77777777" w:rsidR="00616379" w:rsidRDefault="0061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p w14:paraId="1577479D" w14:textId="77777777" w:rsidR="00C84F78" w:rsidRDefault="00C84F78" w:rsidP="005A23FE">
    <w:pPr>
      <w:pStyle w:val="Header"/>
      <w:spacing w:line="240" w:lineRule="atLeast"/>
      <w:jc w:val="left"/>
      <w:rPr>
        <w:rFonts w:ascii="CordiaUPC" w:eastAsia="Times New Roman" w:hAnsi="CordiaUPC" w:cs="CordiaUPC"/>
        <w:b/>
        <w:bCs/>
        <w:i w:val="0"/>
        <w:sz w:val="24"/>
        <w:szCs w:val="24"/>
        <w:lang w:eastAsia="en-US"/>
      </w:rPr>
    </w:pPr>
  </w:p>
  <w:p w14:paraId="39A41386" w14:textId="77777777" w:rsidR="00C84F78" w:rsidRDefault="00C84F78" w:rsidP="005A23FE">
    <w:pPr>
      <w:pStyle w:val="Header"/>
      <w:spacing w:line="240" w:lineRule="atLeast"/>
      <w:jc w:val="left"/>
      <w:rPr>
        <w:rFonts w:ascii="CordiaUPC" w:eastAsia="Times New Roman" w:hAnsi="CordiaUPC" w:cs="CordiaUPC"/>
        <w:b/>
        <w:bCs/>
        <w:i w:val="0"/>
        <w:sz w:val="24"/>
        <w:szCs w:val="24"/>
        <w:lang w:eastAsia="en-US"/>
      </w:rPr>
    </w:pPr>
  </w:p>
  <w:p w14:paraId="6856B73B" w14:textId="77777777" w:rsidR="00C84F78" w:rsidRDefault="00C84F78"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0"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2"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4"/>
  </w:num>
  <w:num w:numId="5" w16cid:durableId="1829666798">
    <w:abstractNumId w:val="19"/>
  </w:num>
  <w:num w:numId="6" w16cid:durableId="1361660540">
    <w:abstractNumId w:val="44"/>
  </w:num>
  <w:num w:numId="7" w16cid:durableId="845752033">
    <w:abstractNumId w:val="38"/>
  </w:num>
  <w:num w:numId="8" w16cid:durableId="1854027232">
    <w:abstractNumId w:val="37"/>
  </w:num>
  <w:num w:numId="9" w16cid:durableId="314378717">
    <w:abstractNumId w:val="48"/>
  </w:num>
  <w:num w:numId="10" w16cid:durableId="871653914">
    <w:abstractNumId w:val="18"/>
  </w:num>
  <w:num w:numId="11" w16cid:durableId="1654526135">
    <w:abstractNumId w:val="40"/>
  </w:num>
  <w:num w:numId="12" w16cid:durableId="1543443305">
    <w:abstractNumId w:val="49"/>
  </w:num>
  <w:num w:numId="13" w16cid:durableId="1163353821">
    <w:abstractNumId w:val="13"/>
  </w:num>
  <w:num w:numId="14" w16cid:durableId="539896205">
    <w:abstractNumId w:val="47"/>
  </w:num>
  <w:num w:numId="15" w16cid:durableId="1615598751">
    <w:abstractNumId w:val="42"/>
  </w:num>
  <w:num w:numId="16" w16cid:durableId="1628925057">
    <w:abstractNumId w:val="31"/>
  </w:num>
  <w:num w:numId="17" w16cid:durableId="819423149">
    <w:abstractNumId w:val="7"/>
  </w:num>
  <w:num w:numId="18" w16cid:durableId="1782796224">
    <w:abstractNumId w:val="30"/>
  </w:num>
  <w:num w:numId="19" w16cid:durableId="964043282">
    <w:abstractNumId w:val="0"/>
  </w:num>
  <w:num w:numId="20" w16cid:durableId="849412640">
    <w:abstractNumId w:val="5"/>
  </w:num>
  <w:num w:numId="21" w16cid:durableId="1375884809">
    <w:abstractNumId w:val="28"/>
  </w:num>
  <w:num w:numId="22" w16cid:durableId="1293369790">
    <w:abstractNumId w:val="20"/>
  </w:num>
  <w:num w:numId="23" w16cid:durableId="1641769709">
    <w:abstractNumId w:val="26"/>
  </w:num>
  <w:num w:numId="24" w16cid:durableId="1257589822">
    <w:abstractNumId w:val="46"/>
  </w:num>
  <w:num w:numId="25" w16cid:durableId="1964850546">
    <w:abstractNumId w:val="50"/>
  </w:num>
  <w:num w:numId="26" w16cid:durableId="338436409">
    <w:abstractNumId w:val="36"/>
  </w:num>
  <w:num w:numId="27" w16cid:durableId="389037097">
    <w:abstractNumId w:val="35"/>
  </w:num>
  <w:num w:numId="28" w16cid:durableId="1035543800">
    <w:abstractNumId w:val="29"/>
  </w:num>
  <w:num w:numId="29" w16cid:durableId="875695638">
    <w:abstractNumId w:val="8"/>
  </w:num>
  <w:num w:numId="30" w16cid:durableId="2036152128">
    <w:abstractNumId w:val="52"/>
  </w:num>
  <w:num w:numId="31" w16cid:durableId="309362417">
    <w:abstractNumId w:val="27"/>
  </w:num>
  <w:num w:numId="32" w16cid:durableId="776875456">
    <w:abstractNumId w:val="11"/>
  </w:num>
  <w:num w:numId="33" w16cid:durableId="1142231502">
    <w:abstractNumId w:val="41"/>
  </w:num>
  <w:num w:numId="34" w16cid:durableId="2070838792">
    <w:abstractNumId w:val="34"/>
  </w:num>
  <w:num w:numId="35" w16cid:durableId="1701710804">
    <w:abstractNumId w:val="39"/>
  </w:num>
  <w:num w:numId="36" w16cid:durableId="397435390">
    <w:abstractNumId w:val="33"/>
  </w:num>
  <w:num w:numId="37" w16cid:durableId="1799447389">
    <w:abstractNumId w:val="12"/>
  </w:num>
  <w:num w:numId="38" w16cid:durableId="1736781311">
    <w:abstractNumId w:val="15"/>
  </w:num>
  <w:num w:numId="39" w16cid:durableId="1129518115">
    <w:abstractNumId w:val="14"/>
  </w:num>
  <w:num w:numId="40" w16cid:durableId="1710957455">
    <w:abstractNumId w:val="43"/>
  </w:num>
  <w:num w:numId="41" w16cid:durableId="494611304">
    <w:abstractNumId w:val="10"/>
  </w:num>
  <w:num w:numId="42" w16cid:durableId="778912736">
    <w:abstractNumId w:val="17"/>
  </w:num>
  <w:num w:numId="43" w16cid:durableId="153648066">
    <w:abstractNumId w:val="16"/>
  </w:num>
  <w:num w:numId="44" w16cid:durableId="948852593">
    <w:abstractNumId w:val="25"/>
  </w:num>
  <w:num w:numId="45" w16cid:durableId="1334381035">
    <w:abstractNumId w:val="22"/>
  </w:num>
  <w:num w:numId="46" w16cid:durableId="317684721">
    <w:abstractNumId w:val="23"/>
  </w:num>
  <w:num w:numId="47" w16cid:durableId="569191086">
    <w:abstractNumId w:val="32"/>
  </w:num>
  <w:num w:numId="48" w16cid:durableId="294022561">
    <w:abstractNumId w:val="45"/>
  </w:num>
  <w:num w:numId="49" w16cid:durableId="482816119">
    <w:abstractNumId w:val="9"/>
  </w:num>
  <w:num w:numId="50" w16cid:durableId="2109231392">
    <w:abstractNumId w:val="51"/>
  </w:num>
  <w:num w:numId="51" w16cid:durableId="250699340">
    <w:abstractNumId w:val="53"/>
  </w:num>
  <w:num w:numId="52" w16cid:durableId="762650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775849">
    <w:abstractNumId w:val="47"/>
  </w:num>
  <w:num w:numId="54" w16cid:durableId="990056337">
    <w:abstractNumId w:val="47"/>
  </w:num>
  <w:num w:numId="55" w16cid:durableId="1969048851">
    <w:abstractNumId w:val="47"/>
  </w:num>
  <w:num w:numId="56" w16cid:durableId="713891163">
    <w:abstractNumId w:val="47"/>
  </w:num>
  <w:num w:numId="57" w16cid:durableId="2044354895">
    <w:abstractNumId w:val="47"/>
  </w:num>
  <w:num w:numId="58" w16cid:durableId="1304776310">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4E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55"/>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AC0"/>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0F2E"/>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5C"/>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22"/>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8DB"/>
    <w:rsid w:val="000F2A01"/>
    <w:rsid w:val="000F2D10"/>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236"/>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59"/>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C83"/>
    <w:rsid w:val="00135010"/>
    <w:rsid w:val="0013516E"/>
    <w:rsid w:val="001352AC"/>
    <w:rsid w:val="00135348"/>
    <w:rsid w:val="001353BE"/>
    <w:rsid w:val="00135494"/>
    <w:rsid w:val="001354F3"/>
    <w:rsid w:val="0013586D"/>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DEC"/>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3BB"/>
    <w:rsid w:val="001714BE"/>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718"/>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C9A"/>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F3D"/>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A0C"/>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B4"/>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05"/>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42F"/>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B51"/>
    <w:rsid w:val="00262C8A"/>
    <w:rsid w:val="00262CED"/>
    <w:rsid w:val="00262EC8"/>
    <w:rsid w:val="00262EF9"/>
    <w:rsid w:val="00262F8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B40"/>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25"/>
    <w:rsid w:val="0032075F"/>
    <w:rsid w:val="00320787"/>
    <w:rsid w:val="003208AD"/>
    <w:rsid w:val="00320BD5"/>
    <w:rsid w:val="00320C07"/>
    <w:rsid w:val="00320CC1"/>
    <w:rsid w:val="00320EEB"/>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036"/>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1E6"/>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6DE"/>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E8B"/>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87F"/>
    <w:rsid w:val="003E7911"/>
    <w:rsid w:val="003E7959"/>
    <w:rsid w:val="003E7972"/>
    <w:rsid w:val="003E79A6"/>
    <w:rsid w:val="003E7C88"/>
    <w:rsid w:val="003E7DAA"/>
    <w:rsid w:val="003E7DB7"/>
    <w:rsid w:val="003E7E07"/>
    <w:rsid w:val="003F0431"/>
    <w:rsid w:val="003F0509"/>
    <w:rsid w:val="003F053B"/>
    <w:rsid w:val="003F0553"/>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E47"/>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86E"/>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DFB"/>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AFB"/>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0B9"/>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C0F"/>
    <w:rsid w:val="004B1D6A"/>
    <w:rsid w:val="004B1E78"/>
    <w:rsid w:val="004B22B6"/>
    <w:rsid w:val="004B2415"/>
    <w:rsid w:val="004B245E"/>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70"/>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EC"/>
    <w:rsid w:val="004F68FD"/>
    <w:rsid w:val="004F69D4"/>
    <w:rsid w:val="004F6B2D"/>
    <w:rsid w:val="004F6BDC"/>
    <w:rsid w:val="004F6E4E"/>
    <w:rsid w:val="004F7247"/>
    <w:rsid w:val="004F72CE"/>
    <w:rsid w:val="004F73C4"/>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904"/>
    <w:rsid w:val="00514B65"/>
    <w:rsid w:val="00514B6D"/>
    <w:rsid w:val="00514BAD"/>
    <w:rsid w:val="00514D3D"/>
    <w:rsid w:val="00514EE1"/>
    <w:rsid w:val="0051515C"/>
    <w:rsid w:val="00515192"/>
    <w:rsid w:val="0051535D"/>
    <w:rsid w:val="005156B2"/>
    <w:rsid w:val="005156E5"/>
    <w:rsid w:val="00515743"/>
    <w:rsid w:val="00515942"/>
    <w:rsid w:val="00515AED"/>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34"/>
    <w:rsid w:val="00521B72"/>
    <w:rsid w:val="00521C98"/>
    <w:rsid w:val="00521CDD"/>
    <w:rsid w:val="00521D5A"/>
    <w:rsid w:val="00521DC1"/>
    <w:rsid w:val="00521E82"/>
    <w:rsid w:val="00521F94"/>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6F4"/>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D9"/>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6DA"/>
    <w:rsid w:val="00547A12"/>
    <w:rsid w:val="00547A56"/>
    <w:rsid w:val="00547AE3"/>
    <w:rsid w:val="00547C95"/>
    <w:rsid w:val="00547F11"/>
    <w:rsid w:val="0055041D"/>
    <w:rsid w:val="00550447"/>
    <w:rsid w:val="00550760"/>
    <w:rsid w:val="00550837"/>
    <w:rsid w:val="00550941"/>
    <w:rsid w:val="00550A14"/>
    <w:rsid w:val="00550AA4"/>
    <w:rsid w:val="00550C84"/>
    <w:rsid w:val="00550CE6"/>
    <w:rsid w:val="00550E05"/>
    <w:rsid w:val="00550F02"/>
    <w:rsid w:val="00550F08"/>
    <w:rsid w:val="00550F34"/>
    <w:rsid w:val="005512FC"/>
    <w:rsid w:val="0055149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AE"/>
    <w:rsid w:val="005604FE"/>
    <w:rsid w:val="00560505"/>
    <w:rsid w:val="0056050E"/>
    <w:rsid w:val="00560610"/>
    <w:rsid w:val="00560684"/>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4"/>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03D"/>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908"/>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5F74"/>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252"/>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8FC"/>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66"/>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5EB6"/>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9E"/>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326"/>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3C"/>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2A"/>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8CA"/>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2E61"/>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44"/>
    <w:rsid w:val="00853BA5"/>
    <w:rsid w:val="00853E5E"/>
    <w:rsid w:val="0085400E"/>
    <w:rsid w:val="008540AB"/>
    <w:rsid w:val="008542A2"/>
    <w:rsid w:val="008542E8"/>
    <w:rsid w:val="008543D6"/>
    <w:rsid w:val="00854507"/>
    <w:rsid w:val="008547EB"/>
    <w:rsid w:val="00854C75"/>
    <w:rsid w:val="008554F9"/>
    <w:rsid w:val="008556F8"/>
    <w:rsid w:val="008557A0"/>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A3"/>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2C"/>
    <w:rsid w:val="00885DA1"/>
    <w:rsid w:val="00886183"/>
    <w:rsid w:val="00886246"/>
    <w:rsid w:val="008864BC"/>
    <w:rsid w:val="00886569"/>
    <w:rsid w:val="008865FD"/>
    <w:rsid w:val="008867E0"/>
    <w:rsid w:val="008869F2"/>
    <w:rsid w:val="00886C42"/>
    <w:rsid w:val="00886CC1"/>
    <w:rsid w:val="00887016"/>
    <w:rsid w:val="00887104"/>
    <w:rsid w:val="00887476"/>
    <w:rsid w:val="008874AB"/>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518"/>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23"/>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B93"/>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04"/>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3F"/>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69"/>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ED"/>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20DA"/>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886"/>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4C3"/>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2A"/>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52"/>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5B"/>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0B"/>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0C5"/>
    <w:rsid w:val="00B63233"/>
    <w:rsid w:val="00B63492"/>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07E"/>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081"/>
    <w:rsid w:val="00BE015D"/>
    <w:rsid w:val="00BE037A"/>
    <w:rsid w:val="00BE059A"/>
    <w:rsid w:val="00BE0682"/>
    <w:rsid w:val="00BE06BB"/>
    <w:rsid w:val="00BE090A"/>
    <w:rsid w:val="00BE0972"/>
    <w:rsid w:val="00BE0A98"/>
    <w:rsid w:val="00BE0D02"/>
    <w:rsid w:val="00BE0D35"/>
    <w:rsid w:val="00BE1009"/>
    <w:rsid w:val="00BE11A0"/>
    <w:rsid w:val="00BE11AB"/>
    <w:rsid w:val="00BE123A"/>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3161"/>
    <w:rsid w:val="00C032B5"/>
    <w:rsid w:val="00C03487"/>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3E4"/>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78"/>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720"/>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B8C"/>
    <w:rsid w:val="00CC1CA8"/>
    <w:rsid w:val="00CC2060"/>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9E3"/>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57F9D"/>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8C"/>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DA0"/>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0BB"/>
    <w:rsid w:val="00DA258C"/>
    <w:rsid w:val="00DA264F"/>
    <w:rsid w:val="00DA26D5"/>
    <w:rsid w:val="00DA273B"/>
    <w:rsid w:val="00DA2880"/>
    <w:rsid w:val="00DA2B7F"/>
    <w:rsid w:val="00DA2C2B"/>
    <w:rsid w:val="00DA2CC7"/>
    <w:rsid w:val="00DA2D70"/>
    <w:rsid w:val="00DA3002"/>
    <w:rsid w:val="00DA3054"/>
    <w:rsid w:val="00DA3143"/>
    <w:rsid w:val="00DA3719"/>
    <w:rsid w:val="00DA3956"/>
    <w:rsid w:val="00DA3AD8"/>
    <w:rsid w:val="00DA3B2D"/>
    <w:rsid w:val="00DA3C32"/>
    <w:rsid w:val="00DA3D3C"/>
    <w:rsid w:val="00DA3EB3"/>
    <w:rsid w:val="00DA4942"/>
    <w:rsid w:val="00DA4A1D"/>
    <w:rsid w:val="00DA4A97"/>
    <w:rsid w:val="00DA4D5D"/>
    <w:rsid w:val="00DA4EBB"/>
    <w:rsid w:val="00DA5286"/>
    <w:rsid w:val="00DA5336"/>
    <w:rsid w:val="00DA56A0"/>
    <w:rsid w:val="00DA5A39"/>
    <w:rsid w:val="00DA5B91"/>
    <w:rsid w:val="00DA5D1F"/>
    <w:rsid w:val="00DA5E6D"/>
    <w:rsid w:val="00DA60B2"/>
    <w:rsid w:val="00DA6328"/>
    <w:rsid w:val="00DA638D"/>
    <w:rsid w:val="00DA6689"/>
    <w:rsid w:val="00DA66A8"/>
    <w:rsid w:val="00DA6877"/>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5E43"/>
    <w:rsid w:val="00DC6045"/>
    <w:rsid w:val="00DC6251"/>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1F9"/>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1F28"/>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2E20"/>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2C3"/>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1FB8"/>
    <w:rsid w:val="00E92115"/>
    <w:rsid w:val="00E92385"/>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0C4"/>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80"/>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A83"/>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EF9"/>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6A4"/>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0"/>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36B"/>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19F"/>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C07"/>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AA8"/>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A5"/>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856"/>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589"/>
    <w:rsid w:val="00FA08DD"/>
    <w:rsid w:val="00FA0C63"/>
    <w:rsid w:val="00FA0CAE"/>
    <w:rsid w:val="00FA0D9F"/>
    <w:rsid w:val="00FA0E29"/>
    <w:rsid w:val="00FA1112"/>
    <w:rsid w:val="00FA12FA"/>
    <w:rsid w:val="00FA14C1"/>
    <w:rsid w:val="00FA14F8"/>
    <w:rsid w:val="00FA1533"/>
    <w:rsid w:val="00FA16A2"/>
    <w:rsid w:val="00FA1721"/>
    <w:rsid w:val="00FA17D3"/>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2CCC"/>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198"/>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645"/>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D6B"/>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F224AA92-BC78-4644-8D3C-940F436A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8811</TotalTime>
  <Pages>6</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Jiranun Nitanun</cp:lastModifiedBy>
  <cp:revision>240</cp:revision>
  <cp:lastPrinted>2023-08-16T16:24:00Z</cp:lastPrinted>
  <dcterms:created xsi:type="dcterms:W3CDTF">2023-07-20T12:18:00Z</dcterms:created>
  <dcterms:modified xsi:type="dcterms:W3CDTF">2024-02-09T09:29:00Z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