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732B7" w14:textId="24ACEE71" w:rsidR="00183FB7" w:rsidRPr="0012708E" w:rsidRDefault="00183FB7" w:rsidP="005748C7">
      <w:pPr>
        <w:spacing w:line="240" w:lineRule="atLeast"/>
        <w:rPr>
          <w:rFonts w:cs="Times New Roman"/>
          <w:lang w:bidi="th-TH"/>
        </w:rPr>
      </w:pPr>
    </w:p>
    <w:p w14:paraId="33218899" w14:textId="77777777" w:rsidR="00183FB7" w:rsidRPr="0012708E" w:rsidRDefault="00183FB7" w:rsidP="005748C7">
      <w:pPr>
        <w:spacing w:line="240" w:lineRule="atLeast"/>
        <w:rPr>
          <w:rFonts w:cs="Times New Roman"/>
          <w:cs/>
          <w:lang w:bidi="th-TH"/>
        </w:rPr>
      </w:pPr>
    </w:p>
    <w:p w14:paraId="288221A3" w14:textId="77777777" w:rsidR="00183FB7" w:rsidRPr="0012708E" w:rsidRDefault="00183FB7" w:rsidP="005748C7">
      <w:pPr>
        <w:spacing w:line="240" w:lineRule="atLeast"/>
        <w:rPr>
          <w:rFonts w:cs="Times New Roman"/>
        </w:rPr>
      </w:pPr>
    </w:p>
    <w:p w14:paraId="23512BB4" w14:textId="77777777" w:rsidR="00183FB7" w:rsidRPr="0012708E" w:rsidRDefault="00183FB7" w:rsidP="005748C7">
      <w:pPr>
        <w:spacing w:line="240" w:lineRule="atLeast"/>
        <w:rPr>
          <w:rFonts w:cs="Times New Roman"/>
          <w:cs/>
          <w:lang w:bidi="th-TH"/>
        </w:rPr>
      </w:pPr>
    </w:p>
    <w:p w14:paraId="7C0668C9" w14:textId="77777777" w:rsidR="00183FB7" w:rsidRPr="0012708E" w:rsidRDefault="00183FB7" w:rsidP="005748C7">
      <w:pPr>
        <w:spacing w:line="240" w:lineRule="atLeast"/>
        <w:rPr>
          <w:rFonts w:cs="Times New Roman"/>
          <w:cs/>
          <w:lang w:bidi="th-TH"/>
        </w:rPr>
      </w:pPr>
    </w:p>
    <w:p w14:paraId="1CEEE367" w14:textId="77777777" w:rsidR="00183FB7" w:rsidRPr="0012708E" w:rsidRDefault="00183FB7" w:rsidP="005748C7">
      <w:pPr>
        <w:spacing w:line="240" w:lineRule="atLeast"/>
        <w:rPr>
          <w:rFonts w:cs="Times New Roman"/>
        </w:rPr>
      </w:pPr>
    </w:p>
    <w:p w14:paraId="1396ADFA" w14:textId="77777777" w:rsidR="00183FB7" w:rsidRPr="0012708E" w:rsidRDefault="00183FB7" w:rsidP="005748C7">
      <w:pPr>
        <w:spacing w:line="240" w:lineRule="atLeast"/>
        <w:rPr>
          <w:rFonts w:cs="Times New Roman"/>
        </w:rPr>
      </w:pPr>
    </w:p>
    <w:p w14:paraId="67FC1B69" w14:textId="77777777" w:rsidR="00183FB7" w:rsidRPr="0012708E" w:rsidRDefault="00183FB7" w:rsidP="005748C7">
      <w:pPr>
        <w:spacing w:line="240" w:lineRule="atLeast"/>
        <w:rPr>
          <w:rFonts w:cs="Times New Roman"/>
          <w:cs/>
          <w:lang w:bidi="th-TH"/>
        </w:rPr>
      </w:pPr>
    </w:p>
    <w:p w14:paraId="4DB48C8C" w14:textId="77777777" w:rsidR="00183FB7" w:rsidRPr="0012708E" w:rsidRDefault="00183FB7" w:rsidP="005748C7">
      <w:pPr>
        <w:spacing w:line="240" w:lineRule="atLeast"/>
        <w:rPr>
          <w:rFonts w:cs="Times New Roman"/>
          <w:cs/>
          <w:lang w:bidi="th-TH"/>
        </w:rPr>
      </w:pPr>
    </w:p>
    <w:p w14:paraId="2280A4F0" w14:textId="0B19FBE4" w:rsidR="00183FB7" w:rsidRPr="0012708E" w:rsidRDefault="00183FB7" w:rsidP="005748C7">
      <w:pPr>
        <w:spacing w:line="240" w:lineRule="atLeast"/>
        <w:rPr>
          <w:rFonts w:cs="Times New Roman"/>
        </w:rPr>
      </w:pPr>
    </w:p>
    <w:p w14:paraId="3C444901" w14:textId="77777777" w:rsidR="00183FB7" w:rsidRPr="0012708E" w:rsidRDefault="00183FB7" w:rsidP="005748C7">
      <w:pPr>
        <w:spacing w:line="240" w:lineRule="atLeast"/>
        <w:rPr>
          <w:rFonts w:cs="Times New Roman"/>
          <w:cs/>
          <w:lang w:bidi="th-TH"/>
        </w:rPr>
      </w:pPr>
    </w:p>
    <w:p w14:paraId="22B17F96" w14:textId="77777777" w:rsidR="00183FB7" w:rsidRPr="0012708E" w:rsidRDefault="00183FB7" w:rsidP="005748C7">
      <w:pPr>
        <w:spacing w:line="240" w:lineRule="atLeast"/>
        <w:rPr>
          <w:rFonts w:cs="Times New Roman"/>
        </w:rPr>
      </w:pPr>
    </w:p>
    <w:p w14:paraId="0E785744" w14:textId="77777777" w:rsidR="00183FB7" w:rsidRPr="0012708E" w:rsidRDefault="00183FB7" w:rsidP="005748C7">
      <w:pPr>
        <w:spacing w:line="240" w:lineRule="atLeast"/>
        <w:rPr>
          <w:rFonts w:cs="Times New Roman"/>
        </w:rPr>
      </w:pPr>
    </w:p>
    <w:p w14:paraId="186275DA" w14:textId="77777777" w:rsidR="0057529B" w:rsidRPr="0012708E" w:rsidRDefault="0057529B" w:rsidP="0057529B">
      <w:pPr>
        <w:pStyle w:val="RNormal"/>
        <w:rPr>
          <w:rFonts w:cs="Times New Roman"/>
          <w:b/>
          <w:bCs/>
          <w:sz w:val="28"/>
          <w:szCs w:val="28"/>
          <w:lang w:val="en-GB"/>
        </w:rPr>
      </w:pPr>
    </w:p>
    <w:p w14:paraId="144FEEA9" w14:textId="77777777" w:rsidR="0057529B" w:rsidRPr="0012708E" w:rsidRDefault="0057529B" w:rsidP="0057529B">
      <w:pPr>
        <w:rPr>
          <w:rFonts w:cs="Times New Roman"/>
          <w:b/>
          <w:bCs/>
          <w:sz w:val="28"/>
          <w:szCs w:val="28"/>
        </w:rPr>
      </w:pPr>
    </w:p>
    <w:p w14:paraId="5983814A" w14:textId="77777777" w:rsidR="0057529B" w:rsidRPr="0012708E" w:rsidRDefault="0057529B" w:rsidP="0057529B">
      <w:pPr>
        <w:rPr>
          <w:rFonts w:cs="Times New Roman"/>
          <w:b/>
          <w:bCs/>
          <w:sz w:val="28"/>
          <w:szCs w:val="28"/>
        </w:rPr>
      </w:pPr>
    </w:p>
    <w:p w14:paraId="2503E10E" w14:textId="77777777" w:rsidR="0057529B" w:rsidRPr="0012708E" w:rsidRDefault="0057529B" w:rsidP="0057529B">
      <w:pPr>
        <w:rPr>
          <w:rFonts w:cs="Times New Roman"/>
          <w:b/>
          <w:bCs/>
          <w:sz w:val="28"/>
          <w:szCs w:val="28"/>
        </w:rPr>
      </w:pPr>
      <w:r w:rsidRPr="0012708E">
        <w:rPr>
          <w:rFonts w:cs="Times New Roman"/>
          <w:b/>
          <w:bCs/>
          <w:sz w:val="28"/>
          <w:szCs w:val="28"/>
        </w:rPr>
        <w:t>Independent Auditor’s Report</w:t>
      </w:r>
    </w:p>
    <w:p w14:paraId="20DDA284" w14:textId="77777777" w:rsidR="0057529B" w:rsidRPr="0012708E" w:rsidRDefault="0057529B" w:rsidP="0057529B">
      <w:pPr>
        <w:jc w:val="both"/>
        <w:rPr>
          <w:rFonts w:cs="Times New Roman"/>
          <w:b/>
          <w:bCs/>
          <w:sz w:val="24"/>
          <w:szCs w:val="24"/>
        </w:rPr>
      </w:pPr>
    </w:p>
    <w:p w14:paraId="71B05FEB" w14:textId="77777777" w:rsidR="00DA3FC4" w:rsidRPr="0012708E" w:rsidRDefault="00DA3FC4" w:rsidP="0057529B">
      <w:pPr>
        <w:jc w:val="both"/>
        <w:rPr>
          <w:rFonts w:cs="Times New Roman"/>
          <w:b/>
          <w:bCs/>
          <w:sz w:val="24"/>
          <w:szCs w:val="24"/>
        </w:rPr>
      </w:pPr>
    </w:p>
    <w:p w14:paraId="283964D2" w14:textId="7585FE89" w:rsidR="000331F3" w:rsidRPr="0012708E" w:rsidRDefault="0057529B" w:rsidP="0057529B">
      <w:pPr>
        <w:jc w:val="both"/>
        <w:rPr>
          <w:rFonts w:cs="Times New Roman"/>
          <w:b/>
          <w:bCs/>
          <w:sz w:val="24"/>
          <w:szCs w:val="24"/>
          <w:lang w:bidi="th-TH"/>
        </w:rPr>
      </w:pPr>
      <w:r w:rsidRPr="0012708E">
        <w:rPr>
          <w:rFonts w:cs="Times New Roman"/>
          <w:b/>
          <w:bCs/>
          <w:sz w:val="24"/>
          <w:szCs w:val="24"/>
        </w:rPr>
        <w:t>To the</w:t>
      </w:r>
      <w:r w:rsidR="00775878" w:rsidRPr="0012708E">
        <w:rPr>
          <w:rFonts w:cs="Times New Roman"/>
          <w:b/>
          <w:bCs/>
          <w:sz w:val="24"/>
          <w:szCs w:val="30"/>
          <w:cs/>
          <w:lang w:bidi="th-TH"/>
        </w:rPr>
        <w:t xml:space="preserve"> </w:t>
      </w:r>
      <w:r w:rsidR="003C031C">
        <w:rPr>
          <w:rFonts w:cs="Times New Roman"/>
          <w:b/>
          <w:bCs/>
          <w:sz w:val="24"/>
          <w:szCs w:val="30"/>
          <w:lang w:bidi="th-TH"/>
        </w:rPr>
        <w:t>S</w:t>
      </w:r>
      <w:r w:rsidR="007F03EE" w:rsidRPr="0012708E">
        <w:rPr>
          <w:rFonts w:cs="Times New Roman"/>
          <w:b/>
          <w:bCs/>
          <w:sz w:val="24"/>
          <w:szCs w:val="30"/>
          <w:lang w:bidi="th-TH"/>
        </w:rPr>
        <w:t>hareholder</w:t>
      </w:r>
      <w:r w:rsidR="00775878" w:rsidRPr="0012708E">
        <w:rPr>
          <w:rFonts w:cs="Times New Roman"/>
          <w:b/>
          <w:bCs/>
          <w:sz w:val="24"/>
          <w:szCs w:val="30"/>
          <w:lang w:bidi="th-TH"/>
        </w:rPr>
        <w:t>s</w:t>
      </w:r>
      <w:r w:rsidR="00604017" w:rsidRPr="0012708E">
        <w:rPr>
          <w:rFonts w:cs="Times New Roman"/>
          <w:b/>
          <w:bCs/>
          <w:sz w:val="24"/>
          <w:szCs w:val="24"/>
        </w:rPr>
        <w:t xml:space="preserve"> </w:t>
      </w:r>
      <w:r w:rsidRPr="0012708E">
        <w:rPr>
          <w:rFonts w:cs="Times New Roman"/>
          <w:b/>
          <w:bCs/>
          <w:sz w:val="24"/>
          <w:szCs w:val="24"/>
        </w:rPr>
        <w:t>of T</w:t>
      </w:r>
      <w:r w:rsidR="00F30891" w:rsidRPr="0012708E">
        <w:rPr>
          <w:rFonts w:cs="Times New Roman"/>
          <w:b/>
          <w:bCs/>
          <w:sz w:val="24"/>
          <w:szCs w:val="24"/>
        </w:rPr>
        <w:t>he Thai Credit Retail</w:t>
      </w:r>
      <w:r w:rsidRPr="0012708E">
        <w:rPr>
          <w:rFonts w:cs="Times New Roman"/>
          <w:b/>
          <w:bCs/>
          <w:sz w:val="24"/>
          <w:szCs w:val="24"/>
        </w:rPr>
        <w:t xml:space="preserve"> Bank Public Company Limited</w:t>
      </w:r>
    </w:p>
    <w:p w14:paraId="79EDBF15" w14:textId="3CDD9173" w:rsidR="0057529B" w:rsidRPr="0012708E" w:rsidRDefault="0057529B" w:rsidP="0057529B">
      <w:pPr>
        <w:jc w:val="both"/>
        <w:rPr>
          <w:rFonts w:cs="Times New Roman"/>
          <w:sz w:val="24"/>
          <w:szCs w:val="24"/>
          <w:lang w:bidi="th-TH"/>
        </w:rPr>
      </w:pPr>
    </w:p>
    <w:p w14:paraId="30C872E1" w14:textId="77777777" w:rsidR="00DA3FC4" w:rsidRPr="0012708E" w:rsidRDefault="00DA3FC4" w:rsidP="0057529B">
      <w:pPr>
        <w:jc w:val="both"/>
        <w:rPr>
          <w:rFonts w:cs="Times New Roman"/>
          <w:sz w:val="24"/>
          <w:szCs w:val="24"/>
          <w:lang w:bidi="th-TH"/>
        </w:rPr>
      </w:pPr>
    </w:p>
    <w:p w14:paraId="11FDC6FE" w14:textId="77777777" w:rsidR="00B64E03" w:rsidRPr="0012708E" w:rsidRDefault="00B64E03" w:rsidP="00B64E03">
      <w:pPr>
        <w:jc w:val="both"/>
        <w:outlineLvl w:val="0"/>
        <w:rPr>
          <w:rFonts w:cs="Times New Roman"/>
          <w:i/>
          <w:iCs/>
          <w:szCs w:val="22"/>
        </w:rPr>
      </w:pPr>
      <w:r w:rsidRPr="0012708E">
        <w:rPr>
          <w:rFonts w:cs="Times New Roman"/>
          <w:i/>
          <w:iCs/>
          <w:szCs w:val="22"/>
        </w:rPr>
        <w:t>Opinion</w:t>
      </w:r>
    </w:p>
    <w:p w14:paraId="03DD6FC6" w14:textId="77777777" w:rsidR="000D3C86" w:rsidRPr="006456CE" w:rsidRDefault="000D3C86" w:rsidP="000D3C86">
      <w:pPr>
        <w:jc w:val="both"/>
        <w:outlineLvl w:val="0"/>
        <w:rPr>
          <w:rFonts w:cs="Times New Roman"/>
          <w:i/>
          <w:iCs/>
          <w:szCs w:val="22"/>
        </w:rPr>
      </w:pPr>
    </w:p>
    <w:p w14:paraId="6115AECF" w14:textId="7A5C8E65" w:rsidR="000D3C86" w:rsidRPr="006456CE" w:rsidRDefault="000D3C86" w:rsidP="000D3C86">
      <w:pPr>
        <w:jc w:val="both"/>
        <w:rPr>
          <w:rFonts w:cs="Times New Roman"/>
          <w:i/>
          <w:iCs/>
          <w:szCs w:val="22"/>
          <w:lang w:bidi="th-TH"/>
        </w:rPr>
      </w:pPr>
      <w:r w:rsidRPr="006456CE">
        <w:rPr>
          <w:rFonts w:cs="Times New Roman"/>
          <w:szCs w:val="22"/>
          <w:lang w:bidi="th-TH"/>
        </w:rPr>
        <w:t xml:space="preserve">I have audited the consolidated and the Bank’s financial statements of The Thai Credit Retail Bank Public Company Limited and its subsidiary (the </w:t>
      </w:r>
      <w:r w:rsidR="003C03D5">
        <w:rPr>
          <w:rFonts w:cs="Times New Roman"/>
          <w:szCs w:val="22"/>
          <w:lang w:bidi="th-TH"/>
        </w:rPr>
        <w:t>“</w:t>
      </w:r>
      <w:r w:rsidRPr="006456CE">
        <w:rPr>
          <w:rFonts w:cs="Times New Roman"/>
          <w:szCs w:val="22"/>
          <w:lang w:bidi="th-TH"/>
        </w:rPr>
        <w:t>Group</w:t>
      </w:r>
      <w:r w:rsidR="003C03D5">
        <w:rPr>
          <w:rFonts w:cs="Times New Roman"/>
          <w:szCs w:val="22"/>
          <w:lang w:bidi="th-TH"/>
        </w:rPr>
        <w:t>”</w:t>
      </w:r>
      <w:r w:rsidRPr="006456CE">
        <w:rPr>
          <w:rFonts w:cs="Times New Roman"/>
          <w:szCs w:val="22"/>
          <w:lang w:bidi="th-TH"/>
        </w:rPr>
        <w:t xml:space="preserve">), and of The Thai Credit Retail Bank Public Company Limited (the </w:t>
      </w:r>
      <w:r w:rsidR="003C03D5">
        <w:rPr>
          <w:rFonts w:cs="Times New Roman"/>
          <w:szCs w:val="22"/>
          <w:lang w:bidi="th-TH"/>
        </w:rPr>
        <w:t>“</w:t>
      </w:r>
      <w:r w:rsidRPr="006456CE">
        <w:rPr>
          <w:rFonts w:cs="Times New Roman"/>
          <w:szCs w:val="22"/>
          <w:lang w:bidi="th-TH"/>
        </w:rPr>
        <w:t>Bank</w:t>
      </w:r>
      <w:r w:rsidR="003C03D5">
        <w:rPr>
          <w:rFonts w:cs="Times New Roman"/>
          <w:szCs w:val="22"/>
          <w:lang w:bidi="th-TH"/>
        </w:rPr>
        <w:t>”</w:t>
      </w:r>
      <w:r w:rsidRPr="006456CE">
        <w:rPr>
          <w:rFonts w:cs="Times New Roman"/>
          <w:szCs w:val="22"/>
          <w:lang w:bidi="th-TH"/>
        </w:rPr>
        <w:t>), respectively, which comprise the consolidated and the Bank’s statements of financial position as at 31 December 202</w:t>
      </w:r>
      <w:r>
        <w:rPr>
          <w:rFonts w:cs="Times New Roman"/>
          <w:szCs w:val="22"/>
          <w:lang w:bidi="th-TH"/>
        </w:rPr>
        <w:t>2</w:t>
      </w:r>
      <w:r w:rsidRPr="006456CE">
        <w:rPr>
          <w:rFonts w:cs="Times New Roman"/>
          <w:szCs w:val="22"/>
          <w:lang w:bidi="th-TH"/>
        </w:rPr>
        <w:t>, the consolidated and the Bank’s statements of profit or loss and other comprehensive income, changes in equity and cash flows for the year then ended</w:t>
      </w:r>
      <w:r w:rsidR="003C03D5">
        <w:rPr>
          <w:rFonts w:cs="Times New Roman"/>
          <w:szCs w:val="22"/>
          <w:lang w:bidi="th-TH"/>
        </w:rPr>
        <w:t>,</w:t>
      </w:r>
      <w:r w:rsidRPr="006456CE">
        <w:rPr>
          <w:rFonts w:cs="Times New Roman"/>
          <w:szCs w:val="22"/>
          <w:lang w:bidi="th-TH"/>
        </w:rPr>
        <w:t xml:space="preserve"> and notes, comprising a summary of significant accounting policies and other explanatory information.</w:t>
      </w:r>
    </w:p>
    <w:p w14:paraId="764D3EA2" w14:textId="77777777" w:rsidR="00F55258" w:rsidRPr="006456CE" w:rsidRDefault="00F55258" w:rsidP="00F55258">
      <w:pPr>
        <w:jc w:val="both"/>
        <w:rPr>
          <w:rFonts w:cs="Times New Roman"/>
          <w:i/>
          <w:iCs/>
          <w:szCs w:val="22"/>
          <w:lang w:bidi="th-TH"/>
        </w:rPr>
      </w:pPr>
    </w:p>
    <w:p w14:paraId="0C68B322" w14:textId="714ABFF7" w:rsidR="00F55258" w:rsidRPr="006456CE" w:rsidRDefault="00F55258" w:rsidP="00F55258">
      <w:pPr>
        <w:shd w:val="clear" w:color="auto" w:fill="FFFFFF"/>
        <w:jc w:val="both"/>
        <w:rPr>
          <w:rFonts w:cs="Times New Roman"/>
          <w:szCs w:val="22"/>
        </w:rPr>
      </w:pPr>
      <w:r w:rsidRPr="006456CE">
        <w:rPr>
          <w:rFonts w:cs="Times New Roman"/>
          <w:szCs w:val="22"/>
        </w:rPr>
        <w:t xml:space="preserve">In my opinion, the accompanying consolidated and the Bank’s financial statements present fairly, in all material respects, the financial position of the Group and the Bank, respectively, as at </w:t>
      </w:r>
      <w:r w:rsidRPr="006456CE">
        <w:rPr>
          <w:rFonts w:cs="Times New Roman"/>
          <w:szCs w:val="22"/>
          <w:lang w:bidi="th-TH"/>
        </w:rPr>
        <w:t xml:space="preserve">31 December </w:t>
      </w:r>
      <w:r w:rsidRPr="006456CE">
        <w:rPr>
          <w:rFonts w:cs="Times New Roman"/>
          <w:szCs w:val="22"/>
        </w:rPr>
        <w:t>202</w:t>
      </w:r>
      <w:r>
        <w:rPr>
          <w:rFonts w:cs="Times New Roman"/>
          <w:szCs w:val="22"/>
        </w:rPr>
        <w:t>2</w:t>
      </w:r>
      <w:r w:rsidRPr="006456CE">
        <w:rPr>
          <w:rFonts w:cs="Times New Roman"/>
          <w:szCs w:val="22"/>
        </w:rPr>
        <w:t xml:space="preserve"> and their financial performance </w:t>
      </w:r>
      <w:r w:rsidRPr="006456CE">
        <w:rPr>
          <w:rFonts w:cs="Times New Roman"/>
          <w:szCs w:val="22"/>
          <w:lang w:bidi="th-TH"/>
        </w:rPr>
        <w:t xml:space="preserve">and cash flows </w:t>
      </w:r>
      <w:r w:rsidRPr="006456CE">
        <w:rPr>
          <w:rFonts w:cs="Times New Roman"/>
          <w:szCs w:val="22"/>
        </w:rPr>
        <w:t xml:space="preserve">for the year then ended in accordance with Thai Financial Reporting Standards (TFRSs) and the regulations of the Bank of Thailand. </w:t>
      </w:r>
    </w:p>
    <w:p w14:paraId="00B6CA21" w14:textId="7F7505AA" w:rsidR="00F55258" w:rsidRDefault="00F55258" w:rsidP="00E00630">
      <w:pPr>
        <w:jc w:val="both"/>
        <w:rPr>
          <w:rFonts w:cs="Times New Roman"/>
          <w:i/>
          <w:iCs/>
          <w:szCs w:val="22"/>
          <w:lang w:bidi="th-TH"/>
        </w:rPr>
      </w:pPr>
    </w:p>
    <w:p w14:paraId="18155FF2" w14:textId="77777777" w:rsidR="00B64E03" w:rsidRPr="0012708E" w:rsidRDefault="00B64E03" w:rsidP="00B64E03">
      <w:pPr>
        <w:autoSpaceDE w:val="0"/>
        <w:autoSpaceDN w:val="0"/>
        <w:adjustRightInd w:val="0"/>
        <w:rPr>
          <w:rFonts w:cs="Times New Roman"/>
          <w:i/>
          <w:iCs/>
          <w:szCs w:val="22"/>
        </w:rPr>
      </w:pPr>
      <w:r w:rsidRPr="0012708E">
        <w:rPr>
          <w:rFonts w:cs="Times New Roman"/>
          <w:i/>
          <w:iCs/>
          <w:szCs w:val="22"/>
        </w:rPr>
        <w:t xml:space="preserve">Basis for Opinion </w:t>
      </w:r>
    </w:p>
    <w:p w14:paraId="070E9884" w14:textId="77777777" w:rsidR="00B64E03" w:rsidRPr="0012708E" w:rsidRDefault="00B64E03" w:rsidP="00B64E03">
      <w:pPr>
        <w:autoSpaceDE w:val="0"/>
        <w:autoSpaceDN w:val="0"/>
        <w:adjustRightInd w:val="0"/>
        <w:rPr>
          <w:rFonts w:cs="Times New Roman"/>
          <w:i/>
          <w:iCs/>
          <w:szCs w:val="22"/>
        </w:rPr>
      </w:pPr>
    </w:p>
    <w:p w14:paraId="55FDB783" w14:textId="46487922"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I conducted my audit in accordance with Thai Standards on Auditing (TSAs). My responsibilities under those standards are further described in the </w:t>
      </w:r>
      <w:r w:rsidRPr="0012708E">
        <w:rPr>
          <w:rFonts w:cs="Times New Roman"/>
          <w:i/>
          <w:iCs/>
          <w:szCs w:val="22"/>
        </w:rPr>
        <w:t>Auditor’s Responsibilities for the Audit of the</w:t>
      </w:r>
      <w:r w:rsidR="00B42A5A" w:rsidRPr="0012708E">
        <w:rPr>
          <w:rFonts w:cs="Times New Roman"/>
          <w:i/>
          <w:iCs/>
          <w:szCs w:val="22"/>
        </w:rPr>
        <w:t xml:space="preserve"> </w:t>
      </w:r>
      <w:r w:rsidRPr="0012708E">
        <w:rPr>
          <w:rFonts w:cs="Times New Roman"/>
          <w:i/>
          <w:iCs/>
          <w:szCs w:val="22"/>
        </w:rPr>
        <w:t xml:space="preserve">Consolidated and the Bank’s Financial Statements </w:t>
      </w:r>
      <w:r w:rsidRPr="0012708E">
        <w:rPr>
          <w:rFonts w:cs="Times New Roman"/>
          <w:szCs w:val="22"/>
        </w:rPr>
        <w:t xml:space="preserve">section of my report. I am independent of the Group and the Bank in accordance with the </w:t>
      </w:r>
      <w:r w:rsidRPr="00B307D0">
        <w:rPr>
          <w:rFonts w:cs="Times New Roman"/>
          <w:i/>
          <w:iCs/>
          <w:szCs w:val="22"/>
        </w:rPr>
        <w:t>Code of Ethics for Professional Accountants</w:t>
      </w:r>
      <w:r w:rsidR="00322536" w:rsidRPr="00B307D0">
        <w:rPr>
          <w:rFonts w:cs="Times New Roman"/>
          <w:i/>
          <w:iCs/>
          <w:szCs w:val="22"/>
        </w:rPr>
        <w:t xml:space="preserve"> including </w:t>
      </w:r>
      <w:r w:rsidR="00552C6F" w:rsidRPr="00B307D0">
        <w:rPr>
          <w:rFonts w:cs="Times New Roman"/>
          <w:i/>
          <w:iCs/>
          <w:szCs w:val="22"/>
        </w:rPr>
        <w:t>I</w:t>
      </w:r>
      <w:r w:rsidR="00322536" w:rsidRPr="00B307D0">
        <w:rPr>
          <w:rFonts w:cs="Times New Roman"/>
          <w:i/>
          <w:iCs/>
          <w:szCs w:val="22"/>
        </w:rPr>
        <w:t>ndependence</w:t>
      </w:r>
      <w:r w:rsidR="0028515B" w:rsidRPr="00B307D0">
        <w:rPr>
          <w:rFonts w:cs="Times New Roman"/>
          <w:i/>
          <w:iCs/>
          <w:szCs w:val="22"/>
        </w:rPr>
        <w:t xml:space="preserve"> </w:t>
      </w:r>
      <w:r w:rsidR="00552C6F" w:rsidRPr="00B307D0">
        <w:rPr>
          <w:rFonts w:cs="Times New Roman"/>
          <w:i/>
          <w:iCs/>
          <w:szCs w:val="22"/>
        </w:rPr>
        <w:t>S</w:t>
      </w:r>
      <w:r w:rsidR="0028515B" w:rsidRPr="00B307D0">
        <w:rPr>
          <w:rFonts w:cs="Times New Roman"/>
          <w:i/>
          <w:iCs/>
          <w:szCs w:val="22"/>
        </w:rPr>
        <w:t>tandards</w:t>
      </w:r>
      <w:r w:rsidRPr="0012708E">
        <w:rPr>
          <w:rFonts w:cs="Times New Roman"/>
          <w:szCs w:val="22"/>
        </w:rPr>
        <w:t xml:space="preserve"> issued by the Federation of Accounting Professions</w:t>
      </w:r>
      <w:r w:rsidR="00FF4083">
        <w:rPr>
          <w:rFonts w:cs="Times New Roman"/>
          <w:szCs w:val="22"/>
        </w:rPr>
        <w:t xml:space="preserve"> (Code of Ethics for</w:t>
      </w:r>
      <w:r w:rsidR="00C649CD">
        <w:rPr>
          <w:rFonts w:cs="Times New Roman"/>
          <w:szCs w:val="22"/>
        </w:rPr>
        <w:t xml:space="preserve"> Professional Accountants)</w:t>
      </w:r>
      <w:r w:rsidRPr="0012708E">
        <w:rPr>
          <w:rFonts w:cs="Times New Roman"/>
          <w:szCs w:val="22"/>
        </w:rPr>
        <w:t xml:space="preserve"> that is relevant to my audit of the</w:t>
      </w:r>
      <w:r w:rsidR="00A70E87">
        <w:rPr>
          <w:rFonts w:cs="Times New Roman"/>
          <w:szCs w:val="22"/>
        </w:rPr>
        <w:t xml:space="preserve"> </w:t>
      </w:r>
      <w:r w:rsidRPr="0012708E">
        <w:rPr>
          <w:rFonts w:cs="Times New Roman"/>
          <w:szCs w:val="22"/>
        </w:rPr>
        <w:t xml:space="preserve">consolidated and the Bank’s financial statements, and I have fulfilled my other ethical responsibilities in accordance with </w:t>
      </w:r>
      <w:r w:rsidR="00552C6F">
        <w:rPr>
          <w:rFonts w:cs="Times New Roman"/>
          <w:szCs w:val="22"/>
        </w:rPr>
        <w:t xml:space="preserve">the </w:t>
      </w:r>
      <w:r w:rsidR="00B85224">
        <w:rPr>
          <w:rFonts w:cs="Times New Roman"/>
          <w:szCs w:val="22"/>
        </w:rPr>
        <w:t>Code of Ethics for Professional Accountants</w:t>
      </w:r>
      <w:r w:rsidRPr="0012708E">
        <w:rPr>
          <w:rFonts w:cs="Times New Roman"/>
          <w:szCs w:val="22"/>
        </w:rPr>
        <w:t>. I believe that the audit evidence I have obtained is sufficient and appropriate to provide a basis for my opinion.</w:t>
      </w:r>
    </w:p>
    <w:p w14:paraId="0175FD97" w14:textId="77777777" w:rsidR="00B64E03" w:rsidRPr="0012708E" w:rsidRDefault="00B64E03" w:rsidP="00B64E03">
      <w:pPr>
        <w:autoSpaceDE w:val="0"/>
        <w:autoSpaceDN w:val="0"/>
        <w:adjustRightInd w:val="0"/>
        <w:jc w:val="thaiDistribute"/>
        <w:rPr>
          <w:rFonts w:cs="Times New Roman"/>
          <w:i/>
          <w:iCs/>
          <w:szCs w:val="22"/>
        </w:rPr>
      </w:pPr>
    </w:p>
    <w:p w14:paraId="268E2F52" w14:textId="77777777" w:rsidR="00B64E03" w:rsidRPr="0012708E" w:rsidRDefault="00B64E03" w:rsidP="00B64E03">
      <w:pPr>
        <w:autoSpaceDE w:val="0"/>
        <w:autoSpaceDN w:val="0"/>
        <w:adjustRightInd w:val="0"/>
        <w:jc w:val="thaiDistribute"/>
        <w:rPr>
          <w:rFonts w:cs="Times New Roman"/>
          <w:i/>
          <w:iCs/>
          <w:szCs w:val="22"/>
        </w:rPr>
      </w:pPr>
    </w:p>
    <w:p w14:paraId="37BA2FBD" w14:textId="77777777" w:rsidR="00B64E03" w:rsidRPr="0012708E" w:rsidRDefault="00B64E03" w:rsidP="00B64E03">
      <w:pPr>
        <w:autoSpaceDE w:val="0"/>
        <w:autoSpaceDN w:val="0"/>
        <w:adjustRightInd w:val="0"/>
        <w:jc w:val="thaiDistribute"/>
        <w:rPr>
          <w:rFonts w:cs="Times New Roman"/>
          <w:i/>
          <w:iCs/>
          <w:szCs w:val="22"/>
        </w:rPr>
        <w:sectPr w:rsidR="00B64E03" w:rsidRPr="0012708E" w:rsidSect="009D7C55">
          <w:footerReference w:type="first" r:id="rId8"/>
          <w:pgSz w:w="11907" w:h="16840" w:code="9"/>
          <w:pgMar w:top="691" w:right="1152" w:bottom="576" w:left="1152" w:header="720" w:footer="720" w:gutter="0"/>
          <w:cols w:space="720"/>
          <w:docGrid w:linePitch="299"/>
        </w:sectPr>
      </w:pPr>
    </w:p>
    <w:p w14:paraId="7CC6278E" w14:textId="38BBEA15" w:rsidR="00B64E03" w:rsidRPr="0012708E" w:rsidRDefault="00B64E03" w:rsidP="00B64E03">
      <w:pPr>
        <w:autoSpaceDE w:val="0"/>
        <w:autoSpaceDN w:val="0"/>
        <w:adjustRightInd w:val="0"/>
        <w:jc w:val="thaiDistribute"/>
        <w:rPr>
          <w:rFonts w:cs="Times New Roman"/>
          <w:i/>
          <w:iCs/>
          <w:sz w:val="28"/>
          <w:szCs w:val="28"/>
        </w:rPr>
      </w:pPr>
    </w:p>
    <w:p w14:paraId="1C0FEA18" w14:textId="77777777" w:rsidR="00DF1330" w:rsidRPr="0012708E" w:rsidRDefault="00DF1330" w:rsidP="00B64E03">
      <w:pPr>
        <w:autoSpaceDE w:val="0"/>
        <w:autoSpaceDN w:val="0"/>
        <w:adjustRightInd w:val="0"/>
        <w:jc w:val="thaiDistribute"/>
        <w:rPr>
          <w:rFonts w:cs="Times New Roman"/>
          <w:i/>
          <w:iCs/>
          <w:sz w:val="28"/>
          <w:szCs w:val="28"/>
        </w:rPr>
      </w:pPr>
    </w:p>
    <w:p w14:paraId="58E87C74" w14:textId="77777777" w:rsidR="00B64E03" w:rsidRPr="0012708E" w:rsidRDefault="00B64E03" w:rsidP="00B64E03">
      <w:pPr>
        <w:autoSpaceDE w:val="0"/>
        <w:autoSpaceDN w:val="0"/>
        <w:adjustRightInd w:val="0"/>
        <w:jc w:val="thaiDistribute"/>
        <w:rPr>
          <w:rFonts w:cs="Times New Roman"/>
          <w:i/>
          <w:iCs/>
          <w:sz w:val="28"/>
          <w:szCs w:val="28"/>
        </w:rPr>
      </w:pPr>
    </w:p>
    <w:p w14:paraId="69FB505F" w14:textId="77777777" w:rsidR="00B64E03" w:rsidRPr="0012708E" w:rsidRDefault="00B64E03" w:rsidP="00B64E03">
      <w:pPr>
        <w:autoSpaceDE w:val="0"/>
        <w:autoSpaceDN w:val="0"/>
        <w:adjustRightInd w:val="0"/>
        <w:jc w:val="thaiDistribute"/>
        <w:rPr>
          <w:rFonts w:cs="Times New Roman"/>
          <w:i/>
          <w:iCs/>
          <w:sz w:val="28"/>
          <w:szCs w:val="28"/>
        </w:rPr>
      </w:pPr>
    </w:p>
    <w:p w14:paraId="69061740" w14:textId="77777777" w:rsidR="00B021B2" w:rsidRPr="006456CE" w:rsidRDefault="00B021B2" w:rsidP="00B021B2">
      <w:pPr>
        <w:autoSpaceDE w:val="0"/>
        <w:autoSpaceDN w:val="0"/>
        <w:adjustRightInd w:val="0"/>
        <w:jc w:val="thaiDistribute"/>
        <w:rPr>
          <w:rFonts w:cs="Times New Roman"/>
          <w:i/>
          <w:iCs/>
          <w:szCs w:val="22"/>
        </w:rPr>
      </w:pPr>
      <w:r w:rsidRPr="006456CE">
        <w:rPr>
          <w:rFonts w:cs="Times New Roman"/>
          <w:i/>
          <w:iCs/>
          <w:szCs w:val="22"/>
        </w:rPr>
        <w:t>Other Information</w:t>
      </w:r>
    </w:p>
    <w:p w14:paraId="29B6DEAC" w14:textId="77777777" w:rsidR="00B021B2" w:rsidRPr="006456CE" w:rsidRDefault="00B021B2" w:rsidP="00B021B2">
      <w:pPr>
        <w:autoSpaceDE w:val="0"/>
        <w:autoSpaceDN w:val="0"/>
        <w:adjustRightInd w:val="0"/>
        <w:rPr>
          <w:rFonts w:cs="Times New Roman"/>
          <w:szCs w:val="22"/>
        </w:rPr>
      </w:pPr>
    </w:p>
    <w:p w14:paraId="67893FF4" w14:textId="77777777" w:rsidR="00B021B2" w:rsidRPr="006456CE" w:rsidRDefault="00B021B2" w:rsidP="00B021B2">
      <w:pPr>
        <w:autoSpaceDE w:val="0"/>
        <w:autoSpaceDN w:val="0"/>
        <w:adjustRightInd w:val="0"/>
        <w:jc w:val="both"/>
        <w:rPr>
          <w:rFonts w:cs="Times New Roman"/>
          <w:szCs w:val="22"/>
        </w:rPr>
      </w:pPr>
      <w:r w:rsidRPr="006456CE">
        <w:rPr>
          <w:rFonts w:cs="Times New Roman"/>
          <w:szCs w:val="22"/>
        </w:rPr>
        <w:t>Management is responsible for the other information. The other information comprises the information included in the annual report, but does not include the consolidated and the Bank’s financial statements and my auditor’s report thereon. The annual report is expected to be made available to me after the date of this auditor’s report.</w:t>
      </w:r>
    </w:p>
    <w:p w14:paraId="17675AD2" w14:textId="77777777" w:rsidR="00B021B2" w:rsidRPr="006456CE" w:rsidRDefault="00B021B2" w:rsidP="00B021B2">
      <w:pPr>
        <w:autoSpaceDE w:val="0"/>
        <w:autoSpaceDN w:val="0"/>
        <w:adjustRightInd w:val="0"/>
        <w:jc w:val="both"/>
        <w:rPr>
          <w:rFonts w:cs="Times New Roman"/>
          <w:szCs w:val="22"/>
        </w:rPr>
      </w:pPr>
    </w:p>
    <w:p w14:paraId="7313E255" w14:textId="77777777" w:rsidR="00B021B2" w:rsidRPr="006456CE" w:rsidRDefault="00B021B2" w:rsidP="00B021B2">
      <w:pPr>
        <w:autoSpaceDE w:val="0"/>
        <w:autoSpaceDN w:val="0"/>
        <w:adjustRightInd w:val="0"/>
        <w:jc w:val="both"/>
        <w:rPr>
          <w:rFonts w:cs="Times New Roman"/>
          <w:szCs w:val="22"/>
        </w:rPr>
      </w:pPr>
      <w:r w:rsidRPr="006456CE">
        <w:rPr>
          <w:rFonts w:cs="Times New Roman"/>
          <w:szCs w:val="22"/>
        </w:rPr>
        <w:t>My opinion on the consolidated and the Bank’s financial statements does not cover the other information and I will not express any form of assurance conclusion thereon.</w:t>
      </w:r>
    </w:p>
    <w:p w14:paraId="5CDED1FC" w14:textId="77777777" w:rsidR="00B021B2" w:rsidRPr="006456CE" w:rsidRDefault="00B021B2" w:rsidP="00B021B2">
      <w:pPr>
        <w:autoSpaceDE w:val="0"/>
        <w:autoSpaceDN w:val="0"/>
        <w:adjustRightInd w:val="0"/>
        <w:jc w:val="both"/>
        <w:rPr>
          <w:rFonts w:cs="Times New Roman"/>
          <w:szCs w:val="22"/>
        </w:rPr>
      </w:pPr>
    </w:p>
    <w:p w14:paraId="6B2A9B2B" w14:textId="77777777" w:rsidR="00B021B2" w:rsidRPr="006456CE" w:rsidRDefault="00B021B2" w:rsidP="00B021B2">
      <w:pPr>
        <w:autoSpaceDE w:val="0"/>
        <w:autoSpaceDN w:val="0"/>
        <w:adjustRightInd w:val="0"/>
        <w:jc w:val="both"/>
        <w:rPr>
          <w:rFonts w:cs="Times New Roman"/>
          <w:szCs w:val="22"/>
        </w:rPr>
      </w:pPr>
      <w:r w:rsidRPr="006456CE">
        <w:rPr>
          <w:rFonts w:cs="Times New Roman"/>
          <w:szCs w:val="22"/>
        </w:rPr>
        <w:t>In connection with my audit of the consolidated and the Bank’s financial statements, my responsibility is to read the other information identified above when it becomes available and, in doing so, consider whether the other information is materially inconsistent with the consolidated and the Bank’s financial statements or my knowledge obtained in the audit, or otherwise appears to be materially misstated.</w:t>
      </w:r>
    </w:p>
    <w:p w14:paraId="5C8FACAB" w14:textId="77777777" w:rsidR="00B021B2" w:rsidRPr="006456CE" w:rsidRDefault="00B021B2" w:rsidP="00B021B2">
      <w:pPr>
        <w:autoSpaceDE w:val="0"/>
        <w:autoSpaceDN w:val="0"/>
        <w:adjustRightInd w:val="0"/>
        <w:jc w:val="both"/>
        <w:rPr>
          <w:rFonts w:cs="Times New Roman"/>
          <w:szCs w:val="22"/>
        </w:rPr>
      </w:pPr>
    </w:p>
    <w:p w14:paraId="3C43CD40" w14:textId="77777777" w:rsidR="00B021B2" w:rsidRDefault="00B021B2" w:rsidP="00B021B2">
      <w:pPr>
        <w:autoSpaceDE w:val="0"/>
        <w:autoSpaceDN w:val="0"/>
        <w:adjustRightInd w:val="0"/>
        <w:jc w:val="thaiDistribute"/>
        <w:rPr>
          <w:rFonts w:cs="Times New Roman"/>
          <w:szCs w:val="22"/>
        </w:rPr>
      </w:pPr>
      <w:r w:rsidRPr="006456CE">
        <w:rPr>
          <w:rFonts w:cs="Times New Roman"/>
          <w:szCs w:val="22"/>
        </w:rPr>
        <w:t>When I read the annual report, if I conclude that there is a material misstatement therein, I am required to communicate the matter to those charged with governance and request that the correction be made.</w:t>
      </w:r>
    </w:p>
    <w:p w14:paraId="196CE7B6" w14:textId="77777777" w:rsidR="00B021B2" w:rsidRDefault="00B021B2" w:rsidP="00B021B2">
      <w:pPr>
        <w:autoSpaceDE w:val="0"/>
        <w:autoSpaceDN w:val="0"/>
        <w:adjustRightInd w:val="0"/>
        <w:jc w:val="thaiDistribute"/>
        <w:rPr>
          <w:rFonts w:cs="Times New Roman"/>
          <w:szCs w:val="22"/>
        </w:rPr>
      </w:pPr>
    </w:p>
    <w:p w14:paraId="7219BF29" w14:textId="1025E91E" w:rsidR="00B64E03" w:rsidRPr="00360B85" w:rsidRDefault="00B64E03" w:rsidP="00B021B2">
      <w:pPr>
        <w:autoSpaceDE w:val="0"/>
        <w:autoSpaceDN w:val="0"/>
        <w:adjustRightInd w:val="0"/>
        <w:jc w:val="thaiDistribute"/>
        <w:rPr>
          <w:rFonts w:cs="Times New Roman"/>
          <w:i/>
          <w:iCs/>
          <w:szCs w:val="22"/>
          <w:lang w:val="en-US"/>
        </w:rPr>
      </w:pPr>
      <w:r w:rsidRPr="0012708E">
        <w:rPr>
          <w:rFonts w:cs="Times New Roman"/>
          <w:i/>
          <w:iCs/>
          <w:szCs w:val="22"/>
        </w:rPr>
        <w:t>Responsibilities of Management and Those Charged with Governance for the</w:t>
      </w:r>
      <w:r w:rsidR="00A70E87">
        <w:rPr>
          <w:rFonts w:cs="Times New Roman"/>
          <w:i/>
          <w:iCs/>
          <w:szCs w:val="22"/>
        </w:rPr>
        <w:t xml:space="preserve"> </w:t>
      </w:r>
      <w:r w:rsidRPr="0012708E">
        <w:rPr>
          <w:rFonts w:cs="Times New Roman"/>
          <w:i/>
          <w:iCs/>
          <w:szCs w:val="22"/>
        </w:rPr>
        <w:t>Consolidated and the Bank’s Financial Statements</w:t>
      </w:r>
    </w:p>
    <w:p w14:paraId="60C7749D" w14:textId="77777777" w:rsidR="00B64E03" w:rsidRPr="0012708E" w:rsidRDefault="00B64E03" w:rsidP="00B64E03">
      <w:pPr>
        <w:autoSpaceDE w:val="0"/>
        <w:autoSpaceDN w:val="0"/>
        <w:adjustRightInd w:val="0"/>
        <w:rPr>
          <w:rFonts w:cs="Times New Roman"/>
          <w:szCs w:val="22"/>
        </w:rPr>
      </w:pPr>
    </w:p>
    <w:p w14:paraId="5ED19A74" w14:textId="46728F2F" w:rsidR="00B64E03" w:rsidRPr="0012708E" w:rsidRDefault="00B64E03" w:rsidP="00B64E03">
      <w:pPr>
        <w:autoSpaceDE w:val="0"/>
        <w:autoSpaceDN w:val="0"/>
        <w:adjustRightInd w:val="0"/>
        <w:jc w:val="thaiDistribute"/>
        <w:rPr>
          <w:rFonts w:cs="Times New Roman"/>
          <w:i/>
          <w:iCs/>
          <w:szCs w:val="22"/>
        </w:rPr>
      </w:pPr>
      <w:r w:rsidRPr="0012708E">
        <w:rPr>
          <w:rFonts w:cs="Times New Roman"/>
          <w:szCs w:val="22"/>
        </w:rPr>
        <w:lastRenderedPageBreak/>
        <w:t>Management is responsible for the preparation and fair presentation of the consolidated and the Bank’s</w:t>
      </w:r>
      <w:r w:rsidR="00A70E87">
        <w:rPr>
          <w:rFonts w:cs="Times New Roman"/>
          <w:szCs w:val="22"/>
        </w:rPr>
        <w:t xml:space="preserve"> </w:t>
      </w:r>
      <w:r w:rsidRPr="0012708E">
        <w:rPr>
          <w:rFonts w:cs="Times New Roman"/>
          <w:szCs w:val="22"/>
        </w:rPr>
        <w:t>financial statements in accordance with TFRS</w:t>
      </w:r>
      <w:r w:rsidR="007E7F8C">
        <w:rPr>
          <w:rFonts w:cs="Times New Roman"/>
          <w:szCs w:val="22"/>
        </w:rPr>
        <w:t>s</w:t>
      </w:r>
      <w:r w:rsidRPr="0012708E">
        <w:rPr>
          <w:rFonts w:cs="Times New Roman"/>
          <w:szCs w:val="22"/>
        </w:rPr>
        <w:t xml:space="preserve"> and the regulations of the Bank of Thailand, and for such internal control as management determines i</w:t>
      </w:r>
      <w:r w:rsidR="000E60B0">
        <w:rPr>
          <w:rFonts w:cs="Times New Roman"/>
          <w:szCs w:val="22"/>
        </w:rPr>
        <w:t>t</w:t>
      </w:r>
      <w:r w:rsidRPr="0012708E">
        <w:rPr>
          <w:rFonts w:cs="Times New Roman"/>
          <w:szCs w:val="22"/>
        </w:rPr>
        <w:t xml:space="preserve"> necessary to enable the preparation of consolidated and the</w:t>
      </w:r>
      <w:r w:rsidR="00A70E87">
        <w:rPr>
          <w:rFonts w:cs="Times New Roman"/>
          <w:szCs w:val="22"/>
        </w:rPr>
        <w:t xml:space="preserve"> </w:t>
      </w:r>
      <w:r w:rsidRPr="0012708E">
        <w:rPr>
          <w:rFonts w:cs="Times New Roman"/>
          <w:szCs w:val="22"/>
        </w:rPr>
        <w:t>Bank’s financial statements that are free from material misstatement, whether due to fraud or error.</w:t>
      </w:r>
    </w:p>
    <w:p w14:paraId="2A1F31CD" w14:textId="77777777" w:rsidR="00B64E03" w:rsidRPr="0012708E" w:rsidRDefault="00B64E03" w:rsidP="00B64E03">
      <w:pPr>
        <w:autoSpaceDE w:val="0"/>
        <w:autoSpaceDN w:val="0"/>
        <w:adjustRightInd w:val="0"/>
        <w:jc w:val="thaiDistribute"/>
        <w:rPr>
          <w:rFonts w:cs="Times New Roman"/>
          <w:i/>
          <w:iCs/>
          <w:szCs w:val="22"/>
        </w:rPr>
      </w:pPr>
    </w:p>
    <w:p w14:paraId="09C66143" w14:textId="7E4E0BA2"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In preparing the consolidated and the Bank’s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1A8E0E60" w14:textId="77777777" w:rsidR="00B64E03" w:rsidRPr="0012708E" w:rsidRDefault="00B64E03" w:rsidP="00B64E03">
      <w:pPr>
        <w:autoSpaceDE w:val="0"/>
        <w:autoSpaceDN w:val="0"/>
        <w:adjustRightInd w:val="0"/>
        <w:jc w:val="both"/>
        <w:rPr>
          <w:rFonts w:cs="Times New Roman"/>
          <w:szCs w:val="22"/>
        </w:rPr>
      </w:pPr>
    </w:p>
    <w:p w14:paraId="56CA33D8" w14:textId="77777777"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Those charged with governance are responsible for overseeing the Group’s and the Bank’s financial reporting process. </w:t>
      </w:r>
    </w:p>
    <w:p w14:paraId="2633BD70" w14:textId="77777777" w:rsidR="00B64E03" w:rsidRPr="0012708E" w:rsidRDefault="00B64E03" w:rsidP="00B64E03">
      <w:pPr>
        <w:autoSpaceDE w:val="0"/>
        <w:autoSpaceDN w:val="0"/>
        <w:adjustRightInd w:val="0"/>
        <w:jc w:val="both"/>
        <w:rPr>
          <w:rFonts w:cs="Times New Roman"/>
          <w:szCs w:val="22"/>
        </w:rPr>
      </w:pPr>
    </w:p>
    <w:p w14:paraId="29F72E9B" w14:textId="09AFA55D" w:rsidR="00B64E03" w:rsidRPr="0012708E" w:rsidRDefault="00B64E03" w:rsidP="00B64E03">
      <w:pPr>
        <w:autoSpaceDE w:val="0"/>
        <w:autoSpaceDN w:val="0"/>
        <w:adjustRightInd w:val="0"/>
        <w:jc w:val="thaiDistribute"/>
        <w:rPr>
          <w:rFonts w:cs="Times New Roman"/>
          <w:i/>
          <w:iCs/>
          <w:szCs w:val="22"/>
        </w:rPr>
      </w:pPr>
      <w:r w:rsidRPr="0012708E">
        <w:rPr>
          <w:rFonts w:cs="Times New Roman"/>
          <w:i/>
          <w:iCs/>
          <w:szCs w:val="22"/>
        </w:rPr>
        <w:t xml:space="preserve">Auditor’s Responsibilities for the Audit of the Consolidated and the Bank’s Financial Statements </w:t>
      </w:r>
    </w:p>
    <w:p w14:paraId="0AC3BDA3" w14:textId="77777777" w:rsidR="00B64E03" w:rsidRPr="0012708E" w:rsidRDefault="00B64E03" w:rsidP="00B64E03">
      <w:pPr>
        <w:autoSpaceDE w:val="0"/>
        <w:autoSpaceDN w:val="0"/>
        <w:adjustRightInd w:val="0"/>
        <w:rPr>
          <w:rFonts w:cs="Times New Roman"/>
          <w:szCs w:val="22"/>
        </w:rPr>
      </w:pPr>
    </w:p>
    <w:p w14:paraId="124EDB14" w14:textId="4B78E276"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My objectives are to obtain reasonable assurance about whether the consolidated and the Bank’s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the Bank’s financial statements. </w:t>
      </w:r>
    </w:p>
    <w:p w14:paraId="76373EF7" w14:textId="77777777" w:rsidR="00B64E03" w:rsidRPr="0012708E" w:rsidRDefault="00B64E03" w:rsidP="00B64E03">
      <w:pPr>
        <w:autoSpaceDE w:val="0"/>
        <w:autoSpaceDN w:val="0"/>
        <w:adjustRightInd w:val="0"/>
        <w:jc w:val="both"/>
        <w:rPr>
          <w:rFonts w:cs="Times New Roman"/>
          <w:szCs w:val="22"/>
        </w:rPr>
      </w:pPr>
    </w:p>
    <w:p w14:paraId="40778C7B" w14:textId="77777777" w:rsidR="00B64E03" w:rsidRPr="0012708E" w:rsidRDefault="00B64E03" w:rsidP="00B64E03">
      <w:pPr>
        <w:autoSpaceDE w:val="0"/>
        <w:autoSpaceDN w:val="0"/>
        <w:adjustRightInd w:val="0"/>
        <w:jc w:val="both"/>
        <w:rPr>
          <w:rFonts w:cs="Times New Roman"/>
          <w:szCs w:val="22"/>
        </w:rPr>
      </w:pPr>
      <w:r w:rsidRPr="0012708E">
        <w:rPr>
          <w:rFonts w:cs="Times New Roman"/>
          <w:szCs w:val="22"/>
        </w:rPr>
        <w:t xml:space="preserve">As part of an audit in accordance with TSAs, I exercise professional judgment and maintain professional skepticism throughout the audit. I also: </w:t>
      </w:r>
    </w:p>
    <w:p w14:paraId="4555232D" w14:textId="77777777" w:rsidR="00B64E03" w:rsidRPr="0012708E" w:rsidRDefault="00B64E03" w:rsidP="00B64E03">
      <w:pPr>
        <w:autoSpaceDE w:val="0"/>
        <w:autoSpaceDN w:val="0"/>
        <w:adjustRightInd w:val="0"/>
        <w:jc w:val="both"/>
        <w:rPr>
          <w:rFonts w:cs="Times New Roman"/>
          <w:szCs w:val="22"/>
        </w:rPr>
      </w:pPr>
    </w:p>
    <w:p w14:paraId="6E333CAD" w14:textId="4358501F" w:rsidR="00B64E03"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lastRenderedPageBreak/>
        <w:t>Identify and assess the risks of material misstatement of the</w:t>
      </w:r>
      <w:r w:rsidR="009B5E4C">
        <w:rPr>
          <w:rFonts w:eastAsia="Calibri" w:cs="Times New Roman"/>
          <w:szCs w:val="22"/>
          <w:lang w:bidi="th-TH"/>
        </w:rPr>
        <w:t xml:space="preserve"> </w:t>
      </w:r>
      <w:r w:rsidRPr="0012708E">
        <w:rPr>
          <w:rFonts w:eastAsia="Calibri" w:cs="Times New Roman"/>
          <w:szCs w:val="22"/>
          <w:lang w:bidi="th-TH"/>
        </w:rPr>
        <w:t>consolidated and the Bank’s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A2E5BD2" w14:textId="77777777" w:rsidR="00B85224" w:rsidRPr="00B307D0" w:rsidRDefault="00B85224" w:rsidP="00B85224">
      <w:pPr>
        <w:autoSpaceDE w:val="0"/>
        <w:autoSpaceDN w:val="0"/>
        <w:adjustRightInd w:val="0"/>
        <w:spacing w:line="240" w:lineRule="atLeast"/>
        <w:ind w:left="340"/>
        <w:contextualSpacing/>
        <w:jc w:val="both"/>
        <w:rPr>
          <w:rFonts w:eastAsia="Calibri" w:cs="Times New Roman"/>
          <w:sz w:val="28"/>
          <w:szCs w:val="28"/>
          <w:lang w:bidi="th-TH"/>
        </w:rPr>
      </w:pPr>
    </w:p>
    <w:p w14:paraId="788B78EF" w14:textId="77777777" w:rsidR="004F16DF" w:rsidRPr="00B307D0" w:rsidRDefault="004F16DF" w:rsidP="00B85224">
      <w:pPr>
        <w:autoSpaceDE w:val="0"/>
        <w:autoSpaceDN w:val="0"/>
        <w:adjustRightInd w:val="0"/>
        <w:spacing w:line="240" w:lineRule="atLeast"/>
        <w:ind w:left="340"/>
        <w:contextualSpacing/>
        <w:jc w:val="both"/>
        <w:rPr>
          <w:rFonts w:eastAsia="Calibri" w:cs="Times New Roman"/>
          <w:sz w:val="28"/>
          <w:szCs w:val="28"/>
          <w:lang w:bidi="th-TH"/>
        </w:rPr>
      </w:pPr>
    </w:p>
    <w:p w14:paraId="5C2EAE39" w14:textId="77777777" w:rsidR="004F16DF" w:rsidRPr="00B307D0" w:rsidRDefault="004F16DF" w:rsidP="00B85224">
      <w:pPr>
        <w:autoSpaceDE w:val="0"/>
        <w:autoSpaceDN w:val="0"/>
        <w:adjustRightInd w:val="0"/>
        <w:spacing w:line="240" w:lineRule="atLeast"/>
        <w:ind w:left="340"/>
        <w:contextualSpacing/>
        <w:jc w:val="both"/>
        <w:rPr>
          <w:rFonts w:eastAsia="Calibri" w:cs="Times New Roman"/>
          <w:sz w:val="28"/>
          <w:szCs w:val="28"/>
          <w:lang w:bidi="th-TH"/>
        </w:rPr>
      </w:pPr>
    </w:p>
    <w:p w14:paraId="4CA7274F" w14:textId="77777777" w:rsidR="004F16DF" w:rsidRPr="00B307D0" w:rsidRDefault="004F16DF" w:rsidP="00B85224">
      <w:pPr>
        <w:autoSpaceDE w:val="0"/>
        <w:autoSpaceDN w:val="0"/>
        <w:adjustRightInd w:val="0"/>
        <w:spacing w:line="240" w:lineRule="atLeast"/>
        <w:ind w:left="340"/>
        <w:contextualSpacing/>
        <w:jc w:val="both"/>
        <w:rPr>
          <w:rFonts w:eastAsia="Calibri" w:cs="Times New Roman"/>
          <w:sz w:val="28"/>
          <w:szCs w:val="28"/>
          <w:lang w:bidi="th-TH"/>
        </w:rPr>
      </w:pPr>
    </w:p>
    <w:p w14:paraId="5DDBE73E" w14:textId="77777777" w:rsidR="00B64E03" w:rsidRPr="0012708E"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Obtain an understanding of internal control relevant to the audit in order to design audit procedures that are appropriate in the circumstances, but not for the purpose of expressing an opinion on the effectiveness of the Group’s and the Bank’s internal control.</w:t>
      </w:r>
    </w:p>
    <w:p w14:paraId="584319B4" w14:textId="77777777" w:rsidR="00B64E03" w:rsidRPr="0012708E"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 xml:space="preserve">Evaluate the appropriateness of accounting policies used and the reasonableness of accounting estimates and related disclosures made by management. </w:t>
      </w:r>
    </w:p>
    <w:p w14:paraId="213DE29D" w14:textId="169F6FDF" w:rsidR="00B64E03" w:rsidRPr="0012708E" w:rsidRDefault="00B64E03" w:rsidP="00B64E03">
      <w:pPr>
        <w:numPr>
          <w:ilvl w:val="0"/>
          <w:numId w:val="21"/>
        </w:numPr>
        <w:autoSpaceDE w:val="0"/>
        <w:autoSpaceDN w:val="0"/>
        <w:adjustRightInd w:val="0"/>
        <w:spacing w:line="240" w:lineRule="atLeast"/>
        <w:contextualSpacing/>
        <w:jc w:val="both"/>
        <w:rPr>
          <w:rFonts w:eastAsia="Calibri" w:cs="Times New Roman"/>
          <w:szCs w:val="22"/>
          <w:lang w:bidi="th-TH"/>
        </w:rPr>
      </w:pPr>
      <w:r w:rsidRPr="0012708E">
        <w:rPr>
          <w:rFonts w:eastAsia="Calibri" w:cs="Times New Roman"/>
          <w:szCs w:val="22"/>
          <w:lang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consolidated and the Bank’s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5E2B5ACE" w14:textId="5FA12B13" w:rsidR="00B64E03" w:rsidRPr="0012708E" w:rsidRDefault="00B64E03" w:rsidP="00B64E03">
      <w:pPr>
        <w:numPr>
          <w:ilvl w:val="0"/>
          <w:numId w:val="21"/>
        </w:numPr>
        <w:autoSpaceDE w:val="0"/>
        <w:autoSpaceDN w:val="0"/>
        <w:adjustRightInd w:val="0"/>
        <w:spacing w:line="240" w:lineRule="atLeast"/>
        <w:ind w:left="346" w:hanging="346"/>
        <w:contextualSpacing/>
        <w:jc w:val="both"/>
        <w:rPr>
          <w:rFonts w:eastAsia="Calibri" w:cs="Times New Roman"/>
          <w:szCs w:val="22"/>
          <w:lang w:bidi="th-TH"/>
        </w:rPr>
      </w:pPr>
      <w:r w:rsidRPr="0012708E">
        <w:rPr>
          <w:rFonts w:eastAsia="Calibri" w:cs="Times New Roman"/>
          <w:szCs w:val="22"/>
          <w:lang w:bidi="th-TH"/>
        </w:rPr>
        <w:t xml:space="preserve">Evaluate the overall presentation, structure and content of the consolidated and the Bank’s financial statements, including the disclosures, and whether the consolidated and the Bank’s financial statements represent the underlying transactions and events in a manner that achieves fair presentation. </w:t>
      </w:r>
    </w:p>
    <w:p w14:paraId="40476C66" w14:textId="44FE520B" w:rsidR="00B64E03" w:rsidRPr="0012708E" w:rsidRDefault="00B64E03" w:rsidP="00B64E03">
      <w:pPr>
        <w:numPr>
          <w:ilvl w:val="0"/>
          <w:numId w:val="21"/>
        </w:numPr>
        <w:autoSpaceDE w:val="0"/>
        <w:autoSpaceDN w:val="0"/>
        <w:adjustRightInd w:val="0"/>
        <w:spacing w:line="240" w:lineRule="atLeast"/>
        <w:ind w:left="346" w:hanging="346"/>
        <w:contextualSpacing/>
        <w:jc w:val="both"/>
        <w:rPr>
          <w:rFonts w:eastAsia="Calibri" w:cs="Times New Roman"/>
          <w:lang w:bidi="th-TH"/>
        </w:rPr>
      </w:pPr>
      <w:r w:rsidRPr="0012708E">
        <w:rPr>
          <w:rFonts w:eastAsia="Calibri" w:cs="Times New Roman"/>
          <w:lang w:bidi="th-TH"/>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F165D8C" w14:textId="77777777" w:rsidR="00B64E03" w:rsidRPr="0012708E" w:rsidRDefault="00B64E03" w:rsidP="00B64E03">
      <w:pPr>
        <w:autoSpaceDE w:val="0"/>
        <w:autoSpaceDN w:val="0"/>
        <w:adjustRightInd w:val="0"/>
        <w:spacing w:line="240" w:lineRule="atLeast"/>
        <w:jc w:val="both"/>
        <w:rPr>
          <w:rFonts w:cs="Times New Roman"/>
          <w:sz w:val="24"/>
          <w:szCs w:val="24"/>
        </w:rPr>
      </w:pPr>
    </w:p>
    <w:p w14:paraId="680F8B30" w14:textId="77777777" w:rsidR="00B64E03" w:rsidRPr="0012708E" w:rsidRDefault="00B64E03" w:rsidP="00B64E03">
      <w:pPr>
        <w:autoSpaceDE w:val="0"/>
        <w:autoSpaceDN w:val="0"/>
        <w:adjustRightInd w:val="0"/>
        <w:spacing w:line="240" w:lineRule="atLeast"/>
        <w:jc w:val="both"/>
        <w:rPr>
          <w:rFonts w:cs="Times New Roman"/>
          <w:szCs w:val="22"/>
        </w:rPr>
      </w:pPr>
      <w:r w:rsidRPr="0012708E">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75BADA5" w14:textId="77777777" w:rsidR="00B64E03" w:rsidRPr="0012708E" w:rsidRDefault="00B64E03" w:rsidP="00B64E03">
      <w:pPr>
        <w:autoSpaceDE w:val="0"/>
        <w:autoSpaceDN w:val="0"/>
        <w:adjustRightInd w:val="0"/>
        <w:rPr>
          <w:rFonts w:cs="Times New Roman"/>
          <w:sz w:val="24"/>
          <w:szCs w:val="24"/>
        </w:rPr>
      </w:pPr>
    </w:p>
    <w:p w14:paraId="25DA509D" w14:textId="43535BBF" w:rsidR="002251FF" w:rsidRPr="0012708E" w:rsidRDefault="002251FF" w:rsidP="00B64E03">
      <w:pPr>
        <w:jc w:val="both"/>
        <w:rPr>
          <w:rFonts w:cs="Times New Roman"/>
          <w:szCs w:val="22"/>
          <w:lang w:val="en-US"/>
        </w:rPr>
      </w:pPr>
    </w:p>
    <w:p w14:paraId="6FF37784" w14:textId="77777777" w:rsidR="002251FF" w:rsidRPr="0012708E" w:rsidRDefault="002251FF" w:rsidP="00B64E03">
      <w:pPr>
        <w:jc w:val="both"/>
        <w:rPr>
          <w:rFonts w:cs="Times New Roman"/>
          <w:szCs w:val="28"/>
          <w:lang w:val="en-US" w:bidi="th-TH"/>
        </w:rPr>
      </w:pPr>
    </w:p>
    <w:p w14:paraId="4D42823B" w14:textId="43673164" w:rsidR="00B64E03" w:rsidRPr="0012708E" w:rsidRDefault="00B64E03" w:rsidP="00B64E03">
      <w:pPr>
        <w:jc w:val="both"/>
        <w:rPr>
          <w:rFonts w:cs="Times New Roman"/>
          <w:szCs w:val="22"/>
        </w:rPr>
      </w:pPr>
    </w:p>
    <w:p w14:paraId="0B8B01AE" w14:textId="653CF59D" w:rsidR="00B64E03" w:rsidRPr="0012708E" w:rsidRDefault="00B64E03" w:rsidP="00B64E03">
      <w:pPr>
        <w:ind w:right="-43"/>
        <w:jc w:val="both"/>
        <w:rPr>
          <w:rFonts w:cs="Times New Roman"/>
          <w:szCs w:val="22"/>
        </w:rPr>
      </w:pPr>
      <w:r w:rsidRPr="0012708E">
        <w:rPr>
          <w:rFonts w:cs="Times New Roman"/>
          <w:szCs w:val="22"/>
        </w:rPr>
        <w:t>(</w:t>
      </w:r>
      <w:r w:rsidR="004D15F4" w:rsidRPr="0012708E">
        <w:rPr>
          <w:rFonts w:cs="Times New Roman"/>
          <w:szCs w:val="22"/>
        </w:rPr>
        <w:t>Pantip Gulsantithamrong)</w:t>
      </w:r>
    </w:p>
    <w:p w14:paraId="6ECC276E" w14:textId="77777777" w:rsidR="00B64E03" w:rsidRPr="0012708E" w:rsidRDefault="00B64E03" w:rsidP="00B64E03">
      <w:pPr>
        <w:jc w:val="both"/>
        <w:rPr>
          <w:rFonts w:cs="Times New Roman"/>
          <w:szCs w:val="22"/>
        </w:rPr>
      </w:pPr>
      <w:r w:rsidRPr="0012708E">
        <w:rPr>
          <w:rFonts w:cs="Times New Roman"/>
          <w:szCs w:val="22"/>
        </w:rPr>
        <w:t>Certified Public Accountant</w:t>
      </w:r>
    </w:p>
    <w:p w14:paraId="2911A225" w14:textId="6EA77FC5" w:rsidR="00B64E03" w:rsidRPr="0012708E" w:rsidRDefault="00B64E03" w:rsidP="00B64E03">
      <w:pPr>
        <w:jc w:val="both"/>
        <w:rPr>
          <w:rFonts w:cs="Times New Roman"/>
          <w:szCs w:val="22"/>
        </w:rPr>
      </w:pPr>
      <w:r w:rsidRPr="0012708E">
        <w:rPr>
          <w:rFonts w:cs="Times New Roman"/>
          <w:szCs w:val="22"/>
        </w:rPr>
        <w:t xml:space="preserve">Registration No. </w:t>
      </w:r>
      <w:r w:rsidR="004D15F4" w:rsidRPr="0012708E">
        <w:rPr>
          <w:rFonts w:cs="Times New Roman"/>
          <w:szCs w:val="22"/>
        </w:rPr>
        <w:t>4208</w:t>
      </w:r>
    </w:p>
    <w:p w14:paraId="24863099" w14:textId="77777777" w:rsidR="00B64E03" w:rsidRPr="0012708E" w:rsidRDefault="00B64E03" w:rsidP="00B64E03">
      <w:pPr>
        <w:jc w:val="both"/>
        <w:rPr>
          <w:rFonts w:cs="Times New Roman"/>
          <w:szCs w:val="22"/>
        </w:rPr>
      </w:pPr>
    </w:p>
    <w:p w14:paraId="4B03182D" w14:textId="77777777" w:rsidR="00B64E03" w:rsidRPr="0012708E" w:rsidRDefault="00B64E03" w:rsidP="00B64E03">
      <w:pPr>
        <w:jc w:val="both"/>
        <w:rPr>
          <w:rFonts w:cs="Times New Roman"/>
          <w:szCs w:val="22"/>
        </w:rPr>
      </w:pPr>
    </w:p>
    <w:p w14:paraId="50C351D6" w14:textId="77777777" w:rsidR="00B64E03" w:rsidRPr="0012708E" w:rsidRDefault="00B64E03" w:rsidP="00B64E03">
      <w:pPr>
        <w:jc w:val="both"/>
        <w:rPr>
          <w:rFonts w:cs="Times New Roman"/>
          <w:szCs w:val="22"/>
        </w:rPr>
      </w:pPr>
      <w:r w:rsidRPr="0012708E">
        <w:rPr>
          <w:rFonts w:cs="Times New Roman"/>
          <w:szCs w:val="22"/>
        </w:rPr>
        <w:t>KPMG Phoomchai Audit Ltd.</w:t>
      </w:r>
    </w:p>
    <w:p w14:paraId="70275043" w14:textId="77777777" w:rsidR="00B64E03" w:rsidRPr="0012708E" w:rsidRDefault="00B64E03" w:rsidP="00B64E03">
      <w:pPr>
        <w:jc w:val="both"/>
        <w:rPr>
          <w:rFonts w:cs="Times New Roman"/>
          <w:szCs w:val="22"/>
        </w:rPr>
      </w:pPr>
      <w:r w:rsidRPr="0012708E">
        <w:rPr>
          <w:rFonts w:cs="Times New Roman"/>
          <w:szCs w:val="22"/>
        </w:rPr>
        <w:t>Bangkok</w:t>
      </w:r>
    </w:p>
    <w:p w14:paraId="104FFC98" w14:textId="33EBD49E" w:rsidR="009824A9" w:rsidRPr="0012708E" w:rsidRDefault="00B85224" w:rsidP="00B64E03">
      <w:pPr>
        <w:jc w:val="both"/>
        <w:rPr>
          <w:rFonts w:cs="Times New Roman"/>
          <w:szCs w:val="22"/>
        </w:rPr>
      </w:pPr>
      <w:r>
        <w:rPr>
          <w:rFonts w:cs="Times New Roman"/>
          <w:szCs w:val="28"/>
          <w:lang w:bidi="th-TH"/>
        </w:rPr>
        <w:t>22 February</w:t>
      </w:r>
      <w:r w:rsidR="004D15F4" w:rsidRPr="0012708E">
        <w:rPr>
          <w:rFonts w:cs="Times New Roman"/>
          <w:szCs w:val="22"/>
        </w:rPr>
        <w:t xml:space="preserve"> </w:t>
      </w:r>
      <w:r w:rsidR="00DF2C66" w:rsidRPr="0012708E">
        <w:rPr>
          <w:rFonts w:cs="Times New Roman"/>
          <w:szCs w:val="22"/>
        </w:rPr>
        <w:t>202</w:t>
      </w:r>
      <w:r w:rsidR="000E60B0">
        <w:rPr>
          <w:rFonts w:cs="Times New Roman"/>
          <w:szCs w:val="22"/>
        </w:rPr>
        <w:t>3</w:t>
      </w:r>
    </w:p>
    <w:p w14:paraId="6799FD2E" w14:textId="77777777" w:rsidR="00AE7083" w:rsidRPr="0012708E" w:rsidRDefault="00AE7083" w:rsidP="005748C7">
      <w:pPr>
        <w:rPr>
          <w:rFonts w:cs="Times New Roman"/>
          <w:b/>
          <w:bCs/>
          <w:sz w:val="28"/>
          <w:szCs w:val="35"/>
          <w:lang w:bidi="th-TH"/>
        </w:rPr>
      </w:pPr>
    </w:p>
    <w:p w14:paraId="7DE7C14F" w14:textId="77777777" w:rsidR="001A6392" w:rsidRPr="0012708E" w:rsidRDefault="001A6392" w:rsidP="005748C7">
      <w:pPr>
        <w:rPr>
          <w:rFonts w:cs="Times New Roman"/>
          <w:b/>
          <w:bCs/>
          <w:sz w:val="28"/>
          <w:szCs w:val="35"/>
          <w:lang w:bidi="th-TH"/>
        </w:rPr>
      </w:pPr>
    </w:p>
    <w:p w14:paraId="7F63D6D7" w14:textId="77777777" w:rsidR="00DF1330" w:rsidRPr="0012708E" w:rsidRDefault="00DF1330" w:rsidP="005748C7">
      <w:pPr>
        <w:rPr>
          <w:rFonts w:cs="Times New Roman"/>
          <w:b/>
          <w:bCs/>
          <w:sz w:val="28"/>
          <w:szCs w:val="35"/>
          <w:lang w:bidi="th-TH"/>
        </w:rPr>
      </w:pPr>
    </w:p>
    <w:p w14:paraId="6C5F466F" w14:textId="0DE973B5" w:rsidR="00D40C18" w:rsidRPr="00F02F93" w:rsidRDefault="00D40C18" w:rsidP="00F02F93">
      <w:pPr>
        <w:pStyle w:val="index"/>
        <w:spacing w:after="0"/>
        <w:outlineLvl w:val="0"/>
        <w:rPr>
          <w:rFonts w:cs="Times New Roman"/>
          <w:szCs w:val="22"/>
          <w:lang w:val="en-GB"/>
        </w:rPr>
      </w:pPr>
      <w:bookmarkStart w:id="0" w:name="_GoBack"/>
      <w:bookmarkEnd w:id="0"/>
    </w:p>
    <w:sectPr w:rsidR="00D40C18" w:rsidRPr="00F02F93" w:rsidSect="00F02F93">
      <w:headerReference w:type="default" r:id="rId9"/>
      <w:footerReference w:type="default" r:id="rId10"/>
      <w:headerReference w:type="first" r:id="rId11"/>
      <w:footerReference w:type="first" r:id="rId12"/>
      <w:pgSz w:w="11907" w:h="16840"/>
      <w:pgMar w:top="691" w:right="1152" w:bottom="576" w:left="1152" w:header="720" w:footer="720" w:gutter="0"/>
      <w:pgNumType w:start="14"/>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3EF7C" w14:textId="77777777" w:rsidR="0069105F" w:rsidRDefault="0069105F">
      <w:r>
        <w:separator/>
      </w:r>
    </w:p>
  </w:endnote>
  <w:endnote w:type="continuationSeparator" w:id="0">
    <w:p w14:paraId="66D60240" w14:textId="77777777" w:rsidR="0069105F" w:rsidRDefault="0069105F">
      <w:r>
        <w:continuationSeparator/>
      </w:r>
    </w:p>
  </w:endnote>
  <w:endnote w:type="continuationNotice" w:id="1">
    <w:p w14:paraId="04B249AF" w14:textId="77777777" w:rsidR="0069105F" w:rsidRDefault="00691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Arial"/>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09B46" w14:textId="6B3C09FD" w:rsidR="002247BB" w:rsidRPr="0013286F" w:rsidRDefault="002247BB" w:rsidP="001326AF">
    <w:pPr>
      <w:pStyle w:val="Footer"/>
      <w:tabs>
        <w:tab w:val="center" w:pos="4860"/>
      </w:tabs>
      <w:rPr>
        <w:sz w:val="22"/>
        <w:szCs w:val="22"/>
      </w:rPr>
    </w:pPr>
    <w:r>
      <w:rPr>
        <w:i/>
        <w:iCs/>
        <w:sz w:val="22"/>
        <w:szCs w:val="22"/>
      </w:rPr>
      <w:fldChar w:fldCharType="begin"/>
    </w:r>
    <w:r>
      <w:rPr>
        <w:i/>
        <w:iCs/>
        <w:sz w:val="22"/>
        <w:szCs w:val="22"/>
      </w:rPr>
      <w:instrText xml:space="preserve"> FILENAME   \* MERGEFORMAT </w:instrText>
    </w:r>
    <w:r>
      <w:rPr>
        <w:i/>
        <w:iCs/>
        <w:sz w:val="22"/>
        <w:szCs w:val="22"/>
      </w:rPr>
      <w:fldChar w:fldCharType="separate"/>
    </w:r>
    <w:r w:rsidR="00EE3BDF">
      <w:rPr>
        <w:i/>
        <w:iCs/>
        <w:noProof/>
        <w:sz w:val="22"/>
        <w:szCs w:val="22"/>
      </w:rPr>
      <w:t>1252173 - 2022 Dec-FSA-Thai Credit Retail Bank Pcl. -12e 2302_20</w:t>
    </w:r>
    <w:r>
      <w:rPr>
        <w:i/>
        <w:iCs/>
        <w:sz w:val="22"/>
        <w:szCs w:val="22"/>
      </w:rPr>
      <w:fldChar w:fldCharType="end"/>
    </w:r>
    <w:r>
      <w:rPr>
        <w:sz w:val="22"/>
        <w:szCs w:val="22"/>
      </w:rPr>
      <w:tab/>
    </w:r>
    <w:r w:rsidRPr="0013286F">
      <w:rPr>
        <w:sz w:val="22"/>
        <w:szCs w:val="22"/>
      </w:rPr>
      <w:fldChar w:fldCharType="begin"/>
    </w:r>
    <w:r w:rsidRPr="0013286F">
      <w:rPr>
        <w:sz w:val="22"/>
        <w:szCs w:val="22"/>
      </w:rPr>
      <w:instrText xml:space="preserve"> PAGE   \* MERGEFORMAT </w:instrText>
    </w:r>
    <w:r w:rsidRPr="0013286F">
      <w:rPr>
        <w:sz w:val="22"/>
        <w:szCs w:val="22"/>
      </w:rPr>
      <w:fldChar w:fldCharType="separate"/>
    </w:r>
    <w:r>
      <w:rPr>
        <w:noProof/>
        <w:sz w:val="22"/>
        <w:szCs w:val="22"/>
      </w:rPr>
      <w:t>4</w:t>
    </w:r>
    <w:r w:rsidRPr="0013286F">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CB03" w14:textId="35F8B01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02F93">
      <w:rPr>
        <w:rStyle w:val="PageNumber"/>
        <w:noProof/>
      </w:rPr>
      <w:t>14</w:t>
    </w:r>
    <w:r>
      <w:rPr>
        <w:rStyle w:val="PageNumber"/>
      </w:rPr>
      <w:fldChar w:fldCharType="end"/>
    </w:r>
  </w:p>
  <w:p w14:paraId="3353FBB5" w14:textId="2BC08841" w:rsidR="002247BB" w:rsidRPr="00DF2C66" w:rsidRDefault="002247BB" w:rsidP="00551B49">
    <w:pPr>
      <w:pStyle w:val="Footer"/>
      <w:rPr>
        <w:i/>
        <w:iCs/>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2388668"/>
      <w:docPartObj>
        <w:docPartGallery w:val="Page Numbers (Bottom of Page)"/>
        <w:docPartUnique/>
      </w:docPartObj>
    </w:sdtPr>
    <w:sdtEndPr>
      <w:rPr>
        <w:noProof/>
        <w:sz w:val="22"/>
        <w:szCs w:val="22"/>
      </w:rPr>
    </w:sdtEndPr>
    <w:sdtContent>
      <w:p w14:paraId="64A50496" w14:textId="45E9E2C2"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sidR="00F02F93">
          <w:rPr>
            <w:noProof/>
            <w:sz w:val="22"/>
            <w:szCs w:val="22"/>
          </w:rPr>
          <w:t>83</w:t>
        </w:r>
        <w:r w:rsidRPr="00131A0D">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94E41" w14:textId="77777777" w:rsidR="0069105F" w:rsidRDefault="0069105F">
      <w:r>
        <w:separator/>
      </w:r>
    </w:p>
  </w:footnote>
  <w:footnote w:type="continuationSeparator" w:id="0">
    <w:p w14:paraId="71DE15EB" w14:textId="77777777" w:rsidR="0069105F" w:rsidRDefault="0069105F">
      <w:r>
        <w:continuationSeparator/>
      </w:r>
    </w:p>
  </w:footnote>
  <w:footnote w:type="continuationNotice" w:id="1">
    <w:p w14:paraId="2B8AF2E8" w14:textId="77777777" w:rsidR="0069105F" w:rsidRDefault="006910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6DAE8" w14:textId="77777777" w:rsidR="002247BB" w:rsidRDefault="002247BB" w:rsidP="00B97499">
    <w:pPr>
      <w:pStyle w:val="acctmainheading"/>
      <w:tabs>
        <w:tab w:val="left" w:pos="9000"/>
        <w:tab w:val="left" w:pos="10350"/>
      </w:tabs>
      <w:spacing w:after="0" w:line="240" w:lineRule="atLeast"/>
      <w:ind w:right="-535"/>
    </w:pPr>
    <w:r>
      <w:t>The Thai Credit Reta</w:t>
    </w:r>
    <w:r>
      <w:rPr>
        <w:lang w:bidi="th-TH"/>
      </w:rPr>
      <w:t>i</w:t>
    </w:r>
    <w:r>
      <w:t>l Bank Public Company Limited and its Subsidiary</w:t>
    </w:r>
  </w:p>
  <w:p w14:paraId="025E03C2" w14:textId="77777777" w:rsidR="0083673B" w:rsidRDefault="0083673B" w:rsidP="0083673B">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6BC2DB4D" w14:textId="77777777" w:rsidR="0083673B" w:rsidRDefault="0083673B" w:rsidP="0083673B">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2022</w:t>
    </w:r>
  </w:p>
  <w:p w14:paraId="2D641129" w14:textId="77777777" w:rsidR="0083673B" w:rsidRDefault="0083673B" w:rsidP="0083673B">
    <w:pPr>
      <w:pStyle w:val="acctmainheading"/>
      <w:spacing w:after="0" w:line="240" w:lineRule="atLeast"/>
      <w:ind w:right="-533"/>
      <w:rPr>
        <w:rFonts w:cs="Times New Roman"/>
        <w:sz w:val="24"/>
        <w:szCs w:val="24"/>
      </w:rPr>
    </w:pPr>
  </w:p>
  <w:p w14:paraId="0182D43F" w14:textId="77777777" w:rsidR="002247BB" w:rsidRPr="005A5753" w:rsidRDefault="002247BB" w:rsidP="00161F28">
    <w:pPr>
      <w:pStyle w:val="Header"/>
      <w:spacing w:line="240" w:lineRule="atLeast"/>
      <w:jc w:val="left"/>
      <w:rPr>
        <w:b/>
        <w:bCs/>
        <w:i w:val="0"/>
        <w:i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7E12B" w14:textId="77777777" w:rsidR="002247BB" w:rsidRDefault="002247BB" w:rsidP="00583797">
    <w:pPr>
      <w:pStyle w:val="acctmainheading"/>
      <w:tabs>
        <w:tab w:val="left" w:pos="9000"/>
        <w:tab w:val="left" w:pos="10350"/>
      </w:tabs>
      <w:spacing w:after="0" w:line="240" w:lineRule="atLeast"/>
      <w:ind w:right="-535"/>
    </w:pPr>
    <w:r>
      <w:t>The Thai Credit Reta</w:t>
    </w:r>
    <w:r>
      <w:rPr>
        <w:lang w:bidi="th-TH"/>
      </w:rPr>
      <w:t>i</w:t>
    </w:r>
    <w:r>
      <w:t>l Bank Public Company Limited and its Subsidiary</w:t>
    </w:r>
  </w:p>
  <w:p w14:paraId="4C51E311" w14:textId="77777777" w:rsidR="0044620F" w:rsidRDefault="0044620F" w:rsidP="0044620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7C80E554" w14:textId="77777777" w:rsidR="0044620F" w:rsidRDefault="0044620F" w:rsidP="0044620F">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2022</w:t>
    </w:r>
  </w:p>
  <w:p w14:paraId="77EAC5C4" w14:textId="77777777" w:rsidR="0044620F" w:rsidRDefault="0044620F" w:rsidP="0044620F">
    <w:pPr>
      <w:pStyle w:val="acctmainheading"/>
      <w:spacing w:after="0" w:line="240" w:lineRule="atLeast"/>
      <w:ind w:right="-533"/>
      <w:rPr>
        <w:rFonts w:cs="Times New Roman"/>
        <w:sz w:val="24"/>
        <w:szCs w:val="24"/>
      </w:rPr>
    </w:pPr>
  </w:p>
  <w:p w14:paraId="5A88ECCD" w14:textId="77777777" w:rsidR="002247BB" w:rsidRPr="00BA507B" w:rsidRDefault="002247BB" w:rsidP="0044620F">
    <w:pPr>
      <w:pStyle w:val="acctmainheading"/>
      <w:spacing w:after="0" w:line="240" w:lineRule="atLeast"/>
      <w:ind w:right="-535"/>
      <w:rPr>
        <w:rFonts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1">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2">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5">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9">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4">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3">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4">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5">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
  </w:num>
  <w:num w:numId="2">
    <w:abstractNumId w:val="1"/>
  </w:num>
  <w:num w:numId="3">
    <w:abstractNumId w:val="17"/>
  </w:num>
  <w:num w:numId="4">
    <w:abstractNumId w:val="19"/>
  </w:num>
  <w:num w:numId="5">
    <w:abstractNumId w:val="16"/>
  </w:num>
  <w:num w:numId="6">
    <w:abstractNumId w:val="35"/>
  </w:num>
  <w:num w:numId="7">
    <w:abstractNumId w:val="30"/>
  </w:num>
  <w:num w:numId="8">
    <w:abstractNumId w:val="29"/>
  </w:num>
  <w:num w:numId="9">
    <w:abstractNumId w:val="38"/>
  </w:num>
  <w:num w:numId="10">
    <w:abstractNumId w:val="15"/>
  </w:num>
  <w:num w:numId="11">
    <w:abstractNumId w:val="32"/>
  </w:num>
  <w:num w:numId="12">
    <w:abstractNumId w:val="39"/>
  </w:num>
  <w:num w:numId="13">
    <w:abstractNumId w:val="12"/>
  </w:num>
  <w:num w:numId="14">
    <w:abstractNumId w:val="37"/>
  </w:num>
  <w:num w:numId="15">
    <w:abstractNumId w:val="33"/>
  </w:num>
  <w:num w:numId="16">
    <w:abstractNumId w:val="25"/>
  </w:num>
  <w:num w:numId="17">
    <w:abstractNumId w:val="44"/>
  </w:num>
  <w:num w:numId="18">
    <w:abstractNumId w:val="7"/>
  </w:num>
  <w:num w:numId="19">
    <w:abstractNumId w:val="24"/>
  </w:num>
  <w:num w:numId="20">
    <w:abstractNumId w:val="0"/>
  </w:num>
  <w:num w:numId="21">
    <w:abstractNumId w:val="20"/>
  </w:num>
  <w:num w:numId="22">
    <w:abstractNumId w:val="27"/>
  </w:num>
  <w:num w:numId="23">
    <w:abstractNumId w:val="28"/>
  </w:num>
  <w:num w:numId="24">
    <w:abstractNumId w:val="9"/>
  </w:num>
  <w:num w:numId="25">
    <w:abstractNumId w:val="26"/>
  </w:num>
  <w:num w:numId="26">
    <w:abstractNumId w:val="18"/>
  </w:num>
  <w:num w:numId="27">
    <w:abstractNumId w:val="45"/>
  </w:num>
  <w:num w:numId="28">
    <w:abstractNumId w:val="41"/>
  </w:num>
  <w:num w:numId="29">
    <w:abstractNumId w:val="14"/>
  </w:num>
  <w:num w:numId="30">
    <w:abstractNumId w:val="23"/>
  </w:num>
  <w:num w:numId="31">
    <w:abstractNumId w:val="43"/>
  </w:num>
  <w:num w:numId="32">
    <w:abstractNumId w:val="31"/>
  </w:num>
  <w:num w:numId="33">
    <w:abstractNumId w:val="42"/>
  </w:num>
  <w:num w:numId="34">
    <w:abstractNumId w:val="36"/>
  </w:num>
  <w:num w:numId="35">
    <w:abstractNumId w:val="11"/>
  </w:num>
  <w:num w:numId="36">
    <w:abstractNumId w:val="22"/>
  </w:num>
  <w:num w:numId="37">
    <w:abstractNumId w:val="13"/>
  </w:num>
  <w:num w:numId="38">
    <w:abstractNumId w:val="40"/>
  </w:num>
  <w:num w:numId="39">
    <w:abstractNumId w:val="10"/>
  </w:num>
  <w:num w:numId="40">
    <w:abstractNumId w:val="8"/>
  </w:num>
  <w:num w:numId="41">
    <w:abstractNumId w:val="37"/>
  </w:num>
  <w:num w:numId="42">
    <w:abstractNumId w:val="21"/>
  </w:num>
  <w:num w:numId="43">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733"/>
    <w:rsid w:val="000007A4"/>
    <w:rsid w:val="000007D3"/>
    <w:rsid w:val="000007EC"/>
    <w:rsid w:val="00000A96"/>
    <w:rsid w:val="00000D21"/>
    <w:rsid w:val="00000EF8"/>
    <w:rsid w:val="0000113F"/>
    <w:rsid w:val="00001277"/>
    <w:rsid w:val="000012B7"/>
    <w:rsid w:val="00001312"/>
    <w:rsid w:val="0000144D"/>
    <w:rsid w:val="00001466"/>
    <w:rsid w:val="0000171C"/>
    <w:rsid w:val="0000198D"/>
    <w:rsid w:val="00001A28"/>
    <w:rsid w:val="00001DB7"/>
    <w:rsid w:val="00001DD6"/>
    <w:rsid w:val="00001DED"/>
    <w:rsid w:val="00001E9F"/>
    <w:rsid w:val="00001F79"/>
    <w:rsid w:val="0000221D"/>
    <w:rsid w:val="000022F7"/>
    <w:rsid w:val="000025FD"/>
    <w:rsid w:val="00002677"/>
    <w:rsid w:val="0000268D"/>
    <w:rsid w:val="00002843"/>
    <w:rsid w:val="0000284C"/>
    <w:rsid w:val="0000292A"/>
    <w:rsid w:val="00002936"/>
    <w:rsid w:val="00002BED"/>
    <w:rsid w:val="00002E0E"/>
    <w:rsid w:val="00002FF9"/>
    <w:rsid w:val="000032EC"/>
    <w:rsid w:val="00003520"/>
    <w:rsid w:val="000035D2"/>
    <w:rsid w:val="000035EA"/>
    <w:rsid w:val="00003C78"/>
    <w:rsid w:val="00003CEA"/>
    <w:rsid w:val="00003D55"/>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16"/>
    <w:rsid w:val="00005DFF"/>
    <w:rsid w:val="00005E5A"/>
    <w:rsid w:val="00005F15"/>
    <w:rsid w:val="0000626F"/>
    <w:rsid w:val="000066D9"/>
    <w:rsid w:val="0000676A"/>
    <w:rsid w:val="000069AF"/>
    <w:rsid w:val="00006AA7"/>
    <w:rsid w:val="00006ADA"/>
    <w:rsid w:val="00006C1E"/>
    <w:rsid w:val="00006CF9"/>
    <w:rsid w:val="00006DC6"/>
    <w:rsid w:val="0000733B"/>
    <w:rsid w:val="00007357"/>
    <w:rsid w:val="0000748A"/>
    <w:rsid w:val="00007829"/>
    <w:rsid w:val="000079A3"/>
    <w:rsid w:val="00007AF3"/>
    <w:rsid w:val="00007BB9"/>
    <w:rsid w:val="00007DB4"/>
    <w:rsid w:val="0001030F"/>
    <w:rsid w:val="00010390"/>
    <w:rsid w:val="00010416"/>
    <w:rsid w:val="000104E7"/>
    <w:rsid w:val="00010528"/>
    <w:rsid w:val="0001056D"/>
    <w:rsid w:val="000106E5"/>
    <w:rsid w:val="000107DF"/>
    <w:rsid w:val="0001084B"/>
    <w:rsid w:val="00010B01"/>
    <w:rsid w:val="00010C03"/>
    <w:rsid w:val="000110AF"/>
    <w:rsid w:val="0001132D"/>
    <w:rsid w:val="000113F4"/>
    <w:rsid w:val="0001166E"/>
    <w:rsid w:val="00011875"/>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3"/>
    <w:rsid w:val="00013422"/>
    <w:rsid w:val="00013588"/>
    <w:rsid w:val="00013594"/>
    <w:rsid w:val="000136A8"/>
    <w:rsid w:val="00013763"/>
    <w:rsid w:val="000137C4"/>
    <w:rsid w:val="00013837"/>
    <w:rsid w:val="00013841"/>
    <w:rsid w:val="000138CE"/>
    <w:rsid w:val="0001399C"/>
    <w:rsid w:val="000139D6"/>
    <w:rsid w:val="000139F6"/>
    <w:rsid w:val="00013AAE"/>
    <w:rsid w:val="00013B4B"/>
    <w:rsid w:val="00013D17"/>
    <w:rsid w:val="00013F6D"/>
    <w:rsid w:val="00014AA5"/>
    <w:rsid w:val="00014EEB"/>
    <w:rsid w:val="00014F09"/>
    <w:rsid w:val="00014F50"/>
    <w:rsid w:val="000150D4"/>
    <w:rsid w:val="000154E1"/>
    <w:rsid w:val="000157F4"/>
    <w:rsid w:val="000158B7"/>
    <w:rsid w:val="00015A35"/>
    <w:rsid w:val="00015B14"/>
    <w:rsid w:val="00015CEF"/>
    <w:rsid w:val="00015DDF"/>
    <w:rsid w:val="00015E2B"/>
    <w:rsid w:val="0001614F"/>
    <w:rsid w:val="00016191"/>
    <w:rsid w:val="000163BB"/>
    <w:rsid w:val="00016444"/>
    <w:rsid w:val="000165D8"/>
    <w:rsid w:val="000167A4"/>
    <w:rsid w:val="00016897"/>
    <w:rsid w:val="000169C8"/>
    <w:rsid w:val="0001715C"/>
    <w:rsid w:val="0001720C"/>
    <w:rsid w:val="000172DC"/>
    <w:rsid w:val="000172FD"/>
    <w:rsid w:val="00017437"/>
    <w:rsid w:val="000175E1"/>
    <w:rsid w:val="00017688"/>
    <w:rsid w:val="000179AC"/>
    <w:rsid w:val="00017B66"/>
    <w:rsid w:val="00017B81"/>
    <w:rsid w:val="00017BA5"/>
    <w:rsid w:val="00017C2D"/>
    <w:rsid w:val="00017EA0"/>
    <w:rsid w:val="00017EC2"/>
    <w:rsid w:val="00017FCF"/>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947"/>
    <w:rsid w:val="000219AD"/>
    <w:rsid w:val="00021ADD"/>
    <w:rsid w:val="00021B5F"/>
    <w:rsid w:val="00021B89"/>
    <w:rsid w:val="00021F64"/>
    <w:rsid w:val="00021FBA"/>
    <w:rsid w:val="0002205F"/>
    <w:rsid w:val="00022249"/>
    <w:rsid w:val="0002253C"/>
    <w:rsid w:val="0002268D"/>
    <w:rsid w:val="00022B03"/>
    <w:rsid w:val="00022C90"/>
    <w:rsid w:val="00022EB3"/>
    <w:rsid w:val="00023127"/>
    <w:rsid w:val="000233BC"/>
    <w:rsid w:val="00023951"/>
    <w:rsid w:val="0002397A"/>
    <w:rsid w:val="000239A8"/>
    <w:rsid w:val="000239CD"/>
    <w:rsid w:val="00023A1C"/>
    <w:rsid w:val="00023C30"/>
    <w:rsid w:val="00023C63"/>
    <w:rsid w:val="00023DCD"/>
    <w:rsid w:val="00024112"/>
    <w:rsid w:val="00024250"/>
    <w:rsid w:val="000243C2"/>
    <w:rsid w:val="000244EE"/>
    <w:rsid w:val="00024560"/>
    <w:rsid w:val="00024747"/>
    <w:rsid w:val="000247A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C5E"/>
    <w:rsid w:val="00025D97"/>
    <w:rsid w:val="00025E6F"/>
    <w:rsid w:val="00026168"/>
    <w:rsid w:val="00026259"/>
    <w:rsid w:val="0002649E"/>
    <w:rsid w:val="000264C9"/>
    <w:rsid w:val="0002679B"/>
    <w:rsid w:val="00026F65"/>
    <w:rsid w:val="000272B9"/>
    <w:rsid w:val="00027316"/>
    <w:rsid w:val="000273A8"/>
    <w:rsid w:val="000275EA"/>
    <w:rsid w:val="000275ED"/>
    <w:rsid w:val="00027692"/>
    <w:rsid w:val="0002786C"/>
    <w:rsid w:val="00027A46"/>
    <w:rsid w:val="00027ACE"/>
    <w:rsid w:val="00027B83"/>
    <w:rsid w:val="00027D18"/>
    <w:rsid w:val="00030163"/>
    <w:rsid w:val="00030348"/>
    <w:rsid w:val="0003077C"/>
    <w:rsid w:val="00030999"/>
    <w:rsid w:val="00030AB6"/>
    <w:rsid w:val="00030E76"/>
    <w:rsid w:val="000311C0"/>
    <w:rsid w:val="00031258"/>
    <w:rsid w:val="00031418"/>
    <w:rsid w:val="000314D5"/>
    <w:rsid w:val="000315C4"/>
    <w:rsid w:val="00031921"/>
    <w:rsid w:val="00031B6A"/>
    <w:rsid w:val="0003224B"/>
    <w:rsid w:val="00032321"/>
    <w:rsid w:val="0003239F"/>
    <w:rsid w:val="000326DF"/>
    <w:rsid w:val="0003276D"/>
    <w:rsid w:val="00032BF3"/>
    <w:rsid w:val="000330B6"/>
    <w:rsid w:val="000331F3"/>
    <w:rsid w:val="0003344D"/>
    <w:rsid w:val="000334B7"/>
    <w:rsid w:val="000334EA"/>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524B"/>
    <w:rsid w:val="000353A6"/>
    <w:rsid w:val="00035503"/>
    <w:rsid w:val="0003555A"/>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6D"/>
    <w:rsid w:val="0003693D"/>
    <w:rsid w:val="00036BEB"/>
    <w:rsid w:val="00036D36"/>
    <w:rsid w:val="00036E94"/>
    <w:rsid w:val="00037347"/>
    <w:rsid w:val="00037481"/>
    <w:rsid w:val="000376F7"/>
    <w:rsid w:val="0003774B"/>
    <w:rsid w:val="00037859"/>
    <w:rsid w:val="0003788C"/>
    <w:rsid w:val="0003797F"/>
    <w:rsid w:val="000379FB"/>
    <w:rsid w:val="00037AC7"/>
    <w:rsid w:val="00037ACC"/>
    <w:rsid w:val="00037B74"/>
    <w:rsid w:val="000406FD"/>
    <w:rsid w:val="00040709"/>
    <w:rsid w:val="00040780"/>
    <w:rsid w:val="0004097D"/>
    <w:rsid w:val="00040AEA"/>
    <w:rsid w:val="00040AF3"/>
    <w:rsid w:val="00040D15"/>
    <w:rsid w:val="00040FA5"/>
    <w:rsid w:val="00041071"/>
    <w:rsid w:val="000411AB"/>
    <w:rsid w:val="000412D6"/>
    <w:rsid w:val="00041471"/>
    <w:rsid w:val="000416CE"/>
    <w:rsid w:val="0004191B"/>
    <w:rsid w:val="000419DD"/>
    <w:rsid w:val="00041A71"/>
    <w:rsid w:val="00041B22"/>
    <w:rsid w:val="00041BF0"/>
    <w:rsid w:val="00041E43"/>
    <w:rsid w:val="00041F23"/>
    <w:rsid w:val="00041F84"/>
    <w:rsid w:val="00042138"/>
    <w:rsid w:val="00042366"/>
    <w:rsid w:val="0004254B"/>
    <w:rsid w:val="00042B74"/>
    <w:rsid w:val="00042C50"/>
    <w:rsid w:val="00042DD0"/>
    <w:rsid w:val="00043045"/>
    <w:rsid w:val="00043091"/>
    <w:rsid w:val="000430EB"/>
    <w:rsid w:val="00043383"/>
    <w:rsid w:val="000434E7"/>
    <w:rsid w:val="00043683"/>
    <w:rsid w:val="00043733"/>
    <w:rsid w:val="000437AD"/>
    <w:rsid w:val="0004387A"/>
    <w:rsid w:val="00043928"/>
    <w:rsid w:val="00043B86"/>
    <w:rsid w:val="00043C3D"/>
    <w:rsid w:val="00043D48"/>
    <w:rsid w:val="00043DAA"/>
    <w:rsid w:val="00043FCE"/>
    <w:rsid w:val="000440EC"/>
    <w:rsid w:val="0004425A"/>
    <w:rsid w:val="0004437B"/>
    <w:rsid w:val="00044389"/>
    <w:rsid w:val="000447A1"/>
    <w:rsid w:val="000447C2"/>
    <w:rsid w:val="00044907"/>
    <w:rsid w:val="00044A02"/>
    <w:rsid w:val="00044A7D"/>
    <w:rsid w:val="00044C96"/>
    <w:rsid w:val="00044E47"/>
    <w:rsid w:val="00044E51"/>
    <w:rsid w:val="000454A8"/>
    <w:rsid w:val="000455DC"/>
    <w:rsid w:val="0004579E"/>
    <w:rsid w:val="00045849"/>
    <w:rsid w:val="000458F6"/>
    <w:rsid w:val="00045A5E"/>
    <w:rsid w:val="00045B4D"/>
    <w:rsid w:val="00045D16"/>
    <w:rsid w:val="000460A4"/>
    <w:rsid w:val="000465E0"/>
    <w:rsid w:val="0004671B"/>
    <w:rsid w:val="0004673E"/>
    <w:rsid w:val="000467C2"/>
    <w:rsid w:val="00046845"/>
    <w:rsid w:val="00046B0E"/>
    <w:rsid w:val="00046D27"/>
    <w:rsid w:val="00046EC1"/>
    <w:rsid w:val="000471EF"/>
    <w:rsid w:val="000472F5"/>
    <w:rsid w:val="000473CB"/>
    <w:rsid w:val="00047432"/>
    <w:rsid w:val="00047823"/>
    <w:rsid w:val="000479BA"/>
    <w:rsid w:val="000479CB"/>
    <w:rsid w:val="00047B91"/>
    <w:rsid w:val="00047C2C"/>
    <w:rsid w:val="00047C62"/>
    <w:rsid w:val="00047E36"/>
    <w:rsid w:val="00047E39"/>
    <w:rsid w:val="00050025"/>
    <w:rsid w:val="00050292"/>
    <w:rsid w:val="00050374"/>
    <w:rsid w:val="00050431"/>
    <w:rsid w:val="00050537"/>
    <w:rsid w:val="00050651"/>
    <w:rsid w:val="0005068A"/>
    <w:rsid w:val="000508E2"/>
    <w:rsid w:val="00050904"/>
    <w:rsid w:val="00050A97"/>
    <w:rsid w:val="00050C87"/>
    <w:rsid w:val="00050D2A"/>
    <w:rsid w:val="000510E2"/>
    <w:rsid w:val="000511B9"/>
    <w:rsid w:val="00051228"/>
    <w:rsid w:val="00051236"/>
    <w:rsid w:val="000513EB"/>
    <w:rsid w:val="000513F4"/>
    <w:rsid w:val="00051841"/>
    <w:rsid w:val="0005198B"/>
    <w:rsid w:val="00051A9D"/>
    <w:rsid w:val="00051B50"/>
    <w:rsid w:val="00051C58"/>
    <w:rsid w:val="00051E38"/>
    <w:rsid w:val="000520EF"/>
    <w:rsid w:val="000521D2"/>
    <w:rsid w:val="000522BC"/>
    <w:rsid w:val="00052613"/>
    <w:rsid w:val="000526C5"/>
    <w:rsid w:val="000526D8"/>
    <w:rsid w:val="000526E2"/>
    <w:rsid w:val="000528A2"/>
    <w:rsid w:val="0005293A"/>
    <w:rsid w:val="000529F9"/>
    <w:rsid w:val="00052AE8"/>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BA4"/>
    <w:rsid w:val="00055BD4"/>
    <w:rsid w:val="00055C85"/>
    <w:rsid w:val="00055CED"/>
    <w:rsid w:val="00055F23"/>
    <w:rsid w:val="00056004"/>
    <w:rsid w:val="00056200"/>
    <w:rsid w:val="000563EE"/>
    <w:rsid w:val="00056489"/>
    <w:rsid w:val="00056619"/>
    <w:rsid w:val="000566E0"/>
    <w:rsid w:val="000567BB"/>
    <w:rsid w:val="00056AB1"/>
    <w:rsid w:val="00056B61"/>
    <w:rsid w:val="00056B7A"/>
    <w:rsid w:val="00056F58"/>
    <w:rsid w:val="000570B6"/>
    <w:rsid w:val="000571C1"/>
    <w:rsid w:val="000572B0"/>
    <w:rsid w:val="00057612"/>
    <w:rsid w:val="00057730"/>
    <w:rsid w:val="000577F6"/>
    <w:rsid w:val="0005782D"/>
    <w:rsid w:val="000578F8"/>
    <w:rsid w:val="00057B6E"/>
    <w:rsid w:val="00057CE7"/>
    <w:rsid w:val="00057EDD"/>
    <w:rsid w:val="00057F29"/>
    <w:rsid w:val="00057FE7"/>
    <w:rsid w:val="00060209"/>
    <w:rsid w:val="000603DD"/>
    <w:rsid w:val="000603FD"/>
    <w:rsid w:val="00060540"/>
    <w:rsid w:val="000606DC"/>
    <w:rsid w:val="00060719"/>
    <w:rsid w:val="00060BB0"/>
    <w:rsid w:val="00060BBA"/>
    <w:rsid w:val="00060D58"/>
    <w:rsid w:val="00060EEC"/>
    <w:rsid w:val="00060F7C"/>
    <w:rsid w:val="00061006"/>
    <w:rsid w:val="0006109C"/>
    <w:rsid w:val="00061156"/>
    <w:rsid w:val="00061522"/>
    <w:rsid w:val="00061723"/>
    <w:rsid w:val="00061944"/>
    <w:rsid w:val="00061B6D"/>
    <w:rsid w:val="00061F04"/>
    <w:rsid w:val="00062004"/>
    <w:rsid w:val="000621DB"/>
    <w:rsid w:val="00062336"/>
    <w:rsid w:val="0006242A"/>
    <w:rsid w:val="0006247C"/>
    <w:rsid w:val="0006258A"/>
    <w:rsid w:val="00062604"/>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80E"/>
    <w:rsid w:val="00063852"/>
    <w:rsid w:val="00063A7B"/>
    <w:rsid w:val="00063C2D"/>
    <w:rsid w:val="00063CF6"/>
    <w:rsid w:val="00063D4A"/>
    <w:rsid w:val="00064139"/>
    <w:rsid w:val="000641C0"/>
    <w:rsid w:val="000644A1"/>
    <w:rsid w:val="000644AC"/>
    <w:rsid w:val="00064646"/>
    <w:rsid w:val="0006479B"/>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F95"/>
    <w:rsid w:val="00066337"/>
    <w:rsid w:val="000663AA"/>
    <w:rsid w:val="000663B2"/>
    <w:rsid w:val="000664C7"/>
    <w:rsid w:val="00066847"/>
    <w:rsid w:val="000669F6"/>
    <w:rsid w:val="00066C6F"/>
    <w:rsid w:val="00066C9E"/>
    <w:rsid w:val="00066D38"/>
    <w:rsid w:val="00066E00"/>
    <w:rsid w:val="00066FEA"/>
    <w:rsid w:val="0006716B"/>
    <w:rsid w:val="000673BB"/>
    <w:rsid w:val="00067B93"/>
    <w:rsid w:val="00067CB9"/>
    <w:rsid w:val="00067F95"/>
    <w:rsid w:val="00067FA0"/>
    <w:rsid w:val="00067FE3"/>
    <w:rsid w:val="00067FF8"/>
    <w:rsid w:val="000700CE"/>
    <w:rsid w:val="0007026E"/>
    <w:rsid w:val="00070645"/>
    <w:rsid w:val="0007075E"/>
    <w:rsid w:val="00070840"/>
    <w:rsid w:val="00070A57"/>
    <w:rsid w:val="00070C65"/>
    <w:rsid w:val="00070D3D"/>
    <w:rsid w:val="00070D9A"/>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EB"/>
    <w:rsid w:val="00073461"/>
    <w:rsid w:val="00073630"/>
    <w:rsid w:val="000738AD"/>
    <w:rsid w:val="000739D9"/>
    <w:rsid w:val="00073D19"/>
    <w:rsid w:val="00073D6E"/>
    <w:rsid w:val="00074086"/>
    <w:rsid w:val="00074162"/>
    <w:rsid w:val="0007421F"/>
    <w:rsid w:val="00074250"/>
    <w:rsid w:val="0007446D"/>
    <w:rsid w:val="000744EF"/>
    <w:rsid w:val="000749F5"/>
    <w:rsid w:val="00074AFE"/>
    <w:rsid w:val="00074B69"/>
    <w:rsid w:val="00074B86"/>
    <w:rsid w:val="00074F1A"/>
    <w:rsid w:val="00075007"/>
    <w:rsid w:val="00075085"/>
    <w:rsid w:val="000750A6"/>
    <w:rsid w:val="000758FF"/>
    <w:rsid w:val="000759A1"/>
    <w:rsid w:val="000759C7"/>
    <w:rsid w:val="00075BB6"/>
    <w:rsid w:val="00075BD1"/>
    <w:rsid w:val="00075C5F"/>
    <w:rsid w:val="00075D80"/>
    <w:rsid w:val="000763DE"/>
    <w:rsid w:val="00076698"/>
    <w:rsid w:val="0007678D"/>
    <w:rsid w:val="000767D2"/>
    <w:rsid w:val="0007685B"/>
    <w:rsid w:val="00076A32"/>
    <w:rsid w:val="00076B29"/>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DC4"/>
    <w:rsid w:val="00077E5E"/>
    <w:rsid w:val="000800CF"/>
    <w:rsid w:val="000801C0"/>
    <w:rsid w:val="00080379"/>
    <w:rsid w:val="0008061E"/>
    <w:rsid w:val="0008078C"/>
    <w:rsid w:val="0008079A"/>
    <w:rsid w:val="000807C2"/>
    <w:rsid w:val="0008099E"/>
    <w:rsid w:val="00080E0B"/>
    <w:rsid w:val="000811F1"/>
    <w:rsid w:val="000812F4"/>
    <w:rsid w:val="0008132C"/>
    <w:rsid w:val="00081383"/>
    <w:rsid w:val="00081814"/>
    <w:rsid w:val="0008186A"/>
    <w:rsid w:val="00081939"/>
    <w:rsid w:val="00081963"/>
    <w:rsid w:val="00081B0B"/>
    <w:rsid w:val="00081B37"/>
    <w:rsid w:val="00081D7B"/>
    <w:rsid w:val="00081FB5"/>
    <w:rsid w:val="00082289"/>
    <w:rsid w:val="00082292"/>
    <w:rsid w:val="0008241C"/>
    <w:rsid w:val="00082A49"/>
    <w:rsid w:val="00082CE7"/>
    <w:rsid w:val="00082E81"/>
    <w:rsid w:val="00082F09"/>
    <w:rsid w:val="00082FFF"/>
    <w:rsid w:val="000830B2"/>
    <w:rsid w:val="000831FA"/>
    <w:rsid w:val="0008360D"/>
    <w:rsid w:val="0008367D"/>
    <w:rsid w:val="0008368A"/>
    <w:rsid w:val="00083CF9"/>
    <w:rsid w:val="00083D21"/>
    <w:rsid w:val="000841B0"/>
    <w:rsid w:val="000842C1"/>
    <w:rsid w:val="0008434F"/>
    <w:rsid w:val="00084376"/>
    <w:rsid w:val="0008453E"/>
    <w:rsid w:val="00084632"/>
    <w:rsid w:val="00084762"/>
    <w:rsid w:val="000847ED"/>
    <w:rsid w:val="000849DA"/>
    <w:rsid w:val="000849E1"/>
    <w:rsid w:val="00084B50"/>
    <w:rsid w:val="00084C68"/>
    <w:rsid w:val="00084E34"/>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E35"/>
    <w:rsid w:val="00086E8D"/>
    <w:rsid w:val="00086EC4"/>
    <w:rsid w:val="00086FE7"/>
    <w:rsid w:val="00087598"/>
    <w:rsid w:val="00087BE9"/>
    <w:rsid w:val="00087CA2"/>
    <w:rsid w:val="00087D4F"/>
    <w:rsid w:val="00087DAA"/>
    <w:rsid w:val="00087F24"/>
    <w:rsid w:val="00090112"/>
    <w:rsid w:val="0009011E"/>
    <w:rsid w:val="00090559"/>
    <w:rsid w:val="00090640"/>
    <w:rsid w:val="00090673"/>
    <w:rsid w:val="00090964"/>
    <w:rsid w:val="00090B6F"/>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64A"/>
    <w:rsid w:val="0009269C"/>
    <w:rsid w:val="0009280D"/>
    <w:rsid w:val="00092CB1"/>
    <w:rsid w:val="00092EE4"/>
    <w:rsid w:val="000930F6"/>
    <w:rsid w:val="000932B9"/>
    <w:rsid w:val="00093323"/>
    <w:rsid w:val="000935A9"/>
    <w:rsid w:val="000938ED"/>
    <w:rsid w:val="00093BF7"/>
    <w:rsid w:val="00093C79"/>
    <w:rsid w:val="00093DBD"/>
    <w:rsid w:val="00094391"/>
    <w:rsid w:val="0009458B"/>
    <w:rsid w:val="000945BC"/>
    <w:rsid w:val="000945F7"/>
    <w:rsid w:val="00094748"/>
    <w:rsid w:val="00094757"/>
    <w:rsid w:val="00094790"/>
    <w:rsid w:val="00094920"/>
    <w:rsid w:val="00094D5E"/>
    <w:rsid w:val="00094D6B"/>
    <w:rsid w:val="00094EC5"/>
    <w:rsid w:val="00095063"/>
    <w:rsid w:val="00095508"/>
    <w:rsid w:val="0009558E"/>
    <w:rsid w:val="000955AF"/>
    <w:rsid w:val="00095633"/>
    <w:rsid w:val="00095898"/>
    <w:rsid w:val="00095AF8"/>
    <w:rsid w:val="00095DB2"/>
    <w:rsid w:val="000961E1"/>
    <w:rsid w:val="00096584"/>
    <w:rsid w:val="000966AB"/>
    <w:rsid w:val="000967A0"/>
    <w:rsid w:val="000967C5"/>
    <w:rsid w:val="00096A80"/>
    <w:rsid w:val="00096B15"/>
    <w:rsid w:val="00096BB4"/>
    <w:rsid w:val="00096BE4"/>
    <w:rsid w:val="00096CDD"/>
    <w:rsid w:val="00096D84"/>
    <w:rsid w:val="000978E9"/>
    <w:rsid w:val="00097979"/>
    <w:rsid w:val="00097B3C"/>
    <w:rsid w:val="00097B8A"/>
    <w:rsid w:val="00097DBF"/>
    <w:rsid w:val="000A01F7"/>
    <w:rsid w:val="000A069E"/>
    <w:rsid w:val="000A0922"/>
    <w:rsid w:val="000A0945"/>
    <w:rsid w:val="000A0AE1"/>
    <w:rsid w:val="000A0B54"/>
    <w:rsid w:val="000A0BA4"/>
    <w:rsid w:val="000A0BE8"/>
    <w:rsid w:val="000A0C94"/>
    <w:rsid w:val="000A0F1A"/>
    <w:rsid w:val="000A11E0"/>
    <w:rsid w:val="000A134A"/>
    <w:rsid w:val="000A13D5"/>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C7"/>
    <w:rsid w:val="000A2AAB"/>
    <w:rsid w:val="000A2BCB"/>
    <w:rsid w:val="000A2EB0"/>
    <w:rsid w:val="000A31AD"/>
    <w:rsid w:val="000A3297"/>
    <w:rsid w:val="000A356C"/>
    <w:rsid w:val="000A358D"/>
    <w:rsid w:val="000A3816"/>
    <w:rsid w:val="000A39B8"/>
    <w:rsid w:val="000A3A2C"/>
    <w:rsid w:val="000A3CD3"/>
    <w:rsid w:val="000A3D7E"/>
    <w:rsid w:val="000A3E08"/>
    <w:rsid w:val="000A40D6"/>
    <w:rsid w:val="000A427A"/>
    <w:rsid w:val="000A4291"/>
    <w:rsid w:val="000A459C"/>
    <w:rsid w:val="000A45E1"/>
    <w:rsid w:val="000A47D2"/>
    <w:rsid w:val="000A481E"/>
    <w:rsid w:val="000A4898"/>
    <w:rsid w:val="000A4DD5"/>
    <w:rsid w:val="000A4FC7"/>
    <w:rsid w:val="000A5025"/>
    <w:rsid w:val="000A51A5"/>
    <w:rsid w:val="000A52E3"/>
    <w:rsid w:val="000A532F"/>
    <w:rsid w:val="000A5415"/>
    <w:rsid w:val="000A56B0"/>
    <w:rsid w:val="000A5983"/>
    <w:rsid w:val="000A5A66"/>
    <w:rsid w:val="000A5AE5"/>
    <w:rsid w:val="000A5C3D"/>
    <w:rsid w:val="000A5D75"/>
    <w:rsid w:val="000A5E0D"/>
    <w:rsid w:val="000A5E3A"/>
    <w:rsid w:val="000A5F0E"/>
    <w:rsid w:val="000A6788"/>
    <w:rsid w:val="000A686E"/>
    <w:rsid w:val="000A68A9"/>
    <w:rsid w:val="000A6912"/>
    <w:rsid w:val="000A6A8F"/>
    <w:rsid w:val="000A6AAA"/>
    <w:rsid w:val="000A6B0F"/>
    <w:rsid w:val="000A6EA4"/>
    <w:rsid w:val="000A6F7A"/>
    <w:rsid w:val="000A7268"/>
    <w:rsid w:val="000A7461"/>
    <w:rsid w:val="000A7580"/>
    <w:rsid w:val="000A7954"/>
    <w:rsid w:val="000A7ABD"/>
    <w:rsid w:val="000B0017"/>
    <w:rsid w:val="000B0928"/>
    <w:rsid w:val="000B0986"/>
    <w:rsid w:val="000B09B7"/>
    <w:rsid w:val="000B0A83"/>
    <w:rsid w:val="000B0B9E"/>
    <w:rsid w:val="000B0BD0"/>
    <w:rsid w:val="000B0C27"/>
    <w:rsid w:val="000B0D5A"/>
    <w:rsid w:val="000B11A6"/>
    <w:rsid w:val="000B134C"/>
    <w:rsid w:val="000B13EA"/>
    <w:rsid w:val="000B1425"/>
    <w:rsid w:val="000B1610"/>
    <w:rsid w:val="000B19D9"/>
    <w:rsid w:val="000B1A2A"/>
    <w:rsid w:val="000B1AAA"/>
    <w:rsid w:val="000B1DF5"/>
    <w:rsid w:val="000B1E3B"/>
    <w:rsid w:val="000B1E54"/>
    <w:rsid w:val="000B2133"/>
    <w:rsid w:val="000B215D"/>
    <w:rsid w:val="000B226C"/>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EF"/>
    <w:rsid w:val="000B3AA2"/>
    <w:rsid w:val="000B3BDF"/>
    <w:rsid w:val="000B3C30"/>
    <w:rsid w:val="000B3CBD"/>
    <w:rsid w:val="000B4476"/>
    <w:rsid w:val="000B44C9"/>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91F"/>
    <w:rsid w:val="000B59D5"/>
    <w:rsid w:val="000B5B56"/>
    <w:rsid w:val="000B5C3C"/>
    <w:rsid w:val="000B5CAF"/>
    <w:rsid w:val="000B609C"/>
    <w:rsid w:val="000B6207"/>
    <w:rsid w:val="000B6295"/>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D9"/>
    <w:rsid w:val="000B7DE7"/>
    <w:rsid w:val="000B7ECA"/>
    <w:rsid w:val="000B7F62"/>
    <w:rsid w:val="000C00C8"/>
    <w:rsid w:val="000C0268"/>
    <w:rsid w:val="000C0271"/>
    <w:rsid w:val="000C028F"/>
    <w:rsid w:val="000C0429"/>
    <w:rsid w:val="000C078E"/>
    <w:rsid w:val="000C08FD"/>
    <w:rsid w:val="000C0910"/>
    <w:rsid w:val="000C0AD4"/>
    <w:rsid w:val="000C0B7B"/>
    <w:rsid w:val="000C0D64"/>
    <w:rsid w:val="000C0D99"/>
    <w:rsid w:val="000C0DF4"/>
    <w:rsid w:val="000C0E36"/>
    <w:rsid w:val="000C0EA2"/>
    <w:rsid w:val="000C11EB"/>
    <w:rsid w:val="000C126A"/>
    <w:rsid w:val="000C15FC"/>
    <w:rsid w:val="000C1671"/>
    <w:rsid w:val="000C188B"/>
    <w:rsid w:val="000C19C8"/>
    <w:rsid w:val="000C19FE"/>
    <w:rsid w:val="000C1A04"/>
    <w:rsid w:val="000C1B17"/>
    <w:rsid w:val="000C1BAF"/>
    <w:rsid w:val="000C1D18"/>
    <w:rsid w:val="000C225B"/>
    <w:rsid w:val="000C22FC"/>
    <w:rsid w:val="000C23A0"/>
    <w:rsid w:val="000C2485"/>
    <w:rsid w:val="000C24E0"/>
    <w:rsid w:val="000C24E6"/>
    <w:rsid w:val="000C26E4"/>
    <w:rsid w:val="000C271D"/>
    <w:rsid w:val="000C294D"/>
    <w:rsid w:val="000C2B1C"/>
    <w:rsid w:val="000C2C98"/>
    <w:rsid w:val="000C2D4D"/>
    <w:rsid w:val="000C2F96"/>
    <w:rsid w:val="000C305D"/>
    <w:rsid w:val="000C332E"/>
    <w:rsid w:val="000C3343"/>
    <w:rsid w:val="000C3637"/>
    <w:rsid w:val="000C36BC"/>
    <w:rsid w:val="000C3ADF"/>
    <w:rsid w:val="000C3C71"/>
    <w:rsid w:val="000C4043"/>
    <w:rsid w:val="000C40E5"/>
    <w:rsid w:val="000C41CB"/>
    <w:rsid w:val="000C42A6"/>
    <w:rsid w:val="000C431B"/>
    <w:rsid w:val="000C4430"/>
    <w:rsid w:val="000C45D9"/>
    <w:rsid w:val="000C4666"/>
    <w:rsid w:val="000C4822"/>
    <w:rsid w:val="000C4875"/>
    <w:rsid w:val="000C48CF"/>
    <w:rsid w:val="000C490F"/>
    <w:rsid w:val="000C4934"/>
    <w:rsid w:val="000C4ABC"/>
    <w:rsid w:val="000C4B0E"/>
    <w:rsid w:val="000C4B43"/>
    <w:rsid w:val="000C4B48"/>
    <w:rsid w:val="000C4B5C"/>
    <w:rsid w:val="000C4F2A"/>
    <w:rsid w:val="000C4F97"/>
    <w:rsid w:val="000C507C"/>
    <w:rsid w:val="000C51AE"/>
    <w:rsid w:val="000C5512"/>
    <w:rsid w:val="000C5830"/>
    <w:rsid w:val="000C5835"/>
    <w:rsid w:val="000C58C1"/>
    <w:rsid w:val="000C5BE5"/>
    <w:rsid w:val="000C5C62"/>
    <w:rsid w:val="000C5D34"/>
    <w:rsid w:val="000C5D70"/>
    <w:rsid w:val="000C5D85"/>
    <w:rsid w:val="000C5E59"/>
    <w:rsid w:val="000C6424"/>
    <w:rsid w:val="000C664A"/>
    <w:rsid w:val="000C66EA"/>
    <w:rsid w:val="000C691D"/>
    <w:rsid w:val="000C69F3"/>
    <w:rsid w:val="000C6A3C"/>
    <w:rsid w:val="000C6B97"/>
    <w:rsid w:val="000C6C34"/>
    <w:rsid w:val="000C6D50"/>
    <w:rsid w:val="000C7058"/>
    <w:rsid w:val="000C7323"/>
    <w:rsid w:val="000C7479"/>
    <w:rsid w:val="000C753C"/>
    <w:rsid w:val="000C780F"/>
    <w:rsid w:val="000C7858"/>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ED"/>
    <w:rsid w:val="000D2F50"/>
    <w:rsid w:val="000D3039"/>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FA1"/>
    <w:rsid w:val="000D50D8"/>
    <w:rsid w:val="000D5373"/>
    <w:rsid w:val="000D5404"/>
    <w:rsid w:val="000D5596"/>
    <w:rsid w:val="000D595E"/>
    <w:rsid w:val="000D5987"/>
    <w:rsid w:val="000D5C72"/>
    <w:rsid w:val="000D5D81"/>
    <w:rsid w:val="000D5E4C"/>
    <w:rsid w:val="000D635A"/>
    <w:rsid w:val="000D63F6"/>
    <w:rsid w:val="000D66FE"/>
    <w:rsid w:val="000D6864"/>
    <w:rsid w:val="000D6910"/>
    <w:rsid w:val="000D6C71"/>
    <w:rsid w:val="000D6CA1"/>
    <w:rsid w:val="000D6E6D"/>
    <w:rsid w:val="000D6ECE"/>
    <w:rsid w:val="000D7224"/>
    <w:rsid w:val="000D735D"/>
    <w:rsid w:val="000D738D"/>
    <w:rsid w:val="000D7581"/>
    <w:rsid w:val="000D767F"/>
    <w:rsid w:val="000D780E"/>
    <w:rsid w:val="000D7BDE"/>
    <w:rsid w:val="000D7D97"/>
    <w:rsid w:val="000D7FC7"/>
    <w:rsid w:val="000E005C"/>
    <w:rsid w:val="000E0382"/>
    <w:rsid w:val="000E06B1"/>
    <w:rsid w:val="000E0768"/>
    <w:rsid w:val="000E0798"/>
    <w:rsid w:val="000E0C8C"/>
    <w:rsid w:val="000E0E0B"/>
    <w:rsid w:val="000E12F1"/>
    <w:rsid w:val="000E1377"/>
    <w:rsid w:val="000E1445"/>
    <w:rsid w:val="000E17C7"/>
    <w:rsid w:val="000E1897"/>
    <w:rsid w:val="000E18AF"/>
    <w:rsid w:val="000E1A85"/>
    <w:rsid w:val="000E1E9B"/>
    <w:rsid w:val="000E1EA7"/>
    <w:rsid w:val="000E21A0"/>
    <w:rsid w:val="000E23E8"/>
    <w:rsid w:val="000E23F4"/>
    <w:rsid w:val="000E26E2"/>
    <w:rsid w:val="000E285F"/>
    <w:rsid w:val="000E294E"/>
    <w:rsid w:val="000E2AFE"/>
    <w:rsid w:val="000E2BE8"/>
    <w:rsid w:val="000E2E15"/>
    <w:rsid w:val="000E2E4D"/>
    <w:rsid w:val="000E2F4A"/>
    <w:rsid w:val="000E30FE"/>
    <w:rsid w:val="000E31EB"/>
    <w:rsid w:val="000E3398"/>
    <w:rsid w:val="000E33DB"/>
    <w:rsid w:val="000E35AF"/>
    <w:rsid w:val="000E387C"/>
    <w:rsid w:val="000E3894"/>
    <w:rsid w:val="000E3966"/>
    <w:rsid w:val="000E3983"/>
    <w:rsid w:val="000E39E0"/>
    <w:rsid w:val="000E41B4"/>
    <w:rsid w:val="000E41C6"/>
    <w:rsid w:val="000E4360"/>
    <w:rsid w:val="000E49FC"/>
    <w:rsid w:val="000E4AE7"/>
    <w:rsid w:val="000E4B4C"/>
    <w:rsid w:val="000E503D"/>
    <w:rsid w:val="000E50C6"/>
    <w:rsid w:val="000E50D8"/>
    <w:rsid w:val="000E5247"/>
    <w:rsid w:val="000E5395"/>
    <w:rsid w:val="000E548E"/>
    <w:rsid w:val="000E550A"/>
    <w:rsid w:val="000E5596"/>
    <w:rsid w:val="000E55CF"/>
    <w:rsid w:val="000E5973"/>
    <w:rsid w:val="000E59BA"/>
    <w:rsid w:val="000E5A54"/>
    <w:rsid w:val="000E5ACA"/>
    <w:rsid w:val="000E5BB1"/>
    <w:rsid w:val="000E5D6A"/>
    <w:rsid w:val="000E60B0"/>
    <w:rsid w:val="000E61D3"/>
    <w:rsid w:val="000E61E0"/>
    <w:rsid w:val="000E63CF"/>
    <w:rsid w:val="000E63D2"/>
    <w:rsid w:val="000E63E7"/>
    <w:rsid w:val="000E654E"/>
    <w:rsid w:val="000E656F"/>
    <w:rsid w:val="000E6FF9"/>
    <w:rsid w:val="000E718B"/>
    <w:rsid w:val="000E733E"/>
    <w:rsid w:val="000E7669"/>
    <w:rsid w:val="000E76DA"/>
    <w:rsid w:val="000E7890"/>
    <w:rsid w:val="000E7A39"/>
    <w:rsid w:val="000E7A42"/>
    <w:rsid w:val="000E7A73"/>
    <w:rsid w:val="000E7C47"/>
    <w:rsid w:val="000E7DBC"/>
    <w:rsid w:val="000E7DE4"/>
    <w:rsid w:val="000E7E82"/>
    <w:rsid w:val="000F0020"/>
    <w:rsid w:val="000F01E8"/>
    <w:rsid w:val="000F02A4"/>
    <w:rsid w:val="000F0AE9"/>
    <w:rsid w:val="000F0AF1"/>
    <w:rsid w:val="000F0ECE"/>
    <w:rsid w:val="000F0F00"/>
    <w:rsid w:val="000F1062"/>
    <w:rsid w:val="000F130D"/>
    <w:rsid w:val="000F18FA"/>
    <w:rsid w:val="000F1904"/>
    <w:rsid w:val="000F190E"/>
    <w:rsid w:val="000F1B01"/>
    <w:rsid w:val="000F1CCF"/>
    <w:rsid w:val="000F1D80"/>
    <w:rsid w:val="000F1D91"/>
    <w:rsid w:val="000F1F1E"/>
    <w:rsid w:val="000F1FA7"/>
    <w:rsid w:val="000F1FFF"/>
    <w:rsid w:val="000F2043"/>
    <w:rsid w:val="000F220F"/>
    <w:rsid w:val="000F23D6"/>
    <w:rsid w:val="000F2473"/>
    <w:rsid w:val="000F2765"/>
    <w:rsid w:val="000F2771"/>
    <w:rsid w:val="000F2824"/>
    <w:rsid w:val="000F2CDC"/>
    <w:rsid w:val="000F2CFE"/>
    <w:rsid w:val="000F2D10"/>
    <w:rsid w:val="000F2DDB"/>
    <w:rsid w:val="000F2E8F"/>
    <w:rsid w:val="000F32EF"/>
    <w:rsid w:val="000F350C"/>
    <w:rsid w:val="000F3542"/>
    <w:rsid w:val="000F35B1"/>
    <w:rsid w:val="000F35D8"/>
    <w:rsid w:val="000F3846"/>
    <w:rsid w:val="000F3876"/>
    <w:rsid w:val="000F3B60"/>
    <w:rsid w:val="000F3C6E"/>
    <w:rsid w:val="000F3E89"/>
    <w:rsid w:val="000F432D"/>
    <w:rsid w:val="000F457F"/>
    <w:rsid w:val="000F45D9"/>
    <w:rsid w:val="000F4749"/>
    <w:rsid w:val="000F47D4"/>
    <w:rsid w:val="000F47DE"/>
    <w:rsid w:val="000F4A59"/>
    <w:rsid w:val="000F4CE2"/>
    <w:rsid w:val="000F5026"/>
    <w:rsid w:val="000F51D0"/>
    <w:rsid w:val="000F5216"/>
    <w:rsid w:val="000F5A35"/>
    <w:rsid w:val="000F5B02"/>
    <w:rsid w:val="000F5B38"/>
    <w:rsid w:val="000F5C2F"/>
    <w:rsid w:val="000F6028"/>
    <w:rsid w:val="000F6367"/>
    <w:rsid w:val="000F6574"/>
    <w:rsid w:val="000F65CC"/>
    <w:rsid w:val="000F68E2"/>
    <w:rsid w:val="000F6924"/>
    <w:rsid w:val="000F6928"/>
    <w:rsid w:val="000F6A4F"/>
    <w:rsid w:val="000F6CDC"/>
    <w:rsid w:val="000F6D53"/>
    <w:rsid w:val="000F6E9C"/>
    <w:rsid w:val="000F6EA1"/>
    <w:rsid w:val="000F6FF9"/>
    <w:rsid w:val="000F719A"/>
    <w:rsid w:val="000F726B"/>
    <w:rsid w:val="000F72D2"/>
    <w:rsid w:val="000F7335"/>
    <w:rsid w:val="000F7445"/>
    <w:rsid w:val="000F747C"/>
    <w:rsid w:val="000F75B9"/>
    <w:rsid w:val="000F76CB"/>
    <w:rsid w:val="000F7BCB"/>
    <w:rsid w:val="000F7FE1"/>
    <w:rsid w:val="001000DC"/>
    <w:rsid w:val="00100169"/>
    <w:rsid w:val="0010027E"/>
    <w:rsid w:val="0010034D"/>
    <w:rsid w:val="001003A8"/>
    <w:rsid w:val="00100400"/>
    <w:rsid w:val="001004ED"/>
    <w:rsid w:val="0010060F"/>
    <w:rsid w:val="00100779"/>
    <w:rsid w:val="001008C5"/>
    <w:rsid w:val="00100948"/>
    <w:rsid w:val="00100A94"/>
    <w:rsid w:val="00100E47"/>
    <w:rsid w:val="00100FE3"/>
    <w:rsid w:val="00101038"/>
    <w:rsid w:val="00101139"/>
    <w:rsid w:val="001012A4"/>
    <w:rsid w:val="00101393"/>
    <w:rsid w:val="001013B8"/>
    <w:rsid w:val="00101554"/>
    <w:rsid w:val="001015C7"/>
    <w:rsid w:val="001015D5"/>
    <w:rsid w:val="00101688"/>
    <w:rsid w:val="001018DB"/>
    <w:rsid w:val="0010194C"/>
    <w:rsid w:val="00101ABA"/>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9F"/>
    <w:rsid w:val="00103908"/>
    <w:rsid w:val="00103A62"/>
    <w:rsid w:val="00103CB9"/>
    <w:rsid w:val="00103E2F"/>
    <w:rsid w:val="00103E53"/>
    <w:rsid w:val="0010417B"/>
    <w:rsid w:val="0010441E"/>
    <w:rsid w:val="0010483A"/>
    <w:rsid w:val="00104AA9"/>
    <w:rsid w:val="00104C04"/>
    <w:rsid w:val="00104FFB"/>
    <w:rsid w:val="00105010"/>
    <w:rsid w:val="00105DA6"/>
    <w:rsid w:val="00105DE3"/>
    <w:rsid w:val="00106194"/>
    <w:rsid w:val="00106277"/>
    <w:rsid w:val="001062EC"/>
    <w:rsid w:val="00106576"/>
    <w:rsid w:val="0010658E"/>
    <w:rsid w:val="00106800"/>
    <w:rsid w:val="001068FB"/>
    <w:rsid w:val="00106CD5"/>
    <w:rsid w:val="00107426"/>
    <w:rsid w:val="00107567"/>
    <w:rsid w:val="0010759D"/>
    <w:rsid w:val="001075A0"/>
    <w:rsid w:val="0010779B"/>
    <w:rsid w:val="0010785D"/>
    <w:rsid w:val="00107940"/>
    <w:rsid w:val="00107A52"/>
    <w:rsid w:val="00107DA5"/>
    <w:rsid w:val="00107FB0"/>
    <w:rsid w:val="00110049"/>
    <w:rsid w:val="001100E3"/>
    <w:rsid w:val="0011034A"/>
    <w:rsid w:val="0011046C"/>
    <w:rsid w:val="0011050A"/>
    <w:rsid w:val="00110619"/>
    <w:rsid w:val="001107A1"/>
    <w:rsid w:val="00110BC3"/>
    <w:rsid w:val="00110BEE"/>
    <w:rsid w:val="00110D48"/>
    <w:rsid w:val="00110F81"/>
    <w:rsid w:val="00110FCE"/>
    <w:rsid w:val="00111131"/>
    <w:rsid w:val="001115CA"/>
    <w:rsid w:val="0011179C"/>
    <w:rsid w:val="00111B86"/>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B6F"/>
    <w:rsid w:val="00113D8A"/>
    <w:rsid w:val="00113E5D"/>
    <w:rsid w:val="00114282"/>
    <w:rsid w:val="001142D9"/>
    <w:rsid w:val="001143FA"/>
    <w:rsid w:val="00114514"/>
    <w:rsid w:val="00114B64"/>
    <w:rsid w:val="00114BA6"/>
    <w:rsid w:val="00114CEF"/>
    <w:rsid w:val="00115194"/>
    <w:rsid w:val="001154E9"/>
    <w:rsid w:val="0011561C"/>
    <w:rsid w:val="001158E7"/>
    <w:rsid w:val="00115B00"/>
    <w:rsid w:val="00115C34"/>
    <w:rsid w:val="00115C3D"/>
    <w:rsid w:val="00115C3E"/>
    <w:rsid w:val="00115CCE"/>
    <w:rsid w:val="00115D86"/>
    <w:rsid w:val="00115F5B"/>
    <w:rsid w:val="001160AB"/>
    <w:rsid w:val="00116297"/>
    <w:rsid w:val="001162F0"/>
    <w:rsid w:val="00116410"/>
    <w:rsid w:val="00116415"/>
    <w:rsid w:val="00116852"/>
    <w:rsid w:val="00116B77"/>
    <w:rsid w:val="00116F6B"/>
    <w:rsid w:val="0011708D"/>
    <w:rsid w:val="001170FB"/>
    <w:rsid w:val="00117343"/>
    <w:rsid w:val="00117477"/>
    <w:rsid w:val="00117493"/>
    <w:rsid w:val="001179CA"/>
    <w:rsid w:val="00117C13"/>
    <w:rsid w:val="0012011A"/>
    <w:rsid w:val="0012017E"/>
    <w:rsid w:val="00120462"/>
    <w:rsid w:val="0012054C"/>
    <w:rsid w:val="00120798"/>
    <w:rsid w:val="00120942"/>
    <w:rsid w:val="00120B9A"/>
    <w:rsid w:val="00120D23"/>
    <w:rsid w:val="00120EBD"/>
    <w:rsid w:val="00120EF9"/>
    <w:rsid w:val="00120F1A"/>
    <w:rsid w:val="00120F50"/>
    <w:rsid w:val="00120F7F"/>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78"/>
    <w:rsid w:val="00122305"/>
    <w:rsid w:val="0012236E"/>
    <w:rsid w:val="001224AD"/>
    <w:rsid w:val="0012276A"/>
    <w:rsid w:val="0012276B"/>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404B"/>
    <w:rsid w:val="00124142"/>
    <w:rsid w:val="001241A2"/>
    <w:rsid w:val="001243F1"/>
    <w:rsid w:val="0012456F"/>
    <w:rsid w:val="001247DF"/>
    <w:rsid w:val="0012487A"/>
    <w:rsid w:val="00124B88"/>
    <w:rsid w:val="00124BB3"/>
    <w:rsid w:val="00124C33"/>
    <w:rsid w:val="00124D7F"/>
    <w:rsid w:val="00125391"/>
    <w:rsid w:val="001253F9"/>
    <w:rsid w:val="0012543E"/>
    <w:rsid w:val="001254CA"/>
    <w:rsid w:val="0012569B"/>
    <w:rsid w:val="00125705"/>
    <w:rsid w:val="00125753"/>
    <w:rsid w:val="00125B64"/>
    <w:rsid w:val="00125D8D"/>
    <w:rsid w:val="00125DEC"/>
    <w:rsid w:val="00125E8E"/>
    <w:rsid w:val="00126031"/>
    <w:rsid w:val="001262D0"/>
    <w:rsid w:val="00126470"/>
    <w:rsid w:val="001264ED"/>
    <w:rsid w:val="00126C86"/>
    <w:rsid w:val="00126D1E"/>
    <w:rsid w:val="0012708E"/>
    <w:rsid w:val="00127148"/>
    <w:rsid w:val="0012729B"/>
    <w:rsid w:val="001272D7"/>
    <w:rsid w:val="00127492"/>
    <w:rsid w:val="001274DA"/>
    <w:rsid w:val="00127671"/>
    <w:rsid w:val="00127887"/>
    <w:rsid w:val="0012797B"/>
    <w:rsid w:val="00127A3E"/>
    <w:rsid w:val="00127B51"/>
    <w:rsid w:val="00127BCB"/>
    <w:rsid w:val="00127BEB"/>
    <w:rsid w:val="00127D98"/>
    <w:rsid w:val="00127EAE"/>
    <w:rsid w:val="00127EDB"/>
    <w:rsid w:val="00127FA9"/>
    <w:rsid w:val="001301C3"/>
    <w:rsid w:val="00130489"/>
    <w:rsid w:val="00130A04"/>
    <w:rsid w:val="00130A82"/>
    <w:rsid w:val="00130C08"/>
    <w:rsid w:val="00130CC4"/>
    <w:rsid w:val="00130E3B"/>
    <w:rsid w:val="00131204"/>
    <w:rsid w:val="0013127A"/>
    <w:rsid w:val="00131489"/>
    <w:rsid w:val="001316AA"/>
    <w:rsid w:val="00131780"/>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830"/>
    <w:rsid w:val="00133A32"/>
    <w:rsid w:val="00133D3B"/>
    <w:rsid w:val="00134083"/>
    <w:rsid w:val="00134150"/>
    <w:rsid w:val="00134440"/>
    <w:rsid w:val="001346C5"/>
    <w:rsid w:val="0013475B"/>
    <w:rsid w:val="001347B6"/>
    <w:rsid w:val="001349F6"/>
    <w:rsid w:val="00134C83"/>
    <w:rsid w:val="00134D13"/>
    <w:rsid w:val="00134F83"/>
    <w:rsid w:val="001352AC"/>
    <w:rsid w:val="00135348"/>
    <w:rsid w:val="00135494"/>
    <w:rsid w:val="00135A6D"/>
    <w:rsid w:val="00135ACE"/>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33D"/>
    <w:rsid w:val="001374C0"/>
    <w:rsid w:val="0013756E"/>
    <w:rsid w:val="001375AE"/>
    <w:rsid w:val="00137766"/>
    <w:rsid w:val="00137923"/>
    <w:rsid w:val="0013795B"/>
    <w:rsid w:val="001379A3"/>
    <w:rsid w:val="00137B41"/>
    <w:rsid w:val="00137C0F"/>
    <w:rsid w:val="00140451"/>
    <w:rsid w:val="00140975"/>
    <w:rsid w:val="00140A0F"/>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3D5"/>
    <w:rsid w:val="00142A77"/>
    <w:rsid w:val="00142B7F"/>
    <w:rsid w:val="00142E3F"/>
    <w:rsid w:val="00142E40"/>
    <w:rsid w:val="00142E7C"/>
    <w:rsid w:val="00142F7C"/>
    <w:rsid w:val="00143176"/>
    <w:rsid w:val="001433AC"/>
    <w:rsid w:val="00143639"/>
    <w:rsid w:val="00143643"/>
    <w:rsid w:val="0014384F"/>
    <w:rsid w:val="001439EB"/>
    <w:rsid w:val="00143B5C"/>
    <w:rsid w:val="00143F73"/>
    <w:rsid w:val="00143F7E"/>
    <w:rsid w:val="0014400E"/>
    <w:rsid w:val="0014402A"/>
    <w:rsid w:val="00144275"/>
    <w:rsid w:val="001443B5"/>
    <w:rsid w:val="001444D0"/>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968"/>
    <w:rsid w:val="00146D5F"/>
    <w:rsid w:val="00146E8D"/>
    <w:rsid w:val="00146E8F"/>
    <w:rsid w:val="00146EFD"/>
    <w:rsid w:val="00146FD2"/>
    <w:rsid w:val="00146FF2"/>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938"/>
    <w:rsid w:val="00150994"/>
    <w:rsid w:val="00150C5C"/>
    <w:rsid w:val="00150E2C"/>
    <w:rsid w:val="001510C1"/>
    <w:rsid w:val="001513B5"/>
    <w:rsid w:val="00151580"/>
    <w:rsid w:val="0015171E"/>
    <w:rsid w:val="001518BB"/>
    <w:rsid w:val="00151ADB"/>
    <w:rsid w:val="00151B44"/>
    <w:rsid w:val="00151C63"/>
    <w:rsid w:val="00151CB2"/>
    <w:rsid w:val="00151DA4"/>
    <w:rsid w:val="00151E45"/>
    <w:rsid w:val="00152072"/>
    <w:rsid w:val="0015213A"/>
    <w:rsid w:val="0015233C"/>
    <w:rsid w:val="001525F8"/>
    <w:rsid w:val="001525FB"/>
    <w:rsid w:val="001527A1"/>
    <w:rsid w:val="00152AE1"/>
    <w:rsid w:val="00152BD9"/>
    <w:rsid w:val="00152D72"/>
    <w:rsid w:val="00152D82"/>
    <w:rsid w:val="00152E60"/>
    <w:rsid w:val="00152F54"/>
    <w:rsid w:val="00152FB9"/>
    <w:rsid w:val="00153529"/>
    <w:rsid w:val="001535F5"/>
    <w:rsid w:val="00153674"/>
    <w:rsid w:val="00153694"/>
    <w:rsid w:val="0015398C"/>
    <w:rsid w:val="001539CE"/>
    <w:rsid w:val="00153A76"/>
    <w:rsid w:val="00153E1A"/>
    <w:rsid w:val="00154126"/>
    <w:rsid w:val="00154353"/>
    <w:rsid w:val="00154445"/>
    <w:rsid w:val="0015454D"/>
    <w:rsid w:val="00154589"/>
    <w:rsid w:val="00154775"/>
    <w:rsid w:val="001549C4"/>
    <w:rsid w:val="00154B3E"/>
    <w:rsid w:val="00154B5D"/>
    <w:rsid w:val="00154D90"/>
    <w:rsid w:val="00154F28"/>
    <w:rsid w:val="001550F0"/>
    <w:rsid w:val="001551FD"/>
    <w:rsid w:val="00155247"/>
    <w:rsid w:val="0015536B"/>
    <w:rsid w:val="00155642"/>
    <w:rsid w:val="00155841"/>
    <w:rsid w:val="001559BB"/>
    <w:rsid w:val="00155A09"/>
    <w:rsid w:val="00155A82"/>
    <w:rsid w:val="00155C87"/>
    <w:rsid w:val="001560DC"/>
    <w:rsid w:val="001562B9"/>
    <w:rsid w:val="001562BA"/>
    <w:rsid w:val="00156459"/>
    <w:rsid w:val="0015645F"/>
    <w:rsid w:val="0015657E"/>
    <w:rsid w:val="00156715"/>
    <w:rsid w:val="001568A5"/>
    <w:rsid w:val="00156B16"/>
    <w:rsid w:val="00156B2D"/>
    <w:rsid w:val="00156B5D"/>
    <w:rsid w:val="00156CF0"/>
    <w:rsid w:val="00157302"/>
    <w:rsid w:val="00157387"/>
    <w:rsid w:val="001573FF"/>
    <w:rsid w:val="00157659"/>
    <w:rsid w:val="0015792B"/>
    <w:rsid w:val="001579FB"/>
    <w:rsid w:val="00157ACB"/>
    <w:rsid w:val="00157AED"/>
    <w:rsid w:val="00157F0B"/>
    <w:rsid w:val="00157FED"/>
    <w:rsid w:val="00157FFA"/>
    <w:rsid w:val="001600DC"/>
    <w:rsid w:val="0016041E"/>
    <w:rsid w:val="00160592"/>
    <w:rsid w:val="00160689"/>
    <w:rsid w:val="00160D8B"/>
    <w:rsid w:val="00160E9C"/>
    <w:rsid w:val="001611E1"/>
    <w:rsid w:val="001612BE"/>
    <w:rsid w:val="001614B0"/>
    <w:rsid w:val="001614DC"/>
    <w:rsid w:val="0016160A"/>
    <w:rsid w:val="00161673"/>
    <w:rsid w:val="00161849"/>
    <w:rsid w:val="001618E2"/>
    <w:rsid w:val="001619B0"/>
    <w:rsid w:val="00161BA3"/>
    <w:rsid w:val="00161CF4"/>
    <w:rsid w:val="00161E14"/>
    <w:rsid w:val="00161F28"/>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45A"/>
    <w:rsid w:val="001636CE"/>
    <w:rsid w:val="00163977"/>
    <w:rsid w:val="001639D7"/>
    <w:rsid w:val="00163A7D"/>
    <w:rsid w:val="00163ACF"/>
    <w:rsid w:val="00163D0A"/>
    <w:rsid w:val="00163DAF"/>
    <w:rsid w:val="00163E96"/>
    <w:rsid w:val="00164032"/>
    <w:rsid w:val="001642FD"/>
    <w:rsid w:val="001644CB"/>
    <w:rsid w:val="0016460B"/>
    <w:rsid w:val="001649DD"/>
    <w:rsid w:val="00164BAD"/>
    <w:rsid w:val="00164CE6"/>
    <w:rsid w:val="00164DB3"/>
    <w:rsid w:val="00164DD0"/>
    <w:rsid w:val="001650BA"/>
    <w:rsid w:val="001652A5"/>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D89"/>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BA"/>
    <w:rsid w:val="001700A3"/>
    <w:rsid w:val="001700EF"/>
    <w:rsid w:val="00170184"/>
    <w:rsid w:val="001707DA"/>
    <w:rsid w:val="00170931"/>
    <w:rsid w:val="00170A01"/>
    <w:rsid w:val="00170A11"/>
    <w:rsid w:val="00170B2E"/>
    <w:rsid w:val="00170BE8"/>
    <w:rsid w:val="00170EB6"/>
    <w:rsid w:val="001710EE"/>
    <w:rsid w:val="0017131D"/>
    <w:rsid w:val="001714BE"/>
    <w:rsid w:val="0017181D"/>
    <w:rsid w:val="0017182A"/>
    <w:rsid w:val="00171845"/>
    <w:rsid w:val="00171855"/>
    <w:rsid w:val="001718F0"/>
    <w:rsid w:val="00171A4A"/>
    <w:rsid w:val="00171BC2"/>
    <w:rsid w:val="00171CFC"/>
    <w:rsid w:val="00171D83"/>
    <w:rsid w:val="00171DB8"/>
    <w:rsid w:val="00172065"/>
    <w:rsid w:val="001720C2"/>
    <w:rsid w:val="00172183"/>
    <w:rsid w:val="001724D9"/>
    <w:rsid w:val="00172530"/>
    <w:rsid w:val="00172534"/>
    <w:rsid w:val="00172579"/>
    <w:rsid w:val="00172790"/>
    <w:rsid w:val="0017285D"/>
    <w:rsid w:val="0017290F"/>
    <w:rsid w:val="00172E01"/>
    <w:rsid w:val="00172E09"/>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9"/>
    <w:rsid w:val="00174A4D"/>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D75"/>
    <w:rsid w:val="00176E22"/>
    <w:rsid w:val="0017701C"/>
    <w:rsid w:val="001770C3"/>
    <w:rsid w:val="00177329"/>
    <w:rsid w:val="00177473"/>
    <w:rsid w:val="0017777A"/>
    <w:rsid w:val="0017786F"/>
    <w:rsid w:val="00177A23"/>
    <w:rsid w:val="00177D24"/>
    <w:rsid w:val="00180137"/>
    <w:rsid w:val="0018071B"/>
    <w:rsid w:val="00180EBC"/>
    <w:rsid w:val="00181149"/>
    <w:rsid w:val="00181176"/>
    <w:rsid w:val="00181441"/>
    <w:rsid w:val="00181499"/>
    <w:rsid w:val="00181571"/>
    <w:rsid w:val="001815AD"/>
    <w:rsid w:val="001815C1"/>
    <w:rsid w:val="0018179E"/>
    <w:rsid w:val="00181892"/>
    <w:rsid w:val="00182361"/>
    <w:rsid w:val="00182935"/>
    <w:rsid w:val="00182B17"/>
    <w:rsid w:val="00182C1A"/>
    <w:rsid w:val="00182C1E"/>
    <w:rsid w:val="00182C3F"/>
    <w:rsid w:val="00182D31"/>
    <w:rsid w:val="00182E2E"/>
    <w:rsid w:val="00183054"/>
    <w:rsid w:val="00183173"/>
    <w:rsid w:val="00183198"/>
    <w:rsid w:val="0018322B"/>
    <w:rsid w:val="001832AE"/>
    <w:rsid w:val="001833B8"/>
    <w:rsid w:val="001833C4"/>
    <w:rsid w:val="00183589"/>
    <w:rsid w:val="001836F6"/>
    <w:rsid w:val="0018370C"/>
    <w:rsid w:val="00183B29"/>
    <w:rsid w:val="00183C52"/>
    <w:rsid w:val="00183CFA"/>
    <w:rsid w:val="00183D1B"/>
    <w:rsid w:val="00183EF4"/>
    <w:rsid w:val="00183FB7"/>
    <w:rsid w:val="001841C2"/>
    <w:rsid w:val="0018459E"/>
    <w:rsid w:val="0018463E"/>
    <w:rsid w:val="001848F2"/>
    <w:rsid w:val="00184BEE"/>
    <w:rsid w:val="00184DEF"/>
    <w:rsid w:val="00184F10"/>
    <w:rsid w:val="00184F2A"/>
    <w:rsid w:val="00184FBC"/>
    <w:rsid w:val="00184FCA"/>
    <w:rsid w:val="00184FFE"/>
    <w:rsid w:val="001851BF"/>
    <w:rsid w:val="001857A7"/>
    <w:rsid w:val="0018580F"/>
    <w:rsid w:val="00185893"/>
    <w:rsid w:val="001858FB"/>
    <w:rsid w:val="001859E1"/>
    <w:rsid w:val="00185CE2"/>
    <w:rsid w:val="00185E16"/>
    <w:rsid w:val="00185EA8"/>
    <w:rsid w:val="00185EFF"/>
    <w:rsid w:val="00185FD2"/>
    <w:rsid w:val="001863E8"/>
    <w:rsid w:val="00186429"/>
    <w:rsid w:val="00186925"/>
    <w:rsid w:val="00186DC2"/>
    <w:rsid w:val="00186E82"/>
    <w:rsid w:val="00187073"/>
    <w:rsid w:val="001870A0"/>
    <w:rsid w:val="00187227"/>
    <w:rsid w:val="0018764B"/>
    <w:rsid w:val="00187809"/>
    <w:rsid w:val="001878D0"/>
    <w:rsid w:val="00187A21"/>
    <w:rsid w:val="00187A6A"/>
    <w:rsid w:val="00187B6B"/>
    <w:rsid w:val="00187C6B"/>
    <w:rsid w:val="00190190"/>
    <w:rsid w:val="00190267"/>
    <w:rsid w:val="001902A1"/>
    <w:rsid w:val="001902E0"/>
    <w:rsid w:val="00190391"/>
    <w:rsid w:val="00190409"/>
    <w:rsid w:val="00190493"/>
    <w:rsid w:val="001904A9"/>
    <w:rsid w:val="001905FB"/>
    <w:rsid w:val="0019062A"/>
    <w:rsid w:val="00190647"/>
    <w:rsid w:val="0019064B"/>
    <w:rsid w:val="00190A28"/>
    <w:rsid w:val="00190A63"/>
    <w:rsid w:val="00190B28"/>
    <w:rsid w:val="00190BE2"/>
    <w:rsid w:val="00190C0E"/>
    <w:rsid w:val="00190E46"/>
    <w:rsid w:val="00190EA4"/>
    <w:rsid w:val="001910A7"/>
    <w:rsid w:val="0019110C"/>
    <w:rsid w:val="001914CA"/>
    <w:rsid w:val="00191616"/>
    <w:rsid w:val="00191A39"/>
    <w:rsid w:val="00191B6C"/>
    <w:rsid w:val="00191BB3"/>
    <w:rsid w:val="00191E82"/>
    <w:rsid w:val="00191EA1"/>
    <w:rsid w:val="00191FA0"/>
    <w:rsid w:val="00191FA1"/>
    <w:rsid w:val="00192003"/>
    <w:rsid w:val="00192017"/>
    <w:rsid w:val="0019206D"/>
    <w:rsid w:val="00192120"/>
    <w:rsid w:val="0019213A"/>
    <w:rsid w:val="001926BC"/>
    <w:rsid w:val="001927C0"/>
    <w:rsid w:val="00192904"/>
    <w:rsid w:val="001929F0"/>
    <w:rsid w:val="00192B03"/>
    <w:rsid w:val="00192B53"/>
    <w:rsid w:val="00192B5E"/>
    <w:rsid w:val="00192BE3"/>
    <w:rsid w:val="00192DA3"/>
    <w:rsid w:val="00192DC5"/>
    <w:rsid w:val="00192E6A"/>
    <w:rsid w:val="00192F5A"/>
    <w:rsid w:val="00192F7D"/>
    <w:rsid w:val="00193348"/>
    <w:rsid w:val="0019346C"/>
    <w:rsid w:val="00193543"/>
    <w:rsid w:val="00193580"/>
    <w:rsid w:val="0019369F"/>
    <w:rsid w:val="00193723"/>
    <w:rsid w:val="00193997"/>
    <w:rsid w:val="00193BE5"/>
    <w:rsid w:val="00193CCC"/>
    <w:rsid w:val="00193DB6"/>
    <w:rsid w:val="00193F41"/>
    <w:rsid w:val="00194067"/>
    <w:rsid w:val="001942DB"/>
    <w:rsid w:val="0019444C"/>
    <w:rsid w:val="00194472"/>
    <w:rsid w:val="00194C41"/>
    <w:rsid w:val="00194CC4"/>
    <w:rsid w:val="00194E4B"/>
    <w:rsid w:val="00194FAB"/>
    <w:rsid w:val="0019505B"/>
    <w:rsid w:val="00195105"/>
    <w:rsid w:val="0019521D"/>
    <w:rsid w:val="001954FD"/>
    <w:rsid w:val="00195537"/>
    <w:rsid w:val="001955FD"/>
    <w:rsid w:val="00195A74"/>
    <w:rsid w:val="00195D94"/>
    <w:rsid w:val="00195ED3"/>
    <w:rsid w:val="00195F06"/>
    <w:rsid w:val="00195F86"/>
    <w:rsid w:val="00196089"/>
    <w:rsid w:val="001960F8"/>
    <w:rsid w:val="001966B0"/>
    <w:rsid w:val="00196A33"/>
    <w:rsid w:val="00196B6B"/>
    <w:rsid w:val="00196BFC"/>
    <w:rsid w:val="00196D94"/>
    <w:rsid w:val="00196F79"/>
    <w:rsid w:val="00196FFB"/>
    <w:rsid w:val="00197164"/>
    <w:rsid w:val="00197311"/>
    <w:rsid w:val="00197560"/>
    <w:rsid w:val="00197632"/>
    <w:rsid w:val="0019774E"/>
    <w:rsid w:val="00197776"/>
    <w:rsid w:val="001977CB"/>
    <w:rsid w:val="00197B77"/>
    <w:rsid w:val="00197B7A"/>
    <w:rsid w:val="00197CF7"/>
    <w:rsid w:val="00197DE1"/>
    <w:rsid w:val="00197E01"/>
    <w:rsid w:val="001A001F"/>
    <w:rsid w:val="001A017F"/>
    <w:rsid w:val="001A0348"/>
    <w:rsid w:val="001A04E7"/>
    <w:rsid w:val="001A0646"/>
    <w:rsid w:val="001A06D3"/>
    <w:rsid w:val="001A081B"/>
    <w:rsid w:val="001A08D8"/>
    <w:rsid w:val="001A097C"/>
    <w:rsid w:val="001A0EDC"/>
    <w:rsid w:val="001A1783"/>
    <w:rsid w:val="001A17F4"/>
    <w:rsid w:val="001A1953"/>
    <w:rsid w:val="001A1C41"/>
    <w:rsid w:val="001A1C67"/>
    <w:rsid w:val="001A1E77"/>
    <w:rsid w:val="001A1FCF"/>
    <w:rsid w:val="001A2101"/>
    <w:rsid w:val="001A2134"/>
    <w:rsid w:val="001A218E"/>
    <w:rsid w:val="001A223B"/>
    <w:rsid w:val="001A2332"/>
    <w:rsid w:val="001A26D7"/>
    <w:rsid w:val="001A2C32"/>
    <w:rsid w:val="001A2D8A"/>
    <w:rsid w:val="001A2DFE"/>
    <w:rsid w:val="001A2F98"/>
    <w:rsid w:val="001A307C"/>
    <w:rsid w:val="001A3B33"/>
    <w:rsid w:val="001A3EDC"/>
    <w:rsid w:val="001A408D"/>
    <w:rsid w:val="001A4100"/>
    <w:rsid w:val="001A4164"/>
    <w:rsid w:val="001A42CA"/>
    <w:rsid w:val="001A4394"/>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C5"/>
    <w:rsid w:val="001A5D92"/>
    <w:rsid w:val="001A5E9E"/>
    <w:rsid w:val="001A5F61"/>
    <w:rsid w:val="001A60E0"/>
    <w:rsid w:val="001A6392"/>
    <w:rsid w:val="001A63C6"/>
    <w:rsid w:val="001A65E4"/>
    <w:rsid w:val="001A6741"/>
    <w:rsid w:val="001A69E3"/>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97A"/>
    <w:rsid w:val="001B1A07"/>
    <w:rsid w:val="001B1BA9"/>
    <w:rsid w:val="001B1E27"/>
    <w:rsid w:val="001B1F1F"/>
    <w:rsid w:val="001B20CD"/>
    <w:rsid w:val="001B21C6"/>
    <w:rsid w:val="001B23AA"/>
    <w:rsid w:val="001B2430"/>
    <w:rsid w:val="001B24EA"/>
    <w:rsid w:val="001B2579"/>
    <w:rsid w:val="001B2632"/>
    <w:rsid w:val="001B267B"/>
    <w:rsid w:val="001B28D8"/>
    <w:rsid w:val="001B2B69"/>
    <w:rsid w:val="001B2D3C"/>
    <w:rsid w:val="001B2E83"/>
    <w:rsid w:val="001B2E91"/>
    <w:rsid w:val="001B2F86"/>
    <w:rsid w:val="001B2FD8"/>
    <w:rsid w:val="001B3021"/>
    <w:rsid w:val="001B31BB"/>
    <w:rsid w:val="001B31FB"/>
    <w:rsid w:val="001B348A"/>
    <w:rsid w:val="001B3549"/>
    <w:rsid w:val="001B39A2"/>
    <w:rsid w:val="001B3A7A"/>
    <w:rsid w:val="001B3D35"/>
    <w:rsid w:val="001B3D74"/>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865"/>
    <w:rsid w:val="001B58B9"/>
    <w:rsid w:val="001B58CB"/>
    <w:rsid w:val="001B5A57"/>
    <w:rsid w:val="001B5A7A"/>
    <w:rsid w:val="001B5B62"/>
    <w:rsid w:val="001B5C07"/>
    <w:rsid w:val="001B5D6B"/>
    <w:rsid w:val="001B5E22"/>
    <w:rsid w:val="001B5F7B"/>
    <w:rsid w:val="001B602B"/>
    <w:rsid w:val="001B6057"/>
    <w:rsid w:val="001B60D7"/>
    <w:rsid w:val="001B6355"/>
    <w:rsid w:val="001B64F0"/>
    <w:rsid w:val="001B660A"/>
    <w:rsid w:val="001B6921"/>
    <w:rsid w:val="001B6B20"/>
    <w:rsid w:val="001B6C77"/>
    <w:rsid w:val="001B709A"/>
    <w:rsid w:val="001B72C6"/>
    <w:rsid w:val="001B76EE"/>
    <w:rsid w:val="001B775F"/>
    <w:rsid w:val="001B7876"/>
    <w:rsid w:val="001B7B47"/>
    <w:rsid w:val="001B7BBA"/>
    <w:rsid w:val="001B7C55"/>
    <w:rsid w:val="001B7C9C"/>
    <w:rsid w:val="001B7DC0"/>
    <w:rsid w:val="001C0024"/>
    <w:rsid w:val="001C04E8"/>
    <w:rsid w:val="001C06C2"/>
    <w:rsid w:val="001C06F1"/>
    <w:rsid w:val="001C0726"/>
    <w:rsid w:val="001C07DC"/>
    <w:rsid w:val="001C07E9"/>
    <w:rsid w:val="001C11BD"/>
    <w:rsid w:val="001C1210"/>
    <w:rsid w:val="001C127F"/>
    <w:rsid w:val="001C16CE"/>
    <w:rsid w:val="001C1886"/>
    <w:rsid w:val="001C1ACE"/>
    <w:rsid w:val="001C1D56"/>
    <w:rsid w:val="001C1F44"/>
    <w:rsid w:val="001C201C"/>
    <w:rsid w:val="001C2173"/>
    <w:rsid w:val="001C2281"/>
    <w:rsid w:val="001C234D"/>
    <w:rsid w:val="001C294B"/>
    <w:rsid w:val="001C29C2"/>
    <w:rsid w:val="001C2B8A"/>
    <w:rsid w:val="001C2BEE"/>
    <w:rsid w:val="001C2C0F"/>
    <w:rsid w:val="001C2DE0"/>
    <w:rsid w:val="001C2E71"/>
    <w:rsid w:val="001C3269"/>
    <w:rsid w:val="001C3292"/>
    <w:rsid w:val="001C33C1"/>
    <w:rsid w:val="001C34A8"/>
    <w:rsid w:val="001C34FC"/>
    <w:rsid w:val="001C351D"/>
    <w:rsid w:val="001C374E"/>
    <w:rsid w:val="001C3E91"/>
    <w:rsid w:val="001C3EA7"/>
    <w:rsid w:val="001C401A"/>
    <w:rsid w:val="001C4219"/>
    <w:rsid w:val="001C44F6"/>
    <w:rsid w:val="001C452A"/>
    <w:rsid w:val="001C45CE"/>
    <w:rsid w:val="001C4705"/>
    <w:rsid w:val="001C474A"/>
    <w:rsid w:val="001C49B8"/>
    <w:rsid w:val="001C49F9"/>
    <w:rsid w:val="001C4D9F"/>
    <w:rsid w:val="001C4F0E"/>
    <w:rsid w:val="001C4F61"/>
    <w:rsid w:val="001C4FBF"/>
    <w:rsid w:val="001C50E2"/>
    <w:rsid w:val="001C5331"/>
    <w:rsid w:val="001C564C"/>
    <w:rsid w:val="001C5A7D"/>
    <w:rsid w:val="001C5CE7"/>
    <w:rsid w:val="001C5CEC"/>
    <w:rsid w:val="001C5DAD"/>
    <w:rsid w:val="001C5FC0"/>
    <w:rsid w:val="001C668D"/>
    <w:rsid w:val="001C69F6"/>
    <w:rsid w:val="001C6B57"/>
    <w:rsid w:val="001C6BA1"/>
    <w:rsid w:val="001C6C08"/>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DA"/>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8FE"/>
    <w:rsid w:val="001D1A0A"/>
    <w:rsid w:val="001D1C12"/>
    <w:rsid w:val="001D1D58"/>
    <w:rsid w:val="001D1D9A"/>
    <w:rsid w:val="001D1F99"/>
    <w:rsid w:val="001D1FF5"/>
    <w:rsid w:val="001D1FFA"/>
    <w:rsid w:val="001D2321"/>
    <w:rsid w:val="001D2349"/>
    <w:rsid w:val="001D258F"/>
    <w:rsid w:val="001D259D"/>
    <w:rsid w:val="001D2617"/>
    <w:rsid w:val="001D2668"/>
    <w:rsid w:val="001D272C"/>
    <w:rsid w:val="001D279B"/>
    <w:rsid w:val="001D286B"/>
    <w:rsid w:val="001D2EEF"/>
    <w:rsid w:val="001D3257"/>
    <w:rsid w:val="001D33A2"/>
    <w:rsid w:val="001D3432"/>
    <w:rsid w:val="001D35D7"/>
    <w:rsid w:val="001D396F"/>
    <w:rsid w:val="001D3BD0"/>
    <w:rsid w:val="001D3CF5"/>
    <w:rsid w:val="001D3DAE"/>
    <w:rsid w:val="001D3F23"/>
    <w:rsid w:val="001D45C9"/>
    <w:rsid w:val="001D45E4"/>
    <w:rsid w:val="001D484E"/>
    <w:rsid w:val="001D485D"/>
    <w:rsid w:val="001D49DC"/>
    <w:rsid w:val="001D4B14"/>
    <w:rsid w:val="001D4B88"/>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419"/>
    <w:rsid w:val="001D6565"/>
    <w:rsid w:val="001D66C8"/>
    <w:rsid w:val="001D6A1A"/>
    <w:rsid w:val="001D6B1A"/>
    <w:rsid w:val="001D6C14"/>
    <w:rsid w:val="001D6C5A"/>
    <w:rsid w:val="001D6CC5"/>
    <w:rsid w:val="001D6CC6"/>
    <w:rsid w:val="001D6D12"/>
    <w:rsid w:val="001D6D5A"/>
    <w:rsid w:val="001D6F85"/>
    <w:rsid w:val="001D796C"/>
    <w:rsid w:val="001D7A20"/>
    <w:rsid w:val="001D7A80"/>
    <w:rsid w:val="001D7B0C"/>
    <w:rsid w:val="001D7EEF"/>
    <w:rsid w:val="001D7F72"/>
    <w:rsid w:val="001D7FB6"/>
    <w:rsid w:val="001E0542"/>
    <w:rsid w:val="001E0659"/>
    <w:rsid w:val="001E0999"/>
    <w:rsid w:val="001E09EC"/>
    <w:rsid w:val="001E0A44"/>
    <w:rsid w:val="001E0B1B"/>
    <w:rsid w:val="001E0ED5"/>
    <w:rsid w:val="001E1293"/>
    <w:rsid w:val="001E12A5"/>
    <w:rsid w:val="001E13CC"/>
    <w:rsid w:val="001E14B4"/>
    <w:rsid w:val="001E15A2"/>
    <w:rsid w:val="001E1829"/>
    <w:rsid w:val="001E1C0E"/>
    <w:rsid w:val="001E20ED"/>
    <w:rsid w:val="001E21B5"/>
    <w:rsid w:val="001E23E9"/>
    <w:rsid w:val="001E25B6"/>
    <w:rsid w:val="001E2614"/>
    <w:rsid w:val="001E261D"/>
    <w:rsid w:val="001E2998"/>
    <w:rsid w:val="001E2D19"/>
    <w:rsid w:val="001E2D43"/>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14C"/>
    <w:rsid w:val="001E438D"/>
    <w:rsid w:val="001E4567"/>
    <w:rsid w:val="001E4666"/>
    <w:rsid w:val="001E4780"/>
    <w:rsid w:val="001E48EC"/>
    <w:rsid w:val="001E4BD1"/>
    <w:rsid w:val="001E4E1A"/>
    <w:rsid w:val="001E4F47"/>
    <w:rsid w:val="001E51B0"/>
    <w:rsid w:val="001E531A"/>
    <w:rsid w:val="001E5444"/>
    <w:rsid w:val="001E56B8"/>
    <w:rsid w:val="001E5749"/>
    <w:rsid w:val="001E5750"/>
    <w:rsid w:val="001E5863"/>
    <w:rsid w:val="001E5901"/>
    <w:rsid w:val="001E598C"/>
    <w:rsid w:val="001E5992"/>
    <w:rsid w:val="001E5A10"/>
    <w:rsid w:val="001E5B23"/>
    <w:rsid w:val="001E5D83"/>
    <w:rsid w:val="001E5FAD"/>
    <w:rsid w:val="001E6154"/>
    <w:rsid w:val="001E64E2"/>
    <w:rsid w:val="001E65E8"/>
    <w:rsid w:val="001E668B"/>
    <w:rsid w:val="001E6A89"/>
    <w:rsid w:val="001E6BE5"/>
    <w:rsid w:val="001E7266"/>
    <w:rsid w:val="001E733C"/>
    <w:rsid w:val="001E73BB"/>
    <w:rsid w:val="001E7D42"/>
    <w:rsid w:val="001E7F25"/>
    <w:rsid w:val="001F0060"/>
    <w:rsid w:val="001F0353"/>
    <w:rsid w:val="001F0417"/>
    <w:rsid w:val="001F0490"/>
    <w:rsid w:val="001F0595"/>
    <w:rsid w:val="001F083B"/>
    <w:rsid w:val="001F08D0"/>
    <w:rsid w:val="001F092A"/>
    <w:rsid w:val="001F0CCA"/>
    <w:rsid w:val="001F0DE6"/>
    <w:rsid w:val="001F0EB4"/>
    <w:rsid w:val="001F0FE0"/>
    <w:rsid w:val="001F0FED"/>
    <w:rsid w:val="001F0FFC"/>
    <w:rsid w:val="001F103C"/>
    <w:rsid w:val="001F150B"/>
    <w:rsid w:val="001F1B35"/>
    <w:rsid w:val="001F1E35"/>
    <w:rsid w:val="001F205E"/>
    <w:rsid w:val="001F218A"/>
    <w:rsid w:val="001F2190"/>
    <w:rsid w:val="001F2262"/>
    <w:rsid w:val="001F227C"/>
    <w:rsid w:val="001F2452"/>
    <w:rsid w:val="001F2688"/>
    <w:rsid w:val="001F27E4"/>
    <w:rsid w:val="001F28AD"/>
    <w:rsid w:val="001F2927"/>
    <w:rsid w:val="001F2BF4"/>
    <w:rsid w:val="001F2D7F"/>
    <w:rsid w:val="001F2E2D"/>
    <w:rsid w:val="001F308C"/>
    <w:rsid w:val="001F3262"/>
    <w:rsid w:val="001F3581"/>
    <w:rsid w:val="001F3720"/>
    <w:rsid w:val="001F3762"/>
    <w:rsid w:val="001F37A7"/>
    <w:rsid w:val="001F37CD"/>
    <w:rsid w:val="001F38CE"/>
    <w:rsid w:val="001F3A4D"/>
    <w:rsid w:val="001F3B01"/>
    <w:rsid w:val="001F3D34"/>
    <w:rsid w:val="001F3F94"/>
    <w:rsid w:val="001F4043"/>
    <w:rsid w:val="001F40C1"/>
    <w:rsid w:val="001F4386"/>
    <w:rsid w:val="001F46B2"/>
    <w:rsid w:val="001F46B6"/>
    <w:rsid w:val="001F4811"/>
    <w:rsid w:val="001F49B0"/>
    <w:rsid w:val="001F4AAD"/>
    <w:rsid w:val="001F4D81"/>
    <w:rsid w:val="001F4EFC"/>
    <w:rsid w:val="001F50FF"/>
    <w:rsid w:val="001F5453"/>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AC3"/>
    <w:rsid w:val="001F7B02"/>
    <w:rsid w:val="001F7C8A"/>
    <w:rsid w:val="001F7DEA"/>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484"/>
    <w:rsid w:val="00202939"/>
    <w:rsid w:val="00202AF0"/>
    <w:rsid w:val="00202BBC"/>
    <w:rsid w:val="00202DE7"/>
    <w:rsid w:val="00203051"/>
    <w:rsid w:val="0020343B"/>
    <w:rsid w:val="002034DA"/>
    <w:rsid w:val="00203686"/>
    <w:rsid w:val="002038AA"/>
    <w:rsid w:val="00203A65"/>
    <w:rsid w:val="00204078"/>
    <w:rsid w:val="00204184"/>
    <w:rsid w:val="002041A5"/>
    <w:rsid w:val="0020428C"/>
    <w:rsid w:val="002043CC"/>
    <w:rsid w:val="00204509"/>
    <w:rsid w:val="002048A6"/>
    <w:rsid w:val="002048E2"/>
    <w:rsid w:val="00204941"/>
    <w:rsid w:val="00204A9F"/>
    <w:rsid w:val="00204BCC"/>
    <w:rsid w:val="00204BF1"/>
    <w:rsid w:val="00204C2F"/>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D90"/>
    <w:rsid w:val="00205DD4"/>
    <w:rsid w:val="00205F7F"/>
    <w:rsid w:val="00205FDD"/>
    <w:rsid w:val="00206071"/>
    <w:rsid w:val="0020608F"/>
    <w:rsid w:val="0020629D"/>
    <w:rsid w:val="002063C6"/>
    <w:rsid w:val="002064AC"/>
    <w:rsid w:val="002064BF"/>
    <w:rsid w:val="00206561"/>
    <w:rsid w:val="0020659B"/>
    <w:rsid w:val="00206961"/>
    <w:rsid w:val="00206C7A"/>
    <w:rsid w:val="00206CA4"/>
    <w:rsid w:val="00206FCD"/>
    <w:rsid w:val="00207063"/>
    <w:rsid w:val="002070AC"/>
    <w:rsid w:val="00207257"/>
    <w:rsid w:val="00207283"/>
    <w:rsid w:val="002074E7"/>
    <w:rsid w:val="00207584"/>
    <w:rsid w:val="002075A9"/>
    <w:rsid w:val="00207873"/>
    <w:rsid w:val="00207994"/>
    <w:rsid w:val="00207C79"/>
    <w:rsid w:val="00207D01"/>
    <w:rsid w:val="00207D3E"/>
    <w:rsid w:val="00207D9A"/>
    <w:rsid w:val="00210150"/>
    <w:rsid w:val="00210207"/>
    <w:rsid w:val="00210385"/>
    <w:rsid w:val="00210499"/>
    <w:rsid w:val="002106BC"/>
    <w:rsid w:val="002107B3"/>
    <w:rsid w:val="0021090A"/>
    <w:rsid w:val="00210A17"/>
    <w:rsid w:val="00210A44"/>
    <w:rsid w:val="00210A48"/>
    <w:rsid w:val="00210A9B"/>
    <w:rsid w:val="00210B41"/>
    <w:rsid w:val="00210BBB"/>
    <w:rsid w:val="00210C16"/>
    <w:rsid w:val="00210FF5"/>
    <w:rsid w:val="00211092"/>
    <w:rsid w:val="00211280"/>
    <w:rsid w:val="00211359"/>
    <w:rsid w:val="0021164E"/>
    <w:rsid w:val="002116D0"/>
    <w:rsid w:val="002116ED"/>
    <w:rsid w:val="00211A64"/>
    <w:rsid w:val="00211CBC"/>
    <w:rsid w:val="00211CE9"/>
    <w:rsid w:val="00211D07"/>
    <w:rsid w:val="00211DB8"/>
    <w:rsid w:val="00212079"/>
    <w:rsid w:val="002123BC"/>
    <w:rsid w:val="00212631"/>
    <w:rsid w:val="0021290A"/>
    <w:rsid w:val="002129D9"/>
    <w:rsid w:val="00212A9E"/>
    <w:rsid w:val="00212C0E"/>
    <w:rsid w:val="00212CEB"/>
    <w:rsid w:val="00212D70"/>
    <w:rsid w:val="002130FB"/>
    <w:rsid w:val="002131C2"/>
    <w:rsid w:val="00213210"/>
    <w:rsid w:val="0021333E"/>
    <w:rsid w:val="002135D2"/>
    <w:rsid w:val="002135E9"/>
    <w:rsid w:val="002135EE"/>
    <w:rsid w:val="002138FF"/>
    <w:rsid w:val="00213CD9"/>
    <w:rsid w:val="00213DD8"/>
    <w:rsid w:val="00213ECA"/>
    <w:rsid w:val="00213F31"/>
    <w:rsid w:val="00213F4F"/>
    <w:rsid w:val="002140CD"/>
    <w:rsid w:val="00214171"/>
    <w:rsid w:val="00214172"/>
    <w:rsid w:val="002143FF"/>
    <w:rsid w:val="00214492"/>
    <w:rsid w:val="0021478F"/>
    <w:rsid w:val="00214914"/>
    <w:rsid w:val="0021491D"/>
    <w:rsid w:val="00214A48"/>
    <w:rsid w:val="00214AFD"/>
    <w:rsid w:val="00214B66"/>
    <w:rsid w:val="0021521B"/>
    <w:rsid w:val="0021538E"/>
    <w:rsid w:val="00215617"/>
    <w:rsid w:val="00215709"/>
    <w:rsid w:val="0021573B"/>
    <w:rsid w:val="00215BB9"/>
    <w:rsid w:val="00215BFA"/>
    <w:rsid w:val="00215C78"/>
    <w:rsid w:val="00215CBE"/>
    <w:rsid w:val="00215DC7"/>
    <w:rsid w:val="00215DDB"/>
    <w:rsid w:val="00215F99"/>
    <w:rsid w:val="0021640E"/>
    <w:rsid w:val="002164F9"/>
    <w:rsid w:val="0021683E"/>
    <w:rsid w:val="002169A5"/>
    <w:rsid w:val="00216D79"/>
    <w:rsid w:val="00216E85"/>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7C4"/>
    <w:rsid w:val="002208B5"/>
    <w:rsid w:val="00220BBD"/>
    <w:rsid w:val="00220E83"/>
    <w:rsid w:val="00220F91"/>
    <w:rsid w:val="00220F97"/>
    <w:rsid w:val="00221075"/>
    <w:rsid w:val="00221217"/>
    <w:rsid w:val="002212A6"/>
    <w:rsid w:val="002212B1"/>
    <w:rsid w:val="0022150E"/>
    <w:rsid w:val="0022154C"/>
    <w:rsid w:val="00221921"/>
    <w:rsid w:val="002219EC"/>
    <w:rsid w:val="00221A96"/>
    <w:rsid w:val="00221B22"/>
    <w:rsid w:val="00221D16"/>
    <w:rsid w:val="00221D65"/>
    <w:rsid w:val="00221E05"/>
    <w:rsid w:val="00221E5D"/>
    <w:rsid w:val="00221EF2"/>
    <w:rsid w:val="00221F0D"/>
    <w:rsid w:val="00222077"/>
    <w:rsid w:val="00222351"/>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42E6"/>
    <w:rsid w:val="00224312"/>
    <w:rsid w:val="00224479"/>
    <w:rsid w:val="00224606"/>
    <w:rsid w:val="002246B5"/>
    <w:rsid w:val="002246CA"/>
    <w:rsid w:val="002246F2"/>
    <w:rsid w:val="002247BB"/>
    <w:rsid w:val="00224B25"/>
    <w:rsid w:val="00224F3A"/>
    <w:rsid w:val="00224FDC"/>
    <w:rsid w:val="002251FF"/>
    <w:rsid w:val="002252F8"/>
    <w:rsid w:val="002258A0"/>
    <w:rsid w:val="00225B67"/>
    <w:rsid w:val="00225DC8"/>
    <w:rsid w:val="0022607F"/>
    <w:rsid w:val="00226290"/>
    <w:rsid w:val="00226364"/>
    <w:rsid w:val="002266EC"/>
    <w:rsid w:val="00226B80"/>
    <w:rsid w:val="00226B8E"/>
    <w:rsid w:val="00226DE4"/>
    <w:rsid w:val="00226EED"/>
    <w:rsid w:val="00226F67"/>
    <w:rsid w:val="002270A1"/>
    <w:rsid w:val="002270BE"/>
    <w:rsid w:val="0022716F"/>
    <w:rsid w:val="00227277"/>
    <w:rsid w:val="00227375"/>
    <w:rsid w:val="002273E6"/>
    <w:rsid w:val="00227558"/>
    <w:rsid w:val="0022769F"/>
    <w:rsid w:val="002276CA"/>
    <w:rsid w:val="002276E2"/>
    <w:rsid w:val="00227ABE"/>
    <w:rsid w:val="00227CBD"/>
    <w:rsid w:val="00227E5D"/>
    <w:rsid w:val="00227EB4"/>
    <w:rsid w:val="00230370"/>
    <w:rsid w:val="00230376"/>
    <w:rsid w:val="0023047E"/>
    <w:rsid w:val="002304CA"/>
    <w:rsid w:val="00230518"/>
    <w:rsid w:val="002305CB"/>
    <w:rsid w:val="0023061B"/>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582"/>
    <w:rsid w:val="002325CB"/>
    <w:rsid w:val="00232A67"/>
    <w:rsid w:val="00232B84"/>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518"/>
    <w:rsid w:val="0023554A"/>
    <w:rsid w:val="0023556F"/>
    <w:rsid w:val="002356D0"/>
    <w:rsid w:val="00235784"/>
    <w:rsid w:val="00235961"/>
    <w:rsid w:val="002359D9"/>
    <w:rsid w:val="00235A09"/>
    <w:rsid w:val="00235B0B"/>
    <w:rsid w:val="00235DF5"/>
    <w:rsid w:val="002362B8"/>
    <w:rsid w:val="002362E4"/>
    <w:rsid w:val="00236415"/>
    <w:rsid w:val="002364A7"/>
    <w:rsid w:val="0023667D"/>
    <w:rsid w:val="0023691F"/>
    <w:rsid w:val="00236A09"/>
    <w:rsid w:val="00236D22"/>
    <w:rsid w:val="00236E06"/>
    <w:rsid w:val="00236EF9"/>
    <w:rsid w:val="00236F51"/>
    <w:rsid w:val="00236FB4"/>
    <w:rsid w:val="0023703C"/>
    <w:rsid w:val="0023703E"/>
    <w:rsid w:val="002371A9"/>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42"/>
    <w:rsid w:val="002415CC"/>
    <w:rsid w:val="002419FD"/>
    <w:rsid w:val="00241D1E"/>
    <w:rsid w:val="00241E11"/>
    <w:rsid w:val="0024202E"/>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57E"/>
    <w:rsid w:val="002436CB"/>
    <w:rsid w:val="002436D9"/>
    <w:rsid w:val="00243A30"/>
    <w:rsid w:val="00243D4A"/>
    <w:rsid w:val="00243E4B"/>
    <w:rsid w:val="00243EE3"/>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229"/>
    <w:rsid w:val="00245327"/>
    <w:rsid w:val="002453C6"/>
    <w:rsid w:val="00245430"/>
    <w:rsid w:val="002454E1"/>
    <w:rsid w:val="002456E7"/>
    <w:rsid w:val="00245B7E"/>
    <w:rsid w:val="00245BCA"/>
    <w:rsid w:val="002460FE"/>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F5"/>
    <w:rsid w:val="00247966"/>
    <w:rsid w:val="00247BB3"/>
    <w:rsid w:val="00247D3A"/>
    <w:rsid w:val="00247FA8"/>
    <w:rsid w:val="00247FE3"/>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98C"/>
    <w:rsid w:val="002529BA"/>
    <w:rsid w:val="00252E15"/>
    <w:rsid w:val="00252F17"/>
    <w:rsid w:val="0025357F"/>
    <w:rsid w:val="002536F3"/>
    <w:rsid w:val="00253710"/>
    <w:rsid w:val="00253B83"/>
    <w:rsid w:val="00254405"/>
    <w:rsid w:val="00254411"/>
    <w:rsid w:val="00254518"/>
    <w:rsid w:val="0025466B"/>
    <w:rsid w:val="00254717"/>
    <w:rsid w:val="0025486C"/>
    <w:rsid w:val="00254C73"/>
    <w:rsid w:val="00254E82"/>
    <w:rsid w:val="0025514C"/>
    <w:rsid w:val="002556AA"/>
    <w:rsid w:val="002558DC"/>
    <w:rsid w:val="00255A38"/>
    <w:rsid w:val="00255F02"/>
    <w:rsid w:val="0025637E"/>
    <w:rsid w:val="002563BC"/>
    <w:rsid w:val="0025643F"/>
    <w:rsid w:val="00256687"/>
    <w:rsid w:val="002566FD"/>
    <w:rsid w:val="00256742"/>
    <w:rsid w:val="00256BD1"/>
    <w:rsid w:val="00256BE9"/>
    <w:rsid w:val="00256CF3"/>
    <w:rsid w:val="00256F67"/>
    <w:rsid w:val="00257022"/>
    <w:rsid w:val="0025715C"/>
    <w:rsid w:val="0025716E"/>
    <w:rsid w:val="00257200"/>
    <w:rsid w:val="00257536"/>
    <w:rsid w:val="00257584"/>
    <w:rsid w:val="002578AE"/>
    <w:rsid w:val="00257958"/>
    <w:rsid w:val="00257973"/>
    <w:rsid w:val="002600FE"/>
    <w:rsid w:val="0026046D"/>
    <w:rsid w:val="002605D5"/>
    <w:rsid w:val="002606D8"/>
    <w:rsid w:val="002607A5"/>
    <w:rsid w:val="00260E74"/>
    <w:rsid w:val="002611A9"/>
    <w:rsid w:val="00261304"/>
    <w:rsid w:val="0026135F"/>
    <w:rsid w:val="002618CA"/>
    <w:rsid w:val="00261A67"/>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F0A"/>
    <w:rsid w:val="00263F57"/>
    <w:rsid w:val="00264035"/>
    <w:rsid w:val="00264041"/>
    <w:rsid w:val="0026423D"/>
    <w:rsid w:val="002643FF"/>
    <w:rsid w:val="0026441C"/>
    <w:rsid w:val="00264872"/>
    <w:rsid w:val="00264B60"/>
    <w:rsid w:val="00264C55"/>
    <w:rsid w:val="00264D1F"/>
    <w:rsid w:val="00264D7E"/>
    <w:rsid w:val="00264EEF"/>
    <w:rsid w:val="00265035"/>
    <w:rsid w:val="002653C0"/>
    <w:rsid w:val="00265877"/>
    <w:rsid w:val="002658BE"/>
    <w:rsid w:val="00265AF2"/>
    <w:rsid w:val="00265D88"/>
    <w:rsid w:val="00265E72"/>
    <w:rsid w:val="00265EA1"/>
    <w:rsid w:val="00265FED"/>
    <w:rsid w:val="002661BF"/>
    <w:rsid w:val="00266278"/>
    <w:rsid w:val="00266501"/>
    <w:rsid w:val="002666F5"/>
    <w:rsid w:val="002667C3"/>
    <w:rsid w:val="00266854"/>
    <w:rsid w:val="00266886"/>
    <w:rsid w:val="002668C4"/>
    <w:rsid w:val="00266A19"/>
    <w:rsid w:val="00266E3A"/>
    <w:rsid w:val="00266F55"/>
    <w:rsid w:val="00266F84"/>
    <w:rsid w:val="00266FF5"/>
    <w:rsid w:val="002673CF"/>
    <w:rsid w:val="0026748F"/>
    <w:rsid w:val="00267588"/>
    <w:rsid w:val="00267919"/>
    <w:rsid w:val="0026796B"/>
    <w:rsid w:val="00267A53"/>
    <w:rsid w:val="00267B09"/>
    <w:rsid w:val="00267C82"/>
    <w:rsid w:val="00267D20"/>
    <w:rsid w:val="002702D2"/>
    <w:rsid w:val="00270395"/>
    <w:rsid w:val="00270461"/>
    <w:rsid w:val="002705FA"/>
    <w:rsid w:val="00270B15"/>
    <w:rsid w:val="00270D44"/>
    <w:rsid w:val="00270EE9"/>
    <w:rsid w:val="0027112C"/>
    <w:rsid w:val="00271403"/>
    <w:rsid w:val="002715D6"/>
    <w:rsid w:val="00271761"/>
    <w:rsid w:val="00271B7C"/>
    <w:rsid w:val="00271B83"/>
    <w:rsid w:val="00271C27"/>
    <w:rsid w:val="00271C60"/>
    <w:rsid w:val="00271F4D"/>
    <w:rsid w:val="00271FE4"/>
    <w:rsid w:val="002721BE"/>
    <w:rsid w:val="002721E0"/>
    <w:rsid w:val="002721F4"/>
    <w:rsid w:val="002721FA"/>
    <w:rsid w:val="002722B7"/>
    <w:rsid w:val="00272A93"/>
    <w:rsid w:val="00272B60"/>
    <w:rsid w:val="00272B9F"/>
    <w:rsid w:val="00272CF4"/>
    <w:rsid w:val="002730E0"/>
    <w:rsid w:val="002734D6"/>
    <w:rsid w:val="00273873"/>
    <w:rsid w:val="00273E6B"/>
    <w:rsid w:val="0027409F"/>
    <w:rsid w:val="002741F4"/>
    <w:rsid w:val="0027422A"/>
    <w:rsid w:val="0027428D"/>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E4"/>
    <w:rsid w:val="00276B01"/>
    <w:rsid w:val="00276E9B"/>
    <w:rsid w:val="00276EFB"/>
    <w:rsid w:val="002771C5"/>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FC"/>
    <w:rsid w:val="00280BC3"/>
    <w:rsid w:val="00280BD8"/>
    <w:rsid w:val="00280C9F"/>
    <w:rsid w:val="00280D6E"/>
    <w:rsid w:val="00280DDA"/>
    <w:rsid w:val="00280E5C"/>
    <w:rsid w:val="00280F9B"/>
    <w:rsid w:val="00281143"/>
    <w:rsid w:val="002811B4"/>
    <w:rsid w:val="002811E2"/>
    <w:rsid w:val="002814F3"/>
    <w:rsid w:val="0028155C"/>
    <w:rsid w:val="00281ACC"/>
    <w:rsid w:val="00281BC3"/>
    <w:rsid w:val="00281C6D"/>
    <w:rsid w:val="00281E9E"/>
    <w:rsid w:val="002823D8"/>
    <w:rsid w:val="002823FB"/>
    <w:rsid w:val="002824C4"/>
    <w:rsid w:val="00282575"/>
    <w:rsid w:val="00282720"/>
    <w:rsid w:val="00282A10"/>
    <w:rsid w:val="00282CCB"/>
    <w:rsid w:val="00282D39"/>
    <w:rsid w:val="00282D6D"/>
    <w:rsid w:val="00282F85"/>
    <w:rsid w:val="00283160"/>
    <w:rsid w:val="0028335C"/>
    <w:rsid w:val="0028347C"/>
    <w:rsid w:val="00283B61"/>
    <w:rsid w:val="00283BBF"/>
    <w:rsid w:val="00283BE3"/>
    <w:rsid w:val="00283ECF"/>
    <w:rsid w:val="00283EE2"/>
    <w:rsid w:val="00283F9E"/>
    <w:rsid w:val="00284273"/>
    <w:rsid w:val="002842E0"/>
    <w:rsid w:val="00284532"/>
    <w:rsid w:val="0028459C"/>
    <w:rsid w:val="002849DE"/>
    <w:rsid w:val="00284A67"/>
    <w:rsid w:val="00284E68"/>
    <w:rsid w:val="0028515B"/>
    <w:rsid w:val="002852CE"/>
    <w:rsid w:val="00285886"/>
    <w:rsid w:val="002858BD"/>
    <w:rsid w:val="00285A7A"/>
    <w:rsid w:val="00285BB0"/>
    <w:rsid w:val="00285DAC"/>
    <w:rsid w:val="00285E61"/>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31D"/>
    <w:rsid w:val="0029142D"/>
    <w:rsid w:val="0029148A"/>
    <w:rsid w:val="00291531"/>
    <w:rsid w:val="00291604"/>
    <w:rsid w:val="002917B8"/>
    <w:rsid w:val="00291914"/>
    <w:rsid w:val="00291BFF"/>
    <w:rsid w:val="00291C8D"/>
    <w:rsid w:val="00291D1A"/>
    <w:rsid w:val="00291E3B"/>
    <w:rsid w:val="00291EBE"/>
    <w:rsid w:val="00291F67"/>
    <w:rsid w:val="00291FF4"/>
    <w:rsid w:val="0029202B"/>
    <w:rsid w:val="00292391"/>
    <w:rsid w:val="00292525"/>
    <w:rsid w:val="00292610"/>
    <w:rsid w:val="00292864"/>
    <w:rsid w:val="00292A36"/>
    <w:rsid w:val="00292C0A"/>
    <w:rsid w:val="00292D40"/>
    <w:rsid w:val="0029313A"/>
    <w:rsid w:val="00293175"/>
    <w:rsid w:val="00293320"/>
    <w:rsid w:val="00293571"/>
    <w:rsid w:val="00293A64"/>
    <w:rsid w:val="00293A94"/>
    <w:rsid w:val="00293B04"/>
    <w:rsid w:val="00293B46"/>
    <w:rsid w:val="00293F0F"/>
    <w:rsid w:val="002940FA"/>
    <w:rsid w:val="002940FE"/>
    <w:rsid w:val="0029444B"/>
    <w:rsid w:val="002944A3"/>
    <w:rsid w:val="00294715"/>
    <w:rsid w:val="00294853"/>
    <w:rsid w:val="00294874"/>
    <w:rsid w:val="002948B3"/>
    <w:rsid w:val="002949F2"/>
    <w:rsid w:val="00294D8F"/>
    <w:rsid w:val="00295086"/>
    <w:rsid w:val="002951C8"/>
    <w:rsid w:val="00295508"/>
    <w:rsid w:val="002958E3"/>
    <w:rsid w:val="002958F2"/>
    <w:rsid w:val="00295A63"/>
    <w:rsid w:val="00295BF0"/>
    <w:rsid w:val="00295C5A"/>
    <w:rsid w:val="00295D8B"/>
    <w:rsid w:val="00295E86"/>
    <w:rsid w:val="00295F68"/>
    <w:rsid w:val="0029634B"/>
    <w:rsid w:val="002965FF"/>
    <w:rsid w:val="0029668F"/>
    <w:rsid w:val="00296829"/>
    <w:rsid w:val="002969A6"/>
    <w:rsid w:val="00296BBF"/>
    <w:rsid w:val="00296C4C"/>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BE"/>
    <w:rsid w:val="002A1660"/>
    <w:rsid w:val="002A1752"/>
    <w:rsid w:val="002A1AAF"/>
    <w:rsid w:val="002A1D93"/>
    <w:rsid w:val="002A1E8A"/>
    <w:rsid w:val="002A1EB3"/>
    <w:rsid w:val="002A21DF"/>
    <w:rsid w:val="002A25B9"/>
    <w:rsid w:val="002A25CE"/>
    <w:rsid w:val="002A26BC"/>
    <w:rsid w:val="002A2B8C"/>
    <w:rsid w:val="002A2D50"/>
    <w:rsid w:val="002A30CC"/>
    <w:rsid w:val="002A31B3"/>
    <w:rsid w:val="002A38B2"/>
    <w:rsid w:val="002A3906"/>
    <w:rsid w:val="002A397C"/>
    <w:rsid w:val="002A39D0"/>
    <w:rsid w:val="002A3D0B"/>
    <w:rsid w:val="002A3E35"/>
    <w:rsid w:val="002A4000"/>
    <w:rsid w:val="002A4130"/>
    <w:rsid w:val="002A42D8"/>
    <w:rsid w:val="002A44B9"/>
    <w:rsid w:val="002A4574"/>
    <w:rsid w:val="002A4B82"/>
    <w:rsid w:val="002A4BC4"/>
    <w:rsid w:val="002A4E3F"/>
    <w:rsid w:val="002A4F23"/>
    <w:rsid w:val="002A5649"/>
    <w:rsid w:val="002A57E7"/>
    <w:rsid w:val="002A5C39"/>
    <w:rsid w:val="002A5CE0"/>
    <w:rsid w:val="002A5D0A"/>
    <w:rsid w:val="002A5DE6"/>
    <w:rsid w:val="002A645D"/>
    <w:rsid w:val="002A675E"/>
    <w:rsid w:val="002A687B"/>
    <w:rsid w:val="002A6A3D"/>
    <w:rsid w:val="002A6B59"/>
    <w:rsid w:val="002A6C09"/>
    <w:rsid w:val="002A6E9D"/>
    <w:rsid w:val="002A6FA0"/>
    <w:rsid w:val="002A6FF7"/>
    <w:rsid w:val="002A7056"/>
    <w:rsid w:val="002A71CE"/>
    <w:rsid w:val="002A729D"/>
    <w:rsid w:val="002A72DD"/>
    <w:rsid w:val="002A7532"/>
    <w:rsid w:val="002A7614"/>
    <w:rsid w:val="002A767F"/>
    <w:rsid w:val="002A7813"/>
    <w:rsid w:val="002A7CA0"/>
    <w:rsid w:val="002A7E00"/>
    <w:rsid w:val="002A7E48"/>
    <w:rsid w:val="002A7EF2"/>
    <w:rsid w:val="002B0052"/>
    <w:rsid w:val="002B0221"/>
    <w:rsid w:val="002B023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2039"/>
    <w:rsid w:val="002B25D5"/>
    <w:rsid w:val="002B2AA6"/>
    <w:rsid w:val="002B2BB2"/>
    <w:rsid w:val="002B2F80"/>
    <w:rsid w:val="002B3202"/>
    <w:rsid w:val="002B320E"/>
    <w:rsid w:val="002B3302"/>
    <w:rsid w:val="002B3403"/>
    <w:rsid w:val="002B34ED"/>
    <w:rsid w:val="002B3534"/>
    <w:rsid w:val="002B3603"/>
    <w:rsid w:val="002B371A"/>
    <w:rsid w:val="002B3D48"/>
    <w:rsid w:val="002B3DBF"/>
    <w:rsid w:val="002B3DE7"/>
    <w:rsid w:val="002B3FD5"/>
    <w:rsid w:val="002B4040"/>
    <w:rsid w:val="002B4060"/>
    <w:rsid w:val="002B42AE"/>
    <w:rsid w:val="002B430B"/>
    <w:rsid w:val="002B444E"/>
    <w:rsid w:val="002B466D"/>
    <w:rsid w:val="002B47F5"/>
    <w:rsid w:val="002B4B27"/>
    <w:rsid w:val="002B4F22"/>
    <w:rsid w:val="002B4FE0"/>
    <w:rsid w:val="002B5069"/>
    <w:rsid w:val="002B514F"/>
    <w:rsid w:val="002B52CB"/>
    <w:rsid w:val="002B52F2"/>
    <w:rsid w:val="002B5359"/>
    <w:rsid w:val="002B5470"/>
    <w:rsid w:val="002B5652"/>
    <w:rsid w:val="002B565C"/>
    <w:rsid w:val="002B5825"/>
    <w:rsid w:val="002B5840"/>
    <w:rsid w:val="002B58B0"/>
    <w:rsid w:val="002B5C69"/>
    <w:rsid w:val="002B5D9D"/>
    <w:rsid w:val="002B5DE4"/>
    <w:rsid w:val="002B6147"/>
    <w:rsid w:val="002B6347"/>
    <w:rsid w:val="002B649F"/>
    <w:rsid w:val="002B64DD"/>
    <w:rsid w:val="002B663D"/>
    <w:rsid w:val="002B67D3"/>
    <w:rsid w:val="002B67F2"/>
    <w:rsid w:val="002B690A"/>
    <w:rsid w:val="002B6DF5"/>
    <w:rsid w:val="002B6DF7"/>
    <w:rsid w:val="002B7098"/>
    <w:rsid w:val="002B70D0"/>
    <w:rsid w:val="002B7133"/>
    <w:rsid w:val="002B7196"/>
    <w:rsid w:val="002B71FA"/>
    <w:rsid w:val="002B75C9"/>
    <w:rsid w:val="002B778F"/>
    <w:rsid w:val="002B7876"/>
    <w:rsid w:val="002B7C43"/>
    <w:rsid w:val="002B7C50"/>
    <w:rsid w:val="002B7CAD"/>
    <w:rsid w:val="002B7E1D"/>
    <w:rsid w:val="002C0202"/>
    <w:rsid w:val="002C02F5"/>
    <w:rsid w:val="002C048A"/>
    <w:rsid w:val="002C0503"/>
    <w:rsid w:val="002C0537"/>
    <w:rsid w:val="002C063F"/>
    <w:rsid w:val="002C06BB"/>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B7"/>
    <w:rsid w:val="002C1958"/>
    <w:rsid w:val="002C196A"/>
    <w:rsid w:val="002C1C5A"/>
    <w:rsid w:val="002C1C7C"/>
    <w:rsid w:val="002C1D0C"/>
    <w:rsid w:val="002C1EC4"/>
    <w:rsid w:val="002C1EDC"/>
    <w:rsid w:val="002C1F48"/>
    <w:rsid w:val="002C213D"/>
    <w:rsid w:val="002C215E"/>
    <w:rsid w:val="002C21B4"/>
    <w:rsid w:val="002C22B6"/>
    <w:rsid w:val="002C244E"/>
    <w:rsid w:val="002C25CC"/>
    <w:rsid w:val="002C29E7"/>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3F0"/>
    <w:rsid w:val="002C44D2"/>
    <w:rsid w:val="002C4705"/>
    <w:rsid w:val="002C476B"/>
    <w:rsid w:val="002C4898"/>
    <w:rsid w:val="002C4926"/>
    <w:rsid w:val="002C4E22"/>
    <w:rsid w:val="002C4F00"/>
    <w:rsid w:val="002C4F1E"/>
    <w:rsid w:val="002C5071"/>
    <w:rsid w:val="002C51A2"/>
    <w:rsid w:val="002C51C6"/>
    <w:rsid w:val="002C558F"/>
    <w:rsid w:val="002C579E"/>
    <w:rsid w:val="002C586A"/>
    <w:rsid w:val="002C59C0"/>
    <w:rsid w:val="002C5E68"/>
    <w:rsid w:val="002C5FD5"/>
    <w:rsid w:val="002C611F"/>
    <w:rsid w:val="002C6294"/>
    <w:rsid w:val="002C62CF"/>
    <w:rsid w:val="002C62D1"/>
    <w:rsid w:val="002C6309"/>
    <w:rsid w:val="002C635F"/>
    <w:rsid w:val="002C6434"/>
    <w:rsid w:val="002C6849"/>
    <w:rsid w:val="002C6C42"/>
    <w:rsid w:val="002C6CA1"/>
    <w:rsid w:val="002C6EE0"/>
    <w:rsid w:val="002C707B"/>
    <w:rsid w:val="002C713A"/>
    <w:rsid w:val="002C764C"/>
    <w:rsid w:val="002C7A92"/>
    <w:rsid w:val="002C7A9D"/>
    <w:rsid w:val="002C7AE2"/>
    <w:rsid w:val="002C7DAE"/>
    <w:rsid w:val="002C7DDD"/>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85F"/>
    <w:rsid w:val="002D3981"/>
    <w:rsid w:val="002D3992"/>
    <w:rsid w:val="002D3C11"/>
    <w:rsid w:val="002D3C43"/>
    <w:rsid w:val="002D3F73"/>
    <w:rsid w:val="002D40A7"/>
    <w:rsid w:val="002D4519"/>
    <w:rsid w:val="002D459B"/>
    <w:rsid w:val="002D45A2"/>
    <w:rsid w:val="002D47B6"/>
    <w:rsid w:val="002D4938"/>
    <w:rsid w:val="002D49A8"/>
    <w:rsid w:val="002D49AE"/>
    <w:rsid w:val="002D4C3C"/>
    <w:rsid w:val="002D4DB3"/>
    <w:rsid w:val="002D4DF2"/>
    <w:rsid w:val="002D4E11"/>
    <w:rsid w:val="002D4F9C"/>
    <w:rsid w:val="002D51C5"/>
    <w:rsid w:val="002D5385"/>
    <w:rsid w:val="002D5422"/>
    <w:rsid w:val="002D5585"/>
    <w:rsid w:val="002D55A3"/>
    <w:rsid w:val="002D5731"/>
    <w:rsid w:val="002D581C"/>
    <w:rsid w:val="002D5899"/>
    <w:rsid w:val="002D5D35"/>
    <w:rsid w:val="002D6401"/>
    <w:rsid w:val="002D655F"/>
    <w:rsid w:val="002D673B"/>
    <w:rsid w:val="002D6907"/>
    <w:rsid w:val="002D69EE"/>
    <w:rsid w:val="002D6C50"/>
    <w:rsid w:val="002D6E77"/>
    <w:rsid w:val="002D6EDA"/>
    <w:rsid w:val="002D6F7D"/>
    <w:rsid w:val="002D7031"/>
    <w:rsid w:val="002D7079"/>
    <w:rsid w:val="002D71B4"/>
    <w:rsid w:val="002D72F4"/>
    <w:rsid w:val="002D7499"/>
    <w:rsid w:val="002D7663"/>
    <w:rsid w:val="002D7792"/>
    <w:rsid w:val="002D7949"/>
    <w:rsid w:val="002D7C51"/>
    <w:rsid w:val="002D7DCB"/>
    <w:rsid w:val="002D7E3A"/>
    <w:rsid w:val="002D7E65"/>
    <w:rsid w:val="002E00AF"/>
    <w:rsid w:val="002E024E"/>
    <w:rsid w:val="002E026F"/>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B95"/>
    <w:rsid w:val="002E1C75"/>
    <w:rsid w:val="002E1D83"/>
    <w:rsid w:val="002E1E59"/>
    <w:rsid w:val="002E1F74"/>
    <w:rsid w:val="002E1FDE"/>
    <w:rsid w:val="002E2231"/>
    <w:rsid w:val="002E232E"/>
    <w:rsid w:val="002E2371"/>
    <w:rsid w:val="002E25C9"/>
    <w:rsid w:val="002E2673"/>
    <w:rsid w:val="002E2859"/>
    <w:rsid w:val="002E28B3"/>
    <w:rsid w:val="002E294F"/>
    <w:rsid w:val="002E2BA6"/>
    <w:rsid w:val="002E2D2F"/>
    <w:rsid w:val="002E2FF2"/>
    <w:rsid w:val="002E30B4"/>
    <w:rsid w:val="002E32F2"/>
    <w:rsid w:val="002E330E"/>
    <w:rsid w:val="002E33C2"/>
    <w:rsid w:val="002E3508"/>
    <w:rsid w:val="002E351A"/>
    <w:rsid w:val="002E376D"/>
    <w:rsid w:val="002E3A14"/>
    <w:rsid w:val="002E3BEC"/>
    <w:rsid w:val="002E3DE5"/>
    <w:rsid w:val="002E3F1E"/>
    <w:rsid w:val="002E3FA2"/>
    <w:rsid w:val="002E4089"/>
    <w:rsid w:val="002E42D3"/>
    <w:rsid w:val="002E4381"/>
    <w:rsid w:val="002E44E7"/>
    <w:rsid w:val="002E4A42"/>
    <w:rsid w:val="002E4C32"/>
    <w:rsid w:val="002E4EE5"/>
    <w:rsid w:val="002E4F65"/>
    <w:rsid w:val="002E50BE"/>
    <w:rsid w:val="002E536D"/>
    <w:rsid w:val="002E541E"/>
    <w:rsid w:val="002E555D"/>
    <w:rsid w:val="002E5789"/>
    <w:rsid w:val="002E584B"/>
    <w:rsid w:val="002E5902"/>
    <w:rsid w:val="002E5978"/>
    <w:rsid w:val="002E59DE"/>
    <w:rsid w:val="002E5CF1"/>
    <w:rsid w:val="002E5E6F"/>
    <w:rsid w:val="002E5EFB"/>
    <w:rsid w:val="002E6098"/>
    <w:rsid w:val="002E6114"/>
    <w:rsid w:val="002E613E"/>
    <w:rsid w:val="002E62AE"/>
    <w:rsid w:val="002E6396"/>
    <w:rsid w:val="002E64DB"/>
    <w:rsid w:val="002E670D"/>
    <w:rsid w:val="002E6B45"/>
    <w:rsid w:val="002E6BAE"/>
    <w:rsid w:val="002E7032"/>
    <w:rsid w:val="002E761F"/>
    <w:rsid w:val="002E7683"/>
    <w:rsid w:val="002E77D6"/>
    <w:rsid w:val="002E7AB6"/>
    <w:rsid w:val="002E7B23"/>
    <w:rsid w:val="002E7F16"/>
    <w:rsid w:val="002F0022"/>
    <w:rsid w:val="002F01AC"/>
    <w:rsid w:val="002F01CB"/>
    <w:rsid w:val="002F04BB"/>
    <w:rsid w:val="002F0BA8"/>
    <w:rsid w:val="002F0BF1"/>
    <w:rsid w:val="002F0DCF"/>
    <w:rsid w:val="002F1020"/>
    <w:rsid w:val="002F1193"/>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C84"/>
    <w:rsid w:val="002F2F9B"/>
    <w:rsid w:val="002F307E"/>
    <w:rsid w:val="002F34DE"/>
    <w:rsid w:val="002F3531"/>
    <w:rsid w:val="002F3574"/>
    <w:rsid w:val="002F359C"/>
    <w:rsid w:val="002F373B"/>
    <w:rsid w:val="002F38CD"/>
    <w:rsid w:val="002F39CE"/>
    <w:rsid w:val="002F3A37"/>
    <w:rsid w:val="002F3E52"/>
    <w:rsid w:val="002F3E76"/>
    <w:rsid w:val="002F466D"/>
    <w:rsid w:val="002F476A"/>
    <w:rsid w:val="002F482F"/>
    <w:rsid w:val="002F4847"/>
    <w:rsid w:val="002F4A96"/>
    <w:rsid w:val="002F4B21"/>
    <w:rsid w:val="002F4D11"/>
    <w:rsid w:val="002F4D3A"/>
    <w:rsid w:val="002F4E45"/>
    <w:rsid w:val="002F4FCE"/>
    <w:rsid w:val="002F535D"/>
    <w:rsid w:val="002F5382"/>
    <w:rsid w:val="002F55E3"/>
    <w:rsid w:val="002F5967"/>
    <w:rsid w:val="002F59B6"/>
    <w:rsid w:val="002F59E7"/>
    <w:rsid w:val="002F5D0F"/>
    <w:rsid w:val="002F625D"/>
    <w:rsid w:val="002F63E8"/>
    <w:rsid w:val="002F64D2"/>
    <w:rsid w:val="002F64DD"/>
    <w:rsid w:val="002F64E1"/>
    <w:rsid w:val="002F6610"/>
    <w:rsid w:val="002F66A7"/>
    <w:rsid w:val="002F6907"/>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50C"/>
    <w:rsid w:val="00303635"/>
    <w:rsid w:val="00303651"/>
    <w:rsid w:val="00303718"/>
    <w:rsid w:val="003039F6"/>
    <w:rsid w:val="00303AE1"/>
    <w:rsid w:val="00303C32"/>
    <w:rsid w:val="00303F59"/>
    <w:rsid w:val="00304027"/>
    <w:rsid w:val="00304093"/>
    <w:rsid w:val="00304130"/>
    <w:rsid w:val="00304179"/>
    <w:rsid w:val="00304415"/>
    <w:rsid w:val="0030451B"/>
    <w:rsid w:val="003045B6"/>
    <w:rsid w:val="00304619"/>
    <w:rsid w:val="00304854"/>
    <w:rsid w:val="00304B1C"/>
    <w:rsid w:val="00304BAE"/>
    <w:rsid w:val="00304FED"/>
    <w:rsid w:val="0030506D"/>
    <w:rsid w:val="00305454"/>
    <w:rsid w:val="0030547C"/>
    <w:rsid w:val="00305482"/>
    <w:rsid w:val="00305847"/>
    <w:rsid w:val="00305D2F"/>
    <w:rsid w:val="00305FC1"/>
    <w:rsid w:val="0030600E"/>
    <w:rsid w:val="00306042"/>
    <w:rsid w:val="00306250"/>
    <w:rsid w:val="003063D9"/>
    <w:rsid w:val="003064B7"/>
    <w:rsid w:val="0030663C"/>
    <w:rsid w:val="003066CE"/>
    <w:rsid w:val="00306720"/>
    <w:rsid w:val="00306744"/>
    <w:rsid w:val="00306783"/>
    <w:rsid w:val="003067BB"/>
    <w:rsid w:val="00306A42"/>
    <w:rsid w:val="00306C25"/>
    <w:rsid w:val="00306D08"/>
    <w:rsid w:val="00306D19"/>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D9"/>
    <w:rsid w:val="00310462"/>
    <w:rsid w:val="00310602"/>
    <w:rsid w:val="00310665"/>
    <w:rsid w:val="00310749"/>
    <w:rsid w:val="003108E4"/>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FD8"/>
    <w:rsid w:val="003120F7"/>
    <w:rsid w:val="003121D1"/>
    <w:rsid w:val="0031260E"/>
    <w:rsid w:val="003128AC"/>
    <w:rsid w:val="00312997"/>
    <w:rsid w:val="00312AD9"/>
    <w:rsid w:val="00312E8D"/>
    <w:rsid w:val="00312FE2"/>
    <w:rsid w:val="00313108"/>
    <w:rsid w:val="00313272"/>
    <w:rsid w:val="003132A9"/>
    <w:rsid w:val="00313354"/>
    <w:rsid w:val="0031335A"/>
    <w:rsid w:val="0031361E"/>
    <w:rsid w:val="00313681"/>
    <w:rsid w:val="003136F5"/>
    <w:rsid w:val="00313751"/>
    <w:rsid w:val="003137AA"/>
    <w:rsid w:val="00313A1D"/>
    <w:rsid w:val="00313A2E"/>
    <w:rsid w:val="00313DF1"/>
    <w:rsid w:val="00313E87"/>
    <w:rsid w:val="00314007"/>
    <w:rsid w:val="0031409A"/>
    <w:rsid w:val="003141E4"/>
    <w:rsid w:val="00314204"/>
    <w:rsid w:val="003143E8"/>
    <w:rsid w:val="00314611"/>
    <w:rsid w:val="00314629"/>
    <w:rsid w:val="003148EE"/>
    <w:rsid w:val="003149B2"/>
    <w:rsid w:val="00314B81"/>
    <w:rsid w:val="00314C97"/>
    <w:rsid w:val="00314CAE"/>
    <w:rsid w:val="00314D70"/>
    <w:rsid w:val="00314EC3"/>
    <w:rsid w:val="00314FC8"/>
    <w:rsid w:val="00314FC9"/>
    <w:rsid w:val="00315007"/>
    <w:rsid w:val="0031524A"/>
    <w:rsid w:val="00315290"/>
    <w:rsid w:val="00315850"/>
    <w:rsid w:val="00315A2E"/>
    <w:rsid w:val="00315B31"/>
    <w:rsid w:val="00315BFE"/>
    <w:rsid w:val="00315CD5"/>
    <w:rsid w:val="00315CEF"/>
    <w:rsid w:val="00315D09"/>
    <w:rsid w:val="00315FEA"/>
    <w:rsid w:val="003162AA"/>
    <w:rsid w:val="003163D0"/>
    <w:rsid w:val="003164AA"/>
    <w:rsid w:val="00316792"/>
    <w:rsid w:val="00316868"/>
    <w:rsid w:val="003169BC"/>
    <w:rsid w:val="00316AFD"/>
    <w:rsid w:val="00316B25"/>
    <w:rsid w:val="00316BD7"/>
    <w:rsid w:val="00316C02"/>
    <w:rsid w:val="00316EDC"/>
    <w:rsid w:val="00316FAE"/>
    <w:rsid w:val="00317348"/>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C07"/>
    <w:rsid w:val="00320EEB"/>
    <w:rsid w:val="00320FAD"/>
    <w:rsid w:val="00321192"/>
    <w:rsid w:val="0032137D"/>
    <w:rsid w:val="0032159C"/>
    <w:rsid w:val="003216A5"/>
    <w:rsid w:val="003219D3"/>
    <w:rsid w:val="00321A8F"/>
    <w:rsid w:val="00321C21"/>
    <w:rsid w:val="00321C2F"/>
    <w:rsid w:val="00321C54"/>
    <w:rsid w:val="003220B9"/>
    <w:rsid w:val="00322196"/>
    <w:rsid w:val="003221BD"/>
    <w:rsid w:val="003224D9"/>
    <w:rsid w:val="00322536"/>
    <w:rsid w:val="0032253A"/>
    <w:rsid w:val="003226C7"/>
    <w:rsid w:val="0032293D"/>
    <w:rsid w:val="00322943"/>
    <w:rsid w:val="0032297D"/>
    <w:rsid w:val="00322990"/>
    <w:rsid w:val="00322A68"/>
    <w:rsid w:val="00322BB5"/>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F77"/>
    <w:rsid w:val="00323FA5"/>
    <w:rsid w:val="00323FB0"/>
    <w:rsid w:val="00323FBC"/>
    <w:rsid w:val="00324115"/>
    <w:rsid w:val="00324278"/>
    <w:rsid w:val="003242A5"/>
    <w:rsid w:val="003245A9"/>
    <w:rsid w:val="00324663"/>
    <w:rsid w:val="00324670"/>
    <w:rsid w:val="0032490E"/>
    <w:rsid w:val="00324A75"/>
    <w:rsid w:val="00324A88"/>
    <w:rsid w:val="0032503F"/>
    <w:rsid w:val="003250A9"/>
    <w:rsid w:val="0032582A"/>
    <w:rsid w:val="0032584F"/>
    <w:rsid w:val="003258CC"/>
    <w:rsid w:val="00325921"/>
    <w:rsid w:val="00325D2B"/>
    <w:rsid w:val="003261E8"/>
    <w:rsid w:val="0032635E"/>
    <w:rsid w:val="00326760"/>
    <w:rsid w:val="003268D6"/>
    <w:rsid w:val="0032696D"/>
    <w:rsid w:val="00326B44"/>
    <w:rsid w:val="00326BBD"/>
    <w:rsid w:val="00326C09"/>
    <w:rsid w:val="00326CD6"/>
    <w:rsid w:val="00326EAA"/>
    <w:rsid w:val="00327010"/>
    <w:rsid w:val="00327097"/>
    <w:rsid w:val="0032736A"/>
    <w:rsid w:val="00327415"/>
    <w:rsid w:val="0032767F"/>
    <w:rsid w:val="00327688"/>
    <w:rsid w:val="00327A76"/>
    <w:rsid w:val="00327B17"/>
    <w:rsid w:val="00327D43"/>
    <w:rsid w:val="00327D96"/>
    <w:rsid w:val="0033008F"/>
    <w:rsid w:val="0033009E"/>
    <w:rsid w:val="003300D5"/>
    <w:rsid w:val="0033022E"/>
    <w:rsid w:val="0033034D"/>
    <w:rsid w:val="003303E8"/>
    <w:rsid w:val="00330720"/>
    <w:rsid w:val="003308A3"/>
    <w:rsid w:val="00330916"/>
    <w:rsid w:val="00330931"/>
    <w:rsid w:val="00330933"/>
    <w:rsid w:val="00330975"/>
    <w:rsid w:val="00330A8D"/>
    <w:rsid w:val="00330B26"/>
    <w:rsid w:val="00330C22"/>
    <w:rsid w:val="00330EC0"/>
    <w:rsid w:val="0033126E"/>
    <w:rsid w:val="00331298"/>
    <w:rsid w:val="003313EC"/>
    <w:rsid w:val="0033148B"/>
    <w:rsid w:val="003314A1"/>
    <w:rsid w:val="003314B0"/>
    <w:rsid w:val="003315D1"/>
    <w:rsid w:val="00331696"/>
    <w:rsid w:val="003318CE"/>
    <w:rsid w:val="00331BA6"/>
    <w:rsid w:val="00331CD4"/>
    <w:rsid w:val="00331ECB"/>
    <w:rsid w:val="00332329"/>
    <w:rsid w:val="003324D8"/>
    <w:rsid w:val="003328CB"/>
    <w:rsid w:val="00332BA5"/>
    <w:rsid w:val="00332D83"/>
    <w:rsid w:val="00332E1E"/>
    <w:rsid w:val="0033302D"/>
    <w:rsid w:val="00333123"/>
    <w:rsid w:val="0033341A"/>
    <w:rsid w:val="0033344D"/>
    <w:rsid w:val="003335EF"/>
    <w:rsid w:val="0033381E"/>
    <w:rsid w:val="00333A48"/>
    <w:rsid w:val="00333F28"/>
    <w:rsid w:val="00333F8E"/>
    <w:rsid w:val="003341F6"/>
    <w:rsid w:val="00334238"/>
    <w:rsid w:val="003343F8"/>
    <w:rsid w:val="00334484"/>
    <w:rsid w:val="003349C4"/>
    <w:rsid w:val="003349F7"/>
    <w:rsid w:val="00334C0D"/>
    <w:rsid w:val="00334E8A"/>
    <w:rsid w:val="003351DC"/>
    <w:rsid w:val="0033522A"/>
    <w:rsid w:val="00335550"/>
    <w:rsid w:val="0033563C"/>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7A5"/>
    <w:rsid w:val="003377B7"/>
    <w:rsid w:val="00337837"/>
    <w:rsid w:val="00337E5E"/>
    <w:rsid w:val="00337F3B"/>
    <w:rsid w:val="0034012B"/>
    <w:rsid w:val="0034020D"/>
    <w:rsid w:val="00340359"/>
    <w:rsid w:val="003403A9"/>
    <w:rsid w:val="003404BD"/>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9E"/>
    <w:rsid w:val="00345408"/>
    <w:rsid w:val="003454F6"/>
    <w:rsid w:val="00345B9E"/>
    <w:rsid w:val="003461AA"/>
    <w:rsid w:val="0034627C"/>
    <w:rsid w:val="00346316"/>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881"/>
    <w:rsid w:val="00347B3A"/>
    <w:rsid w:val="00347D27"/>
    <w:rsid w:val="0035045D"/>
    <w:rsid w:val="00350604"/>
    <w:rsid w:val="00350830"/>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A77"/>
    <w:rsid w:val="00351B73"/>
    <w:rsid w:val="00351C68"/>
    <w:rsid w:val="00351D66"/>
    <w:rsid w:val="00351DD4"/>
    <w:rsid w:val="00351F0C"/>
    <w:rsid w:val="00351FD8"/>
    <w:rsid w:val="003520DA"/>
    <w:rsid w:val="003524DE"/>
    <w:rsid w:val="003525A5"/>
    <w:rsid w:val="003525AE"/>
    <w:rsid w:val="00352605"/>
    <w:rsid w:val="003527A6"/>
    <w:rsid w:val="00352913"/>
    <w:rsid w:val="00352A1C"/>
    <w:rsid w:val="00352AD5"/>
    <w:rsid w:val="00352D26"/>
    <w:rsid w:val="00353009"/>
    <w:rsid w:val="00353126"/>
    <w:rsid w:val="003532F0"/>
    <w:rsid w:val="00353502"/>
    <w:rsid w:val="00353533"/>
    <w:rsid w:val="0035376E"/>
    <w:rsid w:val="003538D9"/>
    <w:rsid w:val="003538E6"/>
    <w:rsid w:val="00353A8B"/>
    <w:rsid w:val="00353BEA"/>
    <w:rsid w:val="00353DE0"/>
    <w:rsid w:val="00353DEA"/>
    <w:rsid w:val="00353F10"/>
    <w:rsid w:val="00353FE2"/>
    <w:rsid w:val="00354209"/>
    <w:rsid w:val="00354235"/>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D4"/>
    <w:rsid w:val="003576F6"/>
    <w:rsid w:val="003576FE"/>
    <w:rsid w:val="003578D6"/>
    <w:rsid w:val="00357A91"/>
    <w:rsid w:val="00357ABC"/>
    <w:rsid w:val="00357DD5"/>
    <w:rsid w:val="00357F8D"/>
    <w:rsid w:val="0036016B"/>
    <w:rsid w:val="0036032F"/>
    <w:rsid w:val="00360420"/>
    <w:rsid w:val="003604D9"/>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728"/>
    <w:rsid w:val="00362851"/>
    <w:rsid w:val="003628E0"/>
    <w:rsid w:val="00362A15"/>
    <w:rsid w:val="00362A38"/>
    <w:rsid w:val="00362EF3"/>
    <w:rsid w:val="00362F33"/>
    <w:rsid w:val="00362FB6"/>
    <w:rsid w:val="00362FC6"/>
    <w:rsid w:val="00363097"/>
    <w:rsid w:val="0036314D"/>
    <w:rsid w:val="00363152"/>
    <w:rsid w:val="003635E6"/>
    <w:rsid w:val="00363671"/>
    <w:rsid w:val="003636AF"/>
    <w:rsid w:val="0036371D"/>
    <w:rsid w:val="00363B2A"/>
    <w:rsid w:val="00363C5D"/>
    <w:rsid w:val="00363D63"/>
    <w:rsid w:val="00363DA9"/>
    <w:rsid w:val="00364036"/>
    <w:rsid w:val="003644DB"/>
    <w:rsid w:val="00364520"/>
    <w:rsid w:val="00364695"/>
    <w:rsid w:val="003646C6"/>
    <w:rsid w:val="00364764"/>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F2"/>
    <w:rsid w:val="00365FA9"/>
    <w:rsid w:val="00366255"/>
    <w:rsid w:val="003666DC"/>
    <w:rsid w:val="003667D0"/>
    <w:rsid w:val="0036681C"/>
    <w:rsid w:val="00366830"/>
    <w:rsid w:val="00366858"/>
    <w:rsid w:val="00366AAD"/>
    <w:rsid w:val="00366B75"/>
    <w:rsid w:val="00366CE3"/>
    <w:rsid w:val="0036715C"/>
    <w:rsid w:val="003671C5"/>
    <w:rsid w:val="00367471"/>
    <w:rsid w:val="0036750B"/>
    <w:rsid w:val="003675E4"/>
    <w:rsid w:val="0036763C"/>
    <w:rsid w:val="00367661"/>
    <w:rsid w:val="00367804"/>
    <w:rsid w:val="0036780B"/>
    <w:rsid w:val="00367925"/>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5EE"/>
    <w:rsid w:val="00371EDB"/>
    <w:rsid w:val="00371FAC"/>
    <w:rsid w:val="0037225D"/>
    <w:rsid w:val="00372659"/>
    <w:rsid w:val="00372851"/>
    <w:rsid w:val="00372857"/>
    <w:rsid w:val="00372C13"/>
    <w:rsid w:val="00372E2B"/>
    <w:rsid w:val="00372E3E"/>
    <w:rsid w:val="00373160"/>
    <w:rsid w:val="00373297"/>
    <w:rsid w:val="003733EB"/>
    <w:rsid w:val="0037351D"/>
    <w:rsid w:val="00373AEB"/>
    <w:rsid w:val="00373B0C"/>
    <w:rsid w:val="00373DDE"/>
    <w:rsid w:val="00373E5D"/>
    <w:rsid w:val="003743C3"/>
    <w:rsid w:val="0037441E"/>
    <w:rsid w:val="00374586"/>
    <w:rsid w:val="003745BD"/>
    <w:rsid w:val="0037492A"/>
    <w:rsid w:val="00374AB2"/>
    <w:rsid w:val="00374D2B"/>
    <w:rsid w:val="00374F28"/>
    <w:rsid w:val="00374FD7"/>
    <w:rsid w:val="0037507B"/>
    <w:rsid w:val="003751A2"/>
    <w:rsid w:val="003751B4"/>
    <w:rsid w:val="0037534A"/>
    <w:rsid w:val="00375461"/>
    <w:rsid w:val="00375525"/>
    <w:rsid w:val="003755DE"/>
    <w:rsid w:val="00375749"/>
    <w:rsid w:val="003757E4"/>
    <w:rsid w:val="003758F1"/>
    <w:rsid w:val="00375C4E"/>
    <w:rsid w:val="00375D23"/>
    <w:rsid w:val="00375F0C"/>
    <w:rsid w:val="00376019"/>
    <w:rsid w:val="003760C9"/>
    <w:rsid w:val="00376475"/>
    <w:rsid w:val="00376521"/>
    <w:rsid w:val="0037655D"/>
    <w:rsid w:val="00376669"/>
    <w:rsid w:val="00376A29"/>
    <w:rsid w:val="00376B23"/>
    <w:rsid w:val="00376BFC"/>
    <w:rsid w:val="00376C8D"/>
    <w:rsid w:val="00376D4D"/>
    <w:rsid w:val="003770CA"/>
    <w:rsid w:val="003771CE"/>
    <w:rsid w:val="00377567"/>
    <w:rsid w:val="00377931"/>
    <w:rsid w:val="0037799D"/>
    <w:rsid w:val="00377BAB"/>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E3F"/>
    <w:rsid w:val="0038302D"/>
    <w:rsid w:val="0038315D"/>
    <w:rsid w:val="0038316A"/>
    <w:rsid w:val="003831EA"/>
    <w:rsid w:val="00383212"/>
    <w:rsid w:val="00383265"/>
    <w:rsid w:val="0038331C"/>
    <w:rsid w:val="00383401"/>
    <w:rsid w:val="00383743"/>
    <w:rsid w:val="00383B50"/>
    <w:rsid w:val="00383C8D"/>
    <w:rsid w:val="00383D78"/>
    <w:rsid w:val="00383E2D"/>
    <w:rsid w:val="00383E9D"/>
    <w:rsid w:val="00383F36"/>
    <w:rsid w:val="0038413A"/>
    <w:rsid w:val="0038417B"/>
    <w:rsid w:val="003841A7"/>
    <w:rsid w:val="00384995"/>
    <w:rsid w:val="00384CC2"/>
    <w:rsid w:val="00384DBB"/>
    <w:rsid w:val="00384DC9"/>
    <w:rsid w:val="00384FF9"/>
    <w:rsid w:val="0038507E"/>
    <w:rsid w:val="003851BD"/>
    <w:rsid w:val="00385372"/>
    <w:rsid w:val="003853B8"/>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72ED"/>
    <w:rsid w:val="00387654"/>
    <w:rsid w:val="003876C2"/>
    <w:rsid w:val="00387833"/>
    <w:rsid w:val="0038788D"/>
    <w:rsid w:val="003878A9"/>
    <w:rsid w:val="003878D0"/>
    <w:rsid w:val="00387A16"/>
    <w:rsid w:val="00387DED"/>
    <w:rsid w:val="00390167"/>
    <w:rsid w:val="00390199"/>
    <w:rsid w:val="00390339"/>
    <w:rsid w:val="00390449"/>
    <w:rsid w:val="00390465"/>
    <w:rsid w:val="00390572"/>
    <w:rsid w:val="003906B0"/>
    <w:rsid w:val="003907F1"/>
    <w:rsid w:val="0039089A"/>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B0"/>
    <w:rsid w:val="00392550"/>
    <w:rsid w:val="0039259A"/>
    <w:rsid w:val="00392919"/>
    <w:rsid w:val="00392B54"/>
    <w:rsid w:val="00392D1B"/>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CE1"/>
    <w:rsid w:val="00394FB1"/>
    <w:rsid w:val="003952A1"/>
    <w:rsid w:val="00395331"/>
    <w:rsid w:val="00395471"/>
    <w:rsid w:val="00395507"/>
    <w:rsid w:val="00395515"/>
    <w:rsid w:val="0039553C"/>
    <w:rsid w:val="003956E4"/>
    <w:rsid w:val="00395A54"/>
    <w:rsid w:val="00395B71"/>
    <w:rsid w:val="00395C6E"/>
    <w:rsid w:val="00395D53"/>
    <w:rsid w:val="00395E44"/>
    <w:rsid w:val="00395E8F"/>
    <w:rsid w:val="003961B7"/>
    <w:rsid w:val="0039620F"/>
    <w:rsid w:val="0039634F"/>
    <w:rsid w:val="0039637C"/>
    <w:rsid w:val="003963D0"/>
    <w:rsid w:val="003964DB"/>
    <w:rsid w:val="003967F5"/>
    <w:rsid w:val="00396AAF"/>
    <w:rsid w:val="00396C88"/>
    <w:rsid w:val="00396E21"/>
    <w:rsid w:val="00396FA4"/>
    <w:rsid w:val="00397140"/>
    <w:rsid w:val="00397410"/>
    <w:rsid w:val="00397618"/>
    <w:rsid w:val="00397CDC"/>
    <w:rsid w:val="00397E4E"/>
    <w:rsid w:val="00397E83"/>
    <w:rsid w:val="00397FB8"/>
    <w:rsid w:val="003A0530"/>
    <w:rsid w:val="003A05A2"/>
    <w:rsid w:val="003A0820"/>
    <w:rsid w:val="003A086D"/>
    <w:rsid w:val="003A0982"/>
    <w:rsid w:val="003A0C2E"/>
    <w:rsid w:val="003A0CAC"/>
    <w:rsid w:val="003A0D7A"/>
    <w:rsid w:val="003A0F1F"/>
    <w:rsid w:val="003A0F25"/>
    <w:rsid w:val="003A0F29"/>
    <w:rsid w:val="003A1011"/>
    <w:rsid w:val="003A1322"/>
    <w:rsid w:val="003A1344"/>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6D5"/>
    <w:rsid w:val="003A2797"/>
    <w:rsid w:val="003A2ACA"/>
    <w:rsid w:val="003A2B4D"/>
    <w:rsid w:val="003A2CED"/>
    <w:rsid w:val="003A2D5B"/>
    <w:rsid w:val="003A2FA9"/>
    <w:rsid w:val="003A30EA"/>
    <w:rsid w:val="003A3721"/>
    <w:rsid w:val="003A3814"/>
    <w:rsid w:val="003A3A78"/>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DF"/>
    <w:rsid w:val="003A5718"/>
    <w:rsid w:val="003A5851"/>
    <w:rsid w:val="003A5859"/>
    <w:rsid w:val="003A5938"/>
    <w:rsid w:val="003A5BBB"/>
    <w:rsid w:val="003A5C1C"/>
    <w:rsid w:val="003A5C95"/>
    <w:rsid w:val="003A5C9E"/>
    <w:rsid w:val="003A5F6B"/>
    <w:rsid w:val="003A626C"/>
    <w:rsid w:val="003A62DA"/>
    <w:rsid w:val="003A62F1"/>
    <w:rsid w:val="003A695A"/>
    <w:rsid w:val="003A6A40"/>
    <w:rsid w:val="003A6DA4"/>
    <w:rsid w:val="003A6DE5"/>
    <w:rsid w:val="003A7105"/>
    <w:rsid w:val="003A75C4"/>
    <w:rsid w:val="003A777E"/>
    <w:rsid w:val="003A77D2"/>
    <w:rsid w:val="003A7848"/>
    <w:rsid w:val="003A7962"/>
    <w:rsid w:val="003A79AA"/>
    <w:rsid w:val="003A7C4B"/>
    <w:rsid w:val="003A7C96"/>
    <w:rsid w:val="003A7E3D"/>
    <w:rsid w:val="003A7F40"/>
    <w:rsid w:val="003B021D"/>
    <w:rsid w:val="003B026D"/>
    <w:rsid w:val="003B042F"/>
    <w:rsid w:val="003B0649"/>
    <w:rsid w:val="003B0931"/>
    <w:rsid w:val="003B0A5B"/>
    <w:rsid w:val="003B11C2"/>
    <w:rsid w:val="003B1213"/>
    <w:rsid w:val="003B1245"/>
    <w:rsid w:val="003B129F"/>
    <w:rsid w:val="003B14EB"/>
    <w:rsid w:val="003B1619"/>
    <w:rsid w:val="003B1B07"/>
    <w:rsid w:val="003B1D13"/>
    <w:rsid w:val="003B1D69"/>
    <w:rsid w:val="003B1DB9"/>
    <w:rsid w:val="003B1E43"/>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DD8"/>
    <w:rsid w:val="003B3F91"/>
    <w:rsid w:val="003B3FA2"/>
    <w:rsid w:val="003B3FFE"/>
    <w:rsid w:val="003B424F"/>
    <w:rsid w:val="003B42BC"/>
    <w:rsid w:val="003B436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6076"/>
    <w:rsid w:val="003B6118"/>
    <w:rsid w:val="003B61FE"/>
    <w:rsid w:val="003B6312"/>
    <w:rsid w:val="003B6401"/>
    <w:rsid w:val="003B64BE"/>
    <w:rsid w:val="003B660B"/>
    <w:rsid w:val="003B6658"/>
    <w:rsid w:val="003B6807"/>
    <w:rsid w:val="003B6CBF"/>
    <w:rsid w:val="003B6DF9"/>
    <w:rsid w:val="003B6F39"/>
    <w:rsid w:val="003B6F5F"/>
    <w:rsid w:val="003B6F75"/>
    <w:rsid w:val="003B7262"/>
    <w:rsid w:val="003B7353"/>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E1"/>
    <w:rsid w:val="003C2270"/>
    <w:rsid w:val="003C22B9"/>
    <w:rsid w:val="003C22C0"/>
    <w:rsid w:val="003C2486"/>
    <w:rsid w:val="003C2532"/>
    <w:rsid w:val="003C25CE"/>
    <w:rsid w:val="003C26EC"/>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545"/>
    <w:rsid w:val="003C5636"/>
    <w:rsid w:val="003C5862"/>
    <w:rsid w:val="003C5D8E"/>
    <w:rsid w:val="003C5E77"/>
    <w:rsid w:val="003C63CD"/>
    <w:rsid w:val="003C65CD"/>
    <w:rsid w:val="003C66AC"/>
    <w:rsid w:val="003C6732"/>
    <w:rsid w:val="003C6868"/>
    <w:rsid w:val="003C6960"/>
    <w:rsid w:val="003C6A33"/>
    <w:rsid w:val="003C6C1B"/>
    <w:rsid w:val="003C6E71"/>
    <w:rsid w:val="003C706A"/>
    <w:rsid w:val="003C72B8"/>
    <w:rsid w:val="003C741E"/>
    <w:rsid w:val="003C74FC"/>
    <w:rsid w:val="003C755C"/>
    <w:rsid w:val="003C7698"/>
    <w:rsid w:val="003C77AE"/>
    <w:rsid w:val="003C7A70"/>
    <w:rsid w:val="003C7AAA"/>
    <w:rsid w:val="003C7C34"/>
    <w:rsid w:val="003C7CE4"/>
    <w:rsid w:val="003C7E7B"/>
    <w:rsid w:val="003C7F0C"/>
    <w:rsid w:val="003D00C3"/>
    <w:rsid w:val="003D0237"/>
    <w:rsid w:val="003D0356"/>
    <w:rsid w:val="003D05CA"/>
    <w:rsid w:val="003D05D0"/>
    <w:rsid w:val="003D05EF"/>
    <w:rsid w:val="003D06DA"/>
    <w:rsid w:val="003D06E2"/>
    <w:rsid w:val="003D0A29"/>
    <w:rsid w:val="003D0A95"/>
    <w:rsid w:val="003D0BEC"/>
    <w:rsid w:val="003D0C3A"/>
    <w:rsid w:val="003D0D7A"/>
    <w:rsid w:val="003D0E4E"/>
    <w:rsid w:val="003D0F28"/>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3113"/>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1F5"/>
    <w:rsid w:val="003D421C"/>
    <w:rsid w:val="003D4413"/>
    <w:rsid w:val="003D4670"/>
    <w:rsid w:val="003D4696"/>
    <w:rsid w:val="003D479F"/>
    <w:rsid w:val="003D4C55"/>
    <w:rsid w:val="003D4E2F"/>
    <w:rsid w:val="003D4E74"/>
    <w:rsid w:val="003D50E8"/>
    <w:rsid w:val="003D5345"/>
    <w:rsid w:val="003D538A"/>
    <w:rsid w:val="003D53C9"/>
    <w:rsid w:val="003D5606"/>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1F"/>
    <w:rsid w:val="003D795E"/>
    <w:rsid w:val="003D7B3A"/>
    <w:rsid w:val="003D7C84"/>
    <w:rsid w:val="003E0241"/>
    <w:rsid w:val="003E0396"/>
    <w:rsid w:val="003E0675"/>
    <w:rsid w:val="003E0689"/>
    <w:rsid w:val="003E092F"/>
    <w:rsid w:val="003E0DA5"/>
    <w:rsid w:val="003E0E88"/>
    <w:rsid w:val="003E0F31"/>
    <w:rsid w:val="003E1000"/>
    <w:rsid w:val="003E1039"/>
    <w:rsid w:val="003E11F5"/>
    <w:rsid w:val="003E12EE"/>
    <w:rsid w:val="003E1354"/>
    <w:rsid w:val="003E1621"/>
    <w:rsid w:val="003E17E0"/>
    <w:rsid w:val="003E17F8"/>
    <w:rsid w:val="003E198A"/>
    <w:rsid w:val="003E1B6D"/>
    <w:rsid w:val="003E1D83"/>
    <w:rsid w:val="003E1E38"/>
    <w:rsid w:val="003E1EA4"/>
    <w:rsid w:val="003E204A"/>
    <w:rsid w:val="003E2363"/>
    <w:rsid w:val="003E239B"/>
    <w:rsid w:val="003E2526"/>
    <w:rsid w:val="003E27BA"/>
    <w:rsid w:val="003E283B"/>
    <w:rsid w:val="003E2973"/>
    <w:rsid w:val="003E3084"/>
    <w:rsid w:val="003E30FD"/>
    <w:rsid w:val="003E3282"/>
    <w:rsid w:val="003E3343"/>
    <w:rsid w:val="003E34B6"/>
    <w:rsid w:val="003E3670"/>
    <w:rsid w:val="003E396B"/>
    <w:rsid w:val="003E3A41"/>
    <w:rsid w:val="003E3C96"/>
    <w:rsid w:val="003E3DB5"/>
    <w:rsid w:val="003E3EBA"/>
    <w:rsid w:val="003E4082"/>
    <w:rsid w:val="003E415A"/>
    <w:rsid w:val="003E434A"/>
    <w:rsid w:val="003E43B2"/>
    <w:rsid w:val="003E442D"/>
    <w:rsid w:val="003E44E6"/>
    <w:rsid w:val="003E463B"/>
    <w:rsid w:val="003E46EC"/>
    <w:rsid w:val="003E4A7F"/>
    <w:rsid w:val="003E4ABF"/>
    <w:rsid w:val="003E4B5E"/>
    <w:rsid w:val="003E4E8A"/>
    <w:rsid w:val="003E50C2"/>
    <w:rsid w:val="003E5186"/>
    <w:rsid w:val="003E51A9"/>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FD0"/>
    <w:rsid w:val="003F0431"/>
    <w:rsid w:val="003F0509"/>
    <w:rsid w:val="003F0542"/>
    <w:rsid w:val="003F0A58"/>
    <w:rsid w:val="003F0C91"/>
    <w:rsid w:val="003F0E8F"/>
    <w:rsid w:val="003F0EE6"/>
    <w:rsid w:val="003F0F30"/>
    <w:rsid w:val="003F0F79"/>
    <w:rsid w:val="003F1094"/>
    <w:rsid w:val="003F10C5"/>
    <w:rsid w:val="003F10F5"/>
    <w:rsid w:val="003F11F1"/>
    <w:rsid w:val="003F1318"/>
    <w:rsid w:val="003F142B"/>
    <w:rsid w:val="003F15E9"/>
    <w:rsid w:val="003F1E9C"/>
    <w:rsid w:val="003F1EB3"/>
    <w:rsid w:val="003F21A1"/>
    <w:rsid w:val="003F2364"/>
    <w:rsid w:val="003F251F"/>
    <w:rsid w:val="003F25D9"/>
    <w:rsid w:val="003F2724"/>
    <w:rsid w:val="003F27B0"/>
    <w:rsid w:val="003F2955"/>
    <w:rsid w:val="003F2A92"/>
    <w:rsid w:val="003F2AFC"/>
    <w:rsid w:val="003F2C03"/>
    <w:rsid w:val="003F2DBD"/>
    <w:rsid w:val="003F2E4F"/>
    <w:rsid w:val="003F2E5C"/>
    <w:rsid w:val="003F320D"/>
    <w:rsid w:val="003F3235"/>
    <w:rsid w:val="003F326B"/>
    <w:rsid w:val="003F327A"/>
    <w:rsid w:val="003F32F0"/>
    <w:rsid w:val="003F3382"/>
    <w:rsid w:val="003F3828"/>
    <w:rsid w:val="003F3A86"/>
    <w:rsid w:val="003F3AEE"/>
    <w:rsid w:val="003F3BA3"/>
    <w:rsid w:val="003F3C5A"/>
    <w:rsid w:val="003F3E66"/>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5E1"/>
    <w:rsid w:val="003F561E"/>
    <w:rsid w:val="003F5786"/>
    <w:rsid w:val="003F57BA"/>
    <w:rsid w:val="003F57CB"/>
    <w:rsid w:val="003F585E"/>
    <w:rsid w:val="003F5AB7"/>
    <w:rsid w:val="003F5C0E"/>
    <w:rsid w:val="003F5D2E"/>
    <w:rsid w:val="003F5D5B"/>
    <w:rsid w:val="003F5E8E"/>
    <w:rsid w:val="003F5F19"/>
    <w:rsid w:val="003F5F41"/>
    <w:rsid w:val="003F5F7D"/>
    <w:rsid w:val="003F601C"/>
    <w:rsid w:val="003F6033"/>
    <w:rsid w:val="003F615B"/>
    <w:rsid w:val="003F63A5"/>
    <w:rsid w:val="003F63A7"/>
    <w:rsid w:val="003F64B8"/>
    <w:rsid w:val="003F66EE"/>
    <w:rsid w:val="003F678A"/>
    <w:rsid w:val="003F67D5"/>
    <w:rsid w:val="003F6ADF"/>
    <w:rsid w:val="003F6C67"/>
    <w:rsid w:val="003F6FF6"/>
    <w:rsid w:val="003F709A"/>
    <w:rsid w:val="003F718A"/>
    <w:rsid w:val="003F722B"/>
    <w:rsid w:val="003F72A3"/>
    <w:rsid w:val="003F7378"/>
    <w:rsid w:val="003F74E3"/>
    <w:rsid w:val="003F74E7"/>
    <w:rsid w:val="003F766D"/>
    <w:rsid w:val="003F78DC"/>
    <w:rsid w:val="003F7997"/>
    <w:rsid w:val="003F7998"/>
    <w:rsid w:val="003F7AC5"/>
    <w:rsid w:val="003F7B13"/>
    <w:rsid w:val="0040005E"/>
    <w:rsid w:val="0040026E"/>
    <w:rsid w:val="00400417"/>
    <w:rsid w:val="0040062F"/>
    <w:rsid w:val="00400B41"/>
    <w:rsid w:val="00400CBC"/>
    <w:rsid w:val="00400D5A"/>
    <w:rsid w:val="00400E88"/>
    <w:rsid w:val="00400E8D"/>
    <w:rsid w:val="00400F2B"/>
    <w:rsid w:val="00401179"/>
    <w:rsid w:val="004016D3"/>
    <w:rsid w:val="00401A18"/>
    <w:rsid w:val="00401B34"/>
    <w:rsid w:val="00401DF5"/>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CCF"/>
    <w:rsid w:val="00404F84"/>
    <w:rsid w:val="00405150"/>
    <w:rsid w:val="0040516E"/>
    <w:rsid w:val="004052A5"/>
    <w:rsid w:val="004053EF"/>
    <w:rsid w:val="004057DF"/>
    <w:rsid w:val="00405B30"/>
    <w:rsid w:val="00405B82"/>
    <w:rsid w:val="00405C94"/>
    <w:rsid w:val="00405E3D"/>
    <w:rsid w:val="004061A0"/>
    <w:rsid w:val="0040635A"/>
    <w:rsid w:val="00406855"/>
    <w:rsid w:val="00406A44"/>
    <w:rsid w:val="00406A7C"/>
    <w:rsid w:val="00406AC4"/>
    <w:rsid w:val="00407052"/>
    <w:rsid w:val="004070B6"/>
    <w:rsid w:val="004071A5"/>
    <w:rsid w:val="004072B3"/>
    <w:rsid w:val="004078D3"/>
    <w:rsid w:val="00407B48"/>
    <w:rsid w:val="00407B4D"/>
    <w:rsid w:val="00407C6E"/>
    <w:rsid w:val="00410059"/>
    <w:rsid w:val="004100A8"/>
    <w:rsid w:val="004100B8"/>
    <w:rsid w:val="004102FF"/>
    <w:rsid w:val="004106A5"/>
    <w:rsid w:val="004108A7"/>
    <w:rsid w:val="00410B97"/>
    <w:rsid w:val="00410C22"/>
    <w:rsid w:val="00410CB6"/>
    <w:rsid w:val="00410D50"/>
    <w:rsid w:val="00410F25"/>
    <w:rsid w:val="0041103A"/>
    <w:rsid w:val="004114F6"/>
    <w:rsid w:val="004116DF"/>
    <w:rsid w:val="0041187D"/>
    <w:rsid w:val="00411AEE"/>
    <w:rsid w:val="00411C5B"/>
    <w:rsid w:val="00411C7B"/>
    <w:rsid w:val="00411E6B"/>
    <w:rsid w:val="00411EE0"/>
    <w:rsid w:val="0041204C"/>
    <w:rsid w:val="00412568"/>
    <w:rsid w:val="0041257F"/>
    <w:rsid w:val="00412662"/>
    <w:rsid w:val="0041282C"/>
    <w:rsid w:val="00412874"/>
    <w:rsid w:val="00412C25"/>
    <w:rsid w:val="00412D3B"/>
    <w:rsid w:val="00412D44"/>
    <w:rsid w:val="00412D63"/>
    <w:rsid w:val="00412E85"/>
    <w:rsid w:val="00412F36"/>
    <w:rsid w:val="00413085"/>
    <w:rsid w:val="0041373B"/>
    <w:rsid w:val="00413984"/>
    <w:rsid w:val="00413A1B"/>
    <w:rsid w:val="00413BCD"/>
    <w:rsid w:val="00413D01"/>
    <w:rsid w:val="00413EB8"/>
    <w:rsid w:val="00414034"/>
    <w:rsid w:val="00414527"/>
    <w:rsid w:val="00414539"/>
    <w:rsid w:val="004147E6"/>
    <w:rsid w:val="004148E4"/>
    <w:rsid w:val="00414A51"/>
    <w:rsid w:val="00414D66"/>
    <w:rsid w:val="00415056"/>
    <w:rsid w:val="004150EA"/>
    <w:rsid w:val="004152AE"/>
    <w:rsid w:val="00415318"/>
    <w:rsid w:val="0041532F"/>
    <w:rsid w:val="00415532"/>
    <w:rsid w:val="004156FF"/>
    <w:rsid w:val="00415716"/>
    <w:rsid w:val="0041578A"/>
    <w:rsid w:val="00415829"/>
    <w:rsid w:val="00415990"/>
    <w:rsid w:val="004159F6"/>
    <w:rsid w:val="00415ACB"/>
    <w:rsid w:val="00415BDB"/>
    <w:rsid w:val="00415C1C"/>
    <w:rsid w:val="00415EB6"/>
    <w:rsid w:val="00416238"/>
    <w:rsid w:val="004166BD"/>
    <w:rsid w:val="00416842"/>
    <w:rsid w:val="004168F7"/>
    <w:rsid w:val="004169E2"/>
    <w:rsid w:val="00416BD2"/>
    <w:rsid w:val="00416E48"/>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1EF"/>
    <w:rsid w:val="00421799"/>
    <w:rsid w:val="004217C6"/>
    <w:rsid w:val="00421928"/>
    <w:rsid w:val="004219DE"/>
    <w:rsid w:val="00421B35"/>
    <w:rsid w:val="00421C98"/>
    <w:rsid w:val="00421E7A"/>
    <w:rsid w:val="00421E8F"/>
    <w:rsid w:val="00421F63"/>
    <w:rsid w:val="0042219B"/>
    <w:rsid w:val="00422345"/>
    <w:rsid w:val="00422421"/>
    <w:rsid w:val="00422A81"/>
    <w:rsid w:val="00422A94"/>
    <w:rsid w:val="00422AAB"/>
    <w:rsid w:val="00422B8B"/>
    <w:rsid w:val="00422BE7"/>
    <w:rsid w:val="00422C48"/>
    <w:rsid w:val="00422D21"/>
    <w:rsid w:val="00422D35"/>
    <w:rsid w:val="00422E3D"/>
    <w:rsid w:val="00422E50"/>
    <w:rsid w:val="00422FD9"/>
    <w:rsid w:val="00422FDC"/>
    <w:rsid w:val="00423072"/>
    <w:rsid w:val="0042332D"/>
    <w:rsid w:val="0042346D"/>
    <w:rsid w:val="00423616"/>
    <w:rsid w:val="0042392E"/>
    <w:rsid w:val="004239F5"/>
    <w:rsid w:val="00423B96"/>
    <w:rsid w:val="00423D5F"/>
    <w:rsid w:val="00423DE6"/>
    <w:rsid w:val="00423F08"/>
    <w:rsid w:val="00424000"/>
    <w:rsid w:val="0042413F"/>
    <w:rsid w:val="0042438F"/>
    <w:rsid w:val="004249DE"/>
    <w:rsid w:val="00424BEC"/>
    <w:rsid w:val="004250D4"/>
    <w:rsid w:val="004250F1"/>
    <w:rsid w:val="0042525B"/>
    <w:rsid w:val="00425420"/>
    <w:rsid w:val="00425424"/>
    <w:rsid w:val="004256D2"/>
    <w:rsid w:val="0042588B"/>
    <w:rsid w:val="00425A2E"/>
    <w:rsid w:val="00425ABE"/>
    <w:rsid w:val="00425BE7"/>
    <w:rsid w:val="00425D01"/>
    <w:rsid w:val="00425D7C"/>
    <w:rsid w:val="00425EE1"/>
    <w:rsid w:val="0042625D"/>
    <w:rsid w:val="00426387"/>
    <w:rsid w:val="0042645B"/>
    <w:rsid w:val="00426460"/>
    <w:rsid w:val="004266C1"/>
    <w:rsid w:val="00426731"/>
    <w:rsid w:val="00426961"/>
    <w:rsid w:val="00426C85"/>
    <w:rsid w:val="00426F1D"/>
    <w:rsid w:val="00427132"/>
    <w:rsid w:val="00427193"/>
    <w:rsid w:val="00427291"/>
    <w:rsid w:val="004272F7"/>
    <w:rsid w:val="00427806"/>
    <w:rsid w:val="00427812"/>
    <w:rsid w:val="0042791E"/>
    <w:rsid w:val="00427B3A"/>
    <w:rsid w:val="00430001"/>
    <w:rsid w:val="00430092"/>
    <w:rsid w:val="004300D0"/>
    <w:rsid w:val="00430249"/>
    <w:rsid w:val="0043036D"/>
    <w:rsid w:val="004305D7"/>
    <w:rsid w:val="0043073E"/>
    <w:rsid w:val="004308EF"/>
    <w:rsid w:val="00430BD7"/>
    <w:rsid w:val="00430C9C"/>
    <w:rsid w:val="00430DD6"/>
    <w:rsid w:val="00430F65"/>
    <w:rsid w:val="004310B0"/>
    <w:rsid w:val="004310EB"/>
    <w:rsid w:val="00431124"/>
    <w:rsid w:val="004317FF"/>
    <w:rsid w:val="00431AA8"/>
    <w:rsid w:val="00431E2A"/>
    <w:rsid w:val="004324BB"/>
    <w:rsid w:val="004324F0"/>
    <w:rsid w:val="00432750"/>
    <w:rsid w:val="00432BC8"/>
    <w:rsid w:val="00432BE4"/>
    <w:rsid w:val="00432CB9"/>
    <w:rsid w:val="00432DFF"/>
    <w:rsid w:val="00433467"/>
    <w:rsid w:val="0043360E"/>
    <w:rsid w:val="004336A1"/>
    <w:rsid w:val="0043398B"/>
    <w:rsid w:val="00433B08"/>
    <w:rsid w:val="00433CDB"/>
    <w:rsid w:val="00433F1C"/>
    <w:rsid w:val="0043409B"/>
    <w:rsid w:val="0043432F"/>
    <w:rsid w:val="0043441A"/>
    <w:rsid w:val="00434450"/>
    <w:rsid w:val="00434591"/>
    <w:rsid w:val="004346C3"/>
    <w:rsid w:val="00434E0E"/>
    <w:rsid w:val="00434FB3"/>
    <w:rsid w:val="00435590"/>
    <w:rsid w:val="004355EF"/>
    <w:rsid w:val="004357FB"/>
    <w:rsid w:val="00435985"/>
    <w:rsid w:val="00435986"/>
    <w:rsid w:val="00435C5B"/>
    <w:rsid w:val="0043604F"/>
    <w:rsid w:val="00436102"/>
    <w:rsid w:val="00436194"/>
    <w:rsid w:val="004361B0"/>
    <w:rsid w:val="0043620F"/>
    <w:rsid w:val="00436261"/>
    <w:rsid w:val="00436391"/>
    <w:rsid w:val="0043644B"/>
    <w:rsid w:val="004365BA"/>
    <w:rsid w:val="00436933"/>
    <w:rsid w:val="00436955"/>
    <w:rsid w:val="00436A71"/>
    <w:rsid w:val="00436B94"/>
    <w:rsid w:val="00436BD0"/>
    <w:rsid w:val="00436F84"/>
    <w:rsid w:val="004372F8"/>
    <w:rsid w:val="00437436"/>
    <w:rsid w:val="004375A3"/>
    <w:rsid w:val="004375F6"/>
    <w:rsid w:val="00437767"/>
    <w:rsid w:val="0043796E"/>
    <w:rsid w:val="00437C2D"/>
    <w:rsid w:val="00437EBB"/>
    <w:rsid w:val="0044002D"/>
    <w:rsid w:val="00440592"/>
    <w:rsid w:val="004405F4"/>
    <w:rsid w:val="00440681"/>
    <w:rsid w:val="0044082B"/>
    <w:rsid w:val="004409C2"/>
    <w:rsid w:val="00440F6B"/>
    <w:rsid w:val="00441024"/>
    <w:rsid w:val="0044137E"/>
    <w:rsid w:val="00441405"/>
    <w:rsid w:val="004414E2"/>
    <w:rsid w:val="004415D6"/>
    <w:rsid w:val="0044192A"/>
    <w:rsid w:val="00441E1F"/>
    <w:rsid w:val="00442058"/>
    <w:rsid w:val="004422F6"/>
    <w:rsid w:val="00442315"/>
    <w:rsid w:val="00442755"/>
    <w:rsid w:val="00442D8B"/>
    <w:rsid w:val="00442D96"/>
    <w:rsid w:val="0044327A"/>
    <w:rsid w:val="004432AF"/>
    <w:rsid w:val="00443384"/>
    <w:rsid w:val="00443668"/>
    <w:rsid w:val="004436AA"/>
    <w:rsid w:val="004436E4"/>
    <w:rsid w:val="0044381D"/>
    <w:rsid w:val="0044388E"/>
    <w:rsid w:val="00443957"/>
    <w:rsid w:val="0044396E"/>
    <w:rsid w:val="00443B9C"/>
    <w:rsid w:val="00443D0B"/>
    <w:rsid w:val="00443FC7"/>
    <w:rsid w:val="004441E2"/>
    <w:rsid w:val="00444233"/>
    <w:rsid w:val="004443F0"/>
    <w:rsid w:val="004444C1"/>
    <w:rsid w:val="004444DB"/>
    <w:rsid w:val="004445C8"/>
    <w:rsid w:val="00444632"/>
    <w:rsid w:val="004447B9"/>
    <w:rsid w:val="004447EC"/>
    <w:rsid w:val="0044488B"/>
    <w:rsid w:val="00444D2A"/>
    <w:rsid w:val="0044506B"/>
    <w:rsid w:val="00445359"/>
    <w:rsid w:val="00445375"/>
    <w:rsid w:val="00445417"/>
    <w:rsid w:val="00445704"/>
    <w:rsid w:val="00445AD4"/>
    <w:rsid w:val="00445AF5"/>
    <w:rsid w:val="0044602C"/>
    <w:rsid w:val="00446122"/>
    <w:rsid w:val="0044620F"/>
    <w:rsid w:val="00446962"/>
    <w:rsid w:val="00446C7F"/>
    <w:rsid w:val="00446CAD"/>
    <w:rsid w:val="00446DAD"/>
    <w:rsid w:val="00446E18"/>
    <w:rsid w:val="00446EDD"/>
    <w:rsid w:val="0044702B"/>
    <w:rsid w:val="00447186"/>
    <w:rsid w:val="004471E3"/>
    <w:rsid w:val="00447780"/>
    <w:rsid w:val="004478D5"/>
    <w:rsid w:val="00447B4A"/>
    <w:rsid w:val="00447C49"/>
    <w:rsid w:val="00447C96"/>
    <w:rsid w:val="004500EB"/>
    <w:rsid w:val="004501B5"/>
    <w:rsid w:val="004502AF"/>
    <w:rsid w:val="004502C6"/>
    <w:rsid w:val="004503A8"/>
    <w:rsid w:val="0045080E"/>
    <w:rsid w:val="00450A89"/>
    <w:rsid w:val="00450FCD"/>
    <w:rsid w:val="0045119D"/>
    <w:rsid w:val="0045130A"/>
    <w:rsid w:val="00451496"/>
    <w:rsid w:val="004514C8"/>
    <w:rsid w:val="0045150E"/>
    <w:rsid w:val="00451733"/>
    <w:rsid w:val="00451866"/>
    <w:rsid w:val="0045192A"/>
    <w:rsid w:val="00451A05"/>
    <w:rsid w:val="00451D41"/>
    <w:rsid w:val="00451FE8"/>
    <w:rsid w:val="00451FEE"/>
    <w:rsid w:val="004520A5"/>
    <w:rsid w:val="00452423"/>
    <w:rsid w:val="004525C3"/>
    <w:rsid w:val="00452628"/>
    <w:rsid w:val="0045269D"/>
    <w:rsid w:val="004526AD"/>
    <w:rsid w:val="004528C5"/>
    <w:rsid w:val="00452B22"/>
    <w:rsid w:val="00452BF9"/>
    <w:rsid w:val="00452CF3"/>
    <w:rsid w:val="00452D71"/>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FD"/>
    <w:rsid w:val="0045432D"/>
    <w:rsid w:val="004546E8"/>
    <w:rsid w:val="00454DB4"/>
    <w:rsid w:val="00454FF8"/>
    <w:rsid w:val="004553F2"/>
    <w:rsid w:val="0045565A"/>
    <w:rsid w:val="004556F0"/>
    <w:rsid w:val="00455809"/>
    <w:rsid w:val="004559A1"/>
    <w:rsid w:val="00455B4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990"/>
    <w:rsid w:val="00461A28"/>
    <w:rsid w:val="00461AE9"/>
    <w:rsid w:val="00461D76"/>
    <w:rsid w:val="004621CD"/>
    <w:rsid w:val="00462240"/>
    <w:rsid w:val="0046233C"/>
    <w:rsid w:val="004624A1"/>
    <w:rsid w:val="004626FF"/>
    <w:rsid w:val="00462968"/>
    <w:rsid w:val="00462985"/>
    <w:rsid w:val="00462A4A"/>
    <w:rsid w:val="00462BDC"/>
    <w:rsid w:val="00462D82"/>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78"/>
    <w:rsid w:val="0046518A"/>
    <w:rsid w:val="004654FA"/>
    <w:rsid w:val="004655F7"/>
    <w:rsid w:val="0046567F"/>
    <w:rsid w:val="004656C2"/>
    <w:rsid w:val="004657F7"/>
    <w:rsid w:val="0046584B"/>
    <w:rsid w:val="0046586F"/>
    <w:rsid w:val="00465D10"/>
    <w:rsid w:val="00465FA4"/>
    <w:rsid w:val="00465FE8"/>
    <w:rsid w:val="004661CA"/>
    <w:rsid w:val="004662CA"/>
    <w:rsid w:val="00466444"/>
    <w:rsid w:val="004666EA"/>
    <w:rsid w:val="00466717"/>
    <w:rsid w:val="004667D5"/>
    <w:rsid w:val="004667E7"/>
    <w:rsid w:val="0046684F"/>
    <w:rsid w:val="00466CC6"/>
    <w:rsid w:val="00466DB1"/>
    <w:rsid w:val="00466F0A"/>
    <w:rsid w:val="00466F64"/>
    <w:rsid w:val="0046709B"/>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4AD"/>
    <w:rsid w:val="00472727"/>
    <w:rsid w:val="0047272B"/>
    <w:rsid w:val="004728BB"/>
    <w:rsid w:val="004729A4"/>
    <w:rsid w:val="004729F8"/>
    <w:rsid w:val="00472A4A"/>
    <w:rsid w:val="00472A9B"/>
    <w:rsid w:val="00472B25"/>
    <w:rsid w:val="00472B3C"/>
    <w:rsid w:val="00472C7A"/>
    <w:rsid w:val="00472D01"/>
    <w:rsid w:val="0047320F"/>
    <w:rsid w:val="004732C7"/>
    <w:rsid w:val="004733FC"/>
    <w:rsid w:val="00473422"/>
    <w:rsid w:val="00473470"/>
    <w:rsid w:val="00473830"/>
    <w:rsid w:val="00473A01"/>
    <w:rsid w:val="00473C1C"/>
    <w:rsid w:val="00473E7E"/>
    <w:rsid w:val="00473ED7"/>
    <w:rsid w:val="00473F9F"/>
    <w:rsid w:val="0047407F"/>
    <w:rsid w:val="00474088"/>
    <w:rsid w:val="00474291"/>
    <w:rsid w:val="004743AB"/>
    <w:rsid w:val="00474684"/>
    <w:rsid w:val="00474996"/>
    <w:rsid w:val="00474AB3"/>
    <w:rsid w:val="00474AF4"/>
    <w:rsid w:val="00474C36"/>
    <w:rsid w:val="00474E04"/>
    <w:rsid w:val="0047502F"/>
    <w:rsid w:val="004752A1"/>
    <w:rsid w:val="004757B1"/>
    <w:rsid w:val="00475917"/>
    <w:rsid w:val="00475936"/>
    <w:rsid w:val="004759B9"/>
    <w:rsid w:val="00475A22"/>
    <w:rsid w:val="00475BF1"/>
    <w:rsid w:val="00475E7D"/>
    <w:rsid w:val="00475E7E"/>
    <w:rsid w:val="00476104"/>
    <w:rsid w:val="00476591"/>
    <w:rsid w:val="00476952"/>
    <w:rsid w:val="004769E3"/>
    <w:rsid w:val="00476B9A"/>
    <w:rsid w:val="00477016"/>
    <w:rsid w:val="0047703C"/>
    <w:rsid w:val="004771DA"/>
    <w:rsid w:val="00477221"/>
    <w:rsid w:val="004772E4"/>
    <w:rsid w:val="00477304"/>
    <w:rsid w:val="004773AE"/>
    <w:rsid w:val="00477498"/>
    <w:rsid w:val="00477C67"/>
    <w:rsid w:val="00477F48"/>
    <w:rsid w:val="0048011B"/>
    <w:rsid w:val="00480244"/>
    <w:rsid w:val="004803D0"/>
    <w:rsid w:val="00480440"/>
    <w:rsid w:val="00480828"/>
    <w:rsid w:val="00480868"/>
    <w:rsid w:val="004809C8"/>
    <w:rsid w:val="00480ACD"/>
    <w:rsid w:val="00480B56"/>
    <w:rsid w:val="004812DE"/>
    <w:rsid w:val="004816A7"/>
    <w:rsid w:val="00481701"/>
    <w:rsid w:val="004817A5"/>
    <w:rsid w:val="004818F2"/>
    <w:rsid w:val="00481918"/>
    <w:rsid w:val="004819EA"/>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EE4"/>
    <w:rsid w:val="00483165"/>
    <w:rsid w:val="004833FF"/>
    <w:rsid w:val="00483450"/>
    <w:rsid w:val="00483593"/>
    <w:rsid w:val="0048377D"/>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AB6"/>
    <w:rsid w:val="00485CE9"/>
    <w:rsid w:val="00485D06"/>
    <w:rsid w:val="004865F3"/>
    <w:rsid w:val="0048676A"/>
    <w:rsid w:val="00486791"/>
    <w:rsid w:val="00486795"/>
    <w:rsid w:val="00486982"/>
    <w:rsid w:val="00486BFC"/>
    <w:rsid w:val="00486CC4"/>
    <w:rsid w:val="00486D10"/>
    <w:rsid w:val="00486FAB"/>
    <w:rsid w:val="004872ED"/>
    <w:rsid w:val="004873D1"/>
    <w:rsid w:val="00487529"/>
    <w:rsid w:val="00487689"/>
    <w:rsid w:val="004877EA"/>
    <w:rsid w:val="00487854"/>
    <w:rsid w:val="00487889"/>
    <w:rsid w:val="00487983"/>
    <w:rsid w:val="00487AA3"/>
    <w:rsid w:val="00487AD1"/>
    <w:rsid w:val="00487DC0"/>
    <w:rsid w:val="00487F90"/>
    <w:rsid w:val="00490072"/>
    <w:rsid w:val="0049053F"/>
    <w:rsid w:val="004908D7"/>
    <w:rsid w:val="004909AF"/>
    <w:rsid w:val="00490BF7"/>
    <w:rsid w:val="00490C25"/>
    <w:rsid w:val="00490CDE"/>
    <w:rsid w:val="00490E97"/>
    <w:rsid w:val="00490EAC"/>
    <w:rsid w:val="004911B6"/>
    <w:rsid w:val="004912D1"/>
    <w:rsid w:val="004914D7"/>
    <w:rsid w:val="00491700"/>
    <w:rsid w:val="004917B3"/>
    <w:rsid w:val="00491840"/>
    <w:rsid w:val="004918E1"/>
    <w:rsid w:val="004919D2"/>
    <w:rsid w:val="00491A0E"/>
    <w:rsid w:val="00491C89"/>
    <w:rsid w:val="00491F29"/>
    <w:rsid w:val="00492490"/>
    <w:rsid w:val="004924C4"/>
    <w:rsid w:val="004926B1"/>
    <w:rsid w:val="00492977"/>
    <w:rsid w:val="004929E3"/>
    <w:rsid w:val="00492B47"/>
    <w:rsid w:val="00492B85"/>
    <w:rsid w:val="00492D2D"/>
    <w:rsid w:val="00492D85"/>
    <w:rsid w:val="00492F76"/>
    <w:rsid w:val="004930A1"/>
    <w:rsid w:val="004931D5"/>
    <w:rsid w:val="00493219"/>
    <w:rsid w:val="00493473"/>
    <w:rsid w:val="00493499"/>
    <w:rsid w:val="004934CE"/>
    <w:rsid w:val="004938B2"/>
    <w:rsid w:val="004939F6"/>
    <w:rsid w:val="00493A96"/>
    <w:rsid w:val="00493C51"/>
    <w:rsid w:val="00493D7D"/>
    <w:rsid w:val="00493EAB"/>
    <w:rsid w:val="00493F50"/>
    <w:rsid w:val="00493F77"/>
    <w:rsid w:val="00494684"/>
    <w:rsid w:val="004947D0"/>
    <w:rsid w:val="0049493F"/>
    <w:rsid w:val="004949C3"/>
    <w:rsid w:val="00494D04"/>
    <w:rsid w:val="00494DEF"/>
    <w:rsid w:val="00494E27"/>
    <w:rsid w:val="00494F08"/>
    <w:rsid w:val="004951C1"/>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D55"/>
    <w:rsid w:val="00497227"/>
    <w:rsid w:val="00497547"/>
    <w:rsid w:val="0049771A"/>
    <w:rsid w:val="0049775A"/>
    <w:rsid w:val="00497F74"/>
    <w:rsid w:val="004A02BC"/>
    <w:rsid w:val="004A0385"/>
    <w:rsid w:val="004A04E7"/>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5BA"/>
    <w:rsid w:val="004A25EE"/>
    <w:rsid w:val="004A27EA"/>
    <w:rsid w:val="004A29A5"/>
    <w:rsid w:val="004A2B0B"/>
    <w:rsid w:val="004A2E87"/>
    <w:rsid w:val="004A2F01"/>
    <w:rsid w:val="004A2FE1"/>
    <w:rsid w:val="004A3214"/>
    <w:rsid w:val="004A369C"/>
    <w:rsid w:val="004A3745"/>
    <w:rsid w:val="004A3A0D"/>
    <w:rsid w:val="004A3BC9"/>
    <w:rsid w:val="004A3C0B"/>
    <w:rsid w:val="004A3C80"/>
    <w:rsid w:val="004A3F9E"/>
    <w:rsid w:val="004A410A"/>
    <w:rsid w:val="004A444C"/>
    <w:rsid w:val="004A44AA"/>
    <w:rsid w:val="004A44D2"/>
    <w:rsid w:val="004A4634"/>
    <w:rsid w:val="004A46CB"/>
    <w:rsid w:val="004A4765"/>
    <w:rsid w:val="004A47E9"/>
    <w:rsid w:val="004A4816"/>
    <w:rsid w:val="004A4B3D"/>
    <w:rsid w:val="004A4C3D"/>
    <w:rsid w:val="004A4C3F"/>
    <w:rsid w:val="004A4FE5"/>
    <w:rsid w:val="004A527B"/>
    <w:rsid w:val="004A5386"/>
    <w:rsid w:val="004A5406"/>
    <w:rsid w:val="004A55DF"/>
    <w:rsid w:val="004A560C"/>
    <w:rsid w:val="004A589C"/>
    <w:rsid w:val="004A5A89"/>
    <w:rsid w:val="004A5CD5"/>
    <w:rsid w:val="004A5E68"/>
    <w:rsid w:val="004A5EBF"/>
    <w:rsid w:val="004A61B2"/>
    <w:rsid w:val="004A638A"/>
    <w:rsid w:val="004A694A"/>
    <w:rsid w:val="004A6B4B"/>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70"/>
    <w:rsid w:val="004B2624"/>
    <w:rsid w:val="004B2656"/>
    <w:rsid w:val="004B2733"/>
    <w:rsid w:val="004B2880"/>
    <w:rsid w:val="004B2BA1"/>
    <w:rsid w:val="004B2C43"/>
    <w:rsid w:val="004B2D2E"/>
    <w:rsid w:val="004B301F"/>
    <w:rsid w:val="004B304E"/>
    <w:rsid w:val="004B322E"/>
    <w:rsid w:val="004B3232"/>
    <w:rsid w:val="004B362A"/>
    <w:rsid w:val="004B3741"/>
    <w:rsid w:val="004B388A"/>
    <w:rsid w:val="004B38AD"/>
    <w:rsid w:val="004B397E"/>
    <w:rsid w:val="004B3A31"/>
    <w:rsid w:val="004B3A63"/>
    <w:rsid w:val="004B3B0E"/>
    <w:rsid w:val="004B3CBB"/>
    <w:rsid w:val="004B3DD6"/>
    <w:rsid w:val="004B4040"/>
    <w:rsid w:val="004B430F"/>
    <w:rsid w:val="004B4332"/>
    <w:rsid w:val="004B44F0"/>
    <w:rsid w:val="004B4995"/>
    <w:rsid w:val="004B499A"/>
    <w:rsid w:val="004B4B7C"/>
    <w:rsid w:val="004B4C04"/>
    <w:rsid w:val="004B4CFA"/>
    <w:rsid w:val="004B4D4E"/>
    <w:rsid w:val="004B4E1A"/>
    <w:rsid w:val="004B4E27"/>
    <w:rsid w:val="004B503F"/>
    <w:rsid w:val="004B521B"/>
    <w:rsid w:val="004B53C4"/>
    <w:rsid w:val="004B5663"/>
    <w:rsid w:val="004B575A"/>
    <w:rsid w:val="004B58C3"/>
    <w:rsid w:val="004B5AD7"/>
    <w:rsid w:val="004B626D"/>
    <w:rsid w:val="004B6278"/>
    <w:rsid w:val="004B6327"/>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9CC"/>
    <w:rsid w:val="004B7CF7"/>
    <w:rsid w:val="004B7E85"/>
    <w:rsid w:val="004B7EC8"/>
    <w:rsid w:val="004C0242"/>
    <w:rsid w:val="004C04A3"/>
    <w:rsid w:val="004C0515"/>
    <w:rsid w:val="004C07DD"/>
    <w:rsid w:val="004C09FC"/>
    <w:rsid w:val="004C0CF9"/>
    <w:rsid w:val="004C0E8E"/>
    <w:rsid w:val="004C0EE0"/>
    <w:rsid w:val="004C101F"/>
    <w:rsid w:val="004C13CC"/>
    <w:rsid w:val="004C146E"/>
    <w:rsid w:val="004C18EC"/>
    <w:rsid w:val="004C19AF"/>
    <w:rsid w:val="004C1AA0"/>
    <w:rsid w:val="004C1B0D"/>
    <w:rsid w:val="004C1B54"/>
    <w:rsid w:val="004C1BFF"/>
    <w:rsid w:val="004C1D5B"/>
    <w:rsid w:val="004C2129"/>
    <w:rsid w:val="004C2227"/>
    <w:rsid w:val="004C2241"/>
    <w:rsid w:val="004C22BD"/>
    <w:rsid w:val="004C246D"/>
    <w:rsid w:val="004C24A5"/>
    <w:rsid w:val="004C2702"/>
    <w:rsid w:val="004C28A3"/>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D2E"/>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C07"/>
    <w:rsid w:val="004C71D9"/>
    <w:rsid w:val="004C71F8"/>
    <w:rsid w:val="004C796E"/>
    <w:rsid w:val="004C7A0A"/>
    <w:rsid w:val="004C7A2D"/>
    <w:rsid w:val="004C7B19"/>
    <w:rsid w:val="004C7CFD"/>
    <w:rsid w:val="004C7D20"/>
    <w:rsid w:val="004C7F76"/>
    <w:rsid w:val="004D0039"/>
    <w:rsid w:val="004D00D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E39"/>
    <w:rsid w:val="004D1F5B"/>
    <w:rsid w:val="004D21BB"/>
    <w:rsid w:val="004D26E0"/>
    <w:rsid w:val="004D289D"/>
    <w:rsid w:val="004D2BC3"/>
    <w:rsid w:val="004D2F1C"/>
    <w:rsid w:val="004D319F"/>
    <w:rsid w:val="004D3455"/>
    <w:rsid w:val="004D3640"/>
    <w:rsid w:val="004D36D5"/>
    <w:rsid w:val="004D3782"/>
    <w:rsid w:val="004D39D7"/>
    <w:rsid w:val="004D3BDF"/>
    <w:rsid w:val="004D3C82"/>
    <w:rsid w:val="004D3DF7"/>
    <w:rsid w:val="004D3F6C"/>
    <w:rsid w:val="004D3F91"/>
    <w:rsid w:val="004D4074"/>
    <w:rsid w:val="004D429F"/>
    <w:rsid w:val="004D44A5"/>
    <w:rsid w:val="004D4772"/>
    <w:rsid w:val="004D497F"/>
    <w:rsid w:val="004D49C3"/>
    <w:rsid w:val="004D4B39"/>
    <w:rsid w:val="004D4E1F"/>
    <w:rsid w:val="004D4EA8"/>
    <w:rsid w:val="004D4FAD"/>
    <w:rsid w:val="004D5218"/>
    <w:rsid w:val="004D5449"/>
    <w:rsid w:val="004D54A8"/>
    <w:rsid w:val="004D569B"/>
    <w:rsid w:val="004D57F1"/>
    <w:rsid w:val="004D5918"/>
    <w:rsid w:val="004D5B39"/>
    <w:rsid w:val="004D5B52"/>
    <w:rsid w:val="004D6001"/>
    <w:rsid w:val="004D6228"/>
    <w:rsid w:val="004D6469"/>
    <w:rsid w:val="004D64B1"/>
    <w:rsid w:val="004D64FF"/>
    <w:rsid w:val="004D66B0"/>
    <w:rsid w:val="004D683F"/>
    <w:rsid w:val="004D6F66"/>
    <w:rsid w:val="004D6FC8"/>
    <w:rsid w:val="004D71CF"/>
    <w:rsid w:val="004D71F0"/>
    <w:rsid w:val="004D726D"/>
    <w:rsid w:val="004D73AE"/>
    <w:rsid w:val="004D7543"/>
    <w:rsid w:val="004D77E0"/>
    <w:rsid w:val="004D781E"/>
    <w:rsid w:val="004D7AE3"/>
    <w:rsid w:val="004D7C32"/>
    <w:rsid w:val="004D7E87"/>
    <w:rsid w:val="004D7FF9"/>
    <w:rsid w:val="004E017D"/>
    <w:rsid w:val="004E020E"/>
    <w:rsid w:val="004E0346"/>
    <w:rsid w:val="004E035B"/>
    <w:rsid w:val="004E038C"/>
    <w:rsid w:val="004E0390"/>
    <w:rsid w:val="004E04D4"/>
    <w:rsid w:val="004E0503"/>
    <w:rsid w:val="004E06BA"/>
    <w:rsid w:val="004E07A0"/>
    <w:rsid w:val="004E0837"/>
    <w:rsid w:val="004E17BE"/>
    <w:rsid w:val="004E1821"/>
    <w:rsid w:val="004E1D33"/>
    <w:rsid w:val="004E1DD9"/>
    <w:rsid w:val="004E1DE6"/>
    <w:rsid w:val="004E2186"/>
    <w:rsid w:val="004E22F1"/>
    <w:rsid w:val="004E242D"/>
    <w:rsid w:val="004E2447"/>
    <w:rsid w:val="004E24A4"/>
    <w:rsid w:val="004E2C30"/>
    <w:rsid w:val="004E2DA7"/>
    <w:rsid w:val="004E2F12"/>
    <w:rsid w:val="004E2F62"/>
    <w:rsid w:val="004E2FBC"/>
    <w:rsid w:val="004E325F"/>
    <w:rsid w:val="004E3437"/>
    <w:rsid w:val="004E38A1"/>
    <w:rsid w:val="004E3B94"/>
    <w:rsid w:val="004E3C7A"/>
    <w:rsid w:val="004E3DF9"/>
    <w:rsid w:val="004E3E90"/>
    <w:rsid w:val="004E3EFF"/>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616A"/>
    <w:rsid w:val="004E61C9"/>
    <w:rsid w:val="004E620A"/>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22A"/>
    <w:rsid w:val="004F0263"/>
    <w:rsid w:val="004F0686"/>
    <w:rsid w:val="004F09BA"/>
    <w:rsid w:val="004F0F4A"/>
    <w:rsid w:val="004F1027"/>
    <w:rsid w:val="004F1034"/>
    <w:rsid w:val="004F1044"/>
    <w:rsid w:val="004F1154"/>
    <w:rsid w:val="004F11C2"/>
    <w:rsid w:val="004F1219"/>
    <w:rsid w:val="004F1245"/>
    <w:rsid w:val="004F1514"/>
    <w:rsid w:val="004F16DF"/>
    <w:rsid w:val="004F17C9"/>
    <w:rsid w:val="004F180D"/>
    <w:rsid w:val="004F184F"/>
    <w:rsid w:val="004F18D9"/>
    <w:rsid w:val="004F193A"/>
    <w:rsid w:val="004F19C9"/>
    <w:rsid w:val="004F1CC6"/>
    <w:rsid w:val="004F1EB3"/>
    <w:rsid w:val="004F26D9"/>
    <w:rsid w:val="004F296E"/>
    <w:rsid w:val="004F3119"/>
    <w:rsid w:val="004F35AB"/>
    <w:rsid w:val="004F3657"/>
    <w:rsid w:val="004F37E5"/>
    <w:rsid w:val="004F3881"/>
    <w:rsid w:val="004F38A7"/>
    <w:rsid w:val="004F38FF"/>
    <w:rsid w:val="004F3ADC"/>
    <w:rsid w:val="004F3D94"/>
    <w:rsid w:val="004F4004"/>
    <w:rsid w:val="004F419E"/>
    <w:rsid w:val="004F425A"/>
    <w:rsid w:val="004F4650"/>
    <w:rsid w:val="004F485F"/>
    <w:rsid w:val="004F490C"/>
    <w:rsid w:val="004F4B2B"/>
    <w:rsid w:val="004F4DCB"/>
    <w:rsid w:val="004F4E75"/>
    <w:rsid w:val="004F504C"/>
    <w:rsid w:val="004F510A"/>
    <w:rsid w:val="004F5399"/>
    <w:rsid w:val="004F53BE"/>
    <w:rsid w:val="004F562F"/>
    <w:rsid w:val="004F5B2B"/>
    <w:rsid w:val="004F5BE0"/>
    <w:rsid w:val="004F5C33"/>
    <w:rsid w:val="004F5C54"/>
    <w:rsid w:val="004F5CC4"/>
    <w:rsid w:val="004F5E21"/>
    <w:rsid w:val="004F63E6"/>
    <w:rsid w:val="004F66B9"/>
    <w:rsid w:val="004F681C"/>
    <w:rsid w:val="004F689C"/>
    <w:rsid w:val="004F68FD"/>
    <w:rsid w:val="004F69D4"/>
    <w:rsid w:val="004F6B2D"/>
    <w:rsid w:val="004F6BDC"/>
    <w:rsid w:val="004F7247"/>
    <w:rsid w:val="004F7424"/>
    <w:rsid w:val="004F7621"/>
    <w:rsid w:val="004F778C"/>
    <w:rsid w:val="004F7ACE"/>
    <w:rsid w:val="004F7BF0"/>
    <w:rsid w:val="004F7E80"/>
    <w:rsid w:val="005000E1"/>
    <w:rsid w:val="0050016D"/>
    <w:rsid w:val="005001B1"/>
    <w:rsid w:val="00500220"/>
    <w:rsid w:val="00500331"/>
    <w:rsid w:val="005003C8"/>
    <w:rsid w:val="0050041C"/>
    <w:rsid w:val="00500584"/>
    <w:rsid w:val="005006BD"/>
    <w:rsid w:val="00500907"/>
    <w:rsid w:val="00500931"/>
    <w:rsid w:val="00500ABB"/>
    <w:rsid w:val="00500C2C"/>
    <w:rsid w:val="00500D84"/>
    <w:rsid w:val="00500DE5"/>
    <w:rsid w:val="00501017"/>
    <w:rsid w:val="00501071"/>
    <w:rsid w:val="0050123E"/>
    <w:rsid w:val="0050169E"/>
    <w:rsid w:val="005017AC"/>
    <w:rsid w:val="005018EF"/>
    <w:rsid w:val="0050199F"/>
    <w:rsid w:val="00502027"/>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248"/>
    <w:rsid w:val="00503440"/>
    <w:rsid w:val="0050372D"/>
    <w:rsid w:val="00503833"/>
    <w:rsid w:val="00503841"/>
    <w:rsid w:val="0050393E"/>
    <w:rsid w:val="005039CD"/>
    <w:rsid w:val="00503B2D"/>
    <w:rsid w:val="00503BE6"/>
    <w:rsid w:val="00503DA1"/>
    <w:rsid w:val="005041CA"/>
    <w:rsid w:val="005041EB"/>
    <w:rsid w:val="0050423B"/>
    <w:rsid w:val="005042F5"/>
    <w:rsid w:val="00504613"/>
    <w:rsid w:val="0050461A"/>
    <w:rsid w:val="005046DE"/>
    <w:rsid w:val="00504933"/>
    <w:rsid w:val="00504BF1"/>
    <w:rsid w:val="00504E4E"/>
    <w:rsid w:val="00504F13"/>
    <w:rsid w:val="0050501F"/>
    <w:rsid w:val="00505097"/>
    <w:rsid w:val="00505287"/>
    <w:rsid w:val="00505438"/>
    <w:rsid w:val="00505661"/>
    <w:rsid w:val="00505904"/>
    <w:rsid w:val="00505D7C"/>
    <w:rsid w:val="00506401"/>
    <w:rsid w:val="0050649D"/>
    <w:rsid w:val="005067B9"/>
    <w:rsid w:val="0050694E"/>
    <w:rsid w:val="00506A84"/>
    <w:rsid w:val="00506D0F"/>
    <w:rsid w:val="00506E6D"/>
    <w:rsid w:val="0050700D"/>
    <w:rsid w:val="0050708E"/>
    <w:rsid w:val="005070EB"/>
    <w:rsid w:val="0050731D"/>
    <w:rsid w:val="00507338"/>
    <w:rsid w:val="00507527"/>
    <w:rsid w:val="005076FF"/>
    <w:rsid w:val="00507964"/>
    <w:rsid w:val="0050799E"/>
    <w:rsid w:val="00507A7A"/>
    <w:rsid w:val="00507B57"/>
    <w:rsid w:val="00507C4C"/>
    <w:rsid w:val="00507C91"/>
    <w:rsid w:val="00507DCA"/>
    <w:rsid w:val="00507E8A"/>
    <w:rsid w:val="00510316"/>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794"/>
    <w:rsid w:val="0051199D"/>
    <w:rsid w:val="00511A74"/>
    <w:rsid w:val="00511AD2"/>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FC"/>
    <w:rsid w:val="00512F6E"/>
    <w:rsid w:val="0051301D"/>
    <w:rsid w:val="0051301F"/>
    <w:rsid w:val="00513187"/>
    <w:rsid w:val="005133E2"/>
    <w:rsid w:val="00513408"/>
    <w:rsid w:val="0051367A"/>
    <w:rsid w:val="005136BC"/>
    <w:rsid w:val="00513718"/>
    <w:rsid w:val="0051373B"/>
    <w:rsid w:val="005137FC"/>
    <w:rsid w:val="00513978"/>
    <w:rsid w:val="005139E0"/>
    <w:rsid w:val="00513ABA"/>
    <w:rsid w:val="00513DFA"/>
    <w:rsid w:val="00513F45"/>
    <w:rsid w:val="00514005"/>
    <w:rsid w:val="00514050"/>
    <w:rsid w:val="00514063"/>
    <w:rsid w:val="005140B3"/>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922"/>
    <w:rsid w:val="005169F9"/>
    <w:rsid w:val="00516B48"/>
    <w:rsid w:val="00516D54"/>
    <w:rsid w:val="00517014"/>
    <w:rsid w:val="00517099"/>
    <w:rsid w:val="005171A7"/>
    <w:rsid w:val="00517207"/>
    <w:rsid w:val="00517506"/>
    <w:rsid w:val="00517542"/>
    <w:rsid w:val="005175E0"/>
    <w:rsid w:val="00517810"/>
    <w:rsid w:val="00517980"/>
    <w:rsid w:val="00517CEA"/>
    <w:rsid w:val="005201DB"/>
    <w:rsid w:val="005202B4"/>
    <w:rsid w:val="0052055A"/>
    <w:rsid w:val="0052056D"/>
    <w:rsid w:val="005206E4"/>
    <w:rsid w:val="00520932"/>
    <w:rsid w:val="00520937"/>
    <w:rsid w:val="0052099E"/>
    <w:rsid w:val="005209BB"/>
    <w:rsid w:val="00520AB7"/>
    <w:rsid w:val="00520E3F"/>
    <w:rsid w:val="00520F44"/>
    <w:rsid w:val="00520FB2"/>
    <w:rsid w:val="00521164"/>
    <w:rsid w:val="0052119D"/>
    <w:rsid w:val="005212F7"/>
    <w:rsid w:val="005214E0"/>
    <w:rsid w:val="005217A8"/>
    <w:rsid w:val="00521824"/>
    <w:rsid w:val="00521908"/>
    <w:rsid w:val="00521967"/>
    <w:rsid w:val="00521982"/>
    <w:rsid w:val="00521A33"/>
    <w:rsid w:val="00521B72"/>
    <w:rsid w:val="00521C98"/>
    <w:rsid w:val="00521CE1"/>
    <w:rsid w:val="00521DC1"/>
    <w:rsid w:val="00521E82"/>
    <w:rsid w:val="0052210C"/>
    <w:rsid w:val="005221C2"/>
    <w:rsid w:val="005222CF"/>
    <w:rsid w:val="0052254F"/>
    <w:rsid w:val="005226DF"/>
    <w:rsid w:val="00522ACA"/>
    <w:rsid w:val="00522AD0"/>
    <w:rsid w:val="00522CDB"/>
    <w:rsid w:val="00522D9D"/>
    <w:rsid w:val="00522DE5"/>
    <w:rsid w:val="00523017"/>
    <w:rsid w:val="005232E1"/>
    <w:rsid w:val="0052341A"/>
    <w:rsid w:val="005236E1"/>
    <w:rsid w:val="00523767"/>
    <w:rsid w:val="00523AAA"/>
    <w:rsid w:val="00523B4A"/>
    <w:rsid w:val="00523B6D"/>
    <w:rsid w:val="00523B95"/>
    <w:rsid w:val="00523DC8"/>
    <w:rsid w:val="00523E1F"/>
    <w:rsid w:val="00523F3E"/>
    <w:rsid w:val="0052401E"/>
    <w:rsid w:val="005240C9"/>
    <w:rsid w:val="0052419E"/>
    <w:rsid w:val="005242A5"/>
    <w:rsid w:val="0052465C"/>
    <w:rsid w:val="005246C7"/>
    <w:rsid w:val="00524767"/>
    <w:rsid w:val="0052476F"/>
    <w:rsid w:val="00524935"/>
    <w:rsid w:val="00524964"/>
    <w:rsid w:val="00524FBA"/>
    <w:rsid w:val="005251AF"/>
    <w:rsid w:val="00525359"/>
    <w:rsid w:val="00525924"/>
    <w:rsid w:val="005259F5"/>
    <w:rsid w:val="00525B6F"/>
    <w:rsid w:val="00525C0F"/>
    <w:rsid w:val="00526126"/>
    <w:rsid w:val="005261F6"/>
    <w:rsid w:val="0052631C"/>
    <w:rsid w:val="00526444"/>
    <w:rsid w:val="00526592"/>
    <w:rsid w:val="005265F7"/>
    <w:rsid w:val="005267D1"/>
    <w:rsid w:val="00526925"/>
    <w:rsid w:val="00526BCB"/>
    <w:rsid w:val="00526C80"/>
    <w:rsid w:val="00526CA8"/>
    <w:rsid w:val="00526F45"/>
    <w:rsid w:val="00526F9D"/>
    <w:rsid w:val="00526FBB"/>
    <w:rsid w:val="00527187"/>
    <w:rsid w:val="00527285"/>
    <w:rsid w:val="005276A0"/>
    <w:rsid w:val="005276A1"/>
    <w:rsid w:val="005277B7"/>
    <w:rsid w:val="005278B6"/>
    <w:rsid w:val="00527A6C"/>
    <w:rsid w:val="00527AA6"/>
    <w:rsid w:val="00527CBA"/>
    <w:rsid w:val="00527D31"/>
    <w:rsid w:val="00530310"/>
    <w:rsid w:val="00530313"/>
    <w:rsid w:val="005303BB"/>
    <w:rsid w:val="00530456"/>
    <w:rsid w:val="00530516"/>
    <w:rsid w:val="005306F8"/>
    <w:rsid w:val="00530880"/>
    <w:rsid w:val="00530954"/>
    <w:rsid w:val="00530CEE"/>
    <w:rsid w:val="00530D84"/>
    <w:rsid w:val="00530EDB"/>
    <w:rsid w:val="005312CE"/>
    <w:rsid w:val="005318E7"/>
    <w:rsid w:val="00531B58"/>
    <w:rsid w:val="00531BC7"/>
    <w:rsid w:val="00531BE5"/>
    <w:rsid w:val="00531C34"/>
    <w:rsid w:val="005320D1"/>
    <w:rsid w:val="00532105"/>
    <w:rsid w:val="00532292"/>
    <w:rsid w:val="005322CC"/>
    <w:rsid w:val="0053234F"/>
    <w:rsid w:val="00532A46"/>
    <w:rsid w:val="00532A5F"/>
    <w:rsid w:val="00532AAA"/>
    <w:rsid w:val="00532BC9"/>
    <w:rsid w:val="00532C76"/>
    <w:rsid w:val="005331D9"/>
    <w:rsid w:val="00533326"/>
    <w:rsid w:val="00533424"/>
    <w:rsid w:val="00533466"/>
    <w:rsid w:val="00533981"/>
    <w:rsid w:val="00533C14"/>
    <w:rsid w:val="00533E98"/>
    <w:rsid w:val="00533EE8"/>
    <w:rsid w:val="0053435B"/>
    <w:rsid w:val="005343F2"/>
    <w:rsid w:val="00534443"/>
    <w:rsid w:val="005347A7"/>
    <w:rsid w:val="00534815"/>
    <w:rsid w:val="00534880"/>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183"/>
    <w:rsid w:val="005372FB"/>
    <w:rsid w:val="0053731B"/>
    <w:rsid w:val="00537337"/>
    <w:rsid w:val="005373BC"/>
    <w:rsid w:val="0053742E"/>
    <w:rsid w:val="00537649"/>
    <w:rsid w:val="0053791E"/>
    <w:rsid w:val="00537D87"/>
    <w:rsid w:val="00537DB5"/>
    <w:rsid w:val="00537F1E"/>
    <w:rsid w:val="0054019B"/>
    <w:rsid w:val="0054019D"/>
    <w:rsid w:val="005401E9"/>
    <w:rsid w:val="00540335"/>
    <w:rsid w:val="005403D9"/>
    <w:rsid w:val="005405C6"/>
    <w:rsid w:val="005405D0"/>
    <w:rsid w:val="005408B6"/>
    <w:rsid w:val="005412D1"/>
    <w:rsid w:val="00541504"/>
    <w:rsid w:val="005415DA"/>
    <w:rsid w:val="0054189B"/>
    <w:rsid w:val="00541A81"/>
    <w:rsid w:val="00541DCA"/>
    <w:rsid w:val="00541F49"/>
    <w:rsid w:val="00541FEC"/>
    <w:rsid w:val="00542394"/>
    <w:rsid w:val="005423B3"/>
    <w:rsid w:val="0054266C"/>
    <w:rsid w:val="005426A0"/>
    <w:rsid w:val="0054271B"/>
    <w:rsid w:val="005428F1"/>
    <w:rsid w:val="00542DD9"/>
    <w:rsid w:val="00542F02"/>
    <w:rsid w:val="00542F72"/>
    <w:rsid w:val="005431A7"/>
    <w:rsid w:val="0054397C"/>
    <w:rsid w:val="00543A29"/>
    <w:rsid w:val="00543C55"/>
    <w:rsid w:val="00543C85"/>
    <w:rsid w:val="00543E2E"/>
    <w:rsid w:val="00543F18"/>
    <w:rsid w:val="00543FD6"/>
    <w:rsid w:val="00544363"/>
    <w:rsid w:val="0054441E"/>
    <w:rsid w:val="005444A8"/>
    <w:rsid w:val="005445AA"/>
    <w:rsid w:val="00544652"/>
    <w:rsid w:val="00544780"/>
    <w:rsid w:val="00544B37"/>
    <w:rsid w:val="00544BB8"/>
    <w:rsid w:val="00544DD9"/>
    <w:rsid w:val="00544F6E"/>
    <w:rsid w:val="00545451"/>
    <w:rsid w:val="00545507"/>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F4B"/>
    <w:rsid w:val="00547057"/>
    <w:rsid w:val="0054712F"/>
    <w:rsid w:val="005471D8"/>
    <w:rsid w:val="0054760E"/>
    <w:rsid w:val="00547695"/>
    <w:rsid w:val="005476AD"/>
    <w:rsid w:val="00547A12"/>
    <w:rsid w:val="00547AE3"/>
    <w:rsid w:val="00547C95"/>
    <w:rsid w:val="00547F11"/>
    <w:rsid w:val="00547FD6"/>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890"/>
    <w:rsid w:val="00551A7E"/>
    <w:rsid w:val="00551B49"/>
    <w:rsid w:val="00551CE8"/>
    <w:rsid w:val="00551DF1"/>
    <w:rsid w:val="00551E05"/>
    <w:rsid w:val="00551ED3"/>
    <w:rsid w:val="00552613"/>
    <w:rsid w:val="005526F3"/>
    <w:rsid w:val="00552C6F"/>
    <w:rsid w:val="00552C7A"/>
    <w:rsid w:val="00552EBB"/>
    <w:rsid w:val="00553251"/>
    <w:rsid w:val="00553265"/>
    <w:rsid w:val="005532DD"/>
    <w:rsid w:val="00553330"/>
    <w:rsid w:val="005535BF"/>
    <w:rsid w:val="00553610"/>
    <w:rsid w:val="00553659"/>
    <w:rsid w:val="00553777"/>
    <w:rsid w:val="00553817"/>
    <w:rsid w:val="0055387D"/>
    <w:rsid w:val="00553B25"/>
    <w:rsid w:val="00553C1F"/>
    <w:rsid w:val="00553CD9"/>
    <w:rsid w:val="00553CFC"/>
    <w:rsid w:val="00553F64"/>
    <w:rsid w:val="0055421C"/>
    <w:rsid w:val="00554380"/>
    <w:rsid w:val="005543C1"/>
    <w:rsid w:val="00554493"/>
    <w:rsid w:val="0055451B"/>
    <w:rsid w:val="00554580"/>
    <w:rsid w:val="00554630"/>
    <w:rsid w:val="0055466C"/>
    <w:rsid w:val="00554793"/>
    <w:rsid w:val="005549D4"/>
    <w:rsid w:val="00554A5D"/>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600D"/>
    <w:rsid w:val="005560B5"/>
    <w:rsid w:val="005561C0"/>
    <w:rsid w:val="005563EF"/>
    <w:rsid w:val="00556568"/>
    <w:rsid w:val="00556582"/>
    <w:rsid w:val="005568F1"/>
    <w:rsid w:val="0055695F"/>
    <w:rsid w:val="00556995"/>
    <w:rsid w:val="00556B39"/>
    <w:rsid w:val="00556CAA"/>
    <w:rsid w:val="00556F7F"/>
    <w:rsid w:val="00556FC4"/>
    <w:rsid w:val="00556FE1"/>
    <w:rsid w:val="00557061"/>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B3"/>
    <w:rsid w:val="0056179C"/>
    <w:rsid w:val="0056184A"/>
    <w:rsid w:val="00561BD5"/>
    <w:rsid w:val="00561CCD"/>
    <w:rsid w:val="00561D44"/>
    <w:rsid w:val="00561E9F"/>
    <w:rsid w:val="00561F90"/>
    <w:rsid w:val="00562134"/>
    <w:rsid w:val="005628F0"/>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60F"/>
    <w:rsid w:val="00564691"/>
    <w:rsid w:val="00564713"/>
    <w:rsid w:val="00564831"/>
    <w:rsid w:val="00564867"/>
    <w:rsid w:val="00564908"/>
    <w:rsid w:val="00564A9A"/>
    <w:rsid w:val="00564B2F"/>
    <w:rsid w:val="00564D33"/>
    <w:rsid w:val="00564F45"/>
    <w:rsid w:val="005652C2"/>
    <w:rsid w:val="005653D8"/>
    <w:rsid w:val="00565771"/>
    <w:rsid w:val="0056597E"/>
    <w:rsid w:val="005660DF"/>
    <w:rsid w:val="00566309"/>
    <w:rsid w:val="005663BD"/>
    <w:rsid w:val="00566614"/>
    <w:rsid w:val="0056684C"/>
    <w:rsid w:val="005668F9"/>
    <w:rsid w:val="005669EE"/>
    <w:rsid w:val="00566B3D"/>
    <w:rsid w:val="00566CFF"/>
    <w:rsid w:val="00566EE6"/>
    <w:rsid w:val="00566F04"/>
    <w:rsid w:val="0056705E"/>
    <w:rsid w:val="005672D8"/>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B46"/>
    <w:rsid w:val="00573D21"/>
    <w:rsid w:val="00573F2E"/>
    <w:rsid w:val="00573F9B"/>
    <w:rsid w:val="00573FCE"/>
    <w:rsid w:val="0057400C"/>
    <w:rsid w:val="0057412B"/>
    <w:rsid w:val="005742C0"/>
    <w:rsid w:val="0057440C"/>
    <w:rsid w:val="005748C7"/>
    <w:rsid w:val="0057496C"/>
    <w:rsid w:val="00574B7B"/>
    <w:rsid w:val="00574B94"/>
    <w:rsid w:val="00574BBC"/>
    <w:rsid w:val="00574D0C"/>
    <w:rsid w:val="0057512E"/>
    <w:rsid w:val="0057529B"/>
    <w:rsid w:val="0057590E"/>
    <w:rsid w:val="005759CF"/>
    <w:rsid w:val="00575AA2"/>
    <w:rsid w:val="00575D27"/>
    <w:rsid w:val="00575EF1"/>
    <w:rsid w:val="0057636D"/>
    <w:rsid w:val="005763CF"/>
    <w:rsid w:val="005764C1"/>
    <w:rsid w:val="005768BD"/>
    <w:rsid w:val="00576DC3"/>
    <w:rsid w:val="00576F30"/>
    <w:rsid w:val="005771B6"/>
    <w:rsid w:val="005772DC"/>
    <w:rsid w:val="00577467"/>
    <w:rsid w:val="00577513"/>
    <w:rsid w:val="00577524"/>
    <w:rsid w:val="00577758"/>
    <w:rsid w:val="0057776F"/>
    <w:rsid w:val="00577982"/>
    <w:rsid w:val="00577AC8"/>
    <w:rsid w:val="00577D0E"/>
    <w:rsid w:val="00577DA4"/>
    <w:rsid w:val="0058004E"/>
    <w:rsid w:val="005804E8"/>
    <w:rsid w:val="0058068E"/>
    <w:rsid w:val="005806E9"/>
    <w:rsid w:val="00580750"/>
    <w:rsid w:val="0058080B"/>
    <w:rsid w:val="00580A7A"/>
    <w:rsid w:val="00580E9C"/>
    <w:rsid w:val="00580EF7"/>
    <w:rsid w:val="00580FD1"/>
    <w:rsid w:val="005810D3"/>
    <w:rsid w:val="0058111E"/>
    <w:rsid w:val="0058166B"/>
    <w:rsid w:val="00581799"/>
    <w:rsid w:val="005818B8"/>
    <w:rsid w:val="00581906"/>
    <w:rsid w:val="00581B20"/>
    <w:rsid w:val="00581F76"/>
    <w:rsid w:val="005823E9"/>
    <w:rsid w:val="0058242F"/>
    <w:rsid w:val="00582570"/>
    <w:rsid w:val="00582746"/>
    <w:rsid w:val="005827B4"/>
    <w:rsid w:val="00582964"/>
    <w:rsid w:val="005829B6"/>
    <w:rsid w:val="00582A08"/>
    <w:rsid w:val="00582C0B"/>
    <w:rsid w:val="00582DBF"/>
    <w:rsid w:val="00582DCC"/>
    <w:rsid w:val="00583202"/>
    <w:rsid w:val="005833C9"/>
    <w:rsid w:val="0058372F"/>
    <w:rsid w:val="00583797"/>
    <w:rsid w:val="005839A8"/>
    <w:rsid w:val="005839C4"/>
    <w:rsid w:val="00583A9D"/>
    <w:rsid w:val="00583CFE"/>
    <w:rsid w:val="00584319"/>
    <w:rsid w:val="0058452B"/>
    <w:rsid w:val="00584586"/>
    <w:rsid w:val="0058483A"/>
    <w:rsid w:val="00584902"/>
    <w:rsid w:val="00584AE9"/>
    <w:rsid w:val="00584B3C"/>
    <w:rsid w:val="00584BC0"/>
    <w:rsid w:val="00584E91"/>
    <w:rsid w:val="00584FB2"/>
    <w:rsid w:val="0058501F"/>
    <w:rsid w:val="005851E6"/>
    <w:rsid w:val="005853CB"/>
    <w:rsid w:val="0058546F"/>
    <w:rsid w:val="005854DA"/>
    <w:rsid w:val="0058551B"/>
    <w:rsid w:val="00585571"/>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84A"/>
    <w:rsid w:val="00590CD2"/>
    <w:rsid w:val="00590E69"/>
    <w:rsid w:val="00591055"/>
    <w:rsid w:val="00591332"/>
    <w:rsid w:val="005915D0"/>
    <w:rsid w:val="00591669"/>
    <w:rsid w:val="0059171C"/>
    <w:rsid w:val="00591794"/>
    <w:rsid w:val="00591A4D"/>
    <w:rsid w:val="00591C01"/>
    <w:rsid w:val="00591C91"/>
    <w:rsid w:val="00591D09"/>
    <w:rsid w:val="00591E74"/>
    <w:rsid w:val="00591F21"/>
    <w:rsid w:val="00592049"/>
    <w:rsid w:val="00592585"/>
    <w:rsid w:val="0059269F"/>
    <w:rsid w:val="005928C6"/>
    <w:rsid w:val="00592A8A"/>
    <w:rsid w:val="00592B46"/>
    <w:rsid w:val="00592D3E"/>
    <w:rsid w:val="00592D67"/>
    <w:rsid w:val="00592DAB"/>
    <w:rsid w:val="00592E5C"/>
    <w:rsid w:val="00592E5E"/>
    <w:rsid w:val="00592F90"/>
    <w:rsid w:val="005930AD"/>
    <w:rsid w:val="005930C2"/>
    <w:rsid w:val="005931ED"/>
    <w:rsid w:val="005933B0"/>
    <w:rsid w:val="005935BD"/>
    <w:rsid w:val="005936AE"/>
    <w:rsid w:val="00593A4D"/>
    <w:rsid w:val="00593BBC"/>
    <w:rsid w:val="00593BEF"/>
    <w:rsid w:val="00593F78"/>
    <w:rsid w:val="0059400C"/>
    <w:rsid w:val="0059407F"/>
    <w:rsid w:val="00594362"/>
    <w:rsid w:val="00594840"/>
    <w:rsid w:val="0059485D"/>
    <w:rsid w:val="00594DF9"/>
    <w:rsid w:val="00594E6F"/>
    <w:rsid w:val="00595131"/>
    <w:rsid w:val="00595297"/>
    <w:rsid w:val="00595418"/>
    <w:rsid w:val="00595618"/>
    <w:rsid w:val="005956C9"/>
    <w:rsid w:val="00595A9B"/>
    <w:rsid w:val="00595A9F"/>
    <w:rsid w:val="00595BFD"/>
    <w:rsid w:val="00595DB7"/>
    <w:rsid w:val="00595E80"/>
    <w:rsid w:val="00595E9C"/>
    <w:rsid w:val="00595EE3"/>
    <w:rsid w:val="00595F2C"/>
    <w:rsid w:val="0059635A"/>
    <w:rsid w:val="00596429"/>
    <w:rsid w:val="0059642C"/>
    <w:rsid w:val="00596506"/>
    <w:rsid w:val="00596779"/>
    <w:rsid w:val="005967A5"/>
    <w:rsid w:val="00596998"/>
    <w:rsid w:val="00596A6D"/>
    <w:rsid w:val="00596C66"/>
    <w:rsid w:val="00596F1A"/>
    <w:rsid w:val="00596F7A"/>
    <w:rsid w:val="00597208"/>
    <w:rsid w:val="0059733A"/>
    <w:rsid w:val="005973AD"/>
    <w:rsid w:val="00597597"/>
    <w:rsid w:val="00597627"/>
    <w:rsid w:val="005978A9"/>
    <w:rsid w:val="00597AE9"/>
    <w:rsid w:val="00597C1B"/>
    <w:rsid w:val="005A0144"/>
    <w:rsid w:val="005A0197"/>
    <w:rsid w:val="005A02B6"/>
    <w:rsid w:val="005A040C"/>
    <w:rsid w:val="005A05DD"/>
    <w:rsid w:val="005A077E"/>
    <w:rsid w:val="005A07E7"/>
    <w:rsid w:val="005A0A59"/>
    <w:rsid w:val="005A0BDD"/>
    <w:rsid w:val="005A0CF2"/>
    <w:rsid w:val="005A0F90"/>
    <w:rsid w:val="005A0FD4"/>
    <w:rsid w:val="005A1066"/>
    <w:rsid w:val="005A17D3"/>
    <w:rsid w:val="005A1B48"/>
    <w:rsid w:val="005A1C79"/>
    <w:rsid w:val="005A1D91"/>
    <w:rsid w:val="005A1DFD"/>
    <w:rsid w:val="005A2955"/>
    <w:rsid w:val="005A2E87"/>
    <w:rsid w:val="005A3113"/>
    <w:rsid w:val="005A3123"/>
    <w:rsid w:val="005A34FD"/>
    <w:rsid w:val="005A3830"/>
    <w:rsid w:val="005A3BC0"/>
    <w:rsid w:val="005A3C63"/>
    <w:rsid w:val="005A3F57"/>
    <w:rsid w:val="005A4056"/>
    <w:rsid w:val="005A4122"/>
    <w:rsid w:val="005A446D"/>
    <w:rsid w:val="005A45F0"/>
    <w:rsid w:val="005A478C"/>
    <w:rsid w:val="005A47A5"/>
    <w:rsid w:val="005A48C2"/>
    <w:rsid w:val="005A4931"/>
    <w:rsid w:val="005A4A14"/>
    <w:rsid w:val="005A4A2A"/>
    <w:rsid w:val="005A4A43"/>
    <w:rsid w:val="005A4CDA"/>
    <w:rsid w:val="005A4E18"/>
    <w:rsid w:val="005A4FC8"/>
    <w:rsid w:val="005A5108"/>
    <w:rsid w:val="005A56A4"/>
    <w:rsid w:val="005A5753"/>
    <w:rsid w:val="005A5858"/>
    <w:rsid w:val="005A5915"/>
    <w:rsid w:val="005A5AA4"/>
    <w:rsid w:val="005A5CE7"/>
    <w:rsid w:val="005A5D50"/>
    <w:rsid w:val="005A5EA5"/>
    <w:rsid w:val="005A5ECC"/>
    <w:rsid w:val="005A6081"/>
    <w:rsid w:val="005A6760"/>
    <w:rsid w:val="005A6A52"/>
    <w:rsid w:val="005A6AD0"/>
    <w:rsid w:val="005A6B32"/>
    <w:rsid w:val="005A6C04"/>
    <w:rsid w:val="005A70BD"/>
    <w:rsid w:val="005A7263"/>
    <w:rsid w:val="005A7396"/>
    <w:rsid w:val="005A74D4"/>
    <w:rsid w:val="005A77B9"/>
    <w:rsid w:val="005A7A2C"/>
    <w:rsid w:val="005A7B3D"/>
    <w:rsid w:val="005A7FE1"/>
    <w:rsid w:val="005A7FE8"/>
    <w:rsid w:val="005A7FF3"/>
    <w:rsid w:val="005B0040"/>
    <w:rsid w:val="005B01D9"/>
    <w:rsid w:val="005B051E"/>
    <w:rsid w:val="005B0844"/>
    <w:rsid w:val="005B085F"/>
    <w:rsid w:val="005B08B9"/>
    <w:rsid w:val="005B09AC"/>
    <w:rsid w:val="005B1002"/>
    <w:rsid w:val="005B1074"/>
    <w:rsid w:val="005B1104"/>
    <w:rsid w:val="005B1D5C"/>
    <w:rsid w:val="005B1DFD"/>
    <w:rsid w:val="005B1EBE"/>
    <w:rsid w:val="005B2265"/>
    <w:rsid w:val="005B2646"/>
    <w:rsid w:val="005B28A0"/>
    <w:rsid w:val="005B2962"/>
    <w:rsid w:val="005B29DB"/>
    <w:rsid w:val="005B2A96"/>
    <w:rsid w:val="005B2BE5"/>
    <w:rsid w:val="005B2E22"/>
    <w:rsid w:val="005B2EF0"/>
    <w:rsid w:val="005B2F56"/>
    <w:rsid w:val="005B308D"/>
    <w:rsid w:val="005B30CE"/>
    <w:rsid w:val="005B32FB"/>
    <w:rsid w:val="005B33D5"/>
    <w:rsid w:val="005B3596"/>
    <w:rsid w:val="005B35F5"/>
    <w:rsid w:val="005B37DF"/>
    <w:rsid w:val="005B38A7"/>
    <w:rsid w:val="005B38CE"/>
    <w:rsid w:val="005B38E3"/>
    <w:rsid w:val="005B393D"/>
    <w:rsid w:val="005B3A99"/>
    <w:rsid w:val="005B3AAE"/>
    <w:rsid w:val="005B3D9A"/>
    <w:rsid w:val="005B3E1C"/>
    <w:rsid w:val="005B3F6E"/>
    <w:rsid w:val="005B4071"/>
    <w:rsid w:val="005B4504"/>
    <w:rsid w:val="005B45E4"/>
    <w:rsid w:val="005B4889"/>
    <w:rsid w:val="005B497A"/>
    <w:rsid w:val="005B4E00"/>
    <w:rsid w:val="005B4F50"/>
    <w:rsid w:val="005B4FBC"/>
    <w:rsid w:val="005B5027"/>
    <w:rsid w:val="005B508A"/>
    <w:rsid w:val="005B5950"/>
    <w:rsid w:val="005B5999"/>
    <w:rsid w:val="005B5A21"/>
    <w:rsid w:val="005B5B04"/>
    <w:rsid w:val="005B5D93"/>
    <w:rsid w:val="005B5F30"/>
    <w:rsid w:val="005B6103"/>
    <w:rsid w:val="005B635E"/>
    <w:rsid w:val="005B6386"/>
    <w:rsid w:val="005B6398"/>
    <w:rsid w:val="005B685E"/>
    <w:rsid w:val="005B6C07"/>
    <w:rsid w:val="005B6E65"/>
    <w:rsid w:val="005B7025"/>
    <w:rsid w:val="005B70FF"/>
    <w:rsid w:val="005B7103"/>
    <w:rsid w:val="005B7228"/>
    <w:rsid w:val="005B7293"/>
    <w:rsid w:val="005B7355"/>
    <w:rsid w:val="005B79A4"/>
    <w:rsid w:val="005B79F4"/>
    <w:rsid w:val="005B7E0F"/>
    <w:rsid w:val="005B7E7D"/>
    <w:rsid w:val="005B7F7C"/>
    <w:rsid w:val="005C0061"/>
    <w:rsid w:val="005C0237"/>
    <w:rsid w:val="005C037A"/>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34E"/>
    <w:rsid w:val="005C53C7"/>
    <w:rsid w:val="005C5A18"/>
    <w:rsid w:val="005C5E86"/>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A8E"/>
    <w:rsid w:val="005C7ABD"/>
    <w:rsid w:val="005C7C5B"/>
    <w:rsid w:val="005C7E3F"/>
    <w:rsid w:val="005C7ECB"/>
    <w:rsid w:val="005D027C"/>
    <w:rsid w:val="005D027D"/>
    <w:rsid w:val="005D0358"/>
    <w:rsid w:val="005D0374"/>
    <w:rsid w:val="005D03D7"/>
    <w:rsid w:val="005D04BF"/>
    <w:rsid w:val="005D04F5"/>
    <w:rsid w:val="005D0573"/>
    <w:rsid w:val="005D0856"/>
    <w:rsid w:val="005D088D"/>
    <w:rsid w:val="005D08C5"/>
    <w:rsid w:val="005D0AE0"/>
    <w:rsid w:val="005D0C84"/>
    <w:rsid w:val="005D0CE1"/>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D54"/>
    <w:rsid w:val="005D3DFF"/>
    <w:rsid w:val="005D3E26"/>
    <w:rsid w:val="005D3ECC"/>
    <w:rsid w:val="005D3F82"/>
    <w:rsid w:val="005D4000"/>
    <w:rsid w:val="005D40ED"/>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B78"/>
    <w:rsid w:val="005D5B8F"/>
    <w:rsid w:val="005D5E91"/>
    <w:rsid w:val="005D5FC8"/>
    <w:rsid w:val="005D62AC"/>
    <w:rsid w:val="005D62C0"/>
    <w:rsid w:val="005D6374"/>
    <w:rsid w:val="005D63A6"/>
    <w:rsid w:val="005D63B8"/>
    <w:rsid w:val="005D65BF"/>
    <w:rsid w:val="005D65C5"/>
    <w:rsid w:val="005D65E9"/>
    <w:rsid w:val="005D66D4"/>
    <w:rsid w:val="005D6C4C"/>
    <w:rsid w:val="005D7313"/>
    <w:rsid w:val="005D734B"/>
    <w:rsid w:val="005D7379"/>
    <w:rsid w:val="005D73BE"/>
    <w:rsid w:val="005D75F6"/>
    <w:rsid w:val="005D793E"/>
    <w:rsid w:val="005D79DD"/>
    <w:rsid w:val="005D7C9D"/>
    <w:rsid w:val="005D7DF9"/>
    <w:rsid w:val="005D7EC9"/>
    <w:rsid w:val="005D7EDF"/>
    <w:rsid w:val="005E0054"/>
    <w:rsid w:val="005E008F"/>
    <w:rsid w:val="005E03FB"/>
    <w:rsid w:val="005E04E4"/>
    <w:rsid w:val="005E0531"/>
    <w:rsid w:val="005E05DE"/>
    <w:rsid w:val="005E06A7"/>
    <w:rsid w:val="005E072B"/>
    <w:rsid w:val="005E07A3"/>
    <w:rsid w:val="005E0B4C"/>
    <w:rsid w:val="005E0E93"/>
    <w:rsid w:val="005E10D9"/>
    <w:rsid w:val="005E1252"/>
    <w:rsid w:val="005E1284"/>
    <w:rsid w:val="005E13B3"/>
    <w:rsid w:val="005E14FB"/>
    <w:rsid w:val="005E1B86"/>
    <w:rsid w:val="005E1BE4"/>
    <w:rsid w:val="005E1CE3"/>
    <w:rsid w:val="005E1D92"/>
    <w:rsid w:val="005E1E9F"/>
    <w:rsid w:val="005E1F4C"/>
    <w:rsid w:val="005E2023"/>
    <w:rsid w:val="005E2159"/>
    <w:rsid w:val="005E21B8"/>
    <w:rsid w:val="005E2531"/>
    <w:rsid w:val="005E26A6"/>
    <w:rsid w:val="005E290E"/>
    <w:rsid w:val="005E2BBB"/>
    <w:rsid w:val="005E2E9E"/>
    <w:rsid w:val="005E3268"/>
    <w:rsid w:val="005E3447"/>
    <w:rsid w:val="005E37A4"/>
    <w:rsid w:val="005E38CF"/>
    <w:rsid w:val="005E38E7"/>
    <w:rsid w:val="005E3D2F"/>
    <w:rsid w:val="005E3DC8"/>
    <w:rsid w:val="005E3EEA"/>
    <w:rsid w:val="005E44AA"/>
    <w:rsid w:val="005E4554"/>
    <w:rsid w:val="005E45D7"/>
    <w:rsid w:val="005E474D"/>
    <w:rsid w:val="005E4751"/>
    <w:rsid w:val="005E49E5"/>
    <w:rsid w:val="005E4A39"/>
    <w:rsid w:val="005E4AC8"/>
    <w:rsid w:val="005E4DDA"/>
    <w:rsid w:val="005E4E0E"/>
    <w:rsid w:val="005E4E9C"/>
    <w:rsid w:val="005E508B"/>
    <w:rsid w:val="005E51A8"/>
    <w:rsid w:val="005E520B"/>
    <w:rsid w:val="005E5216"/>
    <w:rsid w:val="005E5257"/>
    <w:rsid w:val="005E573F"/>
    <w:rsid w:val="005E588D"/>
    <w:rsid w:val="005E5B49"/>
    <w:rsid w:val="005E5B82"/>
    <w:rsid w:val="005E5E9F"/>
    <w:rsid w:val="005E5FDE"/>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88A"/>
    <w:rsid w:val="005E79A7"/>
    <w:rsid w:val="005E7A28"/>
    <w:rsid w:val="005E7B15"/>
    <w:rsid w:val="005E7E21"/>
    <w:rsid w:val="005E7F3F"/>
    <w:rsid w:val="005F01A3"/>
    <w:rsid w:val="005F0234"/>
    <w:rsid w:val="005F0352"/>
    <w:rsid w:val="005F03C4"/>
    <w:rsid w:val="005F0412"/>
    <w:rsid w:val="005F0517"/>
    <w:rsid w:val="005F066C"/>
    <w:rsid w:val="005F085E"/>
    <w:rsid w:val="005F09FA"/>
    <w:rsid w:val="005F0DC0"/>
    <w:rsid w:val="005F0FA8"/>
    <w:rsid w:val="005F0FE7"/>
    <w:rsid w:val="005F10A6"/>
    <w:rsid w:val="005F14EE"/>
    <w:rsid w:val="005F159C"/>
    <w:rsid w:val="005F1614"/>
    <w:rsid w:val="005F1720"/>
    <w:rsid w:val="005F176A"/>
    <w:rsid w:val="005F17A6"/>
    <w:rsid w:val="005F1A8D"/>
    <w:rsid w:val="005F1E7F"/>
    <w:rsid w:val="005F1F16"/>
    <w:rsid w:val="005F208B"/>
    <w:rsid w:val="005F2505"/>
    <w:rsid w:val="005F25ED"/>
    <w:rsid w:val="005F293B"/>
    <w:rsid w:val="005F2AE6"/>
    <w:rsid w:val="005F2B94"/>
    <w:rsid w:val="005F2BBD"/>
    <w:rsid w:val="005F3260"/>
    <w:rsid w:val="005F3584"/>
    <w:rsid w:val="005F3615"/>
    <w:rsid w:val="005F38F8"/>
    <w:rsid w:val="005F3920"/>
    <w:rsid w:val="005F393F"/>
    <w:rsid w:val="005F3EC1"/>
    <w:rsid w:val="005F400D"/>
    <w:rsid w:val="005F4033"/>
    <w:rsid w:val="005F407F"/>
    <w:rsid w:val="005F4372"/>
    <w:rsid w:val="005F45CA"/>
    <w:rsid w:val="005F45D2"/>
    <w:rsid w:val="005F463C"/>
    <w:rsid w:val="005F4697"/>
    <w:rsid w:val="005F477D"/>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469"/>
    <w:rsid w:val="005F64BB"/>
    <w:rsid w:val="005F67EC"/>
    <w:rsid w:val="005F686E"/>
    <w:rsid w:val="005F68CD"/>
    <w:rsid w:val="005F6CD8"/>
    <w:rsid w:val="005F6FA3"/>
    <w:rsid w:val="005F6FF7"/>
    <w:rsid w:val="005F7608"/>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B3"/>
    <w:rsid w:val="00600D51"/>
    <w:rsid w:val="00600E32"/>
    <w:rsid w:val="00600E57"/>
    <w:rsid w:val="00600EBD"/>
    <w:rsid w:val="00601266"/>
    <w:rsid w:val="006014E2"/>
    <w:rsid w:val="006016FB"/>
    <w:rsid w:val="006019F1"/>
    <w:rsid w:val="00601A85"/>
    <w:rsid w:val="00601AFB"/>
    <w:rsid w:val="00601D3C"/>
    <w:rsid w:val="00601E22"/>
    <w:rsid w:val="00601FAB"/>
    <w:rsid w:val="00602120"/>
    <w:rsid w:val="00602138"/>
    <w:rsid w:val="0060220B"/>
    <w:rsid w:val="006024DB"/>
    <w:rsid w:val="00602522"/>
    <w:rsid w:val="006025FB"/>
    <w:rsid w:val="00602661"/>
    <w:rsid w:val="00602A6C"/>
    <w:rsid w:val="00602D17"/>
    <w:rsid w:val="00602DC4"/>
    <w:rsid w:val="00602FD9"/>
    <w:rsid w:val="006037C5"/>
    <w:rsid w:val="006039FC"/>
    <w:rsid w:val="00603BAD"/>
    <w:rsid w:val="00603C94"/>
    <w:rsid w:val="00603FE5"/>
    <w:rsid w:val="00603FF3"/>
    <w:rsid w:val="00604017"/>
    <w:rsid w:val="00604099"/>
    <w:rsid w:val="006040DD"/>
    <w:rsid w:val="0060413E"/>
    <w:rsid w:val="006041E5"/>
    <w:rsid w:val="006044FF"/>
    <w:rsid w:val="006047EB"/>
    <w:rsid w:val="006049CA"/>
    <w:rsid w:val="006049D9"/>
    <w:rsid w:val="00604A2B"/>
    <w:rsid w:val="00604B33"/>
    <w:rsid w:val="00604B9B"/>
    <w:rsid w:val="00604BF9"/>
    <w:rsid w:val="00604D5D"/>
    <w:rsid w:val="0060516C"/>
    <w:rsid w:val="00605339"/>
    <w:rsid w:val="00605425"/>
    <w:rsid w:val="00605552"/>
    <w:rsid w:val="0060573C"/>
    <w:rsid w:val="006058AB"/>
    <w:rsid w:val="006059D9"/>
    <w:rsid w:val="00605A32"/>
    <w:rsid w:val="00605A69"/>
    <w:rsid w:val="00605AD0"/>
    <w:rsid w:val="00605DCB"/>
    <w:rsid w:val="00605F45"/>
    <w:rsid w:val="00605F4D"/>
    <w:rsid w:val="00605F5A"/>
    <w:rsid w:val="00606013"/>
    <w:rsid w:val="00606114"/>
    <w:rsid w:val="00606329"/>
    <w:rsid w:val="00606558"/>
    <w:rsid w:val="006065CF"/>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B3"/>
    <w:rsid w:val="0061266B"/>
    <w:rsid w:val="00612801"/>
    <w:rsid w:val="006129DB"/>
    <w:rsid w:val="00612A0A"/>
    <w:rsid w:val="00612B0A"/>
    <w:rsid w:val="006131AB"/>
    <w:rsid w:val="00613419"/>
    <w:rsid w:val="0061360C"/>
    <w:rsid w:val="00613744"/>
    <w:rsid w:val="006137A4"/>
    <w:rsid w:val="00613881"/>
    <w:rsid w:val="006139B0"/>
    <w:rsid w:val="00613B2A"/>
    <w:rsid w:val="00613F75"/>
    <w:rsid w:val="006140D0"/>
    <w:rsid w:val="006141AB"/>
    <w:rsid w:val="0061423C"/>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65"/>
    <w:rsid w:val="006162B4"/>
    <w:rsid w:val="00616489"/>
    <w:rsid w:val="00616505"/>
    <w:rsid w:val="006168D1"/>
    <w:rsid w:val="006168E2"/>
    <w:rsid w:val="006169FA"/>
    <w:rsid w:val="00616B0E"/>
    <w:rsid w:val="00616BAC"/>
    <w:rsid w:val="00616CE3"/>
    <w:rsid w:val="00616D47"/>
    <w:rsid w:val="00616D84"/>
    <w:rsid w:val="00616EA1"/>
    <w:rsid w:val="006171D8"/>
    <w:rsid w:val="00617569"/>
    <w:rsid w:val="00617673"/>
    <w:rsid w:val="006178FE"/>
    <w:rsid w:val="00617918"/>
    <w:rsid w:val="0061793B"/>
    <w:rsid w:val="00617C15"/>
    <w:rsid w:val="00617CEF"/>
    <w:rsid w:val="00617DA9"/>
    <w:rsid w:val="00617F18"/>
    <w:rsid w:val="00617F4D"/>
    <w:rsid w:val="00617F5B"/>
    <w:rsid w:val="00620087"/>
    <w:rsid w:val="006202C5"/>
    <w:rsid w:val="0062049E"/>
    <w:rsid w:val="00620631"/>
    <w:rsid w:val="006209FE"/>
    <w:rsid w:val="00620A99"/>
    <w:rsid w:val="00620D39"/>
    <w:rsid w:val="00620EB2"/>
    <w:rsid w:val="00620F0F"/>
    <w:rsid w:val="006214BD"/>
    <w:rsid w:val="0062162F"/>
    <w:rsid w:val="006216EB"/>
    <w:rsid w:val="00621926"/>
    <w:rsid w:val="00621ACB"/>
    <w:rsid w:val="00621C3F"/>
    <w:rsid w:val="00621D5F"/>
    <w:rsid w:val="00621E11"/>
    <w:rsid w:val="00621F75"/>
    <w:rsid w:val="0062209E"/>
    <w:rsid w:val="006220A4"/>
    <w:rsid w:val="00622236"/>
    <w:rsid w:val="006222AC"/>
    <w:rsid w:val="0062244A"/>
    <w:rsid w:val="0062251B"/>
    <w:rsid w:val="0062263B"/>
    <w:rsid w:val="0062275F"/>
    <w:rsid w:val="0062291F"/>
    <w:rsid w:val="006229CF"/>
    <w:rsid w:val="00622A37"/>
    <w:rsid w:val="00622C7C"/>
    <w:rsid w:val="00622D1F"/>
    <w:rsid w:val="00622E84"/>
    <w:rsid w:val="006232E9"/>
    <w:rsid w:val="00623509"/>
    <w:rsid w:val="0062350F"/>
    <w:rsid w:val="006237AB"/>
    <w:rsid w:val="00623A2E"/>
    <w:rsid w:val="00623CC9"/>
    <w:rsid w:val="00623CCD"/>
    <w:rsid w:val="00623DEF"/>
    <w:rsid w:val="00623DF1"/>
    <w:rsid w:val="0062442E"/>
    <w:rsid w:val="006244AE"/>
    <w:rsid w:val="00624970"/>
    <w:rsid w:val="006249BD"/>
    <w:rsid w:val="00624AB9"/>
    <w:rsid w:val="00624B17"/>
    <w:rsid w:val="00624B95"/>
    <w:rsid w:val="00624E7A"/>
    <w:rsid w:val="00624FAD"/>
    <w:rsid w:val="00625324"/>
    <w:rsid w:val="00625622"/>
    <w:rsid w:val="00625832"/>
    <w:rsid w:val="006259D7"/>
    <w:rsid w:val="00625A63"/>
    <w:rsid w:val="00625AF2"/>
    <w:rsid w:val="00625C12"/>
    <w:rsid w:val="00625C32"/>
    <w:rsid w:val="00625D78"/>
    <w:rsid w:val="00625F16"/>
    <w:rsid w:val="00626051"/>
    <w:rsid w:val="006260A2"/>
    <w:rsid w:val="006260EB"/>
    <w:rsid w:val="00626241"/>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2ED"/>
    <w:rsid w:val="006303DF"/>
    <w:rsid w:val="006303E8"/>
    <w:rsid w:val="00630992"/>
    <w:rsid w:val="00630A9D"/>
    <w:rsid w:val="00630C12"/>
    <w:rsid w:val="00630C9A"/>
    <w:rsid w:val="00631018"/>
    <w:rsid w:val="00631208"/>
    <w:rsid w:val="00631239"/>
    <w:rsid w:val="006314AF"/>
    <w:rsid w:val="00631516"/>
    <w:rsid w:val="00631561"/>
    <w:rsid w:val="00631584"/>
    <w:rsid w:val="00631634"/>
    <w:rsid w:val="00631964"/>
    <w:rsid w:val="00631974"/>
    <w:rsid w:val="00631A5C"/>
    <w:rsid w:val="00631B6A"/>
    <w:rsid w:val="00631B71"/>
    <w:rsid w:val="00631B9B"/>
    <w:rsid w:val="00631BA9"/>
    <w:rsid w:val="00632114"/>
    <w:rsid w:val="0063213B"/>
    <w:rsid w:val="00632358"/>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89D"/>
    <w:rsid w:val="00634AC4"/>
    <w:rsid w:val="00634AFC"/>
    <w:rsid w:val="00634C97"/>
    <w:rsid w:val="00634EB2"/>
    <w:rsid w:val="00634F51"/>
    <w:rsid w:val="00635064"/>
    <w:rsid w:val="00635072"/>
    <w:rsid w:val="0063517F"/>
    <w:rsid w:val="00635247"/>
    <w:rsid w:val="006355BB"/>
    <w:rsid w:val="006355EC"/>
    <w:rsid w:val="00635627"/>
    <w:rsid w:val="006356C5"/>
    <w:rsid w:val="00635CC6"/>
    <w:rsid w:val="00635CE5"/>
    <w:rsid w:val="00635FD5"/>
    <w:rsid w:val="006360F3"/>
    <w:rsid w:val="00636508"/>
    <w:rsid w:val="00636659"/>
    <w:rsid w:val="006367C0"/>
    <w:rsid w:val="0063687D"/>
    <w:rsid w:val="00636922"/>
    <w:rsid w:val="006373A3"/>
    <w:rsid w:val="00637534"/>
    <w:rsid w:val="00637B97"/>
    <w:rsid w:val="00637CEF"/>
    <w:rsid w:val="00637E42"/>
    <w:rsid w:val="0064012A"/>
    <w:rsid w:val="0064025F"/>
    <w:rsid w:val="0064032C"/>
    <w:rsid w:val="00640354"/>
    <w:rsid w:val="00640367"/>
    <w:rsid w:val="00640558"/>
    <w:rsid w:val="006405C2"/>
    <w:rsid w:val="006405E7"/>
    <w:rsid w:val="00640B73"/>
    <w:rsid w:val="00640BDD"/>
    <w:rsid w:val="00640C0F"/>
    <w:rsid w:val="00640ECE"/>
    <w:rsid w:val="006410BB"/>
    <w:rsid w:val="00641218"/>
    <w:rsid w:val="00641277"/>
    <w:rsid w:val="00641483"/>
    <w:rsid w:val="00641546"/>
    <w:rsid w:val="00641B5A"/>
    <w:rsid w:val="00641BF0"/>
    <w:rsid w:val="00641D3A"/>
    <w:rsid w:val="00641D43"/>
    <w:rsid w:val="00641D4F"/>
    <w:rsid w:val="006422B0"/>
    <w:rsid w:val="006423D2"/>
    <w:rsid w:val="00642597"/>
    <w:rsid w:val="0064270D"/>
    <w:rsid w:val="00642A35"/>
    <w:rsid w:val="00642B26"/>
    <w:rsid w:val="00642F69"/>
    <w:rsid w:val="00642FB1"/>
    <w:rsid w:val="00642FF1"/>
    <w:rsid w:val="00643241"/>
    <w:rsid w:val="00643296"/>
    <w:rsid w:val="006432BA"/>
    <w:rsid w:val="0064338F"/>
    <w:rsid w:val="006434CE"/>
    <w:rsid w:val="006434D2"/>
    <w:rsid w:val="0064387F"/>
    <w:rsid w:val="00643957"/>
    <w:rsid w:val="00643CB6"/>
    <w:rsid w:val="00643D10"/>
    <w:rsid w:val="00643D31"/>
    <w:rsid w:val="00643F56"/>
    <w:rsid w:val="006440EC"/>
    <w:rsid w:val="0064415B"/>
    <w:rsid w:val="006441D5"/>
    <w:rsid w:val="0064424F"/>
    <w:rsid w:val="0064432F"/>
    <w:rsid w:val="006443C3"/>
    <w:rsid w:val="00644514"/>
    <w:rsid w:val="006445E6"/>
    <w:rsid w:val="00644A61"/>
    <w:rsid w:val="00644A98"/>
    <w:rsid w:val="00644BD2"/>
    <w:rsid w:val="00644C68"/>
    <w:rsid w:val="00644EBA"/>
    <w:rsid w:val="00644F69"/>
    <w:rsid w:val="00644F7B"/>
    <w:rsid w:val="00645207"/>
    <w:rsid w:val="0064520D"/>
    <w:rsid w:val="00645258"/>
    <w:rsid w:val="006452D5"/>
    <w:rsid w:val="00645640"/>
    <w:rsid w:val="00645663"/>
    <w:rsid w:val="006456CE"/>
    <w:rsid w:val="006459D3"/>
    <w:rsid w:val="00645C6E"/>
    <w:rsid w:val="00645DD8"/>
    <w:rsid w:val="00645E4A"/>
    <w:rsid w:val="00645F7D"/>
    <w:rsid w:val="00646071"/>
    <w:rsid w:val="006465B6"/>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63B"/>
    <w:rsid w:val="00647640"/>
    <w:rsid w:val="006476C3"/>
    <w:rsid w:val="0064772C"/>
    <w:rsid w:val="00647827"/>
    <w:rsid w:val="00647886"/>
    <w:rsid w:val="00647CD3"/>
    <w:rsid w:val="00647D01"/>
    <w:rsid w:val="00647D08"/>
    <w:rsid w:val="00647DED"/>
    <w:rsid w:val="00647E91"/>
    <w:rsid w:val="00650214"/>
    <w:rsid w:val="0065046A"/>
    <w:rsid w:val="006506C7"/>
    <w:rsid w:val="0065071C"/>
    <w:rsid w:val="00650817"/>
    <w:rsid w:val="006508B0"/>
    <w:rsid w:val="0065090F"/>
    <w:rsid w:val="00650996"/>
    <w:rsid w:val="00650BCA"/>
    <w:rsid w:val="00650C2B"/>
    <w:rsid w:val="00651294"/>
    <w:rsid w:val="006513B2"/>
    <w:rsid w:val="006515FE"/>
    <w:rsid w:val="00651786"/>
    <w:rsid w:val="0065188D"/>
    <w:rsid w:val="006518F0"/>
    <w:rsid w:val="00651AEA"/>
    <w:rsid w:val="00651E36"/>
    <w:rsid w:val="00651EA3"/>
    <w:rsid w:val="0065202A"/>
    <w:rsid w:val="00652120"/>
    <w:rsid w:val="00652487"/>
    <w:rsid w:val="006524EA"/>
    <w:rsid w:val="006525D7"/>
    <w:rsid w:val="006525F2"/>
    <w:rsid w:val="00652A57"/>
    <w:rsid w:val="00652AA1"/>
    <w:rsid w:val="00652ADF"/>
    <w:rsid w:val="00652B35"/>
    <w:rsid w:val="00652C12"/>
    <w:rsid w:val="00652FAD"/>
    <w:rsid w:val="00653108"/>
    <w:rsid w:val="00653262"/>
    <w:rsid w:val="006533A2"/>
    <w:rsid w:val="0065352E"/>
    <w:rsid w:val="006539B4"/>
    <w:rsid w:val="00653A0C"/>
    <w:rsid w:val="00653B9F"/>
    <w:rsid w:val="00653BC9"/>
    <w:rsid w:val="00653C02"/>
    <w:rsid w:val="00653C47"/>
    <w:rsid w:val="00653C6D"/>
    <w:rsid w:val="00653EAF"/>
    <w:rsid w:val="00653FAC"/>
    <w:rsid w:val="006540A8"/>
    <w:rsid w:val="006542AB"/>
    <w:rsid w:val="0065475A"/>
    <w:rsid w:val="00654885"/>
    <w:rsid w:val="0065494A"/>
    <w:rsid w:val="00654CA3"/>
    <w:rsid w:val="006551F0"/>
    <w:rsid w:val="006552F4"/>
    <w:rsid w:val="006554C6"/>
    <w:rsid w:val="0065559A"/>
    <w:rsid w:val="006556BB"/>
    <w:rsid w:val="006556BF"/>
    <w:rsid w:val="006557B0"/>
    <w:rsid w:val="00655B72"/>
    <w:rsid w:val="00655C42"/>
    <w:rsid w:val="00655DB1"/>
    <w:rsid w:val="00655F41"/>
    <w:rsid w:val="00655FF3"/>
    <w:rsid w:val="006561E7"/>
    <w:rsid w:val="006562F1"/>
    <w:rsid w:val="00656362"/>
    <w:rsid w:val="00656A79"/>
    <w:rsid w:val="00657057"/>
    <w:rsid w:val="0065737F"/>
    <w:rsid w:val="00657410"/>
    <w:rsid w:val="00657415"/>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25E"/>
    <w:rsid w:val="006612B0"/>
    <w:rsid w:val="0066179E"/>
    <w:rsid w:val="00661947"/>
    <w:rsid w:val="00661C1B"/>
    <w:rsid w:val="00661C38"/>
    <w:rsid w:val="00661E76"/>
    <w:rsid w:val="00661E80"/>
    <w:rsid w:val="0066210F"/>
    <w:rsid w:val="0066258D"/>
    <w:rsid w:val="00662621"/>
    <w:rsid w:val="00662628"/>
    <w:rsid w:val="00662A93"/>
    <w:rsid w:val="00662B50"/>
    <w:rsid w:val="00662C9D"/>
    <w:rsid w:val="00662D1D"/>
    <w:rsid w:val="00662E2D"/>
    <w:rsid w:val="00663122"/>
    <w:rsid w:val="00663692"/>
    <w:rsid w:val="0066373B"/>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141"/>
    <w:rsid w:val="00665427"/>
    <w:rsid w:val="00665480"/>
    <w:rsid w:val="006654D3"/>
    <w:rsid w:val="006655A5"/>
    <w:rsid w:val="00665797"/>
    <w:rsid w:val="006659F7"/>
    <w:rsid w:val="00665C9C"/>
    <w:rsid w:val="00665E18"/>
    <w:rsid w:val="00665F2B"/>
    <w:rsid w:val="0066629F"/>
    <w:rsid w:val="006663DB"/>
    <w:rsid w:val="0066642A"/>
    <w:rsid w:val="00666464"/>
    <w:rsid w:val="00666520"/>
    <w:rsid w:val="00666524"/>
    <w:rsid w:val="006666F1"/>
    <w:rsid w:val="00666A6D"/>
    <w:rsid w:val="00666F16"/>
    <w:rsid w:val="006671D0"/>
    <w:rsid w:val="00667484"/>
    <w:rsid w:val="0066748A"/>
    <w:rsid w:val="0066749F"/>
    <w:rsid w:val="00667934"/>
    <w:rsid w:val="00667A38"/>
    <w:rsid w:val="00667E45"/>
    <w:rsid w:val="0067009A"/>
    <w:rsid w:val="006700E1"/>
    <w:rsid w:val="0067022E"/>
    <w:rsid w:val="0067035B"/>
    <w:rsid w:val="006703BC"/>
    <w:rsid w:val="00670455"/>
    <w:rsid w:val="00670691"/>
    <w:rsid w:val="006707D2"/>
    <w:rsid w:val="006708AA"/>
    <w:rsid w:val="006709A3"/>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ADA"/>
    <w:rsid w:val="00671D65"/>
    <w:rsid w:val="00671E0F"/>
    <w:rsid w:val="00671F61"/>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7B"/>
    <w:rsid w:val="00673F83"/>
    <w:rsid w:val="00674177"/>
    <w:rsid w:val="00674623"/>
    <w:rsid w:val="00674703"/>
    <w:rsid w:val="00674764"/>
    <w:rsid w:val="00674AD2"/>
    <w:rsid w:val="00674BE1"/>
    <w:rsid w:val="00674D94"/>
    <w:rsid w:val="0067535A"/>
    <w:rsid w:val="00675389"/>
    <w:rsid w:val="006753D5"/>
    <w:rsid w:val="00675547"/>
    <w:rsid w:val="00675798"/>
    <w:rsid w:val="00675807"/>
    <w:rsid w:val="00675AEB"/>
    <w:rsid w:val="00675B0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E3E"/>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76E"/>
    <w:rsid w:val="006807B5"/>
    <w:rsid w:val="006807F8"/>
    <w:rsid w:val="006809B6"/>
    <w:rsid w:val="00680A65"/>
    <w:rsid w:val="00680B2D"/>
    <w:rsid w:val="00680BCF"/>
    <w:rsid w:val="00680D59"/>
    <w:rsid w:val="00680E37"/>
    <w:rsid w:val="00681079"/>
    <w:rsid w:val="00681085"/>
    <w:rsid w:val="00681237"/>
    <w:rsid w:val="006813D5"/>
    <w:rsid w:val="006815BB"/>
    <w:rsid w:val="006815F1"/>
    <w:rsid w:val="00681AE5"/>
    <w:rsid w:val="00681C30"/>
    <w:rsid w:val="00681D22"/>
    <w:rsid w:val="00681DAB"/>
    <w:rsid w:val="00682265"/>
    <w:rsid w:val="00682941"/>
    <w:rsid w:val="00682961"/>
    <w:rsid w:val="00682B23"/>
    <w:rsid w:val="00682DE9"/>
    <w:rsid w:val="00682F50"/>
    <w:rsid w:val="00682FAD"/>
    <w:rsid w:val="00683045"/>
    <w:rsid w:val="006830FB"/>
    <w:rsid w:val="00683314"/>
    <w:rsid w:val="00683897"/>
    <w:rsid w:val="00683E66"/>
    <w:rsid w:val="00683F70"/>
    <w:rsid w:val="00684168"/>
    <w:rsid w:val="006842DC"/>
    <w:rsid w:val="006843D4"/>
    <w:rsid w:val="006844C6"/>
    <w:rsid w:val="0068470B"/>
    <w:rsid w:val="00684A7F"/>
    <w:rsid w:val="00684A99"/>
    <w:rsid w:val="00684B12"/>
    <w:rsid w:val="00684DDD"/>
    <w:rsid w:val="00684F45"/>
    <w:rsid w:val="00684F5C"/>
    <w:rsid w:val="00684FAA"/>
    <w:rsid w:val="006850F3"/>
    <w:rsid w:val="006854A6"/>
    <w:rsid w:val="006854C6"/>
    <w:rsid w:val="006855B7"/>
    <w:rsid w:val="006856F7"/>
    <w:rsid w:val="00685752"/>
    <w:rsid w:val="006857E5"/>
    <w:rsid w:val="00685C5D"/>
    <w:rsid w:val="00685C67"/>
    <w:rsid w:val="006860C2"/>
    <w:rsid w:val="0068619D"/>
    <w:rsid w:val="0068637B"/>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C6"/>
    <w:rsid w:val="006914AC"/>
    <w:rsid w:val="00691512"/>
    <w:rsid w:val="0069160E"/>
    <w:rsid w:val="00691EFD"/>
    <w:rsid w:val="00691F22"/>
    <w:rsid w:val="00691FE8"/>
    <w:rsid w:val="00692179"/>
    <w:rsid w:val="006923E5"/>
    <w:rsid w:val="006923ED"/>
    <w:rsid w:val="0069281A"/>
    <w:rsid w:val="00692C91"/>
    <w:rsid w:val="00692FCA"/>
    <w:rsid w:val="006933B5"/>
    <w:rsid w:val="006937EE"/>
    <w:rsid w:val="006939DD"/>
    <w:rsid w:val="00693ABB"/>
    <w:rsid w:val="00693E13"/>
    <w:rsid w:val="0069412C"/>
    <w:rsid w:val="006941C3"/>
    <w:rsid w:val="006943BC"/>
    <w:rsid w:val="0069444C"/>
    <w:rsid w:val="00694AC1"/>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29C"/>
    <w:rsid w:val="006962EB"/>
    <w:rsid w:val="006962FE"/>
    <w:rsid w:val="00696412"/>
    <w:rsid w:val="006964C7"/>
    <w:rsid w:val="00696523"/>
    <w:rsid w:val="00696560"/>
    <w:rsid w:val="006965C8"/>
    <w:rsid w:val="0069661F"/>
    <w:rsid w:val="006966B4"/>
    <w:rsid w:val="006968D4"/>
    <w:rsid w:val="00696AD3"/>
    <w:rsid w:val="00696B3E"/>
    <w:rsid w:val="00696D9F"/>
    <w:rsid w:val="00696EAF"/>
    <w:rsid w:val="00696F66"/>
    <w:rsid w:val="00697213"/>
    <w:rsid w:val="00697575"/>
    <w:rsid w:val="00697915"/>
    <w:rsid w:val="00697B29"/>
    <w:rsid w:val="00697B86"/>
    <w:rsid w:val="00697C43"/>
    <w:rsid w:val="00697EE7"/>
    <w:rsid w:val="00697F0D"/>
    <w:rsid w:val="006A00DD"/>
    <w:rsid w:val="006A0386"/>
    <w:rsid w:val="006A03E7"/>
    <w:rsid w:val="006A065A"/>
    <w:rsid w:val="006A0796"/>
    <w:rsid w:val="006A087B"/>
    <w:rsid w:val="006A0A7E"/>
    <w:rsid w:val="006A0B47"/>
    <w:rsid w:val="006A0CA4"/>
    <w:rsid w:val="006A105E"/>
    <w:rsid w:val="006A1068"/>
    <w:rsid w:val="006A13B6"/>
    <w:rsid w:val="006A1439"/>
    <w:rsid w:val="006A14EB"/>
    <w:rsid w:val="006A1733"/>
    <w:rsid w:val="006A17E0"/>
    <w:rsid w:val="006A1C70"/>
    <w:rsid w:val="006A1F1A"/>
    <w:rsid w:val="006A20B3"/>
    <w:rsid w:val="006A222F"/>
    <w:rsid w:val="006A22EC"/>
    <w:rsid w:val="006A23F1"/>
    <w:rsid w:val="006A2510"/>
    <w:rsid w:val="006A25D8"/>
    <w:rsid w:val="006A2711"/>
    <w:rsid w:val="006A27A1"/>
    <w:rsid w:val="006A2864"/>
    <w:rsid w:val="006A2A22"/>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92"/>
    <w:rsid w:val="006A3DA1"/>
    <w:rsid w:val="006A3DE2"/>
    <w:rsid w:val="006A3EC1"/>
    <w:rsid w:val="006A3F7D"/>
    <w:rsid w:val="006A41F5"/>
    <w:rsid w:val="006A43E6"/>
    <w:rsid w:val="006A441C"/>
    <w:rsid w:val="006A447E"/>
    <w:rsid w:val="006A4511"/>
    <w:rsid w:val="006A494E"/>
    <w:rsid w:val="006A4DEE"/>
    <w:rsid w:val="006A4F7F"/>
    <w:rsid w:val="006A511E"/>
    <w:rsid w:val="006A51E4"/>
    <w:rsid w:val="006A5369"/>
    <w:rsid w:val="006A55CD"/>
    <w:rsid w:val="006A5BD6"/>
    <w:rsid w:val="006A5D72"/>
    <w:rsid w:val="006A60B5"/>
    <w:rsid w:val="006A614D"/>
    <w:rsid w:val="006A61DF"/>
    <w:rsid w:val="006A62E0"/>
    <w:rsid w:val="006A6392"/>
    <w:rsid w:val="006A6544"/>
    <w:rsid w:val="006A6893"/>
    <w:rsid w:val="006A69AF"/>
    <w:rsid w:val="006A6D4E"/>
    <w:rsid w:val="006A6EBF"/>
    <w:rsid w:val="006A73CF"/>
    <w:rsid w:val="006A74B2"/>
    <w:rsid w:val="006A777C"/>
    <w:rsid w:val="006A797F"/>
    <w:rsid w:val="006A79AC"/>
    <w:rsid w:val="006A7ACD"/>
    <w:rsid w:val="006A7E15"/>
    <w:rsid w:val="006A7F93"/>
    <w:rsid w:val="006A7FF3"/>
    <w:rsid w:val="006B00ED"/>
    <w:rsid w:val="006B0124"/>
    <w:rsid w:val="006B0589"/>
    <w:rsid w:val="006B07CF"/>
    <w:rsid w:val="006B0833"/>
    <w:rsid w:val="006B085B"/>
    <w:rsid w:val="006B0BD3"/>
    <w:rsid w:val="006B0CD2"/>
    <w:rsid w:val="006B0CD4"/>
    <w:rsid w:val="006B0E5B"/>
    <w:rsid w:val="006B0E72"/>
    <w:rsid w:val="006B0EAA"/>
    <w:rsid w:val="006B0EB3"/>
    <w:rsid w:val="006B0EF6"/>
    <w:rsid w:val="006B111A"/>
    <w:rsid w:val="006B14F8"/>
    <w:rsid w:val="006B15D3"/>
    <w:rsid w:val="006B17F3"/>
    <w:rsid w:val="006B1848"/>
    <w:rsid w:val="006B1938"/>
    <w:rsid w:val="006B1B92"/>
    <w:rsid w:val="006B1DF5"/>
    <w:rsid w:val="006B1EED"/>
    <w:rsid w:val="006B1FD4"/>
    <w:rsid w:val="006B202B"/>
    <w:rsid w:val="006B2050"/>
    <w:rsid w:val="006B2062"/>
    <w:rsid w:val="006B223B"/>
    <w:rsid w:val="006B236F"/>
    <w:rsid w:val="006B23C3"/>
    <w:rsid w:val="006B2504"/>
    <w:rsid w:val="006B2734"/>
    <w:rsid w:val="006B274E"/>
    <w:rsid w:val="006B2951"/>
    <w:rsid w:val="006B2AC6"/>
    <w:rsid w:val="006B2C90"/>
    <w:rsid w:val="006B2E76"/>
    <w:rsid w:val="006B2E97"/>
    <w:rsid w:val="006B2EFE"/>
    <w:rsid w:val="006B3206"/>
    <w:rsid w:val="006B3379"/>
    <w:rsid w:val="006B33FE"/>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70D"/>
    <w:rsid w:val="006C0724"/>
    <w:rsid w:val="006C090D"/>
    <w:rsid w:val="006C0CA7"/>
    <w:rsid w:val="006C0CAC"/>
    <w:rsid w:val="006C0DF7"/>
    <w:rsid w:val="006C10A1"/>
    <w:rsid w:val="006C1218"/>
    <w:rsid w:val="006C1392"/>
    <w:rsid w:val="006C1523"/>
    <w:rsid w:val="006C18DA"/>
    <w:rsid w:val="006C1960"/>
    <w:rsid w:val="006C1963"/>
    <w:rsid w:val="006C1A38"/>
    <w:rsid w:val="006C1DA1"/>
    <w:rsid w:val="006C1DF8"/>
    <w:rsid w:val="006C1F36"/>
    <w:rsid w:val="006C20C2"/>
    <w:rsid w:val="006C21A3"/>
    <w:rsid w:val="006C22B9"/>
    <w:rsid w:val="006C236A"/>
    <w:rsid w:val="006C23ED"/>
    <w:rsid w:val="006C2802"/>
    <w:rsid w:val="006C2976"/>
    <w:rsid w:val="006C29C4"/>
    <w:rsid w:val="006C2B39"/>
    <w:rsid w:val="006C2B80"/>
    <w:rsid w:val="006C2BD5"/>
    <w:rsid w:val="006C2EFA"/>
    <w:rsid w:val="006C3201"/>
    <w:rsid w:val="006C320A"/>
    <w:rsid w:val="006C34BA"/>
    <w:rsid w:val="006C3563"/>
    <w:rsid w:val="006C3604"/>
    <w:rsid w:val="006C377F"/>
    <w:rsid w:val="006C3851"/>
    <w:rsid w:val="006C3B91"/>
    <w:rsid w:val="006C4330"/>
    <w:rsid w:val="006C4530"/>
    <w:rsid w:val="006C46E1"/>
    <w:rsid w:val="006C483B"/>
    <w:rsid w:val="006C48AF"/>
    <w:rsid w:val="006C49F1"/>
    <w:rsid w:val="006C4AC3"/>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C14"/>
    <w:rsid w:val="006C6E0F"/>
    <w:rsid w:val="006C6F7B"/>
    <w:rsid w:val="006C7087"/>
    <w:rsid w:val="006C7097"/>
    <w:rsid w:val="006C72C9"/>
    <w:rsid w:val="006C74C3"/>
    <w:rsid w:val="006C7544"/>
    <w:rsid w:val="006C795D"/>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FDE"/>
    <w:rsid w:val="006D1149"/>
    <w:rsid w:val="006D138D"/>
    <w:rsid w:val="006D142D"/>
    <w:rsid w:val="006D17C6"/>
    <w:rsid w:val="006D1A96"/>
    <w:rsid w:val="006D1B79"/>
    <w:rsid w:val="006D1BC2"/>
    <w:rsid w:val="006D1CB4"/>
    <w:rsid w:val="006D1F05"/>
    <w:rsid w:val="006D1F9E"/>
    <w:rsid w:val="006D2099"/>
    <w:rsid w:val="006D2194"/>
    <w:rsid w:val="006D21B9"/>
    <w:rsid w:val="006D2356"/>
    <w:rsid w:val="006D25D6"/>
    <w:rsid w:val="006D265A"/>
    <w:rsid w:val="006D2754"/>
    <w:rsid w:val="006D288A"/>
    <w:rsid w:val="006D297C"/>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D4"/>
    <w:rsid w:val="006D6993"/>
    <w:rsid w:val="006D6C82"/>
    <w:rsid w:val="006D6CBA"/>
    <w:rsid w:val="006D6D84"/>
    <w:rsid w:val="006D6E81"/>
    <w:rsid w:val="006D6FA8"/>
    <w:rsid w:val="006D70B3"/>
    <w:rsid w:val="006D71FC"/>
    <w:rsid w:val="006D7314"/>
    <w:rsid w:val="006D734B"/>
    <w:rsid w:val="006D7794"/>
    <w:rsid w:val="006D7885"/>
    <w:rsid w:val="006D7AB3"/>
    <w:rsid w:val="006D7D74"/>
    <w:rsid w:val="006D7DE9"/>
    <w:rsid w:val="006D7F1F"/>
    <w:rsid w:val="006E0202"/>
    <w:rsid w:val="006E021E"/>
    <w:rsid w:val="006E02ED"/>
    <w:rsid w:val="006E0425"/>
    <w:rsid w:val="006E0B7D"/>
    <w:rsid w:val="006E0CF2"/>
    <w:rsid w:val="006E1212"/>
    <w:rsid w:val="006E1242"/>
    <w:rsid w:val="006E136C"/>
    <w:rsid w:val="006E13F7"/>
    <w:rsid w:val="006E1442"/>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3AA"/>
    <w:rsid w:val="006E2603"/>
    <w:rsid w:val="006E2892"/>
    <w:rsid w:val="006E2912"/>
    <w:rsid w:val="006E2AC4"/>
    <w:rsid w:val="006E2B0E"/>
    <w:rsid w:val="006E2B90"/>
    <w:rsid w:val="006E2B9F"/>
    <w:rsid w:val="006E2BC0"/>
    <w:rsid w:val="006E2BDD"/>
    <w:rsid w:val="006E2CE5"/>
    <w:rsid w:val="006E2D6A"/>
    <w:rsid w:val="006E300F"/>
    <w:rsid w:val="006E3413"/>
    <w:rsid w:val="006E36F7"/>
    <w:rsid w:val="006E37DC"/>
    <w:rsid w:val="006E389F"/>
    <w:rsid w:val="006E3E6E"/>
    <w:rsid w:val="006E3FB5"/>
    <w:rsid w:val="006E3FC9"/>
    <w:rsid w:val="006E41C9"/>
    <w:rsid w:val="006E4325"/>
    <w:rsid w:val="006E4472"/>
    <w:rsid w:val="006E447D"/>
    <w:rsid w:val="006E4781"/>
    <w:rsid w:val="006E478E"/>
    <w:rsid w:val="006E480F"/>
    <w:rsid w:val="006E499D"/>
    <w:rsid w:val="006E49CA"/>
    <w:rsid w:val="006E4A92"/>
    <w:rsid w:val="006E4B7E"/>
    <w:rsid w:val="006E4CD6"/>
    <w:rsid w:val="006E4DBC"/>
    <w:rsid w:val="006E4E9B"/>
    <w:rsid w:val="006E4F58"/>
    <w:rsid w:val="006E5212"/>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7046"/>
    <w:rsid w:val="006E7129"/>
    <w:rsid w:val="006E7214"/>
    <w:rsid w:val="006E7490"/>
    <w:rsid w:val="006E7696"/>
    <w:rsid w:val="006E769B"/>
    <w:rsid w:val="006E77F2"/>
    <w:rsid w:val="006E787F"/>
    <w:rsid w:val="006E797C"/>
    <w:rsid w:val="006E7D53"/>
    <w:rsid w:val="006E7FB9"/>
    <w:rsid w:val="006F022D"/>
    <w:rsid w:val="006F0B16"/>
    <w:rsid w:val="006F0C80"/>
    <w:rsid w:val="006F0D77"/>
    <w:rsid w:val="006F0E2D"/>
    <w:rsid w:val="006F0E3B"/>
    <w:rsid w:val="006F0F9F"/>
    <w:rsid w:val="006F107D"/>
    <w:rsid w:val="006F11C3"/>
    <w:rsid w:val="006F13D4"/>
    <w:rsid w:val="006F1440"/>
    <w:rsid w:val="006F14D4"/>
    <w:rsid w:val="006F14D6"/>
    <w:rsid w:val="006F14E4"/>
    <w:rsid w:val="006F1552"/>
    <w:rsid w:val="006F1585"/>
    <w:rsid w:val="006F1592"/>
    <w:rsid w:val="006F1851"/>
    <w:rsid w:val="006F1907"/>
    <w:rsid w:val="006F195A"/>
    <w:rsid w:val="006F1C54"/>
    <w:rsid w:val="006F1CA2"/>
    <w:rsid w:val="006F1D39"/>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2A4"/>
    <w:rsid w:val="006F3364"/>
    <w:rsid w:val="006F399D"/>
    <w:rsid w:val="006F39BA"/>
    <w:rsid w:val="006F3B0F"/>
    <w:rsid w:val="006F3E2C"/>
    <w:rsid w:val="006F429B"/>
    <w:rsid w:val="006F42AC"/>
    <w:rsid w:val="006F44B8"/>
    <w:rsid w:val="006F4936"/>
    <w:rsid w:val="006F49B3"/>
    <w:rsid w:val="006F4A26"/>
    <w:rsid w:val="006F4F2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E0C"/>
    <w:rsid w:val="006F7E4A"/>
    <w:rsid w:val="006F7ECD"/>
    <w:rsid w:val="00700250"/>
    <w:rsid w:val="007002E8"/>
    <w:rsid w:val="00700386"/>
    <w:rsid w:val="007006BB"/>
    <w:rsid w:val="007006C5"/>
    <w:rsid w:val="0070080D"/>
    <w:rsid w:val="007008C3"/>
    <w:rsid w:val="007008DD"/>
    <w:rsid w:val="00700AAE"/>
    <w:rsid w:val="00700B0C"/>
    <w:rsid w:val="00700C31"/>
    <w:rsid w:val="00700DBB"/>
    <w:rsid w:val="00700F42"/>
    <w:rsid w:val="00701301"/>
    <w:rsid w:val="007015F3"/>
    <w:rsid w:val="00701A92"/>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4F9"/>
    <w:rsid w:val="007034FE"/>
    <w:rsid w:val="0070353B"/>
    <w:rsid w:val="0070362A"/>
    <w:rsid w:val="00703C30"/>
    <w:rsid w:val="00703C3D"/>
    <w:rsid w:val="00703D56"/>
    <w:rsid w:val="00703D70"/>
    <w:rsid w:val="0070408C"/>
    <w:rsid w:val="00704250"/>
    <w:rsid w:val="00704524"/>
    <w:rsid w:val="0070487E"/>
    <w:rsid w:val="007049C3"/>
    <w:rsid w:val="007049CF"/>
    <w:rsid w:val="00704AAD"/>
    <w:rsid w:val="00704C11"/>
    <w:rsid w:val="00704CEE"/>
    <w:rsid w:val="00704DE2"/>
    <w:rsid w:val="00704EA4"/>
    <w:rsid w:val="00704F63"/>
    <w:rsid w:val="0070508A"/>
    <w:rsid w:val="00705127"/>
    <w:rsid w:val="00705178"/>
    <w:rsid w:val="0070549C"/>
    <w:rsid w:val="007058CF"/>
    <w:rsid w:val="007059AB"/>
    <w:rsid w:val="00705AD3"/>
    <w:rsid w:val="00705B39"/>
    <w:rsid w:val="00705C2F"/>
    <w:rsid w:val="00705E45"/>
    <w:rsid w:val="00705E67"/>
    <w:rsid w:val="00705EE5"/>
    <w:rsid w:val="00706150"/>
    <w:rsid w:val="00706175"/>
    <w:rsid w:val="00706306"/>
    <w:rsid w:val="00706324"/>
    <w:rsid w:val="00706337"/>
    <w:rsid w:val="0070667D"/>
    <w:rsid w:val="00706A01"/>
    <w:rsid w:val="00706DF8"/>
    <w:rsid w:val="00706F25"/>
    <w:rsid w:val="007071E5"/>
    <w:rsid w:val="007071EF"/>
    <w:rsid w:val="007072B0"/>
    <w:rsid w:val="0070750B"/>
    <w:rsid w:val="00707521"/>
    <w:rsid w:val="0070791D"/>
    <w:rsid w:val="00707D29"/>
    <w:rsid w:val="00707D82"/>
    <w:rsid w:val="00707E05"/>
    <w:rsid w:val="00707ECF"/>
    <w:rsid w:val="007101B1"/>
    <w:rsid w:val="0071028D"/>
    <w:rsid w:val="0071039E"/>
    <w:rsid w:val="007103D1"/>
    <w:rsid w:val="007104D4"/>
    <w:rsid w:val="00710785"/>
    <w:rsid w:val="007107E1"/>
    <w:rsid w:val="00710BF5"/>
    <w:rsid w:val="00710D22"/>
    <w:rsid w:val="00710D2C"/>
    <w:rsid w:val="00711082"/>
    <w:rsid w:val="00711113"/>
    <w:rsid w:val="0071148B"/>
    <w:rsid w:val="007119CB"/>
    <w:rsid w:val="00711BF3"/>
    <w:rsid w:val="00711D75"/>
    <w:rsid w:val="00711DB8"/>
    <w:rsid w:val="00712329"/>
    <w:rsid w:val="00712346"/>
    <w:rsid w:val="007123FF"/>
    <w:rsid w:val="0071242D"/>
    <w:rsid w:val="0071249C"/>
    <w:rsid w:val="007125BC"/>
    <w:rsid w:val="00712716"/>
    <w:rsid w:val="007127C4"/>
    <w:rsid w:val="007127D5"/>
    <w:rsid w:val="007127DE"/>
    <w:rsid w:val="00712C41"/>
    <w:rsid w:val="00712D7D"/>
    <w:rsid w:val="00712F47"/>
    <w:rsid w:val="0071317C"/>
    <w:rsid w:val="0071329B"/>
    <w:rsid w:val="0071351F"/>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D4C"/>
    <w:rsid w:val="00714FC0"/>
    <w:rsid w:val="007152E2"/>
    <w:rsid w:val="00715380"/>
    <w:rsid w:val="007154C4"/>
    <w:rsid w:val="00715757"/>
    <w:rsid w:val="00715901"/>
    <w:rsid w:val="00715908"/>
    <w:rsid w:val="00715934"/>
    <w:rsid w:val="0071597A"/>
    <w:rsid w:val="007159C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383"/>
    <w:rsid w:val="007203AE"/>
    <w:rsid w:val="007204EA"/>
    <w:rsid w:val="00720655"/>
    <w:rsid w:val="007209BE"/>
    <w:rsid w:val="00720BC1"/>
    <w:rsid w:val="00720E54"/>
    <w:rsid w:val="00720E7F"/>
    <w:rsid w:val="00720F2D"/>
    <w:rsid w:val="007212B2"/>
    <w:rsid w:val="007212D7"/>
    <w:rsid w:val="0072135F"/>
    <w:rsid w:val="0072137A"/>
    <w:rsid w:val="007216A3"/>
    <w:rsid w:val="00721806"/>
    <w:rsid w:val="0072182B"/>
    <w:rsid w:val="00721952"/>
    <w:rsid w:val="00721953"/>
    <w:rsid w:val="00721B4E"/>
    <w:rsid w:val="00721DB8"/>
    <w:rsid w:val="00721F86"/>
    <w:rsid w:val="007221F6"/>
    <w:rsid w:val="00722381"/>
    <w:rsid w:val="00722473"/>
    <w:rsid w:val="007225B0"/>
    <w:rsid w:val="00722831"/>
    <w:rsid w:val="00722907"/>
    <w:rsid w:val="00722BF5"/>
    <w:rsid w:val="00722C12"/>
    <w:rsid w:val="0072303D"/>
    <w:rsid w:val="0072348F"/>
    <w:rsid w:val="007238E5"/>
    <w:rsid w:val="00723A46"/>
    <w:rsid w:val="00723B60"/>
    <w:rsid w:val="00723BF2"/>
    <w:rsid w:val="00723E37"/>
    <w:rsid w:val="00723E59"/>
    <w:rsid w:val="00723F60"/>
    <w:rsid w:val="00723F76"/>
    <w:rsid w:val="00723F81"/>
    <w:rsid w:val="00724009"/>
    <w:rsid w:val="007242AA"/>
    <w:rsid w:val="007242E2"/>
    <w:rsid w:val="007243DA"/>
    <w:rsid w:val="0072454B"/>
    <w:rsid w:val="007245C4"/>
    <w:rsid w:val="0072477E"/>
    <w:rsid w:val="00724798"/>
    <w:rsid w:val="00724B89"/>
    <w:rsid w:val="00724E9C"/>
    <w:rsid w:val="00725728"/>
    <w:rsid w:val="00725AC4"/>
    <w:rsid w:val="00725BDB"/>
    <w:rsid w:val="00725CC8"/>
    <w:rsid w:val="007260E2"/>
    <w:rsid w:val="00726118"/>
    <w:rsid w:val="00726760"/>
    <w:rsid w:val="00726AA4"/>
    <w:rsid w:val="00726BE0"/>
    <w:rsid w:val="00726E27"/>
    <w:rsid w:val="00726E36"/>
    <w:rsid w:val="00726F0D"/>
    <w:rsid w:val="00726FE7"/>
    <w:rsid w:val="00727120"/>
    <w:rsid w:val="00727130"/>
    <w:rsid w:val="0072733F"/>
    <w:rsid w:val="007273C3"/>
    <w:rsid w:val="007274D7"/>
    <w:rsid w:val="00727815"/>
    <w:rsid w:val="0072799D"/>
    <w:rsid w:val="00727B99"/>
    <w:rsid w:val="00727CA6"/>
    <w:rsid w:val="00727CAB"/>
    <w:rsid w:val="007300E3"/>
    <w:rsid w:val="00730185"/>
    <w:rsid w:val="007301FB"/>
    <w:rsid w:val="0073046A"/>
    <w:rsid w:val="007306BE"/>
    <w:rsid w:val="00730974"/>
    <w:rsid w:val="00730E16"/>
    <w:rsid w:val="00730E62"/>
    <w:rsid w:val="00731136"/>
    <w:rsid w:val="00731319"/>
    <w:rsid w:val="00731567"/>
    <w:rsid w:val="00731817"/>
    <w:rsid w:val="007319A9"/>
    <w:rsid w:val="00731A8F"/>
    <w:rsid w:val="00731CA4"/>
    <w:rsid w:val="00731F9B"/>
    <w:rsid w:val="007326A0"/>
    <w:rsid w:val="00732D1A"/>
    <w:rsid w:val="00732EDC"/>
    <w:rsid w:val="00732EFF"/>
    <w:rsid w:val="00732FAD"/>
    <w:rsid w:val="007331F3"/>
    <w:rsid w:val="00733326"/>
    <w:rsid w:val="007335AF"/>
    <w:rsid w:val="00733755"/>
    <w:rsid w:val="00733765"/>
    <w:rsid w:val="00733833"/>
    <w:rsid w:val="0073388D"/>
    <w:rsid w:val="00733CAF"/>
    <w:rsid w:val="00733CD0"/>
    <w:rsid w:val="00733CD2"/>
    <w:rsid w:val="00733CF8"/>
    <w:rsid w:val="00733D54"/>
    <w:rsid w:val="00733E9F"/>
    <w:rsid w:val="00733EA1"/>
    <w:rsid w:val="00734268"/>
    <w:rsid w:val="0073426A"/>
    <w:rsid w:val="007343BA"/>
    <w:rsid w:val="00734616"/>
    <w:rsid w:val="0073484A"/>
    <w:rsid w:val="00734A96"/>
    <w:rsid w:val="00734B71"/>
    <w:rsid w:val="00734C86"/>
    <w:rsid w:val="00734D17"/>
    <w:rsid w:val="00734E97"/>
    <w:rsid w:val="0073504A"/>
    <w:rsid w:val="007350BE"/>
    <w:rsid w:val="007350E7"/>
    <w:rsid w:val="007350F3"/>
    <w:rsid w:val="007351A7"/>
    <w:rsid w:val="0073546C"/>
    <w:rsid w:val="0073552B"/>
    <w:rsid w:val="00735556"/>
    <w:rsid w:val="00735649"/>
    <w:rsid w:val="007356C0"/>
    <w:rsid w:val="00735957"/>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784"/>
    <w:rsid w:val="00737913"/>
    <w:rsid w:val="00737948"/>
    <w:rsid w:val="00737A9E"/>
    <w:rsid w:val="00737AF9"/>
    <w:rsid w:val="00737CA5"/>
    <w:rsid w:val="00737D65"/>
    <w:rsid w:val="00737DB9"/>
    <w:rsid w:val="00737F0A"/>
    <w:rsid w:val="00737F6B"/>
    <w:rsid w:val="00740030"/>
    <w:rsid w:val="0074010B"/>
    <w:rsid w:val="0074023B"/>
    <w:rsid w:val="0074037A"/>
    <w:rsid w:val="00740451"/>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B38"/>
    <w:rsid w:val="00741C23"/>
    <w:rsid w:val="00741CEB"/>
    <w:rsid w:val="00741E55"/>
    <w:rsid w:val="00741E8F"/>
    <w:rsid w:val="00742061"/>
    <w:rsid w:val="007420F5"/>
    <w:rsid w:val="0074227E"/>
    <w:rsid w:val="0074249D"/>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91"/>
    <w:rsid w:val="0074469F"/>
    <w:rsid w:val="007446A4"/>
    <w:rsid w:val="0074470D"/>
    <w:rsid w:val="007447C3"/>
    <w:rsid w:val="00744886"/>
    <w:rsid w:val="007448E1"/>
    <w:rsid w:val="007448FE"/>
    <w:rsid w:val="00744A0B"/>
    <w:rsid w:val="00744A4C"/>
    <w:rsid w:val="00744A65"/>
    <w:rsid w:val="00744AB7"/>
    <w:rsid w:val="00744B0F"/>
    <w:rsid w:val="00744BA8"/>
    <w:rsid w:val="00744CF8"/>
    <w:rsid w:val="00744DE7"/>
    <w:rsid w:val="00745149"/>
    <w:rsid w:val="00745262"/>
    <w:rsid w:val="007453E6"/>
    <w:rsid w:val="00745451"/>
    <w:rsid w:val="0074549D"/>
    <w:rsid w:val="00745611"/>
    <w:rsid w:val="00745631"/>
    <w:rsid w:val="00745710"/>
    <w:rsid w:val="0074576B"/>
    <w:rsid w:val="00745773"/>
    <w:rsid w:val="00745830"/>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944"/>
    <w:rsid w:val="00747C05"/>
    <w:rsid w:val="00747E47"/>
    <w:rsid w:val="00750182"/>
    <w:rsid w:val="00750275"/>
    <w:rsid w:val="007502A0"/>
    <w:rsid w:val="00750A8C"/>
    <w:rsid w:val="00750F64"/>
    <w:rsid w:val="00750F69"/>
    <w:rsid w:val="00750F79"/>
    <w:rsid w:val="00750F86"/>
    <w:rsid w:val="0075102E"/>
    <w:rsid w:val="007510FC"/>
    <w:rsid w:val="00751467"/>
    <w:rsid w:val="007516FA"/>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CDD"/>
    <w:rsid w:val="00752DC1"/>
    <w:rsid w:val="00752F66"/>
    <w:rsid w:val="00753282"/>
    <w:rsid w:val="007532CF"/>
    <w:rsid w:val="007533CD"/>
    <w:rsid w:val="00753437"/>
    <w:rsid w:val="00753442"/>
    <w:rsid w:val="00753486"/>
    <w:rsid w:val="007535DC"/>
    <w:rsid w:val="00753733"/>
    <w:rsid w:val="007537FF"/>
    <w:rsid w:val="007539B2"/>
    <w:rsid w:val="007539DF"/>
    <w:rsid w:val="00753A84"/>
    <w:rsid w:val="00753C1B"/>
    <w:rsid w:val="00753D6E"/>
    <w:rsid w:val="00753E28"/>
    <w:rsid w:val="0075454B"/>
    <w:rsid w:val="00754679"/>
    <w:rsid w:val="00754884"/>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621"/>
    <w:rsid w:val="007576FA"/>
    <w:rsid w:val="00757795"/>
    <w:rsid w:val="00757DC6"/>
    <w:rsid w:val="00760029"/>
    <w:rsid w:val="007600CB"/>
    <w:rsid w:val="00760117"/>
    <w:rsid w:val="0076019A"/>
    <w:rsid w:val="00760BCB"/>
    <w:rsid w:val="00760D0C"/>
    <w:rsid w:val="00760D6F"/>
    <w:rsid w:val="00760DCC"/>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73"/>
    <w:rsid w:val="007628F2"/>
    <w:rsid w:val="007633CF"/>
    <w:rsid w:val="0076340C"/>
    <w:rsid w:val="00763481"/>
    <w:rsid w:val="00763494"/>
    <w:rsid w:val="007635A1"/>
    <w:rsid w:val="00763611"/>
    <w:rsid w:val="0076362E"/>
    <w:rsid w:val="007636E4"/>
    <w:rsid w:val="00763980"/>
    <w:rsid w:val="00763A91"/>
    <w:rsid w:val="00763B51"/>
    <w:rsid w:val="00763EEC"/>
    <w:rsid w:val="00763F87"/>
    <w:rsid w:val="00763FBA"/>
    <w:rsid w:val="007643A4"/>
    <w:rsid w:val="00764425"/>
    <w:rsid w:val="0076447E"/>
    <w:rsid w:val="007646AD"/>
    <w:rsid w:val="0076476C"/>
    <w:rsid w:val="007647E2"/>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3CB"/>
    <w:rsid w:val="007664C4"/>
    <w:rsid w:val="0076685D"/>
    <w:rsid w:val="00766965"/>
    <w:rsid w:val="00766A57"/>
    <w:rsid w:val="00766A77"/>
    <w:rsid w:val="00766D79"/>
    <w:rsid w:val="00767377"/>
    <w:rsid w:val="007674E7"/>
    <w:rsid w:val="00767502"/>
    <w:rsid w:val="0076772B"/>
    <w:rsid w:val="00767E2B"/>
    <w:rsid w:val="00767F12"/>
    <w:rsid w:val="00770259"/>
    <w:rsid w:val="007703CB"/>
    <w:rsid w:val="0077040A"/>
    <w:rsid w:val="00770481"/>
    <w:rsid w:val="007708B4"/>
    <w:rsid w:val="007708F3"/>
    <w:rsid w:val="00771136"/>
    <w:rsid w:val="00771473"/>
    <w:rsid w:val="0077190E"/>
    <w:rsid w:val="00771B14"/>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52C0"/>
    <w:rsid w:val="0077562B"/>
    <w:rsid w:val="00775804"/>
    <w:rsid w:val="00775829"/>
    <w:rsid w:val="00775878"/>
    <w:rsid w:val="0077590F"/>
    <w:rsid w:val="007759D4"/>
    <w:rsid w:val="00775AF8"/>
    <w:rsid w:val="00775B50"/>
    <w:rsid w:val="00775E22"/>
    <w:rsid w:val="00776006"/>
    <w:rsid w:val="00776218"/>
    <w:rsid w:val="007762A2"/>
    <w:rsid w:val="00776380"/>
    <w:rsid w:val="007769E5"/>
    <w:rsid w:val="00776B04"/>
    <w:rsid w:val="00776B4B"/>
    <w:rsid w:val="00776C18"/>
    <w:rsid w:val="00776CCC"/>
    <w:rsid w:val="00776D83"/>
    <w:rsid w:val="00776DD7"/>
    <w:rsid w:val="00776E2F"/>
    <w:rsid w:val="0077719F"/>
    <w:rsid w:val="00777386"/>
    <w:rsid w:val="007773EE"/>
    <w:rsid w:val="00777419"/>
    <w:rsid w:val="007775BE"/>
    <w:rsid w:val="007775FF"/>
    <w:rsid w:val="00777803"/>
    <w:rsid w:val="0077782D"/>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777"/>
    <w:rsid w:val="00780794"/>
    <w:rsid w:val="007807D1"/>
    <w:rsid w:val="007808ED"/>
    <w:rsid w:val="007808FD"/>
    <w:rsid w:val="00780ABE"/>
    <w:rsid w:val="00780B96"/>
    <w:rsid w:val="00780C49"/>
    <w:rsid w:val="00780CCF"/>
    <w:rsid w:val="00780D5D"/>
    <w:rsid w:val="00780DFA"/>
    <w:rsid w:val="00781139"/>
    <w:rsid w:val="00781192"/>
    <w:rsid w:val="00781636"/>
    <w:rsid w:val="0078175C"/>
    <w:rsid w:val="00781ABC"/>
    <w:rsid w:val="00781B77"/>
    <w:rsid w:val="00781D70"/>
    <w:rsid w:val="00782156"/>
    <w:rsid w:val="007821C7"/>
    <w:rsid w:val="00782427"/>
    <w:rsid w:val="0078248D"/>
    <w:rsid w:val="007826E0"/>
    <w:rsid w:val="0078277B"/>
    <w:rsid w:val="0078284D"/>
    <w:rsid w:val="00782856"/>
    <w:rsid w:val="007828A9"/>
    <w:rsid w:val="0078295A"/>
    <w:rsid w:val="007829B3"/>
    <w:rsid w:val="00782A97"/>
    <w:rsid w:val="00782C47"/>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3CA"/>
    <w:rsid w:val="0078445F"/>
    <w:rsid w:val="007844F1"/>
    <w:rsid w:val="007844F4"/>
    <w:rsid w:val="00784547"/>
    <w:rsid w:val="00784577"/>
    <w:rsid w:val="00784990"/>
    <w:rsid w:val="00784C7E"/>
    <w:rsid w:val="00785195"/>
    <w:rsid w:val="007851E5"/>
    <w:rsid w:val="00785345"/>
    <w:rsid w:val="007853AD"/>
    <w:rsid w:val="007855A9"/>
    <w:rsid w:val="00785618"/>
    <w:rsid w:val="007856C9"/>
    <w:rsid w:val="00785827"/>
    <w:rsid w:val="00785841"/>
    <w:rsid w:val="0078586A"/>
    <w:rsid w:val="00785966"/>
    <w:rsid w:val="00785BF1"/>
    <w:rsid w:val="00785C62"/>
    <w:rsid w:val="00785CFD"/>
    <w:rsid w:val="00785DD0"/>
    <w:rsid w:val="00786313"/>
    <w:rsid w:val="007864D3"/>
    <w:rsid w:val="00786503"/>
    <w:rsid w:val="007867EB"/>
    <w:rsid w:val="00786C06"/>
    <w:rsid w:val="00786E2D"/>
    <w:rsid w:val="00787089"/>
    <w:rsid w:val="0078710E"/>
    <w:rsid w:val="00787127"/>
    <w:rsid w:val="0078733A"/>
    <w:rsid w:val="00787591"/>
    <w:rsid w:val="00787738"/>
    <w:rsid w:val="007877ED"/>
    <w:rsid w:val="0078783B"/>
    <w:rsid w:val="007900A4"/>
    <w:rsid w:val="0079049B"/>
    <w:rsid w:val="007904F7"/>
    <w:rsid w:val="00790509"/>
    <w:rsid w:val="0079057A"/>
    <w:rsid w:val="0079058F"/>
    <w:rsid w:val="0079060B"/>
    <w:rsid w:val="007908B3"/>
    <w:rsid w:val="00790A20"/>
    <w:rsid w:val="00790A27"/>
    <w:rsid w:val="00790BCD"/>
    <w:rsid w:val="00790E26"/>
    <w:rsid w:val="00791181"/>
    <w:rsid w:val="007913CD"/>
    <w:rsid w:val="0079156D"/>
    <w:rsid w:val="007916BC"/>
    <w:rsid w:val="00791779"/>
    <w:rsid w:val="0079189A"/>
    <w:rsid w:val="007919A9"/>
    <w:rsid w:val="00791F71"/>
    <w:rsid w:val="00791F9D"/>
    <w:rsid w:val="00791FCD"/>
    <w:rsid w:val="00792343"/>
    <w:rsid w:val="00792651"/>
    <w:rsid w:val="007926C4"/>
    <w:rsid w:val="00792821"/>
    <w:rsid w:val="00792943"/>
    <w:rsid w:val="00792BDC"/>
    <w:rsid w:val="00792BFB"/>
    <w:rsid w:val="00792D8D"/>
    <w:rsid w:val="0079302A"/>
    <w:rsid w:val="0079305F"/>
    <w:rsid w:val="007931D2"/>
    <w:rsid w:val="007935C1"/>
    <w:rsid w:val="0079361A"/>
    <w:rsid w:val="0079363A"/>
    <w:rsid w:val="00793699"/>
    <w:rsid w:val="00793934"/>
    <w:rsid w:val="00793CA5"/>
    <w:rsid w:val="00793D4D"/>
    <w:rsid w:val="00793FD8"/>
    <w:rsid w:val="00794109"/>
    <w:rsid w:val="007942B1"/>
    <w:rsid w:val="00794658"/>
    <w:rsid w:val="00794AE8"/>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A8"/>
    <w:rsid w:val="00795EAB"/>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E7"/>
    <w:rsid w:val="00797EEF"/>
    <w:rsid w:val="00797F6F"/>
    <w:rsid w:val="007A067C"/>
    <w:rsid w:val="007A0984"/>
    <w:rsid w:val="007A0AE2"/>
    <w:rsid w:val="007A0B51"/>
    <w:rsid w:val="007A0DB6"/>
    <w:rsid w:val="007A0E04"/>
    <w:rsid w:val="007A0E95"/>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EE9"/>
    <w:rsid w:val="007A2F1E"/>
    <w:rsid w:val="007A31C5"/>
    <w:rsid w:val="007A3252"/>
    <w:rsid w:val="007A3258"/>
    <w:rsid w:val="007A33F9"/>
    <w:rsid w:val="007A3609"/>
    <w:rsid w:val="007A36EF"/>
    <w:rsid w:val="007A3795"/>
    <w:rsid w:val="007A389B"/>
    <w:rsid w:val="007A389E"/>
    <w:rsid w:val="007A3924"/>
    <w:rsid w:val="007A3944"/>
    <w:rsid w:val="007A3A02"/>
    <w:rsid w:val="007A3A6D"/>
    <w:rsid w:val="007A3B76"/>
    <w:rsid w:val="007A3B7F"/>
    <w:rsid w:val="007A4185"/>
    <w:rsid w:val="007A4242"/>
    <w:rsid w:val="007A42B2"/>
    <w:rsid w:val="007A42D0"/>
    <w:rsid w:val="007A43F1"/>
    <w:rsid w:val="007A471A"/>
    <w:rsid w:val="007A493E"/>
    <w:rsid w:val="007A4BAD"/>
    <w:rsid w:val="007A4EB2"/>
    <w:rsid w:val="007A5083"/>
    <w:rsid w:val="007A50F3"/>
    <w:rsid w:val="007A5105"/>
    <w:rsid w:val="007A52DB"/>
    <w:rsid w:val="007A54E6"/>
    <w:rsid w:val="007A567A"/>
    <w:rsid w:val="007A5A45"/>
    <w:rsid w:val="007A5A4B"/>
    <w:rsid w:val="007A5CDB"/>
    <w:rsid w:val="007A5FE6"/>
    <w:rsid w:val="007A6183"/>
    <w:rsid w:val="007A62C9"/>
    <w:rsid w:val="007A6706"/>
    <w:rsid w:val="007A6781"/>
    <w:rsid w:val="007A6A3A"/>
    <w:rsid w:val="007A6A4A"/>
    <w:rsid w:val="007A6A7C"/>
    <w:rsid w:val="007A6AC6"/>
    <w:rsid w:val="007A6B28"/>
    <w:rsid w:val="007A6B9F"/>
    <w:rsid w:val="007A6CCB"/>
    <w:rsid w:val="007A6E3D"/>
    <w:rsid w:val="007A6EED"/>
    <w:rsid w:val="007A6FF9"/>
    <w:rsid w:val="007A7113"/>
    <w:rsid w:val="007A714C"/>
    <w:rsid w:val="007A72D1"/>
    <w:rsid w:val="007A7597"/>
    <w:rsid w:val="007A76BF"/>
    <w:rsid w:val="007A7770"/>
    <w:rsid w:val="007A77D4"/>
    <w:rsid w:val="007A7A6A"/>
    <w:rsid w:val="007A7D54"/>
    <w:rsid w:val="007A7F54"/>
    <w:rsid w:val="007B0202"/>
    <w:rsid w:val="007B031E"/>
    <w:rsid w:val="007B04CC"/>
    <w:rsid w:val="007B0852"/>
    <w:rsid w:val="007B0DBD"/>
    <w:rsid w:val="007B1ABA"/>
    <w:rsid w:val="007B2212"/>
    <w:rsid w:val="007B2400"/>
    <w:rsid w:val="007B25EB"/>
    <w:rsid w:val="007B2A2B"/>
    <w:rsid w:val="007B2D21"/>
    <w:rsid w:val="007B2F2F"/>
    <w:rsid w:val="007B2F8D"/>
    <w:rsid w:val="007B2FE2"/>
    <w:rsid w:val="007B3097"/>
    <w:rsid w:val="007B30B2"/>
    <w:rsid w:val="007B3168"/>
    <w:rsid w:val="007B32BB"/>
    <w:rsid w:val="007B33F8"/>
    <w:rsid w:val="007B3481"/>
    <w:rsid w:val="007B3D5E"/>
    <w:rsid w:val="007B3ED2"/>
    <w:rsid w:val="007B3FCA"/>
    <w:rsid w:val="007B3FFD"/>
    <w:rsid w:val="007B4381"/>
    <w:rsid w:val="007B43D0"/>
    <w:rsid w:val="007B43D9"/>
    <w:rsid w:val="007B444B"/>
    <w:rsid w:val="007B444E"/>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7D7"/>
    <w:rsid w:val="007B68CE"/>
    <w:rsid w:val="007B6905"/>
    <w:rsid w:val="007B6A5D"/>
    <w:rsid w:val="007B6B80"/>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10B6"/>
    <w:rsid w:val="007C127A"/>
    <w:rsid w:val="007C13D3"/>
    <w:rsid w:val="007C1504"/>
    <w:rsid w:val="007C1726"/>
    <w:rsid w:val="007C185D"/>
    <w:rsid w:val="007C1987"/>
    <w:rsid w:val="007C1D86"/>
    <w:rsid w:val="007C1E09"/>
    <w:rsid w:val="007C1F56"/>
    <w:rsid w:val="007C2185"/>
    <w:rsid w:val="007C21C1"/>
    <w:rsid w:val="007C2261"/>
    <w:rsid w:val="007C2445"/>
    <w:rsid w:val="007C25A2"/>
    <w:rsid w:val="007C27AC"/>
    <w:rsid w:val="007C29FB"/>
    <w:rsid w:val="007C2ACC"/>
    <w:rsid w:val="007C2CAD"/>
    <w:rsid w:val="007C2CD7"/>
    <w:rsid w:val="007C2DD3"/>
    <w:rsid w:val="007C321B"/>
    <w:rsid w:val="007C3532"/>
    <w:rsid w:val="007C35AF"/>
    <w:rsid w:val="007C35EB"/>
    <w:rsid w:val="007C3607"/>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615"/>
    <w:rsid w:val="007C696A"/>
    <w:rsid w:val="007C6BB1"/>
    <w:rsid w:val="007C6CB7"/>
    <w:rsid w:val="007C6CE2"/>
    <w:rsid w:val="007C6E71"/>
    <w:rsid w:val="007C733C"/>
    <w:rsid w:val="007C73BD"/>
    <w:rsid w:val="007C73E0"/>
    <w:rsid w:val="007C7785"/>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DA4"/>
    <w:rsid w:val="007D1F4D"/>
    <w:rsid w:val="007D1FFB"/>
    <w:rsid w:val="007D2030"/>
    <w:rsid w:val="007D2085"/>
    <w:rsid w:val="007D20A6"/>
    <w:rsid w:val="007D2184"/>
    <w:rsid w:val="007D241C"/>
    <w:rsid w:val="007D2BE9"/>
    <w:rsid w:val="007D2C58"/>
    <w:rsid w:val="007D2D0F"/>
    <w:rsid w:val="007D2D7E"/>
    <w:rsid w:val="007D2EE9"/>
    <w:rsid w:val="007D326D"/>
    <w:rsid w:val="007D3332"/>
    <w:rsid w:val="007D3400"/>
    <w:rsid w:val="007D35BF"/>
    <w:rsid w:val="007D38BD"/>
    <w:rsid w:val="007D3CE1"/>
    <w:rsid w:val="007D3E5E"/>
    <w:rsid w:val="007D3E66"/>
    <w:rsid w:val="007D4182"/>
    <w:rsid w:val="007D457F"/>
    <w:rsid w:val="007D45E3"/>
    <w:rsid w:val="007D4656"/>
    <w:rsid w:val="007D4B04"/>
    <w:rsid w:val="007D4E6E"/>
    <w:rsid w:val="007D4E7B"/>
    <w:rsid w:val="007D4F56"/>
    <w:rsid w:val="007D4F65"/>
    <w:rsid w:val="007D503D"/>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E59"/>
    <w:rsid w:val="007D6E90"/>
    <w:rsid w:val="007D6F64"/>
    <w:rsid w:val="007D6F6D"/>
    <w:rsid w:val="007D700D"/>
    <w:rsid w:val="007D7149"/>
    <w:rsid w:val="007D7198"/>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B9"/>
    <w:rsid w:val="007E22C4"/>
    <w:rsid w:val="007E230B"/>
    <w:rsid w:val="007E2345"/>
    <w:rsid w:val="007E23B2"/>
    <w:rsid w:val="007E26A8"/>
    <w:rsid w:val="007E28AF"/>
    <w:rsid w:val="007E2B6F"/>
    <w:rsid w:val="007E2CCE"/>
    <w:rsid w:val="007E2F51"/>
    <w:rsid w:val="007E3067"/>
    <w:rsid w:val="007E309D"/>
    <w:rsid w:val="007E36F3"/>
    <w:rsid w:val="007E36FF"/>
    <w:rsid w:val="007E37CB"/>
    <w:rsid w:val="007E38A6"/>
    <w:rsid w:val="007E3BAF"/>
    <w:rsid w:val="007E3BD3"/>
    <w:rsid w:val="007E3FDF"/>
    <w:rsid w:val="007E428D"/>
    <w:rsid w:val="007E45C8"/>
    <w:rsid w:val="007E47AB"/>
    <w:rsid w:val="007E49B3"/>
    <w:rsid w:val="007E4B00"/>
    <w:rsid w:val="007E4B12"/>
    <w:rsid w:val="007E4D80"/>
    <w:rsid w:val="007E4F22"/>
    <w:rsid w:val="007E4F3A"/>
    <w:rsid w:val="007E4F6A"/>
    <w:rsid w:val="007E5078"/>
    <w:rsid w:val="007E5175"/>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5AB"/>
    <w:rsid w:val="007E7874"/>
    <w:rsid w:val="007E78BC"/>
    <w:rsid w:val="007E796C"/>
    <w:rsid w:val="007E7AA3"/>
    <w:rsid w:val="007E7BE2"/>
    <w:rsid w:val="007E7DA3"/>
    <w:rsid w:val="007E7F8C"/>
    <w:rsid w:val="007F009C"/>
    <w:rsid w:val="007F018A"/>
    <w:rsid w:val="007F0322"/>
    <w:rsid w:val="007F03EE"/>
    <w:rsid w:val="007F0679"/>
    <w:rsid w:val="007F06C1"/>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A33"/>
    <w:rsid w:val="007F2A63"/>
    <w:rsid w:val="007F2EC1"/>
    <w:rsid w:val="007F2FF4"/>
    <w:rsid w:val="007F3154"/>
    <w:rsid w:val="007F31A1"/>
    <w:rsid w:val="007F33AF"/>
    <w:rsid w:val="007F37D9"/>
    <w:rsid w:val="007F3AD5"/>
    <w:rsid w:val="007F444B"/>
    <w:rsid w:val="007F462C"/>
    <w:rsid w:val="007F48A6"/>
    <w:rsid w:val="007F499C"/>
    <w:rsid w:val="007F4AFE"/>
    <w:rsid w:val="007F4F1D"/>
    <w:rsid w:val="007F5102"/>
    <w:rsid w:val="007F5238"/>
    <w:rsid w:val="007F53F7"/>
    <w:rsid w:val="007F54C1"/>
    <w:rsid w:val="007F5570"/>
    <w:rsid w:val="007F572F"/>
    <w:rsid w:val="007F573C"/>
    <w:rsid w:val="007F58EC"/>
    <w:rsid w:val="007F5DF1"/>
    <w:rsid w:val="007F6062"/>
    <w:rsid w:val="007F610E"/>
    <w:rsid w:val="007F6122"/>
    <w:rsid w:val="007F63F2"/>
    <w:rsid w:val="007F6419"/>
    <w:rsid w:val="007F6651"/>
    <w:rsid w:val="007F6A25"/>
    <w:rsid w:val="007F6C7D"/>
    <w:rsid w:val="007F6CDB"/>
    <w:rsid w:val="007F6D03"/>
    <w:rsid w:val="007F6DA0"/>
    <w:rsid w:val="007F6E8C"/>
    <w:rsid w:val="007F6F6C"/>
    <w:rsid w:val="007F6FD4"/>
    <w:rsid w:val="007F7362"/>
    <w:rsid w:val="007F759E"/>
    <w:rsid w:val="007F75E6"/>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C3"/>
    <w:rsid w:val="00801324"/>
    <w:rsid w:val="00801375"/>
    <w:rsid w:val="008016B9"/>
    <w:rsid w:val="008016CE"/>
    <w:rsid w:val="00801722"/>
    <w:rsid w:val="008017B5"/>
    <w:rsid w:val="00801AAA"/>
    <w:rsid w:val="00801C7D"/>
    <w:rsid w:val="00801CF7"/>
    <w:rsid w:val="00801D7A"/>
    <w:rsid w:val="00801DB5"/>
    <w:rsid w:val="0080214A"/>
    <w:rsid w:val="0080216A"/>
    <w:rsid w:val="00802245"/>
    <w:rsid w:val="008022B6"/>
    <w:rsid w:val="00802316"/>
    <w:rsid w:val="00802533"/>
    <w:rsid w:val="00802581"/>
    <w:rsid w:val="008025C6"/>
    <w:rsid w:val="00802926"/>
    <w:rsid w:val="00802A8A"/>
    <w:rsid w:val="00802EC6"/>
    <w:rsid w:val="00803187"/>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D3E"/>
    <w:rsid w:val="008050A1"/>
    <w:rsid w:val="008051D3"/>
    <w:rsid w:val="008052B4"/>
    <w:rsid w:val="0080565D"/>
    <w:rsid w:val="00805775"/>
    <w:rsid w:val="0080588B"/>
    <w:rsid w:val="00805C33"/>
    <w:rsid w:val="00805D2A"/>
    <w:rsid w:val="00805DD4"/>
    <w:rsid w:val="0080657E"/>
    <w:rsid w:val="0080680A"/>
    <w:rsid w:val="00806897"/>
    <w:rsid w:val="008070DA"/>
    <w:rsid w:val="00807161"/>
    <w:rsid w:val="008072AF"/>
    <w:rsid w:val="008072FE"/>
    <w:rsid w:val="008074F2"/>
    <w:rsid w:val="00807573"/>
    <w:rsid w:val="00807C2A"/>
    <w:rsid w:val="00807C5A"/>
    <w:rsid w:val="00807C70"/>
    <w:rsid w:val="00807CC4"/>
    <w:rsid w:val="00807E09"/>
    <w:rsid w:val="00807E38"/>
    <w:rsid w:val="008100C0"/>
    <w:rsid w:val="00810138"/>
    <w:rsid w:val="008102DB"/>
    <w:rsid w:val="00810862"/>
    <w:rsid w:val="0081090B"/>
    <w:rsid w:val="00810D90"/>
    <w:rsid w:val="00810F33"/>
    <w:rsid w:val="00810F76"/>
    <w:rsid w:val="0081105A"/>
    <w:rsid w:val="00811113"/>
    <w:rsid w:val="00811968"/>
    <w:rsid w:val="00811B74"/>
    <w:rsid w:val="00811BE1"/>
    <w:rsid w:val="00811EE7"/>
    <w:rsid w:val="0081228A"/>
    <w:rsid w:val="00812695"/>
    <w:rsid w:val="0081278B"/>
    <w:rsid w:val="00812980"/>
    <w:rsid w:val="0081299C"/>
    <w:rsid w:val="00812A42"/>
    <w:rsid w:val="00812A4F"/>
    <w:rsid w:val="00812C02"/>
    <w:rsid w:val="00812C0E"/>
    <w:rsid w:val="00812D13"/>
    <w:rsid w:val="0081307C"/>
    <w:rsid w:val="008131FF"/>
    <w:rsid w:val="0081397A"/>
    <w:rsid w:val="00813A93"/>
    <w:rsid w:val="00813DD6"/>
    <w:rsid w:val="0081407B"/>
    <w:rsid w:val="00814234"/>
    <w:rsid w:val="008142D6"/>
    <w:rsid w:val="008142EC"/>
    <w:rsid w:val="00814326"/>
    <w:rsid w:val="0081442E"/>
    <w:rsid w:val="00814558"/>
    <w:rsid w:val="0081462A"/>
    <w:rsid w:val="00814694"/>
    <w:rsid w:val="008147DB"/>
    <w:rsid w:val="00814ADC"/>
    <w:rsid w:val="00814C84"/>
    <w:rsid w:val="00814EE6"/>
    <w:rsid w:val="00814F46"/>
    <w:rsid w:val="008151B5"/>
    <w:rsid w:val="00815283"/>
    <w:rsid w:val="0081528D"/>
    <w:rsid w:val="00815441"/>
    <w:rsid w:val="008155CB"/>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C5"/>
    <w:rsid w:val="00817D9B"/>
    <w:rsid w:val="00817E9B"/>
    <w:rsid w:val="00817EA3"/>
    <w:rsid w:val="00817F23"/>
    <w:rsid w:val="00817FE5"/>
    <w:rsid w:val="00817FF9"/>
    <w:rsid w:val="008204E1"/>
    <w:rsid w:val="0082056C"/>
    <w:rsid w:val="008205B9"/>
    <w:rsid w:val="00820689"/>
    <w:rsid w:val="00820780"/>
    <w:rsid w:val="0082084F"/>
    <w:rsid w:val="00820A2F"/>
    <w:rsid w:val="00820A48"/>
    <w:rsid w:val="00820C28"/>
    <w:rsid w:val="00820E13"/>
    <w:rsid w:val="00821121"/>
    <w:rsid w:val="008214D6"/>
    <w:rsid w:val="0082154A"/>
    <w:rsid w:val="008215A1"/>
    <w:rsid w:val="008215A5"/>
    <w:rsid w:val="00821956"/>
    <w:rsid w:val="00821C1A"/>
    <w:rsid w:val="00821CFF"/>
    <w:rsid w:val="00821E86"/>
    <w:rsid w:val="00821FA7"/>
    <w:rsid w:val="0082207B"/>
    <w:rsid w:val="00822223"/>
    <w:rsid w:val="0082224A"/>
    <w:rsid w:val="008223C9"/>
    <w:rsid w:val="00822B15"/>
    <w:rsid w:val="00822B57"/>
    <w:rsid w:val="00822B8E"/>
    <w:rsid w:val="00822C3F"/>
    <w:rsid w:val="00822D86"/>
    <w:rsid w:val="00823016"/>
    <w:rsid w:val="00823031"/>
    <w:rsid w:val="008234FA"/>
    <w:rsid w:val="0082352E"/>
    <w:rsid w:val="00823568"/>
    <w:rsid w:val="00823738"/>
    <w:rsid w:val="00823797"/>
    <w:rsid w:val="00823945"/>
    <w:rsid w:val="00823BA6"/>
    <w:rsid w:val="00823BE5"/>
    <w:rsid w:val="00824357"/>
    <w:rsid w:val="00824462"/>
    <w:rsid w:val="00824587"/>
    <w:rsid w:val="00824A0E"/>
    <w:rsid w:val="00824C4F"/>
    <w:rsid w:val="00824EF0"/>
    <w:rsid w:val="00824F5A"/>
    <w:rsid w:val="00824FAB"/>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665C"/>
    <w:rsid w:val="00826BB5"/>
    <w:rsid w:val="00826F7C"/>
    <w:rsid w:val="00826FDE"/>
    <w:rsid w:val="0082709E"/>
    <w:rsid w:val="008271F0"/>
    <w:rsid w:val="00827283"/>
    <w:rsid w:val="0082731B"/>
    <w:rsid w:val="0082738F"/>
    <w:rsid w:val="0082739B"/>
    <w:rsid w:val="0082743F"/>
    <w:rsid w:val="008275DD"/>
    <w:rsid w:val="008275FF"/>
    <w:rsid w:val="008278D7"/>
    <w:rsid w:val="00827AE3"/>
    <w:rsid w:val="00827B7B"/>
    <w:rsid w:val="00827C83"/>
    <w:rsid w:val="00829278"/>
    <w:rsid w:val="00830200"/>
    <w:rsid w:val="00830781"/>
    <w:rsid w:val="008307DD"/>
    <w:rsid w:val="00830928"/>
    <w:rsid w:val="00830C9F"/>
    <w:rsid w:val="00831270"/>
    <w:rsid w:val="008313E1"/>
    <w:rsid w:val="008319C0"/>
    <w:rsid w:val="008319C3"/>
    <w:rsid w:val="00831AF5"/>
    <w:rsid w:val="00831C20"/>
    <w:rsid w:val="00831CBE"/>
    <w:rsid w:val="00831D4F"/>
    <w:rsid w:val="00831DBA"/>
    <w:rsid w:val="00831FE5"/>
    <w:rsid w:val="008320FE"/>
    <w:rsid w:val="00832170"/>
    <w:rsid w:val="008322BE"/>
    <w:rsid w:val="00832397"/>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49F"/>
    <w:rsid w:val="008334A9"/>
    <w:rsid w:val="00833508"/>
    <w:rsid w:val="008335AB"/>
    <w:rsid w:val="00833632"/>
    <w:rsid w:val="0083380C"/>
    <w:rsid w:val="00833A1D"/>
    <w:rsid w:val="00833EA6"/>
    <w:rsid w:val="00833F8A"/>
    <w:rsid w:val="00834196"/>
    <w:rsid w:val="008341DF"/>
    <w:rsid w:val="00834736"/>
    <w:rsid w:val="0083493F"/>
    <w:rsid w:val="00834A51"/>
    <w:rsid w:val="00834AD5"/>
    <w:rsid w:val="00834C5B"/>
    <w:rsid w:val="00834CC0"/>
    <w:rsid w:val="00834E53"/>
    <w:rsid w:val="008351B0"/>
    <w:rsid w:val="00835236"/>
    <w:rsid w:val="0083535A"/>
    <w:rsid w:val="0083540D"/>
    <w:rsid w:val="00835482"/>
    <w:rsid w:val="008354AA"/>
    <w:rsid w:val="008355D3"/>
    <w:rsid w:val="00835A1C"/>
    <w:rsid w:val="00835B0F"/>
    <w:rsid w:val="00835C01"/>
    <w:rsid w:val="00835C83"/>
    <w:rsid w:val="00835CDE"/>
    <w:rsid w:val="00835E29"/>
    <w:rsid w:val="00835E97"/>
    <w:rsid w:val="00835E9C"/>
    <w:rsid w:val="008361A8"/>
    <w:rsid w:val="0083673B"/>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31A"/>
    <w:rsid w:val="00840377"/>
    <w:rsid w:val="00840618"/>
    <w:rsid w:val="008406C1"/>
    <w:rsid w:val="0084073C"/>
    <w:rsid w:val="00840792"/>
    <w:rsid w:val="00840847"/>
    <w:rsid w:val="0084085C"/>
    <w:rsid w:val="00840905"/>
    <w:rsid w:val="00840CB6"/>
    <w:rsid w:val="00840F14"/>
    <w:rsid w:val="00841044"/>
    <w:rsid w:val="0084114D"/>
    <w:rsid w:val="008413C8"/>
    <w:rsid w:val="00841510"/>
    <w:rsid w:val="0084168F"/>
    <w:rsid w:val="008416D3"/>
    <w:rsid w:val="00841833"/>
    <w:rsid w:val="008418BA"/>
    <w:rsid w:val="008418ED"/>
    <w:rsid w:val="00841AC7"/>
    <w:rsid w:val="00841BBB"/>
    <w:rsid w:val="00841E29"/>
    <w:rsid w:val="00841F38"/>
    <w:rsid w:val="00841F7C"/>
    <w:rsid w:val="00841FE0"/>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B7"/>
    <w:rsid w:val="00844951"/>
    <w:rsid w:val="00844A11"/>
    <w:rsid w:val="00844E54"/>
    <w:rsid w:val="00844F65"/>
    <w:rsid w:val="00845007"/>
    <w:rsid w:val="0084535A"/>
    <w:rsid w:val="0084536F"/>
    <w:rsid w:val="00845599"/>
    <w:rsid w:val="008455F0"/>
    <w:rsid w:val="00845AE7"/>
    <w:rsid w:val="00845C33"/>
    <w:rsid w:val="00845C87"/>
    <w:rsid w:val="00845D0B"/>
    <w:rsid w:val="00845DD5"/>
    <w:rsid w:val="00845E48"/>
    <w:rsid w:val="0084603E"/>
    <w:rsid w:val="008460BD"/>
    <w:rsid w:val="00846102"/>
    <w:rsid w:val="00846529"/>
    <w:rsid w:val="00846A2B"/>
    <w:rsid w:val="00846C65"/>
    <w:rsid w:val="00846CFD"/>
    <w:rsid w:val="00846D75"/>
    <w:rsid w:val="00846E28"/>
    <w:rsid w:val="00846EDD"/>
    <w:rsid w:val="008470DD"/>
    <w:rsid w:val="008473FE"/>
    <w:rsid w:val="0084748C"/>
    <w:rsid w:val="00847D18"/>
    <w:rsid w:val="0085002F"/>
    <w:rsid w:val="008504B1"/>
    <w:rsid w:val="0085069B"/>
    <w:rsid w:val="008508E5"/>
    <w:rsid w:val="008509C7"/>
    <w:rsid w:val="00850A21"/>
    <w:rsid w:val="00850B93"/>
    <w:rsid w:val="00850BA0"/>
    <w:rsid w:val="00850C31"/>
    <w:rsid w:val="00850D11"/>
    <w:rsid w:val="00850F51"/>
    <w:rsid w:val="0085124C"/>
    <w:rsid w:val="00851325"/>
    <w:rsid w:val="0085141E"/>
    <w:rsid w:val="008516E8"/>
    <w:rsid w:val="00851F76"/>
    <w:rsid w:val="0085220E"/>
    <w:rsid w:val="008522F3"/>
    <w:rsid w:val="008524DF"/>
    <w:rsid w:val="008526DE"/>
    <w:rsid w:val="00852A0A"/>
    <w:rsid w:val="00852C3E"/>
    <w:rsid w:val="008531CC"/>
    <w:rsid w:val="008531FF"/>
    <w:rsid w:val="008532C9"/>
    <w:rsid w:val="0085338C"/>
    <w:rsid w:val="00853493"/>
    <w:rsid w:val="0085366F"/>
    <w:rsid w:val="00853875"/>
    <w:rsid w:val="0085393F"/>
    <w:rsid w:val="008539B8"/>
    <w:rsid w:val="008539D7"/>
    <w:rsid w:val="00853A3F"/>
    <w:rsid w:val="00853BA5"/>
    <w:rsid w:val="00853C1A"/>
    <w:rsid w:val="00853EDA"/>
    <w:rsid w:val="0085400E"/>
    <w:rsid w:val="0085403F"/>
    <w:rsid w:val="008542A2"/>
    <w:rsid w:val="0085440C"/>
    <w:rsid w:val="0085444D"/>
    <w:rsid w:val="0085476A"/>
    <w:rsid w:val="008549A9"/>
    <w:rsid w:val="00854BD7"/>
    <w:rsid w:val="00854C75"/>
    <w:rsid w:val="00854EE1"/>
    <w:rsid w:val="008554F9"/>
    <w:rsid w:val="008556B3"/>
    <w:rsid w:val="008556F8"/>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A7"/>
    <w:rsid w:val="00857CED"/>
    <w:rsid w:val="00857E30"/>
    <w:rsid w:val="00857EC7"/>
    <w:rsid w:val="008602C1"/>
    <w:rsid w:val="00860547"/>
    <w:rsid w:val="0086054A"/>
    <w:rsid w:val="0086055D"/>
    <w:rsid w:val="008606B4"/>
    <w:rsid w:val="00860971"/>
    <w:rsid w:val="00860A9D"/>
    <w:rsid w:val="00860CE6"/>
    <w:rsid w:val="00860DDE"/>
    <w:rsid w:val="00860E35"/>
    <w:rsid w:val="00860E84"/>
    <w:rsid w:val="00860FD5"/>
    <w:rsid w:val="00861222"/>
    <w:rsid w:val="008613B5"/>
    <w:rsid w:val="00861647"/>
    <w:rsid w:val="00861675"/>
    <w:rsid w:val="00861B5B"/>
    <w:rsid w:val="00861C2F"/>
    <w:rsid w:val="00861E6B"/>
    <w:rsid w:val="00861F71"/>
    <w:rsid w:val="00862317"/>
    <w:rsid w:val="00862475"/>
    <w:rsid w:val="008625CB"/>
    <w:rsid w:val="00862681"/>
    <w:rsid w:val="008626C8"/>
    <w:rsid w:val="008626FD"/>
    <w:rsid w:val="00862897"/>
    <w:rsid w:val="0086291F"/>
    <w:rsid w:val="00862981"/>
    <w:rsid w:val="00862CD2"/>
    <w:rsid w:val="00862DAF"/>
    <w:rsid w:val="00862F37"/>
    <w:rsid w:val="00863030"/>
    <w:rsid w:val="008630E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E57"/>
    <w:rsid w:val="00864FB6"/>
    <w:rsid w:val="0086506B"/>
    <w:rsid w:val="008651D7"/>
    <w:rsid w:val="008653AD"/>
    <w:rsid w:val="0086564E"/>
    <w:rsid w:val="008657BA"/>
    <w:rsid w:val="008658AE"/>
    <w:rsid w:val="00865BCA"/>
    <w:rsid w:val="00865D00"/>
    <w:rsid w:val="00865EEF"/>
    <w:rsid w:val="00865F9B"/>
    <w:rsid w:val="00866150"/>
    <w:rsid w:val="00866243"/>
    <w:rsid w:val="00866293"/>
    <w:rsid w:val="00866302"/>
    <w:rsid w:val="0086666F"/>
    <w:rsid w:val="0086676C"/>
    <w:rsid w:val="008668B7"/>
    <w:rsid w:val="00866C14"/>
    <w:rsid w:val="00866C79"/>
    <w:rsid w:val="00866D38"/>
    <w:rsid w:val="00866ECF"/>
    <w:rsid w:val="008670A3"/>
    <w:rsid w:val="00867266"/>
    <w:rsid w:val="00867401"/>
    <w:rsid w:val="008674FB"/>
    <w:rsid w:val="00867536"/>
    <w:rsid w:val="008676C9"/>
    <w:rsid w:val="0086771A"/>
    <w:rsid w:val="008677EF"/>
    <w:rsid w:val="008678BA"/>
    <w:rsid w:val="008679C2"/>
    <w:rsid w:val="00867ABE"/>
    <w:rsid w:val="00867AE9"/>
    <w:rsid w:val="00867B5E"/>
    <w:rsid w:val="00867BAF"/>
    <w:rsid w:val="00867BCC"/>
    <w:rsid w:val="00867C71"/>
    <w:rsid w:val="00867ED1"/>
    <w:rsid w:val="0087017A"/>
    <w:rsid w:val="00870241"/>
    <w:rsid w:val="0087025F"/>
    <w:rsid w:val="00870272"/>
    <w:rsid w:val="008702E3"/>
    <w:rsid w:val="008703A6"/>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A1B"/>
    <w:rsid w:val="0087229B"/>
    <w:rsid w:val="008722B4"/>
    <w:rsid w:val="008724BE"/>
    <w:rsid w:val="00872775"/>
    <w:rsid w:val="00872960"/>
    <w:rsid w:val="008729F6"/>
    <w:rsid w:val="00872C98"/>
    <w:rsid w:val="00872CED"/>
    <w:rsid w:val="00872E87"/>
    <w:rsid w:val="00872F22"/>
    <w:rsid w:val="00873027"/>
    <w:rsid w:val="00873279"/>
    <w:rsid w:val="00873376"/>
    <w:rsid w:val="008737E8"/>
    <w:rsid w:val="00873878"/>
    <w:rsid w:val="00873C42"/>
    <w:rsid w:val="00873C55"/>
    <w:rsid w:val="00873C66"/>
    <w:rsid w:val="00874002"/>
    <w:rsid w:val="0087437D"/>
    <w:rsid w:val="0087437E"/>
    <w:rsid w:val="00874473"/>
    <w:rsid w:val="008744BF"/>
    <w:rsid w:val="00874568"/>
    <w:rsid w:val="00874569"/>
    <w:rsid w:val="0087459E"/>
    <w:rsid w:val="008747B3"/>
    <w:rsid w:val="00874A8D"/>
    <w:rsid w:val="00874C83"/>
    <w:rsid w:val="00874D10"/>
    <w:rsid w:val="008752BF"/>
    <w:rsid w:val="008754EA"/>
    <w:rsid w:val="008755CF"/>
    <w:rsid w:val="008759C1"/>
    <w:rsid w:val="00875A95"/>
    <w:rsid w:val="00875B5F"/>
    <w:rsid w:val="00875C2E"/>
    <w:rsid w:val="00875E06"/>
    <w:rsid w:val="00875FDD"/>
    <w:rsid w:val="00876016"/>
    <w:rsid w:val="00876142"/>
    <w:rsid w:val="0087624D"/>
    <w:rsid w:val="00876501"/>
    <w:rsid w:val="0087676D"/>
    <w:rsid w:val="00876917"/>
    <w:rsid w:val="00876985"/>
    <w:rsid w:val="00876993"/>
    <w:rsid w:val="00876AFA"/>
    <w:rsid w:val="00876B0D"/>
    <w:rsid w:val="00876B93"/>
    <w:rsid w:val="00876D15"/>
    <w:rsid w:val="00876D3A"/>
    <w:rsid w:val="00876DE7"/>
    <w:rsid w:val="00876EFB"/>
    <w:rsid w:val="00877141"/>
    <w:rsid w:val="008775DF"/>
    <w:rsid w:val="00877747"/>
    <w:rsid w:val="0087799F"/>
    <w:rsid w:val="00877B00"/>
    <w:rsid w:val="00877C43"/>
    <w:rsid w:val="00877C90"/>
    <w:rsid w:val="00877D9C"/>
    <w:rsid w:val="00877F20"/>
    <w:rsid w:val="00877F9A"/>
    <w:rsid w:val="00877FB7"/>
    <w:rsid w:val="00880029"/>
    <w:rsid w:val="00880663"/>
    <w:rsid w:val="00880BF9"/>
    <w:rsid w:val="00880C33"/>
    <w:rsid w:val="00880CA5"/>
    <w:rsid w:val="00880DE8"/>
    <w:rsid w:val="00880E7A"/>
    <w:rsid w:val="00880EEB"/>
    <w:rsid w:val="00881431"/>
    <w:rsid w:val="008815AB"/>
    <w:rsid w:val="0088179C"/>
    <w:rsid w:val="00881BD4"/>
    <w:rsid w:val="00881C37"/>
    <w:rsid w:val="00881C73"/>
    <w:rsid w:val="00881D5B"/>
    <w:rsid w:val="00881E5B"/>
    <w:rsid w:val="00881F52"/>
    <w:rsid w:val="00881FA5"/>
    <w:rsid w:val="00881FED"/>
    <w:rsid w:val="00882017"/>
    <w:rsid w:val="0088215A"/>
    <w:rsid w:val="008822F4"/>
    <w:rsid w:val="008824CF"/>
    <w:rsid w:val="00882784"/>
    <w:rsid w:val="008828C9"/>
    <w:rsid w:val="00882928"/>
    <w:rsid w:val="00882D02"/>
    <w:rsid w:val="00882DBD"/>
    <w:rsid w:val="00882E97"/>
    <w:rsid w:val="00882EC6"/>
    <w:rsid w:val="00882F13"/>
    <w:rsid w:val="00882F21"/>
    <w:rsid w:val="0088301C"/>
    <w:rsid w:val="00883158"/>
    <w:rsid w:val="008831AB"/>
    <w:rsid w:val="00883421"/>
    <w:rsid w:val="00883704"/>
    <w:rsid w:val="00883806"/>
    <w:rsid w:val="008838F9"/>
    <w:rsid w:val="00883B03"/>
    <w:rsid w:val="00884165"/>
    <w:rsid w:val="00884599"/>
    <w:rsid w:val="008847DE"/>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B42"/>
    <w:rsid w:val="00885EDB"/>
    <w:rsid w:val="00886183"/>
    <w:rsid w:val="0088619C"/>
    <w:rsid w:val="00886246"/>
    <w:rsid w:val="00886280"/>
    <w:rsid w:val="0088631E"/>
    <w:rsid w:val="008864BC"/>
    <w:rsid w:val="00886569"/>
    <w:rsid w:val="008865FD"/>
    <w:rsid w:val="0088665B"/>
    <w:rsid w:val="008867E0"/>
    <w:rsid w:val="008869F2"/>
    <w:rsid w:val="00886C42"/>
    <w:rsid w:val="00886D87"/>
    <w:rsid w:val="00887016"/>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3E8"/>
    <w:rsid w:val="0089347C"/>
    <w:rsid w:val="00893711"/>
    <w:rsid w:val="008937FC"/>
    <w:rsid w:val="00893817"/>
    <w:rsid w:val="0089381B"/>
    <w:rsid w:val="00893850"/>
    <w:rsid w:val="0089388D"/>
    <w:rsid w:val="00893D86"/>
    <w:rsid w:val="00893ED8"/>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60BA"/>
    <w:rsid w:val="0089614A"/>
    <w:rsid w:val="0089631E"/>
    <w:rsid w:val="00896410"/>
    <w:rsid w:val="00896623"/>
    <w:rsid w:val="00896779"/>
    <w:rsid w:val="008967B5"/>
    <w:rsid w:val="0089698D"/>
    <w:rsid w:val="00896AA7"/>
    <w:rsid w:val="00896B27"/>
    <w:rsid w:val="00896D55"/>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95"/>
    <w:rsid w:val="008A4ED8"/>
    <w:rsid w:val="008A5089"/>
    <w:rsid w:val="008A51BC"/>
    <w:rsid w:val="008A534F"/>
    <w:rsid w:val="008A542C"/>
    <w:rsid w:val="008A54F7"/>
    <w:rsid w:val="008A570E"/>
    <w:rsid w:val="008A5860"/>
    <w:rsid w:val="008A588B"/>
    <w:rsid w:val="008A5A09"/>
    <w:rsid w:val="008A5B6A"/>
    <w:rsid w:val="008A5C63"/>
    <w:rsid w:val="008A5EFB"/>
    <w:rsid w:val="008A60E4"/>
    <w:rsid w:val="008A6442"/>
    <w:rsid w:val="008A647E"/>
    <w:rsid w:val="008A6676"/>
    <w:rsid w:val="008A6706"/>
    <w:rsid w:val="008A6745"/>
    <w:rsid w:val="008A67F8"/>
    <w:rsid w:val="008A693C"/>
    <w:rsid w:val="008A6BCE"/>
    <w:rsid w:val="008A6FF1"/>
    <w:rsid w:val="008A719B"/>
    <w:rsid w:val="008A7462"/>
    <w:rsid w:val="008A74C9"/>
    <w:rsid w:val="008A751D"/>
    <w:rsid w:val="008A766D"/>
    <w:rsid w:val="008A7720"/>
    <w:rsid w:val="008A77AF"/>
    <w:rsid w:val="008A788B"/>
    <w:rsid w:val="008A796B"/>
    <w:rsid w:val="008A79FD"/>
    <w:rsid w:val="008A7E2E"/>
    <w:rsid w:val="008A7F89"/>
    <w:rsid w:val="008B0120"/>
    <w:rsid w:val="008B04A6"/>
    <w:rsid w:val="008B05A7"/>
    <w:rsid w:val="008B07A9"/>
    <w:rsid w:val="008B07C1"/>
    <w:rsid w:val="008B1456"/>
    <w:rsid w:val="008B166B"/>
    <w:rsid w:val="008B16CC"/>
    <w:rsid w:val="008B178C"/>
    <w:rsid w:val="008B1AB3"/>
    <w:rsid w:val="008B1AC5"/>
    <w:rsid w:val="008B1BBB"/>
    <w:rsid w:val="008B1FC9"/>
    <w:rsid w:val="008B2225"/>
    <w:rsid w:val="008B22B0"/>
    <w:rsid w:val="008B23F6"/>
    <w:rsid w:val="008B2B1B"/>
    <w:rsid w:val="008B2D4A"/>
    <w:rsid w:val="008B2DC0"/>
    <w:rsid w:val="008B2F70"/>
    <w:rsid w:val="008B2FD6"/>
    <w:rsid w:val="008B2FF6"/>
    <w:rsid w:val="008B3112"/>
    <w:rsid w:val="008B34CC"/>
    <w:rsid w:val="008B36DF"/>
    <w:rsid w:val="008B387A"/>
    <w:rsid w:val="008B3E55"/>
    <w:rsid w:val="008B4142"/>
    <w:rsid w:val="008B41F9"/>
    <w:rsid w:val="008B4289"/>
    <w:rsid w:val="008B42AC"/>
    <w:rsid w:val="008B4396"/>
    <w:rsid w:val="008B439B"/>
    <w:rsid w:val="008B4975"/>
    <w:rsid w:val="008B4AFA"/>
    <w:rsid w:val="008B4BF2"/>
    <w:rsid w:val="008B51E4"/>
    <w:rsid w:val="008B5394"/>
    <w:rsid w:val="008B5465"/>
    <w:rsid w:val="008B547C"/>
    <w:rsid w:val="008B563D"/>
    <w:rsid w:val="008B59DF"/>
    <w:rsid w:val="008B5A3F"/>
    <w:rsid w:val="008B5C43"/>
    <w:rsid w:val="008B5FB4"/>
    <w:rsid w:val="008B5FF8"/>
    <w:rsid w:val="008B60BD"/>
    <w:rsid w:val="008B62AF"/>
    <w:rsid w:val="008B62E0"/>
    <w:rsid w:val="008B6369"/>
    <w:rsid w:val="008B6692"/>
    <w:rsid w:val="008B690E"/>
    <w:rsid w:val="008B6980"/>
    <w:rsid w:val="008B6E72"/>
    <w:rsid w:val="008B6FA0"/>
    <w:rsid w:val="008B70AD"/>
    <w:rsid w:val="008B73F4"/>
    <w:rsid w:val="008B7501"/>
    <w:rsid w:val="008B759E"/>
    <w:rsid w:val="008B7779"/>
    <w:rsid w:val="008B7929"/>
    <w:rsid w:val="008B7ACF"/>
    <w:rsid w:val="008B7C82"/>
    <w:rsid w:val="008B7EFA"/>
    <w:rsid w:val="008C00EE"/>
    <w:rsid w:val="008C00F8"/>
    <w:rsid w:val="008C0115"/>
    <w:rsid w:val="008C01DF"/>
    <w:rsid w:val="008C0417"/>
    <w:rsid w:val="008C0574"/>
    <w:rsid w:val="008C05DF"/>
    <w:rsid w:val="008C061C"/>
    <w:rsid w:val="008C06E8"/>
    <w:rsid w:val="008C07AA"/>
    <w:rsid w:val="008C09FC"/>
    <w:rsid w:val="008C0DE4"/>
    <w:rsid w:val="008C0EA9"/>
    <w:rsid w:val="008C0EDA"/>
    <w:rsid w:val="008C119A"/>
    <w:rsid w:val="008C11D8"/>
    <w:rsid w:val="008C12FE"/>
    <w:rsid w:val="008C14A4"/>
    <w:rsid w:val="008C17CE"/>
    <w:rsid w:val="008C183D"/>
    <w:rsid w:val="008C1B45"/>
    <w:rsid w:val="008C1B7B"/>
    <w:rsid w:val="008C1C8A"/>
    <w:rsid w:val="008C1C92"/>
    <w:rsid w:val="008C1F0B"/>
    <w:rsid w:val="008C1F3A"/>
    <w:rsid w:val="008C21D6"/>
    <w:rsid w:val="008C21E4"/>
    <w:rsid w:val="008C2237"/>
    <w:rsid w:val="008C23BB"/>
    <w:rsid w:val="008C243C"/>
    <w:rsid w:val="008C24AF"/>
    <w:rsid w:val="008C24B3"/>
    <w:rsid w:val="008C2A03"/>
    <w:rsid w:val="008C2A90"/>
    <w:rsid w:val="008C2B3E"/>
    <w:rsid w:val="008C30D3"/>
    <w:rsid w:val="008C32A7"/>
    <w:rsid w:val="008C337B"/>
    <w:rsid w:val="008C3385"/>
    <w:rsid w:val="008C3429"/>
    <w:rsid w:val="008C3482"/>
    <w:rsid w:val="008C34E2"/>
    <w:rsid w:val="008C38B3"/>
    <w:rsid w:val="008C3988"/>
    <w:rsid w:val="008C423B"/>
    <w:rsid w:val="008C427E"/>
    <w:rsid w:val="008C42EB"/>
    <w:rsid w:val="008C440C"/>
    <w:rsid w:val="008C48E4"/>
    <w:rsid w:val="008C4A46"/>
    <w:rsid w:val="008C4A52"/>
    <w:rsid w:val="008C4EC7"/>
    <w:rsid w:val="008C4F52"/>
    <w:rsid w:val="008C5751"/>
    <w:rsid w:val="008C57D6"/>
    <w:rsid w:val="008C5A54"/>
    <w:rsid w:val="008C5B34"/>
    <w:rsid w:val="008C5DBD"/>
    <w:rsid w:val="008C60AD"/>
    <w:rsid w:val="008C60C4"/>
    <w:rsid w:val="008C643A"/>
    <w:rsid w:val="008C6908"/>
    <w:rsid w:val="008C694C"/>
    <w:rsid w:val="008C699D"/>
    <w:rsid w:val="008C69EE"/>
    <w:rsid w:val="008C6A33"/>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407"/>
    <w:rsid w:val="008D1476"/>
    <w:rsid w:val="008D1989"/>
    <w:rsid w:val="008D19F3"/>
    <w:rsid w:val="008D1AA4"/>
    <w:rsid w:val="008D1BAA"/>
    <w:rsid w:val="008D1C3D"/>
    <w:rsid w:val="008D1D29"/>
    <w:rsid w:val="008D1DC6"/>
    <w:rsid w:val="008D1DD2"/>
    <w:rsid w:val="008D1F11"/>
    <w:rsid w:val="008D1FE1"/>
    <w:rsid w:val="008D2368"/>
    <w:rsid w:val="008D2407"/>
    <w:rsid w:val="008D26B9"/>
    <w:rsid w:val="008D28FB"/>
    <w:rsid w:val="008D296D"/>
    <w:rsid w:val="008D2A20"/>
    <w:rsid w:val="008D2BD3"/>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51A2"/>
    <w:rsid w:val="008D51AB"/>
    <w:rsid w:val="008D51DD"/>
    <w:rsid w:val="008D54E5"/>
    <w:rsid w:val="008D554C"/>
    <w:rsid w:val="008D5638"/>
    <w:rsid w:val="008D587D"/>
    <w:rsid w:val="008D5A98"/>
    <w:rsid w:val="008D5CEB"/>
    <w:rsid w:val="008D5F44"/>
    <w:rsid w:val="008D64A2"/>
    <w:rsid w:val="008D66DF"/>
    <w:rsid w:val="008D67B7"/>
    <w:rsid w:val="008D6817"/>
    <w:rsid w:val="008D6A4C"/>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9A3"/>
    <w:rsid w:val="008E2A26"/>
    <w:rsid w:val="008E2AEA"/>
    <w:rsid w:val="008E2E15"/>
    <w:rsid w:val="008E2FA8"/>
    <w:rsid w:val="008E318D"/>
    <w:rsid w:val="008E31BD"/>
    <w:rsid w:val="008E331E"/>
    <w:rsid w:val="008E3517"/>
    <w:rsid w:val="008E362E"/>
    <w:rsid w:val="008E3676"/>
    <w:rsid w:val="008E375A"/>
    <w:rsid w:val="008E3809"/>
    <w:rsid w:val="008E3B40"/>
    <w:rsid w:val="008E3BBF"/>
    <w:rsid w:val="008E3D96"/>
    <w:rsid w:val="008E3DF0"/>
    <w:rsid w:val="008E3FC8"/>
    <w:rsid w:val="008E4343"/>
    <w:rsid w:val="008E4811"/>
    <w:rsid w:val="008E4993"/>
    <w:rsid w:val="008E4B8E"/>
    <w:rsid w:val="008E4BB2"/>
    <w:rsid w:val="008E4BD6"/>
    <w:rsid w:val="008E4BF8"/>
    <w:rsid w:val="008E4D86"/>
    <w:rsid w:val="008E50E1"/>
    <w:rsid w:val="008E525F"/>
    <w:rsid w:val="008E5868"/>
    <w:rsid w:val="008E5A64"/>
    <w:rsid w:val="008E5B1E"/>
    <w:rsid w:val="008E5C30"/>
    <w:rsid w:val="008E5E99"/>
    <w:rsid w:val="008E5F50"/>
    <w:rsid w:val="008E6054"/>
    <w:rsid w:val="008E60FC"/>
    <w:rsid w:val="008E6212"/>
    <w:rsid w:val="008E62AD"/>
    <w:rsid w:val="008E64F5"/>
    <w:rsid w:val="008E66DA"/>
    <w:rsid w:val="008E671A"/>
    <w:rsid w:val="008E6C20"/>
    <w:rsid w:val="008E6DB7"/>
    <w:rsid w:val="008E6ECE"/>
    <w:rsid w:val="008E709F"/>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8CB"/>
    <w:rsid w:val="008F0A5A"/>
    <w:rsid w:val="008F0BD5"/>
    <w:rsid w:val="008F0C27"/>
    <w:rsid w:val="008F0D12"/>
    <w:rsid w:val="008F0E8E"/>
    <w:rsid w:val="008F0F6F"/>
    <w:rsid w:val="008F1108"/>
    <w:rsid w:val="008F1132"/>
    <w:rsid w:val="008F113E"/>
    <w:rsid w:val="008F140F"/>
    <w:rsid w:val="008F19EA"/>
    <w:rsid w:val="008F1BE1"/>
    <w:rsid w:val="008F1CE6"/>
    <w:rsid w:val="008F1DA0"/>
    <w:rsid w:val="008F1E6B"/>
    <w:rsid w:val="008F208A"/>
    <w:rsid w:val="008F20D3"/>
    <w:rsid w:val="008F21DF"/>
    <w:rsid w:val="008F23A8"/>
    <w:rsid w:val="008F2875"/>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D2"/>
    <w:rsid w:val="008F444F"/>
    <w:rsid w:val="008F48D0"/>
    <w:rsid w:val="008F4915"/>
    <w:rsid w:val="008F4C78"/>
    <w:rsid w:val="008F4D74"/>
    <w:rsid w:val="008F4ECF"/>
    <w:rsid w:val="008F4F57"/>
    <w:rsid w:val="008F4F94"/>
    <w:rsid w:val="008F4F95"/>
    <w:rsid w:val="008F4FC8"/>
    <w:rsid w:val="008F4FDB"/>
    <w:rsid w:val="008F525C"/>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FDC"/>
    <w:rsid w:val="008F7147"/>
    <w:rsid w:val="008F715D"/>
    <w:rsid w:val="008F71A9"/>
    <w:rsid w:val="008F738A"/>
    <w:rsid w:val="008F78B9"/>
    <w:rsid w:val="008F7D48"/>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32D"/>
    <w:rsid w:val="009023A2"/>
    <w:rsid w:val="00902540"/>
    <w:rsid w:val="009025D5"/>
    <w:rsid w:val="009025F9"/>
    <w:rsid w:val="00902885"/>
    <w:rsid w:val="00902C52"/>
    <w:rsid w:val="00902D43"/>
    <w:rsid w:val="00902D77"/>
    <w:rsid w:val="00902DDD"/>
    <w:rsid w:val="0090301F"/>
    <w:rsid w:val="00903091"/>
    <w:rsid w:val="009030B4"/>
    <w:rsid w:val="0090311F"/>
    <w:rsid w:val="00903370"/>
    <w:rsid w:val="009035AF"/>
    <w:rsid w:val="00903752"/>
    <w:rsid w:val="00903842"/>
    <w:rsid w:val="00903D42"/>
    <w:rsid w:val="00903E10"/>
    <w:rsid w:val="00903F8A"/>
    <w:rsid w:val="00904298"/>
    <w:rsid w:val="0090450B"/>
    <w:rsid w:val="0090458D"/>
    <w:rsid w:val="009047C1"/>
    <w:rsid w:val="009048F0"/>
    <w:rsid w:val="00904A7C"/>
    <w:rsid w:val="00904B2A"/>
    <w:rsid w:val="0090563A"/>
    <w:rsid w:val="009056AF"/>
    <w:rsid w:val="009056EA"/>
    <w:rsid w:val="00905B4F"/>
    <w:rsid w:val="00905D40"/>
    <w:rsid w:val="00905D4D"/>
    <w:rsid w:val="00905E29"/>
    <w:rsid w:val="00905F47"/>
    <w:rsid w:val="00906265"/>
    <w:rsid w:val="00906281"/>
    <w:rsid w:val="009069A9"/>
    <w:rsid w:val="00906B27"/>
    <w:rsid w:val="00906B61"/>
    <w:rsid w:val="00906D97"/>
    <w:rsid w:val="00906EE9"/>
    <w:rsid w:val="00906EEC"/>
    <w:rsid w:val="00906F4C"/>
    <w:rsid w:val="00906FF0"/>
    <w:rsid w:val="0090721D"/>
    <w:rsid w:val="00907359"/>
    <w:rsid w:val="0090738F"/>
    <w:rsid w:val="009075BD"/>
    <w:rsid w:val="009075E2"/>
    <w:rsid w:val="009075E6"/>
    <w:rsid w:val="00907610"/>
    <w:rsid w:val="00907812"/>
    <w:rsid w:val="00907820"/>
    <w:rsid w:val="00907C57"/>
    <w:rsid w:val="00907C76"/>
    <w:rsid w:val="00907CC4"/>
    <w:rsid w:val="00907FA1"/>
    <w:rsid w:val="00907FC9"/>
    <w:rsid w:val="00910156"/>
    <w:rsid w:val="009101A7"/>
    <w:rsid w:val="0091026A"/>
    <w:rsid w:val="009109D5"/>
    <w:rsid w:val="009109DB"/>
    <w:rsid w:val="00910B4C"/>
    <w:rsid w:val="00910CC6"/>
    <w:rsid w:val="00910D55"/>
    <w:rsid w:val="00910DE0"/>
    <w:rsid w:val="00910FF9"/>
    <w:rsid w:val="00911402"/>
    <w:rsid w:val="00911857"/>
    <w:rsid w:val="00911894"/>
    <w:rsid w:val="00911BC9"/>
    <w:rsid w:val="00911C38"/>
    <w:rsid w:val="00911DFD"/>
    <w:rsid w:val="00911F4F"/>
    <w:rsid w:val="0091205F"/>
    <w:rsid w:val="009121E5"/>
    <w:rsid w:val="00912287"/>
    <w:rsid w:val="0091238F"/>
    <w:rsid w:val="00912928"/>
    <w:rsid w:val="0091296F"/>
    <w:rsid w:val="00912BB1"/>
    <w:rsid w:val="00912F78"/>
    <w:rsid w:val="009131B2"/>
    <w:rsid w:val="009134BC"/>
    <w:rsid w:val="009134C1"/>
    <w:rsid w:val="009137DF"/>
    <w:rsid w:val="009137F5"/>
    <w:rsid w:val="00913D1A"/>
    <w:rsid w:val="009140CC"/>
    <w:rsid w:val="00914220"/>
    <w:rsid w:val="0091438B"/>
    <w:rsid w:val="00914850"/>
    <w:rsid w:val="00914D20"/>
    <w:rsid w:val="00914D83"/>
    <w:rsid w:val="00914DEC"/>
    <w:rsid w:val="00914F3E"/>
    <w:rsid w:val="00914FB9"/>
    <w:rsid w:val="00914FBF"/>
    <w:rsid w:val="00915050"/>
    <w:rsid w:val="009151BC"/>
    <w:rsid w:val="0091524E"/>
    <w:rsid w:val="009152CD"/>
    <w:rsid w:val="0091548A"/>
    <w:rsid w:val="0091550D"/>
    <w:rsid w:val="00915700"/>
    <w:rsid w:val="009157B9"/>
    <w:rsid w:val="00915E67"/>
    <w:rsid w:val="0091603B"/>
    <w:rsid w:val="0091693F"/>
    <w:rsid w:val="00916AE2"/>
    <w:rsid w:val="00916C62"/>
    <w:rsid w:val="00916D8F"/>
    <w:rsid w:val="00916DEB"/>
    <w:rsid w:val="00916FB5"/>
    <w:rsid w:val="00916FC0"/>
    <w:rsid w:val="0091703F"/>
    <w:rsid w:val="00917049"/>
    <w:rsid w:val="00917299"/>
    <w:rsid w:val="00917337"/>
    <w:rsid w:val="00917574"/>
    <w:rsid w:val="00917593"/>
    <w:rsid w:val="009176AA"/>
    <w:rsid w:val="009176F9"/>
    <w:rsid w:val="0091787E"/>
    <w:rsid w:val="00917BF0"/>
    <w:rsid w:val="00917C1D"/>
    <w:rsid w:val="00917EA8"/>
    <w:rsid w:val="00917F23"/>
    <w:rsid w:val="00920032"/>
    <w:rsid w:val="00920234"/>
    <w:rsid w:val="00920429"/>
    <w:rsid w:val="00920448"/>
    <w:rsid w:val="009204B9"/>
    <w:rsid w:val="00920609"/>
    <w:rsid w:val="00920AA2"/>
    <w:rsid w:val="00920AEC"/>
    <w:rsid w:val="00920B15"/>
    <w:rsid w:val="00920D7D"/>
    <w:rsid w:val="00920D8E"/>
    <w:rsid w:val="00920E0A"/>
    <w:rsid w:val="00921022"/>
    <w:rsid w:val="0092103F"/>
    <w:rsid w:val="00921572"/>
    <w:rsid w:val="00921579"/>
    <w:rsid w:val="0092175A"/>
    <w:rsid w:val="00921875"/>
    <w:rsid w:val="00921B15"/>
    <w:rsid w:val="00921B98"/>
    <w:rsid w:val="00921ECB"/>
    <w:rsid w:val="00922230"/>
    <w:rsid w:val="00922265"/>
    <w:rsid w:val="00922417"/>
    <w:rsid w:val="0092253B"/>
    <w:rsid w:val="009226A7"/>
    <w:rsid w:val="00922A06"/>
    <w:rsid w:val="00922AE1"/>
    <w:rsid w:val="00922D51"/>
    <w:rsid w:val="00922F3D"/>
    <w:rsid w:val="0092301B"/>
    <w:rsid w:val="00923720"/>
    <w:rsid w:val="009238A1"/>
    <w:rsid w:val="00923B2D"/>
    <w:rsid w:val="00924096"/>
    <w:rsid w:val="00924555"/>
    <w:rsid w:val="0092455D"/>
    <w:rsid w:val="0092472B"/>
    <w:rsid w:val="00924807"/>
    <w:rsid w:val="00924B9A"/>
    <w:rsid w:val="00924BEA"/>
    <w:rsid w:val="00924CF0"/>
    <w:rsid w:val="00924F73"/>
    <w:rsid w:val="009250D4"/>
    <w:rsid w:val="0092555A"/>
    <w:rsid w:val="009255E2"/>
    <w:rsid w:val="009258C5"/>
    <w:rsid w:val="009259FB"/>
    <w:rsid w:val="00925A79"/>
    <w:rsid w:val="00925BA8"/>
    <w:rsid w:val="00925DA3"/>
    <w:rsid w:val="00925DDD"/>
    <w:rsid w:val="00925E12"/>
    <w:rsid w:val="00925F11"/>
    <w:rsid w:val="00925F51"/>
    <w:rsid w:val="009260EE"/>
    <w:rsid w:val="00926730"/>
    <w:rsid w:val="00926816"/>
    <w:rsid w:val="00926ABA"/>
    <w:rsid w:val="00926DF9"/>
    <w:rsid w:val="00926E4B"/>
    <w:rsid w:val="00926F6E"/>
    <w:rsid w:val="00927254"/>
    <w:rsid w:val="00927596"/>
    <w:rsid w:val="00927815"/>
    <w:rsid w:val="00927A84"/>
    <w:rsid w:val="00927B8E"/>
    <w:rsid w:val="00927C05"/>
    <w:rsid w:val="00927E2E"/>
    <w:rsid w:val="00930154"/>
    <w:rsid w:val="009301AF"/>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69C"/>
    <w:rsid w:val="00931833"/>
    <w:rsid w:val="0093183F"/>
    <w:rsid w:val="00931977"/>
    <w:rsid w:val="00931CA4"/>
    <w:rsid w:val="00931D2A"/>
    <w:rsid w:val="00931FF1"/>
    <w:rsid w:val="009320C1"/>
    <w:rsid w:val="009321B3"/>
    <w:rsid w:val="0093252F"/>
    <w:rsid w:val="00932687"/>
    <w:rsid w:val="00932C14"/>
    <w:rsid w:val="00932CE7"/>
    <w:rsid w:val="00932D67"/>
    <w:rsid w:val="00932DFA"/>
    <w:rsid w:val="00932F03"/>
    <w:rsid w:val="009330A9"/>
    <w:rsid w:val="00933229"/>
    <w:rsid w:val="00933271"/>
    <w:rsid w:val="009332D6"/>
    <w:rsid w:val="009334BE"/>
    <w:rsid w:val="00933538"/>
    <w:rsid w:val="009337E0"/>
    <w:rsid w:val="009339E9"/>
    <w:rsid w:val="00933B35"/>
    <w:rsid w:val="00933CCE"/>
    <w:rsid w:val="00934736"/>
    <w:rsid w:val="0093490C"/>
    <w:rsid w:val="009349FE"/>
    <w:rsid w:val="00934A5D"/>
    <w:rsid w:val="00934A9E"/>
    <w:rsid w:val="00934AB2"/>
    <w:rsid w:val="00934C67"/>
    <w:rsid w:val="00934EEA"/>
    <w:rsid w:val="009354D1"/>
    <w:rsid w:val="009354D2"/>
    <w:rsid w:val="00935741"/>
    <w:rsid w:val="00935784"/>
    <w:rsid w:val="00935D75"/>
    <w:rsid w:val="00935F42"/>
    <w:rsid w:val="00935F45"/>
    <w:rsid w:val="0093648B"/>
    <w:rsid w:val="00936506"/>
    <w:rsid w:val="0093655D"/>
    <w:rsid w:val="009368C6"/>
    <w:rsid w:val="0093690A"/>
    <w:rsid w:val="00936A4A"/>
    <w:rsid w:val="00936A5D"/>
    <w:rsid w:val="0093722D"/>
    <w:rsid w:val="0093726F"/>
    <w:rsid w:val="009373A7"/>
    <w:rsid w:val="00937425"/>
    <w:rsid w:val="009374B9"/>
    <w:rsid w:val="009375E7"/>
    <w:rsid w:val="0093767B"/>
    <w:rsid w:val="0093788E"/>
    <w:rsid w:val="00937893"/>
    <w:rsid w:val="009379D0"/>
    <w:rsid w:val="009379E5"/>
    <w:rsid w:val="00937A3A"/>
    <w:rsid w:val="00937A5F"/>
    <w:rsid w:val="00937D98"/>
    <w:rsid w:val="00937EC2"/>
    <w:rsid w:val="0093AA50"/>
    <w:rsid w:val="0094001A"/>
    <w:rsid w:val="00940063"/>
    <w:rsid w:val="009400BB"/>
    <w:rsid w:val="009403F9"/>
    <w:rsid w:val="00940468"/>
    <w:rsid w:val="0094068A"/>
    <w:rsid w:val="00940818"/>
    <w:rsid w:val="0094082E"/>
    <w:rsid w:val="009408E3"/>
    <w:rsid w:val="00940C37"/>
    <w:rsid w:val="00940E0C"/>
    <w:rsid w:val="00940E39"/>
    <w:rsid w:val="00941191"/>
    <w:rsid w:val="009413CF"/>
    <w:rsid w:val="00941497"/>
    <w:rsid w:val="0094167C"/>
    <w:rsid w:val="009416A5"/>
    <w:rsid w:val="009418E2"/>
    <w:rsid w:val="009419BB"/>
    <w:rsid w:val="00941AFC"/>
    <w:rsid w:val="00941BCE"/>
    <w:rsid w:val="00941C45"/>
    <w:rsid w:val="00941E85"/>
    <w:rsid w:val="00941EF1"/>
    <w:rsid w:val="0094218F"/>
    <w:rsid w:val="009421B3"/>
    <w:rsid w:val="009424CD"/>
    <w:rsid w:val="00942651"/>
    <w:rsid w:val="0094282E"/>
    <w:rsid w:val="00942D69"/>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AA"/>
    <w:rsid w:val="0094496D"/>
    <w:rsid w:val="00944A35"/>
    <w:rsid w:val="00944A76"/>
    <w:rsid w:val="00944AF2"/>
    <w:rsid w:val="00944C45"/>
    <w:rsid w:val="00944C65"/>
    <w:rsid w:val="00944EBB"/>
    <w:rsid w:val="00945086"/>
    <w:rsid w:val="00945188"/>
    <w:rsid w:val="009453E1"/>
    <w:rsid w:val="009454B9"/>
    <w:rsid w:val="009459AF"/>
    <w:rsid w:val="00945B6E"/>
    <w:rsid w:val="00945CAB"/>
    <w:rsid w:val="00945E13"/>
    <w:rsid w:val="009460E1"/>
    <w:rsid w:val="00946380"/>
    <w:rsid w:val="00946429"/>
    <w:rsid w:val="009464A7"/>
    <w:rsid w:val="00946575"/>
    <w:rsid w:val="009465D3"/>
    <w:rsid w:val="0094671D"/>
    <w:rsid w:val="00946763"/>
    <w:rsid w:val="009467C2"/>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FC5"/>
    <w:rsid w:val="00950061"/>
    <w:rsid w:val="009502EC"/>
    <w:rsid w:val="0095078F"/>
    <w:rsid w:val="009507FE"/>
    <w:rsid w:val="0095082D"/>
    <w:rsid w:val="0095089A"/>
    <w:rsid w:val="00950B2F"/>
    <w:rsid w:val="00950D08"/>
    <w:rsid w:val="00950D46"/>
    <w:rsid w:val="00950E30"/>
    <w:rsid w:val="00950F94"/>
    <w:rsid w:val="00951071"/>
    <w:rsid w:val="009512B4"/>
    <w:rsid w:val="0095165F"/>
    <w:rsid w:val="00951A17"/>
    <w:rsid w:val="00951C0C"/>
    <w:rsid w:val="00951E30"/>
    <w:rsid w:val="00951E8B"/>
    <w:rsid w:val="009520DF"/>
    <w:rsid w:val="0095219E"/>
    <w:rsid w:val="009525DD"/>
    <w:rsid w:val="0095269C"/>
    <w:rsid w:val="009528E5"/>
    <w:rsid w:val="00952ABB"/>
    <w:rsid w:val="00952C19"/>
    <w:rsid w:val="00952D78"/>
    <w:rsid w:val="00952F88"/>
    <w:rsid w:val="0095301D"/>
    <w:rsid w:val="00953024"/>
    <w:rsid w:val="0095324F"/>
    <w:rsid w:val="009532C2"/>
    <w:rsid w:val="0095337F"/>
    <w:rsid w:val="009535C4"/>
    <w:rsid w:val="0095369B"/>
    <w:rsid w:val="00953B77"/>
    <w:rsid w:val="00953BBC"/>
    <w:rsid w:val="00953D8D"/>
    <w:rsid w:val="00953E4B"/>
    <w:rsid w:val="00954022"/>
    <w:rsid w:val="0095409E"/>
    <w:rsid w:val="00954596"/>
    <w:rsid w:val="0095464A"/>
    <w:rsid w:val="0095466A"/>
    <w:rsid w:val="009546FB"/>
    <w:rsid w:val="00954D87"/>
    <w:rsid w:val="00954E8D"/>
    <w:rsid w:val="00954EB8"/>
    <w:rsid w:val="009550C6"/>
    <w:rsid w:val="0095534A"/>
    <w:rsid w:val="0095546A"/>
    <w:rsid w:val="00955534"/>
    <w:rsid w:val="00955853"/>
    <w:rsid w:val="00955862"/>
    <w:rsid w:val="009558C4"/>
    <w:rsid w:val="009559B2"/>
    <w:rsid w:val="00955A98"/>
    <w:rsid w:val="00955BFE"/>
    <w:rsid w:val="00955DE9"/>
    <w:rsid w:val="00955F57"/>
    <w:rsid w:val="00956072"/>
    <w:rsid w:val="009563B6"/>
    <w:rsid w:val="009563CC"/>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F7C"/>
    <w:rsid w:val="00957FEE"/>
    <w:rsid w:val="0096001A"/>
    <w:rsid w:val="00960058"/>
    <w:rsid w:val="009600EE"/>
    <w:rsid w:val="0096018D"/>
    <w:rsid w:val="0096047F"/>
    <w:rsid w:val="00960596"/>
    <w:rsid w:val="00960998"/>
    <w:rsid w:val="009609FF"/>
    <w:rsid w:val="00960B39"/>
    <w:rsid w:val="00960B6E"/>
    <w:rsid w:val="00960C09"/>
    <w:rsid w:val="00960EF4"/>
    <w:rsid w:val="00960FFF"/>
    <w:rsid w:val="00961198"/>
    <w:rsid w:val="0096127E"/>
    <w:rsid w:val="009612D1"/>
    <w:rsid w:val="009615A3"/>
    <w:rsid w:val="0096167B"/>
    <w:rsid w:val="009616AE"/>
    <w:rsid w:val="0096175D"/>
    <w:rsid w:val="00961D1E"/>
    <w:rsid w:val="00961DD5"/>
    <w:rsid w:val="00962440"/>
    <w:rsid w:val="0096273F"/>
    <w:rsid w:val="00962D96"/>
    <w:rsid w:val="009630B6"/>
    <w:rsid w:val="0096314A"/>
    <w:rsid w:val="00963747"/>
    <w:rsid w:val="00963806"/>
    <w:rsid w:val="00963909"/>
    <w:rsid w:val="009639ED"/>
    <w:rsid w:val="00963A87"/>
    <w:rsid w:val="00963AE4"/>
    <w:rsid w:val="00963D5B"/>
    <w:rsid w:val="00963E41"/>
    <w:rsid w:val="00963EF1"/>
    <w:rsid w:val="00963FAD"/>
    <w:rsid w:val="00963FB3"/>
    <w:rsid w:val="00963FDB"/>
    <w:rsid w:val="009640C4"/>
    <w:rsid w:val="0096452F"/>
    <w:rsid w:val="00964629"/>
    <w:rsid w:val="00964661"/>
    <w:rsid w:val="0096466B"/>
    <w:rsid w:val="009646BA"/>
    <w:rsid w:val="009648F4"/>
    <w:rsid w:val="00964962"/>
    <w:rsid w:val="00964AD1"/>
    <w:rsid w:val="00964AFC"/>
    <w:rsid w:val="00964C5B"/>
    <w:rsid w:val="00964C79"/>
    <w:rsid w:val="00964D32"/>
    <w:rsid w:val="00964ECF"/>
    <w:rsid w:val="00964F1E"/>
    <w:rsid w:val="00965066"/>
    <w:rsid w:val="009651C3"/>
    <w:rsid w:val="009651F0"/>
    <w:rsid w:val="009652A0"/>
    <w:rsid w:val="009654AB"/>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D5"/>
    <w:rsid w:val="00966835"/>
    <w:rsid w:val="009668A4"/>
    <w:rsid w:val="00966ABC"/>
    <w:rsid w:val="00966B9B"/>
    <w:rsid w:val="00967294"/>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FB5"/>
    <w:rsid w:val="0097103C"/>
    <w:rsid w:val="009710AF"/>
    <w:rsid w:val="00971131"/>
    <w:rsid w:val="00971159"/>
    <w:rsid w:val="009714A1"/>
    <w:rsid w:val="009714EC"/>
    <w:rsid w:val="0097158D"/>
    <w:rsid w:val="009715CC"/>
    <w:rsid w:val="00971745"/>
    <w:rsid w:val="009717DB"/>
    <w:rsid w:val="009719DD"/>
    <w:rsid w:val="00971A70"/>
    <w:rsid w:val="00971CFD"/>
    <w:rsid w:val="00971E03"/>
    <w:rsid w:val="0097226E"/>
    <w:rsid w:val="009723CB"/>
    <w:rsid w:val="009724B4"/>
    <w:rsid w:val="009727D6"/>
    <w:rsid w:val="00972841"/>
    <w:rsid w:val="009728E9"/>
    <w:rsid w:val="0097294F"/>
    <w:rsid w:val="009729E5"/>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B58"/>
    <w:rsid w:val="00974E5A"/>
    <w:rsid w:val="00974FF4"/>
    <w:rsid w:val="00974FF7"/>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83E"/>
    <w:rsid w:val="00980860"/>
    <w:rsid w:val="00980901"/>
    <w:rsid w:val="00980D7C"/>
    <w:rsid w:val="00980E2D"/>
    <w:rsid w:val="00980E2F"/>
    <w:rsid w:val="00981272"/>
    <w:rsid w:val="009814E8"/>
    <w:rsid w:val="00981541"/>
    <w:rsid w:val="009816EE"/>
    <w:rsid w:val="0098177C"/>
    <w:rsid w:val="0098180D"/>
    <w:rsid w:val="00981967"/>
    <w:rsid w:val="00982152"/>
    <w:rsid w:val="00982247"/>
    <w:rsid w:val="009822B7"/>
    <w:rsid w:val="009824A9"/>
    <w:rsid w:val="009824F7"/>
    <w:rsid w:val="009825D8"/>
    <w:rsid w:val="009825F5"/>
    <w:rsid w:val="00982770"/>
    <w:rsid w:val="009827FB"/>
    <w:rsid w:val="00982A88"/>
    <w:rsid w:val="00982C40"/>
    <w:rsid w:val="00982D16"/>
    <w:rsid w:val="00982E00"/>
    <w:rsid w:val="0098363F"/>
    <w:rsid w:val="009837E2"/>
    <w:rsid w:val="0098382C"/>
    <w:rsid w:val="009839DD"/>
    <w:rsid w:val="00983C09"/>
    <w:rsid w:val="00983D18"/>
    <w:rsid w:val="009843A0"/>
    <w:rsid w:val="009846F9"/>
    <w:rsid w:val="00984743"/>
    <w:rsid w:val="009847EC"/>
    <w:rsid w:val="0098499A"/>
    <w:rsid w:val="00984AAB"/>
    <w:rsid w:val="00984AE8"/>
    <w:rsid w:val="00984B55"/>
    <w:rsid w:val="00984E67"/>
    <w:rsid w:val="00984F7F"/>
    <w:rsid w:val="00984FC4"/>
    <w:rsid w:val="00985238"/>
    <w:rsid w:val="009852EE"/>
    <w:rsid w:val="0098532E"/>
    <w:rsid w:val="009853A1"/>
    <w:rsid w:val="0098545E"/>
    <w:rsid w:val="00985749"/>
    <w:rsid w:val="0098578C"/>
    <w:rsid w:val="00985C97"/>
    <w:rsid w:val="00985D6B"/>
    <w:rsid w:val="00985E43"/>
    <w:rsid w:val="00985E63"/>
    <w:rsid w:val="0098610C"/>
    <w:rsid w:val="00986132"/>
    <w:rsid w:val="0098622B"/>
    <w:rsid w:val="00986373"/>
    <w:rsid w:val="00986471"/>
    <w:rsid w:val="00986600"/>
    <w:rsid w:val="00986602"/>
    <w:rsid w:val="0098662C"/>
    <w:rsid w:val="0098680A"/>
    <w:rsid w:val="0098694B"/>
    <w:rsid w:val="00986B01"/>
    <w:rsid w:val="00986C9B"/>
    <w:rsid w:val="00987064"/>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3F1"/>
    <w:rsid w:val="00991563"/>
    <w:rsid w:val="00991644"/>
    <w:rsid w:val="009916C2"/>
    <w:rsid w:val="009916E4"/>
    <w:rsid w:val="0099186D"/>
    <w:rsid w:val="0099188A"/>
    <w:rsid w:val="00991BB6"/>
    <w:rsid w:val="00991F78"/>
    <w:rsid w:val="00992005"/>
    <w:rsid w:val="009921D4"/>
    <w:rsid w:val="009922DA"/>
    <w:rsid w:val="0099232F"/>
    <w:rsid w:val="0099243E"/>
    <w:rsid w:val="00992715"/>
    <w:rsid w:val="009928F8"/>
    <w:rsid w:val="009929A4"/>
    <w:rsid w:val="009929E1"/>
    <w:rsid w:val="00992C85"/>
    <w:rsid w:val="00992CE6"/>
    <w:rsid w:val="00992D52"/>
    <w:rsid w:val="009930B1"/>
    <w:rsid w:val="009933C2"/>
    <w:rsid w:val="00993406"/>
    <w:rsid w:val="009935B7"/>
    <w:rsid w:val="009936BA"/>
    <w:rsid w:val="00993AE8"/>
    <w:rsid w:val="00993CEE"/>
    <w:rsid w:val="00993EAA"/>
    <w:rsid w:val="00994180"/>
    <w:rsid w:val="0099448E"/>
    <w:rsid w:val="00994585"/>
    <w:rsid w:val="009946BA"/>
    <w:rsid w:val="009947ED"/>
    <w:rsid w:val="0099495D"/>
    <w:rsid w:val="00994B76"/>
    <w:rsid w:val="00994CDE"/>
    <w:rsid w:val="00995239"/>
    <w:rsid w:val="00995245"/>
    <w:rsid w:val="0099524A"/>
    <w:rsid w:val="009956EF"/>
    <w:rsid w:val="00995732"/>
    <w:rsid w:val="00995773"/>
    <w:rsid w:val="0099582C"/>
    <w:rsid w:val="009959E5"/>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7F"/>
    <w:rsid w:val="009977EC"/>
    <w:rsid w:val="00997906"/>
    <w:rsid w:val="00997BCC"/>
    <w:rsid w:val="00997C0E"/>
    <w:rsid w:val="00997C25"/>
    <w:rsid w:val="00997C76"/>
    <w:rsid w:val="00997CCA"/>
    <w:rsid w:val="00997E3B"/>
    <w:rsid w:val="009A014D"/>
    <w:rsid w:val="009A0679"/>
    <w:rsid w:val="009A06FF"/>
    <w:rsid w:val="009A0A06"/>
    <w:rsid w:val="009A0B2F"/>
    <w:rsid w:val="009A0C9C"/>
    <w:rsid w:val="009A0CCC"/>
    <w:rsid w:val="009A0F34"/>
    <w:rsid w:val="009A108B"/>
    <w:rsid w:val="009A10E9"/>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40D"/>
    <w:rsid w:val="009A3424"/>
    <w:rsid w:val="009A378C"/>
    <w:rsid w:val="009A39EA"/>
    <w:rsid w:val="009A39F6"/>
    <w:rsid w:val="009A3CC4"/>
    <w:rsid w:val="009A3EF7"/>
    <w:rsid w:val="009A40DC"/>
    <w:rsid w:val="009A4587"/>
    <w:rsid w:val="009A45BA"/>
    <w:rsid w:val="009A470C"/>
    <w:rsid w:val="009A4711"/>
    <w:rsid w:val="009A4756"/>
    <w:rsid w:val="009A4B26"/>
    <w:rsid w:val="009A4C7A"/>
    <w:rsid w:val="009A4E1C"/>
    <w:rsid w:val="009A52B1"/>
    <w:rsid w:val="009A5311"/>
    <w:rsid w:val="009A53D4"/>
    <w:rsid w:val="009A5434"/>
    <w:rsid w:val="009A5481"/>
    <w:rsid w:val="009A5836"/>
    <w:rsid w:val="009A5B87"/>
    <w:rsid w:val="009A5CA0"/>
    <w:rsid w:val="009A5D96"/>
    <w:rsid w:val="009A606B"/>
    <w:rsid w:val="009A6275"/>
    <w:rsid w:val="009A62B7"/>
    <w:rsid w:val="009A646E"/>
    <w:rsid w:val="009A647F"/>
    <w:rsid w:val="009A652D"/>
    <w:rsid w:val="009A68C1"/>
    <w:rsid w:val="009A6AAD"/>
    <w:rsid w:val="009A6AE1"/>
    <w:rsid w:val="009A6BA8"/>
    <w:rsid w:val="009A6C59"/>
    <w:rsid w:val="009A6D0D"/>
    <w:rsid w:val="009A6EB0"/>
    <w:rsid w:val="009A6F9A"/>
    <w:rsid w:val="009A6FCA"/>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66"/>
    <w:rsid w:val="009B196C"/>
    <w:rsid w:val="009B1B25"/>
    <w:rsid w:val="009B1E05"/>
    <w:rsid w:val="009B202C"/>
    <w:rsid w:val="009B2048"/>
    <w:rsid w:val="009B228F"/>
    <w:rsid w:val="009B259E"/>
    <w:rsid w:val="009B2604"/>
    <w:rsid w:val="009B26B8"/>
    <w:rsid w:val="009B2705"/>
    <w:rsid w:val="009B2715"/>
    <w:rsid w:val="009B28D2"/>
    <w:rsid w:val="009B28F2"/>
    <w:rsid w:val="009B2BDD"/>
    <w:rsid w:val="009B2C9D"/>
    <w:rsid w:val="009B2E61"/>
    <w:rsid w:val="009B2FEE"/>
    <w:rsid w:val="009B3142"/>
    <w:rsid w:val="009B317B"/>
    <w:rsid w:val="009B3646"/>
    <w:rsid w:val="009B36FE"/>
    <w:rsid w:val="009B398F"/>
    <w:rsid w:val="009B43ED"/>
    <w:rsid w:val="009B4560"/>
    <w:rsid w:val="009B4839"/>
    <w:rsid w:val="009B488C"/>
    <w:rsid w:val="009B48F6"/>
    <w:rsid w:val="009B4B4A"/>
    <w:rsid w:val="009B4BDF"/>
    <w:rsid w:val="009B4C6C"/>
    <w:rsid w:val="009B4D4F"/>
    <w:rsid w:val="009B4E06"/>
    <w:rsid w:val="009B4F47"/>
    <w:rsid w:val="009B50D0"/>
    <w:rsid w:val="009B51C7"/>
    <w:rsid w:val="009B53AD"/>
    <w:rsid w:val="009B556C"/>
    <w:rsid w:val="009B562C"/>
    <w:rsid w:val="009B57DA"/>
    <w:rsid w:val="009B5887"/>
    <w:rsid w:val="009B5926"/>
    <w:rsid w:val="009B5981"/>
    <w:rsid w:val="009B5BE9"/>
    <w:rsid w:val="009B5D1C"/>
    <w:rsid w:val="009B5E4C"/>
    <w:rsid w:val="009B5F07"/>
    <w:rsid w:val="009B605E"/>
    <w:rsid w:val="009B60D4"/>
    <w:rsid w:val="009B6123"/>
    <w:rsid w:val="009B65D7"/>
    <w:rsid w:val="009B66D5"/>
    <w:rsid w:val="009B671B"/>
    <w:rsid w:val="009B6900"/>
    <w:rsid w:val="009B69D9"/>
    <w:rsid w:val="009B6ADF"/>
    <w:rsid w:val="009B6E06"/>
    <w:rsid w:val="009B6E84"/>
    <w:rsid w:val="009B71A2"/>
    <w:rsid w:val="009B7344"/>
    <w:rsid w:val="009B73BE"/>
    <w:rsid w:val="009B743A"/>
    <w:rsid w:val="009B74C5"/>
    <w:rsid w:val="009B754E"/>
    <w:rsid w:val="009B779F"/>
    <w:rsid w:val="009B792F"/>
    <w:rsid w:val="009B7FFA"/>
    <w:rsid w:val="009C01D3"/>
    <w:rsid w:val="009C03CB"/>
    <w:rsid w:val="009C04A3"/>
    <w:rsid w:val="009C0504"/>
    <w:rsid w:val="009C0744"/>
    <w:rsid w:val="009C091A"/>
    <w:rsid w:val="009C0929"/>
    <w:rsid w:val="009C0BB8"/>
    <w:rsid w:val="009C0C0E"/>
    <w:rsid w:val="009C0D1A"/>
    <w:rsid w:val="009C0E6D"/>
    <w:rsid w:val="009C1062"/>
    <w:rsid w:val="009C1104"/>
    <w:rsid w:val="009C127D"/>
    <w:rsid w:val="009C146E"/>
    <w:rsid w:val="009C1631"/>
    <w:rsid w:val="009C1883"/>
    <w:rsid w:val="009C1A8A"/>
    <w:rsid w:val="009C1BAF"/>
    <w:rsid w:val="009C1FB3"/>
    <w:rsid w:val="009C20B7"/>
    <w:rsid w:val="009C2113"/>
    <w:rsid w:val="009C2139"/>
    <w:rsid w:val="009C25EB"/>
    <w:rsid w:val="009C26C3"/>
    <w:rsid w:val="009C2855"/>
    <w:rsid w:val="009C287A"/>
    <w:rsid w:val="009C28D9"/>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5B1"/>
    <w:rsid w:val="009C4820"/>
    <w:rsid w:val="009C4A4F"/>
    <w:rsid w:val="009C4D11"/>
    <w:rsid w:val="009C5345"/>
    <w:rsid w:val="009C539D"/>
    <w:rsid w:val="009C5503"/>
    <w:rsid w:val="009C5640"/>
    <w:rsid w:val="009C576D"/>
    <w:rsid w:val="009C5BBE"/>
    <w:rsid w:val="009C5C48"/>
    <w:rsid w:val="009C5D86"/>
    <w:rsid w:val="009C5DB8"/>
    <w:rsid w:val="009C5EBA"/>
    <w:rsid w:val="009C5FF8"/>
    <w:rsid w:val="009C61D1"/>
    <w:rsid w:val="009C62EB"/>
    <w:rsid w:val="009C66FB"/>
    <w:rsid w:val="009C68E7"/>
    <w:rsid w:val="009C6A5D"/>
    <w:rsid w:val="009C6CF8"/>
    <w:rsid w:val="009C727F"/>
    <w:rsid w:val="009C7359"/>
    <w:rsid w:val="009C73A2"/>
    <w:rsid w:val="009C747F"/>
    <w:rsid w:val="009C749B"/>
    <w:rsid w:val="009C74CB"/>
    <w:rsid w:val="009C7551"/>
    <w:rsid w:val="009C75E3"/>
    <w:rsid w:val="009C7609"/>
    <w:rsid w:val="009C7DF6"/>
    <w:rsid w:val="009C7F20"/>
    <w:rsid w:val="009D0002"/>
    <w:rsid w:val="009D01B6"/>
    <w:rsid w:val="009D0511"/>
    <w:rsid w:val="009D063F"/>
    <w:rsid w:val="009D0E2B"/>
    <w:rsid w:val="009D0FBD"/>
    <w:rsid w:val="009D0FDF"/>
    <w:rsid w:val="009D12A3"/>
    <w:rsid w:val="009D17B3"/>
    <w:rsid w:val="009D17BB"/>
    <w:rsid w:val="009D1D32"/>
    <w:rsid w:val="009D1DA7"/>
    <w:rsid w:val="009D1DF4"/>
    <w:rsid w:val="009D24E8"/>
    <w:rsid w:val="009D24EF"/>
    <w:rsid w:val="009D269C"/>
    <w:rsid w:val="009D26FA"/>
    <w:rsid w:val="009D2C3A"/>
    <w:rsid w:val="009D2CC0"/>
    <w:rsid w:val="009D2D26"/>
    <w:rsid w:val="009D2E96"/>
    <w:rsid w:val="009D30B4"/>
    <w:rsid w:val="009D3184"/>
    <w:rsid w:val="009D31C6"/>
    <w:rsid w:val="009D326F"/>
    <w:rsid w:val="009D331F"/>
    <w:rsid w:val="009D3448"/>
    <w:rsid w:val="009D3533"/>
    <w:rsid w:val="009D3536"/>
    <w:rsid w:val="009D35F3"/>
    <w:rsid w:val="009D3670"/>
    <w:rsid w:val="009D373A"/>
    <w:rsid w:val="009D3831"/>
    <w:rsid w:val="009D3ABF"/>
    <w:rsid w:val="009D3BCB"/>
    <w:rsid w:val="009D3C19"/>
    <w:rsid w:val="009D3CC2"/>
    <w:rsid w:val="009D3CFD"/>
    <w:rsid w:val="009D3D57"/>
    <w:rsid w:val="009D3DB9"/>
    <w:rsid w:val="009D3EAD"/>
    <w:rsid w:val="009D4066"/>
    <w:rsid w:val="009D449D"/>
    <w:rsid w:val="009D4534"/>
    <w:rsid w:val="009D46A5"/>
    <w:rsid w:val="009D4A17"/>
    <w:rsid w:val="009D4AA2"/>
    <w:rsid w:val="009D54A8"/>
    <w:rsid w:val="009D55AF"/>
    <w:rsid w:val="009D568A"/>
    <w:rsid w:val="009D58E5"/>
    <w:rsid w:val="009D5981"/>
    <w:rsid w:val="009D5BBF"/>
    <w:rsid w:val="009D5C5B"/>
    <w:rsid w:val="009D5FEC"/>
    <w:rsid w:val="009D60AF"/>
    <w:rsid w:val="009D615F"/>
    <w:rsid w:val="009D6325"/>
    <w:rsid w:val="009D6469"/>
    <w:rsid w:val="009D64D6"/>
    <w:rsid w:val="009D650B"/>
    <w:rsid w:val="009D658A"/>
    <w:rsid w:val="009D65D8"/>
    <w:rsid w:val="009D689D"/>
    <w:rsid w:val="009D69A0"/>
    <w:rsid w:val="009D6AA2"/>
    <w:rsid w:val="009D6CCD"/>
    <w:rsid w:val="009D710C"/>
    <w:rsid w:val="009D715E"/>
    <w:rsid w:val="009D7184"/>
    <w:rsid w:val="009D7401"/>
    <w:rsid w:val="009D757E"/>
    <w:rsid w:val="009D7796"/>
    <w:rsid w:val="009D77C9"/>
    <w:rsid w:val="009D7891"/>
    <w:rsid w:val="009D7C55"/>
    <w:rsid w:val="009D7D00"/>
    <w:rsid w:val="009D7D12"/>
    <w:rsid w:val="009D7E20"/>
    <w:rsid w:val="009D7E8C"/>
    <w:rsid w:val="009E00F0"/>
    <w:rsid w:val="009E012D"/>
    <w:rsid w:val="009E022C"/>
    <w:rsid w:val="009E03B0"/>
    <w:rsid w:val="009E0A68"/>
    <w:rsid w:val="009E0BA5"/>
    <w:rsid w:val="009E0C05"/>
    <w:rsid w:val="009E0C80"/>
    <w:rsid w:val="009E1004"/>
    <w:rsid w:val="009E114C"/>
    <w:rsid w:val="009E1454"/>
    <w:rsid w:val="009E161C"/>
    <w:rsid w:val="009E17DF"/>
    <w:rsid w:val="009E1805"/>
    <w:rsid w:val="009E1A59"/>
    <w:rsid w:val="009E1A91"/>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85E"/>
    <w:rsid w:val="009E2ADB"/>
    <w:rsid w:val="009E2B2A"/>
    <w:rsid w:val="009E2F53"/>
    <w:rsid w:val="009E3058"/>
    <w:rsid w:val="009E30FB"/>
    <w:rsid w:val="009E325C"/>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D6"/>
    <w:rsid w:val="009E4F7A"/>
    <w:rsid w:val="009E51F2"/>
    <w:rsid w:val="009E52B4"/>
    <w:rsid w:val="009E53DC"/>
    <w:rsid w:val="009E549C"/>
    <w:rsid w:val="009E54C3"/>
    <w:rsid w:val="009E568E"/>
    <w:rsid w:val="009E5707"/>
    <w:rsid w:val="009E5BF7"/>
    <w:rsid w:val="009E5C80"/>
    <w:rsid w:val="009E5F23"/>
    <w:rsid w:val="009E5F6D"/>
    <w:rsid w:val="009E618A"/>
    <w:rsid w:val="009E62A7"/>
    <w:rsid w:val="009E6388"/>
    <w:rsid w:val="009E643A"/>
    <w:rsid w:val="009E6451"/>
    <w:rsid w:val="009E6549"/>
    <w:rsid w:val="009E662C"/>
    <w:rsid w:val="009E6679"/>
    <w:rsid w:val="009E67D6"/>
    <w:rsid w:val="009E6857"/>
    <w:rsid w:val="009E6AB3"/>
    <w:rsid w:val="009E6F0A"/>
    <w:rsid w:val="009E701E"/>
    <w:rsid w:val="009E7097"/>
    <w:rsid w:val="009E70A2"/>
    <w:rsid w:val="009E7210"/>
    <w:rsid w:val="009E738D"/>
    <w:rsid w:val="009E7844"/>
    <w:rsid w:val="009E7965"/>
    <w:rsid w:val="009E7C7F"/>
    <w:rsid w:val="009E7CE2"/>
    <w:rsid w:val="009E7D14"/>
    <w:rsid w:val="009F026E"/>
    <w:rsid w:val="009F035E"/>
    <w:rsid w:val="009F036B"/>
    <w:rsid w:val="009F0514"/>
    <w:rsid w:val="009F0813"/>
    <w:rsid w:val="009F0A43"/>
    <w:rsid w:val="009F0B6B"/>
    <w:rsid w:val="009F0C7B"/>
    <w:rsid w:val="009F0F02"/>
    <w:rsid w:val="009F0FDB"/>
    <w:rsid w:val="009F162D"/>
    <w:rsid w:val="009F1AE8"/>
    <w:rsid w:val="009F1BFA"/>
    <w:rsid w:val="009F1FE6"/>
    <w:rsid w:val="009F202E"/>
    <w:rsid w:val="009F2253"/>
    <w:rsid w:val="009F25D2"/>
    <w:rsid w:val="009F2748"/>
    <w:rsid w:val="009F2AB3"/>
    <w:rsid w:val="009F2AB9"/>
    <w:rsid w:val="009F2C75"/>
    <w:rsid w:val="009F2E11"/>
    <w:rsid w:val="009F2ECC"/>
    <w:rsid w:val="009F2F47"/>
    <w:rsid w:val="009F2F6B"/>
    <w:rsid w:val="009F300B"/>
    <w:rsid w:val="009F30D9"/>
    <w:rsid w:val="009F3207"/>
    <w:rsid w:val="009F3299"/>
    <w:rsid w:val="009F3453"/>
    <w:rsid w:val="009F35E6"/>
    <w:rsid w:val="009F369C"/>
    <w:rsid w:val="009F37F5"/>
    <w:rsid w:val="009F3CD7"/>
    <w:rsid w:val="009F3CE7"/>
    <w:rsid w:val="009F3F0E"/>
    <w:rsid w:val="009F4017"/>
    <w:rsid w:val="009F401C"/>
    <w:rsid w:val="009F45AF"/>
    <w:rsid w:val="009F4621"/>
    <w:rsid w:val="009F487D"/>
    <w:rsid w:val="009F4888"/>
    <w:rsid w:val="009F496B"/>
    <w:rsid w:val="009F4A28"/>
    <w:rsid w:val="009F4AFD"/>
    <w:rsid w:val="009F4B7D"/>
    <w:rsid w:val="009F4BD3"/>
    <w:rsid w:val="009F4C18"/>
    <w:rsid w:val="009F4D56"/>
    <w:rsid w:val="009F4D63"/>
    <w:rsid w:val="009F4EA3"/>
    <w:rsid w:val="009F4FB7"/>
    <w:rsid w:val="009F5013"/>
    <w:rsid w:val="009F5279"/>
    <w:rsid w:val="009F5303"/>
    <w:rsid w:val="009F543A"/>
    <w:rsid w:val="009F5583"/>
    <w:rsid w:val="009F55BD"/>
    <w:rsid w:val="009F5721"/>
    <w:rsid w:val="009F5923"/>
    <w:rsid w:val="009F5A3F"/>
    <w:rsid w:val="009F5AA5"/>
    <w:rsid w:val="009F5BDB"/>
    <w:rsid w:val="009F5D0F"/>
    <w:rsid w:val="009F5D35"/>
    <w:rsid w:val="009F5F48"/>
    <w:rsid w:val="009F5FF1"/>
    <w:rsid w:val="009F62E8"/>
    <w:rsid w:val="009F6583"/>
    <w:rsid w:val="009F6610"/>
    <w:rsid w:val="009F6C30"/>
    <w:rsid w:val="009F6F4C"/>
    <w:rsid w:val="009F708C"/>
    <w:rsid w:val="009F714B"/>
    <w:rsid w:val="009F7812"/>
    <w:rsid w:val="009F7889"/>
    <w:rsid w:val="009F7AB5"/>
    <w:rsid w:val="009F7E02"/>
    <w:rsid w:val="009F7E16"/>
    <w:rsid w:val="009F7EC3"/>
    <w:rsid w:val="009F7ED3"/>
    <w:rsid w:val="00A00132"/>
    <w:rsid w:val="00A001BF"/>
    <w:rsid w:val="00A0083B"/>
    <w:rsid w:val="00A00DCB"/>
    <w:rsid w:val="00A00FC3"/>
    <w:rsid w:val="00A0100B"/>
    <w:rsid w:val="00A011DD"/>
    <w:rsid w:val="00A01376"/>
    <w:rsid w:val="00A0139A"/>
    <w:rsid w:val="00A01508"/>
    <w:rsid w:val="00A01539"/>
    <w:rsid w:val="00A0156F"/>
    <w:rsid w:val="00A015B2"/>
    <w:rsid w:val="00A015BD"/>
    <w:rsid w:val="00A0185D"/>
    <w:rsid w:val="00A01EFC"/>
    <w:rsid w:val="00A01F25"/>
    <w:rsid w:val="00A0224E"/>
    <w:rsid w:val="00A022AF"/>
    <w:rsid w:val="00A022FE"/>
    <w:rsid w:val="00A0255F"/>
    <w:rsid w:val="00A02806"/>
    <w:rsid w:val="00A02897"/>
    <w:rsid w:val="00A0296F"/>
    <w:rsid w:val="00A02BB8"/>
    <w:rsid w:val="00A02F19"/>
    <w:rsid w:val="00A03478"/>
    <w:rsid w:val="00A037F0"/>
    <w:rsid w:val="00A039C2"/>
    <w:rsid w:val="00A03C3A"/>
    <w:rsid w:val="00A03ECA"/>
    <w:rsid w:val="00A03FA6"/>
    <w:rsid w:val="00A0417D"/>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3F6"/>
    <w:rsid w:val="00A07564"/>
    <w:rsid w:val="00A07689"/>
    <w:rsid w:val="00A078AD"/>
    <w:rsid w:val="00A0793F"/>
    <w:rsid w:val="00A07A61"/>
    <w:rsid w:val="00A07AC2"/>
    <w:rsid w:val="00A07CBC"/>
    <w:rsid w:val="00A07CE8"/>
    <w:rsid w:val="00A07D66"/>
    <w:rsid w:val="00A07D75"/>
    <w:rsid w:val="00A07DA6"/>
    <w:rsid w:val="00A07F36"/>
    <w:rsid w:val="00A1015E"/>
    <w:rsid w:val="00A102C1"/>
    <w:rsid w:val="00A105BC"/>
    <w:rsid w:val="00A1067C"/>
    <w:rsid w:val="00A107CF"/>
    <w:rsid w:val="00A10A2C"/>
    <w:rsid w:val="00A10F3F"/>
    <w:rsid w:val="00A110F3"/>
    <w:rsid w:val="00A11334"/>
    <w:rsid w:val="00A113D5"/>
    <w:rsid w:val="00A11807"/>
    <w:rsid w:val="00A118A5"/>
    <w:rsid w:val="00A11962"/>
    <w:rsid w:val="00A11CAD"/>
    <w:rsid w:val="00A11DE6"/>
    <w:rsid w:val="00A11F98"/>
    <w:rsid w:val="00A12043"/>
    <w:rsid w:val="00A1255C"/>
    <w:rsid w:val="00A12737"/>
    <w:rsid w:val="00A12790"/>
    <w:rsid w:val="00A1284D"/>
    <w:rsid w:val="00A12962"/>
    <w:rsid w:val="00A12A61"/>
    <w:rsid w:val="00A12A76"/>
    <w:rsid w:val="00A12DFF"/>
    <w:rsid w:val="00A12E8A"/>
    <w:rsid w:val="00A1316C"/>
    <w:rsid w:val="00A131AC"/>
    <w:rsid w:val="00A13232"/>
    <w:rsid w:val="00A13564"/>
    <w:rsid w:val="00A136A7"/>
    <w:rsid w:val="00A13B02"/>
    <w:rsid w:val="00A13CAB"/>
    <w:rsid w:val="00A13D89"/>
    <w:rsid w:val="00A13DE0"/>
    <w:rsid w:val="00A14025"/>
    <w:rsid w:val="00A140B2"/>
    <w:rsid w:val="00A1420E"/>
    <w:rsid w:val="00A14285"/>
    <w:rsid w:val="00A14434"/>
    <w:rsid w:val="00A1481C"/>
    <w:rsid w:val="00A14932"/>
    <w:rsid w:val="00A14A6B"/>
    <w:rsid w:val="00A14B11"/>
    <w:rsid w:val="00A14C6A"/>
    <w:rsid w:val="00A14CC9"/>
    <w:rsid w:val="00A15078"/>
    <w:rsid w:val="00A15108"/>
    <w:rsid w:val="00A1510F"/>
    <w:rsid w:val="00A153AF"/>
    <w:rsid w:val="00A1540D"/>
    <w:rsid w:val="00A15522"/>
    <w:rsid w:val="00A158A9"/>
    <w:rsid w:val="00A1591D"/>
    <w:rsid w:val="00A1597F"/>
    <w:rsid w:val="00A15A51"/>
    <w:rsid w:val="00A15BC3"/>
    <w:rsid w:val="00A15BD8"/>
    <w:rsid w:val="00A15D2F"/>
    <w:rsid w:val="00A15D4B"/>
    <w:rsid w:val="00A15E46"/>
    <w:rsid w:val="00A15F0D"/>
    <w:rsid w:val="00A15FEC"/>
    <w:rsid w:val="00A15FF2"/>
    <w:rsid w:val="00A1632E"/>
    <w:rsid w:val="00A16537"/>
    <w:rsid w:val="00A166FB"/>
    <w:rsid w:val="00A16871"/>
    <w:rsid w:val="00A16B8D"/>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10B8"/>
    <w:rsid w:val="00A212C0"/>
    <w:rsid w:val="00A213D1"/>
    <w:rsid w:val="00A214FF"/>
    <w:rsid w:val="00A21750"/>
    <w:rsid w:val="00A218A4"/>
    <w:rsid w:val="00A219A8"/>
    <w:rsid w:val="00A21C8F"/>
    <w:rsid w:val="00A21E80"/>
    <w:rsid w:val="00A21ED3"/>
    <w:rsid w:val="00A21FE8"/>
    <w:rsid w:val="00A2207D"/>
    <w:rsid w:val="00A2212D"/>
    <w:rsid w:val="00A22225"/>
    <w:rsid w:val="00A2280F"/>
    <w:rsid w:val="00A22C5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9F"/>
    <w:rsid w:val="00A244CF"/>
    <w:rsid w:val="00A2483F"/>
    <w:rsid w:val="00A2487C"/>
    <w:rsid w:val="00A248A1"/>
    <w:rsid w:val="00A24996"/>
    <w:rsid w:val="00A24CA4"/>
    <w:rsid w:val="00A24CDC"/>
    <w:rsid w:val="00A24D9C"/>
    <w:rsid w:val="00A24F31"/>
    <w:rsid w:val="00A25080"/>
    <w:rsid w:val="00A25117"/>
    <w:rsid w:val="00A255B1"/>
    <w:rsid w:val="00A255B6"/>
    <w:rsid w:val="00A25735"/>
    <w:rsid w:val="00A25A29"/>
    <w:rsid w:val="00A25C43"/>
    <w:rsid w:val="00A25D3D"/>
    <w:rsid w:val="00A25D5B"/>
    <w:rsid w:val="00A25DCF"/>
    <w:rsid w:val="00A260CD"/>
    <w:rsid w:val="00A264B6"/>
    <w:rsid w:val="00A2664D"/>
    <w:rsid w:val="00A266B2"/>
    <w:rsid w:val="00A266DE"/>
    <w:rsid w:val="00A268D0"/>
    <w:rsid w:val="00A26953"/>
    <w:rsid w:val="00A26AA4"/>
    <w:rsid w:val="00A26B4E"/>
    <w:rsid w:val="00A26C2C"/>
    <w:rsid w:val="00A27020"/>
    <w:rsid w:val="00A27194"/>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335"/>
    <w:rsid w:val="00A324F4"/>
    <w:rsid w:val="00A324F7"/>
    <w:rsid w:val="00A3250C"/>
    <w:rsid w:val="00A32548"/>
    <w:rsid w:val="00A3265E"/>
    <w:rsid w:val="00A32864"/>
    <w:rsid w:val="00A3298D"/>
    <w:rsid w:val="00A329D2"/>
    <w:rsid w:val="00A32ABA"/>
    <w:rsid w:val="00A32CF7"/>
    <w:rsid w:val="00A32E3B"/>
    <w:rsid w:val="00A32F18"/>
    <w:rsid w:val="00A32F1B"/>
    <w:rsid w:val="00A33151"/>
    <w:rsid w:val="00A33440"/>
    <w:rsid w:val="00A33531"/>
    <w:rsid w:val="00A33599"/>
    <w:rsid w:val="00A3382D"/>
    <w:rsid w:val="00A33895"/>
    <w:rsid w:val="00A33939"/>
    <w:rsid w:val="00A33A7C"/>
    <w:rsid w:val="00A33DEC"/>
    <w:rsid w:val="00A342C6"/>
    <w:rsid w:val="00A342EE"/>
    <w:rsid w:val="00A345F9"/>
    <w:rsid w:val="00A3479C"/>
    <w:rsid w:val="00A34A51"/>
    <w:rsid w:val="00A34EBE"/>
    <w:rsid w:val="00A34F7A"/>
    <w:rsid w:val="00A3526E"/>
    <w:rsid w:val="00A353F2"/>
    <w:rsid w:val="00A35758"/>
    <w:rsid w:val="00A35891"/>
    <w:rsid w:val="00A35A78"/>
    <w:rsid w:val="00A35CE3"/>
    <w:rsid w:val="00A35EB7"/>
    <w:rsid w:val="00A360A8"/>
    <w:rsid w:val="00A361A5"/>
    <w:rsid w:val="00A363ED"/>
    <w:rsid w:val="00A364C1"/>
    <w:rsid w:val="00A367A6"/>
    <w:rsid w:val="00A367A8"/>
    <w:rsid w:val="00A3698F"/>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FC3"/>
    <w:rsid w:val="00A42219"/>
    <w:rsid w:val="00A42292"/>
    <w:rsid w:val="00A42381"/>
    <w:rsid w:val="00A424C8"/>
    <w:rsid w:val="00A426B0"/>
    <w:rsid w:val="00A4281C"/>
    <w:rsid w:val="00A42920"/>
    <w:rsid w:val="00A42A14"/>
    <w:rsid w:val="00A42CD4"/>
    <w:rsid w:val="00A42DB8"/>
    <w:rsid w:val="00A42DD7"/>
    <w:rsid w:val="00A42DF6"/>
    <w:rsid w:val="00A42E1A"/>
    <w:rsid w:val="00A42FFF"/>
    <w:rsid w:val="00A4339F"/>
    <w:rsid w:val="00A43882"/>
    <w:rsid w:val="00A43AC2"/>
    <w:rsid w:val="00A43C0F"/>
    <w:rsid w:val="00A43D0D"/>
    <w:rsid w:val="00A43E6C"/>
    <w:rsid w:val="00A43F47"/>
    <w:rsid w:val="00A43F7F"/>
    <w:rsid w:val="00A442A3"/>
    <w:rsid w:val="00A443CE"/>
    <w:rsid w:val="00A445C5"/>
    <w:rsid w:val="00A445E1"/>
    <w:rsid w:val="00A44D39"/>
    <w:rsid w:val="00A44D75"/>
    <w:rsid w:val="00A44E39"/>
    <w:rsid w:val="00A44E50"/>
    <w:rsid w:val="00A4500B"/>
    <w:rsid w:val="00A45068"/>
    <w:rsid w:val="00A45370"/>
    <w:rsid w:val="00A456F8"/>
    <w:rsid w:val="00A4581D"/>
    <w:rsid w:val="00A4594C"/>
    <w:rsid w:val="00A459A4"/>
    <w:rsid w:val="00A45B6B"/>
    <w:rsid w:val="00A45BF7"/>
    <w:rsid w:val="00A45C8E"/>
    <w:rsid w:val="00A45DE9"/>
    <w:rsid w:val="00A46081"/>
    <w:rsid w:val="00A4629C"/>
    <w:rsid w:val="00A4633E"/>
    <w:rsid w:val="00A4637C"/>
    <w:rsid w:val="00A465C2"/>
    <w:rsid w:val="00A46732"/>
    <w:rsid w:val="00A4683D"/>
    <w:rsid w:val="00A46E5A"/>
    <w:rsid w:val="00A46F56"/>
    <w:rsid w:val="00A46FFD"/>
    <w:rsid w:val="00A4717F"/>
    <w:rsid w:val="00A473BC"/>
    <w:rsid w:val="00A474F6"/>
    <w:rsid w:val="00A475D6"/>
    <w:rsid w:val="00A47AC5"/>
    <w:rsid w:val="00A47C44"/>
    <w:rsid w:val="00A47E36"/>
    <w:rsid w:val="00A47F0C"/>
    <w:rsid w:val="00A5007F"/>
    <w:rsid w:val="00A50214"/>
    <w:rsid w:val="00A50422"/>
    <w:rsid w:val="00A50594"/>
    <w:rsid w:val="00A505D3"/>
    <w:rsid w:val="00A506E9"/>
    <w:rsid w:val="00A50811"/>
    <w:rsid w:val="00A50B2E"/>
    <w:rsid w:val="00A50C61"/>
    <w:rsid w:val="00A510A8"/>
    <w:rsid w:val="00A51227"/>
    <w:rsid w:val="00A51307"/>
    <w:rsid w:val="00A51535"/>
    <w:rsid w:val="00A515BB"/>
    <w:rsid w:val="00A51736"/>
    <w:rsid w:val="00A518F7"/>
    <w:rsid w:val="00A51933"/>
    <w:rsid w:val="00A52143"/>
    <w:rsid w:val="00A522E8"/>
    <w:rsid w:val="00A52324"/>
    <w:rsid w:val="00A523A2"/>
    <w:rsid w:val="00A523E4"/>
    <w:rsid w:val="00A5245D"/>
    <w:rsid w:val="00A525DC"/>
    <w:rsid w:val="00A52678"/>
    <w:rsid w:val="00A5283D"/>
    <w:rsid w:val="00A5292E"/>
    <w:rsid w:val="00A52AA5"/>
    <w:rsid w:val="00A52B01"/>
    <w:rsid w:val="00A52E6D"/>
    <w:rsid w:val="00A52EB0"/>
    <w:rsid w:val="00A5309E"/>
    <w:rsid w:val="00A53331"/>
    <w:rsid w:val="00A53465"/>
    <w:rsid w:val="00A53476"/>
    <w:rsid w:val="00A5384D"/>
    <w:rsid w:val="00A53A94"/>
    <w:rsid w:val="00A53AF7"/>
    <w:rsid w:val="00A53E7C"/>
    <w:rsid w:val="00A53F1E"/>
    <w:rsid w:val="00A53FCF"/>
    <w:rsid w:val="00A54185"/>
    <w:rsid w:val="00A5441A"/>
    <w:rsid w:val="00A5461A"/>
    <w:rsid w:val="00A54E50"/>
    <w:rsid w:val="00A54EEB"/>
    <w:rsid w:val="00A54EFA"/>
    <w:rsid w:val="00A551EF"/>
    <w:rsid w:val="00A55200"/>
    <w:rsid w:val="00A55288"/>
    <w:rsid w:val="00A5528E"/>
    <w:rsid w:val="00A5533B"/>
    <w:rsid w:val="00A5547A"/>
    <w:rsid w:val="00A55600"/>
    <w:rsid w:val="00A5595E"/>
    <w:rsid w:val="00A55BA8"/>
    <w:rsid w:val="00A55BC7"/>
    <w:rsid w:val="00A55C6F"/>
    <w:rsid w:val="00A55DD8"/>
    <w:rsid w:val="00A55EE3"/>
    <w:rsid w:val="00A55FF1"/>
    <w:rsid w:val="00A56113"/>
    <w:rsid w:val="00A56307"/>
    <w:rsid w:val="00A56436"/>
    <w:rsid w:val="00A5659F"/>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F8"/>
    <w:rsid w:val="00A60BA3"/>
    <w:rsid w:val="00A60C27"/>
    <w:rsid w:val="00A60CF5"/>
    <w:rsid w:val="00A60D60"/>
    <w:rsid w:val="00A60DFC"/>
    <w:rsid w:val="00A60E39"/>
    <w:rsid w:val="00A60FFE"/>
    <w:rsid w:val="00A611D2"/>
    <w:rsid w:val="00A6125A"/>
    <w:rsid w:val="00A6153B"/>
    <w:rsid w:val="00A6154E"/>
    <w:rsid w:val="00A61720"/>
    <w:rsid w:val="00A617C0"/>
    <w:rsid w:val="00A61817"/>
    <w:rsid w:val="00A61B4A"/>
    <w:rsid w:val="00A62023"/>
    <w:rsid w:val="00A622BD"/>
    <w:rsid w:val="00A6232D"/>
    <w:rsid w:val="00A623DF"/>
    <w:rsid w:val="00A624E1"/>
    <w:rsid w:val="00A62513"/>
    <w:rsid w:val="00A62520"/>
    <w:rsid w:val="00A62551"/>
    <w:rsid w:val="00A625F5"/>
    <w:rsid w:val="00A62610"/>
    <w:rsid w:val="00A62667"/>
    <w:rsid w:val="00A628D5"/>
    <w:rsid w:val="00A62B25"/>
    <w:rsid w:val="00A62B3A"/>
    <w:rsid w:val="00A62BD2"/>
    <w:rsid w:val="00A62C24"/>
    <w:rsid w:val="00A62C69"/>
    <w:rsid w:val="00A62D40"/>
    <w:rsid w:val="00A62FE8"/>
    <w:rsid w:val="00A63175"/>
    <w:rsid w:val="00A6326F"/>
    <w:rsid w:val="00A63497"/>
    <w:rsid w:val="00A636CC"/>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A9"/>
    <w:rsid w:val="00A64B18"/>
    <w:rsid w:val="00A64BB7"/>
    <w:rsid w:val="00A64E26"/>
    <w:rsid w:val="00A64E55"/>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9"/>
    <w:rsid w:val="00A66CF0"/>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F7C"/>
    <w:rsid w:val="00A73184"/>
    <w:rsid w:val="00A731FA"/>
    <w:rsid w:val="00A732BB"/>
    <w:rsid w:val="00A733FF"/>
    <w:rsid w:val="00A73688"/>
    <w:rsid w:val="00A736AF"/>
    <w:rsid w:val="00A7399F"/>
    <w:rsid w:val="00A739A3"/>
    <w:rsid w:val="00A739C2"/>
    <w:rsid w:val="00A73FD1"/>
    <w:rsid w:val="00A74026"/>
    <w:rsid w:val="00A742C9"/>
    <w:rsid w:val="00A74417"/>
    <w:rsid w:val="00A74791"/>
    <w:rsid w:val="00A74816"/>
    <w:rsid w:val="00A74A43"/>
    <w:rsid w:val="00A74D4D"/>
    <w:rsid w:val="00A74DCC"/>
    <w:rsid w:val="00A74E0A"/>
    <w:rsid w:val="00A74E10"/>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E2"/>
    <w:rsid w:val="00A7616C"/>
    <w:rsid w:val="00A76199"/>
    <w:rsid w:val="00A763C1"/>
    <w:rsid w:val="00A7642C"/>
    <w:rsid w:val="00A76730"/>
    <w:rsid w:val="00A76A52"/>
    <w:rsid w:val="00A76AA2"/>
    <w:rsid w:val="00A76B11"/>
    <w:rsid w:val="00A7704F"/>
    <w:rsid w:val="00A770CA"/>
    <w:rsid w:val="00A7715B"/>
    <w:rsid w:val="00A772C0"/>
    <w:rsid w:val="00A7757A"/>
    <w:rsid w:val="00A77737"/>
    <w:rsid w:val="00A77773"/>
    <w:rsid w:val="00A77832"/>
    <w:rsid w:val="00A77839"/>
    <w:rsid w:val="00A77AFF"/>
    <w:rsid w:val="00A77BF5"/>
    <w:rsid w:val="00A77EC0"/>
    <w:rsid w:val="00A77FFD"/>
    <w:rsid w:val="00A80265"/>
    <w:rsid w:val="00A802C7"/>
    <w:rsid w:val="00A802D3"/>
    <w:rsid w:val="00A80513"/>
    <w:rsid w:val="00A8054D"/>
    <w:rsid w:val="00A806C0"/>
    <w:rsid w:val="00A80BA9"/>
    <w:rsid w:val="00A80D2B"/>
    <w:rsid w:val="00A81059"/>
    <w:rsid w:val="00A81311"/>
    <w:rsid w:val="00A813F6"/>
    <w:rsid w:val="00A8141A"/>
    <w:rsid w:val="00A816A7"/>
    <w:rsid w:val="00A8186F"/>
    <w:rsid w:val="00A81AE5"/>
    <w:rsid w:val="00A81CCB"/>
    <w:rsid w:val="00A81D35"/>
    <w:rsid w:val="00A82174"/>
    <w:rsid w:val="00A821C0"/>
    <w:rsid w:val="00A827BD"/>
    <w:rsid w:val="00A82D78"/>
    <w:rsid w:val="00A82FFE"/>
    <w:rsid w:val="00A830F6"/>
    <w:rsid w:val="00A832F2"/>
    <w:rsid w:val="00A83339"/>
    <w:rsid w:val="00A833EF"/>
    <w:rsid w:val="00A834A2"/>
    <w:rsid w:val="00A836C8"/>
    <w:rsid w:val="00A83828"/>
    <w:rsid w:val="00A839C8"/>
    <w:rsid w:val="00A83D0E"/>
    <w:rsid w:val="00A83D29"/>
    <w:rsid w:val="00A83F6A"/>
    <w:rsid w:val="00A8424C"/>
    <w:rsid w:val="00A84291"/>
    <w:rsid w:val="00A842A3"/>
    <w:rsid w:val="00A84355"/>
    <w:rsid w:val="00A8437F"/>
    <w:rsid w:val="00A8468B"/>
    <w:rsid w:val="00A84799"/>
    <w:rsid w:val="00A84B91"/>
    <w:rsid w:val="00A84C78"/>
    <w:rsid w:val="00A84C94"/>
    <w:rsid w:val="00A84E3E"/>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6D"/>
    <w:rsid w:val="00A8657A"/>
    <w:rsid w:val="00A86751"/>
    <w:rsid w:val="00A86899"/>
    <w:rsid w:val="00A86C70"/>
    <w:rsid w:val="00A86D9A"/>
    <w:rsid w:val="00A86DF4"/>
    <w:rsid w:val="00A86E25"/>
    <w:rsid w:val="00A86E9E"/>
    <w:rsid w:val="00A86FA6"/>
    <w:rsid w:val="00A86FF5"/>
    <w:rsid w:val="00A87031"/>
    <w:rsid w:val="00A871F3"/>
    <w:rsid w:val="00A87256"/>
    <w:rsid w:val="00A872EE"/>
    <w:rsid w:val="00A87334"/>
    <w:rsid w:val="00A8735D"/>
    <w:rsid w:val="00A87401"/>
    <w:rsid w:val="00A874A6"/>
    <w:rsid w:val="00A87589"/>
    <w:rsid w:val="00A87724"/>
    <w:rsid w:val="00A87747"/>
    <w:rsid w:val="00A877C4"/>
    <w:rsid w:val="00A87A3F"/>
    <w:rsid w:val="00A87D3D"/>
    <w:rsid w:val="00A87DE8"/>
    <w:rsid w:val="00A87E96"/>
    <w:rsid w:val="00A87ED1"/>
    <w:rsid w:val="00A9003F"/>
    <w:rsid w:val="00A9048D"/>
    <w:rsid w:val="00A90555"/>
    <w:rsid w:val="00A905DB"/>
    <w:rsid w:val="00A907C5"/>
    <w:rsid w:val="00A907CC"/>
    <w:rsid w:val="00A908B6"/>
    <w:rsid w:val="00A90984"/>
    <w:rsid w:val="00A90C74"/>
    <w:rsid w:val="00A90CB1"/>
    <w:rsid w:val="00A915D7"/>
    <w:rsid w:val="00A91B4C"/>
    <w:rsid w:val="00A91C57"/>
    <w:rsid w:val="00A91FBD"/>
    <w:rsid w:val="00A922C5"/>
    <w:rsid w:val="00A92450"/>
    <w:rsid w:val="00A92464"/>
    <w:rsid w:val="00A924A8"/>
    <w:rsid w:val="00A924EC"/>
    <w:rsid w:val="00A92543"/>
    <w:rsid w:val="00A925AD"/>
    <w:rsid w:val="00A9273F"/>
    <w:rsid w:val="00A9276C"/>
    <w:rsid w:val="00A927A0"/>
    <w:rsid w:val="00A92970"/>
    <w:rsid w:val="00A92B28"/>
    <w:rsid w:val="00A92BE7"/>
    <w:rsid w:val="00A92C9A"/>
    <w:rsid w:val="00A930B3"/>
    <w:rsid w:val="00A93263"/>
    <w:rsid w:val="00A93319"/>
    <w:rsid w:val="00A9331E"/>
    <w:rsid w:val="00A93344"/>
    <w:rsid w:val="00A933A4"/>
    <w:rsid w:val="00A935D3"/>
    <w:rsid w:val="00A9387A"/>
    <w:rsid w:val="00A938E3"/>
    <w:rsid w:val="00A93A2D"/>
    <w:rsid w:val="00A93B51"/>
    <w:rsid w:val="00A93DD9"/>
    <w:rsid w:val="00A93E95"/>
    <w:rsid w:val="00A93EB1"/>
    <w:rsid w:val="00A93EC2"/>
    <w:rsid w:val="00A941B7"/>
    <w:rsid w:val="00A941D8"/>
    <w:rsid w:val="00A943EC"/>
    <w:rsid w:val="00A94411"/>
    <w:rsid w:val="00A94C18"/>
    <w:rsid w:val="00A94CD2"/>
    <w:rsid w:val="00A951AA"/>
    <w:rsid w:val="00A951DE"/>
    <w:rsid w:val="00A952EA"/>
    <w:rsid w:val="00A9537C"/>
    <w:rsid w:val="00A95619"/>
    <w:rsid w:val="00A95934"/>
    <w:rsid w:val="00A95B92"/>
    <w:rsid w:val="00A95E72"/>
    <w:rsid w:val="00A95EF8"/>
    <w:rsid w:val="00A96026"/>
    <w:rsid w:val="00A963A6"/>
    <w:rsid w:val="00A963D1"/>
    <w:rsid w:val="00A9649F"/>
    <w:rsid w:val="00A964C6"/>
    <w:rsid w:val="00A964D8"/>
    <w:rsid w:val="00A96597"/>
    <w:rsid w:val="00A96612"/>
    <w:rsid w:val="00A966D2"/>
    <w:rsid w:val="00A96776"/>
    <w:rsid w:val="00A96786"/>
    <w:rsid w:val="00A96B8B"/>
    <w:rsid w:val="00A96BA9"/>
    <w:rsid w:val="00A96BAA"/>
    <w:rsid w:val="00A96C3D"/>
    <w:rsid w:val="00A96CF6"/>
    <w:rsid w:val="00A96E4E"/>
    <w:rsid w:val="00A9701B"/>
    <w:rsid w:val="00A9704F"/>
    <w:rsid w:val="00A971BF"/>
    <w:rsid w:val="00A971C5"/>
    <w:rsid w:val="00A974FB"/>
    <w:rsid w:val="00A97669"/>
    <w:rsid w:val="00A97778"/>
    <w:rsid w:val="00A978EA"/>
    <w:rsid w:val="00A979CE"/>
    <w:rsid w:val="00A97A01"/>
    <w:rsid w:val="00A97A58"/>
    <w:rsid w:val="00A97DD2"/>
    <w:rsid w:val="00A97FB7"/>
    <w:rsid w:val="00AA01BB"/>
    <w:rsid w:val="00AA0545"/>
    <w:rsid w:val="00AA0B3B"/>
    <w:rsid w:val="00AA0BF1"/>
    <w:rsid w:val="00AA0CD1"/>
    <w:rsid w:val="00AA0CD7"/>
    <w:rsid w:val="00AA0E52"/>
    <w:rsid w:val="00AA1098"/>
    <w:rsid w:val="00AA1291"/>
    <w:rsid w:val="00AA14E3"/>
    <w:rsid w:val="00AA1763"/>
    <w:rsid w:val="00AA182E"/>
    <w:rsid w:val="00AA19BE"/>
    <w:rsid w:val="00AA1A81"/>
    <w:rsid w:val="00AA251B"/>
    <w:rsid w:val="00AA263F"/>
    <w:rsid w:val="00AA2D54"/>
    <w:rsid w:val="00AA2FAE"/>
    <w:rsid w:val="00AA3001"/>
    <w:rsid w:val="00AA308B"/>
    <w:rsid w:val="00AA3D1D"/>
    <w:rsid w:val="00AA3E5E"/>
    <w:rsid w:val="00AA3E7F"/>
    <w:rsid w:val="00AA3EFA"/>
    <w:rsid w:val="00AA402E"/>
    <w:rsid w:val="00AA406F"/>
    <w:rsid w:val="00AA4132"/>
    <w:rsid w:val="00AA43FD"/>
    <w:rsid w:val="00AA44CA"/>
    <w:rsid w:val="00AA459B"/>
    <w:rsid w:val="00AA4794"/>
    <w:rsid w:val="00AA4942"/>
    <w:rsid w:val="00AA4AF7"/>
    <w:rsid w:val="00AA4E7E"/>
    <w:rsid w:val="00AA4F08"/>
    <w:rsid w:val="00AA5306"/>
    <w:rsid w:val="00AA5327"/>
    <w:rsid w:val="00AA5520"/>
    <w:rsid w:val="00AA5524"/>
    <w:rsid w:val="00AA5678"/>
    <w:rsid w:val="00AA5742"/>
    <w:rsid w:val="00AA5912"/>
    <w:rsid w:val="00AA5CCB"/>
    <w:rsid w:val="00AA5DAC"/>
    <w:rsid w:val="00AA6010"/>
    <w:rsid w:val="00AA6611"/>
    <w:rsid w:val="00AA68F2"/>
    <w:rsid w:val="00AA6AD1"/>
    <w:rsid w:val="00AA6B61"/>
    <w:rsid w:val="00AA6C99"/>
    <w:rsid w:val="00AA7084"/>
    <w:rsid w:val="00AA71A2"/>
    <w:rsid w:val="00AA732C"/>
    <w:rsid w:val="00AA74A6"/>
    <w:rsid w:val="00AA7A17"/>
    <w:rsid w:val="00AA7ADB"/>
    <w:rsid w:val="00AA7B75"/>
    <w:rsid w:val="00AA7C6A"/>
    <w:rsid w:val="00AA7C73"/>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54"/>
    <w:rsid w:val="00AB1044"/>
    <w:rsid w:val="00AB11B0"/>
    <w:rsid w:val="00AB11BA"/>
    <w:rsid w:val="00AB137A"/>
    <w:rsid w:val="00AB13F9"/>
    <w:rsid w:val="00AB18E6"/>
    <w:rsid w:val="00AB191B"/>
    <w:rsid w:val="00AB19F8"/>
    <w:rsid w:val="00AB1A4A"/>
    <w:rsid w:val="00AB1CF7"/>
    <w:rsid w:val="00AB1E24"/>
    <w:rsid w:val="00AB2336"/>
    <w:rsid w:val="00AB2362"/>
    <w:rsid w:val="00AB24ED"/>
    <w:rsid w:val="00AB2721"/>
    <w:rsid w:val="00AB3026"/>
    <w:rsid w:val="00AB31A8"/>
    <w:rsid w:val="00AB3202"/>
    <w:rsid w:val="00AB342D"/>
    <w:rsid w:val="00AB39E5"/>
    <w:rsid w:val="00AB3C53"/>
    <w:rsid w:val="00AB3EF6"/>
    <w:rsid w:val="00AB3EFE"/>
    <w:rsid w:val="00AB3FBD"/>
    <w:rsid w:val="00AB4081"/>
    <w:rsid w:val="00AB421E"/>
    <w:rsid w:val="00AB433E"/>
    <w:rsid w:val="00AB440A"/>
    <w:rsid w:val="00AB4605"/>
    <w:rsid w:val="00AB4BA8"/>
    <w:rsid w:val="00AB4C18"/>
    <w:rsid w:val="00AB4FA9"/>
    <w:rsid w:val="00AB4FD7"/>
    <w:rsid w:val="00AB504D"/>
    <w:rsid w:val="00AB52DD"/>
    <w:rsid w:val="00AB540B"/>
    <w:rsid w:val="00AB59C3"/>
    <w:rsid w:val="00AB5A07"/>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4D"/>
    <w:rsid w:val="00AB6D93"/>
    <w:rsid w:val="00AB6E9C"/>
    <w:rsid w:val="00AB6EE5"/>
    <w:rsid w:val="00AB6F98"/>
    <w:rsid w:val="00AB7401"/>
    <w:rsid w:val="00AB7454"/>
    <w:rsid w:val="00AB76C7"/>
    <w:rsid w:val="00AB77D3"/>
    <w:rsid w:val="00AB78E3"/>
    <w:rsid w:val="00AB7939"/>
    <w:rsid w:val="00AB7E24"/>
    <w:rsid w:val="00AB7F62"/>
    <w:rsid w:val="00AC0073"/>
    <w:rsid w:val="00AC009C"/>
    <w:rsid w:val="00AC0103"/>
    <w:rsid w:val="00AC01BF"/>
    <w:rsid w:val="00AC0667"/>
    <w:rsid w:val="00AC07C8"/>
    <w:rsid w:val="00AC0930"/>
    <w:rsid w:val="00AC0AC6"/>
    <w:rsid w:val="00AC0DE7"/>
    <w:rsid w:val="00AC0E08"/>
    <w:rsid w:val="00AC0EAA"/>
    <w:rsid w:val="00AC140A"/>
    <w:rsid w:val="00AC14D6"/>
    <w:rsid w:val="00AC1593"/>
    <w:rsid w:val="00AC196B"/>
    <w:rsid w:val="00AC1D43"/>
    <w:rsid w:val="00AC1FD2"/>
    <w:rsid w:val="00AC2139"/>
    <w:rsid w:val="00AC21EA"/>
    <w:rsid w:val="00AC2249"/>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C3A"/>
    <w:rsid w:val="00AC3F49"/>
    <w:rsid w:val="00AC4318"/>
    <w:rsid w:val="00AC47E7"/>
    <w:rsid w:val="00AC4848"/>
    <w:rsid w:val="00AC492E"/>
    <w:rsid w:val="00AC4C73"/>
    <w:rsid w:val="00AC582E"/>
    <w:rsid w:val="00AC5844"/>
    <w:rsid w:val="00AC592D"/>
    <w:rsid w:val="00AC5A63"/>
    <w:rsid w:val="00AC5FA3"/>
    <w:rsid w:val="00AC619A"/>
    <w:rsid w:val="00AC61B3"/>
    <w:rsid w:val="00AC62F1"/>
    <w:rsid w:val="00AC6348"/>
    <w:rsid w:val="00AC63B7"/>
    <w:rsid w:val="00AC63DF"/>
    <w:rsid w:val="00AC6B51"/>
    <w:rsid w:val="00AC6D60"/>
    <w:rsid w:val="00AC6E6A"/>
    <w:rsid w:val="00AC6F38"/>
    <w:rsid w:val="00AC706A"/>
    <w:rsid w:val="00AC72A2"/>
    <w:rsid w:val="00AC742A"/>
    <w:rsid w:val="00AC745A"/>
    <w:rsid w:val="00AC756F"/>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EAE"/>
    <w:rsid w:val="00AD303C"/>
    <w:rsid w:val="00AD3161"/>
    <w:rsid w:val="00AD32C2"/>
    <w:rsid w:val="00AD34B8"/>
    <w:rsid w:val="00AD34BF"/>
    <w:rsid w:val="00AD34C1"/>
    <w:rsid w:val="00AD392E"/>
    <w:rsid w:val="00AD3E40"/>
    <w:rsid w:val="00AD40F9"/>
    <w:rsid w:val="00AD4177"/>
    <w:rsid w:val="00AD4338"/>
    <w:rsid w:val="00AD448D"/>
    <w:rsid w:val="00AD44EA"/>
    <w:rsid w:val="00AD4716"/>
    <w:rsid w:val="00AD49A0"/>
    <w:rsid w:val="00AD4D36"/>
    <w:rsid w:val="00AD4E63"/>
    <w:rsid w:val="00AD5591"/>
    <w:rsid w:val="00AD56F1"/>
    <w:rsid w:val="00AD5EE7"/>
    <w:rsid w:val="00AD5FE3"/>
    <w:rsid w:val="00AD5FEB"/>
    <w:rsid w:val="00AD67AE"/>
    <w:rsid w:val="00AD6AF8"/>
    <w:rsid w:val="00AD6C48"/>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B96"/>
    <w:rsid w:val="00AE0D2C"/>
    <w:rsid w:val="00AE0D8F"/>
    <w:rsid w:val="00AE0E09"/>
    <w:rsid w:val="00AE0EEF"/>
    <w:rsid w:val="00AE0F04"/>
    <w:rsid w:val="00AE0FF3"/>
    <w:rsid w:val="00AE1102"/>
    <w:rsid w:val="00AE146D"/>
    <w:rsid w:val="00AE14BC"/>
    <w:rsid w:val="00AE1710"/>
    <w:rsid w:val="00AE17C3"/>
    <w:rsid w:val="00AE1D88"/>
    <w:rsid w:val="00AE1FFC"/>
    <w:rsid w:val="00AE24F2"/>
    <w:rsid w:val="00AE266C"/>
    <w:rsid w:val="00AE2989"/>
    <w:rsid w:val="00AE30BC"/>
    <w:rsid w:val="00AE318C"/>
    <w:rsid w:val="00AE3204"/>
    <w:rsid w:val="00AE33CD"/>
    <w:rsid w:val="00AE35C3"/>
    <w:rsid w:val="00AE3752"/>
    <w:rsid w:val="00AE38D6"/>
    <w:rsid w:val="00AE3B1F"/>
    <w:rsid w:val="00AE3B26"/>
    <w:rsid w:val="00AE3EEF"/>
    <w:rsid w:val="00AE3EFD"/>
    <w:rsid w:val="00AE413D"/>
    <w:rsid w:val="00AE4206"/>
    <w:rsid w:val="00AE45BA"/>
    <w:rsid w:val="00AE4607"/>
    <w:rsid w:val="00AE4747"/>
    <w:rsid w:val="00AE4A4A"/>
    <w:rsid w:val="00AE4ACC"/>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327"/>
    <w:rsid w:val="00AF065A"/>
    <w:rsid w:val="00AF0672"/>
    <w:rsid w:val="00AF0884"/>
    <w:rsid w:val="00AF0A5F"/>
    <w:rsid w:val="00AF0BB3"/>
    <w:rsid w:val="00AF0D0B"/>
    <w:rsid w:val="00AF0D1B"/>
    <w:rsid w:val="00AF0F39"/>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D37"/>
    <w:rsid w:val="00AF2F80"/>
    <w:rsid w:val="00AF30C5"/>
    <w:rsid w:val="00AF319E"/>
    <w:rsid w:val="00AF3317"/>
    <w:rsid w:val="00AF341D"/>
    <w:rsid w:val="00AF35D0"/>
    <w:rsid w:val="00AF370D"/>
    <w:rsid w:val="00AF38C5"/>
    <w:rsid w:val="00AF3955"/>
    <w:rsid w:val="00AF398C"/>
    <w:rsid w:val="00AF3D21"/>
    <w:rsid w:val="00AF3F79"/>
    <w:rsid w:val="00AF44B7"/>
    <w:rsid w:val="00AF4610"/>
    <w:rsid w:val="00AF48F0"/>
    <w:rsid w:val="00AF4C5A"/>
    <w:rsid w:val="00AF4D62"/>
    <w:rsid w:val="00AF4E97"/>
    <w:rsid w:val="00AF4F1A"/>
    <w:rsid w:val="00AF4F99"/>
    <w:rsid w:val="00AF5110"/>
    <w:rsid w:val="00AF5227"/>
    <w:rsid w:val="00AF53F7"/>
    <w:rsid w:val="00AF540F"/>
    <w:rsid w:val="00AF5494"/>
    <w:rsid w:val="00AF55DB"/>
    <w:rsid w:val="00AF569D"/>
    <w:rsid w:val="00AF5700"/>
    <w:rsid w:val="00AF589A"/>
    <w:rsid w:val="00AF58FC"/>
    <w:rsid w:val="00AF5AA1"/>
    <w:rsid w:val="00AF5AE8"/>
    <w:rsid w:val="00AF5B30"/>
    <w:rsid w:val="00AF5DCA"/>
    <w:rsid w:val="00AF5DCE"/>
    <w:rsid w:val="00AF600E"/>
    <w:rsid w:val="00AF6504"/>
    <w:rsid w:val="00AF657F"/>
    <w:rsid w:val="00AF66EA"/>
    <w:rsid w:val="00AF6764"/>
    <w:rsid w:val="00AF67B8"/>
    <w:rsid w:val="00AF687E"/>
    <w:rsid w:val="00AF6EA3"/>
    <w:rsid w:val="00AF6EF1"/>
    <w:rsid w:val="00AF717F"/>
    <w:rsid w:val="00AF72DA"/>
    <w:rsid w:val="00AF732C"/>
    <w:rsid w:val="00AF7399"/>
    <w:rsid w:val="00AF74AE"/>
    <w:rsid w:val="00AF770E"/>
    <w:rsid w:val="00AF7715"/>
    <w:rsid w:val="00AF77DC"/>
    <w:rsid w:val="00AF7B5F"/>
    <w:rsid w:val="00AF7D91"/>
    <w:rsid w:val="00AF7E05"/>
    <w:rsid w:val="00AF7E94"/>
    <w:rsid w:val="00AF7EBD"/>
    <w:rsid w:val="00B000DF"/>
    <w:rsid w:val="00B0012C"/>
    <w:rsid w:val="00B002AA"/>
    <w:rsid w:val="00B00430"/>
    <w:rsid w:val="00B00512"/>
    <w:rsid w:val="00B006DE"/>
    <w:rsid w:val="00B00749"/>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CD"/>
    <w:rsid w:val="00B032DE"/>
    <w:rsid w:val="00B03660"/>
    <w:rsid w:val="00B0368A"/>
    <w:rsid w:val="00B0374F"/>
    <w:rsid w:val="00B03C39"/>
    <w:rsid w:val="00B03D2F"/>
    <w:rsid w:val="00B03E1B"/>
    <w:rsid w:val="00B04337"/>
    <w:rsid w:val="00B044F0"/>
    <w:rsid w:val="00B045C8"/>
    <w:rsid w:val="00B045CF"/>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89"/>
    <w:rsid w:val="00B07151"/>
    <w:rsid w:val="00B072A4"/>
    <w:rsid w:val="00B073BF"/>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1287"/>
    <w:rsid w:val="00B113E9"/>
    <w:rsid w:val="00B11904"/>
    <w:rsid w:val="00B11986"/>
    <w:rsid w:val="00B11CDD"/>
    <w:rsid w:val="00B11D15"/>
    <w:rsid w:val="00B11DE3"/>
    <w:rsid w:val="00B1208D"/>
    <w:rsid w:val="00B12247"/>
    <w:rsid w:val="00B1225A"/>
    <w:rsid w:val="00B122E8"/>
    <w:rsid w:val="00B127C2"/>
    <w:rsid w:val="00B127F4"/>
    <w:rsid w:val="00B1280B"/>
    <w:rsid w:val="00B129F5"/>
    <w:rsid w:val="00B129F9"/>
    <w:rsid w:val="00B12BB1"/>
    <w:rsid w:val="00B12C51"/>
    <w:rsid w:val="00B12D6E"/>
    <w:rsid w:val="00B12E9D"/>
    <w:rsid w:val="00B1337A"/>
    <w:rsid w:val="00B13714"/>
    <w:rsid w:val="00B1383D"/>
    <w:rsid w:val="00B138A3"/>
    <w:rsid w:val="00B13A1B"/>
    <w:rsid w:val="00B13BBC"/>
    <w:rsid w:val="00B13EFF"/>
    <w:rsid w:val="00B141F3"/>
    <w:rsid w:val="00B14345"/>
    <w:rsid w:val="00B14643"/>
    <w:rsid w:val="00B1482A"/>
    <w:rsid w:val="00B1493C"/>
    <w:rsid w:val="00B14A4A"/>
    <w:rsid w:val="00B14DD5"/>
    <w:rsid w:val="00B14F41"/>
    <w:rsid w:val="00B14FB1"/>
    <w:rsid w:val="00B14FE5"/>
    <w:rsid w:val="00B153F3"/>
    <w:rsid w:val="00B156AC"/>
    <w:rsid w:val="00B15BD7"/>
    <w:rsid w:val="00B15FEE"/>
    <w:rsid w:val="00B1614E"/>
    <w:rsid w:val="00B1625D"/>
    <w:rsid w:val="00B1657D"/>
    <w:rsid w:val="00B1658B"/>
    <w:rsid w:val="00B1658F"/>
    <w:rsid w:val="00B1663B"/>
    <w:rsid w:val="00B16D11"/>
    <w:rsid w:val="00B16F6B"/>
    <w:rsid w:val="00B16FA7"/>
    <w:rsid w:val="00B16FF1"/>
    <w:rsid w:val="00B1715B"/>
    <w:rsid w:val="00B173D5"/>
    <w:rsid w:val="00B176FF"/>
    <w:rsid w:val="00B17806"/>
    <w:rsid w:val="00B17920"/>
    <w:rsid w:val="00B179E6"/>
    <w:rsid w:val="00B17A51"/>
    <w:rsid w:val="00B17B0E"/>
    <w:rsid w:val="00B200B8"/>
    <w:rsid w:val="00B20282"/>
    <w:rsid w:val="00B2040B"/>
    <w:rsid w:val="00B205B9"/>
    <w:rsid w:val="00B2078E"/>
    <w:rsid w:val="00B20A4C"/>
    <w:rsid w:val="00B20B72"/>
    <w:rsid w:val="00B2106A"/>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E73"/>
    <w:rsid w:val="00B21E76"/>
    <w:rsid w:val="00B223CA"/>
    <w:rsid w:val="00B2247C"/>
    <w:rsid w:val="00B2248D"/>
    <w:rsid w:val="00B22601"/>
    <w:rsid w:val="00B22681"/>
    <w:rsid w:val="00B2285F"/>
    <w:rsid w:val="00B229EB"/>
    <w:rsid w:val="00B22EE0"/>
    <w:rsid w:val="00B22F1B"/>
    <w:rsid w:val="00B230DD"/>
    <w:rsid w:val="00B230F0"/>
    <w:rsid w:val="00B232D4"/>
    <w:rsid w:val="00B235B8"/>
    <w:rsid w:val="00B235F3"/>
    <w:rsid w:val="00B2363E"/>
    <w:rsid w:val="00B23841"/>
    <w:rsid w:val="00B23961"/>
    <w:rsid w:val="00B23A45"/>
    <w:rsid w:val="00B23AA0"/>
    <w:rsid w:val="00B23ACF"/>
    <w:rsid w:val="00B23B41"/>
    <w:rsid w:val="00B23C8A"/>
    <w:rsid w:val="00B23E6B"/>
    <w:rsid w:val="00B23F3E"/>
    <w:rsid w:val="00B23FDD"/>
    <w:rsid w:val="00B24256"/>
    <w:rsid w:val="00B2438B"/>
    <w:rsid w:val="00B243D9"/>
    <w:rsid w:val="00B24714"/>
    <w:rsid w:val="00B24C23"/>
    <w:rsid w:val="00B24E1D"/>
    <w:rsid w:val="00B25049"/>
    <w:rsid w:val="00B25454"/>
    <w:rsid w:val="00B254E2"/>
    <w:rsid w:val="00B25A45"/>
    <w:rsid w:val="00B25B28"/>
    <w:rsid w:val="00B25B2E"/>
    <w:rsid w:val="00B25C74"/>
    <w:rsid w:val="00B25D2B"/>
    <w:rsid w:val="00B25F55"/>
    <w:rsid w:val="00B25FAD"/>
    <w:rsid w:val="00B2611C"/>
    <w:rsid w:val="00B2619F"/>
    <w:rsid w:val="00B261D1"/>
    <w:rsid w:val="00B266BB"/>
    <w:rsid w:val="00B2686B"/>
    <w:rsid w:val="00B268BF"/>
    <w:rsid w:val="00B26E02"/>
    <w:rsid w:val="00B26F2D"/>
    <w:rsid w:val="00B26F96"/>
    <w:rsid w:val="00B270C1"/>
    <w:rsid w:val="00B27220"/>
    <w:rsid w:val="00B2755A"/>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626"/>
    <w:rsid w:val="00B316B4"/>
    <w:rsid w:val="00B3196B"/>
    <w:rsid w:val="00B31AEE"/>
    <w:rsid w:val="00B31BD9"/>
    <w:rsid w:val="00B31CA3"/>
    <w:rsid w:val="00B321AB"/>
    <w:rsid w:val="00B325C5"/>
    <w:rsid w:val="00B3266F"/>
    <w:rsid w:val="00B3298B"/>
    <w:rsid w:val="00B32C6A"/>
    <w:rsid w:val="00B33083"/>
    <w:rsid w:val="00B33134"/>
    <w:rsid w:val="00B3343E"/>
    <w:rsid w:val="00B33651"/>
    <w:rsid w:val="00B33A22"/>
    <w:rsid w:val="00B33AE4"/>
    <w:rsid w:val="00B33B75"/>
    <w:rsid w:val="00B33BB8"/>
    <w:rsid w:val="00B33BCA"/>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87"/>
    <w:rsid w:val="00B352FE"/>
    <w:rsid w:val="00B356C0"/>
    <w:rsid w:val="00B35B36"/>
    <w:rsid w:val="00B35F52"/>
    <w:rsid w:val="00B360C9"/>
    <w:rsid w:val="00B36223"/>
    <w:rsid w:val="00B362CE"/>
    <w:rsid w:val="00B36338"/>
    <w:rsid w:val="00B36364"/>
    <w:rsid w:val="00B363C7"/>
    <w:rsid w:val="00B3672C"/>
    <w:rsid w:val="00B3676F"/>
    <w:rsid w:val="00B36A0C"/>
    <w:rsid w:val="00B36CD7"/>
    <w:rsid w:val="00B36D53"/>
    <w:rsid w:val="00B36DAE"/>
    <w:rsid w:val="00B36E60"/>
    <w:rsid w:val="00B3703E"/>
    <w:rsid w:val="00B37088"/>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C0E"/>
    <w:rsid w:val="00B40C35"/>
    <w:rsid w:val="00B40CCC"/>
    <w:rsid w:val="00B40EA4"/>
    <w:rsid w:val="00B412E4"/>
    <w:rsid w:val="00B415F8"/>
    <w:rsid w:val="00B4163A"/>
    <w:rsid w:val="00B4167E"/>
    <w:rsid w:val="00B4190A"/>
    <w:rsid w:val="00B41AF2"/>
    <w:rsid w:val="00B41C1E"/>
    <w:rsid w:val="00B41C64"/>
    <w:rsid w:val="00B41C80"/>
    <w:rsid w:val="00B41DDD"/>
    <w:rsid w:val="00B41E7C"/>
    <w:rsid w:val="00B42076"/>
    <w:rsid w:val="00B42090"/>
    <w:rsid w:val="00B422F5"/>
    <w:rsid w:val="00B42482"/>
    <w:rsid w:val="00B42557"/>
    <w:rsid w:val="00B425AC"/>
    <w:rsid w:val="00B426DB"/>
    <w:rsid w:val="00B426E3"/>
    <w:rsid w:val="00B42821"/>
    <w:rsid w:val="00B429A8"/>
    <w:rsid w:val="00B42A5A"/>
    <w:rsid w:val="00B42AB6"/>
    <w:rsid w:val="00B42B08"/>
    <w:rsid w:val="00B42D85"/>
    <w:rsid w:val="00B43057"/>
    <w:rsid w:val="00B431B0"/>
    <w:rsid w:val="00B431C8"/>
    <w:rsid w:val="00B43206"/>
    <w:rsid w:val="00B43277"/>
    <w:rsid w:val="00B433F2"/>
    <w:rsid w:val="00B4341E"/>
    <w:rsid w:val="00B436E2"/>
    <w:rsid w:val="00B439F8"/>
    <w:rsid w:val="00B43A99"/>
    <w:rsid w:val="00B43AB3"/>
    <w:rsid w:val="00B43B97"/>
    <w:rsid w:val="00B43C9F"/>
    <w:rsid w:val="00B43CFF"/>
    <w:rsid w:val="00B43D8E"/>
    <w:rsid w:val="00B43E2C"/>
    <w:rsid w:val="00B43EC8"/>
    <w:rsid w:val="00B44366"/>
    <w:rsid w:val="00B4442E"/>
    <w:rsid w:val="00B444EC"/>
    <w:rsid w:val="00B445E2"/>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324"/>
    <w:rsid w:val="00B463D1"/>
    <w:rsid w:val="00B46708"/>
    <w:rsid w:val="00B46AD2"/>
    <w:rsid w:val="00B46C35"/>
    <w:rsid w:val="00B46CF8"/>
    <w:rsid w:val="00B46D22"/>
    <w:rsid w:val="00B46D52"/>
    <w:rsid w:val="00B46E8E"/>
    <w:rsid w:val="00B46F8E"/>
    <w:rsid w:val="00B47053"/>
    <w:rsid w:val="00B470F2"/>
    <w:rsid w:val="00B4714E"/>
    <w:rsid w:val="00B472F2"/>
    <w:rsid w:val="00B47301"/>
    <w:rsid w:val="00B477C4"/>
    <w:rsid w:val="00B478D1"/>
    <w:rsid w:val="00B4790B"/>
    <w:rsid w:val="00B479AF"/>
    <w:rsid w:val="00B47CE3"/>
    <w:rsid w:val="00B47D99"/>
    <w:rsid w:val="00B47DEB"/>
    <w:rsid w:val="00B500C1"/>
    <w:rsid w:val="00B500D0"/>
    <w:rsid w:val="00B501EE"/>
    <w:rsid w:val="00B50272"/>
    <w:rsid w:val="00B502EB"/>
    <w:rsid w:val="00B502F6"/>
    <w:rsid w:val="00B50333"/>
    <w:rsid w:val="00B506D7"/>
    <w:rsid w:val="00B50849"/>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E97"/>
    <w:rsid w:val="00B54FA7"/>
    <w:rsid w:val="00B55090"/>
    <w:rsid w:val="00B55279"/>
    <w:rsid w:val="00B5580C"/>
    <w:rsid w:val="00B55904"/>
    <w:rsid w:val="00B559F8"/>
    <w:rsid w:val="00B55CC0"/>
    <w:rsid w:val="00B55CE1"/>
    <w:rsid w:val="00B55E61"/>
    <w:rsid w:val="00B56179"/>
    <w:rsid w:val="00B5631E"/>
    <w:rsid w:val="00B567C7"/>
    <w:rsid w:val="00B568F3"/>
    <w:rsid w:val="00B56939"/>
    <w:rsid w:val="00B56A27"/>
    <w:rsid w:val="00B56A65"/>
    <w:rsid w:val="00B56D09"/>
    <w:rsid w:val="00B56D24"/>
    <w:rsid w:val="00B578DF"/>
    <w:rsid w:val="00B57BF8"/>
    <w:rsid w:val="00B57E9F"/>
    <w:rsid w:val="00B57F36"/>
    <w:rsid w:val="00B57F73"/>
    <w:rsid w:val="00B60106"/>
    <w:rsid w:val="00B603C1"/>
    <w:rsid w:val="00B604A3"/>
    <w:rsid w:val="00B604ED"/>
    <w:rsid w:val="00B6050F"/>
    <w:rsid w:val="00B60542"/>
    <w:rsid w:val="00B605B0"/>
    <w:rsid w:val="00B60915"/>
    <w:rsid w:val="00B60F9F"/>
    <w:rsid w:val="00B6108E"/>
    <w:rsid w:val="00B61184"/>
    <w:rsid w:val="00B61189"/>
    <w:rsid w:val="00B6125D"/>
    <w:rsid w:val="00B61265"/>
    <w:rsid w:val="00B61385"/>
    <w:rsid w:val="00B614C5"/>
    <w:rsid w:val="00B614D1"/>
    <w:rsid w:val="00B61945"/>
    <w:rsid w:val="00B619D7"/>
    <w:rsid w:val="00B619DD"/>
    <w:rsid w:val="00B61C60"/>
    <w:rsid w:val="00B61E87"/>
    <w:rsid w:val="00B61F70"/>
    <w:rsid w:val="00B6205B"/>
    <w:rsid w:val="00B6265D"/>
    <w:rsid w:val="00B62779"/>
    <w:rsid w:val="00B628C1"/>
    <w:rsid w:val="00B62A68"/>
    <w:rsid w:val="00B62AB1"/>
    <w:rsid w:val="00B62C04"/>
    <w:rsid w:val="00B62CAD"/>
    <w:rsid w:val="00B62D17"/>
    <w:rsid w:val="00B62E5D"/>
    <w:rsid w:val="00B62ED1"/>
    <w:rsid w:val="00B62F4E"/>
    <w:rsid w:val="00B63233"/>
    <w:rsid w:val="00B63492"/>
    <w:rsid w:val="00B6387C"/>
    <w:rsid w:val="00B63E0B"/>
    <w:rsid w:val="00B63E0F"/>
    <w:rsid w:val="00B64246"/>
    <w:rsid w:val="00B644A6"/>
    <w:rsid w:val="00B64765"/>
    <w:rsid w:val="00B649BC"/>
    <w:rsid w:val="00B64A28"/>
    <w:rsid w:val="00B64C27"/>
    <w:rsid w:val="00B64D36"/>
    <w:rsid w:val="00B64D6D"/>
    <w:rsid w:val="00B64E03"/>
    <w:rsid w:val="00B64E42"/>
    <w:rsid w:val="00B64E4A"/>
    <w:rsid w:val="00B64EB5"/>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D55"/>
    <w:rsid w:val="00B70E8B"/>
    <w:rsid w:val="00B70F9E"/>
    <w:rsid w:val="00B70FE4"/>
    <w:rsid w:val="00B710E7"/>
    <w:rsid w:val="00B71125"/>
    <w:rsid w:val="00B71199"/>
    <w:rsid w:val="00B711DC"/>
    <w:rsid w:val="00B712FF"/>
    <w:rsid w:val="00B7148E"/>
    <w:rsid w:val="00B71671"/>
    <w:rsid w:val="00B7185C"/>
    <w:rsid w:val="00B718F8"/>
    <w:rsid w:val="00B71B56"/>
    <w:rsid w:val="00B71D1B"/>
    <w:rsid w:val="00B71D60"/>
    <w:rsid w:val="00B71F2E"/>
    <w:rsid w:val="00B721A3"/>
    <w:rsid w:val="00B72287"/>
    <w:rsid w:val="00B723CE"/>
    <w:rsid w:val="00B72459"/>
    <w:rsid w:val="00B726E5"/>
    <w:rsid w:val="00B7299D"/>
    <w:rsid w:val="00B729DF"/>
    <w:rsid w:val="00B72C40"/>
    <w:rsid w:val="00B72E16"/>
    <w:rsid w:val="00B72E1E"/>
    <w:rsid w:val="00B73146"/>
    <w:rsid w:val="00B732D9"/>
    <w:rsid w:val="00B73301"/>
    <w:rsid w:val="00B73487"/>
    <w:rsid w:val="00B734D2"/>
    <w:rsid w:val="00B7350B"/>
    <w:rsid w:val="00B735CC"/>
    <w:rsid w:val="00B73761"/>
    <w:rsid w:val="00B73AB7"/>
    <w:rsid w:val="00B73C0D"/>
    <w:rsid w:val="00B73D00"/>
    <w:rsid w:val="00B73F63"/>
    <w:rsid w:val="00B743F9"/>
    <w:rsid w:val="00B74445"/>
    <w:rsid w:val="00B74E11"/>
    <w:rsid w:val="00B750E4"/>
    <w:rsid w:val="00B7519D"/>
    <w:rsid w:val="00B751D8"/>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9C8"/>
    <w:rsid w:val="00B76D7C"/>
    <w:rsid w:val="00B76D8E"/>
    <w:rsid w:val="00B76EBA"/>
    <w:rsid w:val="00B76F8F"/>
    <w:rsid w:val="00B77762"/>
    <w:rsid w:val="00B77766"/>
    <w:rsid w:val="00B777F8"/>
    <w:rsid w:val="00B77956"/>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C1B"/>
    <w:rsid w:val="00B81402"/>
    <w:rsid w:val="00B81766"/>
    <w:rsid w:val="00B8185A"/>
    <w:rsid w:val="00B81D21"/>
    <w:rsid w:val="00B81E30"/>
    <w:rsid w:val="00B821B9"/>
    <w:rsid w:val="00B822C5"/>
    <w:rsid w:val="00B823AC"/>
    <w:rsid w:val="00B827BC"/>
    <w:rsid w:val="00B8299C"/>
    <w:rsid w:val="00B829CB"/>
    <w:rsid w:val="00B82A56"/>
    <w:rsid w:val="00B82AE4"/>
    <w:rsid w:val="00B82C03"/>
    <w:rsid w:val="00B82D37"/>
    <w:rsid w:val="00B82F73"/>
    <w:rsid w:val="00B82F98"/>
    <w:rsid w:val="00B82FB8"/>
    <w:rsid w:val="00B831C8"/>
    <w:rsid w:val="00B8359C"/>
    <w:rsid w:val="00B8371A"/>
    <w:rsid w:val="00B83865"/>
    <w:rsid w:val="00B83915"/>
    <w:rsid w:val="00B839A3"/>
    <w:rsid w:val="00B83E4A"/>
    <w:rsid w:val="00B84023"/>
    <w:rsid w:val="00B84073"/>
    <w:rsid w:val="00B8442D"/>
    <w:rsid w:val="00B84552"/>
    <w:rsid w:val="00B845A9"/>
    <w:rsid w:val="00B84730"/>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3AA"/>
    <w:rsid w:val="00B864CC"/>
    <w:rsid w:val="00B86507"/>
    <w:rsid w:val="00B867B0"/>
    <w:rsid w:val="00B86854"/>
    <w:rsid w:val="00B86AE1"/>
    <w:rsid w:val="00B86C64"/>
    <w:rsid w:val="00B86DD2"/>
    <w:rsid w:val="00B86EEE"/>
    <w:rsid w:val="00B87301"/>
    <w:rsid w:val="00B873F4"/>
    <w:rsid w:val="00B874D9"/>
    <w:rsid w:val="00B87515"/>
    <w:rsid w:val="00B87823"/>
    <w:rsid w:val="00B8784B"/>
    <w:rsid w:val="00B87A9A"/>
    <w:rsid w:val="00B87B57"/>
    <w:rsid w:val="00B87B78"/>
    <w:rsid w:val="00B87EB6"/>
    <w:rsid w:val="00B87F3B"/>
    <w:rsid w:val="00B902A4"/>
    <w:rsid w:val="00B903DD"/>
    <w:rsid w:val="00B9043A"/>
    <w:rsid w:val="00B905D6"/>
    <w:rsid w:val="00B90817"/>
    <w:rsid w:val="00B90D51"/>
    <w:rsid w:val="00B90DAF"/>
    <w:rsid w:val="00B90EA9"/>
    <w:rsid w:val="00B910EE"/>
    <w:rsid w:val="00B91246"/>
    <w:rsid w:val="00B913C3"/>
    <w:rsid w:val="00B9141C"/>
    <w:rsid w:val="00B91563"/>
    <w:rsid w:val="00B916E2"/>
    <w:rsid w:val="00B9175C"/>
    <w:rsid w:val="00B918F7"/>
    <w:rsid w:val="00B91D6F"/>
    <w:rsid w:val="00B91E65"/>
    <w:rsid w:val="00B91ED1"/>
    <w:rsid w:val="00B92006"/>
    <w:rsid w:val="00B920A7"/>
    <w:rsid w:val="00B920F8"/>
    <w:rsid w:val="00B924E6"/>
    <w:rsid w:val="00B9266A"/>
    <w:rsid w:val="00B92946"/>
    <w:rsid w:val="00B92BC6"/>
    <w:rsid w:val="00B92BF8"/>
    <w:rsid w:val="00B92E0F"/>
    <w:rsid w:val="00B93006"/>
    <w:rsid w:val="00B933D5"/>
    <w:rsid w:val="00B933F5"/>
    <w:rsid w:val="00B93519"/>
    <w:rsid w:val="00B93A46"/>
    <w:rsid w:val="00B93D4F"/>
    <w:rsid w:val="00B94029"/>
    <w:rsid w:val="00B94453"/>
    <w:rsid w:val="00B944ED"/>
    <w:rsid w:val="00B946BE"/>
    <w:rsid w:val="00B9482E"/>
    <w:rsid w:val="00B948E5"/>
    <w:rsid w:val="00B94AD8"/>
    <w:rsid w:val="00B94AF4"/>
    <w:rsid w:val="00B94B03"/>
    <w:rsid w:val="00B94B82"/>
    <w:rsid w:val="00B94F26"/>
    <w:rsid w:val="00B952BE"/>
    <w:rsid w:val="00B952EB"/>
    <w:rsid w:val="00B95360"/>
    <w:rsid w:val="00B9550C"/>
    <w:rsid w:val="00B955FF"/>
    <w:rsid w:val="00B9566F"/>
    <w:rsid w:val="00B95884"/>
    <w:rsid w:val="00B95D28"/>
    <w:rsid w:val="00B95FE4"/>
    <w:rsid w:val="00B9604B"/>
    <w:rsid w:val="00B96210"/>
    <w:rsid w:val="00B96298"/>
    <w:rsid w:val="00B963B0"/>
    <w:rsid w:val="00B9668D"/>
    <w:rsid w:val="00B967C1"/>
    <w:rsid w:val="00B96AE0"/>
    <w:rsid w:val="00B96E50"/>
    <w:rsid w:val="00B96F79"/>
    <w:rsid w:val="00B96FD9"/>
    <w:rsid w:val="00B97283"/>
    <w:rsid w:val="00B97381"/>
    <w:rsid w:val="00B97499"/>
    <w:rsid w:val="00B9774A"/>
    <w:rsid w:val="00B97B7E"/>
    <w:rsid w:val="00B97BEC"/>
    <w:rsid w:val="00B97F16"/>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EF"/>
    <w:rsid w:val="00BA1415"/>
    <w:rsid w:val="00BA14F2"/>
    <w:rsid w:val="00BA190F"/>
    <w:rsid w:val="00BA1B67"/>
    <w:rsid w:val="00BA1D90"/>
    <w:rsid w:val="00BA2071"/>
    <w:rsid w:val="00BA21A8"/>
    <w:rsid w:val="00BA21BD"/>
    <w:rsid w:val="00BA29B3"/>
    <w:rsid w:val="00BA29F5"/>
    <w:rsid w:val="00BA2A21"/>
    <w:rsid w:val="00BA2F80"/>
    <w:rsid w:val="00BA346C"/>
    <w:rsid w:val="00BA355C"/>
    <w:rsid w:val="00BA36EA"/>
    <w:rsid w:val="00BA3847"/>
    <w:rsid w:val="00BA38DE"/>
    <w:rsid w:val="00BA3B31"/>
    <w:rsid w:val="00BA3B67"/>
    <w:rsid w:val="00BA3CFE"/>
    <w:rsid w:val="00BA3E18"/>
    <w:rsid w:val="00BA4083"/>
    <w:rsid w:val="00BA43BA"/>
    <w:rsid w:val="00BA4413"/>
    <w:rsid w:val="00BA4763"/>
    <w:rsid w:val="00BA487D"/>
    <w:rsid w:val="00BA49E9"/>
    <w:rsid w:val="00BA4A4E"/>
    <w:rsid w:val="00BA4AF7"/>
    <w:rsid w:val="00BA4B98"/>
    <w:rsid w:val="00BA4EE5"/>
    <w:rsid w:val="00BA4FA1"/>
    <w:rsid w:val="00BA507B"/>
    <w:rsid w:val="00BA5334"/>
    <w:rsid w:val="00BA5451"/>
    <w:rsid w:val="00BA54C3"/>
    <w:rsid w:val="00BA561C"/>
    <w:rsid w:val="00BA56DD"/>
    <w:rsid w:val="00BA5863"/>
    <w:rsid w:val="00BA586B"/>
    <w:rsid w:val="00BA58CE"/>
    <w:rsid w:val="00BA5965"/>
    <w:rsid w:val="00BA5B6D"/>
    <w:rsid w:val="00BA5BA9"/>
    <w:rsid w:val="00BA5C8B"/>
    <w:rsid w:val="00BA6080"/>
    <w:rsid w:val="00BA60C0"/>
    <w:rsid w:val="00BA61E7"/>
    <w:rsid w:val="00BA6235"/>
    <w:rsid w:val="00BA65DF"/>
    <w:rsid w:val="00BA6644"/>
    <w:rsid w:val="00BA668A"/>
    <w:rsid w:val="00BA67F1"/>
    <w:rsid w:val="00BA6C69"/>
    <w:rsid w:val="00BA6DC8"/>
    <w:rsid w:val="00BA6EFB"/>
    <w:rsid w:val="00BA6FAC"/>
    <w:rsid w:val="00BA6FDF"/>
    <w:rsid w:val="00BA7044"/>
    <w:rsid w:val="00BA7206"/>
    <w:rsid w:val="00BA7355"/>
    <w:rsid w:val="00BA74C9"/>
    <w:rsid w:val="00BA761C"/>
    <w:rsid w:val="00BA7656"/>
    <w:rsid w:val="00BA76C0"/>
    <w:rsid w:val="00BA771B"/>
    <w:rsid w:val="00BA7848"/>
    <w:rsid w:val="00BA7CDE"/>
    <w:rsid w:val="00BA7FBF"/>
    <w:rsid w:val="00BB0017"/>
    <w:rsid w:val="00BB0079"/>
    <w:rsid w:val="00BB026A"/>
    <w:rsid w:val="00BB02ED"/>
    <w:rsid w:val="00BB0684"/>
    <w:rsid w:val="00BB06AA"/>
    <w:rsid w:val="00BB06FE"/>
    <w:rsid w:val="00BB08CB"/>
    <w:rsid w:val="00BB09EA"/>
    <w:rsid w:val="00BB0E08"/>
    <w:rsid w:val="00BB0E9B"/>
    <w:rsid w:val="00BB10C1"/>
    <w:rsid w:val="00BB1190"/>
    <w:rsid w:val="00BB14C1"/>
    <w:rsid w:val="00BB1D72"/>
    <w:rsid w:val="00BB2067"/>
    <w:rsid w:val="00BB2084"/>
    <w:rsid w:val="00BB21B9"/>
    <w:rsid w:val="00BB21F1"/>
    <w:rsid w:val="00BB228E"/>
    <w:rsid w:val="00BB2390"/>
    <w:rsid w:val="00BB254C"/>
    <w:rsid w:val="00BB255D"/>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89"/>
    <w:rsid w:val="00BB3FA7"/>
    <w:rsid w:val="00BB3FF8"/>
    <w:rsid w:val="00BB423F"/>
    <w:rsid w:val="00BB43F1"/>
    <w:rsid w:val="00BB449D"/>
    <w:rsid w:val="00BB469B"/>
    <w:rsid w:val="00BB46A8"/>
    <w:rsid w:val="00BB46D0"/>
    <w:rsid w:val="00BB4B3E"/>
    <w:rsid w:val="00BB4CEF"/>
    <w:rsid w:val="00BB4D9D"/>
    <w:rsid w:val="00BB4E0F"/>
    <w:rsid w:val="00BB5246"/>
    <w:rsid w:val="00BB5467"/>
    <w:rsid w:val="00BB5505"/>
    <w:rsid w:val="00BB559B"/>
    <w:rsid w:val="00BB57B4"/>
    <w:rsid w:val="00BB58EE"/>
    <w:rsid w:val="00BB5A80"/>
    <w:rsid w:val="00BB5A83"/>
    <w:rsid w:val="00BB5AB3"/>
    <w:rsid w:val="00BB5B31"/>
    <w:rsid w:val="00BB5BEE"/>
    <w:rsid w:val="00BB5FCF"/>
    <w:rsid w:val="00BB6182"/>
    <w:rsid w:val="00BB61B8"/>
    <w:rsid w:val="00BB61DF"/>
    <w:rsid w:val="00BB6263"/>
    <w:rsid w:val="00BB640E"/>
    <w:rsid w:val="00BB64C8"/>
    <w:rsid w:val="00BB657A"/>
    <w:rsid w:val="00BB6989"/>
    <w:rsid w:val="00BB6F5E"/>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350"/>
    <w:rsid w:val="00BC14B4"/>
    <w:rsid w:val="00BC1796"/>
    <w:rsid w:val="00BC189E"/>
    <w:rsid w:val="00BC19C6"/>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60"/>
    <w:rsid w:val="00BC2E97"/>
    <w:rsid w:val="00BC2EB2"/>
    <w:rsid w:val="00BC35EA"/>
    <w:rsid w:val="00BC3621"/>
    <w:rsid w:val="00BC373E"/>
    <w:rsid w:val="00BC3B3D"/>
    <w:rsid w:val="00BC3C1B"/>
    <w:rsid w:val="00BC3C75"/>
    <w:rsid w:val="00BC3C99"/>
    <w:rsid w:val="00BC3D37"/>
    <w:rsid w:val="00BC42A7"/>
    <w:rsid w:val="00BC4338"/>
    <w:rsid w:val="00BC436E"/>
    <w:rsid w:val="00BC456D"/>
    <w:rsid w:val="00BC4828"/>
    <w:rsid w:val="00BC4847"/>
    <w:rsid w:val="00BC4B6C"/>
    <w:rsid w:val="00BC4C5E"/>
    <w:rsid w:val="00BC4F00"/>
    <w:rsid w:val="00BC4F50"/>
    <w:rsid w:val="00BC5213"/>
    <w:rsid w:val="00BC5435"/>
    <w:rsid w:val="00BC56DC"/>
    <w:rsid w:val="00BC56FA"/>
    <w:rsid w:val="00BC56FB"/>
    <w:rsid w:val="00BC5965"/>
    <w:rsid w:val="00BC5981"/>
    <w:rsid w:val="00BC5B50"/>
    <w:rsid w:val="00BC5BD1"/>
    <w:rsid w:val="00BC5C30"/>
    <w:rsid w:val="00BC5F98"/>
    <w:rsid w:val="00BC6148"/>
    <w:rsid w:val="00BC65D0"/>
    <w:rsid w:val="00BC6647"/>
    <w:rsid w:val="00BC67DA"/>
    <w:rsid w:val="00BC6A1B"/>
    <w:rsid w:val="00BC6BCB"/>
    <w:rsid w:val="00BC6E75"/>
    <w:rsid w:val="00BC6F6A"/>
    <w:rsid w:val="00BC7085"/>
    <w:rsid w:val="00BC714D"/>
    <w:rsid w:val="00BC71B6"/>
    <w:rsid w:val="00BC721C"/>
    <w:rsid w:val="00BC7287"/>
    <w:rsid w:val="00BC72EA"/>
    <w:rsid w:val="00BC765B"/>
    <w:rsid w:val="00BC76EA"/>
    <w:rsid w:val="00BC7A7F"/>
    <w:rsid w:val="00BC7CB9"/>
    <w:rsid w:val="00BD01A2"/>
    <w:rsid w:val="00BD03DC"/>
    <w:rsid w:val="00BD0420"/>
    <w:rsid w:val="00BD09E3"/>
    <w:rsid w:val="00BD0E7F"/>
    <w:rsid w:val="00BD163B"/>
    <w:rsid w:val="00BD1945"/>
    <w:rsid w:val="00BD1955"/>
    <w:rsid w:val="00BD1C5B"/>
    <w:rsid w:val="00BD1D95"/>
    <w:rsid w:val="00BD20CE"/>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8E"/>
    <w:rsid w:val="00BD3C09"/>
    <w:rsid w:val="00BD3C67"/>
    <w:rsid w:val="00BD3CE4"/>
    <w:rsid w:val="00BD3DB2"/>
    <w:rsid w:val="00BD4006"/>
    <w:rsid w:val="00BD407A"/>
    <w:rsid w:val="00BD40AB"/>
    <w:rsid w:val="00BD41D9"/>
    <w:rsid w:val="00BD42A6"/>
    <w:rsid w:val="00BD465C"/>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9B3"/>
    <w:rsid w:val="00BD5D61"/>
    <w:rsid w:val="00BD5E5E"/>
    <w:rsid w:val="00BD6014"/>
    <w:rsid w:val="00BD60BB"/>
    <w:rsid w:val="00BD62D3"/>
    <w:rsid w:val="00BD630D"/>
    <w:rsid w:val="00BD6443"/>
    <w:rsid w:val="00BD680C"/>
    <w:rsid w:val="00BD6B2E"/>
    <w:rsid w:val="00BD6C60"/>
    <w:rsid w:val="00BD6E98"/>
    <w:rsid w:val="00BD6EFB"/>
    <w:rsid w:val="00BD752E"/>
    <w:rsid w:val="00BD754C"/>
    <w:rsid w:val="00BD7589"/>
    <w:rsid w:val="00BD77F6"/>
    <w:rsid w:val="00BD7899"/>
    <w:rsid w:val="00BD7906"/>
    <w:rsid w:val="00BD7CB4"/>
    <w:rsid w:val="00BD7EC1"/>
    <w:rsid w:val="00BE015D"/>
    <w:rsid w:val="00BE06BB"/>
    <w:rsid w:val="00BE090A"/>
    <w:rsid w:val="00BE0972"/>
    <w:rsid w:val="00BE0C0D"/>
    <w:rsid w:val="00BE1075"/>
    <w:rsid w:val="00BE11A0"/>
    <w:rsid w:val="00BE11AB"/>
    <w:rsid w:val="00BE142D"/>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ED"/>
    <w:rsid w:val="00BE2B95"/>
    <w:rsid w:val="00BE3047"/>
    <w:rsid w:val="00BE305A"/>
    <w:rsid w:val="00BE33AB"/>
    <w:rsid w:val="00BE33D6"/>
    <w:rsid w:val="00BE352A"/>
    <w:rsid w:val="00BE35CB"/>
    <w:rsid w:val="00BE37F1"/>
    <w:rsid w:val="00BE3949"/>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E4"/>
    <w:rsid w:val="00BE571C"/>
    <w:rsid w:val="00BE5774"/>
    <w:rsid w:val="00BE577B"/>
    <w:rsid w:val="00BE5AC9"/>
    <w:rsid w:val="00BE5D2F"/>
    <w:rsid w:val="00BE5E1B"/>
    <w:rsid w:val="00BE6072"/>
    <w:rsid w:val="00BE6099"/>
    <w:rsid w:val="00BE62D7"/>
    <w:rsid w:val="00BE6517"/>
    <w:rsid w:val="00BE678D"/>
    <w:rsid w:val="00BE6A31"/>
    <w:rsid w:val="00BE6B68"/>
    <w:rsid w:val="00BE6C3F"/>
    <w:rsid w:val="00BE6DA6"/>
    <w:rsid w:val="00BE71C8"/>
    <w:rsid w:val="00BE7465"/>
    <w:rsid w:val="00BE750A"/>
    <w:rsid w:val="00BE756D"/>
    <w:rsid w:val="00BE7692"/>
    <w:rsid w:val="00BE76A7"/>
    <w:rsid w:val="00BE7711"/>
    <w:rsid w:val="00BE774A"/>
    <w:rsid w:val="00BE780E"/>
    <w:rsid w:val="00BE7E6F"/>
    <w:rsid w:val="00BE7EAA"/>
    <w:rsid w:val="00BE7F73"/>
    <w:rsid w:val="00BF0057"/>
    <w:rsid w:val="00BF01C7"/>
    <w:rsid w:val="00BF01D2"/>
    <w:rsid w:val="00BF02F7"/>
    <w:rsid w:val="00BF07C7"/>
    <w:rsid w:val="00BF0864"/>
    <w:rsid w:val="00BF0C3F"/>
    <w:rsid w:val="00BF0D55"/>
    <w:rsid w:val="00BF0D89"/>
    <w:rsid w:val="00BF0DA0"/>
    <w:rsid w:val="00BF0E2A"/>
    <w:rsid w:val="00BF0E4C"/>
    <w:rsid w:val="00BF1405"/>
    <w:rsid w:val="00BF1446"/>
    <w:rsid w:val="00BF144E"/>
    <w:rsid w:val="00BF16A3"/>
    <w:rsid w:val="00BF1B1C"/>
    <w:rsid w:val="00BF1B92"/>
    <w:rsid w:val="00BF1E61"/>
    <w:rsid w:val="00BF1E86"/>
    <w:rsid w:val="00BF21BC"/>
    <w:rsid w:val="00BF22C5"/>
    <w:rsid w:val="00BF2336"/>
    <w:rsid w:val="00BF23A1"/>
    <w:rsid w:val="00BF23D1"/>
    <w:rsid w:val="00BF2441"/>
    <w:rsid w:val="00BF2496"/>
    <w:rsid w:val="00BF257A"/>
    <w:rsid w:val="00BF265E"/>
    <w:rsid w:val="00BF2760"/>
    <w:rsid w:val="00BF29A8"/>
    <w:rsid w:val="00BF2ADB"/>
    <w:rsid w:val="00BF2F95"/>
    <w:rsid w:val="00BF30F5"/>
    <w:rsid w:val="00BF3290"/>
    <w:rsid w:val="00BF33A7"/>
    <w:rsid w:val="00BF3651"/>
    <w:rsid w:val="00BF3738"/>
    <w:rsid w:val="00BF3809"/>
    <w:rsid w:val="00BF38FB"/>
    <w:rsid w:val="00BF391E"/>
    <w:rsid w:val="00BF39F3"/>
    <w:rsid w:val="00BF3C63"/>
    <w:rsid w:val="00BF3E1D"/>
    <w:rsid w:val="00BF443B"/>
    <w:rsid w:val="00BF4538"/>
    <w:rsid w:val="00BF4834"/>
    <w:rsid w:val="00BF48CE"/>
    <w:rsid w:val="00BF4B0C"/>
    <w:rsid w:val="00BF4D28"/>
    <w:rsid w:val="00BF4FAF"/>
    <w:rsid w:val="00BF5032"/>
    <w:rsid w:val="00BF505C"/>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EEE"/>
    <w:rsid w:val="00BF706D"/>
    <w:rsid w:val="00BF715D"/>
    <w:rsid w:val="00BF71B3"/>
    <w:rsid w:val="00BF7205"/>
    <w:rsid w:val="00BF7340"/>
    <w:rsid w:val="00BF7478"/>
    <w:rsid w:val="00BF756A"/>
    <w:rsid w:val="00BF76D5"/>
    <w:rsid w:val="00BF77E7"/>
    <w:rsid w:val="00BF78E7"/>
    <w:rsid w:val="00BF7C73"/>
    <w:rsid w:val="00BF7E72"/>
    <w:rsid w:val="00C0019E"/>
    <w:rsid w:val="00C004D4"/>
    <w:rsid w:val="00C004E1"/>
    <w:rsid w:val="00C00508"/>
    <w:rsid w:val="00C00659"/>
    <w:rsid w:val="00C006DA"/>
    <w:rsid w:val="00C0078F"/>
    <w:rsid w:val="00C008FA"/>
    <w:rsid w:val="00C00C32"/>
    <w:rsid w:val="00C00DCF"/>
    <w:rsid w:val="00C00E71"/>
    <w:rsid w:val="00C00FCF"/>
    <w:rsid w:val="00C01008"/>
    <w:rsid w:val="00C01270"/>
    <w:rsid w:val="00C014B9"/>
    <w:rsid w:val="00C014F7"/>
    <w:rsid w:val="00C0165D"/>
    <w:rsid w:val="00C01665"/>
    <w:rsid w:val="00C0188B"/>
    <w:rsid w:val="00C018F3"/>
    <w:rsid w:val="00C01A08"/>
    <w:rsid w:val="00C01AD0"/>
    <w:rsid w:val="00C01C40"/>
    <w:rsid w:val="00C01CE2"/>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C0"/>
    <w:rsid w:val="00C02E40"/>
    <w:rsid w:val="00C03161"/>
    <w:rsid w:val="00C0365E"/>
    <w:rsid w:val="00C0369F"/>
    <w:rsid w:val="00C037EE"/>
    <w:rsid w:val="00C0389C"/>
    <w:rsid w:val="00C03992"/>
    <w:rsid w:val="00C039D9"/>
    <w:rsid w:val="00C03AA4"/>
    <w:rsid w:val="00C03D2E"/>
    <w:rsid w:val="00C03EE0"/>
    <w:rsid w:val="00C044D0"/>
    <w:rsid w:val="00C0463E"/>
    <w:rsid w:val="00C0475A"/>
    <w:rsid w:val="00C04DD0"/>
    <w:rsid w:val="00C04FB3"/>
    <w:rsid w:val="00C050F8"/>
    <w:rsid w:val="00C05129"/>
    <w:rsid w:val="00C0525C"/>
    <w:rsid w:val="00C0570C"/>
    <w:rsid w:val="00C057D2"/>
    <w:rsid w:val="00C05842"/>
    <w:rsid w:val="00C05A03"/>
    <w:rsid w:val="00C05B71"/>
    <w:rsid w:val="00C05C2A"/>
    <w:rsid w:val="00C05EE0"/>
    <w:rsid w:val="00C06116"/>
    <w:rsid w:val="00C06243"/>
    <w:rsid w:val="00C06459"/>
    <w:rsid w:val="00C06724"/>
    <w:rsid w:val="00C06735"/>
    <w:rsid w:val="00C0679B"/>
    <w:rsid w:val="00C06B29"/>
    <w:rsid w:val="00C06E32"/>
    <w:rsid w:val="00C06EBD"/>
    <w:rsid w:val="00C06ECD"/>
    <w:rsid w:val="00C071AB"/>
    <w:rsid w:val="00C07200"/>
    <w:rsid w:val="00C073DE"/>
    <w:rsid w:val="00C07638"/>
    <w:rsid w:val="00C077C0"/>
    <w:rsid w:val="00C07806"/>
    <w:rsid w:val="00C078EF"/>
    <w:rsid w:val="00C079D2"/>
    <w:rsid w:val="00C079EB"/>
    <w:rsid w:val="00C07AA9"/>
    <w:rsid w:val="00C07B53"/>
    <w:rsid w:val="00C07C14"/>
    <w:rsid w:val="00C07EB3"/>
    <w:rsid w:val="00C10481"/>
    <w:rsid w:val="00C10612"/>
    <w:rsid w:val="00C10760"/>
    <w:rsid w:val="00C10A38"/>
    <w:rsid w:val="00C10B65"/>
    <w:rsid w:val="00C10F81"/>
    <w:rsid w:val="00C115AA"/>
    <w:rsid w:val="00C115F5"/>
    <w:rsid w:val="00C115FD"/>
    <w:rsid w:val="00C118FF"/>
    <w:rsid w:val="00C11AB3"/>
    <w:rsid w:val="00C11AC0"/>
    <w:rsid w:val="00C11BD5"/>
    <w:rsid w:val="00C11CC4"/>
    <w:rsid w:val="00C11D88"/>
    <w:rsid w:val="00C11EE2"/>
    <w:rsid w:val="00C12012"/>
    <w:rsid w:val="00C12024"/>
    <w:rsid w:val="00C12052"/>
    <w:rsid w:val="00C12253"/>
    <w:rsid w:val="00C1231C"/>
    <w:rsid w:val="00C1232D"/>
    <w:rsid w:val="00C125F5"/>
    <w:rsid w:val="00C12682"/>
    <w:rsid w:val="00C12B4C"/>
    <w:rsid w:val="00C12B9A"/>
    <w:rsid w:val="00C12C26"/>
    <w:rsid w:val="00C12CC2"/>
    <w:rsid w:val="00C12D0F"/>
    <w:rsid w:val="00C12DB2"/>
    <w:rsid w:val="00C130C6"/>
    <w:rsid w:val="00C131F4"/>
    <w:rsid w:val="00C13206"/>
    <w:rsid w:val="00C13856"/>
    <w:rsid w:val="00C1393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D2D"/>
    <w:rsid w:val="00C14E52"/>
    <w:rsid w:val="00C14EB2"/>
    <w:rsid w:val="00C1513D"/>
    <w:rsid w:val="00C15828"/>
    <w:rsid w:val="00C158B3"/>
    <w:rsid w:val="00C158BB"/>
    <w:rsid w:val="00C15A44"/>
    <w:rsid w:val="00C15B3B"/>
    <w:rsid w:val="00C15C65"/>
    <w:rsid w:val="00C15C88"/>
    <w:rsid w:val="00C15CCD"/>
    <w:rsid w:val="00C15DE2"/>
    <w:rsid w:val="00C15EFE"/>
    <w:rsid w:val="00C15F43"/>
    <w:rsid w:val="00C1601B"/>
    <w:rsid w:val="00C16118"/>
    <w:rsid w:val="00C16166"/>
    <w:rsid w:val="00C162F6"/>
    <w:rsid w:val="00C16600"/>
    <w:rsid w:val="00C16769"/>
    <w:rsid w:val="00C1682A"/>
    <w:rsid w:val="00C1696A"/>
    <w:rsid w:val="00C16B45"/>
    <w:rsid w:val="00C16F32"/>
    <w:rsid w:val="00C17038"/>
    <w:rsid w:val="00C17058"/>
    <w:rsid w:val="00C1727C"/>
    <w:rsid w:val="00C1779A"/>
    <w:rsid w:val="00C177E8"/>
    <w:rsid w:val="00C17808"/>
    <w:rsid w:val="00C17D6D"/>
    <w:rsid w:val="00C17E44"/>
    <w:rsid w:val="00C17EA1"/>
    <w:rsid w:val="00C17EE2"/>
    <w:rsid w:val="00C200C2"/>
    <w:rsid w:val="00C204AA"/>
    <w:rsid w:val="00C204CF"/>
    <w:rsid w:val="00C207FE"/>
    <w:rsid w:val="00C208EF"/>
    <w:rsid w:val="00C209AF"/>
    <w:rsid w:val="00C209C6"/>
    <w:rsid w:val="00C20B1B"/>
    <w:rsid w:val="00C20CAA"/>
    <w:rsid w:val="00C20DA7"/>
    <w:rsid w:val="00C20DB3"/>
    <w:rsid w:val="00C20F97"/>
    <w:rsid w:val="00C211BA"/>
    <w:rsid w:val="00C212B0"/>
    <w:rsid w:val="00C2159A"/>
    <w:rsid w:val="00C216AF"/>
    <w:rsid w:val="00C216F7"/>
    <w:rsid w:val="00C21827"/>
    <w:rsid w:val="00C21833"/>
    <w:rsid w:val="00C219A3"/>
    <w:rsid w:val="00C21A15"/>
    <w:rsid w:val="00C21AAF"/>
    <w:rsid w:val="00C21B0F"/>
    <w:rsid w:val="00C21C56"/>
    <w:rsid w:val="00C21F1F"/>
    <w:rsid w:val="00C21F9B"/>
    <w:rsid w:val="00C226C6"/>
    <w:rsid w:val="00C22832"/>
    <w:rsid w:val="00C22C70"/>
    <w:rsid w:val="00C22DD4"/>
    <w:rsid w:val="00C22FB9"/>
    <w:rsid w:val="00C23624"/>
    <w:rsid w:val="00C236A0"/>
    <w:rsid w:val="00C236A8"/>
    <w:rsid w:val="00C23B14"/>
    <w:rsid w:val="00C23B1C"/>
    <w:rsid w:val="00C23DA5"/>
    <w:rsid w:val="00C23EA3"/>
    <w:rsid w:val="00C23F43"/>
    <w:rsid w:val="00C23FDC"/>
    <w:rsid w:val="00C240DA"/>
    <w:rsid w:val="00C24160"/>
    <w:rsid w:val="00C2435D"/>
    <w:rsid w:val="00C24493"/>
    <w:rsid w:val="00C244A3"/>
    <w:rsid w:val="00C245B0"/>
    <w:rsid w:val="00C2483B"/>
    <w:rsid w:val="00C24ADD"/>
    <w:rsid w:val="00C24AEE"/>
    <w:rsid w:val="00C24B1C"/>
    <w:rsid w:val="00C24B90"/>
    <w:rsid w:val="00C24C54"/>
    <w:rsid w:val="00C25061"/>
    <w:rsid w:val="00C25263"/>
    <w:rsid w:val="00C25281"/>
    <w:rsid w:val="00C25416"/>
    <w:rsid w:val="00C254E5"/>
    <w:rsid w:val="00C257E1"/>
    <w:rsid w:val="00C258C6"/>
    <w:rsid w:val="00C26373"/>
    <w:rsid w:val="00C263D0"/>
    <w:rsid w:val="00C26494"/>
    <w:rsid w:val="00C264EE"/>
    <w:rsid w:val="00C264F3"/>
    <w:rsid w:val="00C26519"/>
    <w:rsid w:val="00C26625"/>
    <w:rsid w:val="00C2665B"/>
    <w:rsid w:val="00C26745"/>
    <w:rsid w:val="00C268FD"/>
    <w:rsid w:val="00C269F3"/>
    <w:rsid w:val="00C26A80"/>
    <w:rsid w:val="00C26ACC"/>
    <w:rsid w:val="00C26AE6"/>
    <w:rsid w:val="00C26DAC"/>
    <w:rsid w:val="00C26DD3"/>
    <w:rsid w:val="00C27326"/>
    <w:rsid w:val="00C27478"/>
    <w:rsid w:val="00C27493"/>
    <w:rsid w:val="00C274F9"/>
    <w:rsid w:val="00C275C3"/>
    <w:rsid w:val="00C27677"/>
    <w:rsid w:val="00C27913"/>
    <w:rsid w:val="00C27D54"/>
    <w:rsid w:val="00C27E68"/>
    <w:rsid w:val="00C30222"/>
    <w:rsid w:val="00C30380"/>
    <w:rsid w:val="00C30485"/>
    <w:rsid w:val="00C30814"/>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CB"/>
    <w:rsid w:val="00C34C7D"/>
    <w:rsid w:val="00C34C80"/>
    <w:rsid w:val="00C34DB4"/>
    <w:rsid w:val="00C34EDD"/>
    <w:rsid w:val="00C34FBD"/>
    <w:rsid w:val="00C35011"/>
    <w:rsid w:val="00C353B7"/>
    <w:rsid w:val="00C35413"/>
    <w:rsid w:val="00C3541B"/>
    <w:rsid w:val="00C35461"/>
    <w:rsid w:val="00C3569D"/>
    <w:rsid w:val="00C3590B"/>
    <w:rsid w:val="00C35AAF"/>
    <w:rsid w:val="00C35C71"/>
    <w:rsid w:val="00C35F0D"/>
    <w:rsid w:val="00C35F4D"/>
    <w:rsid w:val="00C3639C"/>
    <w:rsid w:val="00C36B7F"/>
    <w:rsid w:val="00C36E13"/>
    <w:rsid w:val="00C3745F"/>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705"/>
    <w:rsid w:val="00C408F8"/>
    <w:rsid w:val="00C40AB0"/>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F0"/>
    <w:rsid w:val="00C41FD2"/>
    <w:rsid w:val="00C42336"/>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A31"/>
    <w:rsid w:val="00C43CC1"/>
    <w:rsid w:val="00C43D06"/>
    <w:rsid w:val="00C43DC1"/>
    <w:rsid w:val="00C44209"/>
    <w:rsid w:val="00C4422B"/>
    <w:rsid w:val="00C442DB"/>
    <w:rsid w:val="00C44376"/>
    <w:rsid w:val="00C4442D"/>
    <w:rsid w:val="00C44982"/>
    <w:rsid w:val="00C44A88"/>
    <w:rsid w:val="00C44C70"/>
    <w:rsid w:val="00C44D1E"/>
    <w:rsid w:val="00C44FA1"/>
    <w:rsid w:val="00C4502D"/>
    <w:rsid w:val="00C45158"/>
    <w:rsid w:val="00C45413"/>
    <w:rsid w:val="00C45A7A"/>
    <w:rsid w:val="00C45B05"/>
    <w:rsid w:val="00C45EE9"/>
    <w:rsid w:val="00C46032"/>
    <w:rsid w:val="00C46398"/>
    <w:rsid w:val="00C4641B"/>
    <w:rsid w:val="00C46554"/>
    <w:rsid w:val="00C47180"/>
    <w:rsid w:val="00C4734F"/>
    <w:rsid w:val="00C473D3"/>
    <w:rsid w:val="00C474BC"/>
    <w:rsid w:val="00C476F1"/>
    <w:rsid w:val="00C47C62"/>
    <w:rsid w:val="00C47DC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719"/>
    <w:rsid w:val="00C51E0F"/>
    <w:rsid w:val="00C51E4A"/>
    <w:rsid w:val="00C51EE7"/>
    <w:rsid w:val="00C51F66"/>
    <w:rsid w:val="00C520DE"/>
    <w:rsid w:val="00C52382"/>
    <w:rsid w:val="00C52399"/>
    <w:rsid w:val="00C526C5"/>
    <w:rsid w:val="00C52764"/>
    <w:rsid w:val="00C52778"/>
    <w:rsid w:val="00C52806"/>
    <w:rsid w:val="00C52867"/>
    <w:rsid w:val="00C529FC"/>
    <w:rsid w:val="00C52C66"/>
    <w:rsid w:val="00C52CC6"/>
    <w:rsid w:val="00C52F7E"/>
    <w:rsid w:val="00C53113"/>
    <w:rsid w:val="00C53131"/>
    <w:rsid w:val="00C533C8"/>
    <w:rsid w:val="00C53492"/>
    <w:rsid w:val="00C53923"/>
    <w:rsid w:val="00C539C8"/>
    <w:rsid w:val="00C539E3"/>
    <w:rsid w:val="00C53A36"/>
    <w:rsid w:val="00C53D5E"/>
    <w:rsid w:val="00C54121"/>
    <w:rsid w:val="00C541C6"/>
    <w:rsid w:val="00C54327"/>
    <w:rsid w:val="00C546A8"/>
    <w:rsid w:val="00C5486C"/>
    <w:rsid w:val="00C548F8"/>
    <w:rsid w:val="00C549EF"/>
    <w:rsid w:val="00C54B2E"/>
    <w:rsid w:val="00C54B88"/>
    <w:rsid w:val="00C54DC4"/>
    <w:rsid w:val="00C54E53"/>
    <w:rsid w:val="00C54F1C"/>
    <w:rsid w:val="00C54F91"/>
    <w:rsid w:val="00C55039"/>
    <w:rsid w:val="00C5504C"/>
    <w:rsid w:val="00C55059"/>
    <w:rsid w:val="00C55193"/>
    <w:rsid w:val="00C555C5"/>
    <w:rsid w:val="00C556A7"/>
    <w:rsid w:val="00C55731"/>
    <w:rsid w:val="00C5575A"/>
    <w:rsid w:val="00C55A89"/>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3A"/>
    <w:rsid w:val="00C57204"/>
    <w:rsid w:val="00C57224"/>
    <w:rsid w:val="00C57246"/>
    <w:rsid w:val="00C572BF"/>
    <w:rsid w:val="00C57418"/>
    <w:rsid w:val="00C57534"/>
    <w:rsid w:val="00C576E7"/>
    <w:rsid w:val="00C57712"/>
    <w:rsid w:val="00C57757"/>
    <w:rsid w:val="00C5778D"/>
    <w:rsid w:val="00C578DA"/>
    <w:rsid w:val="00C5799D"/>
    <w:rsid w:val="00C57BD5"/>
    <w:rsid w:val="00C57C2D"/>
    <w:rsid w:val="00C57DB5"/>
    <w:rsid w:val="00C57E8D"/>
    <w:rsid w:val="00C57F3D"/>
    <w:rsid w:val="00C600AA"/>
    <w:rsid w:val="00C600E6"/>
    <w:rsid w:val="00C601B5"/>
    <w:rsid w:val="00C60242"/>
    <w:rsid w:val="00C604FF"/>
    <w:rsid w:val="00C605C2"/>
    <w:rsid w:val="00C60669"/>
    <w:rsid w:val="00C608DB"/>
    <w:rsid w:val="00C60914"/>
    <w:rsid w:val="00C609F8"/>
    <w:rsid w:val="00C60B30"/>
    <w:rsid w:val="00C60E5C"/>
    <w:rsid w:val="00C612E2"/>
    <w:rsid w:val="00C61666"/>
    <w:rsid w:val="00C617AF"/>
    <w:rsid w:val="00C61807"/>
    <w:rsid w:val="00C61861"/>
    <w:rsid w:val="00C61881"/>
    <w:rsid w:val="00C61A44"/>
    <w:rsid w:val="00C61D3A"/>
    <w:rsid w:val="00C61E0C"/>
    <w:rsid w:val="00C621AF"/>
    <w:rsid w:val="00C622A9"/>
    <w:rsid w:val="00C6232B"/>
    <w:rsid w:val="00C62445"/>
    <w:rsid w:val="00C626EA"/>
    <w:rsid w:val="00C62736"/>
    <w:rsid w:val="00C62813"/>
    <w:rsid w:val="00C62825"/>
    <w:rsid w:val="00C62B5E"/>
    <w:rsid w:val="00C62E53"/>
    <w:rsid w:val="00C62F1A"/>
    <w:rsid w:val="00C6302F"/>
    <w:rsid w:val="00C63254"/>
    <w:rsid w:val="00C6379E"/>
    <w:rsid w:val="00C63B33"/>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CD8"/>
    <w:rsid w:val="00C64CF5"/>
    <w:rsid w:val="00C64F08"/>
    <w:rsid w:val="00C65033"/>
    <w:rsid w:val="00C651C3"/>
    <w:rsid w:val="00C651E0"/>
    <w:rsid w:val="00C65241"/>
    <w:rsid w:val="00C653E0"/>
    <w:rsid w:val="00C65541"/>
    <w:rsid w:val="00C655BC"/>
    <w:rsid w:val="00C65857"/>
    <w:rsid w:val="00C65864"/>
    <w:rsid w:val="00C659C8"/>
    <w:rsid w:val="00C65C18"/>
    <w:rsid w:val="00C65CC2"/>
    <w:rsid w:val="00C65EB1"/>
    <w:rsid w:val="00C65EB3"/>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2B8"/>
    <w:rsid w:val="00C7037B"/>
    <w:rsid w:val="00C7078A"/>
    <w:rsid w:val="00C70848"/>
    <w:rsid w:val="00C70968"/>
    <w:rsid w:val="00C70AE0"/>
    <w:rsid w:val="00C70B62"/>
    <w:rsid w:val="00C70C54"/>
    <w:rsid w:val="00C70E95"/>
    <w:rsid w:val="00C71039"/>
    <w:rsid w:val="00C71626"/>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DD2"/>
    <w:rsid w:val="00C72DD5"/>
    <w:rsid w:val="00C72E29"/>
    <w:rsid w:val="00C73086"/>
    <w:rsid w:val="00C730E1"/>
    <w:rsid w:val="00C7318B"/>
    <w:rsid w:val="00C73499"/>
    <w:rsid w:val="00C73577"/>
    <w:rsid w:val="00C7364D"/>
    <w:rsid w:val="00C737CF"/>
    <w:rsid w:val="00C73B5D"/>
    <w:rsid w:val="00C73E3F"/>
    <w:rsid w:val="00C73F80"/>
    <w:rsid w:val="00C74041"/>
    <w:rsid w:val="00C74176"/>
    <w:rsid w:val="00C74247"/>
    <w:rsid w:val="00C7428B"/>
    <w:rsid w:val="00C74C93"/>
    <w:rsid w:val="00C74CB2"/>
    <w:rsid w:val="00C74F03"/>
    <w:rsid w:val="00C75097"/>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2F6"/>
    <w:rsid w:val="00C7634B"/>
    <w:rsid w:val="00C76578"/>
    <w:rsid w:val="00C765E7"/>
    <w:rsid w:val="00C766A7"/>
    <w:rsid w:val="00C766E6"/>
    <w:rsid w:val="00C76832"/>
    <w:rsid w:val="00C768F7"/>
    <w:rsid w:val="00C76CD2"/>
    <w:rsid w:val="00C76E29"/>
    <w:rsid w:val="00C76E2C"/>
    <w:rsid w:val="00C76EB0"/>
    <w:rsid w:val="00C77079"/>
    <w:rsid w:val="00C774B2"/>
    <w:rsid w:val="00C77720"/>
    <w:rsid w:val="00C77839"/>
    <w:rsid w:val="00C77AB1"/>
    <w:rsid w:val="00C77B3E"/>
    <w:rsid w:val="00C77D7F"/>
    <w:rsid w:val="00C77D94"/>
    <w:rsid w:val="00C77F45"/>
    <w:rsid w:val="00C800E6"/>
    <w:rsid w:val="00C80414"/>
    <w:rsid w:val="00C80903"/>
    <w:rsid w:val="00C80A23"/>
    <w:rsid w:val="00C80AA5"/>
    <w:rsid w:val="00C80BD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B9"/>
    <w:rsid w:val="00C83078"/>
    <w:rsid w:val="00C833E8"/>
    <w:rsid w:val="00C83452"/>
    <w:rsid w:val="00C83581"/>
    <w:rsid w:val="00C83828"/>
    <w:rsid w:val="00C83A6C"/>
    <w:rsid w:val="00C83D16"/>
    <w:rsid w:val="00C83FE8"/>
    <w:rsid w:val="00C84113"/>
    <w:rsid w:val="00C841CF"/>
    <w:rsid w:val="00C841E7"/>
    <w:rsid w:val="00C8451A"/>
    <w:rsid w:val="00C84589"/>
    <w:rsid w:val="00C84675"/>
    <w:rsid w:val="00C84AD2"/>
    <w:rsid w:val="00C84AFB"/>
    <w:rsid w:val="00C84FF8"/>
    <w:rsid w:val="00C856A5"/>
    <w:rsid w:val="00C857BE"/>
    <w:rsid w:val="00C857C0"/>
    <w:rsid w:val="00C8583E"/>
    <w:rsid w:val="00C85B04"/>
    <w:rsid w:val="00C85C2C"/>
    <w:rsid w:val="00C85FEA"/>
    <w:rsid w:val="00C86030"/>
    <w:rsid w:val="00C86337"/>
    <w:rsid w:val="00C86374"/>
    <w:rsid w:val="00C86441"/>
    <w:rsid w:val="00C865EC"/>
    <w:rsid w:val="00C866BD"/>
    <w:rsid w:val="00C86822"/>
    <w:rsid w:val="00C86A5E"/>
    <w:rsid w:val="00C87838"/>
    <w:rsid w:val="00C87CB9"/>
    <w:rsid w:val="00C87CF6"/>
    <w:rsid w:val="00C90176"/>
    <w:rsid w:val="00C90277"/>
    <w:rsid w:val="00C90326"/>
    <w:rsid w:val="00C90330"/>
    <w:rsid w:val="00C9054B"/>
    <w:rsid w:val="00C905DF"/>
    <w:rsid w:val="00C907A1"/>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83E"/>
    <w:rsid w:val="00C9289B"/>
    <w:rsid w:val="00C928C8"/>
    <w:rsid w:val="00C928FE"/>
    <w:rsid w:val="00C92BD3"/>
    <w:rsid w:val="00C92BF7"/>
    <w:rsid w:val="00C92C45"/>
    <w:rsid w:val="00C92F09"/>
    <w:rsid w:val="00C93120"/>
    <w:rsid w:val="00C93202"/>
    <w:rsid w:val="00C9346C"/>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29B"/>
    <w:rsid w:val="00C95C0E"/>
    <w:rsid w:val="00C95CDF"/>
    <w:rsid w:val="00C95D96"/>
    <w:rsid w:val="00C95EAC"/>
    <w:rsid w:val="00C95ECE"/>
    <w:rsid w:val="00C9603F"/>
    <w:rsid w:val="00C964D4"/>
    <w:rsid w:val="00C96835"/>
    <w:rsid w:val="00C96A06"/>
    <w:rsid w:val="00C96A0B"/>
    <w:rsid w:val="00C96A3D"/>
    <w:rsid w:val="00C96AD5"/>
    <w:rsid w:val="00C96BA0"/>
    <w:rsid w:val="00C96C75"/>
    <w:rsid w:val="00C96CC7"/>
    <w:rsid w:val="00C96D88"/>
    <w:rsid w:val="00C96FEC"/>
    <w:rsid w:val="00C971E8"/>
    <w:rsid w:val="00C976BB"/>
    <w:rsid w:val="00C9776D"/>
    <w:rsid w:val="00C9781A"/>
    <w:rsid w:val="00C9791C"/>
    <w:rsid w:val="00C97C5E"/>
    <w:rsid w:val="00C97ED3"/>
    <w:rsid w:val="00C97F32"/>
    <w:rsid w:val="00C97F45"/>
    <w:rsid w:val="00CA0168"/>
    <w:rsid w:val="00CA033A"/>
    <w:rsid w:val="00CA060B"/>
    <w:rsid w:val="00CA0A20"/>
    <w:rsid w:val="00CA0C0C"/>
    <w:rsid w:val="00CA103D"/>
    <w:rsid w:val="00CA10CD"/>
    <w:rsid w:val="00CA110D"/>
    <w:rsid w:val="00CA13A2"/>
    <w:rsid w:val="00CA13E1"/>
    <w:rsid w:val="00CA173C"/>
    <w:rsid w:val="00CA17BE"/>
    <w:rsid w:val="00CA17D0"/>
    <w:rsid w:val="00CA17E3"/>
    <w:rsid w:val="00CA18CE"/>
    <w:rsid w:val="00CA196A"/>
    <w:rsid w:val="00CA19E0"/>
    <w:rsid w:val="00CA1CB8"/>
    <w:rsid w:val="00CA1D81"/>
    <w:rsid w:val="00CA1DEE"/>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72"/>
    <w:rsid w:val="00CA530C"/>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ED"/>
    <w:rsid w:val="00CA6C93"/>
    <w:rsid w:val="00CA6D1E"/>
    <w:rsid w:val="00CA7734"/>
    <w:rsid w:val="00CA7AC1"/>
    <w:rsid w:val="00CA7C3B"/>
    <w:rsid w:val="00CA7D23"/>
    <w:rsid w:val="00CB00D2"/>
    <w:rsid w:val="00CB0180"/>
    <w:rsid w:val="00CB0205"/>
    <w:rsid w:val="00CB03BD"/>
    <w:rsid w:val="00CB0676"/>
    <w:rsid w:val="00CB0DCA"/>
    <w:rsid w:val="00CB0E29"/>
    <w:rsid w:val="00CB1319"/>
    <w:rsid w:val="00CB1513"/>
    <w:rsid w:val="00CB1770"/>
    <w:rsid w:val="00CB17CD"/>
    <w:rsid w:val="00CB19F5"/>
    <w:rsid w:val="00CB1A88"/>
    <w:rsid w:val="00CB1CB2"/>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175"/>
    <w:rsid w:val="00CB32AE"/>
    <w:rsid w:val="00CB32E4"/>
    <w:rsid w:val="00CB34EB"/>
    <w:rsid w:val="00CB36C2"/>
    <w:rsid w:val="00CB37FB"/>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61"/>
    <w:rsid w:val="00CB61BE"/>
    <w:rsid w:val="00CB6264"/>
    <w:rsid w:val="00CB629E"/>
    <w:rsid w:val="00CB642D"/>
    <w:rsid w:val="00CB68D9"/>
    <w:rsid w:val="00CB6951"/>
    <w:rsid w:val="00CB6CDB"/>
    <w:rsid w:val="00CB7170"/>
    <w:rsid w:val="00CB71A6"/>
    <w:rsid w:val="00CB740F"/>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AFD"/>
    <w:rsid w:val="00CC0BEB"/>
    <w:rsid w:val="00CC0CB8"/>
    <w:rsid w:val="00CC10A7"/>
    <w:rsid w:val="00CC1129"/>
    <w:rsid w:val="00CC1213"/>
    <w:rsid w:val="00CC121F"/>
    <w:rsid w:val="00CC1239"/>
    <w:rsid w:val="00CC172E"/>
    <w:rsid w:val="00CC1956"/>
    <w:rsid w:val="00CC1B8C"/>
    <w:rsid w:val="00CC1E15"/>
    <w:rsid w:val="00CC207F"/>
    <w:rsid w:val="00CC2097"/>
    <w:rsid w:val="00CC2111"/>
    <w:rsid w:val="00CC2408"/>
    <w:rsid w:val="00CC2706"/>
    <w:rsid w:val="00CC2769"/>
    <w:rsid w:val="00CC2870"/>
    <w:rsid w:val="00CC296F"/>
    <w:rsid w:val="00CC2A82"/>
    <w:rsid w:val="00CC2E19"/>
    <w:rsid w:val="00CC3058"/>
    <w:rsid w:val="00CC3377"/>
    <w:rsid w:val="00CC3469"/>
    <w:rsid w:val="00CC3593"/>
    <w:rsid w:val="00CC35EE"/>
    <w:rsid w:val="00CC3736"/>
    <w:rsid w:val="00CC3871"/>
    <w:rsid w:val="00CC3CB5"/>
    <w:rsid w:val="00CC3E80"/>
    <w:rsid w:val="00CC3EC0"/>
    <w:rsid w:val="00CC3F16"/>
    <w:rsid w:val="00CC3F3A"/>
    <w:rsid w:val="00CC41D9"/>
    <w:rsid w:val="00CC420E"/>
    <w:rsid w:val="00CC4250"/>
    <w:rsid w:val="00CC4395"/>
    <w:rsid w:val="00CC4494"/>
    <w:rsid w:val="00CC458D"/>
    <w:rsid w:val="00CC46BB"/>
    <w:rsid w:val="00CC46FE"/>
    <w:rsid w:val="00CC478A"/>
    <w:rsid w:val="00CC4B60"/>
    <w:rsid w:val="00CC4C9C"/>
    <w:rsid w:val="00CC4CB5"/>
    <w:rsid w:val="00CC4D90"/>
    <w:rsid w:val="00CC4F36"/>
    <w:rsid w:val="00CC576A"/>
    <w:rsid w:val="00CC5BDD"/>
    <w:rsid w:val="00CC5C1E"/>
    <w:rsid w:val="00CC5E64"/>
    <w:rsid w:val="00CC5FC3"/>
    <w:rsid w:val="00CC61E4"/>
    <w:rsid w:val="00CC62EB"/>
    <w:rsid w:val="00CC634B"/>
    <w:rsid w:val="00CC65D3"/>
    <w:rsid w:val="00CC6C57"/>
    <w:rsid w:val="00CC6F06"/>
    <w:rsid w:val="00CC6F7F"/>
    <w:rsid w:val="00CC74E6"/>
    <w:rsid w:val="00CC754D"/>
    <w:rsid w:val="00CC79AF"/>
    <w:rsid w:val="00CC7B7C"/>
    <w:rsid w:val="00CC7CA7"/>
    <w:rsid w:val="00CC7CC5"/>
    <w:rsid w:val="00CC7E2C"/>
    <w:rsid w:val="00CD0294"/>
    <w:rsid w:val="00CD0382"/>
    <w:rsid w:val="00CD08B3"/>
    <w:rsid w:val="00CD0D6C"/>
    <w:rsid w:val="00CD0E23"/>
    <w:rsid w:val="00CD1299"/>
    <w:rsid w:val="00CD130C"/>
    <w:rsid w:val="00CD138C"/>
    <w:rsid w:val="00CD1584"/>
    <w:rsid w:val="00CD15B3"/>
    <w:rsid w:val="00CD16A9"/>
    <w:rsid w:val="00CD1947"/>
    <w:rsid w:val="00CD1E08"/>
    <w:rsid w:val="00CD1E45"/>
    <w:rsid w:val="00CD1F77"/>
    <w:rsid w:val="00CD21CC"/>
    <w:rsid w:val="00CD2215"/>
    <w:rsid w:val="00CD22B8"/>
    <w:rsid w:val="00CD2358"/>
    <w:rsid w:val="00CD2360"/>
    <w:rsid w:val="00CD2427"/>
    <w:rsid w:val="00CD2431"/>
    <w:rsid w:val="00CD2795"/>
    <w:rsid w:val="00CD28B2"/>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8A2"/>
    <w:rsid w:val="00CD498F"/>
    <w:rsid w:val="00CD4CD8"/>
    <w:rsid w:val="00CD4E6B"/>
    <w:rsid w:val="00CD4F8F"/>
    <w:rsid w:val="00CD501A"/>
    <w:rsid w:val="00CD5036"/>
    <w:rsid w:val="00CD5112"/>
    <w:rsid w:val="00CD5113"/>
    <w:rsid w:val="00CD5492"/>
    <w:rsid w:val="00CD55C2"/>
    <w:rsid w:val="00CD55D6"/>
    <w:rsid w:val="00CD55E5"/>
    <w:rsid w:val="00CD5652"/>
    <w:rsid w:val="00CD579C"/>
    <w:rsid w:val="00CD5860"/>
    <w:rsid w:val="00CD58FD"/>
    <w:rsid w:val="00CD59C9"/>
    <w:rsid w:val="00CD5D11"/>
    <w:rsid w:val="00CD5D7F"/>
    <w:rsid w:val="00CD5DD8"/>
    <w:rsid w:val="00CD5F0C"/>
    <w:rsid w:val="00CD5F28"/>
    <w:rsid w:val="00CD6020"/>
    <w:rsid w:val="00CD610C"/>
    <w:rsid w:val="00CD615F"/>
    <w:rsid w:val="00CD62C3"/>
    <w:rsid w:val="00CD6427"/>
    <w:rsid w:val="00CD68BE"/>
    <w:rsid w:val="00CD69EF"/>
    <w:rsid w:val="00CD6AAE"/>
    <w:rsid w:val="00CD6AFD"/>
    <w:rsid w:val="00CD6B97"/>
    <w:rsid w:val="00CD6BB1"/>
    <w:rsid w:val="00CD6DE3"/>
    <w:rsid w:val="00CD711B"/>
    <w:rsid w:val="00CD7150"/>
    <w:rsid w:val="00CD7524"/>
    <w:rsid w:val="00CD7812"/>
    <w:rsid w:val="00CD78F1"/>
    <w:rsid w:val="00CD7A1F"/>
    <w:rsid w:val="00CD7E70"/>
    <w:rsid w:val="00CD7EE5"/>
    <w:rsid w:val="00CE0130"/>
    <w:rsid w:val="00CE026F"/>
    <w:rsid w:val="00CE0284"/>
    <w:rsid w:val="00CE0427"/>
    <w:rsid w:val="00CE0587"/>
    <w:rsid w:val="00CE0703"/>
    <w:rsid w:val="00CE0B46"/>
    <w:rsid w:val="00CE0BC0"/>
    <w:rsid w:val="00CE0D11"/>
    <w:rsid w:val="00CE0D85"/>
    <w:rsid w:val="00CE0E16"/>
    <w:rsid w:val="00CE0FDA"/>
    <w:rsid w:val="00CE1364"/>
    <w:rsid w:val="00CE14F5"/>
    <w:rsid w:val="00CE1773"/>
    <w:rsid w:val="00CE1863"/>
    <w:rsid w:val="00CE1A4E"/>
    <w:rsid w:val="00CE1D24"/>
    <w:rsid w:val="00CE1EED"/>
    <w:rsid w:val="00CE1F3F"/>
    <w:rsid w:val="00CE2060"/>
    <w:rsid w:val="00CE21E9"/>
    <w:rsid w:val="00CE2234"/>
    <w:rsid w:val="00CE2445"/>
    <w:rsid w:val="00CE2518"/>
    <w:rsid w:val="00CE27AB"/>
    <w:rsid w:val="00CE286C"/>
    <w:rsid w:val="00CE2912"/>
    <w:rsid w:val="00CE2A35"/>
    <w:rsid w:val="00CE2A8C"/>
    <w:rsid w:val="00CE2DCE"/>
    <w:rsid w:val="00CE2DF7"/>
    <w:rsid w:val="00CE33D8"/>
    <w:rsid w:val="00CE3517"/>
    <w:rsid w:val="00CE3753"/>
    <w:rsid w:val="00CE37E5"/>
    <w:rsid w:val="00CE37F6"/>
    <w:rsid w:val="00CE3875"/>
    <w:rsid w:val="00CE3BCE"/>
    <w:rsid w:val="00CE3BD1"/>
    <w:rsid w:val="00CE3C6F"/>
    <w:rsid w:val="00CE3D57"/>
    <w:rsid w:val="00CE3E1C"/>
    <w:rsid w:val="00CE4151"/>
    <w:rsid w:val="00CE4751"/>
    <w:rsid w:val="00CE4A1B"/>
    <w:rsid w:val="00CE4A95"/>
    <w:rsid w:val="00CE4B5F"/>
    <w:rsid w:val="00CE4DD5"/>
    <w:rsid w:val="00CE4E90"/>
    <w:rsid w:val="00CE4F9B"/>
    <w:rsid w:val="00CE5140"/>
    <w:rsid w:val="00CE51DD"/>
    <w:rsid w:val="00CE5226"/>
    <w:rsid w:val="00CE54E7"/>
    <w:rsid w:val="00CE5533"/>
    <w:rsid w:val="00CE55AE"/>
    <w:rsid w:val="00CE57CB"/>
    <w:rsid w:val="00CE5C31"/>
    <w:rsid w:val="00CE5D1D"/>
    <w:rsid w:val="00CE6228"/>
    <w:rsid w:val="00CE638B"/>
    <w:rsid w:val="00CE63A9"/>
    <w:rsid w:val="00CE6441"/>
    <w:rsid w:val="00CE6740"/>
    <w:rsid w:val="00CE67B3"/>
    <w:rsid w:val="00CE696E"/>
    <w:rsid w:val="00CE6ACE"/>
    <w:rsid w:val="00CE6ADF"/>
    <w:rsid w:val="00CE6B30"/>
    <w:rsid w:val="00CE6D5D"/>
    <w:rsid w:val="00CE7145"/>
    <w:rsid w:val="00CE73C4"/>
    <w:rsid w:val="00CE755B"/>
    <w:rsid w:val="00CE7571"/>
    <w:rsid w:val="00CE78C3"/>
    <w:rsid w:val="00CE7A3D"/>
    <w:rsid w:val="00CE7ACB"/>
    <w:rsid w:val="00CE7F75"/>
    <w:rsid w:val="00CF005E"/>
    <w:rsid w:val="00CF0166"/>
    <w:rsid w:val="00CF028C"/>
    <w:rsid w:val="00CF03EB"/>
    <w:rsid w:val="00CF0548"/>
    <w:rsid w:val="00CF0588"/>
    <w:rsid w:val="00CF0721"/>
    <w:rsid w:val="00CF084E"/>
    <w:rsid w:val="00CF08E7"/>
    <w:rsid w:val="00CF0CB9"/>
    <w:rsid w:val="00CF0F62"/>
    <w:rsid w:val="00CF0FB8"/>
    <w:rsid w:val="00CF1213"/>
    <w:rsid w:val="00CF15E6"/>
    <w:rsid w:val="00CF17E4"/>
    <w:rsid w:val="00CF1A40"/>
    <w:rsid w:val="00CF1A9C"/>
    <w:rsid w:val="00CF1BE4"/>
    <w:rsid w:val="00CF1E68"/>
    <w:rsid w:val="00CF1F1D"/>
    <w:rsid w:val="00CF1F65"/>
    <w:rsid w:val="00CF2162"/>
    <w:rsid w:val="00CF221F"/>
    <w:rsid w:val="00CF2316"/>
    <w:rsid w:val="00CF252F"/>
    <w:rsid w:val="00CF25DB"/>
    <w:rsid w:val="00CF2756"/>
    <w:rsid w:val="00CF2851"/>
    <w:rsid w:val="00CF2C2E"/>
    <w:rsid w:val="00CF2C52"/>
    <w:rsid w:val="00CF2D18"/>
    <w:rsid w:val="00CF3068"/>
    <w:rsid w:val="00CF30F2"/>
    <w:rsid w:val="00CF30FC"/>
    <w:rsid w:val="00CF31F6"/>
    <w:rsid w:val="00CF3566"/>
    <w:rsid w:val="00CF382C"/>
    <w:rsid w:val="00CF3844"/>
    <w:rsid w:val="00CF3B00"/>
    <w:rsid w:val="00CF3E01"/>
    <w:rsid w:val="00CF4204"/>
    <w:rsid w:val="00CF44DC"/>
    <w:rsid w:val="00CF4548"/>
    <w:rsid w:val="00CF464E"/>
    <w:rsid w:val="00CF46B3"/>
    <w:rsid w:val="00CF472F"/>
    <w:rsid w:val="00CF47BD"/>
    <w:rsid w:val="00CF4801"/>
    <w:rsid w:val="00CF49E4"/>
    <w:rsid w:val="00CF4AA5"/>
    <w:rsid w:val="00CF4BDA"/>
    <w:rsid w:val="00CF4BFE"/>
    <w:rsid w:val="00CF4D22"/>
    <w:rsid w:val="00CF4DC7"/>
    <w:rsid w:val="00CF4F7D"/>
    <w:rsid w:val="00CF5408"/>
    <w:rsid w:val="00CF569C"/>
    <w:rsid w:val="00CF56B6"/>
    <w:rsid w:val="00CF571B"/>
    <w:rsid w:val="00CF579E"/>
    <w:rsid w:val="00CF5801"/>
    <w:rsid w:val="00CF5CD2"/>
    <w:rsid w:val="00CF5D7C"/>
    <w:rsid w:val="00CF6160"/>
    <w:rsid w:val="00CF6283"/>
    <w:rsid w:val="00CF6352"/>
    <w:rsid w:val="00CF6514"/>
    <w:rsid w:val="00CF65D5"/>
    <w:rsid w:val="00CF6644"/>
    <w:rsid w:val="00CF675E"/>
    <w:rsid w:val="00CF6B9D"/>
    <w:rsid w:val="00CF6CD9"/>
    <w:rsid w:val="00CF6E19"/>
    <w:rsid w:val="00CF70A9"/>
    <w:rsid w:val="00CF70AA"/>
    <w:rsid w:val="00CF7158"/>
    <w:rsid w:val="00CF7192"/>
    <w:rsid w:val="00CF7232"/>
    <w:rsid w:val="00CF7524"/>
    <w:rsid w:val="00CF77A9"/>
    <w:rsid w:val="00CF7927"/>
    <w:rsid w:val="00CF7A74"/>
    <w:rsid w:val="00CF7D04"/>
    <w:rsid w:val="00CF7E01"/>
    <w:rsid w:val="00D000C3"/>
    <w:rsid w:val="00D000DF"/>
    <w:rsid w:val="00D001C4"/>
    <w:rsid w:val="00D0025B"/>
    <w:rsid w:val="00D002EE"/>
    <w:rsid w:val="00D00455"/>
    <w:rsid w:val="00D0047E"/>
    <w:rsid w:val="00D004CA"/>
    <w:rsid w:val="00D0062D"/>
    <w:rsid w:val="00D00877"/>
    <w:rsid w:val="00D009E6"/>
    <w:rsid w:val="00D00A3A"/>
    <w:rsid w:val="00D00A46"/>
    <w:rsid w:val="00D00C02"/>
    <w:rsid w:val="00D00C84"/>
    <w:rsid w:val="00D00D7F"/>
    <w:rsid w:val="00D00DD5"/>
    <w:rsid w:val="00D00E3A"/>
    <w:rsid w:val="00D00F0D"/>
    <w:rsid w:val="00D00F3E"/>
    <w:rsid w:val="00D00F6E"/>
    <w:rsid w:val="00D0109A"/>
    <w:rsid w:val="00D0118C"/>
    <w:rsid w:val="00D0129A"/>
    <w:rsid w:val="00D012F5"/>
    <w:rsid w:val="00D013BA"/>
    <w:rsid w:val="00D013DD"/>
    <w:rsid w:val="00D0185C"/>
    <w:rsid w:val="00D01A4E"/>
    <w:rsid w:val="00D02081"/>
    <w:rsid w:val="00D023D3"/>
    <w:rsid w:val="00D0253B"/>
    <w:rsid w:val="00D02670"/>
    <w:rsid w:val="00D02789"/>
    <w:rsid w:val="00D029F6"/>
    <w:rsid w:val="00D02A80"/>
    <w:rsid w:val="00D02AAC"/>
    <w:rsid w:val="00D02AD4"/>
    <w:rsid w:val="00D02AEB"/>
    <w:rsid w:val="00D02B14"/>
    <w:rsid w:val="00D02DAE"/>
    <w:rsid w:val="00D030A5"/>
    <w:rsid w:val="00D03188"/>
    <w:rsid w:val="00D03245"/>
    <w:rsid w:val="00D03291"/>
    <w:rsid w:val="00D0375B"/>
    <w:rsid w:val="00D03997"/>
    <w:rsid w:val="00D03B01"/>
    <w:rsid w:val="00D03BBF"/>
    <w:rsid w:val="00D03FCD"/>
    <w:rsid w:val="00D03FD8"/>
    <w:rsid w:val="00D042CF"/>
    <w:rsid w:val="00D048DD"/>
    <w:rsid w:val="00D05285"/>
    <w:rsid w:val="00D055C7"/>
    <w:rsid w:val="00D05A71"/>
    <w:rsid w:val="00D05CB7"/>
    <w:rsid w:val="00D05DAC"/>
    <w:rsid w:val="00D05F6F"/>
    <w:rsid w:val="00D0657B"/>
    <w:rsid w:val="00D06929"/>
    <w:rsid w:val="00D069AD"/>
    <w:rsid w:val="00D074C1"/>
    <w:rsid w:val="00D07511"/>
    <w:rsid w:val="00D07622"/>
    <w:rsid w:val="00D07A80"/>
    <w:rsid w:val="00D07AE3"/>
    <w:rsid w:val="00D07B32"/>
    <w:rsid w:val="00D07C28"/>
    <w:rsid w:val="00D07E67"/>
    <w:rsid w:val="00D10089"/>
    <w:rsid w:val="00D1013E"/>
    <w:rsid w:val="00D1036C"/>
    <w:rsid w:val="00D10438"/>
    <w:rsid w:val="00D10635"/>
    <w:rsid w:val="00D106B2"/>
    <w:rsid w:val="00D109C3"/>
    <w:rsid w:val="00D10A51"/>
    <w:rsid w:val="00D10BCF"/>
    <w:rsid w:val="00D11160"/>
    <w:rsid w:val="00D1120C"/>
    <w:rsid w:val="00D112FC"/>
    <w:rsid w:val="00D1157A"/>
    <w:rsid w:val="00D11640"/>
    <w:rsid w:val="00D1178E"/>
    <w:rsid w:val="00D117C4"/>
    <w:rsid w:val="00D1199D"/>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984"/>
    <w:rsid w:val="00D1298A"/>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A34"/>
    <w:rsid w:val="00D14E7B"/>
    <w:rsid w:val="00D15362"/>
    <w:rsid w:val="00D15463"/>
    <w:rsid w:val="00D1556C"/>
    <w:rsid w:val="00D15BC2"/>
    <w:rsid w:val="00D15C26"/>
    <w:rsid w:val="00D15F65"/>
    <w:rsid w:val="00D15FA8"/>
    <w:rsid w:val="00D15FD3"/>
    <w:rsid w:val="00D1606F"/>
    <w:rsid w:val="00D162BE"/>
    <w:rsid w:val="00D164FB"/>
    <w:rsid w:val="00D1668E"/>
    <w:rsid w:val="00D169EA"/>
    <w:rsid w:val="00D16B84"/>
    <w:rsid w:val="00D16DDC"/>
    <w:rsid w:val="00D16DDE"/>
    <w:rsid w:val="00D170F7"/>
    <w:rsid w:val="00D17339"/>
    <w:rsid w:val="00D1738F"/>
    <w:rsid w:val="00D1774F"/>
    <w:rsid w:val="00D1777A"/>
    <w:rsid w:val="00D17842"/>
    <w:rsid w:val="00D17889"/>
    <w:rsid w:val="00D179CE"/>
    <w:rsid w:val="00D179D5"/>
    <w:rsid w:val="00D17A3F"/>
    <w:rsid w:val="00D17CAE"/>
    <w:rsid w:val="00D2006B"/>
    <w:rsid w:val="00D202F5"/>
    <w:rsid w:val="00D2058F"/>
    <w:rsid w:val="00D20599"/>
    <w:rsid w:val="00D20715"/>
    <w:rsid w:val="00D20BF6"/>
    <w:rsid w:val="00D20E87"/>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31DF"/>
    <w:rsid w:val="00D23421"/>
    <w:rsid w:val="00D2343F"/>
    <w:rsid w:val="00D23749"/>
    <w:rsid w:val="00D23991"/>
    <w:rsid w:val="00D23A0C"/>
    <w:rsid w:val="00D23AC4"/>
    <w:rsid w:val="00D23AE3"/>
    <w:rsid w:val="00D23B7E"/>
    <w:rsid w:val="00D23C21"/>
    <w:rsid w:val="00D23CD7"/>
    <w:rsid w:val="00D23E91"/>
    <w:rsid w:val="00D2419C"/>
    <w:rsid w:val="00D24495"/>
    <w:rsid w:val="00D245C4"/>
    <w:rsid w:val="00D2462B"/>
    <w:rsid w:val="00D24712"/>
    <w:rsid w:val="00D24730"/>
    <w:rsid w:val="00D247F3"/>
    <w:rsid w:val="00D24B17"/>
    <w:rsid w:val="00D24B95"/>
    <w:rsid w:val="00D24E53"/>
    <w:rsid w:val="00D256D5"/>
    <w:rsid w:val="00D25803"/>
    <w:rsid w:val="00D25CCF"/>
    <w:rsid w:val="00D25DF1"/>
    <w:rsid w:val="00D2600C"/>
    <w:rsid w:val="00D26018"/>
    <w:rsid w:val="00D26183"/>
    <w:rsid w:val="00D261AD"/>
    <w:rsid w:val="00D264E7"/>
    <w:rsid w:val="00D266F7"/>
    <w:rsid w:val="00D26701"/>
    <w:rsid w:val="00D2682A"/>
    <w:rsid w:val="00D26844"/>
    <w:rsid w:val="00D268D9"/>
    <w:rsid w:val="00D269F3"/>
    <w:rsid w:val="00D26A77"/>
    <w:rsid w:val="00D26BDD"/>
    <w:rsid w:val="00D26D46"/>
    <w:rsid w:val="00D273D0"/>
    <w:rsid w:val="00D275EB"/>
    <w:rsid w:val="00D2789A"/>
    <w:rsid w:val="00D2796B"/>
    <w:rsid w:val="00D27C2A"/>
    <w:rsid w:val="00D27D2A"/>
    <w:rsid w:val="00D27D49"/>
    <w:rsid w:val="00D27FD1"/>
    <w:rsid w:val="00D3026D"/>
    <w:rsid w:val="00D30351"/>
    <w:rsid w:val="00D304E2"/>
    <w:rsid w:val="00D30515"/>
    <w:rsid w:val="00D3052B"/>
    <w:rsid w:val="00D305C4"/>
    <w:rsid w:val="00D3072A"/>
    <w:rsid w:val="00D30AAC"/>
    <w:rsid w:val="00D30E79"/>
    <w:rsid w:val="00D30EA4"/>
    <w:rsid w:val="00D30EBD"/>
    <w:rsid w:val="00D30F35"/>
    <w:rsid w:val="00D31008"/>
    <w:rsid w:val="00D311C7"/>
    <w:rsid w:val="00D312BC"/>
    <w:rsid w:val="00D312F4"/>
    <w:rsid w:val="00D3138C"/>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86"/>
    <w:rsid w:val="00D32E89"/>
    <w:rsid w:val="00D32EA9"/>
    <w:rsid w:val="00D3368F"/>
    <w:rsid w:val="00D3373B"/>
    <w:rsid w:val="00D337A0"/>
    <w:rsid w:val="00D33952"/>
    <w:rsid w:val="00D33ABC"/>
    <w:rsid w:val="00D33C44"/>
    <w:rsid w:val="00D33C82"/>
    <w:rsid w:val="00D33F6E"/>
    <w:rsid w:val="00D343EE"/>
    <w:rsid w:val="00D34470"/>
    <w:rsid w:val="00D344B4"/>
    <w:rsid w:val="00D3481B"/>
    <w:rsid w:val="00D3498A"/>
    <w:rsid w:val="00D34AAB"/>
    <w:rsid w:val="00D34C74"/>
    <w:rsid w:val="00D34C9E"/>
    <w:rsid w:val="00D34F7C"/>
    <w:rsid w:val="00D34F8A"/>
    <w:rsid w:val="00D3536E"/>
    <w:rsid w:val="00D354C9"/>
    <w:rsid w:val="00D3565D"/>
    <w:rsid w:val="00D3576A"/>
    <w:rsid w:val="00D35919"/>
    <w:rsid w:val="00D35A88"/>
    <w:rsid w:val="00D35B00"/>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40028"/>
    <w:rsid w:val="00D40125"/>
    <w:rsid w:val="00D4012A"/>
    <w:rsid w:val="00D4025C"/>
    <w:rsid w:val="00D40646"/>
    <w:rsid w:val="00D4091C"/>
    <w:rsid w:val="00D40A6F"/>
    <w:rsid w:val="00D40AA1"/>
    <w:rsid w:val="00D40C18"/>
    <w:rsid w:val="00D40E64"/>
    <w:rsid w:val="00D40F0C"/>
    <w:rsid w:val="00D4100C"/>
    <w:rsid w:val="00D4111D"/>
    <w:rsid w:val="00D4112E"/>
    <w:rsid w:val="00D412E3"/>
    <w:rsid w:val="00D4135A"/>
    <w:rsid w:val="00D414BC"/>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71FA"/>
    <w:rsid w:val="00D4721B"/>
    <w:rsid w:val="00D478ED"/>
    <w:rsid w:val="00D47ADE"/>
    <w:rsid w:val="00D47AFC"/>
    <w:rsid w:val="00D47C6E"/>
    <w:rsid w:val="00D47C97"/>
    <w:rsid w:val="00D47D89"/>
    <w:rsid w:val="00D500FE"/>
    <w:rsid w:val="00D501F0"/>
    <w:rsid w:val="00D502D9"/>
    <w:rsid w:val="00D50387"/>
    <w:rsid w:val="00D5046D"/>
    <w:rsid w:val="00D50636"/>
    <w:rsid w:val="00D507A1"/>
    <w:rsid w:val="00D507FF"/>
    <w:rsid w:val="00D5089F"/>
    <w:rsid w:val="00D50AB7"/>
    <w:rsid w:val="00D50DFE"/>
    <w:rsid w:val="00D50E00"/>
    <w:rsid w:val="00D50E66"/>
    <w:rsid w:val="00D50EB0"/>
    <w:rsid w:val="00D50EC9"/>
    <w:rsid w:val="00D50F82"/>
    <w:rsid w:val="00D51010"/>
    <w:rsid w:val="00D5117E"/>
    <w:rsid w:val="00D51325"/>
    <w:rsid w:val="00D51349"/>
    <w:rsid w:val="00D51478"/>
    <w:rsid w:val="00D51657"/>
    <w:rsid w:val="00D51676"/>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E8F"/>
    <w:rsid w:val="00D52E98"/>
    <w:rsid w:val="00D52E9A"/>
    <w:rsid w:val="00D52FF4"/>
    <w:rsid w:val="00D53008"/>
    <w:rsid w:val="00D53612"/>
    <w:rsid w:val="00D53701"/>
    <w:rsid w:val="00D53B0C"/>
    <w:rsid w:val="00D53BC2"/>
    <w:rsid w:val="00D53C8E"/>
    <w:rsid w:val="00D53C94"/>
    <w:rsid w:val="00D53CB6"/>
    <w:rsid w:val="00D53CC3"/>
    <w:rsid w:val="00D54031"/>
    <w:rsid w:val="00D544AA"/>
    <w:rsid w:val="00D54556"/>
    <w:rsid w:val="00D5456B"/>
    <w:rsid w:val="00D54779"/>
    <w:rsid w:val="00D548E7"/>
    <w:rsid w:val="00D54A17"/>
    <w:rsid w:val="00D54B04"/>
    <w:rsid w:val="00D54C05"/>
    <w:rsid w:val="00D5533E"/>
    <w:rsid w:val="00D55346"/>
    <w:rsid w:val="00D55532"/>
    <w:rsid w:val="00D555B7"/>
    <w:rsid w:val="00D5563E"/>
    <w:rsid w:val="00D55654"/>
    <w:rsid w:val="00D55736"/>
    <w:rsid w:val="00D558E5"/>
    <w:rsid w:val="00D55A4E"/>
    <w:rsid w:val="00D55A8E"/>
    <w:rsid w:val="00D56160"/>
    <w:rsid w:val="00D56233"/>
    <w:rsid w:val="00D563AE"/>
    <w:rsid w:val="00D566B1"/>
    <w:rsid w:val="00D566D6"/>
    <w:rsid w:val="00D56A03"/>
    <w:rsid w:val="00D56A60"/>
    <w:rsid w:val="00D56A61"/>
    <w:rsid w:val="00D56B28"/>
    <w:rsid w:val="00D56BA2"/>
    <w:rsid w:val="00D56BE2"/>
    <w:rsid w:val="00D56C59"/>
    <w:rsid w:val="00D56D4C"/>
    <w:rsid w:val="00D56F37"/>
    <w:rsid w:val="00D56FD0"/>
    <w:rsid w:val="00D5713B"/>
    <w:rsid w:val="00D57265"/>
    <w:rsid w:val="00D575E6"/>
    <w:rsid w:val="00D5769D"/>
    <w:rsid w:val="00D57E06"/>
    <w:rsid w:val="00D57E17"/>
    <w:rsid w:val="00D57F66"/>
    <w:rsid w:val="00D57F91"/>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DF0"/>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C71"/>
    <w:rsid w:val="00D65FA7"/>
    <w:rsid w:val="00D661D2"/>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99"/>
    <w:rsid w:val="00D70150"/>
    <w:rsid w:val="00D704C8"/>
    <w:rsid w:val="00D70DBD"/>
    <w:rsid w:val="00D70ED5"/>
    <w:rsid w:val="00D713D8"/>
    <w:rsid w:val="00D714BA"/>
    <w:rsid w:val="00D715B3"/>
    <w:rsid w:val="00D715E1"/>
    <w:rsid w:val="00D71B46"/>
    <w:rsid w:val="00D71EE7"/>
    <w:rsid w:val="00D72287"/>
    <w:rsid w:val="00D7230F"/>
    <w:rsid w:val="00D7263D"/>
    <w:rsid w:val="00D72D9D"/>
    <w:rsid w:val="00D72F95"/>
    <w:rsid w:val="00D730DB"/>
    <w:rsid w:val="00D7325F"/>
    <w:rsid w:val="00D73402"/>
    <w:rsid w:val="00D73648"/>
    <w:rsid w:val="00D73C96"/>
    <w:rsid w:val="00D73CEB"/>
    <w:rsid w:val="00D73FE5"/>
    <w:rsid w:val="00D740B6"/>
    <w:rsid w:val="00D740C9"/>
    <w:rsid w:val="00D740D8"/>
    <w:rsid w:val="00D7420E"/>
    <w:rsid w:val="00D7423C"/>
    <w:rsid w:val="00D74272"/>
    <w:rsid w:val="00D7435C"/>
    <w:rsid w:val="00D74442"/>
    <w:rsid w:val="00D745AD"/>
    <w:rsid w:val="00D748F6"/>
    <w:rsid w:val="00D74997"/>
    <w:rsid w:val="00D74BA8"/>
    <w:rsid w:val="00D74BB7"/>
    <w:rsid w:val="00D74DA4"/>
    <w:rsid w:val="00D75002"/>
    <w:rsid w:val="00D75027"/>
    <w:rsid w:val="00D75110"/>
    <w:rsid w:val="00D7526E"/>
    <w:rsid w:val="00D752C9"/>
    <w:rsid w:val="00D755BD"/>
    <w:rsid w:val="00D75639"/>
    <w:rsid w:val="00D75666"/>
    <w:rsid w:val="00D75810"/>
    <w:rsid w:val="00D75817"/>
    <w:rsid w:val="00D7591D"/>
    <w:rsid w:val="00D75C34"/>
    <w:rsid w:val="00D75C7A"/>
    <w:rsid w:val="00D75E0A"/>
    <w:rsid w:val="00D761AD"/>
    <w:rsid w:val="00D763CA"/>
    <w:rsid w:val="00D76498"/>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CB"/>
    <w:rsid w:val="00D807ED"/>
    <w:rsid w:val="00D808BB"/>
    <w:rsid w:val="00D80C30"/>
    <w:rsid w:val="00D810AC"/>
    <w:rsid w:val="00D81377"/>
    <w:rsid w:val="00D813A7"/>
    <w:rsid w:val="00D813CB"/>
    <w:rsid w:val="00D81790"/>
    <w:rsid w:val="00D819EA"/>
    <w:rsid w:val="00D81B42"/>
    <w:rsid w:val="00D81CCC"/>
    <w:rsid w:val="00D81FE6"/>
    <w:rsid w:val="00D820D0"/>
    <w:rsid w:val="00D822F7"/>
    <w:rsid w:val="00D8230E"/>
    <w:rsid w:val="00D82430"/>
    <w:rsid w:val="00D82520"/>
    <w:rsid w:val="00D82650"/>
    <w:rsid w:val="00D82786"/>
    <w:rsid w:val="00D82C3B"/>
    <w:rsid w:val="00D8304D"/>
    <w:rsid w:val="00D830EE"/>
    <w:rsid w:val="00D832A4"/>
    <w:rsid w:val="00D832D0"/>
    <w:rsid w:val="00D8344B"/>
    <w:rsid w:val="00D83556"/>
    <w:rsid w:val="00D83798"/>
    <w:rsid w:val="00D837C7"/>
    <w:rsid w:val="00D83B1B"/>
    <w:rsid w:val="00D83BDF"/>
    <w:rsid w:val="00D83E21"/>
    <w:rsid w:val="00D83FD2"/>
    <w:rsid w:val="00D84136"/>
    <w:rsid w:val="00D84198"/>
    <w:rsid w:val="00D8428E"/>
    <w:rsid w:val="00D844EA"/>
    <w:rsid w:val="00D8463F"/>
    <w:rsid w:val="00D847AF"/>
    <w:rsid w:val="00D8497E"/>
    <w:rsid w:val="00D84A02"/>
    <w:rsid w:val="00D84BB8"/>
    <w:rsid w:val="00D84BD7"/>
    <w:rsid w:val="00D84DB4"/>
    <w:rsid w:val="00D84F33"/>
    <w:rsid w:val="00D850C2"/>
    <w:rsid w:val="00D8520D"/>
    <w:rsid w:val="00D85292"/>
    <w:rsid w:val="00D85336"/>
    <w:rsid w:val="00D85391"/>
    <w:rsid w:val="00D85420"/>
    <w:rsid w:val="00D8549C"/>
    <w:rsid w:val="00D855FD"/>
    <w:rsid w:val="00D8585E"/>
    <w:rsid w:val="00D85867"/>
    <w:rsid w:val="00D858CD"/>
    <w:rsid w:val="00D85C43"/>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85"/>
    <w:rsid w:val="00D8752E"/>
    <w:rsid w:val="00D87680"/>
    <w:rsid w:val="00D876A6"/>
    <w:rsid w:val="00D8770D"/>
    <w:rsid w:val="00D8776E"/>
    <w:rsid w:val="00D87841"/>
    <w:rsid w:val="00D87C19"/>
    <w:rsid w:val="00D87D85"/>
    <w:rsid w:val="00D87E84"/>
    <w:rsid w:val="00D87F16"/>
    <w:rsid w:val="00D87FC6"/>
    <w:rsid w:val="00D9000F"/>
    <w:rsid w:val="00D90070"/>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D6"/>
    <w:rsid w:val="00D91796"/>
    <w:rsid w:val="00D9189F"/>
    <w:rsid w:val="00D91914"/>
    <w:rsid w:val="00D91D94"/>
    <w:rsid w:val="00D91E3D"/>
    <w:rsid w:val="00D92046"/>
    <w:rsid w:val="00D920DE"/>
    <w:rsid w:val="00D921F7"/>
    <w:rsid w:val="00D9236A"/>
    <w:rsid w:val="00D9261E"/>
    <w:rsid w:val="00D92960"/>
    <w:rsid w:val="00D92B79"/>
    <w:rsid w:val="00D92C54"/>
    <w:rsid w:val="00D92C68"/>
    <w:rsid w:val="00D92CF6"/>
    <w:rsid w:val="00D92EB0"/>
    <w:rsid w:val="00D933EB"/>
    <w:rsid w:val="00D933FF"/>
    <w:rsid w:val="00D9349C"/>
    <w:rsid w:val="00D93546"/>
    <w:rsid w:val="00D9374B"/>
    <w:rsid w:val="00D9379C"/>
    <w:rsid w:val="00D938BF"/>
    <w:rsid w:val="00D93A4F"/>
    <w:rsid w:val="00D93B55"/>
    <w:rsid w:val="00D93BD3"/>
    <w:rsid w:val="00D93D47"/>
    <w:rsid w:val="00D93EE9"/>
    <w:rsid w:val="00D93F5A"/>
    <w:rsid w:val="00D94151"/>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FB"/>
    <w:rsid w:val="00D95E44"/>
    <w:rsid w:val="00D95E54"/>
    <w:rsid w:val="00D95E58"/>
    <w:rsid w:val="00D95F4A"/>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DD7"/>
    <w:rsid w:val="00D97F3E"/>
    <w:rsid w:val="00D97F99"/>
    <w:rsid w:val="00D97FD4"/>
    <w:rsid w:val="00D97FD8"/>
    <w:rsid w:val="00DA00A7"/>
    <w:rsid w:val="00DA024F"/>
    <w:rsid w:val="00DA039C"/>
    <w:rsid w:val="00DA06D2"/>
    <w:rsid w:val="00DA0700"/>
    <w:rsid w:val="00DA0974"/>
    <w:rsid w:val="00DA09FC"/>
    <w:rsid w:val="00DA1316"/>
    <w:rsid w:val="00DA14CE"/>
    <w:rsid w:val="00DA1625"/>
    <w:rsid w:val="00DA178A"/>
    <w:rsid w:val="00DA1848"/>
    <w:rsid w:val="00DA1890"/>
    <w:rsid w:val="00DA1950"/>
    <w:rsid w:val="00DA1A00"/>
    <w:rsid w:val="00DA1C0C"/>
    <w:rsid w:val="00DA1C9D"/>
    <w:rsid w:val="00DA1D7D"/>
    <w:rsid w:val="00DA1E9E"/>
    <w:rsid w:val="00DA2025"/>
    <w:rsid w:val="00DA281D"/>
    <w:rsid w:val="00DA28B9"/>
    <w:rsid w:val="00DA2D70"/>
    <w:rsid w:val="00DA2F95"/>
    <w:rsid w:val="00DA3022"/>
    <w:rsid w:val="00DA3143"/>
    <w:rsid w:val="00DA3199"/>
    <w:rsid w:val="00DA3438"/>
    <w:rsid w:val="00DA3719"/>
    <w:rsid w:val="00DA37CF"/>
    <w:rsid w:val="00DA3956"/>
    <w:rsid w:val="00DA3AD8"/>
    <w:rsid w:val="00DA3D3C"/>
    <w:rsid w:val="00DA3EB3"/>
    <w:rsid w:val="00DA3ED2"/>
    <w:rsid w:val="00DA3FC4"/>
    <w:rsid w:val="00DA41F5"/>
    <w:rsid w:val="00DA4399"/>
    <w:rsid w:val="00DA449E"/>
    <w:rsid w:val="00DA4501"/>
    <w:rsid w:val="00DA4942"/>
    <w:rsid w:val="00DA4A79"/>
    <w:rsid w:val="00DA4D5D"/>
    <w:rsid w:val="00DA4D63"/>
    <w:rsid w:val="00DA528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3D3"/>
    <w:rsid w:val="00DA73D4"/>
    <w:rsid w:val="00DA748F"/>
    <w:rsid w:val="00DA76D0"/>
    <w:rsid w:val="00DA773A"/>
    <w:rsid w:val="00DA783A"/>
    <w:rsid w:val="00DA799C"/>
    <w:rsid w:val="00DA7CA5"/>
    <w:rsid w:val="00DA7F54"/>
    <w:rsid w:val="00DB0184"/>
    <w:rsid w:val="00DB02BA"/>
    <w:rsid w:val="00DB0356"/>
    <w:rsid w:val="00DB047A"/>
    <w:rsid w:val="00DB04EE"/>
    <w:rsid w:val="00DB0957"/>
    <w:rsid w:val="00DB10AA"/>
    <w:rsid w:val="00DB1174"/>
    <w:rsid w:val="00DB1232"/>
    <w:rsid w:val="00DB12AC"/>
    <w:rsid w:val="00DB136E"/>
    <w:rsid w:val="00DB16BB"/>
    <w:rsid w:val="00DB1798"/>
    <w:rsid w:val="00DB18A1"/>
    <w:rsid w:val="00DB19AB"/>
    <w:rsid w:val="00DB1D9A"/>
    <w:rsid w:val="00DB1DF9"/>
    <w:rsid w:val="00DB2285"/>
    <w:rsid w:val="00DB2373"/>
    <w:rsid w:val="00DB289D"/>
    <w:rsid w:val="00DB298A"/>
    <w:rsid w:val="00DB2A6A"/>
    <w:rsid w:val="00DB2B00"/>
    <w:rsid w:val="00DB2B5B"/>
    <w:rsid w:val="00DB2CA5"/>
    <w:rsid w:val="00DB2E27"/>
    <w:rsid w:val="00DB34E2"/>
    <w:rsid w:val="00DB35D5"/>
    <w:rsid w:val="00DB3626"/>
    <w:rsid w:val="00DB39E8"/>
    <w:rsid w:val="00DB3D58"/>
    <w:rsid w:val="00DB3E09"/>
    <w:rsid w:val="00DB3E34"/>
    <w:rsid w:val="00DB4280"/>
    <w:rsid w:val="00DB42F3"/>
    <w:rsid w:val="00DB43A5"/>
    <w:rsid w:val="00DB43A8"/>
    <w:rsid w:val="00DB4624"/>
    <w:rsid w:val="00DB4837"/>
    <w:rsid w:val="00DB4958"/>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A53"/>
    <w:rsid w:val="00DB6ADA"/>
    <w:rsid w:val="00DB6E1D"/>
    <w:rsid w:val="00DB6E33"/>
    <w:rsid w:val="00DB71BE"/>
    <w:rsid w:val="00DB7230"/>
    <w:rsid w:val="00DB72A2"/>
    <w:rsid w:val="00DB780D"/>
    <w:rsid w:val="00DB799F"/>
    <w:rsid w:val="00DB7B00"/>
    <w:rsid w:val="00DB7CB9"/>
    <w:rsid w:val="00DB7DC4"/>
    <w:rsid w:val="00DB7F77"/>
    <w:rsid w:val="00DB7FD8"/>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AAB"/>
    <w:rsid w:val="00DC1CBF"/>
    <w:rsid w:val="00DC1F00"/>
    <w:rsid w:val="00DC20E1"/>
    <w:rsid w:val="00DC2162"/>
    <w:rsid w:val="00DC23FB"/>
    <w:rsid w:val="00DC29E8"/>
    <w:rsid w:val="00DC2BCF"/>
    <w:rsid w:val="00DC2CA1"/>
    <w:rsid w:val="00DC2DE8"/>
    <w:rsid w:val="00DC2E9F"/>
    <w:rsid w:val="00DC2F64"/>
    <w:rsid w:val="00DC3039"/>
    <w:rsid w:val="00DC317C"/>
    <w:rsid w:val="00DC31D5"/>
    <w:rsid w:val="00DC34BB"/>
    <w:rsid w:val="00DC3900"/>
    <w:rsid w:val="00DC3D6A"/>
    <w:rsid w:val="00DC40F0"/>
    <w:rsid w:val="00DC4101"/>
    <w:rsid w:val="00DC4361"/>
    <w:rsid w:val="00DC4610"/>
    <w:rsid w:val="00DC4A50"/>
    <w:rsid w:val="00DC4D8C"/>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614"/>
    <w:rsid w:val="00DC6875"/>
    <w:rsid w:val="00DC68C9"/>
    <w:rsid w:val="00DC6DAD"/>
    <w:rsid w:val="00DC6FB5"/>
    <w:rsid w:val="00DC709B"/>
    <w:rsid w:val="00DC7279"/>
    <w:rsid w:val="00DC7316"/>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591"/>
    <w:rsid w:val="00DD1B94"/>
    <w:rsid w:val="00DD1D13"/>
    <w:rsid w:val="00DD1F5F"/>
    <w:rsid w:val="00DD20F7"/>
    <w:rsid w:val="00DD215E"/>
    <w:rsid w:val="00DD233B"/>
    <w:rsid w:val="00DD235F"/>
    <w:rsid w:val="00DD293A"/>
    <w:rsid w:val="00DD2AA1"/>
    <w:rsid w:val="00DD2BFD"/>
    <w:rsid w:val="00DD326F"/>
    <w:rsid w:val="00DD328E"/>
    <w:rsid w:val="00DD35F6"/>
    <w:rsid w:val="00DD38FF"/>
    <w:rsid w:val="00DD39C8"/>
    <w:rsid w:val="00DD3B15"/>
    <w:rsid w:val="00DD3B43"/>
    <w:rsid w:val="00DD4061"/>
    <w:rsid w:val="00DD40A4"/>
    <w:rsid w:val="00DD4457"/>
    <w:rsid w:val="00DD4555"/>
    <w:rsid w:val="00DD48BC"/>
    <w:rsid w:val="00DD4918"/>
    <w:rsid w:val="00DD49DC"/>
    <w:rsid w:val="00DD4C97"/>
    <w:rsid w:val="00DD504D"/>
    <w:rsid w:val="00DD51A1"/>
    <w:rsid w:val="00DD539C"/>
    <w:rsid w:val="00DD5504"/>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461"/>
    <w:rsid w:val="00DE163F"/>
    <w:rsid w:val="00DE1D57"/>
    <w:rsid w:val="00DE210B"/>
    <w:rsid w:val="00DE2210"/>
    <w:rsid w:val="00DE230C"/>
    <w:rsid w:val="00DE23A6"/>
    <w:rsid w:val="00DE2437"/>
    <w:rsid w:val="00DE2459"/>
    <w:rsid w:val="00DE24D9"/>
    <w:rsid w:val="00DE253E"/>
    <w:rsid w:val="00DE2718"/>
    <w:rsid w:val="00DE273C"/>
    <w:rsid w:val="00DE2834"/>
    <w:rsid w:val="00DE2A78"/>
    <w:rsid w:val="00DE2B63"/>
    <w:rsid w:val="00DE2C52"/>
    <w:rsid w:val="00DE2CF2"/>
    <w:rsid w:val="00DE2DF2"/>
    <w:rsid w:val="00DE2E59"/>
    <w:rsid w:val="00DE32D3"/>
    <w:rsid w:val="00DE36A1"/>
    <w:rsid w:val="00DE36FF"/>
    <w:rsid w:val="00DE4131"/>
    <w:rsid w:val="00DE41B2"/>
    <w:rsid w:val="00DE41F7"/>
    <w:rsid w:val="00DE4263"/>
    <w:rsid w:val="00DE43CE"/>
    <w:rsid w:val="00DE46ED"/>
    <w:rsid w:val="00DE48F3"/>
    <w:rsid w:val="00DE49DF"/>
    <w:rsid w:val="00DE4A27"/>
    <w:rsid w:val="00DE4CC5"/>
    <w:rsid w:val="00DE4E8F"/>
    <w:rsid w:val="00DE5194"/>
    <w:rsid w:val="00DE541F"/>
    <w:rsid w:val="00DE5A62"/>
    <w:rsid w:val="00DE5C35"/>
    <w:rsid w:val="00DE5D4B"/>
    <w:rsid w:val="00DE5F62"/>
    <w:rsid w:val="00DE609A"/>
    <w:rsid w:val="00DE613D"/>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88C"/>
    <w:rsid w:val="00DE78DE"/>
    <w:rsid w:val="00DE7CC5"/>
    <w:rsid w:val="00DE7D1B"/>
    <w:rsid w:val="00DE7D27"/>
    <w:rsid w:val="00DF0576"/>
    <w:rsid w:val="00DF05EC"/>
    <w:rsid w:val="00DF06F6"/>
    <w:rsid w:val="00DF0775"/>
    <w:rsid w:val="00DF094C"/>
    <w:rsid w:val="00DF095D"/>
    <w:rsid w:val="00DF0986"/>
    <w:rsid w:val="00DF0988"/>
    <w:rsid w:val="00DF09C4"/>
    <w:rsid w:val="00DF0BC5"/>
    <w:rsid w:val="00DF0C86"/>
    <w:rsid w:val="00DF0F2D"/>
    <w:rsid w:val="00DF122D"/>
    <w:rsid w:val="00DF1330"/>
    <w:rsid w:val="00DF1573"/>
    <w:rsid w:val="00DF15FD"/>
    <w:rsid w:val="00DF17AA"/>
    <w:rsid w:val="00DF1EC7"/>
    <w:rsid w:val="00DF1FAB"/>
    <w:rsid w:val="00DF2297"/>
    <w:rsid w:val="00DF22A5"/>
    <w:rsid w:val="00DF233F"/>
    <w:rsid w:val="00DF2368"/>
    <w:rsid w:val="00DF27F5"/>
    <w:rsid w:val="00DF2894"/>
    <w:rsid w:val="00DF2A23"/>
    <w:rsid w:val="00DF2A43"/>
    <w:rsid w:val="00DF2A4D"/>
    <w:rsid w:val="00DF2C66"/>
    <w:rsid w:val="00DF308C"/>
    <w:rsid w:val="00DF31CF"/>
    <w:rsid w:val="00DF32A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899"/>
    <w:rsid w:val="00DF4C7A"/>
    <w:rsid w:val="00DF4F40"/>
    <w:rsid w:val="00DF5030"/>
    <w:rsid w:val="00DF53CF"/>
    <w:rsid w:val="00DF53F8"/>
    <w:rsid w:val="00DF549D"/>
    <w:rsid w:val="00DF55D1"/>
    <w:rsid w:val="00DF5609"/>
    <w:rsid w:val="00DF5917"/>
    <w:rsid w:val="00DF59C0"/>
    <w:rsid w:val="00DF59F1"/>
    <w:rsid w:val="00DF5F87"/>
    <w:rsid w:val="00DF6215"/>
    <w:rsid w:val="00DF6615"/>
    <w:rsid w:val="00DF6651"/>
    <w:rsid w:val="00DF67C7"/>
    <w:rsid w:val="00DF67CC"/>
    <w:rsid w:val="00DF68A8"/>
    <w:rsid w:val="00DF68C6"/>
    <w:rsid w:val="00DF6BB0"/>
    <w:rsid w:val="00DF6E6C"/>
    <w:rsid w:val="00DF711B"/>
    <w:rsid w:val="00DF732F"/>
    <w:rsid w:val="00DF73BE"/>
    <w:rsid w:val="00DF73E7"/>
    <w:rsid w:val="00DF7412"/>
    <w:rsid w:val="00DF7484"/>
    <w:rsid w:val="00DF7502"/>
    <w:rsid w:val="00DF776D"/>
    <w:rsid w:val="00DF78DA"/>
    <w:rsid w:val="00DF79B9"/>
    <w:rsid w:val="00DF7DF6"/>
    <w:rsid w:val="00DF7DFF"/>
    <w:rsid w:val="00DF7F10"/>
    <w:rsid w:val="00E0007C"/>
    <w:rsid w:val="00E002A0"/>
    <w:rsid w:val="00E0033D"/>
    <w:rsid w:val="00E005E9"/>
    <w:rsid w:val="00E005FB"/>
    <w:rsid w:val="00E00630"/>
    <w:rsid w:val="00E00793"/>
    <w:rsid w:val="00E00CD7"/>
    <w:rsid w:val="00E00D07"/>
    <w:rsid w:val="00E00E7F"/>
    <w:rsid w:val="00E011DD"/>
    <w:rsid w:val="00E012A1"/>
    <w:rsid w:val="00E01649"/>
    <w:rsid w:val="00E01703"/>
    <w:rsid w:val="00E017D6"/>
    <w:rsid w:val="00E01800"/>
    <w:rsid w:val="00E01853"/>
    <w:rsid w:val="00E018DC"/>
    <w:rsid w:val="00E01B07"/>
    <w:rsid w:val="00E01B93"/>
    <w:rsid w:val="00E01BB5"/>
    <w:rsid w:val="00E01D94"/>
    <w:rsid w:val="00E01E55"/>
    <w:rsid w:val="00E01E57"/>
    <w:rsid w:val="00E0214F"/>
    <w:rsid w:val="00E02247"/>
    <w:rsid w:val="00E02441"/>
    <w:rsid w:val="00E0273E"/>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6DB"/>
    <w:rsid w:val="00E056DF"/>
    <w:rsid w:val="00E05975"/>
    <w:rsid w:val="00E05BD3"/>
    <w:rsid w:val="00E05C19"/>
    <w:rsid w:val="00E05CE1"/>
    <w:rsid w:val="00E05D70"/>
    <w:rsid w:val="00E05E81"/>
    <w:rsid w:val="00E0603C"/>
    <w:rsid w:val="00E0631A"/>
    <w:rsid w:val="00E0645A"/>
    <w:rsid w:val="00E0658D"/>
    <w:rsid w:val="00E06808"/>
    <w:rsid w:val="00E06861"/>
    <w:rsid w:val="00E069DC"/>
    <w:rsid w:val="00E06A35"/>
    <w:rsid w:val="00E06AA5"/>
    <w:rsid w:val="00E06F4D"/>
    <w:rsid w:val="00E0719E"/>
    <w:rsid w:val="00E071B1"/>
    <w:rsid w:val="00E0741F"/>
    <w:rsid w:val="00E07647"/>
    <w:rsid w:val="00E078D5"/>
    <w:rsid w:val="00E079AC"/>
    <w:rsid w:val="00E07C79"/>
    <w:rsid w:val="00E1011B"/>
    <w:rsid w:val="00E10152"/>
    <w:rsid w:val="00E105CE"/>
    <w:rsid w:val="00E106DF"/>
    <w:rsid w:val="00E10785"/>
    <w:rsid w:val="00E10C71"/>
    <w:rsid w:val="00E10C81"/>
    <w:rsid w:val="00E10CC7"/>
    <w:rsid w:val="00E112F1"/>
    <w:rsid w:val="00E113B0"/>
    <w:rsid w:val="00E113BF"/>
    <w:rsid w:val="00E1146D"/>
    <w:rsid w:val="00E11733"/>
    <w:rsid w:val="00E117FF"/>
    <w:rsid w:val="00E11865"/>
    <w:rsid w:val="00E11948"/>
    <w:rsid w:val="00E11977"/>
    <w:rsid w:val="00E11D08"/>
    <w:rsid w:val="00E11D4E"/>
    <w:rsid w:val="00E11E68"/>
    <w:rsid w:val="00E11F0C"/>
    <w:rsid w:val="00E11FB4"/>
    <w:rsid w:val="00E1242C"/>
    <w:rsid w:val="00E12755"/>
    <w:rsid w:val="00E127D7"/>
    <w:rsid w:val="00E12B7B"/>
    <w:rsid w:val="00E12CD5"/>
    <w:rsid w:val="00E12DA9"/>
    <w:rsid w:val="00E12F6D"/>
    <w:rsid w:val="00E12FE7"/>
    <w:rsid w:val="00E1310D"/>
    <w:rsid w:val="00E13850"/>
    <w:rsid w:val="00E138F4"/>
    <w:rsid w:val="00E1397C"/>
    <w:rsid w:val="00E13C12"/>
    <w:rsid w:val="00E13C6F"/>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88"/>
    <w:rsid w:val="00E165B5"/>
    <w:rsid w:val="00E167F1"/>
    <w:rsid w:val="00E16811"/>
    <w:rsid w:val="00E16A89"/>
    <w:rsid w:val="00E16B91"/>
    <w:rsid w:val="00E16BC9"/>
    <w:rsid w:val="00E16CA9"/>
    <w:rsid w:val="00E16D18"/>
    <w:rsid w:val="00E16D96"/>
    <w:rsid w:val="00E16DD6"/>
    <w:rsid w:val="00E16E19"/>
    <w:rsid w:val="00E17028"/>
    <w:rsid w:val="00E1733E"/>
    <w:rsid w:val="00E174FD"/>
    <w:rsid w:val="00E176B2"/>
    <w:rsid w:val="00E17761"/>
    <w:rsid w:val="00E177C4"/>
    <w:rsid w:val="00E177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102F"/>
    <w:rsid w:val="00E21047"/>
    <w:rsid w:val="00E21051"/>
    <w:rsid w:val="00E2108E"/>
    <w:rsid w:val="00E21113"/>
    <w:rsid w:val="00E21190"/>
    <w:rsid w:val="00E213BA"/>
    <w:rsid w:val="00E21476"/>
    <w:rsid w:val="00E21580"/>
    <w:rsid w:val="00E215F7"/>
    <w:rsid w:val="00E21657"/>
    <w:rsid w:val="00E216C9"/>
    <w:rsid w:val="00E2189B"/>
    <w:rsid w:val="00E21A07"/>
    <w:rsid w:val="00E21AD7"/>
    <w:rsid w:val="00E21BEF"/>
    <w:rsid w:val="00E21C06"/>
    <w:rsid w:val="00E21C23"/>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24C"/>
    <w:rsid w:val="00E23290"/>
    <w:rsid w:val="00E232C1"/>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48"/>
    <w:rsid w:val="00E24C65"/>
    <w:rsid w:val="00E24D81"/>
    <w:rsid w:val="00E24D99"/>
    <w:rsid w:val="00E24FD9"/>
    <w:rsid w:val="00E25281"/>
    <w:rsid w:val="00E25327"/>
    <w:rsid w:val="00E2534F"/>
    <w:rsid w:val="00E25438"/>
    <w:rsid w:val="00E25469"/>
    <w:rsid w:val="00E2571A"/>
    <w:rsid w:val="00E2580F"/>
    <w:rsid w:val="00E25972"/>
    <w:rsid w:val="00E25AAD"/>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2CB"/>
    <w:rsid w:val="00E2730D"/>
    <w:rsid w:val="00E274AA"/>
    <w:rsid w:val="00E2757B"/>
    <w:rsid w:val="00E276A6"/>
    <w:rsid w:val="00E278E7"/>
    <w:rsid w:val="00E27973"/>
    <w:rsid w:val="00E27996"/>
    <w:rsid w:val="00E27AC9"/>
    <w:rsid w:val="00E27AF0"/>
    <w:rsid w:val="00E300E5"/>
    <w:rsid w:val="00E301BA"/>
    <w:rsid w:val="00E30485"/>
    <w:rsid w:val="00E30495"/>
    <w:rsid w:val="00E30576"/>
    <w:rsid w:val="00E30A6B"/>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9A4"/>
    <w:rsid w:val="00E32CD8"/>
    <w:rsid w:val="00E32D80"/>
    <w:rsid w:val="00E32DD8"/>
    <w:rsid w:val="00E32F6E"/>
    <w:rsid w:val="00E32FB8"/>
    <w:rsid w:val="00E330C7"/>
    <w:rsid w:val="00E332D6"/>
    <w:rsid w:val="00E33305"/>
    <w:rsid w:val="00E335AE"/>
    <w:rsid w:val="00E336BA"/>
    <w:rsid w:val="00E33900"/>
    <w:rsid w:val="00E339BE"/>
    <w:rsid w:val="00E33D32"/>
    <w:rsid w:val="00E33EDF"/>
    <w:rsid w:val="00E3401B"/>
    <w:rsid w:val="00E34128"/>
    <w:rsid w:val="00E344FA"/>
    <w:rsid w:val="00E34668"/>
    <w:rsid w:val="00E347FB"/>
    <w:rsid w:val="00E348C3"/>
    <w:rsid w:val="00E34B53"/>
    <w:rsid w:val="00E34B8F"/>
    <w:rsid w:val="00E34E8F"/>
    <w:rsid w:val="00E34FF6"/>
    <w:rsid w:val="00E35225"/>
    <w:rsid w:val="00E352DA"/>
    <w:rsid w:val="00E355C6"/>
    <w:rsid w:val="00E3595E"/>
    <w:rsid w:val="00E35CBD"/>
    <w:rsid w:val="00E35EFC"/>
    <w:rsid w:val="00E35FFE"/>
    <w:rsid w:val="00E360EF"/>
    <w:rsid w:val="00E3647B"/>
    <w:rsid w:val="00E365A9"/>
    <w:rsid w:val="00E36616"/>
    <w:rsid w:val="00E36649"/>
    <w:rsid w:val="00E36756"/>
    <w:rsid w:val="00E36AF1"/>
    <w:rsid w:val="00E36BE0"/>
    <w:rsid w:val="00E37023"/>
    <w:rsid w:val="00E37283"/>
    <w:rsid w:val="00E3743A"/>
    <w:rsid w:val="00E37642"/>
    <w:rsid w:val="00E377B8"/>
    <w:rsid w:val="00E37AC3"/>
    <w:rsid w:val="00E37B13"/>
    <w:rsid w:val="00E37B6F"/>
    <w:rsid w:val="00E37B71"/>
    <w:rsid w:val="00E37C18"/>
    <w:rsid w:val="00E37D5A"/>
    <w:rsid w:val="00E37E17"/>
    <w:rsid w:val="00E37F5C"/>
    <w:rsid w:val="00E40379"/>
    <w:rsid w:val="00E40408"/>
    <w:rsid w:val="00E40B88"/>
    <w:rsid w:val="00E40C89"/>
    <w:rsid w:val="00E40CF8"/>
    <w:rsid w:val="00E40D83"/>
    <w:rsid w:val="00E40F92"/>
    <w:rsid w:val="00E4101F"/>
    <w:rsid w:val="00E41269"/>
    <w:rsid w:val="00E41351"/>
    <w:rsid w:val="00E41443"/>
    <w:rsid w:val="00E41463"/>
    <w:rsid w:val="00E41816"/>
    <w:rsid w:val="00E419E8"/>
    <w:rsid w:val="00E41AA2"/>
    <w:rsid w:val="00E41DD4"/>
    <w:rsid w:val="00E41F01"/>
    <w:rsid w:val="00E41F5A"/>
    <w:rsid w:val="00E41F71"/>
    <w:rsid w:val="00E41FFC"/>
    <w:rsid w:val="00E4201A"/>
    <w:rsid w:val="00E4221A"/>
    <w:rsid w:val="00E42558"/>
    <w:rsid w:val="00E425BD"/>
    <w:rsid w:val="00E42991"/>
    <w:rsid w:val="00E429A2"/>
    <w:rsid w:val="00E42AB2"/>
    <w:rsid w:val="00E42D84"/>
    <w:rsid w:val="00E43119"/>
    <w:rsid w:val="00E43145"/>
    <w:rsid w:val="00E431BE"/>
    <w:rsid w:val="00E43322"/>
    <w:rsid w:val="00E4347A"/>
    <w:rsid w:val="00E434C8"/>
    <w:rsid w:val="00E4354F"/>
    <w:rsid w:val="00E435AB"/>
    <w:rsid w:val="00E436C3"/>
    <w:rsid w:val="00E43747"/>
    <w:rsid w:val="00E438B1"/>
    <w:rsid w:val="00E43A2E"/>
    <w:rsid w:val="00E43D42"/>
    <w:rsid w:val="00E4406C"/>
    <w:rsid w:val="00E4427B"/>
    <w:rsid w:val="00E44367"/>
    <w:rsid w:val="00E4442E"/>
    <w:rsid w:val="00E44807"/>
    <w:rsid w:val="00E44842"/>
    <w:rsid w:val="00E44947"/>
    <w:rsid w:val="00E44B95"/>
    <w:rsid w:val="00E44BE2"/>
    <w:rsid w:val="00E44DCF"/>
    <w:rsid w:val="00E4518E"/>
    <w:rsid w:val="00E45242"/>
    <w:rsid w:val="00E45328"/>
    <w:rsid w:val="00E453EB"/>
    <w:rsid w:val="00E45452"/>
    <w:rsid w:val="00E45476"/>
    <w:rsid w:val="00E4552C"/>
    <w:rsid w:val="00E455BD"/>
    <w:rsid w:val="00E456E9"/>
    <w:rsid w:val="00E458A5"/>
    <w:rsid w:val="00E45DC2"/>
    <w:rsid w:val="00E460B7"/>
    <w:rsid w:val="00E460CA"/>
    <w:rsid w:val="00E4619A"/>
    <w:rsid w:val="00E462D2"/>
    <w:rsid w:val="00E464D9"/>
    <w:rsid w:val="00E4668D"/>
    <w:rsid w:val="00E466D4"/>
    <w:rsid w:val="00E46713"/>
    <w:rsid w:val="00E468F4"/>
    <w:rsid w:val="00E46A92"/>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CE9"/>
    <w:rsid w:val="00E51DD7"/>
    <w:rsid w:val="00E51EC7"/>
    <w:rsid w:val="00E51F62"/>
    <w:rsid w:val="00E52430"/>
    <w:rsid w:val="00E5252A"/>
    <w:rsid w:val="00E52586"/>
    <w:rsid w:val="00E52873"/>
    <w:rsid w:val="00E52A11"/>
    <w:rsid w:val="00E52B2F"/>
    <w:rsid w:val="00E52E1C"/>
    <w:rsid w:val="00E52F8F"/>
    <w:rsid w:val="00E52FDD"/>
    <w:rsid w:val="00E53267"/>
    <w:rsid w:val="00E533A5"/>
    <w:rsid w:val="00E533CB"/>
    <w:rsid w:val="00E536FB"/>
    <w:rsid w:val="00E537BE"/>
    <w:rsid w:val="00E5380E"/>
    <w:rsid w:val="00E538F3"/>
    <w:rsid w:val="00E53AAC"/>
    <w:rsid w:val="00E53B5A"/>
    <w:rsid w:val="00E53EF4"/>
    <w:rsid w:val="00E54344"/>
    <w:rsid w:val="00E543A9"/>
    <w:rsid w:val="00E54622"/>
    <w:rsid w:val="00E54955"/>
    <w:rsid w:val="00E5495D"/>
    <w:rsid w:val="00E54A46"/>
    <w:rsid w:val="00E54D62"/>
    <w:rsid w:val="00E54E95"/>
    <w:rsid w:val="00E54FC6"/>
    <w:rsid w:val="00E54FFB"/>
    <w:rsid w:val="00E55145"/>
    <w:rsid w:val="00E55163"/>
    <w:rsid w:val="00E5526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9A7"/>
    <w:rsid w:val="00E57B0A"/>
    <w:rsid w:val="00E57B60"/>
    <w:rsid w:val="00E57FC0"/>
    <w:rsid w:val="00E6015B"/>
    <w:rsid w:val="00E603E1"/>
    <w:rsid w:val="00E60419"/>
    <w:rsid w:val="00E6061A"/>
    <w:rsid w:val="00E6099A"/>
    <w:rsid w:val="00E60AEE"/>
    <w:rsid w:val="00E60B01"/>
    <w:rsid w:val="00E60CA3"/>
    <w:rsid w:val="00E60ED6"/>
    <w:rsid w:val="00E60F38"/>
    <w:rsid w:val="00E60F86"/>
    <w:rsid w:val="00E61052"/>
    <w:rsid w:val="00E61243"/>
    <w:rsid w:val="00E61672"/>
    <w:rsid w:val="00E617C1"/>
    <w:rsid w:val="00E61915"/>
    <w:rsid w:val="00E61D71"/>
    <w:rsid w:val="00E61E11"/>
    <w:rsid w:val="00E61E48"/>
    <w:rsid w:val="00E61FC9"/>
    <w:rsid w:val="00E61FE9"/>
    <w:rsid w:val="00E6216D"/>
    <w:rsid w:val="00E62402"/>
    <w:rsid w:val="00E624B1"/>
    <w:rsid w:val="00E6280E"/>
    <w:rsid w:val="00E62884"/>
    <w:rsid w:val="00E62895"/>
    <w:rsid w:val="00E62CA7"/>
    <w:rsid w:val="00E62EF6"/>
    <w:rsid w:val="00E6323D"/>
    <w:rsid w:val="00E632AD"/>
    <w:rsid w:val="00E63649"/>
    <w:rsid w:val="00E6370B"/>
    <w:rsid w:val="00E637EB"/>
    <w:rsid w:val="00E6394C"/>
    <w:rsid w:val="00E63987"/>
    <w:rsid w:val="00E63B53"/>
    <w:rsid w:val="00E63FB0"/>
    <w:rsid w:val="00E64126"/>
    <w:rsid w:val="00E6423E"/>
    <w:rsid w:val="00E6435A"/>
    <w:rsid w:val="00E64377"/>
    <w:rsid w:val="00E644C6"/>
    <w:rsid w:val="00E6453B"/>
    <w:rsid w:val="00E6456F"/>
    <w:rsid w:val="00E64729"/>
    <w:rsid w:val="00E649D0"/>
    <w:rsid w:val="00E64A6E"/>
    <w:rsid w:val="00E64B54"/>
    <w:rsid w:val="00E64F15"/>
    <w:rsid w:val="00E65070"/>
    <w:rsid w:val="00E650A3"/>
    <w:rsid w:val="00E65234"/>
    <w:rsid w:val="00E653D6"/>
    <w:rsid w:val="00E65C8E"/>
    <w:rsid w:val="00E6600D"/>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45B"/>
    <w:rsid w:val="00E718C1"/>
    <w:rsid w:val="00E71908"/>
    <w:rsid w:val="00E71985"/>
    <w:rsid w:val="00E71A25"/>
    <w:rsid w:val="00E71AAB"/>
    <w:rsid w:val="00E7244A"/>
    <w:rsid w:val="00E7245F"/>
    <w:rsid w:val="00E72556"/>
    <w:rsid w:val="00E72B3A"/>
    <w:rsid w:val="00E7319A"/>
    <w:rsid w:val="00E731B9"/>
    <w:rsid w:val="00E733C8"/>
    <w:rsid w:val="00E73613"/>
    <w:rsid w:val="00E73694"/>
    <w:rsid w:val="00E7372E"/>
    <w:rsid w:val="00E73736"/>
    <w:rsid w:val="00E738D0"/>
    <w:rsid w:val="00E73A1D"/>
    <w:rsid w:val="00E73A96"/>
    <w:rsid w:val="00E73B6E"/>
    <w:rsid w:val="00E73C25"/>
    <w:rsid w:val="00E73E2E"/>
    <w:rsid w:val="00E73E70"/>
    <w:rsid w:val="00E73E86"/>
    <w:rsid w:val="00E73E8B"/>
    <w:rsid w:val="00E74145"/>
    <w:rsid w:val="00E74298"/>
    <w:rsid w:val="00E74452"/>
    <w:rsid w:val="00E74465"/>
    <w:rsid w:val="00E7467B"/>
    <w:rsid w:val="00E74681"/>
    <w:rsid w:val="00E7474F"/>
    <w:rsid w:val="00E74D52"/>
    <w:rsid w:val="00E74D70"/>
    <w:rsid w:val="00E74E49"/>
    <w:rsid w:val="00E75256"/>
    <w:rsid w:val="00E75304"/>
    <w:rsid w:val="00E75336"/>
    <w:rsid w:val="00E754CB"/>
    <w:rsid w:val="00E7551C"/>
    <w:rsid w:val="00E7552C"/>
    <w:rsid w:val="00E75770"/>
    <w:rsid w:val="00E757FF"/>
    <w:rsid w:val="00E75A28"/>
    <w:rsid w:val="00E75C86"/>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843"/>
    <w:rsid w:val="00E77DDA"/>
    <w:rsid w:val="00E77E90"/>
    <w:rsid w:val="00E77E98"/>
    <w:rsid w:val="00E8028D"/>
    <w:rsid w:val="00E8033F"/>
    <w:rsid w:val="00E8038B"/>
    <w:rsid w:val="00E805E0"/>
    <w:rsid w:val="00E8065C"/>
    <w:rsid w:val="00E80745"/>
    <w:rsid w:val="00E80BD6"/>
    <w:rsid w:val="00E80F57"/>
    <w:rsid w:val="00E81299"/>
    <w:rsid w:val="00E812C8"/>
    <w:rsid w:val="00E8183F"/>
    <w:rsid w:val="00E81C17"/>
    <w:rsid w:val="00E81EC9"/>
    <w:rsid w:val="00E821DC"/>
    <w:rsid w:val="00E8230B"/>
    <w:rsid w:val="00E82355"/>
    <w:rsid w:val="00E82417"/>
    <w:rsid w:val="00E8288A"/>
    <w:rsid w:val="00E828A6"/>
    <w:rsid w:val="00E82AD3"/>
    <w:rsid w:val="00E82C0C"/>
    <w:rsid w:val="00E82C25"/>
    <w:rsid w:val="00E82DE9"/>
    <w:rsid w:val="00E82F68"/>
    <w:rsid w:val="00E830D1"/>
    <w:rsid w:val="00E8311F"/>
    <w:rsid w:val="00E8317F"/>
    <w:rsid w:val="00E83275"/>
    <w:rsid w:val="00E83282"/>
    <w:rsid w:val="00E834CC"/>
    <w:rsid w:val="00E83796"/>
    <w:rsid w:val="00E8387E"/>
    <w:rsid w:val="00E83956"/>
    <w:rsid w:val="00E8395A"/>
    <w:rsid w:val="00E83C23"/>
    <w:rsid w:val="00E83D3C"/>
    <w:rsid w:val="00E83E60"/>
    <w:rsid w:val="00E83F80"/>
    <w:rsid w:val="00E8402C"/>
    <w:rsid w:val="00E84322"/>
    <w:rsid w:val="00E84688"/>
    <w:rsid w:val="00E84B35"/>
    <w:rsid w:val="00E84D72"/>
    <w:rsid w:val="00E84D7F"/>
    <w:rsid w:val="00E84E43"/>
    <w:rsid w:val="00E84E8B"/>
    <w:rsid w:val="00E85677"/>
    <w:rsid w:val="00E857C6"/>
    <w:rsid w:val="00E85878"/>
    <w:rsid w:val="00E858A0"/>
    <w:rsid w:val="00E85954"/>
    <w:rsid w:val="00E85A53"/>
    <w:rsid w:val="00E85C98"/>
    <w:rsid w:val="00E85CB1"/>
    <w:rsid w:val="00E85DE7"/>
    <w:rsid w:val="00E86092"/>
    <w:rsid w:val="00E861AA"/>
    <w:rsid w:val="00E86304"/>
    <w:rsid w:val="00E86450"/>
    <w:rsid w:val="00E86530"/>
    <w:rsid w:val="00E86A26"/>
    <w:rsid w:val="00E86EC6"/>
    <w:rsid w:val="00E86F62"/>
    <w:rsid w:val="00E8701B"/>
    <w:rsid w:val="00E87443"/>
    <w:rsid w:val="00E87599"/>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946"/>
    <w:rsid w:val="00E929B6"/>
    <w:rsid w:val="00E92B61"/>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5005"/>
    <w:rsid w:val="00E9514F"/>
    <w:rsid w:val="00E951F4"/>
    <w:rsid w:val="00E9538B"/>
    <w:rsid w:val="00E95894"/>
    <w:rsid w:val="00E959FF"/>
    <w:rsid w:val="00E95A50"/>
    <w:rsid w:val="00E95D11"/>
    <w:rsid w:val="00E95EEB"/>
    <w:rsid w:val="00E96118"/>
    <w:rsid w:val="00E961AD"/>
    <w:rsid w:val="00E963E2"/>
    <w:rsid w:val="00E96446"/>
    <w:rsid w:val="00E96667"/>
    <w:rsid w:val="00E969AF"/>
    <w:rsid w:val="00E9715A"/>
    <w:rsid w:val="00E972CA"/>
    <w:rsid w:val="00E975FB"/>
    <w:rsid w:val="00E976FA"/>
    <w:rsid w:val="00E977E5"/>
    <w:rsid w:val="00E977FE"/>
    <w:rsid w:val="00E97861"/>
    <w:rsid w:val="00E97AFA"/>
    <w:rsid w:val="00E97CC4"/>
    <w:rsid w:val="00EA0089"/>
    <w:rsid w:val="00EA0093"/>
    <w:rsid w:val="00EA01B6"/>
    <w:rsid w:val="00EA0233"/>
    <w:rsid w:val="00EA06FC"/>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AF"/>
    <w:rsid w:val="00EA1DFF"/>
    <w:rsid w:val="00EA2217"/>
    <w:rsid w:val="00EA22B2"/>
    <w:rsid w:val="00EA2502"/>
    <w:rsid w:val="00EA281E"/>
    <w:rsid w:val="00EA2A6A"/>
    <w:rsid w:val="00EA2D48"/>
    <w:rsid w:val="00EA2D70"/>
    <w:rsid w:val="00EA2E72"/>
    <w:rsid w:val="00EA3115"/>
    <w:rsid w:val="00EA311A"/>
    <w:rsid w:val="00EA32F9"/>
    <w:rsid w:val="00EA3434"/>
    <w:rsid w:val="00EA3698"/>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73A"/>
    <w:rsid w:val="00EA477C"/>
    <w:rsid w:val="00EA490F"/>
    <w:rsid w:val="00EA49D3"/>
    <w:rsid w:val="00EA4A69"/>
    <w:rsid w:val="00EA4CE9"/>
    <w:rsid w:val="00EA4D06"/>
    <w:rsid w:val="00EA4ED2"/>
    <w:rsid w:val="00EA4FA1"/>
    <w:rsid w:val="00EA5097"/>
    <w:rsid w:val="00EA512A"/>
    <w:rsid w:val="00EA53C2"/>
    <w:rsid w:val="00EA55D5"/>
    <w:rsid w:val="00EA5864"/>
    <w:rsid w:val="00EA591D"/>
    <w:rsid w:val="00EA59A8"/>
    <w:rsid w:val="00EA5C8B"/>
    <w:rsid w:val="00EA5C95"/>
    <w:rsid w:val="00EA5D66"/>
    <w:rsid w:val="00EA5E98"/>
    <w:rsid w:val="00EA5EAD"/>
    <w:rsid w:val="00EA5EBF"/>
    <w:rsid w:val="00EA61A6"/>
    <w:rsid w:val="00EA627A"/>
    <w:rsid w:val="00EA63FF"/>
    <w:rsid w:val="00EA64BF"/>
    <w:rsid w:val="00EA6683"/>
    <w:rsid w:val="00EA66CF"/>
    <w:rsid w:val="00EA6714"/>
    <w:rsid w:val="00EA6826"/>
    <w:rsid w:val="00EA6A06"/>
    <w:rsid w:val="00EA6BD8"/>
    <w:rsid w:val="00EA6C46"/>
    <w:rsid w:val="00EA6CA5"/>
    <w:rsid w:val="00EA7176"/>
    <w:rsid w:val="00EA71C8"/>
    <w:rsid w:val="00EA7212"/>
    <w:rsid w:val="00EA72F7"/>
    <w:rsid w:val="00EA746A"/>
    <w:rsid w:val="00EA760D"/>
    <w:rsid w:val="00EA770C"/>
    <w:rsid w:val="00EA7A58"/>
    <w:rsid w:val="00EA7AF7"/>
    <w:rsid w:val="00EA7D26"/>
    <w:rsid w:val="00EA7F85"/>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CE"/>
    <w:rsid w:val="00EB0F91"/>
    <w:rsid w:val="00EB1127"/>
    <w:rsid w:val="00EB1294"/>
    <w:rsid w:val="00EB131C"/>
    <w:rsid w:val="00EB13B2"/>
    <w:rsid w:val="00EB1402"/>
    <w:rsid w:val="00EB14D9"/>
    <w:rsid w:val="00EB16E8"/>
    <w:rsid w:val="00EB1918"/>
    <w:rsid w:val="00EB1923"/>
    <w:rsid w:val="00EB1946"/>
    <w:rsid w:val="00EB1A06"/>
    <w:rsid w:val="00EB1AF8"/>
    <w:rsid w:val="00EB1F75"/>
    <w:rsid w:val="00EB21CE"/>
    <w:rsid w:val="00EB2249"/>
    <w:rsid w:val="00EB224F"/>
    <w:rsid w:val="00EB23A5"/>
    <w:rsid w:val="00EB24DF"/>
    <w:rsid w:val="00EB2512"/>
    <w:rsid w:val="00EB2620"/>
    <w:rsid w:val="00EB2A36"/>
    <w:rsid w:val="00EB2AE0"/>
    <w:rsid w:val="00EB2B1D"/>
    <w:rsid w:val="00EB2C04"/>
    <w:rsid w:val="00EB2EE4"/>
    <w:rsid w:val="00EB31BD"/>
    <w:rsid w:val="00EB31CB"/>
    <w:rsid w:val="00EB31DA"/>
    <w:rsid w:val="00EB331C"/>
    <w:rsid w:val="00EB333E"/>
    <w:rsid w:val="00EB3366"/>
    <w:rsid w:val="00EB3473"/>
    <w:rsid w:val="00EB35A1"/>
    <w:rsid w:val="00EB35B0"/>
    <w:rsid w:val="00EB35B8"/>
    <w:rsid w:val="00EB35E2"/>
    <w:rsid w:val="00EB35EF"/>
    <w:rsid w:val="00EB3A65"/>
    <w:rsid w:val="00EB3AC6"/>
    <w:rsid w:val="00EB3BAD"/>
    <w:rsid w:val="00EB3EA8"/>
    <w:rsid w:val="00EB3FD0"/>
    <w:rsid w:val="00EB451C"/>
    <w:rsid w:val="00EB4584"/>
    <w:rsid w:val="00EB4611"/>
    <w:rsid w:val="00EB4CD4"/>
    <w:rsid w:val="00EB4CD6"/>
    <w:rsid w:val="00EB4E67"/>
    <w:rsid w:val="00EB5070"/>
    <w:rsid w:val="00EB50B2"/>
    <w:rsid w:val="00EB5290"/>
    <w:rsid w:val="00EB56C6"/>
    <w:rsid w:val="00EB5839"/>
    <w:rsid w:val="00EB5945"/>
    <w:rsid w:val="00EB597B"/>
    <w:rsid w:val="00EB5ABC"/>
    <w:rsid w:val="00EB5AE7"/>
    <w:rsid w:val="00EB5CC0"/>
    <w:rsid w:val="00EB5D87"/>
    <w:rsid w:val="00EB5DB4"/>
    <w:rsid w:val="00EB6008"/>
    <w:rsid w:val="00EB6047"/>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7015"/>
    <w:rsid w:val="00EB73CD"/>
    <w:rsid w:val="00EB7456"/>
    <w:rsid w:val="00EB750A"/>
    <w:rsid w:val="00EB7611"/>
    <w:rsid w:val="00EB76C1"/>
    <w:rsid w:val="00EB7BF3"/>
    <w:rsid w:val="00EC01D8"/>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8AA"/>
    <w:rsid w:val="00EC1AAC"/>
    <w:rsid w:val="00EC1C9E"/>
    <w:rsid w:val="00EC1F81"/>
    <w:rsid w:val="00EC202F"/>
    <w:rsid w:val="00EC20D9"/>
    <w:rsid w:val="00EC21A3"/>
    <w:rsid w:val="00EC21F8"/>
    <w:rsid w:val="00EC2640"/>
    <w:rsid w:val="00EC26A0"/>
    <w:rsid w:val="00EC26B2"/>
    <w:rsid w:val="00EC27B8"/>
    <w:rsid w:val="00EC28A0"/>
    <w:rsid w:val="00EC29B9"/>
    <w:rsid w:val="00EC2B8C"/>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F47"/>
    <w:rsid w:val="00EC5046"/>
    <w:rsid w:val="00EC5126"/>
    <w:rsid w:val="00EC512C"/>
    <w:rsid w:val="00EC513B"/>
    <w:rsid w:val="00EC5273"/>
    <w:rsid w:val="00EC5359"/>
    <w:rsid w:val="00EC5900"/>
    <w:rsid w:val="00EC5AC0"/>
    <w:rsid w:val="00EC5B03"/>
    <w:rsid w:val="00EC6136"/>
    <w:rsid w:val="00EC614E"/>
    <w:rsid w:val="00EC6458"/>
    <w:rsid w:val="00EC65EE"/>
    <w:rsid w:val="00EC66CD"/>
    <w:rsid w:val="00EC6730"/>
    <w:rsid w:val="00EC6BD2"/>
    <w:rsid w:val="00EC6C1B"/>
    <w:rsid w:val="00EC6CDD"/>
    <w:rsid w:val="00EC6D80"/>
    <w:rsid w:val="00EC6EB8"/>
    <w:rsid w:val="00EC6EE8"/>
    <w:rsid w:val="00EC6F7B"/>
    <w:rsid w:val="00EC70DF"/>
    <w:rsid w:val="00EC72A0"/>
    <w:rsid w:val="00EC7578"/>
    <w:rsid w:val="00EC7952"/>
    <w:rsid w:val="00EC7A7B"/>
    <w:rsid w:val="00ED009A"/>
    <w:rsid w:val="00ED0382"/>
    <w:rsid w:val="00ED0425"/>
    <w:rsid w:val="00ED0849"/>
    <w:rsid w:val="00ED08B3"/>
    <w:rsid w:val="00ED096C"/>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D6C"/>
    <w:rsid w:val="00ED1FB2"/>
    <w:rsid w:val="00ED22C7"/>
    <w:rsid w:val="00ED2351"/>
    <w:rsid w:val="00ED24F1"/>
    <w:rsid w:val="00ED2538"/>
    <w:rsid w:val="00ED2706"/>
    <w:rsid w:val="00ED28A9"/>
    <w:rsid w:val="00ED2E5C"/>
    <w:rsid w:val="00ED2EEF"/>
    <w:rsid w:val="00ED2EFD"/>
    <w:rsid w:val="00ED2F04"/>
    <w:rsid w:val="00ED2F7A"/>
    <w:rsid w:val="00ED324D"/>
    <w:rsid w:val="00ED32D7"/>
    <w:rsid w:val="00ED334B"/>
    <w:rsid w:val="00ED33A2"/>
    <w:rsid w:val="00ED33F2"/>
    <w:rsid w:val="00ED3556"/>
    <w:rsid w:val="00ED35F3"/>
    <w:rsid w:val="00ED3926"/>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535"/>
    <w:rsid w:val="00ED556A"/>
    <w:rsid w:val="00ED57E9"/>
    <w:rsid w:val="00ED5CCD"/>
    <w:rsid w:val="00ED5DE3"/>
    <w:rsid w:val="00ED5E7B"/>
    <w:rsid w:val="00ED6183"/>
    <w:rsid w:val="00ED6271"/>
    <w:rsid w:val="00ED627C"/>
    <w:rsid w:val="00ED62E0"/>
    <w:rsid w:val="00ED639C"/>
    <w:rsid w:val="00ED6A61"/>
    <w:rsid w:val="00ED6B0A"/>
    <w:rsid w:val="00ED6D8C"/>
    <w:rsid w:val="00ED6DE3"/>
    <w:rsid w:val="00ED6DFA"/>
    <w:rsid w:val="00ED6E1C"/>
    <w:rsid w:val="00ED6E9D"/>
    <w:rsid w:val="00ED6EF6"/>
    <w:rsid w:val="00ED7057"/>
    <w:rsid w:val="00ED7167"/>
    <w:rsid w:val="00ED71CA"/>
    <w:rsid w:val="00ED72D7"/>
    <w:rsid w:val="00ED73C1"/>
    <w:rsid w:val="00ED74A9"/>
    <w:rsid w:val="00ED7644"/>
    <w:rsid w:val="00ED774C"/>
    <w:rsid w:val="00ED77A1"/>
    <w:rsid w:val="00ED794D"/>
    <w:rsid w:val="00EE01CA"/>
    <w:rsid w:val="00EE0414"/>
    <w:rsid w:val="00EE0439"/>
    <w:rsid w:val="00EE05E9"/>
    <w:rsid w:val="00EE0F13"/>
    <w:rsid w:val="00EE1057"/>
    <w:rsid w:val="00EE120C"/>
    <w:rsid w:val="00EE1252"/>
    <w:rsid w:val="00EE133D"/>
    <w:rsid w:val="00EE15AD"/>
    <w:rsid w:val="00EE188A"/>
    <w:rsid w:val="00EE1923"/>
    <w:rsid w:val="00EE1B64"/>
    <w:rsid w:val="00EE1B7F"/>
    <w:rsid w:val="00EE1C4B"/>
    <w:rsid w:val="00EE1C71"/>
    <w:rsid w:val="00EE1D4A"/>
    <w:rsid w:val="00EE1E07"/>
    <w:rsid w:val="00EE1F7E"/>
    <w:rsid w:val="00EE240E"/>
    <w:rsid w:val="00EE249B"/>
    <w:rsid w:val="00EE259B"/>
    <w:rsid w:val="00EE260C"/>
    <w:rsid w:val="00EE2733"/>
    <w:rsid w:val="00EE2B6D"/>
    <w:rsid w:val="00EE2CB2"/>
    <w:rsid w:val="00EE2CBC"/>
    <w:rsid w:val="00EE2FE5"/>
    <w:rsid w:val="00EE3119"/>
    <w:rsid w:val="00EE31A4"/>
    <w:rsid w:val="00EE31DD"/>
    <w:rsid w:val="00EE33A9"/>
    <w:rsid w:val="00EE37E9"/>
    <w:rsid w:val="00EE3884"/>
    <w:rsid w:val="00EE3A63"/>
    <w:rsid w:val="00EE3B9C"/>
    <w:rsid w:val="00EE3BAD"/>
    <w:rsid w:val="00EE3BDF"/>
    <w:rsid w:val="00EE3D14"/>
    <w:rsid w:val="00EE3D8D"/>
    <w:rsid w:val="00EE3EDD"/>
    <w:rsid w:val="00EE3F5F"/>
    <w:rsid w:val="00EE4663"/>
    <w:rsid w:val="00EE49D7"/>
    <w:rsid w:val="00EE4AB5"/>
    <w:rsid w:val="00EE4B14"/>
    <w:rsid w:val="00EE4B4E"/>
    <w:rsid w:val="00EE4B5B"/>
    <w:rsid w:val="00EE4BF1"/>
    <w:rsid w:val="00EE4C19"/>
    <w:rsid w:val="00EE4DB5"/>
    <w:rsid w:val="00EE4DDB"/>
    <w:rsid w:val="00EE4E41"/>
    <w:rsid w:val="00EE5043"/>
    <w:rsid w:val="00EE5683"/>
    <w:rsid w:val="00EE56AC"/>
    <w:rsid w:val="00EE56C5"/>
    <w:rsid w:val="00EE5765"/>
    <w:rsid w:val="00EE59D5"/>
    <w:rsid w:val="00EE5CED"/>
    <w:rsid w:val="00EE5FDD"/>
    <w:rsid w:val="00EE6036"/>
    <w:rsid w:val="00EE6258"/>
    <w:rsid w:val="00EE626F"/>
    <w:rsid w:val="00EE6278"/>
    <w:rsid w:val="00EE62AA"/>
    <w:rsid w:val="00EE63FE"/>
    <w:rsid w:val="00EE65FC"/>
    <w:rsid w:val="00EE668A"/>
    <w:rsid w:val="00EE66D4"/>
    <w:rsid w:val="00EE67F2"/>
    <w:rsid w:val="00EE68CF"/>
    <w:rsid w:val="00EE692A"/>
    <w:rsid w:val="00EE6D90"/>
    <w:rsid w:val="00EE6F54"/>
    <w:rsid w:val="00EE7267"/>
    <w:rsid w:val="00EE7316"/>
    <w:rsid w:val="00EE74BE"/>
    <w:rsid w:val="00EE7724"/>
    <w:rsid w:val="00EE78FA"/>
    <w:rsid w:val="00EE793F"/>
    <w:rsid w:val="00EE7A87"/>
    <w:rsid w:val="00EE7E94"/>
    <w:rsid w:val="00EE7F62"/>
    <w:rsid w:val="00EE7F80"/>
    <w:rsid w:val="00EF00AB"/>
    <w:rsid w:val="00EF02C8"/>
    <w:rsid w:val="00EF0837"/>
    <w:rsid w:val="00EF0C5E"/>
    <w:rsid w:val="00EF0DE9"/>
    <w:rsid w:val="00EF0F29"/>
    <w:rsid w:val="00EF0FF9"/>
    <w:rsid w:val="00EF106F"/>
    <w:rsid w:val="00EF1147"/>
    <w:rsid w:val="00EF116A"/>
    <w:rsid w:val="00EF1173"/>
    <w:rsid w:val="00EF11AF"/>
    <w:rsid w:val="00EF11D6"/>
    <w:rsid w:val="00EF130A"/>
    <w:rsid w:val="00EF15BE"/>
    <w:rsid w:val="00EF1609"/>
    <w:rsid w:val="00EF170A"/>
    <w:rsid w:val="00EF1743"/>
    <w:rsid w:val="00EF182E"/>
    <w:rsid w:val="00EF1B68"/>
    <w:rsid w:val="00EF1EC1"/>
    <w:rsid w:val="00EF2272"/>
    <w:rsid w:val="00EF24CA"/>
    <w:rsid w:val="00EF24D5"/>
    <w:rsid w:val="00EF264A"/>
    <w:rsid w:val="00EF2BCC"/>
    <w:rsid w:val="00EF2CAE"/>
    <w:rsid w:val="00EF2D6D"/>
    <w:rsid w:val="00EF2DEB"/>
    <w:rsid w:val="00EF2DEC"/>
    <w:rsid w:val="00EF2E55"/>
    <w:rsid w:val="00EF2E92"/>
    <w:rsid w:val="00EF2EF8"/>
    <w:rsid w:val="00EF2F3D"/>
    <w:rsid w:val="00EF304D"/>
    <w:rsid w:val="00EF31C6"/>
    <w:rsid w:val="00EF3273"/>
    <w:rsid w:val="00EF3574"/>
    <w:rsid w:val="00EF3747"/>
    <w:rsid w:val="00EF37EC"/>
    <w:rsid w:val="00EF3A64"/>
    <w:rsid w:val="00EF3BD4"/>
    <w:rsid w:val="00EF3F6C"/>
    <w:rsid w:val="00EF4056"/>
    <w:rsid w:val="00EF418E"/>
    <w:rsid w:val="00EF4357"/>
    <w:rsid w:val="00EF445F"/>
    <w:rsid w:val="00EF45DB"/>
    <w:rsid w:val="00EF4B93"/>
    <w:rsid w:val="00EF4CEB"/>
    <w:rsid w:val="00EF522C"/>
    <w:rsid w:val="00EF5363"/>
    <w:rsid w:val="00EF5512"/>
    <w:rsid w:val="00EF5562"/>
    <w:rsid w:val="00EF560B"/>
    <w:rsid w:val="00EF594B"/>
    <w:rsid w:val="00EF59CF"/>
    <w:rsid w:val="00EF59EF"/>
    <w:rsid w:val="00EF5B67"/>
    <w:rsid w:val="00EF5FA0"/>
    <w:rsid w:val="00EF5FB9"/>
    <w:rsid w:val="00EF604F"/>
    <w:rsid w:val="00EF60E0"/>
    <w:rsid w:val="00EF625B"/>
    <w:rsid w:val="00EF62A0"/>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3BD"/>
    <w:rsid w:val="00F003FD"/>
    <w:rsid w:val="00F0057E"/>
    <w:rsid w:val="00F0079A"/>
    <w:rsid w:val="00F00822"/>
    <w:rsid w:val="00F00874"/>
    <w:rsid w:val="00F00BF2"/>
    <w:rsid w:val="00F00C67"/>
    <w:rsid w:val="00F00C68"/>
    <w:rsid w:val="00F01149"/>
    <w:rsid w:val="00F011A2"/>
    <w:rsid w:val="00F013B0"/>
    <w:rsid w:val="00F016E9"/>
    <w:rsid w:val="00F0180E"/>
    <w:rsid w:val="00F01893"/>
    <w:rsid w:val="00F01CAC"/>
    <w:rsid w:val="00F01F0A"/>
    <w:rsid w:val="00F0225E"/>
    <w:rsid w:val="00F025C4"/>
    <w:rsid w:val="00F0299F"/>
    <w:rsid w:val="00F02B52"/>
    <w:rsid w:val="00F02B7D"/>
    <w:rsid w:val="00F02F93"/>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39B"/>
    <w:rsid w:val="00F045CA"/>
    <w:rsid w:val="00F04633"/>
    <w:rsid w:val="00F0466F"/>
    <w:rsid w:val="00F047BA"/>
    <w:rsid w:val="00F04968"/>
    <w:rsid w:val="00F04A14"/>
    <w:rsid w:val="00F04A17"/>
    <w:rsid w:val="00F04E3B"/>
    <w:rsid w:val="00F05109"/>
    <w:rsid w:val="00F0558A"/>
    <w:rsid w:val="00F0577D"/>
    <w:rsid w:val="00F05977"/>
    <w:rsid w:val="00F05A8A"/>
    <w:rsid w:val="00F05D01"/>
    <w:rsid w:val="00F05D86"/>
    <w:rsid w:val="00F060CB"/>
    <w:rsid w:val="00F060F3"/>
    <w:rsid w:val="00F0625C"/>
    <w:rsid w:val="00F0640C"/>
    <w:rsid w:val="00F0655E"/>
    <w:rsid w:val="00F06911"/>
    <w:rsid w:val="00F069BF"/>
    <w:rsid w:val="00F0700E"/>
    <w:rsid w:val="00F07091"/>
    <w:rsid w:val="00F070BF"/>
    <w:rsid w:val="00F0717C"/>
    <w:rsid w:val="00F0729D"/>
    <w:rsid w:val="00F07634"/>
    <w:rsid w:val="00F07655"/>
    <w:rsid w:val="00F077B5"/>
    <w:rsid w:val="00F07891"/>
    <w:rsid w:val="00F0794B"/>
    <w:rsid w:val="00F07A37"/>
    <w:rsid w:val="00F07DAE"/>
    <w:rsid w:val="00F07F4F"/>
    <w:rsid w:val="00F07F8C"/>
    <w:rsid w:val="00F07FC6"/>
    <w:rsid w:val="00F07FFC"/>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22B7"/>
    <w:rsid w:val="00F12468"/>
    <w:rsid w:val="00F124E4"/>
    <w:rsid w:val="00F12687"/>
    <w:rsid w:val="00F1291D"/>
    <w:rsid w:val="00F12C24"/>
    <w:rsid w:val="00F12CAA"/>
    <w:rsid w:val="00F12CDF"/>
    <w:rsid w:val="00F12D60"/>
    <w:rsid w:val="00F12DA8"/>
    <w:rsid w:val="00F130C6"/>
    <w:rsid w:val="00F139CE"/>
    <w:rsid w:val="00F13C7A"/>
    <w:rsid w:val="00F13D1F"/>
    <w:rsid w:val="00F140C8"/>
    <w:rsid w:val="00F141AE"/>
    <w:rsid w:val="00F14268"/>
    <w:rsid w:val="00F142E1"/>
    <w:rsid w:val="00F147AB"/>
    <w:rsid w:val="00F14C71"/>
    <w:rsid w:val="00F14CED"/>
    <w:rsid w:val="00F14ED4"/>
    <w:rsid w:val="00F150BF"/>
    <w:rsid w:val="00F15147"/>
    <w:rsid w:val="00F152EF"/>
    <w:rsid w:val="00F15528"/>
    <w:rsid w:val="00F15651"/>
    <w:rsid w:val="00F157FC"/>
    <w:rsid w:val="00F158EC"/>
    <w:rsid w:val="00F15905"/>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C19"/>
    <w:rsid w:val="00F20D0B"/>
    <w:rsid w:val="00F20D62"/>
    <w:rsid w:val="00F20DD7"/>
    <w:rsid w:val="00F20E63"/>
    <w:rsid w:val="00F20FA8"/>
    <w:rsid w:val="00F21036"/>
    <w:rsid w:val="00F210C6"/>
    <w:rsid w:val="00F210FD"/>
    <w:rsid w:val="00F212BF"/>
    <w:rsid w:val="00F2137B"/>
    <w:rsid w:val="00F216A7"/>
    <w:rsid w:val="00F219A2"/>
    <w:rsid w:val="00F21BB4"/>
    <w:rsid w:val="00F21BD2"/>
    <w:rsid w:val="00F21C8F"/>
    <w:rsid w:val="00F21DF5"/>
    <w:rsid w:val="00F21F53"/>
    <w:rsid w:val="00F221FE"/>
    <w:rsid w:val="00F22769"/>
    <w:rsid w:val="00F227BB"/>
    <w:rsid w:val="00F227E7"/>
    <w:rsid w:val="00F2280C"/>
    <w:rsid w:val="00F23030"/>
    <w:rsid w:val="00F2318B"/>
    <w:rsid w:val="00F232D7"/>
    <w:rsid w:val="00F23359"/>
    <w:rsid w:val="00F23553"/>
    <w:rsid w:val="00F2379B"/>
    <w:rsid w:val="00F23992"/>
    <w:rsid w:val="00F239BC"/>
    <w:rsid w:val="00F239E0"/>
    <w:rsid w:val="00F23C3C"/>
    <w:rsid w:val="00F23C97"/>
    <w:rsid w:val="00F23D25"/>
    <w:rsid w:val="00F23D95"/>
    <w:rsid w:val="00F23E26"/>
    <w:rsid w:val="00F23ED4"/>
    <w:rsid w:val="00F24407"/>
    <w:rsid w:val="00F24597"/>
    <w:rsid w:val="00F24698"/>
    <w:rsid w:val="00F24722"/>
    <w:rsid w:val="00F2481F"/>
    <w:rsid w:val="00F24892"/>
    <w:rsid w:val="00F2489A"/>
    <w:rsid w:val="00F2497C"/>
    <w:rsid w:val="00F249C9"/>
    <w:rsid w:val="00F24B17"/>
    <w:rsid w:val="00F24B57"/>
    <w:rsid w:val="00F24E55"/>
    <w:rsid w:val="00F24F10"/>
    <w:rsid w:val="00F24F61"/>
    <w:rsid w:val="00F25160"/>
    <w:rsid w:val="00F25258"/>
    <w:rsid w:val="00F25483"/>
    <w:rsid w:val="00F255F4"/>
    <w:rsid w:val="00F2562E"/>
    <w:rsid w:val="00F25656"/>
    <w:rsid w:val="00F256A1"/>
    <w:rsid w:val="00F2571C"/>
    <w:rsid w:val="00F25721"/>
    <w:rsid w:val="00F25839"/>
    <w:rsid w:val="00F25DE9"/>
    <w:rsid w:val="00F262C5"/>
    <w:rsid w:val="00F26331"/>
    <w:rsid w:val="00F26437"/>
    <w:rsid w:val="00F26562"/>
    <w:rsid w:val="00F265B7"/>
    <w:rsid w:val="00F26757"/>
    <w:rsid w:val="00F26808"/>
    <w:rsid w:val="00F26849"/>
    <w:rsid w:val="00F26871"/>
    <w:rsid w:val="00F268A2"/>
    <w:rsid w:val="00F268B9"/>
    <w:rsid w:val="00F26A85"/>
    <w:rsid w:val="00F26B3E"/>
    <w:rsid w:val="00F26E4F"/>
    <w:rsid w:val="00F26FBF"/>
    <w:rsid w:val="00F2706F"/>
    <w:rsid w:val="00F2747D"/>
    <w:rsid w:val="00F27917"/>
    <w:rsid w:val="00F27A8D"/>
    <w:rsid w:val="00F27B14"/>
    <w:rsid w:val="00F27CF0"/>
    <w:rsid w:val="00F27DBE"/>
    <w:rsid w:val="00F27F05"/>
    <w:rsid w:val="00F27FAC"/>
    <w:rsid w:val="00F30366"/>
    <w:rsid w:val="00F303B0"/>
    <w:rsid w:val="00F30545"/>
    <w:rsid w:val="00F3064F"/>
    <w:rsid w:val="00F30719"/>
    <w:rsid w:val="00F30722"/>
    <w:rsid w:val="00F30768"/>
    <w:rsid w:val="00F30796"/>
    <w:rsid w:val="00F30817"/>
    <w:rsid w:val="00F30891"/>
    <w:rsid w:val="00F30939"/>
    <w:rsid w:val="00F309D4"/>
    <w:rsid w:val="00F30A12"/>
    <w:rsid w:val="00F30DCB"/>
    <w:rsid w:val="00F30ECB"/>
    <w:rsid w:val="00F30F65"/>
    <w:rsid w:val="00F30FEC"/>
    <w:rsid w:val="00F31028"/>
    <w:rsid w:val="00F310A9"/>
    <w:rsid w:val="00F31106"/>
    <w:rsid w:val="00F3113C"/>
    <w:rsid w:val="00F312FE"/>
    <w:rsid w:val="00F313DE"/>
    <w:rsid w:val="00F314B4"/>
    <w:rsid w:val="00F31857"/>
    <w:rsid w:val="00F318E7"/>
    <w:rsid w:val="00F3195E"/>
    <w:rsid w:val="00F31B23"/>
    <w:rsid w:val="00F31B55"/>
    <w:rsid w:val="00F32377"/>
    <w:rsid w:val="00F32435"/>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5D6"/>
    <w:rsid w:val="00F3381E"/>
    <w:rsid w:val="00F3382D"/>
    <w:rsid w:val="00F33963"/>
    <w:rsid w:val="00F33A0B"/>
    <w:rsid w:val="00F33F20"/>
    <w:rsid w:val="00F33FF6"/>
    <w:rsid w:val="00F3410A"/>
    <w:rsid w:val="00F3412C"/>
    <w:rsid w:val="00F34297"/>
    <w:rsid w:val="00F34529"/>
    <w:rsid w:val="00F345AA"/>
    <w:rsid w:val="00F347B0"/>
    <w:rsid w:val="00F34DD0"/>
    <w:rsid w:val="00F34E28"/>
    <w:rsid w:val="00F3532D"/>
    <w:rsid w:val="00F3534A"/>
    <w:rsid w:val="00F357F1"/>
    <w:rsid w:val="00F35AD0"/>
    <w:rsid w:val="00F35F30"/>
    <w:rsid w:val="00F35F88"/>
    <w:rsid w:val="00F3619C"/>
    <w:rsid w:val="00F363B7"/>
    <w:rsid w:val="00F367BC"/>
    <w:rsid w:val="00F36ACB"/>
    <w:rsid w:val="00F36B09"/>
    <w:rsid w:val="00F36B3D"/>
    <w:rsid w:val="00F36D15"/>
    <w:rsid w:val="00F36E96"/>
    <w:rsid w:val="00F37047"/>
    <w:rsid w:val="00F370B1"/>
    <w:rsid w:val="00F3720A"/>
    <w:rsid w:val="00F3736E"/>
    <w:rsid w:val="00F375FF"/>
    <w:rsid w:val="00F37686"/>
    <w:rsid w:val="00F377E6"/>
    <w:rsid w:val="00F377F8"/>
    <w:rsid w:val="00F3793D"/>
    <w:rsid w:val="00F37A71"/>
    <w:rsid w:val="00F37AC2"/>
    <w:rsid w:val="00F37F61"/>
    <w:rsid w:val="00F40094"/>
    <w:rsid w:val="00F40274"/>
    <w:rsid w:val="00F4037E"/>
    <w:rsid w:val="00F403D0"/>
    <w:rsid w:val="00F404B3"/>
    <w:rsid w:val="00F405BA"/>
    <w:rsid w:val="00F406F1"/>
    <w:rsid w:val="00F4073C"/>
    <w:rsid w:val="00F40785"/>
    <w:rsid w:val="00F4085C"/>
    <w:rsid w:val="00F40C02"/>
    <w:rsid w:val="00F40D84"/>
    <w:rsid w:val="00F40DA8"/>
    <w:rsid w:val="00F40DC0"/>
    <w:rsid w:val="00F4106F"/>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5D1"/>
    <w:rsid w:val="00F43665"/>
    <w:rsid w:val="00F43980"/>
    <w:rsid w:val="00F43BB8"/>
    <w:rsid w:val="00F43C21"/>
    <w:rsid w:val="00F43C8C"/>
    <w:rsid w:val="00F43E4D"/>
    <w:rsid w:val="00F43F36"/>
    <w:rsid w:val="00F4409C"/>
    <w:rsid w:val="00F441D5"/>
    <w:rsid w:val="00F443BE"/>
    <w:rsid w:val="00F4486E"/>
    <w:rsid w:val="00F4494C"/>
    <w:rsid w:val="00F449CD"/>
    <w:rsid w:val="00F44BA7"/>
    <w:rsid w:val="00F450B6"/>
    <w:rsid w:val="00F450FF"/>
    <w:rsid w:val="00F45428"/>
    <w:rsid w:val="00F454F9"/>
    <w:rsid w:val="00F458EE"/>
    <w:rsid w:val="00F45973"/>
    <w:rsid w:val="00F45AB8"/>
    <w:rsid w:val="00F45D4C"/>
    <w:rsid w:val="00F45DA5"/>
    <w:rsid w:val="00F45F5B"/>
    <w:rsid w:val="00F45FD3"/>
    <w:rsid w:val="00F4629C"/>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51"/>
    <w:rsid w:val="00F5263F"/>
    <w:rsid w:val="00F52796"/>
    <w:rsid w:val="00F528F1"/>
    <w:rsid w:val="00F529BA"/>
    <w:rsid w:val="00F529E0"/>
    <w:rsid w:val="00F52DD3"/>
    <w:rsid w:val="00F52DEA"/>
    <w:rsid w:val="00F52FA7"/>
    <w:rsid w:val="00F530E8"/>
    <w:rsid w:val="00F53339"/>
    <w:rsid w:val="00F5339F"/>
    <w:rsid w:val="00F533B6"/>
    <w:rsid w:val="00F533B8"/>
    <w:rsid w:val="00F53460"/>
    <w:rsid w:val="00F535A7"/>
    <w:rsid w:val="00F5364D"/>
    <w:rsid w:val="00F536F2"/>
    <w:rsid w:val="00F537B9"/>
    <w:rsid w:val="00F53B7B"/>
    <w:rsid w:val="00F53EDC"/>
    <w:rsid w:val="00F53F63"/>
    <w:rsid w:val="00F54093"/>
    <w:rsid w:val="00F5418E"/>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2EB"/>
    <w:rsid w:val="00F56330"/>
    <w:rsid w:val="00F56522"/>
    <w:rsid w:val="00F5685F"/>
    <w:rsid w:val="00F56966"/>
    <w:rsid w:val="00F56C72"/>
    <w:rsid w:val="00F56DB0"/>
    <w:rsid w:val="00F56E11"/>
    <w:rsid w:val="00F56FFD"/>
    <w:rsid w:val="00F57031"/>
    <w:rsid w:val="00F57605"/>
    <w:rsid w:val="00F57662"/>
    <w:rsid w:val="00F57748"/>
    <w:rsid w:val="00F57A13"/>
    <w:rsid w:val="00F57AC8"/>
    <w:rsid w:val="00F57AF2"/>
    <w:rsid w:val="00F57D64"/>
    <w:rsid w:val="00F57E95"/>
    <w:rsid w:val="00F602BE"/>
    <w:rsid w:val="00F6043A"/>
    <w:rsid w:val="00F6047D"/>
    <w:rsid w:val="00F604B8"/>
    <w:rsid w:val="00F60662"/>
    <w:rsid w:val="00F60939"/>
    <w:rsid w:val="00F60A2E"/>
    <w:rsid w:val="00F60D79"/>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F27"/>
    <w:rsid w:val="00F636D9"/>
    <w:rsid w:val="00F6391E"/>
    <w:rsid w:val="00F63AB2"/>
    <w:rsid w:val="00F63BEC"/>
    <w:rsid w:val="00F641AA"/>
    <w:rsid w:val="00F64320"/>
    <w:rsid w:val="00F64429"/>
    <w:rsid w:val="00F64554"/>
    <w:rsid w:val="00F64B23"/>
    <w:rsid w:val="00F64E90"/>
    <w:rsid w:val="00F64F79"/>
    <w:rsid w:val="00F64FB2"/>
    <w:rsid w:val="00F65041"/>
    <w:rsid w:val="00F651E1"/>
    <w:rsid w:val="00F65422"/>
    <w:rsid w:val="00F65545"/>
    <w:rsid w:val="00F655EB"/>
    <w:rsid w:val="00F656AF"/>
    <w:rsid w:val="00F657A8"/>
    <w:rsid w:val="00F65A36"/>
    <w:rsid w:val="00F65BC4"/>
    <w:rsid w:val="00F65CA3"/>
    <w:rsid w:val="00F65F13"/>
    <w:rsid w:val="00F66332"/>
    <w:rsid w:val="00F6636D"/>
    <w:rsid w:val="00F664D1"/>
    <w:rsid w:val="00F664E2"/>
    <w:rsid w:val="00F6686E"/>
    <w:rsid w:val="00F66B46"/>
    <w:rsid w:val="00F66C2A"/>
    <w:rsid w:val="00F66D5E"/>
    <w:rsid w:val="00F66E80"/>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59C"/>
    <w:rsid w:val="00F7063A"/>
    <w:rsid w:val="00F708FB"/>
    <w:rsid w:val="00F709C3"/>
    <w:rsid w:val="00F70A9B"/>
    <w:rsid w:val="00F70B2B"/>
    <w:rsid w:val="00F70C31"/>
    <w:rsid w:val="00F70CBC"/>
    <w:rsid w:val="00F71193"/>
    <w:rsid w:val="00F712E9"/>
    <w:rsid w:val="00F71359"/>
    <w:rsid w:val="00F71400"/>
    <w:rsid w:val="00F716B1"/>
    <w:rsid w:val="00F71851"/>
    <w:rsid w:val="00F71869"/>
    <w:rsid w:val="00F71923"/>
    <w:rsid w:val="00F71AC1"/>
    <w:rsid w:val="00F71B99"/>
    <w:rsid w:val="00F71B9C"/>
    <w:rsid w:val="00F71BEA"/>
    <w:rsid w:val="00F71C98"/>
    <w:rsid w:val="00F71D3F"/>
    <w:rsid w:val="00F71DCE"/>
    <w:rsid w:val="00F71F95"/>
    <w:rsid w:val="00F72031"/>
    <w:rsid w:val="00F722CD"/>
    <w:rsid w:val="00F72365"/>
    <w:rsid w:val="00F724AC"/>
    <w:rsid w:val="00F7278D"/>
    <w:rsid w:val="00F728AE"/>
    <w:rsid w:val="00F72983"/>
    <w:rsid w:val="00F72B70"/>
    <w:rsid w:val="00F730A8"/>
    <w:rsid w:val="00F730AC"/>
    <w:rsid w:val="00F734E4"/>
    <w:rsid w:val="00F73953"/>
    <w:rsid w:val="00F7396E"/>
    <w:rsid w:val="00F73972"/>
    <w:rsid w:val="00F739CE"/>
    <w:rsid w:val="00F73CE5"/>
    <w:rsid w:val="00F73DAA"/>
    <w:rsid w:val="00F73EB5"/>
    <w:rsid w:val="00F74135"/>
    <w:rsid w:val="00F74179"/>
    <w:rsid w:val="00F7422B"/>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C6"/>
    <w:rsid w:val="00F764B0"/>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48"/>
    <w:rsid w:val="00F77F2E"/>
    <w:rsid w:val="00F80349"/>
    <w:rsid w:val="00F803FB"/>
    <w:rsid w:val="00F8044D"/>
    <w:rsid w:val="00F808D9"/>
    <w:rsid w:val="00F80907"/>
    <w:rsid w:val="00F80BB2"/>
    <w:rsid w:val="00F80C3B"/>
    <w:rsid w:val="00F80C80"/>
    <w:rsid w:val="00F80EF7"/>
    <w:rsid w:val="00F810FF"/>
    <w:rsid w:val="00F81163"/>
    <w:rsid w:val="00F811F0"/>
    <w:rsid w:val="00F81217"/>
    <w:rsid w:val="00F8152A"/>
    <w:rsid w:val="00F81530"/>
    <w:rsid w:val="00F81705"/>
    <w:rsid w:val="00F8199F"/>
    <w:rsid w:val="00F81AE7"/>
    <w:rsid w:val="00F81BBE"/>
    <w:rsid w:val="00F8200F"/>
    <w:rsid w:val="00F821C1"/>
    <w:rsid w:val="00F8244D"/>
    <w:rsid w:val="00F8279F"/>
    <w:rsid w:val="00F829E6"/>
    <w:rsid w:val="00F82A55"/>
    <w:rsid w:val="00F82C1C"/>
    <w:rsid w:val="00F82C44"/>
    <w:rsid w:val="00F82CDA"/>
    <w:rsid w:val="00F82FE6"/>
    <w:rsid w:val="00F83099"/>
    <w:rsid w:val="00F830B1"/>
    <w:rsid w:val="00F830ED"/>
    <w:rsid w:val="00F83147"/>
    <w:rsid w:val="00F83323"/>
    <w:rsid w:val="00F8334E"/>
    <w:rsid w:val="00F83432"/>
    <w:rsid w:val="00F835E0"/>
    <w:rsid w:val="00F836A3"/>
    <w:rsid w:val="00F83777"/>
    <w:rsid w:val="00F837DA"/>
    <w:rsid w:val="00F837EA"/>
    <w:rsid w:val="00F838A7"/>
    <w:rsid w:val="00F83AF8"/>
    <w:rsid w:val="00F83B26"/>
    <w:rsid w:val="00F83F74"/>
    <w:rsid w:val="00F8448B"/>
    <w:rsid w:val="00F84655"/>
    <w:rsid w:val="00F847AA"/>
    <w:rsid w:val="00F847FA"/>
    <w:rsid w:val="00F8489E"/>
    <w:rsid w:val="00F84DD0"/>
    <w:rsid w:val="00F84E52"/>
    <w:rsid w:val="00F85012"/>
    <w:rsid w:val="00F8511A"/>
    <w:rsid w:val="00F85CE3"/>
    <w:rsid w:val="00F85D02"/>
    <w:rsid w:val="00F85E6F"/>
    <w:rsid w:val="00F85F2D"/>
    <w:rsid w:val="00F85FBE"/>
    <w:rsid w:val="00F862A8"/>
    <w:rsid w:val="00F863CF"/>
    <w:rsid w:val="00F863F0"/>
    <w:rsid w:val="00F86764"/>
    <w:rsid w:val="00F867D2"/>
    <w:rsid w:val="00F86B17"/>
    <w:rsid w:val="00F86C99"/>
    <w:rsid w:val="00F86D01"/>
    <w:rsid w:val="00F86FE8"/>
    <w:rsid w:val="00F87097"/>
    <w:rsid w:val="00F87142"/>
    <w:rsid w:val="00F871E3"/>
    <w:rsid w:val="00F873E8"/>
    <w:rsid w:val="00F87451"/>
    <w:rsid w:val="00F874BA"/>
    <w:rsid w:val="00F8789C"/>
    <w:rsid w:val="00F87901"/>
    <w:rsid w:val="00F879F0"/>
    <w:rsid w:val="00F87A3B"/>
    <w:rsid w:val="00F87B59"/>
    <w:rsid w:val="00F87E53"/>
    <w:rsid w:val="00F87E75"/>
    <w:rsid w:val="00F87F88"/>
    <w:rsid w:val="00F90051"/>
    <w:rsid w:val="00F90257"/>
    <w:rsid w:val="00F90567"/>
    <w:rsid w:val="00F907F0"/>
    <w:rsid w:val="00F90984"/>
    <w:rsid w:val="00F90A9F"/>
    <w:rsid w:val="00F90BF9"/>
    <w:rsid w:val="00F90D8E"/>
    <w:rsid w:val="00F90E23"/>
    <w:rsid w:val="00F90EAC"/>
    <w:rsid w:val="00F90F01"/>
    <w:rsid w:val="00F90F8C"/>
    <w:rsid w:val="00F910D1"/>
    <w:rsid w:val="00F910D4"/>
    <w:rsid w:val="00F913AE"/>
    <w:rsid w:val="00F91665"/>
    <w:rsid w:val="00F917B6"/>
    <w:rsid w:val="00F91BEF"/>
    <w:rsid w:val="00F91DB0"/>
    <w:rsid w:val="00F91E51"/>
    <w:rsid w:val="00F92160"/>
    <w:rsid w:val="00F9234F"/>
    <w:rsid w:val="00F923FA"/>
    <w:rsid w:val="00F926A8"/>
    <w:rsid w:val="00F92830"/>
    <w:rsid w:val="00F928A3"/>
    <w:rsid w:val="00F928B4"/>
    <w:rsid w:val="00F928B5"/>
    <w:rsid w:val="00F928FA"/>
    <w:rsid w:val="00F929FD"/>
    <w:rsid w:val="00F92AAF"/>
    <w:rsid w:val="00F92B97"/>
    <w:rsid w:val="00F92C13"/>
    <w:rsid w:val="00F931EA"/>
    <w:rsid w:val="00F93227"/>
    <w:rsid w:val="00F932F6"/>
    <w:rsid w:val="00F9372D"/>
    <w:rsid w:val="00F93794"/>
    <w:rsid w:val="00F937A5"/>
    <w:rsid w:val="00F937E0"/>
    <w:rsid w:val="00F9389A"/>
    <w:rsid w:val="00F939B5"/>
    <w:rsid w:val="00F93CCA"/>
    <w:rsid w:val="00F94142"/>
    <w:rsid w:val="00F94361"/>
    <w:rsid w:val="00F94696"/>
    <w:rsid w:val="00F947FF"/>
    <w:rsid w:val="00F94869"/>
    <w:rsid w:val="00F948A0"/>
    <w:rsid w:val="00F949C6"/>
    <w:rsid w:val="00F949DB"/>
    <w:rsid w:val="00F94E40"/>
    <w:rsid w:val="00F94EE8"/>
    <w:rsid w:val="00F952C2"/>
    <w:rsid w:val="00F9546C"/>
    <w:rsid w:val="00F9581A"/>
    <w:rsid w:val="00F959BB"/>
    <w:rsid w:val="00F95E7B"/>
    <w:rsid w:val="00F95ED0"/>
    <w:rsid w:val="00F95F56"/>
    <w:rsid w:val="00F95FDA"/>
    <w:rsid w:val="00F9616A"/>
    <w:rsid w:val="00F962DA"/>
    <w:rsid w:val="00F96355"/>
    <w:rsid w:val="00F96395"/>
    <w:rsid w:val="00F963E6"/>
    <w:rsid w:val="00F96451"/>
    <w:rsid w:val="00F9648B"/>
    <w:rsid w:val="00F964BB"/>
    <w:rsid w:val="00F9657F"/>
    <w:rsid w:val="00F9674D"/>
    <w:rsid w:val="00F9678A"/>
    <w:rsid w:val="00F967BE"/>
    <w:rsid w:val="00F96841"/>
    <w:rsid w:val="00F9687D"/>
    <w:rsid w:val="00F96941"/>
    <w:rsid w:val="00F969CB"/>
    <w:rsid w:val="00F96A20"/>
    <w:rsid w:val="00F96BA3"/>
    <w:rsid w:val="00F96C2D"/>
    <w:rsid w:val="00F97034"/>
    <w:rsid w:val="00F97055"/>
    <w:rsid w:val="00F97214"/>
    <w:rsid w:val="00F97246"/>
    <w:rsid w:val="00F973CD"/>
    <w:rsid w:val="00F9756F"/>
    <w:rsid w:val="00F977BB"/>
    <w:rsid w:val="00F97A25"/>
    <w:rsid w:val="00F97DD6"/>
    <w:rsid w:val="00FA01B9"/>
    <w:rsid w:val="00FA0340"/>
    <w:rsid w:val="00FA0390"/>
    <w:rsid w:val="00FA0473"/>
    <w:rsid w:val="00FA099C"/>
    <w:rsid w:val="00FA0C63"/>
    <w:rsid w:val="00FA0CAE"/>
    <w:rsid w:val="00FA1062"/>
    <w:rsid w:val="00FA14F8"/>
    <w:rsid w:val="00FA1533"/>
    <w:rsid w:val="00FA16A2"/>
    <w:rsid w:val="00FA1721"/>
    <w:rsid w:val="00FA1847"/>
    <w:rsid w:val="00FA184D"/>
    <w:rsid w:val="00FA1A2E"/>
    <w:rsid w:val="00FA23F8"/>
    <w:rsid w:val="00FA2564"/>
    <w:rsid w:val="00FA25E5"/>
    <w:rsid w:val="00FA266E"/>
    <w:rsid w:val="00FA282C"/>
    <w:rsid w:val="00FA2990"/>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7E"/>
    <w:rsid w:val="00FA4143"/>
    <w:rsid w:val="00FA4270"/>
    <w:rsid w:val="00FA4409"/>
    <w:rsid w:val="00FA4522"/>
    <w:rsid w:val="00FA4614"/>
    <w:rsid w:val="00FA4747"/>
    <w:rsid w:val="00FA48A0"/>
    <w:rsid w:val="00FA4C83"/>
    <w:rsid w:val="00FA4CC9"/>
    <w:rsid w:val="00FA4F92"/>
    <w:rsid w:val="00FA4FF4"/>
    <w:rsid w:val="00FA50A0"/>
    <w:rsid w:val="00FA516E"/>
    <w:rsid w:val="00FA520B"/>
    <w:rsid w:val="00FA525B"/>
    <w:rsid w:val="00FA5274"/>
    <w:rsid w:val="00FA5430"/>
    <w:rsid w:val="00FA5615"/>
    <w:rsid w:val="00FA569C"/>
    <w:rsid w:val="00FA5747"/>
    <w:rsid w:val="00FA60AB"/>
    <w:rsid w:val="00FA62CD"/>
    <w:rsid w:val="00FA6511"/>
    <w:rsid w:val="00FA6589"/>
    <w:rsid w:val="00FA6827"/>
    <w:rsid w:val="00FA6A51"/>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3F6"/>
    <w:rsid w:val="00FB04B7"/>
    <w:rsid w:val="00FB04D5"/>
    <w:rsid w:val="00FB04E3"/>
    <w:rsid w:val="00FB07E4"/>
    <w:rsid w:val="00FB0875"/>
    <w:rsid w:val="00FB0974"/>
    <w:rsid w:val="00FB0B08"/>
    <w:rsid w:val="00FB0B48"/>
    <w:rsid w:val="00FB0CDD"/>
    <w:rsid w:val="00FB0CFA"/>
    <w:rsid w:val="00FB0E19"/>
    <w:rsid w:val="00FB123E"/>
    <w:rsid w:val="00FB15BC"/>
    <w:rsid w:val="00FB1713"/>
    <w:rsid w:val="00FB1920"/>
    <w:rsid w:val="00FB19ED"/>
    <w:rsid w:val="00FB1BEA"/>
    <w:rsid w:val="00FB1DEC"/>
    <w:rsid w:val="00FB1E5F"/>
    <w:rsid w:val="00FB1EB2"/>
    <w:rsid w:val="00FB1F23"/>
    <w:rsid w:val="00FB2211"/>
    <w:rsid w:val="00FB22D4"/>
    <w:rsid w:val="00FB2484"/>
    <w:rsid w:val="00FB249F"/>
    <w:rsid w:val="00FB2A74"/>
    <w:rsid w:val="00FB2AB1"/>
    <w:rsid w:val="00FB2AB4"/>
    <w:rsid w:val="00FB2B81"/>
    <w:rsid w:val="00FB2BD6"/>
    <w:rsid w:val="00FB2C8D"/>
    <w:rsid w:val="00FB2D46"/>
    <w:rsid w:val="00FB2E7D"/>
    <w:rsid w:val="00FB2EB7"/>
    <w:rsid w:val="00FB304F"/>
    <w:rsid w:val="00FB31E4"/>
    <w:rsid w:val="00FB33DD"/>
    <w:rsid w:val="00FB347F"/>
    <w:rsid w:val="00FB34A0"/>
    <w:rsid w:val="00FB37AF"/>
    <w:rsid w:val="00FB37CB"/>
    <w:rsid w:val="00FB3D31"/>
    <w:rsid w:val="00FB3E3C"/>
    <w:rsid w:val="00FB41AF"/>
    <w:rsid w:val="00FB4821"/>
    <w:rsid w:val="00FB48E8"/>
    <w:rsid w:val="00FB4BEF"/>
    <w:rsid w:val="00FB4CD3"/>
    <w:rsid w:val="00FB4F8C"/>
    <w:rsid w:val="00FB4FEA"/>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DBB"/>
    <w:rsid w:val="00FB6E65"/>
    <w:rsid w:val="00FB72DD"/>
    <w:rsid w:val="00FB7422"/>
    <w:rsid w:val="00FB798A"/>
    <w:rsid w:val="00FB7BCB"/>
    <w:rsid w:val="00FB7DF5"/>
    <w:rsid w:val="00FB7EC4"/>
    <w:rsid w:val="00FB7F61"/>
    <w:rsid w:val="00FC003E"/>
    <w:rsid w:val="00FC008F"/>
    <w:rsid w:val="00FC00AB"/>
    <w:rsid w:val="00FC01C5"/>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48D"/>
    <w:rsid w:val="00FC24A8"/>
    <w:rsid w:val="00FC24FD"/>
    <w:rsid w:val="00FC263A"/>
    <w:rsid w:val="00FC27BF"/>
    <w:rsid w:val="00FC299B"/>
    <w:rsid w:val="00FC2AC6"/>
    <w:rsid w:val="00FC2C7B"/>
    <w:rsid w:val="00FC2DA1"/>
    <w:rsid w:val="00FC2F0D"/>
    <w:rsid w:val="00FC311D"/>
    <w:rsid w:val="00FC335C"/>
    <w:rsid w:val="00FC338E"/>
    <w:rsid w:val="00FC3795"/>
    <w:rsid w:val="00FC38C3"/>
    <w:rsid w:val="00FC39B8"/>
    <w:rsid w:val="00FC3A9A"/>
    <w:rsid w:val="00FC3ACC"/>
    <w:rsid w:val="00FC3BDB"/>
    <w:rsid w:val="00FC3C8B"/>
    <w:rsid w:val="00FC3F13"/>
    <w:rsid w:val="00FC3FA8"/>
    <w:rsid w:val="00FC40EA"/>
    <w:rsid w:val="00FC41EE"/>
    <w:rsid w:val="00FC42C5"/>
    <w:rsid w:val="00FC42E0"/>
    <w:rsid w:val="00FC457D"/>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9D2"/>
    <w:rsid w:val="00FC59F8"/>
    <w:rsid w:val="00FC5DC2"/>
    <w:rsid w:val="00FC5E64"/>
    <w:rsid w:val="00FC5F48"/>
    <w:rsid w:val="00FC6370"/>
    <w:rsid w:val="00FC637D"/>
    <w:rsid w:val="00FC65F9"/>
    <w:rsid w:val="00FC6605"/>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E8"/>
    <w:rsid w:val="00FC7616"/>
    <w:rsid w:val="00FC76D6"/>
    <w:rsid w:val="00FC77C5"/>
    <w:rsid w:val="00FC7A7A"/>
    <w:rsid w:val="00FC7AC7"/>
    <w:rsid w:val="00FC7B10"/>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BA0"/>
    <w:rsid w:val="00FD1BAA"/>
    <w:rsid w:val="00FD1BF9"/>
    <w:rsid w:val="00FD1D1F"/>
    <w:rsid w:val="00FD1E6A"/>
    <w:rsid w:val="00FD20E3"/>
    <w:rsid w:val="00FD21DE"/>
    <w:rsid w:val="00FD226D"/>
    <w:rsid w:val="00FD27C3"/>
    <w:rsid w:val="00FD28A7"/>
    <w:rsid w:val="00FD2AEE"/>
    <w:rsid w:val="00FD2CA1"/>
    <w:rsid w:val="00FD2D64"/>
    <w:rsid w:val="00FD2E91"/>
    <w:rsid w:val="00FD2FCE"/>
    <w:rsid w:val="00FD3237"/>
    <w:rsid w:val="00FD33B6"/>
    <w:rsid w:val="00FD33B8"/>
    <w:rsid w:val="00FD3435"/>
    <w:rsid w:val="00FD354E"/>
    <w:rsid w:val="00FD35EE"/>
    <w:rsid w:val="00FD36EC"/>
    <w:rsid w:val="00FD3831"/>
    <w:rsid w:val="00FD386D"/>
    <w:rsid w:val="00FD3880"/>
    <w:rsid w:val="00FD3DE6"/>
    <w:rsid w:val="00FD422D"/>
    <w:rsid w:val="00FD47C8"/>
    <w:rsid w:val="00FD48B2"/>
    <w:rsid w:val="00FD49AE"/>
    <w:rsid w:val="00FD49B4"/>
    <w:rsid w:val="00FD4A45"/>
    <w:rsid w:val="00FD4AD8"/>
    <w:rsid w:val="00FD4B54"/>
    <w:rsid w:val="00FD4BB4"/>
    <w:rsid w:val="00FD4CDD"/>
    <w:rsid w:val="00FD4E06"/>
    <w:rsid w:val="00FD4FA3"/>
    <w:rsid w:val="00FD533D"/>
    <w:rsid w:val="00FD572C"/>
    <w:rsid w:val="00FD575F"/>
    <w:rsid w:val="00FD5888"/>
    <w:rsid w:val="00FD5958"/>
    <w:rsid w:val="00FD59B5"/>
    <w:rsid w:val="00FD5DF9"/>
    <w:rsid w:val="00FD60CD"/>
    <w:rsid w:val="00FD62B9"/>
    <w:rsid w:val="00FD6520"/>
    <w:rsid w:val="00FD6644"/>
    <w:rsid w:val="00FD6858"/>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F2"/>
    <w:rsid w:val="00FD7C05"/>
    <w:rsid w:val="00FD7CCC"/>
    <w:rsid w:val="00FD7D48"/>
    <w:rsid w:val="00FD7D50"/>
    <w:rsid w:val="00FD7F3F"/>
    <w:rsid w:val="00FD7F9B"/>
    <w:rsid w:val="00FE0170"/>
    <w:rsid w:val="00FE0987"/>
    <w:rsid w:val="00FE0C5D"/>
    <w:rsid w:val="00FE0D2F"/>
    <w:rsid w:val="00FE0D33"/>
    <w:rsid w:val="00FE0F58"/>
    <w:rsid w:val="00FE0F74"/>
    <w:rsid w:val="00FE0F93"/>
    <w:rsid w:val="00FE0FA6"/>
    <w:rsid w:val="00FE11AB"/>
    <w:rsid w:val="00FE1333"/>
    <w:rsid w:val="00FE1529"/>
    <w:rsid w:val="00FE1617"/>
    <w:rsid w:val="00FE168B"/>
    <w:rsid w:val="00FE1C15"/>
    <w:rsid w:val="00FE1DC7"/>
    <w:rsid w:val="00FE1E8A"/>
    <w:rsid w:val="00FE2146"/>
    <w:rsid w:val="00FE2214"/>
    <w:rsid w:val="00FE22BB"/>
    <w:rsid w:val="00FE2479"/>
    <w:rsid w:val="00FE265A"/>
    <w:rsid w:val="00FE26F6"/>
    <w:rsid w:val="00FE296C"/>
    <w:rsid w:val="00FE2FFE"/>
    <w:rsid w:val="00FE31AB"/>
    <w:rsid w:val="00FE345B"/>
    <w:rsid w:val="00FE34F7"/>
    <w:rsid w:val="00FE3B8F"/>
    <w:rsid w:val="00FE3C63"/>
    <w:rsid w:val="00FE3D0C"/>
    <w:rsid w:val="00FE4148"/>
    <w:rsid w:val="00FE4197"/>
    <w:rsid w:val="00FE42E1"/>
    <w:rsid w:val="00FE43DB"/>
    <w:rsid w:val="00FE44F0"/>
    <w:rsid w:val="00FE4580"/>
    <w:rsid w:val="00FE4752"/>
    <w:rsid w:val="00FE4AC7"/>
    <w:rsid w:val="00FE4C20"/>
    <w:rsid w:val="00FE4E91"/>
    <w:rsid w:val="00FE5169"/>
    <w:rsid w:val="00FE54B2"/>
    <w:rsid w:val="00FE5792"/>
    <w:rsid w:val="00FE598D"/>
    <w:rsid w:val="00FE5CAB"/>
    <w:rsid w:val="00FE5E29"/>
    <w:rsid w:val="00FE5E63"/>
    <w:rsid w:val="00FE6135"/>
    <w:rsid w:val="00FE65BF"/>
    <w:rsid w:val="00FE6A0A"/>
    <w:rsid w:val="00FE6D5D"/>
    <w:rsid w:val="00FE6E16"/>
    <w:rsid w:val="00FE70C4"/>
    <w:rsid w:val="00FE7609"/>
    <w:rsid w:val="00FE795D"/>
    <w:rsid w:val="00FF003E"/>
    <w:rsid w:val="00FF0048"/>
    <w:rsid w:val="00FF04A1"/>
    <w:rsid w:val="00FF0522"/>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61B"/>
    <w:rsid w:val="00FF2731"/>
    <w:rsid w:val="00FF278E"/>
    <w:rsid w:val="00FF27D2"/>
    <w:rsid w:val="00FF2C4A"/>
    <w:rsid w:val="00FF3376"/>
    <w:rsid w:val="00FF3434"/>
    <w:rsid w:val="00FF34D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B2C"/>
    <w:rsid w:val="00FF5044"/>
    <w:rsid w:val="00FF504F"/>
    <w:rsid w:val="00FF5062"/>
    <w:rsid w:val="00FF520C"/>
    <w:rsid w:val="00FF5268"/>
    <w:rsid w:val="00FF561B"/>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A4A"/>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C2D32AC1-1CAF-4034-87EB-88BF1F679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1BF"/>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15078"/>
    <w:pPr>
      <w:tabs>
        <w:tab w:val="left" w:pos="550"/>
      </w:tabs>
      <w:spacing w:after="0" w:line="240" w:lineRule="exact"/>
      <w:ind w:left="540"/>
      <w:jc w:val="both"/>
    </w:pPr>
    <w:rPr>
      <w:bCs/>
      <w:i/>
      <w:iCs/>
      <w:szCs w:val="22"/>
      <w:lang w:val="x-none" w:eastAsia="en-GB" w:bidi="th-TH"/>
    </w:rPr>
  </w:style>
  <w:style w:type="character" w:customStyle="1" w:styleId="AccPolicysubheadChar">
    <w:name w:val="Acc Policy sub head Char"/>
    <w:link w:val="AccPolicysubhead"/>
    <w:rsid w:val="00A15078"/>
    <w:rPr>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63C2D"/>
    <w:pPr>
      <w:spacing w:line="240" w:lineRule="auto"/>
      <w:ind w:left="547"/>
    </w:pPr>
    <w:rPr>
      <w:i w:val="0"/>
      <w:iCs w:val="0"/>
    </w:rPr>
  </w:style>
  <w:style w:type="character" w:customStyle="1" w:styleId="AccPolicyalternativeChar">
    <w:name w:val="Acc Policy alternative Char"/>
    <w:link w:val="AccPolicyalternative"/>
    <w:rsid w:val="00063C2D"/>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CA0999-4AB9-44E9-9D95-5264DAB66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3</Pages>
  <Words>1187</Words>
  <Characters>6707</Characters>
  <Application>Microsoft Office Word</Application>
  <DocSecurity>6</DocSecurity>
  <Lines>55</Lines>
  <Paragraphs>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7879</CharactersWithSpaces>
  <SharedDoc>false</SharedDoc>
  <HLinks>
    <vt:vector size="6" baseType="variant">
      <vt:variant>
        <vt:i4>2687102</vt:i4>
      </vt:variant>
      <vt:variant>
        <vt:i4>0</vt:i4>
      </vt:variant>
      <vt:variant>
        <vt:i4>0</vt:i4>
      </vt:variant>
      <vt:variant>
        <vt:i4>5</vt:i4>
      </vt:variant>
      <vt:variant>
        <vt:lpwstr>http://www.tcrbank.com/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Auranee Thanomsinsap</cp:lastModifiedBy>
  <cp:revision>2</cp:revision>
  <cp:lastPrinted>2023-02-20T11:09:00Z</cp:lastPrinted>
  <dcterms:created xsi:type="dcterms:W3CDTF">2024-02-03T14:35:00Z</dcterms:created>
  <dcterms:modified xsi:type="dcterms:W3CDTF">2024-02-03T14:35:00Z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y fmtid="{D5CDD505-2E9C-101B-9397-08002B2CF9AE}" pid="12" name="_ReviewingToolsShownOnce">
    <vt:lpwstr/>
  </property>
</Properties>
</file>